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Pr>
                <w:rFonts w:hint="eastAsia"/>
                <w:sz w:val="64"/>
                <w:lang w:val="en-US" w:eastAsia="zh-CN"/>
              </w:rPr>
              <w:t>718-02-</w:t>
            </w:r>
            <w:bookmarkEnd w:id="2"/>
            <w:r>
              <w:rPr>
                <w:rFonts w:hint="eastAsia"/>
                <w:sz w:val="64"/>
                <w:lang w:val="en-US" w:eastAsia="zh-CN"/>
              </w:rPr>
              <w:t>01</w:t>
            </w:r>
            <w:r>
              <w:rPr>
                <w:sz w:val="64"/>
              </w:rPr>
              <w:t xml:space="preserve"> </w:t>
            </w:r>
            <w:r>
              <w:t>V</w:t>
            </w:r>
            <w:bookmarkStart w:id="3" w:name="specVersion"/>
            <w:r>
              <w:t>0.</w:t>
            </w:r>
            <w:r>
              <w:rPr>
                <w:rFonts w:hint="eastAsia"/>
                <w:lang w:val="en-US" w:eastAsia="zh-CN"/>
              </w:rPr>
              <w:t>4</w:t>
            </w:r>
            <w:r>
              <w:t>.</w:t>
            </w:r>
            <w:bookmarkEnd w:id="3"/>
            <w:r>
              <w:rPr>
                <w:rFonts w:hint="eastAsia"/>
                <w:lang w:val="en-US" w:eastAsia="zh-CN"/>
              </w:rPr>
              <w:t>0</w:t>
            </w:r>
            <w:r>
              <w:t xml:space="preserve">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Radio Access Network;</w:t>
            </w:r>
            <w:bookmarkStart w:id="6" w:name="specTitle"/>
          </w:p>
          <w:p>
            <w:pPr>
              <w:pStyle w:val="115"/>
              <w:framePr w:wrap="auto" w:vAnchor="margin" w:hAnchor="text" w:yAlign="inline"/>
              <w:wordWrap w:val="0"/>
            </w:pPr>
            <w:r>
              <w:t>Rel-18 NR Inter-band Carrier Aggregation/Dual Connectivity for2 bands DL with x bands UL (x=1,2)</w:t>
            </w:r>
            <w:bookmarkEnd w:id="6"/>
          </w:p>
          <w:p>
            <w:pPr>
              <w:pStyle w:val="115"/>
              <w:framePr w:wrap="auto" w:vAnchor="margin" w:hAnchor="text" w:yAlign="inline"/>
              <w:rPr>
                <w:i/>
                <w:sz w:val="28"/>
              </w:rPr>
            </w:pPr>
            <w:r>
              <w:t>(</w:t>
            </w:r>
            <w:r>
              <w:rPr>
                <w:rStyle w:val="95"/>
              </w:rPr>
              <w:t xml:space="preserve">Release </w:t>
            </w:r>
            <w:bookmarkStart w:id="7" w:name="specRelease"/>
            <w:r>
              <w:rPr>
                <w:rStyle w:val="95"/>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6pt;width:102.7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pt;width:128.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bookmarkStart w:id="1187" w:name="_GoBack"/>
            <w:bookmarkEnd w:id="1187"/>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r>
              <w:rPr>
                <w:rFonts w:hint="eastAsia"/>
                <w:sz w:val="18"/>
                <w:lang w:val="en-US" w:eastAsia="zh-CN"/>
              </w:rPr>
              <w:t>3</w:t>
            </w:r>
            <w:bookmarkEnd w:id="14"/>
            <w:r>
              <w:rPr>
                <w:sz w:val="18"/>
              </w:rPr>
              <w:t>,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_Toc26840 \h </w:instrText>
      </w:r>
      <w:r>
        <w:fldChar w:fldCharType="separate"/>
      </w:r>
      <w:r>
        <w:t>12</w:t>
      </w:r>
      <w:r>
        <w:fldChar w:fldCharType="end"/>
      </w:r>
    </w:p>
    <w:p>
      <w:pPr>
        <w:pStyle w:val="20"/>
        <w:tabs>
          <w:tab w:val="right" w:pos="2000"/>
          <w:tab w:val="right" w:leader="dot" w:pos="9641"/>
          <w:tab w:val="clear" w:pos="9639"/>
        </w:tabs>
      </w:pPr>
      <w:r>
        <w:t>1</w:t>
      </w:r>
      <w:r>
        <w:tab/>
      </w:r>
      <w:r>
        <w:t>Scope</w:t>
      </w:r>
      <w:r>
        <w:tab/>
      </w:r>
      <w:r>
        <w:rPr>
          <w:rFonts w:hint="eastAsia"/>
          <w:lang w:val="en-US" w:eastAsia="zh-CN"/>
        </w:rPr>
        <w:tab/>
      </w:r>
      <w:r>
        <w:fldChar w:fldCharType="begin"/>
      </w:r>
      <w:r>
        <w:instrText xml:space="preserve"> PAGEREF _Toc13868 \h </w:instrText>
      </w:r>
      <w:r>
        <w:fldChar w:fldCharType="separate"/>
      </w:r>
      <w:r>
        <w:t>14</w:t>
      </w:r>
      <w:r>
        <w:fldChar w:fldCharType="end"/>
      </w:r>
    </w:p>
    <w:p>
      <w:pPr>
        <w:pStyle w:val="20"/>
        <w:tabs>
          <w:tab w:val="right" w:pos="2000"/>
          <w:tab w:val="right" w:leader="dot" w:pos="9641"/>
          <w:tab w:val="clear" w:pos="9639"/>
        </w:tabs>
      </w:pPr>
      <w:r>
        <w:t>2</w:t>
      </w:r>
      <w:r>
        <w:tab/>
      </w:r>
      <w:r>
        <w:t>References</w:t>
      </w:r>
      <w:r>
        <w:tab/>
      </w:r>
      <w:r>
        <w:rPr>
          <w:rFonts w:hint="eastAsia"/>
          <w:lang w:val="en-US" w:eastAsia="zh-CN"/>
        </w:rPr>
        <w:tab/>
      </w:r>
      <w:r>
        <w:fldChar w:fldCharType="begin"/>
      </w:r>
      <w:r>
        <w:instrText xml:space="preserve"> PAGEREF _Toc5804 \h </w:instrText>
      </w:r>
      <w:r>
        <w:fldChar w:fldCharType="separate"/>
      </w:r>
      <w:r>
        <w:t>14</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_Toc21733 \h </w:instrText>
      </w:r>
      <w:r>
        <w:fldChar w:fldCharType="separate"/>
      </w:r>
      <w:r>
        <w:t>14</w:t>
      </w:r>
      <w:r>
        <w:fldChar w:fldCharType="end"/>
      </w:r>
    </w:p>
    <w:p>
      <w:pPr>
        <w:pStyle w:val="19"/>
        <w:tabs>
          <w:tab w:val="right" w:pos="2000"/>
          <w:tab w:val="right" w:leader="dot" w:pos="9641"/>
          <w:tab w:val="clear" w:pos="9639"/>
        </w:tabs>
      </w:pPr>
      <w:r>
        <w:t>3.1</w:t>
      </w:r>
      <w:r>
        <w:tab/>
      </w:r>
      <w:r>
        <w:t>Terms</w:t>
      </w:r>
      <w:r>
        <w:tab/>
      </w:r>
      <w:r>
        <w:rPr>
          <w:rFonts w:hint="eastAsia"/>
          <w:lang w:val="en-US" w:eastAsia="zh-CN"/>
        </w:rPr>
        <w:tab/>
      </w:r>
      <w:r>
        <w:fldChar w:fldCharType="begin"/>
      </w:r>
      <w:r>
        <w:instrText xml:space="preserve"> PAGEREF _Toc3964 \h </w:instrText>
      </w:r>
      <w:r>
        <w:fldChar w:fldCharType="separate"/>
      </w:r>
      <w:r>
        <w:t>14</w:t>
      </w:r>
      <w:r>
        <w:fldChar w:fldCharType="end"/>
      </w:r>
    </w:p>
    <w:p>
      <w:pPr>
        <w:pStyle w:val="19"/>
        <w:tabs>
          <w:tab w:val="right" w:pos="2000"/>
          <w:tab w:val="right" w:leader="dot" w:pos="9641"/>
          <w:tab w:val="clear" w:pos="9639"/>
        </w:tabs>
      </w:pPr>
      <w:r>
        <w:t>3.2</w:t>
      </w:r>
      <w:r>
        <w:tab/>
      </w:r>
      <w:r>
        <w:t>Symbols</w:t>
      </w:r>
      <w:r>
        <w:tab/>
      </w:r>
      <w:r>
        <w:rPr>
          <w:rFonts w:hint="eastAsia"/>
          <w:lang w:val="en-US" w:eastAsia="zh-CN"/>
        </w:rPr>
        <w:tab/>
      </w:r>
      <w:r>
        <w:fldChar w:fldCharType="begin"/>
      </w:r>
      <w:r>
        <w:instrText xml:space="preserve"> PAGEREF _Toc676 \h </w:instrText>
      </w:r>
      <w:r>
        <w:fldChar w:fldCharType="separate"/>
      </w:r>
      <w:r>
        <w:t>14</w:t>
      </w:r>
      <w:r>
        <w:fldChar w:fldCharType="end"/>
      </w:r>
    </w:p>
    <w:p>
      <w:pPr>
        <w:pStyle w:val="19"/>
        <w:tabs>
          <w:tab w:val="right" w:pos="2000"/>
          <w:tab w:val="right" w:leader="dot" w:pos="9641"/>
          <w:tab w:val="clear" w:pos="9639"/>
        </w:tabs>
      </w:pPr>
      <w:r>
        <w:t>3.3</w:t>
      </w:r>
      <w:r>
        <w:tab/>
      </w:r>
      <w:r>
        <w:t>Abbreviations</w:t>
      </w:r>
      <w:r>
        <w:tab/>
      </w:r>
      <w:r>
        <w:rPr>
          <w:rFonts w:hint="eastAsia"/>
          <w:lang w:val="en-US" w:eastAsia="zh-CN"/>
        </w:rPr>
        <w:tab/>
      </w:r>
      <w:r>
        <w:fldChar w:fldCharType="begin"/>
      </w:r>
      <w:r>
        <w:instrText xml:space="preserve"> PAGEREF _Toc30804 \h </w:instrText>
      </w:r>
      <w:r>
        <w:fldChar w:fldCharType="separate"/>
      </w:r>
      <w:r>
        <w:t>15</w:t>
      </w:r>
      <w:r>
        <w:fldChar w:fldCharType="end"/>
      </w:r>
    </w:p>
    <w:p>
      <w:pPr>
        <w:pStyle w:val="20"/>
        <w:tabs>
          <w:tab w:val="right" w:pos="2000"/>
          <w:tab w:val="right" w:leader="dot" w:pos="9641"/>
          <w:tab w:val="clear" w:pos="9639"/>
        </w:tabs>
      </w:pPr>
      <w:r>
        <w:t>4</w:t>
      </w:r>
      <w:r>
        <w:tab/>
      </w:r>
      <w:r>
        <w:t>Background</w:t>
      </w:r>
      <w:r>
        <w:tab/>
      </w:r>
      <w:r>
        <w:rPr>
          <w:rFonts w:hint="eastAsia"/>
          <w:lang w:val="en-US" w:eastAsia="zh-CN"/>
        </w:rPr>
        <w:tab/>
      </w:r>
      <w:r>
        <w:fldChar w:fldCharType="begin"/>
      </w:r>
      <w:r>
        <w:instrText xml:space="preserve"> PAGEREF _Toc16892 \h </w:instrText>
      </w:r>
      <w:r>
        <w:fldChar w:fldCharType="separate"/>
      </w:r>
      <w:r>
        <w:t>15</w:t>
      </w:r>
      <w:r>
        <w:fldChar w:fldCharType="end"/>
      </w:r>
    </w:p>
    <w:p>
      <w:pPr>
        <w:pStyle w:val="19"/>
        <w:tabs>
          <w:tab w:val="right" w:pos="2000"/>
          <w:tab w:val="right" w:leader="dot" w:pos="9641"/>
          <w:tab w:val="clear" w:pos="9639"/>
        </w:tabs>
      </w:pPr>
      <w:r>
        <w:t>4.1</w:t>
      </w:r>
      <w:r>
        <w:tab/>
      </w:r>
      <w:r>
        <w:t>Introduction</w:t>
      </w:r>
      <w:r>
        <w:tab/>
      </w:r>
      <w:r>
        <w:fldChar w:fldCharType="begin"/>
      </w:r>
      <w:r>
        <w:instrText xml:space="preserve"> PAGEREF _Toc23630 \h </w:instrText>
      </w:r>
      <w:r>
        <w:fldChar w:fldCharType="separate"/>
      </w:r>
      <w:r>
        <w:t>15</w:t>
      </w:r>
      <w:r>
        <w:fldChar w:fldCharType="end"/>
      </w:r>
    </w:p>
    <w:p>
      <w:pPr>
        <w:pStyle w:val="19"/>
        <w:tabs>
          <w:tab w:val="right" w:pos="2000"/>
          <w:tab w:val="right" w:leader="dot" w:pos="9641"/>
          <w:tab w:val="clear" w:pos="9639"/>
        </w:tabs>
      </w:pPr>
      <w:r>
        <w:t>4.2</w:t>
      </w:r>
      <w:r>
        <w:tab/>
      </w:r>
      <w:r>
        <w:t>TR Maintenance</w:t>
      </w:r>
      <w:r>
        <w:tab/>
      </w:r>
      <w:r>
        <w:fldChar w:fldCharType="begin"/>
      </w:r>
      <w:r>
        <w:instrText xml:space="preserve"> PAGEREF _Toc295 \h </w:instrText>
      </w:r>
      <w:r>
        <w:fldChar w:fldCharType="separate"/>
      </w:r>
      <w:r>
        <w:t>15</w:t>
      </w:r>
      <w:r>
        <w:fldChar w:fldCharType="end"/>
      </w:r>
    </w:p>
    <w:p>
      <w:pPr>
        <w:pStyle w:val="20"/>
        <w:tabs>
          <w:tab w:val="right" w:pos="2000"/>
          <w:tab w:val="right" w:leader="dot" w:pos="9641"/>
          <w:tab w:val="clear" w:pos="9639"/>
        </w:tabs>
      </w:pPr>
      <w:r>
        <w:t>5</w:t>
      </w:r>
      <w:r>
        <w:tab/>
      </w:r>
      <w:r>
        <w:rPr>
          <w:rFonts w:cs="Arial"/>
          <w:lang w:val="en-US" w:eastAsia="zh-CN"/>
        </w:rPr>
        <w:t>Both bands within FR1 Carrier Aggregation</w:t>
      </w:r>
      <w:r>
        <w:rPr>
          <w:rFonts w:cs="Arial"/>
        </w:rPr>
        <w:t>: Specific Band Combination Part</w:t>
      </w:r>
      <w:r>
        <w:tab/>
      </w:r>
      <w:r>
        <w:fldChar w:fldCharType="begin"/>
      </w:r>
      <w:r>
        <w:instrText xml:space="preserve"> PAGEREF _Toc27164 \h </w:instrText>
      </w:r>
      <w:r>
        <w:fldChar w:fldCharType="separate"/>
      </w:r>
      <w:r>
        <w:t>16</w:t>
      </w:r>
      <w:r>
        <w:fldChar w:fldCharType="end"/>
      </w:r>
    </w:p>
    <w:p>
      <w:pPr>
        <w:pStyle w:val="19"/>
        <w:tabs>
          <w:tab w:val="right" w:pos="2000"/>
          <w:tab w:val="right" w:leader="dot" w:pos="9641"/>
          <w:tab w:val="clear" w:pos="9639"/>
        </w:tabs>
      </w:pPr>
      <w:r>
        <w:t>5.</w:t>
      </w:r>
      <w:r>
        <w:rPr>
          <w:rFonts w:hint="eastAsia"/>
          <w:lang w:eastAsia="zh-CN"/>
        </w:rPr>
        <w:t>x</w:t>
      </w:r>
      <w:r>
        <w:tab/>
      </w:r>
      <w:r>
        <w:t>CA_nX-nY</w:t>
      </w:r>
      <w:r>
        <w:rPr>
          <w:rFonts w:hint="eastAsia"/>
          <w:lang w:val="en-US" w:eastAsia="zh-CN"/>
        </w:rPr>
        <w:tab/>
      </w:r>
      <w:r>
        <w:tab/>
      </w:r>
      <w:r>
        <w:fldChar w:fldCharType="begin"/>
      </w:r>
      <w:r>
        <w:instrText xml:space="preserve"> PAGEREF _Toc20460 \h </w:instrText>
      </w:r>
      <w:r>
        <w:fldChar w:fldCharType="separate"/>
      </w:r>
      <w:r>
        <w:t>16</w:t>
      </w:r>
      <w:r>
        <w:fldChar w:fldCharType="end"/>
      </w:r>
    </w:p>
    <w:p>
      <w:pPr>
        <w:pStyle w:val="18"/>
        <w:tabs>
          <w:tab w:val="right" w:pos="2000"/>
          <w:tab w:val="right" w:leader="dot" w:pos="9641"/>
          <w:tab w:val="clear" w:pos="9639"/>
        </w:tabs>
      </w:pPr>
      <w:r>
        <w:t>5.x.1</w:t>
      </w:r>
      <w:r>
        <w:tab/>
      </w:r>
      <w:r>
        <w:rPr>
          <w:rFonts w:cs="Arial"/>
          <w:szCs w:val="28"/>
          <w:lang w:val="en-US" w:eastAsia="zh-CN"/>
        </w:rPr>
        <w:t>Common for 1 band UL and 2 bands UL CA</w:t>
      </w:r>
      <w:r>
        <w:tab/>
      </w:r>
      <w:r>
        <w:fldChar w:fldCharType="begin"/>
      </w:r>
      <w:r>
        <w:instrText xml:space="preserve"> PAGEREF _Toc1757 \h </w:instrText>
      </w:r>
      <w:r>
        <w:fldChar w:fldCharType="separate"/>
      </w:r>
      <w:r>
        <w:t>16</w:t>
      </w:r>
      <w:r>
        <w:fldChar w:fldCharType="end"/>
      </w:r>
    </w:p>
    <w:p>
      <w:pPr>
        <w:pStyle w:val="17"/>
        <w:tabs>
          <w:tab w:val="right" w:pos="2400"/>
          <w:tab w:val="right" w:leader="dot" w:pos="9641"/>
          <w:tab w:val="clear" w:pos="9639"/>
        </w:tabs>
      </w:pPr>
      <w:r>
        <w:t>5.x.1.1</w:t>
      </w:r>
      <w:r>
        <w:tab/>
      </w:r>
      <w:r>
        <w:rPr>
          <w:rFonts w:cs="Arial"/>
          <w:lang w:eastAsia="zh-CN"/>
        </w:rPr>
        <w:t>Operating bands for CA</w:t>
      </w:r>
      <w:r>
        <w:tab/>
      </w:r>
      <w:r>
        <w:fldChar w:fldCharType="begin"/>
      </w:r>
      <w:r>
        <w:instrText xml:space="preserve"> PAGEREF _Toc2458 \h </w:instrText>
      </w:r>
      <w:r>
        <w:fldChar w:fldCharType="separate"/>
      </w:r>
      <w:r>
        <w:t>16</w:t>
      </w:r>
      <w:r>
        <w:fldChar w:fldCharType="end"/>
      </w:r>
    </w:p>
    <w:p>
      <w:pPr>
        <w:pStyle w:val="17"/>
        <w:tabs>
          <w:tab w:val="right" w:pos="2400"/>
          <w:tab w:val="right" w:leader="dot" w:pos="9641"/>
          <w:tab w:val="clear" w:pos="9639"/>
        </w:tabs>
      </w:pPr>
      <w:r>
        <w:t>5.x.1.2</w:t>
      </w:r>
      <w:r>
        <w:tab/>
      </w:r>
      <w:r>
        <w:rPr>
          <w:rFonts w:cs="Arial"/>
          <w:lang w:eastAsia="zh-CN"/>
        </w:rPr>
        <w:t>Channel bandwidths per operating band for CA</w:t>
      </w:r>
      <w:r>
        <w:tab/>
      </w:r>
      <w:r>
        <w:fldChar w:fldCharType="begin"/>
      </w:r>
      <w:r>
        <w:instrText xml:space="preserve"> PAGEREF _Toc15330 \h </w:instrText>
      </w:r>
      <w:r>
        <w:fldChar w:fldCharType="separate"/>
      </w:r>
      <w:r>
        <w:t>16</w:t>
      </w:r>
      <w:r>
        <w:fldChar w:fldCharType="end"/>
      </w:r>
    </w:p>
    <w:p>
      <w:pPr>
        <w:pStyle w:val="17"/>
        <w:tabs>
          <w:tab w:val="right" w:pos="2400"/>
          <w:tab w:val="right" w:leader="dot" w:pos="9641"/>
          <w:tab w:val="clear" w:pos="9639"/>
        </w:tabs>
      </w:pPr>
      <w:r>
        <w:t>5.x.1.3</w:t>
      </w:r>
      <w:r>
        <w:tab/>
      </w:r>
      <w:r>
        <w:rPr>
          <w:rFonts w:cs="Arial"/>
          <w:lang w:eastAsia="zh-CN"/>
        </w:rPr>
        <w:t>UE co-existence studies</w:t>
      </w:r>
      <w:r>
        <w:tab/>
      </w:r>
      <w:r>
        <w:fldChar w:fldCharType="begin"/>
      </w:r>
      <w:r>
        <w:instrText xml:space="preserve"> PAGEREF _Toc15990 \h </w:instrText>
      </w:r>
      <w:r>
        <w:fldChar w:fldCharType="separate"/>
      </w:r>
      <w:r>
        <w:t>16</w:t>
      </w:r>
      <w:r>
        <w:fldChar w:fldCharType="end"/>
      </w:r>
    </w:p>
    <w:p>
      <w:pPr>
        <w:pStyle w:val="17"/>
        <w:tabs>
          <w:tab w:val="right" w:pos="2400"/>
          <w:tab w:val="right" w:leader="dot" w:pos="9641"/>
          <w:tab w:val="clear" w:pos="9639"/>
        </w:tabs>
      </w:pPr>
      <w:r>
        <w:t>5.x.1.4</w:t>
      </w:r>
      <w:r>
        <w:tab/>
      </w:r>
      <w:r>
        <w:rPr>
          <w:rFonts w:cs="Arial"/>
          <w:szCs w:val="22"/>
          <w:lang w:val="en-US" w:eastAsia="zh-CN"/>
        </w:rPr>
        <w:t>∆T</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values</w:t>
      </w:r>
      <w:r>
        <w:tab/>
      </w:r>
      <w:r>
        <w:fldChar w:fldCharType="begin"/>
      </w:r>
      <w:r>
        <w:instrText xml:space="preserve"> PAGEREF _Toc6563 \h </w:instrText>
      </w:r>
      <w:r>
        <w:fldChar w:fldCharType="separate"/>
      </w:r>
      <w:r>
        <w:t>17</w:t>
      </w:r>
      <w:r>
        <w:fldChar w:fldCharType="end"/>
      </w:r>
    </w:p>
    <w:p>
      <w:pPr>
        <w:pStyle w:val="17"/>
        <w:tabs>
          <w:tab w:val="right" w:pos="2400"/>
          <w:tab w:val="right" w:leader="dot" w:pos="9641"/>
          <w:tab w:val="clear" w:pos="9639"/>
        </w:tabs>
      </w:pPr>
      <w:r>
        <w:t>5.x.1.5</w:t>
      </w:r>
      <w:r>
        <w:tab/>
      </w:r>
      <w:r>
        <w:rPr>
          <w:rFonts w:cs="Arial"/>
          <w:szCs w:val="22"/>
          <w:lang w:val="en-US" w:eastAsia="zh-CN"/>
        </w:rPr>
        <w:t>REFSENS requirements</w:t>
      </w:r>
      <w:r>
        <w:tab/>
      </w:r>
      <w:r>
        <w:fldChar w:fldCharType="begin"/>
      </w:r>
      <w:r>
        <w:instrText xml:space="preserve"> PAGEREF _Toc22609 \h </w:instrText>
      </w:r>
      <w:r>
        <w:fldChar w:fldCharType="separate"/>
      </w:r>
      <w:r>
        <w:t>17</w:t>
      </w:r>
      <w:r>
        <w:fldChar w:fldCharType="end"/>
      </w:r>
    </w:p>
    <w:p>
      <w:pPr>
        <w:pStyle w:val="17"/>
        <w:tabs>
          <w:tab w:val="right" w:pos="2400"/>
          <w:tab w:val="right" w:leader="dot" w:pos="9641"/>
          <w:tab w:val="clear" w:pos="9639"/>
        </w:tabs>
      </w:pPr>
      <w:r>
        <w:t>5.x.1.6</w:t>
      </w:r>
      <w:r>
        <w:tab/>
      </w:r>
      <w:r>
        <w:rPr>
          <w:rFonts w:cs="Arial"/>
          <w:szCs w:val="22"/>
          <w:lang w:val="en-US" w:eastAsia="zh-CN"/>
        </w:rPr>
        <w:t>OOB blocking exception requirements</w:t>
      </w:r>
      <w:r>
        <w:tab/>
      </w:r>
      <w:r>
        <w:fldChar w:fldCharType="begin"/>
      </w:r>
      <w:r>
        <w:instrText xml:space="preserve"> PAGEREF _Toc220 \h </w:instrText>
      </w:r>
      <w:r>
        <w:fldChar w:fldCharType="separate"/>
      </w:r>
      <w:r>
        <w:t>17</w:t>
      </w:r>
      <w:r>
        <w:fldChar w:fldCharType="end"/>
      </w:r>
    </w:p>
    <w:p>
      <w:pPr>
        <w:pStyle w:val="18"/>
        <w:tabs>
          <w:tab w:val="right" w:pos="2000"/>
          <w:tab w:val="right" w:leader="dot" w:pos="9641"/>
          <w:tab w:val="clear" w:pos="9639"/>
        </w:tabs>
      </w:pPr>
      <w:r>
        <w:t>5.x.2</w:t>
      </w:r>
      <w:r>
        <w:tab/>
      </w:r>
      <w:r>
        <w:rPr>
          <w:rFonts w:cs="Arial"/>
          <w:szCs w:val="28"/>
          <w:lang w:eastAsia="zh-CN"/>
        </w:rPr>
        <w:t>Specific for 2 bands UL CA</w:t>
      </w:r>
      <w:r>
        <w:tab/>
      </w:r>
      <w:r>
        <w:fldChar w:fldCharType="begin"/>
      </w:r>
      <w:r>
        <w:instrText xml:space="preserve"> PAGEREF _Toc6634 \h </w:instrText>
      </w:r>
      <w:r>
        <w:fldChar w:fldCharType="separate"/>
      </w:r>
      <w:r>
        <w:t>18</w:t>
      </w:r>
      <w:r>
        <w:fldChar w:fldCharType="end"/>
      </w:r>
    </w:p>
    <w:p>
      <w:pPr>
        <w:pStyle w:val="17"/>
        <w:tabs>
          <w:tab w:val="right" w:pos="2400"/>
          <w:tab w:val="right" w:leader="dot" w:pos="9641"/>
          <w:tab w:val="clear" w:pos="9639"/>
        </w:tabs>
      </w:pPr>
      <w:r>
        <w:t>5.x.2.1</w:t>
      </w:r>
      <w:r>
        <w:tab/>
      </w:r>
      <w:r>
        <w:rPr>
          <w:rFonts w:cs="Arial"/>
          <w:lang w:eastAsia="zh-CN"/>
        </w:rPr>
        <w:t xml:space="preserve">Maximum output power for </w:t>
      </w:r>
      <w:r>
        <w:rPr>
          <w:rFonts w:cs="Arial"/>
          <w:lang w:val="en-US" w:eastAsia="zh-CN"/>
        </w:rPr>
        <w:t>inter-band CA</w:t>
      </w:r>
      <w:r>
        <w:tab/>
      </w:r>
      <w:r>
        <w:fldChar w:fldCharType="begin"/>
      </w:r>
      <w:r>
        <w:instrText xml:space="preserve"> PAGEREF _Toc5471 \h </w:instrText>
      </w:r>
      <w:r>
        <w:fldChar w:fldCharType="separate"/>
      </w:r>
      <w:r>
        <w:t>18</w:t>
      </w:r>
      <w:r>
        <w:fldChar w:fldCharType="end"/>
      </w:r>
    </w:p>
    <w:p>
      <w:pPr>
        <w:pStyle w:val="17"/>
        <w:tabs>
          <w:tab w:val="right" w:pos="2400"/>
          <w:tab w:val="right" w:leader="dot" w:pos="9641"/>
          <w:tab w:val="clear" w:pos="9639"/>
        </w:tabs>
      </w:pPr>
      <w:r>
        <w:t>5.x.2.2</w:t>
      </w:r>
      <w:r>
        <w:tab/>
      </w:r>
      <w:r>
        <w:rPr>
          <w:rFonts w:cs="Arial"/>
          <w:lang w:eastAsia="zh-CN"/>
        </w:rPr>
        <w:t>UE co-existence studies</w:t>
      </w:r>
      <w:r>
        <w:tab/>
      </w:r>
      <w:r>
        <w:fldChar w:fldCharType="begin"/>
      </w:r>
      <w:r>
        <w:instrText xml:space="preserve"> PAGEREF _Toc4879 \h </w:instrText>
      </w:r>
      <w:r>
        <w:fldChar w:fldCharType="separate"/>
      </w:r>
      <w:r>
        <w:t>18</w:t>
      </w:r>
      <w:r>
        <w:fldChar w:fldCharType="end"/>
      </w:r>
    </w:p>
    <w:p>
      <w:pPr>
        <w:pStyle w:val="17"/>
        <w:tabs>
          <w:tab w:val="right" w:pos="2400"/>
          <w:tab w:val="right" w:leader="dot" w:pos="9641"/>
          <w:tab w:val="clear" w:pos="9639"/>
        </w:tabs>
      </w:pPr>
      <w:r>
        <w:t>5.x.2.3</w:t>
      </w:r>
      <w:r>
        <w:tab/>
      </w:r>
      <w:r>
        <w:rPr>
          <w:rFonts w:cs="Arial"/>
          <w:szCs w:val="22"/>
          <w:lang w:val="en-US" w:eastAsia="zh-CN"/>
        </w:rPr>
        <w:t>REFSENS requirements</w:t>
      </w:r>
      <w:r>
        <w:tab/>
      </w:r>
      <w:r>
        <w:fldChar w:fldCharType="begin"/>
      </w:r>
      <w:r>
        <w:instrText xml:space="preserve"> PAGEREF _Toc15875 \h </w:instrText>
      </w:r>
      <w:r>
        <w:fldChar w:fldCharType="separate"/>
      </w:r>
      <w:r>
        <w:t>19</w:t>
      </w:r>
      <w:r>
        <w:fldChar w:fldCharType="end"/>
      </w:r>
    </w:p>
    <w:p>
      <w:pPr>
        <w:pStyle w:val="19"/>
        <w:tabs>
          <w:tab w:val="right" w:pos="2000"/>
          <w:tab w:val="right" w:leader="dot" w:pos="9641"/>
          <w:tab w:val="clear" w:pos="9639"/>
        </w:tabs>
      </w:pPr>
      <w:r>
        <w:rPr>
          <w:rFonts w:hint="eastAsia" w:cs="Arial"/>
          <w:lang w:val="en-US" w:eastAsia="zh-CN"/>
        </w:rPr>
        <w:t>5.1</w:t>
      </w:r>
      <w:r>
        <w:rPr>
          <w:rFonts w:cs="Arial"/>
          <w:lang w:eastAsia="zh-CN"/>
        </w:rPr>
        <w:tab/>
      </w:r>
      <w:r>
        <w:rPr>
          <w:rFonts w:hint="eastAsia" w:cs="Arial"/>
          <w:lang w:val="en-US" w:eastAsia="zh-CN"/>
        </w:rPr>
        <w:t>CA_</w:t>
      </w:r>
      <w:r>
        <w:rPr>
          <w:rFonts w:cs="Arial"/>
          <w:lang w:val="en-US" w:eastAsia="ja-JP"/>
        </w:rPr>
        <w:t>n1-n26</w:t>
      </w:r>
      <w:r>
        <w:tab/>
      </w:r>
      <w:r>
        <w:rPr>
          <w:rFonts w:hint="eastAsia"/>
          <w:lang w:val="en-US" w:eastAsia="zh-CN"/>
        </w:rPr>
        <w:tab/>
      </w:r>
      <w:r>
        <w:fldChar w:fldCharType="begin"/>
      </w:r>
      <w:r>
        <w:instrText xml:space="preserve"> PAGEREF _Toc13457 \h </w:instrText>
      </w:r>
      <w:r>
        <w:fldChar w:fldCharType="separate"/>
      </w:r>
      <w:r>
        <w:t>19</w:t>
      </w:r>
      <w:r>
        <w:fldChar w:fldCharType="end"/>
      </w:r>
    </w:p>
    <w:p>
      <w:pPr>
        <w:pStyle w:val="18"/>
        <w:tabs>
          <w:tab w:val="right" w:pos="2000"/>
          <w:tab w:val="right" w:leader="dot" w:pos="9641"/>
          <w:tab w:val="clear" w:pos="9639"/>
        </w:tabs>
      </w:pPr>
      <w:r>
        <w:rPr>
          <w:rFonts w:hint="eastAsia" w:cs="Arial"/>
          <w:szCs w:val="28"/>
          <w:lang w:val="en-US" w:eastAsia="zh-CN"/>
        </w:rPr>
        <w:t>5.1.1</w:t>
      </w:r>
      <w:r>
        <w:rPr>
          <w:rFonts w:cs="Arial"/>
          <w:szCs w:val="28"/>
          <w:lang w:eastAsia="zh-CN"/>
        </w:rPr>
        <w:tab/>
      </w:r>
      <w:r>
        <w:rPr>
          <w:rFonts w:hint="eastAsia" w:cs="Arial"/>
          <w:szCs w:val="28"/>
          <w:lang w:val="en-US" w:eastAsia="zh-CN"/>
        </w:rPr>
        <w:t>Common for 1 band UL and 2 bands UL CA</w:t>
      </w:r>
      <w:r>
        <w:tab/>
      </w:r>
      <w:r>
        <w:fldChar w:fldCharType="begin"/>
      </w:r>
      <w:r>
        <w:instrText xml:space="preserve"> PAGEREF _Toc88 \h </w:instrText>
      </w:r>
      <w:r>
        <w:fldChar w:fldCharType="separate"/>
      </w:r>
      <w:r>
        <w:t>19</w:t>
      </w:r>
      <w:r>
        <w:fldChar w:fldCharType="end"/>
      </w:r>
    </w:p>
    <w:p>
      <w:pPr>
        <w:pStyle w:val="17"/>
        <w:tabs>
          <w:tab w:val="right" w:pos="2400"/>
          <w:tab w:val="right" w:leader="dot" w:pos="9641"/>
          <w:tab w:val="clear" w:pos="9639"/>
        </w:tabs>
      </w:pPr>
      <w:r>
        <w:rPr>
          <w:rFonts w:hint="eastAsia"/>
          <w:lang w:eastAsia="zh-CN"/>
        </w:rPr>
        <w:t>5.1.1.1</w:t>
      </w:r>
      <w:r>
        <w:rPr>
          <w:rFonts w:hint="eastAsia" w:eastAsia="宋体"/>
          <w:lang w:eastAsia="zh-CN"/>
        </w:rPr>
        <w:tab/>
      </w:r>
      <w:r>
        <w:rPr>
          <w:rFonts w:hint="eastAsia" w:eastAsia="宋体"/>
          <w:lang w:eastAsia="zh-CN"/>
        </w:rPr>
        <w:t xml:space="preserve"> </w:t>
      </w:r>
      <w:r>
        <w:rPr>
          <w:lang w:eastAsia="zh-CN"/>
        </w:rPr>
        <w:t xml:space="preserve">Operating bands for </w:t>
      </w:r>
      <w:r>
        <w:rPr>
          <w:rFonts w:hint="eastAsia"/>
          <w:lang w:eastAsia="zh-CN"/>
        </w:rPr>
        <w:t>CA</w:t>
      </w:r>
      <w:r>
        <w:tab/>
      </w:r>
      <w:r>
        <w:fldChar w:fldCharType="begin"/>
      </w:r>
      <w:r>
        <w:instrText xml:space="preserve"> PAGEREF _Toc3484 \h </w:instrText>
      </w:r>
      <w:r>
        <w:fldChar w:fldCharType="separate"/>
      </w:r>
      <w:r>
        <w:t>19</w:t>
      </w:r>
      <w:r>
        <w:fldChar w:fldCharType="end"/>
      </w:r>
    </w:p>
    <w:p>
      <w:pPr>
        <w:pStyle w:val="17"/>
        <w:tabs>
          <w:tab w:val="right" w:pos="2400"/>
          <w:tab w:val="right" w:leader="dot" w:pos="9641"/>
          <w:tab w:val="clear" w:pos="9639"/>
        </w:tabs>
      </w:pPr>
      <w:r>
        <w:rPr>
          <w:rFonts w:hint="eastAsia"/>
          <w:lang w:eastAsia="zh-CN"/>
        </w:rPr>
        <w:t>5.1.1.</w:t>
      </w:r>
      <w:r>
        <w:rPr>
          <w:lang w:eastAsia="zh-CN"/>
        </w:rPr>
        <w:t>2</w:t>
      </w:r>
      <w:r>
        <w:rPr>
          <w:rFonts w:hint="eastAsia" w:eastAsia="宋体"/>
          <w:lang w:eastAsia="zh-CN"/>
        </w:rPr>
        <w:tab/>
      </w:r>
      <w:r>
        <w:rPr>
          <w:rFonts w:hint="eastAsia" w:eastAsia="宋体"/>
          <w:lang w:eastAsia="zh-CN"/>
        </w:rPr>
        <w:t xml:space="preserve"> </w:t>
      </w:r>
      <w:r>
        <w:rPr>
          <w:lang w:eastAsia="zh-CN"/>
        </w:rPr>
        <w:t xml:space="preserve">Channel bandwidths per operating band for </w:t>
      </w:r>
      <w:r>
        <w:rPr>
          <w:rFonts w:hint="eastAsia"/>
          <w:lang w:eastAsia="zh-CN"/>
        </w:rPr>
        <w:t>CA</w:t>
      </w:r>
      <w:r>
        <w:tab/>
      </w:r>
      <w:r>
        <w:fldChar w:fldCharType="begin"/>
      </w:r>
      <w:r>
        <w:instrText xml:space="preserve"> PAGEREF _Toc22330 \h </w:instrText>
      </w:r>
      <w:r>
        <w:fldChar w:fldCharType="separate"/>
      </w:r>
      <w:r>
        <w:t>19</w:t>
      </w:r>
      <w:r>
        <w:fldChar w:fldCharType="end"/>
      </w:r>
    </w:p>
    <w:p>
      <w:pPr>
        <w:pStyle w:val="17"/>
        <w:tabs>
          <w:tab w:val="right" w:pos="2400"/>
          <w:tab w:val="right" w:leader="dot" w:pos="9641"/>
          <w:tab w:val="clear" w:pos="9639"/>
        </w:tabs>
      </w:pPr>
      <w:r>
        <w:rPr>
          <w:rFonts w:hint="eastAsia"/>
          <w:lang w:eastAsia="zh-CN"/>
        </w:rPr>
        <w:t>5.1.1.3</w:t>
      </w:r>
      <w:r>
        <w:rPr>
          <w:rFonts w:hint="eastAsia" w:eastAsia="宋体"/>
          <w:lang w:eastAsia="zh-CN"/>
        </w:rPr>
        <w:tab/>
      </w:r>
      <w:r>
        <w:rPr>
          <w:rFonts w:hint="eastAsia" w:eastAsia="宋体"/>
          <w:lang w:eastAsia="zh-CN"/>
        </w:rPr>
        <w:t xml:space="preserve"> </w:t>
      </w:r>
      <w:r>
        <w:rPr>
          <w:rFonts w:hint="eastAsia"/>
          <w:lang w:eastAsia="zh-CN"/>
        </w:rPr>
        <w:t>UE co-existence studies</w:t>
      </w:r>
      <w:r>
        <w:tab/>
      </w:r>
      <w:r>
        <w:fldChar w:fldCharType="begin"/>
      </w:r>
      <w:r>
        <w:instrText xml:space="preserve"> PAGEREF _Toc7311 \h </w:instrText>
      </w:r>
      <w:r>
        <w:fldChar w:fldCharType="separate"/>
      </w:r>
      <w:r>
        <w:t>19</w:t>
      </w:r>
      <w:r>
        <w:fldChar w:fldCharType="end"/>
      </w:r>
    </w:p>
    <w:p>
      <w:pPr>
        <w:pStyle w:val="17"/>
        <w:tabs>
          <w:tab w:val="right" w:pos="2400"/>
          <w:tab w:val="right" w:leader="dot" w:pos="9641"/>
          <w:tab w:val="clear" w:pos="9639"/>
        </w:tabs>
      </w:pPr>
      <w:r>
        <w:rPr>
          <w:rFonts w:hint="eastAsia"/>
          <w:lang w:eastAsia="zh-CN"/>
        </w:rPr>
        <w:t>5.1.1.4</w:t>
      </w:r>
      <w:r>
        <w:rPr>
          <w:rFonts w:hint="eastAsia" w:eastAsia="宋体"/>
          <w:lang w:eastAsia="zh-CN"/>
        </w:rPr>
        <w:tab/>
      </w:r>
      <w:r>
        <w:rPr>
          <w:rFonts w:hint="eastAsia" w:eastAsia="宋体"/>
          <w:lang w:eastAsia="zh-CN"/>
        </w:rPr>
        <w:t xml:space="preserve"> </w:t>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r>
        <w:tab/>
      </w:r>
      <w:r>
        <w:fldChar w:fldCharType="begin"/>
      </w:r>
      <w:r>
        <w:instrText xml:space="preserve"> PAGEREF _Toc17073 \h </w:instrText>
      </w:r>
      <w:r>
        <w:fldChar w:fldCharType="separate"/>
      </w:r>
      <w:r>
        <w:t>20</w:t>
      </w:r>
      <w:r>
        <w:fldChar w:fldCharType="end"/>
      </w:r>
    </w:p>
    <w:p>
      <w:pPr>
        <w:pStyle w:val="17"/>
        <w:tabs>
          <w:tab w:val="right" w:pos="2400"/>
          <w:tab w:val="right" w:leader="dot" w:pos="9641"/>
          <w:tab w:val="clear" w:pos="9639"/>
        </w:tabs>
      </w:pPr>
      <w:r>
        <w:rPr>
          <w:rFonts w:hint="eastAsia"/>
          <w:lang w:eastAsia="zh-CN"/>
        </w:rPr>
        <w:t>5.1.1.5</w:t>
      </w:r>
      <w:r>
        <w:rPr>
          <w:rFonts w:hint="eastAsia" w:eastAsia="宋体"/>
          <w:lang w:eastAsia="zh-CN"/>
        </w:rPr>
        <w:t xml:space="preserve"> </w:t>
      </w:r>
      <w:r>
        <w:rPr>
          <w:rFonts w:hint="eastAsia" w:eastAsia="宋体"/>
          <w:lang w:eastAsia="zh-CN"/>
        </w:rPr>
        <w:tab/>
      </w:r>
      <w:r>
        <w:rPr>
          <w:rFonts w:hint="eastAsia" w:eastAsia="宋体"/>
          <w:lang w:eastAsia="zh-CN"/>
        </w:rPr>
        <w:t xml:space="preserve"> </w:t>
      </w:r>
      <w:r>
        <w:rPr>
          <w:rFonts w:hint="eastAsia"/>
          <w:lang w:eastAsia="zh-CN"/>
        </w:rPr>
        <w:t>REFSENS requirements</w:t>
      </w:r>
      <w:r>
        <w:tab/>
      </w:r>
      <w:r>
        <w:fldChar w:fldCharType="begin"/>
      </w:r>
      <w:r>
        <w:instrText xml:space="preserve"> PAGEREF _Toc6102 \h </w:instrText>
      </w:r>
      <w:r>
        <w:fldChar w:fldCharType="separate"/>
      </w:r>
      <w:r>
        <w:t>20</w:t>
      </w:r>
      <w:r>
        <w:fldChar w:fldCharType="end"/>
      </w:r>
    </w:p>
    <w:p>
      <w:pPr>
        <w:pStyle w:val="17"/>
        <w:tabs>
          <w:tab w:val="right" w:pos="2400"/>
          <w:tab w:val="right" w:leader="dot" w:pos="9641"/>
          <w:tab w:val="clear" w:pos="9639"/>
        </w:tabs>
      </w:pPr>
      <w:r>
        <w:rPr>
          <w:rFonts w:hint="eastAsia" w:eastAsia="宋体"/>
          <w:lang w:eastAsia="zh-CN"/>
        </w:rPr>
        <w:t>5.1</w:t>
      </w:r>
      <w:r>
        <w:t>.1.6</w:t>
      </w:r>
      <w:r>
        <w:tab/>
      </w:r>
      <w:r>
        <w:rPr>
          <w:rFonts w:cs="Arial"/>
          <w:szCs w:val="22"/>
          <w:lang w:val="en-US" w:eastAsia="zh-CN"/>
        </w:rPr>
        <w:t>OOB blocking exception requirements</w:t>
      </w:r>
      <w:r>
        <w:tab/>
      </w:r>
      <w:r>
        <w:fldChar w:fldCharType="begin"/>
      </w:r>
      <w:r>
        <w:instrText xml:space="preserve"> PAGEREF _Toc1015 \h </w:instrText>
      </w:r>
      <w:r>
        <w:fldChar w:fldCharType="separate"/>
      </w:r>
      <w:r>
        <w:t>20</w:t>
      </w:r>
      <w:r>
        <w:fldChar w:fldCharType="end"/>
      </w:r>
    </w:p>
    <w:p>
      <w:pPr>
        <w:pStyle w:val="18"/>
        <w:tabs>
          <w:tab w:val="right" w:pos="2000"/>
          <w:tab w:val="right" w:leader="dot" w:pos="9641"/>
          <w:tab w:val="clear" w:pos="9639"/>
        </w:tabs>
      </w:pPr>
      <w:r>
        <w:rPr>
          <w:rFonts w:hint="eastAsia"/>
          <w:lang w:val="en-US" w:eastAsia="zh-CN"/>
        </w:rPr>
        <w:t>5.1.2</w:t>
      </w:r>
      <w:r>
        <w:rPr>
          <w:rFonts w:hint="eastAsia"/>
          <w:lang w:val="en-US" w:eastAsia="zh-CN"/>
        </w:rPr>
        <w:tab/>
      </w:r>
      <w:r>
        <w:rPr>
          <w:rFonts w:hint="eastAsia"/>
          <w:lang w:val="en-US" w:eastAsia="zh-CN"/>
        </w:rPr>
        <w:t xml:space="preserve"> Specific for 2 bands UL </w:t>
      </w:r>
      <w:r>
        <w:rPr>
          <w:rFonts w:hint="eastAsia"/>
          <w:lang w:eastAsia="zh-CN"/>
        </w:rPr>
        <w:t>CA</w:t>
      </w:r>
      <w:r>
        <w:tab/>
      </w:r>
      <w:r>
        <w:fldChar w:fldCharType="begin"/>
      </w:r>
      <w:r>
        <w:instrText xml:space="preserve"> PAGEREF _Toc30294 \h </w:instrText>
      </w:r>
      <w:r>
        <w:fldChar w:fldCharType="separate"/>
      </w:r>
      <w:r>
        <w:t>21</w:t>
      </w:r>
      <w:r>
        <w:fldChar w:fldCharType="end"/>
      </w:r>
    </w:p>
    <w:p>
      <w:pPr>
        <w:pStyle w:val="17"/>
        <w:tabs>
          <w:tab w:val="right" w:pos="2400"/>
          <w:tab w:val="right" w:leader="dot" w:pos="9641"/>
          <w:tab w:val="clear" w:pos="9639"/>
        </w:tabs>
      </w:pPr>
      <w:r>
        <w:rPr>
          <w:rFonts w:hint="eastAsia" w:cs="Arial"/>
          <w:lang w:val="en-US" w:eastAsia="zh-CN"/>
        </w:rPr>
        <w:t>5.1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_Toc20132 \h </w:instrText>
      </w:r>
      <w:r>
        <w:fldChar w:fldCharType="separate"/>
      </w:r>
      <w:r>
        <w:t>21</w:t>
      </w:r>
      <w:r>
        <w:fldChar w:fldCharType="end"/>
      </w:r>
    </w:p>
    <w:p>
      <w:pPr>
        <w:pStyle w:val="17"/>
        <w:tabs>
          <w:tab w:val="right" w:pos="2400"/>
          <w:tab w:val="right" w:leader="dot" w:pos="9641"/>
          <w:tab w:val="clear" w:pos="9639"/>
        </w:tabs>
      </w:pPr>
      <w:r>
        <w:rPr>
          <w:rFonts w:hint="eastAsia"/>
          <w:lang w:val="en-US" w:eastAsia="zh-CN"/>
        </w:rPr>
        <w:t>5.1.2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 xml:space="preserve"> </w:t>
      </w:r>
      <w:r>
        <w:rPr>
          <w:rFonts w:hint="eastAsia"/>
          <w:lang w:eastAsia="zh-CN"/>
        </w:rPr>
        <w:t>UE co-existence studies</w:t>
      </w:r>
      <w:r>
        <w:tab/>
      </w:r>
      <w:r>
        <w:fldChar w:fldCharType="begin"/>
      </w:r>
      <w:r>
        <w:instrText xml:space="preserve"> PAGEREF _Toc31846 \h </w:instrText>
      </w:r>
      <w:r>
        <w:fldChar w:fldCharType="separate"/>
      </w:r>
      <w:r>
        <w:t>21</w:t>
      </w:r>
      <w:r>
        <w:fldChar w:fldCharType="end"/>
      </w:r>
    </w:p>
    <w:p>
      <w:pPr>
        <w:pStyle w:val="17"/>
        <w:tabs>
          <w:tab w:val="right" w:pos="2400"/>
          <w:tab w:val="right" w:leader="dot" w:pos="9641"/>
          <w:tab w:val="clear" w:pos="9639"/>
        </w:tabs>
      </w:pPr>
      <w:r>
        <w:rPr>
          <w:rFonts w:hint="eastAsia"/>
          <w:lang w:val="en-US" w:eastAsia="zh-CN"/>
        </w:rPr>
        <w:t>5.1.2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 xml:space="preserve"> REFSENS requirements</w:t>
      </w:r>
      <w:r>
        <w:tab/>
      </w:r>
      <w:r>
        <w:fldChar w:fldCharType="begin"/>
      </w:r>
      <w:r>
        <w:instrText xml:space="preserve"> PAGEREF _Toc16465 \h </w:instrText>
      </w:r>
      <w:r>
        <w:fldChar w:fldCharType="separate"/>
      </w:r>
      <w:r>
        <w:t>22</w:t>
      </w:r>
      <w:r>
        <w:fldChar w:fldCharType="end"/>
      </w:r>
    </w:p>
    <w:p>
      <w:pPr>
        <w:pStyle w:val="19"/>
        <w:tabs>
          <w:tab w:val="right" w:pos="2000"/>
          <w:tab w:val="right" w:leader="dot" w:pos="9641"/>
          <w:tab w:val="clear" w:pos="9639"/>
        </w:tabs>
      </w:pPr>
      <w:r>
        <w:rPr>
          <w:rFonts w:hint="eastAsia" w:cs="Arial"/>
          <w:lang w:val="en-US" w:eastAsia="zh-CN"/>
        </w:rPr>
        <w:t>5.2</w:t>
      </w:r>
      <w:r>
        <w:rPr>
          <w:rFonts w:cs="Arial"/>
          <w:lang w:eastAsia="zh-CN"/>
        </w:rPr>
        <w:tab/>
      </w:r>
      <w:r>
        <w:rPr>
          <w:rFonts w:hint="eastAsia" w:cs="Arial"/>
          <w:lang w:val="en-US" w:eastAsia="zh-CN"/>
        </w:rPr>
        <w:t>CA_</w:t>
      </w:r>
      <w:r>
        <w:rPr>
          <w:rFonts w:cs="Arial"/>
          <w:lang w:val="en-US" w:eastAsia="ja-JP"/>
        </w:rPr>
        <w:t>n3-n26</w:t>
      </w:r>
      <w:r>
        <w:rPr>
          <w:rFonts w:hint="eastAsia" w:cs="Arial"/>
          <w:lang w:val="en-US" w:eastAsia="zh-CN"/>
        </w:rPr>
        <w:tab/>
      </w:r>
      <w:r>
        <w:tab/>
      </w:r>
      <w:r>
        <w:fldChar w:fldCharType="begin"/>
      </w:r>
      <w:r>
        <w:instrText xml:space="preserve"> PAGEREF _Toc31085 \h </w:instrText>
      </w:r>
      <w:r>
        <w:fldChar w:fldCharType="separate"/>
      </w:r>
      <w:r>
        <w:t>22</w:t>
      </w:r>
      <w:r>
        <w:fldChar w:fldCharType="end"/>
      </w:r>
    </w:p>
    <w:p>
      <w:pPr>
        <w:pStyle w:val="18"/>
        <w:tabs>
          <w:tab w:val="right" w:pos="2000"/>
          <w:tab w:val="right" w:leader="dot" w:pos="9641"/>
          <w:tab w:val="clear" w:pos="9639"/>
        </w:tabs>
      </w:pPr>
      <w:r>
        <w:rPr>
          <w:rFonts w:hint="eastAsia" w:cs="Arial"/>
          <w:szCs w:val="28"/>
          <w:lang w:val="en-US" w:eastAsia="zh-CN"/>
        </w:rPr>
        <w:t>5.2.1</w:t>
      </w:r>
      <w:r>
        <w:rPr>
          <w:rFonts w:cs="Arial"/>
          <w:szCs w:val="28"/>
          <w:lang w:eastAsia="zh-CN"/>
        </w:rPr>
        <w:tab/>
      </w:r>
      <w:r>
        <w:rPr>
          <w:rFonts w:hint="eastAsia" w:cs="Arial"/>
          <w:szCs w:val="28"/>
          <w:lang w:val="en-US" w:eastAsia="zh-CN"/>
        </w:rPr>
        <w:t>Common for 1 band UL and 2 bands UL CA</w:t>
      </w:r>
      <w:r>
        <w:tab/>
      </w:r>
      <w:r>
        <w:fldChar w:fldCharType="begin"/>
      </w:r>
      <w:r>
        <w:instrText xml:space="preserve"> PAGEREF _Toc14895 \h </w:instrText>
      </w:r>
      <w:r>
        <w:fldChar w:fldCharType="separate"/>
      </w:r>
      <w:r>
        <w:t>22</w:t>
      </w:r>
      <w:r>
        <w:fldChar w:fldCharType="end"/>
      </w:r>
    </w:p>
    <w:p>
      <w:pPr>
        <w:pStyle w:val="17"/>
        <w:tabs>
          <w:tab w:val="right" w:pos="2400"/>
          <w:tab w:val="right" w:leader="dot" w:pos="9641"/>
          <w:tab w:val="clear" w:pos="9639"/>
        </w:tabs>
      </w:pPr>
      <w:r>
        <w:rPr>
          <w:rFonts w:hint="eastAsia"/>
          <w:lang w:eastAsia="zh-CN"/>
        </w:rPr>
        <w:t>5.2.1.1</w:t>
      </w:r>
      <w:r>
        <w:rPr>
          <w:rFonts w:hint="eastAsia" w:eastAsia="宋体"/>
          <w:lang w:eastAsia="zh-CN"/>
        </w:rPr>
        <w:tab/>
      </w:r>
      <w:r>
        <w:rPr>
          <w:rFonts w:hint="eastAsia" w:eastAsia="宋体"/>
          <w:lang w:eastAsia="zh-CN"/>
        </w:rPr>
        <w:t xml:space="preserve"> </w:t>
      </w:r>
      <w:r>
        <w:rPr>
          <w:lang w:eastAsia="zh-CN"/>
        </w:rPr>
        <w:t xml:space="preserve">Operating bands for </w:t>
      </w:r>
      <w:r>
        <w:rPr>
          <w:rFonts w:hint="eastAsia"/>
          <w:lang w:eastAsia="zh-CN"/>
        </w:rPr>
        <w:t>CA</w:t>
      </w:r>
      <w:r>
        <w:tab/>
      </w:r>
      <w:r>
        <w:fldChar w:fldCharType="begin"/>
      </w:r>
      <w:r>
        <w:instrText xml:space="preserve"> PAGEREF _Toc927 \h </w:instrText>
      </w:r>
      <w:r>
        <w:fldChar w:fldCharType="separate"/>
      </w:r>
      <w:r>
        <w:t>22</w:t>
      </w:r>
      <w:r>
        <w:fldChar w:fldCharType="end"/>
      </w:r>
    </w:p>
    <w:p>
      <w:pPr>
        <w:pStyle w:val="17"/>
        <w:tabs>
          <w:tab w:val="right" w:pos="2400"/>
          <w:tab w:val="right" w:leader="dot" w:pos="9641"/>
          <w:tab w:val="clear" w:pos="9639"/>
        </w:tabs>
      </w:pPr>
      <w:r>
        <w:rPr>
          <w:rFonts w:hint="eastAsia"/>
          <w:lang w:eastAsia="zh-CN"/>
        </w:rPr>
        <w:t>5.2.1.</w:t>
      </w:r>
      <w:r>
        <w:rPr>
          <w:lang w:eastAsia="zh-CN"/>
        </w:rPr>
        <w:t>2</w:t>
      </w:r>
      <w:r>
        <w:rPr>
          <w:rFonts w:hint="eastAsia" w:eastAsia="宋体"/>
          <w:lang w:eastAsia="zh-CN"/>
        </w:rPr>
        <w:tab/>
      </w:r>
      <w:r>
        <w:rPr>
          <w:rFonts w:hint="eastAsia" w:eastAsia="宋体"/>
          <w:lang w:eastAsia="zh-CN"/>
        </w:rPr>
        <w:t xml:space="preserve"> </w:t>
      </w:r>
      <w:r>
        <w:rPr>
          <w:lang w:eastAsia="zh-CN"/>
        </w:rPr>
        <w:t xml:space="preserve">Channel bandwidths per operating band for </w:t>
      </w:r>
      <w:r>
        <w:rPr>
          <w:rFonts w:hint="eastAsia"/>
          <w:lang w:eastAsia="zh-CN"/>
        </w:rPr>
        <w:t>CA</w:t>
      </w:r>
      <w:r>
        <w:tab/>
      </w:r>
      <w:r>
        <w:fldChar w:fldCharType="begin"/>
      </w:r>
      <w:r>
        <w:instrText xml:space="preserve"> PAGEREF _Toc21595 \h </w:instrText>
      </w:r>
      <w:r>
        <w:fldChar w:fldCharType="separate"/>
      </w:r>
      <w:r>
        <w:t>23</w:t>
      </w:r>
      <w:r>
        <w:fldChar w:fldCharType="end"/>
      </w:r>
    </w:p>
    <w:p>
      <w:pPr>
        <w:pStyle w:val="17"/>
        <w:tabs>
          <w:tab w:val="right" w:pos="2400"/>
          <w:tab w:val="right" w:leader="dot" w:pos="9641"/>
          <w:tab w:val="clear" w:pos="9639"/>
        </w:tabs>
      </w:pPr>
      <w:r>
        <w:rPr>
          <w:rFonts w:hint="eastAsia"/>
          <w:lang w:eastAsia="zh-CN"/>
        </w:rPr>
        <w:t>5.2.1.3</w:t>
      </w:r>
      <w:r>
        <w:rPr>
          <w:rFonts w:hint="eastAsia" w:eastAsia="宋体"/>
          <w:lang w:eastAsia="zh-CN"/>
        </w:rPr>
        <w:tab/>
      </w:r>
      <w:r>
        <w:rPr>
          <w:rFonts w:hint="eastAsia" w:eastAsia="宋体"/>
          <w:lang w:eastAsia="zh-CN"/>
        </w:rPr>
        <w:t xml:space="preserve"> </w:t>
      </w:r>
      <w:r>
        <w:rPr>
          <w:rFonts w:hint="eastAsia"/>
          <w:lang w:eastAsia="zh-CN"/>
        </w:rPr>
        <w:t>UE co-existence studies</w:t>
      </w:r>
      <w:r>
        <w:tab/>
      </w:r>
      <w:r>
        <w:fldChar w:fldCharType="begin"/>
      </w:r>
      <w:r>
        <w:instrText xml:space="preserve"> PAGEREF _Toc10863 \h </w:instrText>
      </w:r>
      <w:r>
        <w:fldChar w:fldCharType="separate"/>
      </w:r>
      <w:r>
        <w:t>23</w:t>
      </w:r>
      <w:r>
        <w:fldChar w:fldCharType="end"/>
      </w:r>
    </w:p>
    <w:p>
      <w:pPr>
        <w:pStyle w:val="17"/>
        <w:tabs>
          <w:tab w:val="right" w:pos="2400"/>
          <w:tab w:val="right" w:leader="dot" w:pos="9641"/>
          <w:tab w:val="clear" w:pos="9639"/>
        </w:tabs>
      </w:pPr>
      <w:r>
        <w:rPr>
          <w:rFonts w:hint="eastAsia"/>
          <w:lang w:eastAsia="zh-CN"/>
        </w:rPr>
        <w:t>5.2.1.4</w:t>
      </w:r>
      <w:r>
        <w:rPr>
          <w:rFonts w:hint="eastAsia" w:eastAsia="宋体"/>
          <w:lang w:eastAsia="zh-CN"/>
        </w:rPr>
        <w:tab/>
      </w:r>
      <w:r>
        <w:rPr>
          <w:rFonts w:hint="eastAsia" w:eastAsia="宋体"/>
          <w:lang w:eastAsia="zh-CN"/>
        </w:rPr>
        <w:t xml:space="preserve"> </w:t>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r>
        <w:tab/>
      </w:r>
      <w:r>
        <w:fldChar w:fldCharType="begin"/>
      </w:r>
      <w:r>
        <w:instrText xml:space="preserve"> PAGEREF _Toc8457 \h </w:instrText>
      </w:r>
      <w:r>
        <w:fldChar w:fldCharType="separate"/>
      </w:r>
      <w:r>
        <w:t>23</w:t>
      </w:r>
      <w:r>
        <w:fldChar w:fldCharType="end"/>
      </w:r>
    </w:p>
    <w:p>
      <w:pPr>
        <w:pStyle w:val="17"/>
        <w:tabs>
          <w:tab w:val="right" w:pos="2400"/>
          <w:tab w:val="right" w:leader="dot" w:pos="9641"/>
          <w:tab w:val="clear" w:pos="9639"/>
        </w:tabs>
      </w:pPr>
      <w:r>
        <w:rPr>
          <w:rFonts w:hint="eastAsia"/>
          <w:lang w:eastAsia="zh-CN"/>
        </w:rPr>
        <w:t>5.2.1.5</w:t>
      </w:r>
      <w:r>
        <w:rPr>
          <w:rFonts w:hint="eastAsia" w:eastAsia="宋体"/>
          <w:lang w:eastAsia="zh-CN"/>
        </w:rPr>
        <w:t xml:space="preserve"> </w:t>
      </w:r>
      <w:r>
        <w:rPr>
          <w:rFonts w:hint="eastAsia" w:eastAsia="宋体"/>
          <w:lang w:eastAsia="zh-CN"/>
        </w:rPr>
        <w:tab/>
      </w:r>
      <w:r>
        <w:rPr>
          <w:rFonts w:hint="eastAsia" w:eastAsia="宋体"/>
          <w:lang w:eastAsia="zh-CN"/>
        </w:rPr>
        <w:t xml:space="preserve"> </w:t>
      </w:r>
      <w:r>
        <w:rPr>
          <w:rFonts w:hint="eastAsia"/>
          <w:lang w:eastAsia="zh-CN"/>
        </w:rPr>
        <w:t>REFSENS requirements</w:t>
      </w:r>
      <w:r>
        <w:tab/>
      </w:r>
      <w:r>
        <w:fldChar w:fldCharType="begin"/>
      </w:r>
      <w:r>
        <w:instrText xml:space="preserve"> PAGEREF _Toc7592 \h </w:instrText>
      </w:r>
      <w:r>
        <w:fldChar w:fldCharType="separate"/>
      </w:r>
      <w:r>
        <w:t>24</w:t>
      </w:r>
      <w:r>
        <w:fldChar w:fldCharType="end"/>
      </w:r>
    </w:p>
    <w:p>
      <w:pPr>
        <w:pStyle w:val="17"/>
        <w:tabs>
          <w:tab w:val="right" w:pos="2400"/>
          <w:tab w:val="right" w:leader="dot" w:pos="9641"/>
          <w:tab w:val="clear" w:pos="9639"/>
        </w:tabs>
      </w:pPr>
      <w:r>
        <w:rPr>
          <w:rFonts w:hint="eastAsia" w:eastAsia="宋体"/>
          <w:lang w:eastAsia="zh-CN"/>
        </w:rPr>
        <w:t>5.2</w:t>
      </w:r>
      <w:r>
        <w:t>.1.6</w:t>
      </w:r>
      <w:r>
        <w:tab/>
      </w:r>
      <w:r>
        <w:rPr>
          <w:rFonts w:cs="Arial"/>
          <w:szCs w:val="22"/>
          <w:lang w:val="en-US" w:eastAsia="zh-CN"/>
        </w:rPr>
        <w:t>OOB blocking exception requirements</w:t>
      </w:r>
      <w:r>
        <w:tab/>
      </w:r>
      <w:r>
        <w:fldChar w:fldCharType="begin"/>
      </w:r>
      <w:r>
        <w:instrText xml:space="preserve"> PAGEREF _Toc26033 \h </w:instrText>
      </w:r>
      <w:r>
        <w:fldChar w:fldCharType="separate"/>
      </w:r>
      <w:r>
        <w:t>24</w:t>
      </w:r>
      <w:r>
        <w:fldChar w:fldCharType="end"/>
      </w:r>
    </w:p>
    <w:p>
      <w:pPr>
        <w:pStyle w:val="18"/>
        <w:tabs>
          <w:tab w:val="right" w:pos="2000"/>
          <w:tab w:val="right" w:leader="dot" w:pos="9641"/>
          <w:tab w:val="clear" w:pos="9639"/>
        </w:tabs>
      </w:pPr>
      <w:r>
        <w:rPr>
          <w:rFonts w:hint="eastAsia"/>
          <w:lang w:val="en-US" w:eastAsia="zh-CN"/>
        </w:rPr>
        <w:t>5.2.2</w:t>
      </w:r>
      <w:r>
        <w:rPr>
          <w:rFonts w:hint="eastAsia"/>
          <w:lang w:val="en-US" w:eastAsia="zh-CN"/>
        </w:rPr>
        <w:tab/>
      </w:r>
      <w:r>
        <w:rPr>
          <w:rFonts w:hint="eastAsia"/>
          <w:lang w:val="en-US" w:eastAsia="zh-CN"/>
        </w:rPr>
        <w:t xml:space="preserve"> Specific for 2 bands UL </w:t>
      </w:r>
      <w:r>
        <w:rPr>
          <w:rFonts w:hint="eastAsia"/>
          <w:lang w:eastAsia="zh-CN"/>
        </w:rPr>
        <w:t>CA</w:t>
      </w:r>
      <w:r>
        <w:tab/>
      </w:r>
      <w:r>
        <w:fldChar w:fldCharType="begin"/>
      </w:r>
      <w:r>
        <w:instrText xml:space="preserve"> PAGEREF _Toc25307 \h </w:instrText>
      </w:r>
      <w:r>
        <w:fldChar w:fldCharType="separate"/>
      </w:r>
      <w:r>
        <w:t>24</w:t>
      </w:r>
      <w:r>
        <w:fldChar w:fldCharType="end"/>
      </w:r>
    </w:p>
    <w:p>
      <w:pPr>
        <w:pStyle w:val="17"/>
        <w:tabs>
          <w:tab w:val="right" w:pos="2400"/>
          <w:tab w:val="right" w:leader="dot" w:pos="9641"/>
          <w:tab w:val="clear" w:pos="9639"/>
        </w:tabs>
      </w:pPr>
      <w:r>
        <w:rPr>
          <w:rFonts w:hint="eastAsia" w:cs="Arial"/>
          <w:lang w:val="en-US" w:eastAsia="zh-CN"/>
        </w:rPr>
        <w:t>5.2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_Toc30686 \h </w:instrText>
      </w:r>
      <w:r>
        <w:fldChar w:fldCharType="separate"/>
      </w:r>
      <w:r>
        <w:t>24</w:t>
      </w:r>
      <w:r>
        <w:fldChar w:fldCharType="end"/>
      </w:r>
    </w:p>
    <w:p>
      <w:pPr>
        <w:pStyle w:val="17"/>
        <w:tabs>
          <w:tab w:val="right" w:pos="2400"/>
          <w:tab w:val="right" w:leader="dot" w:pos="9641"/>
          <w:tab w:val="clear" w:pos="9639"/>
        </w:tabs>
      </w:pPr>
      <w:r>
        <w:rPr>
          <w:rFonts w:hint="eastAsia"/>
          <w:lang w:val="en-US" w:eastAsia="zh-CN"/>
        </w:rPr>
        <w:t>5.2.2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 xml:space="preserve"> </w:t>
      </w:r>
      <w:r>
        <w:rPr>
          <w:rFonts w:hint="eastAsia"/>
          <w:lang w:eastAsia="zh-CN"/>
        </w:rPr>
        <w:t>UE co-existence studies</w:t>
      </w:r>
      <w:r>
        <w:tab/>
      </w:r>
      <w:r>
        <w:fldChar w:fldCharType="begin"/>
      </w:r>
      <w:r>
        <w:instrText xml:space="preserve"> PAGEREF _Toc18256 \h </w:instrText>
      </w:r>
      <w:r>
        <w:fldChar w:fldCharType="separate"/>
      </w:r>
      <w:r>
        <w:t>24</w:t>
      </w:r>
      <w:r>
        <w:fldChar w:fldCharType="end"/>
      </w:r>
    </w:p>
    <w:p>
      <w:pPr>
        <w:pStyle w:val="17"/>
        <w:tabs>
          <w:tab w:val="right" w:pos="2400"/>
          <w:tab w:val="right" w:leader="dot" w:pos="9641"/>
          <w:tab w:val="clear" w:pos="9639"/>
        </w:tabs>
      </w:pPr>
      <w:r>
        <w:rPr>
          <w:rFonts w:hint="eastAsia"/>
          <w:lang w:val="en-US" w:eastAsia="zh-CN"/>
        </w:rPr>
        <w:t>5.2.2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 xml:space="preserve"> REFSENS requirements</w:t>
      </w:r>
      <w:r>
        <w:tab/>
      </w:r>
      <w:r>
        <w:fldChar w:fldCharType="begin"/>
      </w:r>
      <w:r>
        <w:instrText xml:space="preserve"> PAGEREF _Toc4525 \h </w:instrText>
      </w:r>
      <w:r>
        <w:fldChar w:fldCharType="separate"/>
      </w:r>
      <w:r>
        <w:t>25</w:t>
      </w:r>
      <w:r>
        <w:fldChar w:fldCharType="end"/>
      </w:r>
    </w:p>
    <w:p>
      <w:pPr>
        <w:pStyle w:val="19"/>
        <w:tabs>
          <w:tab w:val="right" w:pos="2000"/>
          <w:tab w:val="right" w:leader="dot" w:pos="9641"/>
          <w:tab w:val="clear" w:pos="9639"/>
        </w:tabs>
      </w:pPr>
      <w:r>
        <w:rPr>
          <w:rFonts w:hint="eastAsia" w:cs="Arial"/>
          <w:lang w:val="en-US" w:eastAsia="zh-CN"/>
        </w:rPr>
        <w:t>5.3</w:t>
      </w:r>
      <w:r>
        <w:rPr>
          <w:rFonts w:cs="Arial"/>
          <w:lang w:eastAsia="zh-CN"/>
        </w:rPr>
        <w:tab/>
      </w:r>
      <w:r>
        <w:rPr>
          <w:rFonts w:hint="eastAsia" w:cs="Arial"/>
          <w:lang w:val="en-US" w:eastAsia="zh-CN"/>
        </w:rPr>
        <w:t>CA_</w:t>
      </w:r>
      <w:r>
        <w:rPr>
          <w:rFonts w:cs="Arial"/>
          <w:lang w:val="en-US" w:eastAsia="ja-JP"/>
        </w:rPr>
        <w:t>n7-n26</w:t>
      </w:r>
      <w:r>
        <w:rPr>
          <w:rFonts w:hint="eastAsia" w:cs="Arial"/>
          <w:lang w:val="en-US" w:eastAsia="zh-CN"/>
        </w:rPr>
        <w:tab/>
      </w:r>
      <w:r>
        <w:tab/>
      </w:r>
      <w:r>
        <w:fldChar w:fldCharType="begin"/>
      </w:r>
      <w:r>
        <w:instrText xml:space="preserve"> PAGEREF _Toc372 \h </w:instrText>
      </w:r>
      <w:r>
        <w:fldChar w:fldCharType="separate"/>
      </w:r>
      <w:r>
        <w:t>26</w:t>
      </w:r>
      <w:r>
        <w:fldChar w:fldCharType="end"/>
      </w:r>
    </w:p>
    <w:p>
      <w:pPr>
        <w:pStyle w:val="18"/>
        <w:tabs>
          <w:tab w:val="right" w:pos="2000"/>
          <w:tab w:val="right" w:leader="dot" w:pos="9641"/>
          <w:tab w:val="clear" w:pos="9639"/>
        </w:tabs>
      </w:pPr>
      <w:r>
        <w:rPr>
          <w:rFonts w:hint="eastAsia" w:cs="Arial"/>
          <w:szCs w:val="28"/>
          <w:lang w:val="en-US" w:eastAsia="zh-CN"/>
        </w:rPr>
        <w:t>5.3.1</w:t>
      </w:r>
      <w:r>
        <w:rPr>
          <w:rFonts w:cs="Arial"/>
          <w:szCs w:val="28"/>
          <w:lang w:eastAsia="zh-CN"/>
        </w:rPr>
        <w:tab/>
      </w:r>
      <w:r>
        <w:rPr>
          <w:rFonts w:hint="eastAsia" w:cs="Arial"/>
          <w:szCs w:val="28"/>
          <w:lang w:val="en-US" w:eastAsia="zh-CN"/>
        </w:rPr>
        <w:t>Common for 1 band UL and 2 bands UL CA</w:t>
      </w:r>
      <w:r>
        <w:tab/>
      </w:r>
      <w:r>
        <w:fldChar w:fldCharType="begin"/>
      </w:r>
      <w:r>
        <w:instrText xml:space="preserve"> PAGEREF _Toc31659 \h </w:instrText>
      </w:r>
      <w:r>
        <w:fldChar w:fldCharType="separate"/>
      </w:r>
      <w:r>
        <w:t>26</w:t>
      </w:r>
      <w:r>
        <w:fldChar w:fldCharType="end"/>
      </w:r>
    </w:p>
    <w:p>
      <w:pPr>
        <w:pStyle w:val="17"/>
        <w:tabs>
          <w:tab w:val="right" w:pos="2400"/>
          <w:tab w:val="right" w:leader="dot" w:pos="9641"/>
          <w:tab w:val="clear" w:pos="9639"/>
        </w:tabs>
      </w:pPr>
      <w:r>
        <w:rPr>
          <w:rFonts w:hint="eastAsia"/>
          <w:lang w:eastAsia="zh-CN"/>
        </w:rPr>
        <w:t>5.3.1.1</w:t>
      </w:r>
      <w:r>
        <w:rPr>
          <w:rFonts w:hint="eastAsia" w:eastAsia="宋体"/>
          <w:lang w:eastAsia="zh-CN"/>
        </w:rPr>
        <w:tab/>
      </w:r>
      <w:r>
        <w:rPr>
          <w:rFonts w:hint="eastAsia" w:eastAsia="宋体"/>
          <w:lang w:eastAsia="zh-CN"/>
        </w:rPr>
        <w:t xml:space="preserve"> </w:t>
      </w:r>
      <w:r>
        <w:rPr>
          <w:lang w:eastAsia="zh-CN"/>
        </w:rPr>
        <w:t xml:space="preserve">Operating bands for </w:t>
      </w:r>
      <w:r>
        <w:rPr>
          <w:rFonts w:hint="eastAsia"/>
          <w:lang w:eastAsia="zh-CN"/>
        </w:rPr>
        <w:t>CA</w:t>
      </w:r>
      <w:r>
        <w:tab/>
      </w:r>
      <w:r>
        <w:fldChar w:fldCharType="begin"/>
      </w:r>
      <w:r>
        <w:instrText xml:space="preserve"> PAGEREF _Toc18644 \h </w:instrText>
      </w:r>
      <w:r>
        <w:fldChar w:fldCharType="separate"/>
      </w:r>
      <w:r>
        <w:t>26</w:t>
      </w:r>
      <w:r>
        <w:fldChar w:fldCharType="end"/>
      </w:r>
    </w:p>
    <w:p>
      <w:pPr>
        <w:pStyle w:val="17"/>
        <w:tabs>
          <w:tab w:val="right" w:pos="2400"/>
          <w:tab w:val="right" w:leader="dot" w:pos="9641"/>
          <w:tab w:val="clear" w:pos="9639"/>
        </w:tabs>
      </w:pPr>
      <w:r>
        <w:rPr>
          <w:rFonts w:hint="eastAsia"/>
          <w:lang w:eastAsia="zh-CN"/>
        </w:rPr>
        <w:t>5.3.1.</w:t>
      </w:r>
      <w:r>
        <w:rPr>
          <w:lang w:eastAsia="zh-CN"/>
        </w:rPr>
        <w:t>2</w:t>
      </w:r>
      <w:r>
        <w:rPr>
          <w:rFonts w:hint="eastAsia" w:eastAsia="宋体"/>
          <w:lang w:eastAsia="zh-CN"/>
        </w:rPr>
        <w:tab/>
      </w:r>
      <w:r>
        <w:rPr>
          <w:rFonts w:hint="eastAsia" w:eastAsia="宋体"/>
          <w:lang w:eastAsia="zh-CN"/>
        </w:rPr>
        <w:t xml:space="preserve"> </w:t>
      </w:r>
      <w:r>
        <w:rPr>
          <w:lang w:eastAsia="zh-CN"/>
        </w:rPr>
        <w:t xml:space="preserve">Channel bandwidths per operating band for </w:t>
      </w:r>
      <w:r>
        <w:rPr>
          <w:rFonts w:hint="eastAsia"/>
          <w:lang w:eastAsia="zh-CN"/>
        </w:rPr>
        <w:t>CA</w:t>
      </w:r>
      <w:r>
        <w:tab/>
      </w:r>
      <w:r>
        <w:fldChar w:fldCharType="begin"/>
      </w:r>
      <w:r>
        <w:instrText xml:space="preserve"> PAGEREF _Toc9374 \h </w:instrText>
      </w:r>
      <w:r>
        <w:fldChar w:fldCharType="separate"/>
      </w:r>
      <w:r>
        <w:t>26</w:t>
      </w:r>
      <w:r>
        <w:fldChar w:fldCharType="end"/>
      </w:r>
    </w:p>
    <w:p>
      <w:pPr>
        <w:pStyle w:val="17"/>
        <w:tabs>
          <w:tab w:val="right" w:pos="2400"/>
          <w:tab w:val="right" w:leader="dot" w:pos="9641"/>
          <w:tab w:val="clear" w:pos="9639"/>
        </w:tabs>
      </w:pPr>
      <w:r>
        <w:rPr>
          <w:rFonts w:hint="eastAsia"/>
          <w:lang w:eastAsia="zh-CN"/>
        </w:rPr>
        <w:t>5.3.1.3</w:t>
      </w:r>
      <w:r>
        <w:rPr>
          <w:rFonts w:hint="eastAsia" w:eastAsia="宋体"/>
          <w:lang w:eastAsia="zh-CN"/>
        </w:rPr>
        <w:tab/>
      </w:r>
      <w:r>
        <w:rPr>
          <w:rFonts w:hint="eastAsia" w:eastAsia="宋体"/>
          <w:lang w:eastAsia="zh-CN"/>
        </w:rPr>
        <w:t xml:space="preserve"> </w:t>
      </w:r>
      <w:r>
        <w:rPr>
          <w:rFonts w:hint="eastAsia"/>
          <w:lang w:eastAsia="zh-CN"/>
        </w:rPr>
        <w:t>UE co-existence studies</w:t>
      </w:r>
      <w:r>
        <w:tab/>
      </w:r>
      <w:r>
        <w:fldChar w:fldCharType="begin"/>
      </w:r>
      <w:r>
        <w:instrText xml:space="preserve"> PAGEREF _Toc9052 \h </w:instrText>
      </w:r>
      <w:r>
        <w:fldChar w:fldCharType="separate"/>
      </w:r>
      <w:r>
        <w:t>26</w:t>
      </w:r>
      <w:r>
        <w:fldChar w:fldCharType="end"/>
      </w:r>
    </w:p>
    <w:p>
      <w:pPr>
        <w:pStyle w:val="17"/>
        <w:tabs>
          <w:tab w:val="right" w:pos="2400"/>
          <w:tab w:val="right" w:leader="dot" w:pos="9641"/>
          <w:tab w:val="clear" w:pos="9639"/>
        </w:tabs>
      </w:pPr>
      <w:r>
        <w:rPr>
          <w:rFonts w:hint="eastAsia"/>
          <w:lang w:eastAsia="zh-CN"/>
        </w:rPr>
        <w:t>5.3.1.4</w:t>
      </w:r>
      <w:r>
        <w:rPr>
          <w:rFonts w:hint="eastAsia" w:eastAsia="宋体"/>
          <w:lang w:eastAsia="zh-CN"/>
        </w:rPr>
        <w:tab/>
      </w:r>
      <w:r>
        <w:rPr>
          <w:rFonts w:hint="eastAsia" w:eastAsia="宋体"/>
          <w:lang w:eastAsia="zh-CN"/>
        </w:rPr>
        <w:t xml:space="preserve"> </w:t>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r>
        <w:tab/>
      </w:r>
      <w:r>
        <w:fldChar w:fldCharType="begin"/>
      </w:r>
      <w:r>
        <w:instrText xml:space="preserve"> PAGEREF _Toc7419 \h </w:instrText>
      </w:r>
      <w:r>
        <w:fldChar w:fldCharType="separate"/>
      </w:r>
      <w:r>
        <w:t>27</w:t>
      </w:r>
      <w:r>
        <w:fldChar w:fldCharType="end"/>
      </w:r>
    </w:p>
    <w:p>
      <w:pPr>
        <w:pStyle w:val="17"/>
        <w:tabs>
          <w:tab w:val="right" w:pos="2400"/>
          <w:tab w:val="right" w:leader="dot" w:pos="9641"/>
          <w:tab w:val="clear" w:pos="9639"/>
        </w:tabs>
      </w:pPr>
      <w:r>
        <w:rPr>
          <w:rFonts w:hint="eastAsia"/>
          <w:lang w:eastAsia="zh-CN"/>
        </w:rPr>
        <w:t>5.3.1.5</w:t>
      </w:r>
      <w:r>
        <w:rPr>
          <w:rFonts w:hint="eastAsia" w:eastAsia="宋体"/>
          <w:lang w:eastAsia="zh-CN"/>
        </w:rPr>
        <w:t xml:space="preserve"> </w:t>
      </w:r>
      <w:r>
        <w:rPr>
          <w:rFonts w:hint="eastAsia" w:eastAsia="宋体"/>
          <w:lang w:eastAsia="zh-CN"/>
        </w:rPr>
        <w:tab/>
      </w:r>
      <w:r>
        <w:rPr>
          <w:rFonts w:hint="eastAsia" w:eastAsia="宋体"/>
          <w:lang w:eastAsia="zh-CN"/>
        </w:rPr>
        <w:t xml:space="preserve"> </w:t>
      </w:r>
      <w:r>
        <w:rPr>
          <w:rFonts w:hint="eastAsia"/>
          <w:lang w:eastAsia="zh-CN"/>
        </w:rPr>
        <w:t>REFSENS requirements</w:t>
      </w:r>
      <w:r>
        <w:tab/>
      </w:r>
      <w:r>
        <w:fldChar w:fldCharType="begin"/>
      </w:r>
      <w:r>
        <w:instrText xml:space="preserve"> PAGEREF _Toc2568 \h </w:instrText>
      </w:r>
      <w:r>
        <w:fldChar w:fldCharType="separate"/>
      </w:r>
      <w:r>
        <w:t>27</w:t>
      </w:r>
      <w:r>
        <w:fldChar w:fldCharType="end"/>
      </w:r>
    </w:p>
    <w:p>
      <w:pPr>
        <w:pStyle w:val="17"/>
        <w:tabs>
          <w:tab w:val="right" w:pos="2400"/>
          <w:tab w:val="right" w:leader="dot" w:pos="9641"/>
          <w:tab w:val="clear" w:pos="9639"/>
        </w:tabs>
      </w:pPr>
      <w:r>
        <w:rPr>
          <w:rFonts w:hint="eastAsia" w:eastAsia="宋体"/>
          <w:lang w:eastAsia="zh-CN"/>
        </w:rPr>
        <w:t>5.3</w:t>
      </w:r>
      <w:r>
        <w:t>.1.6</w:t>
      </w:r>
      <w:r>
        <w:tab/>
      </w:r>
      <w:r>
        <w:rPr>
          <w:rFonts w:cs="Arial"/>
          <w:szCs w:val="22"/>
          <w:lang w:val="en-US" w:eastAsia="zh-CN"/>
        </w:rPr>
        <w:t>OOB blocking exception requirements</w:t>
      </w:r>
      <w:r>
        <w:tab/>
      </w:r>
      <w:r>
        <w:fldChar w:fldCharType="begin"/>
      </w:r>
      <w:r>
        <w:instrText xml:space="preserve"> PAGEREF _Toc17113 \h </w:instrText>
      </w:r>
      <w:r>
        <w:fldChar w:fldCharType="separate"/>
      </w:r>
      <w:r>
        <w:t>28</w:t>
      </w:r>
      <w:r>
        <w:fldChar w:fldCharType="end"/>
      </w:r>
    </w:p>
    <w:p>
      <w:pPr>
        <w:pStyle w:val="18"/>
        <w:tabs>
          <w:tab w:val="right" w:pos="2000"/>
          <w:tab w:val="right" w:leader="dot" w:pos="9641"/>
          <w:tab w:val="clear" w:pos="9639"/>
        </w:tabs>
      </w:pPr>
      <w:r>
        <w:rPr>
          <w:rFonts w:hint="eastAsia"/>
          <w:lang w:val="en-US" w:eastAsia="zh-CN"/>
        </w:rPr>
        <w:t>5.3.2</w:t>
      </w:r>
      <w:r>
        <w:rPr>
          <w:rFonts w:hint="eastAsia"/>
          <w:lang w:val="en-US" w:eastAsia="zh-CN"/>
        </w:rPr>
        <w:tab/>
      </w:r>
      <w:r>
        <w:rPr>
          <w:rFonts w:hint="eastAsia"/>
          <w:lang w:val="en-US" w:eastAsia="zh-CN"/>
        </w:rPr>
        <w:t xml:space="preserve"> Specific for 2 bands UL </w:t>
      </w:r>
      <w:r>
        <w:rPr>
          <w:rFonts w:hint="eastAsia"/>
          <w:lang w:eastAsia="zh-CN"/>
        </w:rPr>
        <w:t>CA</w:t>
      </w:r>
      <w:r>
        <w:tab/>
      </w:r>
      <w:r>
        <w:fldChar w:fldCharType="begin"/>
      </w:r>
      <w:r>
        <w:instrText xml:space="preserve"> PAGEREF _Toc12139 \h </w:instrText>
      </w:r>
      <w:r>
        <w:fldChar w:fldCharType="separate"/>
      </w:r>
      <w:r>
        <w:t>28</w:t>
      </w:r>
      <w:r>
        <w:fldChar w:fldCharType="end"/>
      </w:r>
    </w:p>
    <w:p>
      <w:pPr>
        <w:pStyle w:val="17"/>
        <w:tabs>
          <w:tab w:val="right" w:pos="2400"/>
          <w:tab w:val="right" w:leader="dot" w:pos="9641"/>
          <w:tab w:val="clear" w:pos="9639"/>
        </w:tabs>
      </w:pPr>
      <w:r>
        <w:rPr>
          <w:rFonts w:hint="eastAsia" w:cs="Arial"/>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_Toc8150 \h </w:instrText>
      </w:r>
      <w:r>
        <w:fldChar w:fldCharType="separate"/>
      </w:r>
      <w:r>
        <w:t>28</w:t>
      </w:r>
      <w:r>
        <w:fldChar w:fldCharType="end"/>
      </w:r>
    </w:p>
    <w:p>
      <w:pPr>
        <w:pStyle w:val="17"/>
        <w:tabs>
          <w:tab w:val="right" w:pos="2400"/>
          <w:tab w:val="right" w:leader="dot" w:pos="9641"/>
          <w:tab w:val="clear" w:pos="9639"/>
        </w:tabs>
      </w:pPr>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 xml:space="preserve"> </w:t>
      </w:r>
      <w:r>
        <w:rPr>
          <w:rFonts w:hint="eastAsia"/>
          <w:lang w:eastAsia="zh-CN"/>
        </w:rPr>
        <w:t>UE co-existence studies</w:t>
      </w:r>
      <w:r>
        <w:tab/>
      </w:r>
      <w:r>
        <w:fldChar w:fldCharType="begin"/>
      </w:r>
      <w:r>
        <w:instrText xml:space="preserve"> PAGEREF _Toc31394 \h </w:instrText>
      </w:r>
      <w:r>
        <w:fldChar w:fldCharType="separate"/>
      </w:r>
      <w:r>
        <w:t>28</w:t>
      </w:r>
      <w:r>
        <w:fldChar w:fldCharType="end"/>
      </w:r>
    </w:p>
    <w:p>
      <w:pPr>
        <w:pStyle w:val="17"/>
        <w:tabs>
          <w:tab w:val="right" w:pos="2400"/>
          <w:tab w:val="right" w:leader="dot" w:pos="9641"/>
          <w:tab w:val="clear" w:pos="9639"/>
        </w:tabs>
      </w:pPr>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 xml:space="preserve"> REFSENS requirements</w:t>
      </w:r>
      <w:r>
        <w:tab/>
      </w:r>
      <w:r>
        <w:fldChar w:fldCharType="begin"/>
      </w:r>
      <w:r>
        <w:instrText xml:space="preserve"> PAGEREF _Toc15044 \h </w:instrText>
      </w:r>
      <w:r>
        <w:fldChar w:fldCharType="separate"/>
      </w:r>
      <w:r>
        <w:t>29</w:t>
      </w:r>
      <w:r>
        <w:fldChar w:fldCharType="end"/>
      </w:r>
    </w:p>
    <w:p>
      <w:pPr>
        <w:pStyle w:val="19"/>
        <w:tabs>
          <w:tab w:val="right" w:pos="2000"/>
          <w:tab w:val="right" w:leader="dot" w:pos="9641"/>
          <w:tab w:val="clear" w:pos="9639"/>
        </w:tabs>
      </w:pPr>
      <w:r>
        <w:rPr>
          <w:rFonts w:hint="eastAsia" w:cs="Arial"/>
          <w:lang w:val="en-US" w:eastAsia="zh-CN"/>
        </w:rPr>
        <w:t>5.4</w:t>
      </w:r>
      <w:r>
        <w:rPr>
          <w:rFonts w:cs="Arial"/>
          <w:lang w:eastAsia="zh-CN"/>
        </w:rPr>
        <w:tab/>
      </w:r>
      <w:r>
        <w:rPr>
          <w:rFonts w:hint="eastAsia" w:cs="Arial"/>
          <w:lang w:val="en-US" w:eastAsia="zh-CN"/>
        </w:rPr>
        <w:t>CA_</w:t>
      </w:r>
      <w:r>
        <w:rPr>
          <w:rFonts w:cs="Arial"/>
          <w:lang w:val="en-US" w:eastAsia="ja-JP"/>
        </w:rPr>
        <w:t>n26-n78</w:t>
      </w:r>
      <w:r>
        <w:rPr>
          <w:rFonts w:hint="eastAsia" w:cs="Arial"/>
          <w:lang w:val="en-US" w:eastAsia="zh-CN"/>
        </w:rPr>
        <w:tab/>
      </w:r>
      <w:r>
        <w:tab/>
      </w:r>
      <w:r>
        <w:fldChar w:fldCharType="begin"/>
      </w:r>
      <w:r>
        <w:instrText xml:space="preserve"> PAGEREF _Toc19128 \h </w:instrText>
      </w:r>
      <w:r>
        <w:fldChar w:fldCharType="separate"/>
      </w:r>
      <w:r>
        <w:t>30</w:t>
      </w:r>
      <w:r>
        <w:fldChar w:fldCharType="end"/>
      </w:r>
    </w:p>
    <w:p>
      <w:pPr>
        <w:pStyle w:val="18"/>
        <w:tabs>
          <w:tab w:val="right" w:pos="2000"/>
          <w:tab w:val="right" w:leader="dot" w:pos="9641"/>
          <w:tab w:val="clear" w:pos="9639"/>
        </w:tabs>
      </w:pPr>
      <w:r>
        <w:rPr>
          <w:rFonts w:hint="eastAsia" w:cs="Arial"/>
          <w:szCs w:val="28"/>
          <w:lang w:val="en-US" w:eastAsia="zh-CN"/>
        </w:rPr>
        <w:t>5.4.1</w:t>
      </w:r>
      <w:r>
        <w:rPr>
          <w:rFonts w:cs="Arial"/>
          <w:szCs w:val="28"/>
          <w:lang w:eastAsia="zh-CN"/>
        </w:rPr>
        <w:tab/>
      </w:r>
      <w:r>
        <w:rPr>
          <w:rFonts w:hint="eastAsia" w:cs="Arial"/>
          <w:szCs w:val="28"/>
          <w:lang w:val="en-US" w:eastAsia="zh-CN"/>
        </w:rPr>
        <w:t>Common for 1 band UL and 2 bands UL CA</w:t>
      </w:r>
      <w:r>
        <w:tab/>
      </w:r>
      <w:r>
        <w:fldChar w:fldCharType="begin"/>
      </w:r>
      <w:r>
        <w:instrText xml:space="preserve"> PAGEREF _Toc20000 \h </w:instrText>
      </w:r>
      <w:r>
        <w:fldChar w:fldCharType="separate"/>
      </w:r>
      <w:r>
        <w:t>30</w:t>
      </w:r>
      <w:r>
        <w:fldChar w:fldCharType="end"/>
      </w:r>
    </w:p>
    <w:p>
      <w:pPr>
        <w:pStyle w:val="17"/>
        <w:tabs>
          <w:tab w:val="right" w:pos="2400"/>
          <w:tab w:val="right" w:leader="dot" w:pos="9641"/>
          <w:tab w:val="clear" w:pos="9639"/>
        </w:tabs>
      </w:pPr>
      <w:r>
        <w:rPr>
          <w:rFonts w:hint="eastAsia"/>
          <w:lang w:eastAsia="zh-CN"/>
        </w:rPr>
        <w:t>5.4.1.1</w:t>
      </w:r>
      <w:r>
        <w:rPr>
          <w:rFonts w:hint="eastAsia" w:eastAsia="宋体"/>
          <w:lang w:eastAsia="zh-CN"/>
        </w:rPr>
        <w:tab/>
      </w:r>
      <w:r>
        <w:rPr>
          <w:rFonts w:hint="eastAsia" w:eastAsia="宋体"/>
          <w:lang w:eastAsia="zh-CN"/>
        </w:rPr>
        <w:t xml:space="preserve"> </w:t>
      </w:r>
      <w:r>
        <w:rPr>
          <w:lang w:eastAsia="zh-CN"/>
        </w:rPr>
        <w:t xml:space="preserve">Operating bands for </w:t>
      </w:r>
      <w:r>
        <w:rPr>
          <w:rFonts w:hint="eastAsia"/>
          <w:lang w:eastAsia="zh-CN"/>
        </w:rPr>
        <w:t>CA</w:t>
      </w:r>
      <w:r>
        <w:tab/>
      </w:r>
      <w:r>
        <w:fldChar w:fldCharType="begin"/>
      </w:r>
      <w:r>
        <w:instrText xml:space="preserve"> PAGEREF _Toc31099 \h </w:instrText>
      </w:r>
      <w:r>
        <w:fldChar w:fldCharType="separate"/>
      </w:r>
      <w:r>
        <w:t>30</w:t>
      </w:r>
      <w:r>
        <w:fldChar w:fldCharType="end"/>
      </w:r>
    </w:p>
    <w:p>
      <w:pPr>
        <w:pStyle w:val="17"/>
        <w:tabs>
          <w:tab w:val="right" w:pos="2400"/>
          <w:tab w:val="right" w:leader="dot" w:pos="9641"/>
          <w:tab w:val="clear" w:pos="9639"/>
        </w:tabs>
      </w:pPr>
      <w:r>
        <w:rPr>
          <w:rFonts w:hint="eastAsia"/>
          <w:lang w:eastAsia="zh-CN"/>
        </w:rPr>
        <w:t>5.4.1.</w:t>
      </w:r>
      <w:r>
        <w:rPr>
          <w:lang w:eastAsia="zh-CN"/>
        </w:rPr>
        <w:t>2</w:t>
      </w:r>
      <w:r>
        <w:rPr>
          <w:rFonts w:hint="eastAsia" w:eastAsia="宋体"/>
          <w:lang w:eastAsia="zh-CN"/>
        </w:rPr>
        <w:tab/>
      </w:r>
      <w:r>
        <w:rPr>
          <w:rFonts w:hint="eastAsia" w:eastAsia="宋体"/>
          <w:lang w:eastAsia="zh-CN"/>
        </w:rPr>
        <w:t xml:space="preserve"> </w:t>
      </w:r>
      <w:r>
        <w:rPr>
          <w:lang w:eastAsia="zh-CN"/>
        </w:rPr>
        <w:t xml:space="preserve">Channel bandwidths per operating band for </w:t>
      </w:r>
      <w:r>
        <w:rPr>
          <w:rFonts w:hint="eastAsia"/>
          <w:lang w:eastAsia="zh-CN"/>
        </w:rPr>
        <w:t>CA</w:t>
      </w:r>
      <w:r>
        <w:tab/>
      </w:r>
      <w:r>
        <w:fldChar w:fldCharType="begin"/>
      </w:r>
      <w:r>
        <w:instrText xml:space="preserve"> PAGEREF _Toc22341 \h </w:instrText>
      </w:r>
      <w:r>
        <w:fldChar w:fldCharType="separate"/>
      </w:r>
      <w:r>
        <w:t>30</w:t>
      </w:r>
      <w:r>
        <w:fldChar w:fldCharType="end"/>
      </w:r>
    </w:p>
    <w:p>
      <w:pPr>
        <w:pStyle w:val="17"/>
        <w:tabs>
          <w:tab w:val="right" w:pos="2400"/>
          <w:tab w:val="right" w:leader="dot" w:pos="9641"/>
          <w:tab w:val="clear" w:pos="9639"/>
        </w:tabs>
      </w:pPr>
      <w:r>
        <w:rPr>
          <w:rFonts w:hint="eastAsia"/>
          <w:lang w:eastAsia="zh-CN"/>
        </w:rPr>
        <w:t>5.4.1.3</w:t>
      </w:r>
      <w:r>
        <w:rPr>
          <w:rFonts w:hint="eastAsia" w:eastAsia="宋体"/>
          <w:lang w:eastAsia="zh-CN"/>
        </w:rPr>
        <w:tab/>
      </w:r>
      <w:r>
        <w:rPr>
          <w:rFonts w:hint="eastAsia" w:eastAsia="宋体"/>
          <w:lang w:eastAsia="zh-CN"/>
        </w:rPr>
        <w:t xml:space="preserve"> </w:t>
      </w:r>
      <w:r>
        <w:rPr>
          <w:rFonts w:hint="eastAsia"/>
          <w:lang w:eastAsia="zh-CN"/>
        </w:rPr>
        <w:t>UE co-existence studies</w:t>
      </w:r>
      <w:r>
        <w:tab/>
      </w:r>
      <w:r>
        <w:fldChar w:fldCharType="begin"/>
      </w:r>
      <w:r>
        <w:instrText xml:space="preserve"> PAGEREF _Toc18317 \h </w:instrText>
      </w:r>
      <w:r>
        <w:fldChar w:fldCharType="separate"/>
      </w:r>
      <w:r>
        <w:t>30</w:t>
      </w:r>
      <w:r>
        <w:fldChar w:fldCharType="end"/>
      </w:r>
    </w:p>
    <w:p>
      <w:pPr>
        <w:pStyle w:val="17"/>
        <w:tabs>
          <w:tab w:val="right" w:pos="2400"/>
          <w:tab w:val="right" w:leader="dot" w:pos="9641"/>
          <w:tab w:val="clear" w:pos="9639"/>
        </w:tabs>
      </w:pPr>
      <w:r>
        <w:rPr>
          <w:rFonts w:hint="eastAsia"/>
          <w:lang w:eastAsia="zh-CN"/>
        </w:rPr>
        <w:t>5.4.1.4</w:t>
      </w:r>
      <w:r>
        <w:rPr>
          <w:rFonts w:hint="eastAsia" w:eastAsia="宋体"/>
          <w:lang w:eastAsia="zh-CN"/>
        </w:rPr>
        <w:tab/>
      </w:r>
      <w:r>
        <w:rPr>
          <w:rFonts w:hint="eastAsia" w:eastAsia="宋体"/>
          <w:lang w:eastAsia="zh-CN"/>
        </w:rPr>
        <w:t xml:space="preserve"> </w:t>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r>
        <w:tab/>
      </w:r>
      <w:r>
        <w:fldChar w:fldCharType="begin"/>
      </w:r>
      <w:r>
        <w:instrText xml:space="preserve"> PAGEREF _Toc7730 \h </w:instrText>
      </w:r>
      <w:r>
        <w:fldChar w:fldCharType="separate"/>
      </w:r>
      <w:r>
        <w:t>30</w:t>
      </w:r>
      <w:r>
        <w:fldChar w:fldCharType="end"/>
      </w:r>
    </w:p>
    <w:p>
      <w:pPr>
        <w:pStyle w:val="17"/>
        <w:tabs>
          <w:tab w:val="right" w:pos="2400"/>
          <w:tab w:val="right" w:leader="dot" w:pos="9641"/>
          <w:tab w:val="clear" w:pos="9639"/>
        </w:tabs>
      </w:pPr>
      <w:r>
        <w:rPr>
          <w:rFonts w:hint="eastAsia"/>
          <w:lang w:eastAsia="zh-CN"/>
        </w:rPr>
        <w:t>5.4.1.5</w:t>
      </w:r>
      <w:r>
        <w:rPr>
          <w:rFonts w:hint="eastAsia" w:eastAsia="宋体"/>
          <w:lang w:eastAsia="zh-CN"/>
        </w:rPr>
        <w:t xml:space="preserve"> </w:t>
      </w:r>
      <w:r>
        <w:rPr>
          <w:rFonts w:hint="eastAsia" w:eastAsia="宋体"/>
          <w:lang w:eastAsia="zh-CN"/>
        </w:rPr>
        <w:tab/>
      </w:r>
      <w:r>
        <w:rPr>
          <w:rFonts w:hint="eastAsia" w:eastAsia="宋体"/>
          <w:lang w:eastAsia="zh-CN"/>
        </w:rPr>
        <w:t xml:space="preserve"> </w:t>
      </w:r>
      <w:r>
        <w:rPr>
          <w:rFonts w:hint="eastAsia"/>
          <w:lang w:eastAsia="zh-CN"/>
        </w:rPr>
        <w:t>REFSENS requirements</w:t>
      </w:r>
      <w:r>
        <w:tab/>
      </w:r>
      <w:r>
        <w:fldChar w:fldCharType="begin"/>
      </w:r>
      <w:r>
        <w:instrText xml:space="preserve"> PAGEREF _Toc5756 \h </w:instrText>
      </w:r>
      <w:r>
        <w:fldChar w:fldCharType="separate"/>
      </w:r>
      <w:r>
        <w:t>31</w:t>
      </w:r>
      <w:r>
        <w:fldChar w:fldCharType="end"/>
      </w:r>
    </w:p>
    <w:p>
      <w:pPr>
        <w:pStyle w:val="17"/>
        <w:tabs>
          <w:tab w:val="right" w:pos="2400"/>
          <w:tab w:val="right" w:leader="dot" w:pos="9641"/>
          <w:tab w:val="clear" w:pos="9639"/>
        </w:tabs>
      </w:pPr>
      <w:r>
        <w:rPr>
          <w:rFonts w:hint="eastAsia" w:eastAsia="宋体"/>
          <w:lang w:eastAsia="zh-CN"/>
        </w:rPr>
        <w:t>5.4</w:t>
      </w:r>
      <w:r>
        <w:t>.1.6</w:t>
      </w:r>
      <w:r>
        <w:tab/>
      </w:r>
      <w:r>
        <w:rPr>
          <w:rFonts w:cs="Arial"/>
          <w:szCs w:val="22"/>
          <w:lang w:val="en-US" w:eastAsia="zh-CN"/>
        </w:rPr>
        <w:t>OOB blocking exception requirements</w:t>
      </w:r>
      <w:r>
        <w:tab/>
      </w:r>
      <w:r>
        <w:fldChar w:fldCharType="begin"/>
      </w:r>
      <w:r>
        <w:instrText xml:space="preserve"> PAGEREF _Toc8417 \h </w:instrText>
      </w:r>
      <w:r>
        <w:fldChar w:fldCharType="separate"/>
      </w:r>
      <w:r>
        <w:t>31</w:t>
      </w:r>
      <w:r>
        <w:fldChar w:fldCharType="end"/>
      </w:r>
    </w:p>
    <w:p>
      <w:pPr>
        <w:pStyle w:val="18"/>
        <w:tabs>
          <w:tab w:val="right" w:pos="2000"/>
          <w:tab w:val="right" w:leader="dot" w:pos="9641"/>
          <w:tab w:val="clear" w:pos="9639"/>
        </w:tabs>
      </w:pPr>
      <w:r>
        <w:rPr>
          <w:rFonts w:hint="eastAsia"/>
          <w:lang w:val="en-US" w:eastAsia="zh-CN"/>
        </w:rPr>
        <w:t>5.4.2</w:t>
      </w:r>
      <w:r>
        <w:rPr>
          <w:rFonts w:hint="eastAsia"/>
          <w:lang w:val="en-US" w:eastAsia="zh-CN"/>
        </w:rPr>
        <w:tab/>
      </w:r>
      <w:r>
        <w:rPr>
          <w:rFonts w:hint="eastAsia"/>
          <w:lang w:val="en-US" w:eastAsia="zh-CN"/>
        </w:rPr>
        <w:t xml:space="preserve"> Specific for 2 bands UL </w:t>
      </w:r>
      <w:r>
        <w:rPr>
          <w:rFonts w:hint="eastAsia"/>
          <w:lang w:eastAsia="zh-CN"/>
        </w:rPr>
        <w:t>CA</w:t>
      </w:r>
      <w:r>
        <w:tab/>
      </w:r>
      <w:r>
        <w:fldChar w:fldCharType="begin"/>
      </w:r>
      <w:r>
        <w:instrText xml:space="preserve"> PAGEREF _Toc12310 \h </w:instrText>
      </w:r>
      <w:r>
        <w:fldChar w:fldCharType="separate"/>
      </w:r>
      <w:r>
        <w:t>31</w:t>
      </w:r>
      <w:r>
        <w:fldChar w:fldCharType="end"/>
      </w:r>
    </w:p>
    <w:p>
      <w:pPr>
        <w:pStyle w:val="17"/>
        <w:tabs>
          <w:tab w:val="right" w:pos="2400"/>
          <w:tab w:val="right" w:leader="dot" w:pos="9641"/>
          <w:tab w:val="clear" w:pos="9639"/>
        </w:tabs>
      </w:pPr>
      <w:r>
        <w:rPr>
          <w:rFonts w:hint="eastAsia" w:cs="Arial"/>
          <w:lang w:val="en-US" w:eastAsia="zh-CN"/>
        </w:rPr>
        <w:t>5.4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_Toc7869 \h </w:instrText>
      </w:r>
      <w:r>
        <w:fldChar w:fldCharType="separate"/>
      </w:r>
      <w:r>
        <w:t>31</w:t>
      </w:r>
      <w:r>
        <w:fldChar w:fldCharType="end"/>
      </w:r>
    </w:p>
    <w:p>
      <w:pPr>
        <w:pStyle w:val="17"/>
        <w:tabs>
          <w:tab w:val="right" w:pos="2400"/>
          <w:tab w:val="right" w:leader="dot" w:pos="9641"/>
          <w:tab w:val="clear" w:pos="9639"/>
        </w:tabs>
      </w:pPr>
      <w:r>
        <w:rPr>
          <w:rFonts w:hint="eastAsia"/>
          <w:lang w:val="en-US" w:eastAsia="zh-CN"/>
        </w:rPr>
        <w:t>5.4.2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 xml:space="preserve"> </w:t>
      </w:r>
      <w:r>
        <w:rPr>
          <w:rFonts w:hint="eastAsia"/>
          <w:lang w:eastAsia="zh-CN"/>
        </w:rPr>
        <w:t>UE co-existence studies</w:t>
      </w:r>
      <w:r>
        <w:tab/>
      </w:r>
      <w:r>
        <w:fldChar w:fldCharType="begin"/>
      </w:r>
      <w:r>
        <w:instrText xml:space="preserve"> PAGEREF _Toc18340 \h </w:instrText>
      </w:r>
      <w:r>
        <w:fldChar w:fldCharType="separate"/>
      </w:r>
      <w:r>
        <w:t>32</w:t>
      </w:r>
      <w:r>
        <w:fldChar w:fldCharType="end"/>
      </w:r>
    </w:p>
    <w:p>
      <w:pPr>
        <w:pStyle w:val="17"/>
        <w:tabs>
          <w:tab w:val="right" w:pos="2400"/>
          <w:tab w:val="right" w:leader="dot" w:pos="9641"/>
          <w:tab w:val="clear" w:pos="9639"/>
        </w:tabs>
      </w:pPr>
      <w:r>
        <w:rPr>
          <w:rFonts w:hint="eastAsia"/>
          <w:lang w:val="en-US" w:eastAsia="zh-CN"/>
        </w:rPr>
        <w:t>5.4.2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 xml:space="preserve"> REFSENS requirements</w:t>
      </w:r>
      <w:r>
        <w:tab/>
      </w:r>
      <w:r>
        <w:fldChar w:fldCharType="begin"/>
      </w:r>
      <w:r>
        <w:instrText xml:space="preserve"> PAGEREF _Toc20812 \h </w:instrText>
      </w:r>
      <w:r>
        <w:fldChar w:fldCharType="separate"/>
      </w:r>
      <w:r>
        <w:t>33</w:t>
      </w:r>
      <w:r>
        <w:fldChar w:fldCharType="end"/>
      </w:r>
    </w:p>
    <w:p>
      <w:pPr>
        <w:pStyle w:val="19"/>
        <w:tabs>
          <w:tab w:val="right" w:pos="2000"/>
          <w:tab w:val="right" w:leader="dot" w:pos="9641"/>
          <w:tab w:val="clear" w:pos="9639"/>
        </w:tabs>
      </w:pPr>
      <w:r>
        <w:rPr>
          <w:rFonts w:hint="eastAsia" w:cs="Arial"/>
          <w:highlight w:val="none"/>
          <w:lang w:val="en-US" w:eastAsia="zh-CN"/>
        </w:rPr>
        <w:t>5.5</w:t>
      </w:r>
      <w:r>
        <w:rPr>
          <w:rFonts w:cs="Arial"/>
          <w:highlight w:val="none"/>
          <w:lang w:eastAsia="zh-CN"/>
        </w:rPr>
        <w:tab/>
      </w:r>
      <w:r>
        <w:rPr>
          <w:rFonts w:hint="eastAsia" w:cs="Arial"/>
          <w:highlight w:val="none"/>
          <w:lang w:val="en-US" w:eastAsia="zh-CN"/>
        </w:rPr>
        <w:t>CA_</w:t>
      </w:r>
      <w:r>
        <w:rPr>
          <w:rFonts w:cs="Arial"/>
          <w:highlight w:val="none"/>
          <w:lang w:val="en-US" w:eastAsia="ja-JP"/>
        </w:rPr>
        <w:t>n26-n77</w:t>
      </w:r>
      <w:r>
        <w:tab/>
      </w:r>
      <w:r>
        <w:rPr>
          <w:rFonts w:hint="eastAsia"/>
          <w:lang w:val="en-US" w:eastAsia="zh-CN"/>
        </w:rPr>
        <w:tab/>
      </w:r>
      <w:r>
        <w:fldChar w:fldCharType="begin"/>
      </w:r>
      <w:r>
        <w:instrText xml:space="preserve"> PAGEREF _Toc15982 \h </w:instrText>
      </w:r>
      <w:r>
        <w:fldChar w:fldCharType="separate"/>
      </w:r>
      <w:r>
        <w:t>33</w:t>
      </w:r>
      <w:r>
        <w:fldChar w:fldCharType="end"/>
      </w:r>
    </w:p>
    <w:p>
      <w:pPr>
        <w:pStyle w:val="18"/>
        <w:tabs>
          <w:tab w:val="right" w:pos="2000"/>
          <w:tab w:val="right" w:leader="dot" w:pos="9641"/>
          <w:tab w:val="clear" w:pos="9639"/>
        </w:tabs>
      </w:pPr>
      <w:r>
        <w:rPr>
          <w:rFonts w:hint="eastAsia" w:cs="Arial"/>
          <w:szCs w:val="28"/>
          <w:highlight w:val="none"/>
          <w:lang w:val="en-US" w:eastAsia="zh-CN"/>
        </w:rPr>
        <w:t>5.5.1</w:t>
      </w:r>
      <w:r>
        <w:rPr>
          <w:rFonts w:cs="Arial"/>
          <w:szCs w:val="28"/>
          <w:highlight w:val="none"/>
          <w:lang w:eastAsia="zh-CN"/>
        </w:rPr>
        <w:tab/>
      </w:r>
      <w:r>
        <w:rPr>
          <w:rFonts w:hint="eastAsia" w:cs="Arial"/>
          <w:szCs w:val="28"/>
          <w:highlight w:val="none"/>
          <w:lang w:val="en-US" w:eastAsia="zh-CN"/>
        </w:rPr>
        <w:t>Common for 1 band UL and 2 bands UL CA</w:t>
      </w:r>
      <w:r>
        <w:tab/>
      </w:r>
      <w:r>
        <w:fldChar w:fldCharType="begin"/>
      </w:r>
      <w:r>
        <w:instrText xml:space="preserve"> PAGEREF _Toc21285 \h </w:instrText>
      </w:r>
      <w:r>
        <w:fldChar w:fldCharType="separate"/>
      </w:r>
      <w:r>
        <w:t>33</w:t>
      </w:r>
      <w:r>
        <w:fldChar w:fldCharType="end"/>
      </w:r>
    </w:p>
    <w:p>
      <w:pPr>
        <w:pStyle w:val="17"/>
        <w:tabs>
          <w:tab w:val="right" w:pos="2400"/>
          <w:tab w:val="right" w:leader="dot" w:pos="9641"/>
          <w:tab w:val="clear" w:pos="9639"/>
        </w:tabs>
      </w:pPr>
      <w:r>
        <w:rPr>
          <w:rFonts w:hint="eastAsia"/>
          <w:highlight w:val="none"/>
          <w:lang w:eastAsia="zh-CN"/>
        </w:rPr>
        <w:t>5.5.1.1</w:t>
      </w:r>
      <w:r>
        <w:rPr>
          <w:rFonts w:hint="eastAsia" w:eastAsia="宋体"/>
          <w:highlight w:val="none"/>
          <w:lang w:eastAsia="zh-CN"/>
        </w:rPr>
        <w:tab/>
      </w:r>
      <w:r>
        <w:rPr>
          <w:rFonts w:hint="eastAsia" w:eastAsia="宋体"/>
          <w:highlight w:val="none"/>
          <w:lang w:eastAsia="zh-CN"/>
        </w:rPr>
        <w:t xml:space="preserve"> </w:t>
      </w:r>
      <w:r>
        <w:rPr>
          <w:highlight w:val="none"/>
          <w:lang w:eastAsia="zh-CN"/>
        </w:rPr>
        <w:t xml:space="preserve">Operating bands for </w:t>
      </w:r>
      <w:r>
        <w:rPr>
          <w:rFonts w:hint="eastAsia"/>
          <w:highlight w:val="none"/>
          <w:lang w:eastAsia="zh-CN"/>
        </w:rPr>
        <w:t>CA</w:t>
      </w:r>
      <w:r>
        <w:tab/>
      </w:r>
      <w:r>
        <w:fldChar w:fldCharType="begin"/>
      </w:r>
      <w:r>
        <w:instrText xml:space="preserve"> PAGEREF _Toc20826 \h </w:instrText>
      </w:r>
      <w:r>
        <w:fldChar w:fldCharType="separate"/>
      </w:r>
      <w:r>
        <w:t>33</w:t>
      </w:r>
      <w:r>
        <w:fldChar w:fldCharType="end"/>
      </w:r>
    </w:p>
    <w:p>
      <w:pPr>
        <w:pStyle w:val="17"/>
        <w:tabs>
          <w:tab w:val="right" w:pos="2400"/>
          <w:tab w:val="right" w:leader="dot" w:pos="9641"/>
          <w:tab w:val="clear" w:pos="9639"/>
        </w:tabs>
      </w:pPr>
      <w:r>
        <w:rPr>
          <w:rFonts w:hint="eastAsia"/>
          <w:highlight w:val="none"/>
          <w:lang w:eastAsia="zh-CN"/>
        </w:rPr>
        <w:t>5.5.1.</w:t>
      </w:r>
      <w:r>
        <w:rPr>
          <w:highlight w:val="none"/>
          <w:lang w:eastAsia="zh-CN"/>
        </w:rPr>
        <w:t>2</w:t>
      </w:r>
      <w:r>
        <w:rPr>
          <w:rFonts w:hint="eastAsia" w:eastAsia="宋体"/>
          <w:highlight w:val="none"/>
          <w:lang w:eastAsia="zh-CN"/>
        </w:rPr>
        <w:tab/>
      </w:r>
      <w:r>
        <w:rPr>
          <w:rFonts w:hint="eastAsia" w:eastAsia="宋体"/>
          <w:highlight w:val="none"/>
          <w:lang w:eastAsia="zh-CN"/>
        </w:rPr>
        <w:t xml:space="preserve"> </w:t>
      </w:r>
      <w:r>
        <w:rPr>
          <w:highlight w:val="none"/>
          <w:lang w:eastAsia="zh-CN"/>
        </w:rPr>
        <w:t xml:space="preserve">Channel bandwidths per operating band for </w:t>
      </w:r>
      <w:r>
        <w:rPr>
          <w:rFonts w:hint="eastAsia"/>
          <w:highlight w:val="none"/>
          <w:lang w:eastAsia="zh-CN"/>
        </w:rPr>
        <w:t>CA</w:t>
      </w:r>
      <w:r>
        <w:tab/>
      </w:r>
      <w:r>
        <w:fldChar w:fldCharType="begin"/>
      </w:r>
      <w:r>
        <w:instrText xml:space="preserve"> PAGEREF _Toc28573 \h </w:instrText>
      </w:r>
      <w:r>
        <w:fldChar w:fldCharType="separate"/>
      </w:r>
      <w:r>
        <w:t>34</w:t>
      </w:r>
      <w:r>
        <w:fldChar w:fldCharType="end"/>
      </w:r>
    </w:p>
    <w:p>
      <w:pPr>
        <w:pStyle w:val="17"/>
        <w:tabs>
          <w:tab w:val="right" w:pos="2400"/>
          <w:tab w:val="right" w:leader="dot" w:pos="9641"/>
          <w:tab w:val="clear" w:pos="9639"/>
        </w:tabs>
      </w:pPr>
      <w:r>
        <w:rPr>
          <w:rFonts w:hint="eastAsia"/>
          <w:highlight w:val="none"/>
          <w:lang w:eastAsia="zh-CN"/>
        </w:rPr>
        <w:t>5.5.1.3</w:t>
      </w:r>
      <w:r>
        <w:rPr>
          <w:rFonts w:hint="eastAsia" w:eastAsia="宋体"/>
          <w:highlight w:val="none"/>
          <w:lang w:eastAsia="zh-CN"/>
        </w:rPr>
        <w:tab/>
      </w:r>
      <w:r>
        <w:rPr>
          <w:rFonts w:hint="eastAsia" w:eastAsia="宋体"/>
          <w:highlight w:val="none"/>
          <w:lang w:eastAsia="zh-CN"/>
        </w:rPr>
        <w:t xml:space="preserve"> </w:t>
      </w:r>
      <w:r>
        <w:rPr>
          <w:rFonts w:hint="eastAsia"/>
          <w:highlight w:val="none"/>
          <w:lang w:eastAsia="zh-CN"/>
        </w:rPr>
        <w:t>UE co-existence studies</w:t>
      </w:r>
      <w:r>
        <w:tab/>
      </w:r>
      <w:r>
        <w:fldChar w:fldCharType="begin"/>
      </w:r>
      <w:r>
        <w:instrText xml:space="preserve"> PAGEREF _Toc8292 \h </w:instrText>
      </w:r>
      <w:r>
        <w:fldChar w:fldCharType="separate"/>
      </w:r>
      <w:r>
        <w:t>34</w:t>
      </w:r>
      <w:r>
        <w:fldChar w:fldCharType="end"/>
      </w:r>
    </w:p>
    <w:p>
      <w:pPr>
        <w:pStyle w:val="17"/>
        <w:tabs>
          <w:tab w:val="right" w:pos="2400"/>
          <w:tab w:val="right" w:leader="dot" w:pos="9641"/>
          <w:tab w:val="clear" w:pos="9639"/>
        </w:tabs>
      </w:pPr>
      <w:r>
        <w:rPr>
          <w:rFonts w:hint="eastAsia"/>
          <w:highlight w:val="none"/>
          <w:lang w:eastAsia="zh-CN"/>
        </w:rPr>
        <w:t>5.5.1.4</w:t>
      </w:r>
      <w:r>
        <w:rPr>
          <w:rFonts w:hint="eastAsia" w:eastAsia="宋体"/>
          <w:highlight w:val="none"/>
          <w:lang w:eastAsia="zh-CN"/>
        </w:rPr>
        <w:tab/>
      </w:r>
      <w:r>
        <w:rPr>
          <w:rFonts w:hint="eastAsia" w:eastAsia="宋体"/>
          <w:highlight w:val="none"/>
          <w:lang w:eastAsia="zh-CN"/>
        </w:rPr>
        <w:t xml:space="preserve"> </w:t>
      </w:r>
      <w:r>
        <w:rPr>
          <w:highlight w:val="none"/>
          <w:lang w:eastAsia="zh-CN"/>
        </w:rPr>
        <w:t>∆T</w:t>
      </w:r>
      <w:r>
        <w:rPr>
          <w:rFonts w:hint="eastAsia" w:eastAsia="宋体"/>
          <w:highlight w:val="none"/>
          <w:vertAlign w:val="subscript"/>
          <w:lang w:eastAsia="zh-CN"/>
        </w:rPr>
        <w:t>IB</w:t>
      </w:r>
      <w:r>
        <w:rPr>
          <w:highlight w:val="none"/>
          <w:lang w:eastAsia="zh-CN"/>
        </w:rPr>
        <w:t xml:space="preserve"> and ∆R</w:t>
      </w:r>
      <w:r>
        <w:rPr>
          <w:rFonts w:hint="eastAsia" w:eastAsia="宋体"/>
          <w:highlight w:val="none"/>
          <w:vertAlign w:val="subscript"/>
          <w:lang w:eastAsia="zh-CN"/>
        </w:rPr>
        <w:t>IB</w:t>
      </w:r>
      <w:r>
        <w:rPr>
          <w:highlight w:val="none"/>
          <w:lang w:eastAsia="zh-CN"/>
        </w:rPr>
        <w:t xml:space="preserve"> values</w:t>
      </w:r>
      <w:r>
        <w:tab/>
      </w:r>
      <w:r>
        <w:fldChar w:fldCharType="begin"/>
      </w:r>
      <w:r>
        <w:instrText xml:space="preserve"> PAGEREF _Toc10444 \h </w:instrText>
      </w:r>
      <w:r>
        <w:fldChar w:fldCharType="separate"/>
      </w:r>
      <w:r>
        <w:t>34</w:t>
      </w:r>
      <w:r>
        <w:fldChar w:fldCharType="end"/>
      </w:r>
    </w:p>
    <w:p>
      <w:pPr>
        <w:pStyle w:val="17"/>
        <w:tabs>
          <w:tab w:val="right" w:pos="2400"/>
          <w:tab w:val="right" w:leader="dot" w:pos="9641"/>
          <w:tab w:val="clear" w:pos="9639"/>
        </w:tabs>
      </w:pPr>
      <w:r>
        <w:rPr>
          <w:rFonts w:hint="eastAsia"/>
          <w:highlight w:val="none"/>
          <w:lang w:eastAsia="zh-CN"/>
        </w:rPr>
        <w:t>5.5.1.5</w:t>
      </w:r>
      <w:r>
        <w:rPr>
          <w:rFonts w:hint="eastAsia" w:eastAsia="宋体"/>
          <w:highlight w:val="none"/>
          <w:lang w:eastAsia="zh-CN"/>
        </w:rPr>
        <w:t xml:space="preserve"> </w:t>
      </w:r>
      <w:r>
        <w:rPr>
          <w:rFonts w:hint="eastAsia" w:eastAsia="宋体"/>
          <w:highlight w:val="none"/>
          <w:lang w:eastAsia="zh-CN"/>
        </w:rPr>
        <w:tab/>
      </w:r>
      <w:r>
        <w:rPr>
          <w:rFonts w:hint="eastAsia" w:eastAsia="宋体"/>
          <w:highlight w:val="none"/>
          <w:lang w:eastAsia="zh-CN"/>
        </w:rPr>
        <w:t xml:space="preserve"> </w:t>
      </w:r>
      <w:r>
        <w:rPr>
          <w:rFonts w:hint="eastAsia"/>
          <w:highlight w:val="none"/>
          <w:lang w:eastAsia="zh-CN"/>
        </w:rPr>
        <w:t>REFSENS requirements</w:t>
      </w:r>
      <w:r>
        <w:tab/>
      </w:r>
      <w:r>
        <w:fldChar w:fldCharType="begin"/>
      </w:r>
      <w:r>
        <w:instrText xml:space="preserve"> PAGEREF _Toc18186 \h </w:instrText>
      </w:r>
      <w:r>
        <w:fldChar w:fldCharType="separate"/>
      </w:r>
      <w:r>
        <w:t>35</w:t>
      </w:r>
      <w:r>
        <w:fldChar w:fldCharType="end"/>
      </w:r>
    </w:p>
    <w:p>
      <w:pPr>
        <w:pStyle w:val="17"/>
        <w:tabs>
          <w:tab w:val="right" w:pos="2400"/>
          <w:tab w:val="right" w:leader="dot" w:pos="9641"/>
          <w:tab w:val="clear" w:pos="9639"/>
        </w:tabs>
      </w:pPr>
      <w:r>
        <w:rPr>
          <w:rFonts w:hint="eastAsia" w:eastAsia="宋体"/>
          <w:highlight w:val="none"/>
          <w:lang w:eastAsia="zh-CN"/>
        </w:rPr>
        <w:t>5.5</w:t>
      </w:r>
      <w:r>
        <w:rPr>
          <w:highlight w:val="none"/>
        </w:rPr>
        <w:t>.1.6</w:t>
      </w:r>
      <w:r>
        <w:rPr>
          <w:highlight w:val="none"/>
        </w:rPr>
        <w:tab/>
      </w:r>
      <w:r>
        <w:rPr>
          <w:rFonts w:cs="Arial"/>
          <w:szCs w:val="22"/>
          <w:highlight w:val="none"/>
          <w:lang w:val="en-US" w:eastAsia="zh-CN"/>
        </w:rPr>
        <w:t>OOB blocking exception requirements</w:t>
      </w:r>
      <w:r>
        <w:tab/>
      </w:r>
      <w:r>
        <w:fldChar w:fldCharType="begin"/>
      </w:r>
      <w:r>
        <w:instrText xml:space="preserve"> PAGEREF _Toc28385 \h </w:instrText>
      </w:r>
      <w:r>
        <w:fldChar w:fldCharType="separate"/>
      </w:r>
      <w:r>
        <w:t>35</w:t>
      </w:r>
      <w:r>
        <w:fldChar w:fldCharType="end"/>
      </w:r>
    </w:p>
    <w:p>
      <w:pPr>
        <w:pStyle w:val="18"/>
        <w:tabs>
          <w:tab w:val="right" w:pos="2000"/>
          <w:tab w:val="right" w:leader="dot" w:pos="9641"/>
          <w:tab w:val="clear" w:pos="9639"/>
        </w:tabs>
      </w:pPr>
      <w:r>
        <w:rPr>
          <w:rFonts w:hint="eastAsia"/>
          <w:highlight w:val="none"/>
          <w:lang w:val="en-US" w:eastAsia="zh-CN"/>
        </w:rPr>
        <w:t>5.5.2</w:t>
      </w:r>
      <w:r>
        <w:rPr>
          <w:rFonts w:hint="eastAsia"/>
          <w:highlight w:val="none"/>
          <w:lang w:val="en-US" w:eastAsia="zh-CN"/>
        </w:rPr>
        <w:tab/>
      </w:r>
      <w:r>
        <w:rPr>
          <w:rFonts w:hint="eastAsia"/>
          <w:highlight w:val="none"/>
          <w:lang w:val="en-US" w:eastAsia="zh-CN"/>
        </w:rPr>
        <w:t xml:space="preserve"> Specific for 2 bands UL </w:t>
      </w:r>
      <w:r>
        <w:rPr>
          <w:rFonts w:hint="eastAsia"/>
          <w:highlight w:val="none"/>
          <w:lang w:eastAsia="zh-CN"/>
        </w:rPr>
        <w:t>CA</w:t>
      </w:r>
      <w:r>
        <w:tab/>
      </w:r>
      <w:r>
        <w:fldChar w:fldCharType="begin"/>
      </w:r>
      <w:r>
        <w:instrText xml:space="preserve"> PAGEREF _Toc13532 \h </w:instrText>
      </w:r>
      <w:r>
        <w:fldChar w:fldCharType="separate"/>
      </w:r>
      <w:r>
        <w:t>35</w:t>
      </w:r>
      <w:r>
        <w:fldChar w:fldCharType="end"/>
      </w:r>
    </w:p>
    <w:p>
      <w:pPr>
        <w:pStyle w:val="17"/>
        <w:tabs>
          <w:tab w:val="right" w:pos="2400"/>
          <w:tab w:val="right" w:leader="dot" w:pos="9641"/>
          <w:tab w:val="clear" w:pos="9639"/>
        </w:tabs>
      </w:pPr>
      <w:r>
        <w:rPr>
          <w:rFonts w:hint="eastAsia" w:cs="Arial"/>
          <w:highlight w:val="none"/>
          <w:lang w:val="en-US" w:eastAsia="zh-CN"/>
        </w:rPr>
        <w:t>5.5</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r>
        <w:tab/>
      </w:r>
      <w:r>
        <w:fldChar w:fldCharType="begin"/>
      </w:r>
      <w:r>
        <w:instrText xml:space="preserve"> PAGEREF _Toc6870 \h </w:instrText>
      </w:r>
      <w:r>
        <w:fldChar w:fldCharType="separate"/>
      </w:r>
      <w:r>
        <w:t>35</w:t>
      </w:r>
      <w:r>
        <w:fldChar w:fldCharType="end"/>
      </w:r>
    </w:p>
    <w:p>
      <w:pPr>
        <w:pStyle w:val="17"/>
        <w:tabs>
          <w:tab w:val="right" w:pos="2400"/>
          <w:tab w:val="right" w:leader="dot" w:pos="9641"/>
          <w:tab w:val="clear" w:pos="9639"/>
        </w:tabs>
      </w:pPr>
      <w:r>
        <w:rPr>
          <w:rFonts w:hint="eastAsia"/>
          <w:highlight w:val="none"/>
          <w:lang w:val="en-US" w:eastAsia="zh-CN"/>
        </w:rPr>
        <w:t>5.5.2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 xml:space="preserve"> </w:t>
      </w:r>
      <w:r>
        <w:rPr>
          <w:rFonts w:hint="eastAsia"/>
          <w:highlight w:val="none"/>
          <w:lang w:eastAsia="zh-CN"/>
        </w:rPr>
        <w:t>UE co-existence studies</w:t>
      </w:r>
      <w:r>
        <w:tab/>
      </w:r>
      <w:r>
        <w:fldChar w:fldCharType="begin"/>
      </w:r>
      <w:r>
        <w:instrText xml:space="preserve"> PAGEREF _Toc4101 \h </w:instrText>
      </w:r>
      <w:r>
        <w:fldChar w:fldCharType="separate"/>
      </w:r>
      <w:r>
        <w:t>35</w:t>
      </w:r>
      <w:r>
        <w:fldChar w:fldCharType="end"/>
      </w:r>
    </w:p>
    <w:p>
      <w:pPr>
        <w:pStyle w:val="17"/>
        <w:tabs>
          <w:tab w:val="right" w:pos="2400"/>
          <w:tab w:val="right" w:leader="dot" w:pos="9641"/>
          <w:tab w:val="clear" w:pos="9639"/>
        </w:tabs>
      </w:pPr>
      <w:r>
        <w:rPr>
          <w:rFonts w:hint="eastAsia"/>
          <w:highlight w:val="none"/>
          <w:lang w:val="en-US" w:eastAsia="zh-CN"/>
        </w:rPr>
        <w:t>5.5.2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 xml:space="preserve"> REFSENS requirements</w:t>
      </w:r>
      <w:r>
        <w:tab/>
      </w:r>
      <w:r>
        <w:fldChar w:fldCharType="begin"/>
      </w:r>
      <w:r>
        <w:instrText xml:space="preserve"> PAGEREF _Toc30242 \h </w:instrText>
      </w:r>
      <w:r>
        <w:fldChar w:fldCharType="separate"/>
      </w:r>
      <w:r>
        <w:t>36</w:t>
      </w:r>
      <w:r>
        <w:fldChar w:fldCharType="end"/>
      </w:r>
    </w:p>
    <w:p>
      <w:pPr>
        <w:pStyle w:val="19"/>
        <w:tabs>
          <w:tab w:val="right" w:pos="2000"/>
          <w:tab w:val="right" w:leader="dot" w:pos="9641"/>
          <w:tab w:val="clear" w:pos="9639"/>
        </w:tabs>
      </w:pPr>
      <w:r>
        <w:rPr>
          <w:rFonts w:hint="eastAsia" w:cs="Arial"/>
          <w:highlight w:val="none"/>
          <w:lang w:val="en-US" w:eastAsia="zh-CN"/>
        </w:rPr>
        <w:t>5.6</w:t>
      </w:r>
      <w:r>
        <w:rPr>
          <w:rFonts w:cs="Arial"/>
          <w:highlight w:val="none"/>
          <w:lang w:eastAsia="zh-CN"/>
        </w:rPr>
        <w:tab/>
      </w:r>
      <w:r>
        <w:rPr>
          <w:rFonts w:hint="eastAsia" w:cs="Arial"/>
          <w:highlight w:val="none"/>
          <w:lang w:val="en-US" w:eastAsia="zh-CN"/>
        </w:rPr>
        <w:t>CA_</w:t>
      </w:r>
      <w:r>
        <w:rPr>
          <w:rFonts w:cs="Arial"/>
          <w:highlight w:val="none"/>
          <w:lang w:val="en-US" w:eastAsia="ja-JP"/>
        </w:rPr>
        <w:t>n70-n77</w:t>
      </w:r>
      <w:r>
        <w:rPr>
          <w:rFonts w:hint="eastAsia" w:cs="Arial"/>
          <w:highlight w:val="none"/>
          <w:lang w:val="en-US" w:eastAsia="zh-CN"/>
        </w:rPr>
        <w:tab/>
      </w:r>
      <w:r>
        <w:tab/>
      </w:r>
      <w:r>
        <w:fldChar w:fldCharType="begin"/>
      </w:r>
      <w:r>
        <w:instrText xml:space="preserve"> PAGEREF _Toc17200 \h </w:instrText>
      </w:r>
      <w:r>
        <w:fldChar w:fldCharType="separate"/>
      </w:r>
      <w:r>
        <w:t>37</w:t>
      </w:r>
      <w:r>
        <w:fldChar w:fldCharType="end"/>
      </w:r>
    </w:p>
    <w:p>
      <w:pPr>
        <w:pStyle w:val="18"/>
        <w:tabs>
          <w:tab w:val="right" w:pos="2000"/>
          <w:tab w:val="right" w:leader="dot" w:pos="9641"/>
          <w:tab w:val="clear" w:pos="9639"/>
        </w:tabs>
      </w:pPr>
      <w:r>
        <w:rPr>
          <w:rFonts w:hint="eastAsia" w:cs="Arial"/>
          <w:szCs w:val="28"/>
          <w:highlight w:val="none"/>
          <w:lang w:val="en-US" w:eastAsia="zh-CN"/>
        </w:rPr>
        <w:t>5.6.1</w:t>
      </w:r>
      <w:r>
        <w:rPr>
          <w:rFonts w:cs="Arial"/>
          <w:szCs w:val="28"/>
          <w:highlight w:val="none"/>
          <w:lang w:eastAsia="zh-CN"/>
        </w:rPr>
        <w:tab/>
      </w:r>
      <w:r>
        <w:rPr>
          <w:rFonts w:hint="eastAsia" w:cs="Arial"/>
          <w:szCs w:val="28"/>
          <w:highlight w:val="none"/>
          <w:lang w:val="en-US" w:eastAsia="zh-CN"/>
        </w:rPr>
        <w:t>Common for 1 band UL and 2 bands UL CA</w:t>
      </w:r>
      <w:r>
        <w:tab/>
      </w:r>
      <w:r>
        <w:fldChar w:fldCharType="begin"/>
      </w:r>
      <w:r>
        <w:instrText xml:space="preserve"> PAGEREF _Toc25478 \h </w:instrText>
      </w:r>
      <w:r>
        <w:fldChar w:fldCharType="separate"/>
      </w:r>
      <w:r>
        <w:t>37</w:t>
      </w:r>
      <w:r>
        <w:fldChar w:fldCharType="end"/>
      </w:r>
    </w:p>
    <w:p>
      <w:pPr>
        <w:pStyle w:val="17"/>
        <w:tabs>
          <w:tab w:val="right" w:pos="2400"/>
          <w:tab w:val="right" w:leader="dot" w:pos="9641"/>
          <w:tab w:val="clear" w:pos="9639"/>
        </w:tabs>
      </w:pPr>
      <w:r>
        <w:rPr>
          <w:rFonts w:hint="eastAsia"/>
          <w:highlight w:val="none"/>
          <w:lang w:eastAsia="zh-CN"/>
        </w:rPr>
        <w:t>5.6.1.1</w:t>
      </w:r>
      <w:r>
        <w:rPr>
          <w:rFonts w:hint="eastAsia" w:eastAsia="宋体"/>
          <w:highlight w:val="none"/>
          <w:lang w:eastAsia="zh-CN"/>
        </w:rPr>
        <w:tab/>
      </w:r>
      <w:r>
        <w:rPr>
          <w:rFonts w:hint="eastAsia" w:eastAsia="宋体"/>
          <w:highlight w:val="none"/>
          <w:lang w:eastAsia="zh-CN"/>
        </w:rPr>
        <w:t xml:space="preserve"> </w:t>
      </w:r>
      <w:r>
        <w:rPr>
          <w:highlight w:val="none"/>
          <w:lang w:eastAsia="zh-CN"/>
        </w:rPr>
        <w:t xml:space="preserve">Operating bands for </w:t>
      </w:r>
      <w:r>
        <w:rPr>
          <w:rFonts w:hint="eastAsia"/>
          <w:highlight w:val="none"/>
          <w:lang w:eastAsia="zh-CN"/>
        </w:rPr>
        <w:t>CA</w:t>
      </w:r>
      <w:r>
        <w:tab/>
      </w:r>
      <w:r>
        <w:fldChar w:fldCharType="begin"/>
      </w:r>
      <w:r>
        <w:instrText xml:space="preserve"> PAGEREF _Toc6902 \h </w:instrText>
      </w:r>
      <w:r>
        <w:fldChar w:fldCharType="separate"/>
      </w:r>
      <w:r>
        <w:t>37</w:t>
      </w:r>
      <w:r>
        <w:fldChar w:fldCharType="end"/>
      </w:r>
    </w:p>
    <w:p>
      <w:pPr>
        <w:pStyle w:val="17"/>
        <w:tabs>
          <w:tab w:val="right" w:pos="2400"/>
          <w:tab w:val="right" w:leader="dot" w:pos="9641"/>
          <w:tab w:val="clear" w:pos="9639"/>
        </w:tabs>
      </w:pPr>
      <w:r>
        <w:rPr>
          <w:rFonts w:hint="eastAsia"/>
          <w:highlight w:val="none"/>
          <w:lang w:eastAsia="zh-CN"/>
        </w:rPr>
        <w:t>5.6.1.</w:t>
      </w:r>
      <w:r>
        <w:rPr>
          <w:highlight w:val="none"/>
          <w:lang w:eastAsia="zh-CN"/>
        </w:rPr>
        <w:t>2</w:t>
      </w:r>
      <w:r>
        <w:rPr>
          <w:rFonts w:hint="eastAsia" w:eastAsia="宋体"/>
          <w:highlight w:val="none"/>
          <w:lang w:eastAsia="zh-CN"/>
        </w:rPr>
        <w:tab/>
      </w:r>
      <w:r>
        <w:rPr>
          <w:rFonts w:hint="eastAsia" w:eastAsia="宋体"/>
          <w:highlight w:val="none"/>
          <w:lang w:eastAsia="zh-CN"/>
        </w:rPr>
        <w:t xml:space="preserve"> </w:t>
      </w:r>
      <w:r>
        <w:rPr>
          <w:highlight w:val="none"/>
          <w:lang w:eastAsia="zh-CN"/>
        </w:rPr>
        <w:t xml:space="preserve">Channel bandwidths per operating band for </w:t>
      </w:r>
      <w:r>
        <w:rPr>
          <w:rFonts w:hint="eastAsia"/>
          <w:highlight w:val="none"/>
          <w:lang w:eastAsia="zh-CN"/>
        </w:rPr>
        <w:t>CA</w:t>
      </w:r>
      <w:r>
        <w:tab/>
      </w:r>
      <w:r>
        <w:fldChar w:fldCharType="begin"/>
      </w:r>
      <w:r>
        <w:instrText xml:space="preserve"> PAGEREF _Toc24190 \h </w:instrText>
      </w:r>
      <w:r>
        <w:fldChar w:fldCharType="separate"/>
      </w:r>
      <w:r>
        <w:t>37</w:t>
      </w:r>
      <w:r>
        <w:fldChar w:fldCharType="end"/>
      </w:r>
    </w:p>
    <w:p>
      <w:pPr>
        <w:pStyle w:val="17"/>
        <w:tabs>
          <w:tab w:val="right" w:pos="2400"/>
          <w:tab w:val="right" w:leader="dot" w:pos="9641"/>
          <w:tab w:val="clear" w:pos="9639"/>
        </w:tabs>
      </w:pPr>
      <w:r>
        <w:rPr>
          <w:rFonts w:hint="eastAsia"/>
          <w:highlight w:val="none"/>
          <w:lang w:eastAsia="zh-CN"/>
        </w:rPr>
        <w:t>5.6.1.3</w:t>
      </w:r>
      <w:r>
        <w:rPr>
          <w:rFonts w:hint="eastAsia" w:eastAsia="宋体"/>
          <w:highlight w:val="none"/>
          <w:lang w:eastAsia="zh-CN"/>
        </w:rPr>
        <w:tab/>
      </w:r>
      <w:r>
        <w:rPr>
          <w:rFonts w:hint="eastAsia" w:eastAsia="宋体"/>
          <w:highlight w:val="none"/>
          <w:lang w:eastAsia="zh-CN"/>
        </w:rPr>
        <w:t xml:space="preserve"> </w:t>
      </w:r>
      <w:r>
        <w:rPr>
          <w:rFonts w:hint="eastAsia"/>
          <w:highlight w:val="none"/>
          <w:lang w:eastAsia="zh-CN"/>
        </w:rPr>
        <w:t>UE co-existence studies</w:t>
      </w:r>
      <w:r>
        <w:tab/>
      </w:r>
      <w:r>
        <w:fldChar w:fldCharType="begin"/>
      </w:r>
      <w:r>
        <w:instrText xml:space="preserve"> PAGEREF _Toc31952 \h </w:instrText>
      </w:r>
      <w:r>
        <w:fldChar w:fldCharType="separate"/>
      </w:r>
      <w:r>
        <w:t>37</w:t>
      </w:r>
      <w:r>
        <w:fldChar w:fldCharType="end"/>
      </w:r>
    </w:p>
    <w:p>
      <w:pPr>
        <w:pStyle w:val="17"/>
        <w:tabs>
          <w:tab w:val="right" w:pos="2400"/>
          <w:tab w:val="right" w:leader="dot" w:pos="9641"/>
          <w:tab w:val="clear" w:pos="9639"/>
        </w:tabs>
      </w:pPr>
      <w:r>
        <w:rPr>
          <w:rFonts w:hint="eastAsia"/>
          <w:highlight w:val="none"/>
          <w:lang w:eastAsia="zh-CN"/>
        </w:rPr>
        <w:t>5.6.1.4</w:t>
      </w:r>
      <w:r>
        <w:rPr>
          <w:rFonts w:hint="eastAsia" w:eastAsia="宋体"/>
          <w:highlight w:val="none"/>
          <w:lang w:eastAsia="zh-CN"/>
        </w:rPr>
        <w:tab/>
      </w:r>
      <w:r>
        <w:rPr>
          <w:rFonts w:hint="eastAsia" w:eastAsia="宋体"/>
          <w:highlight w:val="none"/>
          <w:lang w:eastAsia="zh-CN"/>
        </w:rPr>
        <w:t xml:space="preserve"> </w:t>
      </w:r>
      <w:r>
        <w:rPr>
          <w:highlight w:val="none"/>
          <w:lang w:eastAsia="zh-CN"/>
        </w:rPr>
        <w:t>∆T</w:t>
      </w:r>
      <w:r>
        <w:rPr>
          <w:rFonts w:hint="eastAsia" w:eastAsia="宋体"/>
          <w:highlight w:val="none"/>
          <w:vertAlign w:val="subscript"/>
          <w:lang w:eastAsia="zh-CN"/>
        </w:rPr>
        <w:t>IB</w:t>
      </w:r>
      <w:r>
        <w:rPr>
          <w:highlight w:val="none"/>
          <w:lang w:eastAsia="zh-CN"/>
        </w:rPr>
        <w:t xml:space="preserve"> and ∆R</w:t>
      </w:r>
      <w:r>
        <w:rPr>
          <w:rFonts w:hint="eastAsia" w:eastAsia="宋体"/>
          <w:highlight w:val="none"/>
          <w:vertAlign w:val="subscript"/>
          <w:lang w:eastAsia="zh-CN"/>
        </w:rPr>
        <w:t>IB</w:t>
      </w:r>
      <w:r>
        <w:rPr>
          <w:highlight w:val="none"/>
          <w:lang w:eastAsia="zh-CN"/>
        </w:rPr>
        <w:t xml:space="preserve"> values</w:t>
      </w:r>
      <w:r>
        <w:tab/>
      </w:r>
      <w:r>
        <w:fldChar w:fldCharType="begin"/>
      </w:r>
      <w:r>
        <w:instrText xml:space="preserve"> PAGEREF _Toc13256 \h </w:instrText>
      </w:r>
      <w:r>
        <w:fldChar w:fldCharType="separate"/>
      </w:r>
      <w:r>
        <w:t>38</w:t>
      </w:r>
      <w:r>
        <w:fldChar w:fldCharType="end"/>
      </w:r>
    </w:p>
    <w:p>
      <w:pPr>
        <w:pStyle w:val="17"/>
        <w:tabs>
          <w:tab w:val="right" w:pos="2400"/>
          <w:tab w:val="right" w:leader="dot" w:pos="9641"/>
          <w:tab w:val="clear" w:pos="9639"/>
        </w:tabs>
      </w:pPr>
      <w:r>
        <w:rPr>
          <w:rFonts w:hint="eastAsia"/>
          <w:highlight w:val="none"/>
          <w:lang w:eastAsia="zh-CN"/>
        </w:rPr>
        <w:t>5.6.1.5</w:t>
      </w:r>
      <w:r>
        <w:rPr>
          <w:rFonts w:hint="eastAsia" w:eastAsia="宋体"/>
          <w:highlight w:val="none"/>
          <w:lang w:eastAsia="zh-CN"/>
        </w:rPr>
        <w:t xml:space="preserve"> </w:t>
      </w:r>
      <w:r>
        <w:rPr>
          <w:rFonts w:hint="eastAsia" w:eastAsia="宋体"/>
          <w:highlight w:val="none"/>
          <w:lang w:eastAsia="zh-CN"/>
        </w:rPr>
        <w:tab/>
      </w:r>
      <w:r>
        <w:rPr>
          <w:rFonts w:hint="eastAsia" w:eastAsia="宋体"/>
          <w:highlight w:val="none"/>
          <w:lang w:eastAsia="zh-CN"/>
        </w:rPr>
        <w:t xml:space="preserve"> </w:t>
      </w:r>
      <w:r>
        <w:rPr>
          <w:rFonts w:hint="eastAsia"/>
          <w:highlight w:val="none"/>
          <w:lang w:eastAsia="zh-CN"/>
        </w:rPr>
        <w:t>REFSENS requirements</w:t>
      </w:r>
      <w:r>
        <w:tab/>
      </w:r>
      <w:r>
        <w:fldChar w:fldCharType="begin"/>
      </w:r>
      <w:r>
        <w:instrText xml:space="preserve"> PAGEREF _Toc13062 \h </w:instrText>
      </w:r>
      <w:r>
        <w:fldChar w:fldCharType="separate"/>
      </w:r>
      <w:r>
        <w:t>38</w:t>
      </w:r>
      <w:r>
        <w:fldChar w:fldCharType="end"/>
      </w:r>
    </w:p>
    <w:p>
      <w:pPr>
        <w:pStyle w:val="17"/>
        <w:tabs>
          <w:tab w:val="right" w:pos="2400"/>
          <w:tab w:val="right" w:leader="dot" w:pos="9641"/>
          <w:tab w:val="clear" w:pos="9639"/>
        </w:tabs>
      </w:pPr>
      <w:r>
        <w:rPr>
          <w:rFonts w:hint="eastAsia" w:eastAsia="宋体"/>
          <w:highlight w:val="none"/>
          <w:lang w:eastAsia="zh-CN"/>
        </w:rPr>
        <w:t>5.6</w:t>
      </w:r>
      <w:r>
        <w:rPr>
          <w:highlight w:val="none"/>
        </w:rPr>
        <w:t>.1.6</w:t>
      </w:r>
      <w:r>
        <w:rPr>
          <w:highlight w:val="none"/>
        </w:rPr>
        <w:tab/>
      </w:r>
      <w:r>
        <w:rPr>
          <w:rFonts w:cs="Arial"/>
          <w:szCs w:val="22"/>
          <w:highlight w:val="none"/>
          <w:lang w:val="en-US" w:eastAsia="zh-CN"/>
        </w:rPr>
        <w:t>OOB blocking exception requirements</w:t>
      </w:r>
      <w:r>
        <w:tab/>
      </w:r>
      <w:r>
        <w:fldChar w:fldCharType="begin"/>
      </w:r>
      <w:r>
        <w:instrText xml:space="preserve"> PAGEREF _Toc31497 \h </w:instrText>
      </w:r>
      <w:r>
        <w:fldChar w:fldCharType="separate"/>
      </w:r>
      <w:r>
        <w:t>39</w:t>
      </w:r>
      <w:r>
        <w:fldChar w:fldCharType="end"/>
      </w:r>
    </w:p>
    <w:p>
      <w:pPr>
        <w:pStyle w:val="18"/>
        <w:tabs>
          <w:tab w:val="right" w:pos="2000"/>
          <w:tab w:val="right" w:leader="dot" w:pos="9641"/>
          <w:tab w:val="clear" w:pos="9639"/>
        </w:tabs>
      </w:pPr>
      <w:r>
        <w:rPr>
          <w:rFonts w:hint="eastAsia"/>
          <w:highlight w:val="none"/>
          <w:lang w:val="en-US" w:eastAsia="zh-CN"/>
        </w:rPr>
        <w:t>5.6.2</w:t>
      </w:r>
      <w:r>
        <w:rPr>
          <w:rFonts w:hint="eastAsia"/>
          <w:highlight w:val="none"/>
          <w:lang w:val="en-US" w:eastAsia="zh-CN"/>
        </w:rPr>
        <w:tab/>
      </w:r>
      <w:r>
        <w:rPr>
          <w:rFonts w:hint="eastAsia"/>
          <w:highlight w:val="none"/>
          <w:lang w:val="en-US" w:eastAsia="zh-CN"/>
        </w:rPr>
        <w:t xml:space="preserve"> Specific for 2 bands UL </w:t>
      </w:r>
      <w:r>
        <w:rPr>
          <w:rFonts w:hint="eastAsia"/>
          <w:highlight w:val="none"/>
          <w:lang w:eastAsia="zh-CN"/>
        </w:rPr>
        <w:t>CA</w:t>
      </w:r>
      <w:r>
        <w:tab/>
      </w:r>
      <w:r>
        <w:fldChar w:fldCharType="begin"/>
      </w:r>
      <w:r>
        <w:instrText xml:space="preserve"> PAGEREF _Toc31550 \h </w:instrText>
      </w:r>
      <w:r>
        <w:fldChar w:fldCharType="separate"/>
      </w:r>
      <w:r>
        <w:t>39</w:t>
      </w:r>
      <w:r>
        <w:fldChar w:fldCharType="end"/>
      </w:r>
    </w:p>
    <w:p>
      <w:pPr>
        <w:pStyle w:val="17"/>
        <w:tabs>
          <w:tab w:val="right" w:pos="2400"/>
          <w:tab w:val="right" w:leader="dot" w:pos="9641"/>
          <w:tab w:val="clear" w:pos="9639"/>
        </w:tabs>
      </w:pPr>
      <w:r>
        <w:rPr>
          <w:rFonts w:hint="eastAsia" w:cs="Arial"/>
          <w:highlight w:val="none"/>
          <w:lang w:val="en-US" w:eastAsia="zh-CN"/>
        </w:rPr>
        <w:t>5.6</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r>
        <w:tab/>
      </w:r>
      <w:r>
        <w:fldChar w:fldCharType="begin"/>
      </w:r>
      <w:r>
        <w:instrText xml:space="preserve"> PAGEREF _Toc13719 \h </w:instrText>
      </w:r>
      <w:r>
        <w:fldChar w:fldCharType="separate"/>
      </w:r>
      <w:r>
        <w:t>39</w:t>
      </w:r>
      <w:r>
        <w:fldChar w:fldCharType="end"/>
      </w:r>
    </w:p>
    <w:p>
      <w:pPr>
        <w:pStyle w:val="17"/>
        <w:tabs>
          <w:tab w:val="right" w:pos="2400"/>
          <w:tab w:val="right" w:leader="dot" w:pos="9641"/>
          <w:tab w:val="clear" w:pos="9639"/>
        </w:tabs>
      </w:pPr>
      <w:r>
        <w:rPr>
          <w:rFonts w:hint="eastAsia"/>
          <w:highlight w:val="none"/>
          <w:lang w:val="en-US" w:eastAsia="zh-CN"/>
        </w:rPr>
        <w:t>5.6.2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 xml:space="preserve"> </w:t>
      </w:r>
      <w:r>
        <w:rPr>
          <w:rFonts w:hint="eastAsia"/>
          <w:highlight w:val="none"/>
          <w:lang w:eastAsia="zh-CN"/>
        </w:rPr>
        <w:t>UE co-existence studies</w:t>
      </w:r>
      <w:r>
        <w:tab/>
      </w:r>
      <w:r>
        <w:fldChar w:fldCharType="begin"/>
      </w:r>
      <w:r>
        <w:instrText xml:space="preserve"> PAGEREF _Toc19090 \h </w:instrText>
      </w:r>
      <w:r>
        <w:fldChar w:fldCharType="separate"/>
      </w:r>
      <w:r>
        <w:t>39</w:t>
      </w:r>
      <w:r>
        <w:fldChar w:fldCharType="end"/>
      </w:r>
    </w:p>
    <w:p>
      <w:pPr>
        <w:pStyle w:val="17"/>
        <w:tabs>
          <w:tab w:val="right" w:pos="2400"/>
          <w:tab w:val="right" w:leader="dot" w:pos="9641"/>
          <w:tab w:val="clear" w:pos="9639"/>
        </w:tabs>
      </w:pPr>
      <w:r>
        <w:rPr>
          <w:rFonts w:hint="eastAsia"/>
          <w:highlight w:val="none"/>
          <w:lang w:val="en-US" w:eastAsia="zh-CN"/>
        </w:rPr>
        <w:t>5.6.2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 xml:space="preserve"> REFSENS requirements</w:t>
      </w:r>
      <w:r>
        <w:tab/>
      </w:r>
      <w:r>
        <w:fldChar w:fldCharType="begin"/>
      </w:r>
      <w:r>
        <w:instrText xml:space="preserve"> PAGEREF _Toc8382 \h </w:instrText>
      </w:r>
      <w:r>
        <w:fldChar w:fldCharType="separate"/>
      </w:r>
      <w:r>
        <w:t>40</w:t>
      </w:r>
      <w:r>
        <w:fldChar w:fldCharType="end"/>
      </w:r>
    </w:p>
    <w:p>
      <w:pPr>
        <w:pStyle w:val="17"/>
        <w:tabs>
          <w:tab w:val="right" w:pos="2400"/>
          <w:tab w:val="right" w:leader="dot" w:pos="9641"/>
          <w:tab w:val="clear" w:pos="9639"/>
        </w:tabs>
      </w:pPr>
      <w:r>
        <w:rPr>
          <w:rFonts w:hint="eastAsia" w:cs="Arial"/>
          <w:highlight w:val="none"/>
          <w:lang w:eastAsia="zh-CN"/>
        </w:rPr>
        <w:t>5.8</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 xml:space="preserve">  </w:t>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r>
        <w:tab/>
      </w:r>
      <w:r>
        <w:fldChar w:fldCharType="begin"/>
      </w:r>
      <w:r>
        <w:instrText xml:space="preserve"> PAGEREF _Toc31571 \h </w:instrText>
      </w:r>
      <w:r>
        <w:fldChar w:fldCharType="separate"/>
      </w:r>
      <w:r>
        <w:t>43</w:t>
      </w:r>
      <w:r>
        <w:fldChar w:fldCharType="end"/>
      </w:r>
    </w:p>
    <w:p>
      <w:pPr>
        <w:pStyle w:val="17"/>
        <w:tabs>
          <w:tab w:val="right" w:pos="2400"/>
          <w:tab w:val="right" w:leader="dot" w:pos="9641"/>
          <w:tab w:val="clear" w:pos="9639"/>
        </w:tabs>
      </w:pPr>
      <w:r>
        <w:rPr>
          <w:rFonts w:hint="eastAsia" w:cs="Arial"/>
          <w:szCs w:val="22"/>
          <w:highlight w:val="none"/>
          <w:lang w:eastAsia="zh-CN"/>
        </w:rPr>
        <w:t>5.8</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 xml:space="preserve">  REFSENS requirements</w:t>
      </w:r>
      <w:r>
        <w:tab/>
      </w:r>
      <w:r>
        <w:fldChar w:fldCharType="begin"/>
      </w:r>
      <w:r>
        <w:instrText xml:space="preserve"> PAGEREF _Toc16117 \h </w:instrText>
      </w:r>
      <w:r>
        <w:fldChar w:fldCharType="separate"/>
      </w:r>
      <w:r>
        <w:t>44</w:t>
      </w:r>
      <w:r>
        <w:fldChar w:fldCharType="end"/>
      </w:r>
    </w:p>
    <w:p>
      <w:pPr>
        <w:pStyle w:val="17"/>
        <w:tabs>
          <w:tab w:val="right" w:pos="2400"/>
          <w:tab w:val="right" w:leader="dot" w:pos="9641"/>
          <w:tab w:val="clear" w:pos="9639"/>
        </w:tabs>
      </w:pPr>
      <w:r>
        <w:rPr>
          <w:rFonts w:hint="eastAsia" w:cs="Arial"/>
          <w:szCs w:val="22"/>
          <w:highlight w:val="none"/>
          <w:lang w:eastAsia="zh-CN"/>
        </w:rPr>
        <w:t>5.8</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r>
        <w:tab/>
      </w:r>
      <w:r>
        <w:fldChar w:fldCharType="begin"/>
      </w:r>
      <w:r>
        <w:instrText xml:space="preserve"> PAGEREF _Toc31201 \h </w:instrText>
      </w:r>
      <w:r>
        <w:fldChar w:fldCharType="separate"/>
      </w:r>
      <w:r>
        <w:t>44</w:t>
      </w:r>
      <w:r>
        <w:fldChar w:fldCharType="end"/>
      </w:r>
    </w:p>
    <w:p>
      <w:pPr>
        <w:pStyle w:val="17"/>
        <w:tabs>
          <w:tab w:val="right" w:pos="2400"/>
          <w:tab w:val="right" w:leader="dot" w:pos="9641"/>
          <w:tab w:val="clear" w:pos="9639"/>
        </w:tabs>
      </w:pPr>
      <w:r>
        <w:rPr>
          <w:rFonts w:hint="eastAsia" w:cs="Arial"/>
          <w:highlight w:val="none"/>
          <w:lang w:eastAsia="zh-CN"/>
        </w:rPr>
        <w:t>5.9</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 xml:space="preserve">  </w:t>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r>
        <w:tab/>
      </w:r>
      <w:r>
        <w:fldChar w:fldCharType="begin"/>
      </w:r>
      <w:r>
        <w:instrText xml:space="preserve"> PAGEREF _Toc30676 \h </w:instrText>
      </w:r>
      <w:r>
        <w:fldChar w:fldCharType="separate"/>
      </w:r>
      <w:r>
        <w:t>45</w:t>
      </w:r>
      <w:r>
        <w:fldChar w:fldCharType="end"/>
      </w:r>
    </w:p>
    <w:p>
      <w:pPr>
        <w:pStyle w:val="17"/>
        <w:tabs>
          <w:tab w:val="right" w:pos="2400"/>
          <w:tab w:val="right" w:leader="dot" w:pos="9641"/>
          <w:tab w:val="clear" w:pos="9639"/>
        </w:tabs>
      </w:pPr>
      <w:r>
        <w:rPr>
          <w:rFonts w:hint="eastAsia" w:cs="Arial"/>
          <w:szCs w:val="22"/>
          <w:highlight w:val="none"/>
          <w:lang w:eastAsia="zh-CN"/>
        </w:rPr>
        <w:t>5.9</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 xml:space="preserve">  REFSENS requirements</w:t>
      </w:r>
      <w:r>
        <w:tab/>
      </w:r>
      <w:r>
        <w:fldChar w:fldCharType="begin"/>
      </w:r>
      <w:r>
        <w:instrText xml:space="preserve"> PAGEREF _Toc28992 \h </w:instrText>
      </w:r>
      <w:r>
        <w:fldChar w:fldCharType="separate"/>
      </w:r>
      <w:r>
        <w:t>45</w:t>
      </w:r>
      <w:r>
        <w:fldChar w:fldCharType="end"/>
      </w:r>
    </w:p>
    <w:p>
      <w:pPr>
        <w:pStyle w:val="17"/>
        <w:tabs>
          <w:tab w:val="right" w:pos="2400"/>
          <w:tab w:val="right" w:leader="dot" w:pos="9641"/>
          <w:tab w:val="clear" w:pos="9639"/>
        </w:tabs>
      </w:pPr>
      <w:r>
        <w:rPr>
          <w:rFonts w:hint="eastAsia" w:cs="Arial"/>
          <w:szCs w:val="22"/>
          <w:highlight w:val="none"/>
          <w:lang w:eastAsia="zh-CN"/>
        </w:rPr>
        <w:t>5.9</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r>
        <w:tab/>
      </w:r>
      <w:r>
        <w:fldChar w:fldCharType="begin"/>
      </w:r>
      <w:r>
        <w:instrText xml:space="preserve"> PAGEREF _Toc27870 \h </w:instrText>
      </w:r>
      <w:r>
        <w:fldChar w:fldCharType="separate"/>
      </w:r>
      <w:r>
        <w:t>46</w:t>
      </w:r>
      <w:r>
        <w:fldChar w:fldCharType="end"/>
      </w:r>
    </w:p>
    <w:p>
      <w:pPr>
        <w:pStyle w:val="17"/>
        <w:tabs>
          <w:tab w:val="right" w:pos="2400"/>
          <w:tab w:val="right" w:leader="dot" w:pos="9641"/>
          <w:tab w:val="clear" w:pos="9639"/>
        </w:tabs>
      </w:pPr>
      <w:r>
        <w:rPr>
          <w:rFonts w:hint="eastAsia" w:cs="Arial"/>
          <w:highlight w:val="none"/>
          <w:lang w:eastAsia="zh-CN"/>
        </w:rPr>
        <w:t>5.10</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 xml:space="preserve">  </w:t>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r>
        <w:tab/>
      </w:r>
      <w:r>
        <w:fldChar w:fldCharType="begin"/>
      </w:r>
      <w:r>
        <w:instrText xml:space="preserve"> PAGEREF _Toc15696 \h </w:instrText>
      </w:r>
      <w:r>
        <w:fldChar w:fldCharType="separate"/>
      </w:r>
      <w:r>
        <w:t>47</w:t>
      </w:r>
      <w:r>
        <w:fldChar w:fldCharType="end"/>
      </w:r>
    </w:p>
    <w:p>
      <w:pPr>
        <w:pStyle w:val="17"/>
        <w:tabs>
          <w:tab w:val="right" w:pos="2400"/>
          <w:tab w:val="right" w:leader="dot" w:pos="9641"/>
          <w:tab w:val="clear" w:pos="9639"/>
        </w:tabs>
      </w:pPr>
      <w:r>
        <w:rPr>
          <w:rFonts w:hint="eastAsia" w:cs="Arial"/>
          <w:szCs w:val="22"/>
          <w:highlight w:val="none"/>
          <w:lang w:eastAsia="zh-CN"/>
        </w:rPr>
        <w:t>5.10</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 xml:space="preserve">  REFSENS requirements</w:t>
      </w:r>
      <w:r>
        <w:tab/>
      </w:r>
      <w:r>
        <w:fldChar w:fldCharType="begin"/>
      </w:r>
      <w:r>
        <w:instrText xml:space="preserve"> PAGEREF _Toc22483 \h </w:instrText>
      </w:r>
      <w:r>
        <w:fldChar w:fldCharType="separate"/>
      </w:r>
      <w:r>
        <w:t>47</w:t>
      </w:r>
      <w:r>
        <w:fldChar w:fldCharType="end"/>
      </w:r>
    </w:p>
    <w:p>
      <w:pPr>
        <w:pStyle w:val="17"/>
        <w:tabs>
          <w:tab w:val="right" w:pos="2400"/>
          <w:tab w:val="right" w:leader="dot" w:pos="9641"/>
          <w:tab w:val="clear" w:pos="9639"/>
        </w:tabs>
      </w:pPr>
      <w:r>
        <w:rPr>
          <w:rFonts w:hint="eastAsia" w:cs="Arial"/>
          <w:szCs w:val="22"/>
          <w:highlight w:val="none"/>
          <w:lang w:eastAsia="zh-CN"/>
        </w:rPr>
        <w:t>5.10</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r>
        <w:tab/>
      </w:r>
      <w:r>
        <w:fldChar w:fldCharType="begin"/>
      </w:r>
      <w:r>
        <w:instrText xml:space="preserve"> PAGEREF _Toc17789 \h </w:instrText>
      </w:r>
      <w:r>
        <w:fldChar w:fldCharType="separate"/>
      </w:r>
      <w:r>
        <w:t>47</w:t>
      </w:r>
      <w:r>
        <w:fldChar w:fldCharType="end"/>
      </w:r>
    </w:p>
    <w:p>
      <w:pPr>
        <w:pStyle w:val="19"/>
        <w:tabs>
          <w:tab w:val="right" w:pos="2000"/>
          <w:tab w:val="right" w:leader="dot" w:pos="9641"/>
          <w:tab w:val="clear" w:pos="9639"/>
        </w:tabs>
      </w:pPr>
      <w:r>
        <w:rPr>
          <w:rFonts w:hint="eastAsia"/>
          <w:highlight w:val="none"/>
          <w:lang w:eastAsia="zh-CN"/>
        </w:rPr>
        <w:t>5.11</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n75-n78</w:t>
      </w:r>
      <w:r>
        <w:tab/>
      </w:r>
      <w:r>
        <w:rPr>
          <w:rFonts w:hint="eastAsia"/>
          <w:lang w:val="en-US" w:eastAsia="zh-CN"/>
        </w:rPr>
        <w:tab/>
      </w:r>
      <w:r>
        <w:fldChar w:fldCharType="begin"/>
      </w:r>
      <w:r>
        <w:instrText xml:space="preserve"> PAGEREF _Toc24236 \h </w:instrText>
      </w:r>
      <w:r>
        <w:fldChar w:fldCharType="separate"/>
      </w:r>
      <w:r>
        <w:t>48</w:t>
      </w:r>
      <w:r>
        <w:fldChar w:fldCharType="end"/>
      </w:r>
    </w:p>
    <w:p>
      <w:pPr>
        <w:pStyle w:val="18"/>
        <w:tabs>
          <w:tab w:val="right" w:pos="2400"/>
          <w:tab w:val="right" w:leader="dot" w:pos="9641"/>
          <w:tab w:val="clear" w:pos="9639"/>
        </w:tabs>
      </w:pPr>
      <w:r>
        <w:rPr>
          <w:rFonts w:hint="eastAsia" w:cs="Arial"/>
          <w:szCs w:val="28"/>
          <w:highlight w:val="none"/>
          <w:lang w:eastAsia="zh-CN"/>
        </w:rPr>
        <w:t>5.11</w:t>
      </w:r>
      <w:r>
        <w:rPr>
          <w:rFonts w:cs="Arial"/>
          <w:szCs w:val="28"/>
          <w:highlight w:val="none"/>
        </w:rPr>
        <w:t>.1</w:t>
      </w:r>
      <w:r>
        <w:rPr>
          <w:rFonts w:cs="Arial"/>
          <w:szCs w:val="28"/>
          <w:highlight w:val="none"/>
        </w:rPr>
        <w:tab/>
      </w:r>
      <w:r>
        <w:rPr>
          <w:rFonts w:cs="Arial"/>
          <w:szCs w:val="28"/>
          <w:highlight w:val="none"/>
        </w:rPr>
        <w:t>Common for 1 band UL and 2 bands UL CA</w:t>
      </w:r>
      <w:r>
        <w:tab/>
      </w:r>
      <w:r>
        <w:fldChar w:fldCharType="begin"/>
      </w:r>
      <w:r>
        <w:instrText xml:space="preserve"> PAGEREF _Toc31430 \h </w:instrText>
      </w:r>
      <w:r>
        <w:fldChar w:fldCharType="separate"/>
      </w:r>
      <w:r>
        <w:t>48</w:t>
      </w:r>
      <w:r>
        <w:fldChar w:fldCharType="end"/>
      </w:r>
    </w:p>
    <w:p>
      <w:pPr>
        <w:pStyle w:val="17"/>
        <w:tabs>
          <w:tab w:val="right" w:pos="2400"/>
          <w:tab w:val="right" w:leader="dot" w:pos="9641"/>
          <w:tab w:val="clear" w:pos="9639"/>
        </w:tabs>
      </w:pPr>
      <w:r>
        <w:rPr>
          <w:rFonts w:hint="eastAsia"/>
          <w:highlight w:val="none"/>
          <w:lang w:eastAsia="zh-CN"/>
        </w:rPr>
        <w:t>5.11</w:t>
      </w:r>
      <w:r>
        <w:rPr>
          <w:highlight w:val="none"/>
        </w:rPr>
        <w:t>.1.1</w:t>
      </w:r>
      <w:r>
        <w:rPr>
          <w:highlight w:val="none"/>
        </w:rPr>
        <w:tab/>
      </w:r>
      <w:r>
        <w:rPr>
          <w:highlight w:val="none"/>
        </w:rPr>
        <w:t>Operating bands for CA</w:t>
      </w:r>
      <w:r>
        <w:tab/>
      </w:r>
      <w:r>
        <w:fldChar w:fldCharType="begin"/>
      </w:r>
      <w:r>
        <w:instrText xml:space="preserve"> PAGEREF _Toc1270 \h </w:instrText>
      </w:r>
      <w:r>
        <w:fldChar w:fldCharType="separate"/>
      </w:r>
      <w:r>
        <w:t>48</w:t>
      </w:r>
      <w:r>
        <w:fldChar w:fldCharType="end"/>
      </w:r>
    </w:p>
    <w:p>
      <w:pPr>
        <w:pStyle w:val="17"/>
        <w:tabs>
          <w:tab w:val="right" w:pos="2400"/>
          <w:tab w:val="right" w:leader="dot" w:pos="9641"/>
          <w:tab w:val="clear" w:pos="9639"/>
        </w:tabs>
      </w:pPr>
      <w:r>
        <w:rPr>
          <w:rFonts w:hint="eastAsia"/>
          <w:highlight w:val="none"/>
          <w:lang w:eastAsia="zh-CN"/>
        </w:rPr>
        <w:t>5.11</w:t>
      </w:r>
      <w:r>
        <w:rPr>
          <w:highlight w:val="none"/>
        </w:rPr>
        <w:t>.1.2</w:t>
      </w:r>
      <w:r>
        <w:rPr>
          <w:highlight w:val="none"/>
        </w:rPr>
        <w:tab/>
      </w:r>
      <w:r>
        <w:rPr>
          <w:highlight w:val="none"/>
        </w:rPr>
        <w:t>Channel bandwidths per operating band for CA</w:t>
      </w:r>
      <w:r>
        <w:tab/>
      </w:r>
      <w:r>
        <w:fldChar w:fldCharType="begin"/>
      </w:r>
      <w:r>
        <w:instrText xml:space="preserve"> PAGEREF _Toc19104 \h </w:instrText>
      </w:r>
      <w:r>
        <w:fldChar w:fldCharType="separate"/>
      </w:r>
      <w:r>
        <w:t>48</w:t>
      </w:r>
      <w:r>
        <w:fldChar w:fldCharType="end"/>
      </w:r>
    </w:p>
    <w:p>
      <w:pPr>
        <w:pStyle w:val="17"/>
        <w:tabs>
          <w:tab w:val="right" w:pos="2400"/>
          <w:tab w:val="right" w:leader="dot" w:pos="9641"/>
          <w:tab w:val="clear" w:pos="9639"/>
        </w:tabs>
      </w:pPr>
      <w:r>
        <w:rPr>
          <w:rFonts w:hint="eastAsia"/>
          <w:highlight w:val="none"/>
          <w:lang w:eastAsia="zh-CN"/>
        </w:rPr>
        <w:t>5.11</w:t>
      </w:r>
      <w:r>
        <w:rPr>
          <w:highlight w:val="none"/>
        </w:rPr>
        <w:t>.1.3</w:t>
      </w:r>
      <w:r>
        <w:rPr>
          <w:highlight w:val="none"/>
        </w:rPr>
        <w:tab/>
      </w:r>
      <w:r>
        <w:rPr>
          <w:highlight w:val="none"/>
        </w:rPr>
        <w:t>UE co-existence studies</w:t>
      </w:r>
      <w:r>
        <w:tab/>
      </w:r>
      <w:r>
        <w:fldChar w:fldCharType="begin"/>
      </w:r>
      <w:r>
        <w:instrText xml:space="preserve"> PAGEREF _Toc3552 \h </w:instrText>
      </w:r>
      <w:r>
        <w:fldChar w:fldCharType="separate"/>
      </w:r>
      <w:r>
        <w:t>48</w:t>
      </w:r>
      <w:r>
        <w:fldChar w:fldCharType="end"/>
      </w:r>
    </w:p>
    <w:p>
      <w:pPr>
        <w:pStyle w:val="17"/>
        <w:tabs>
          <w:tab w:val="right" w:pos="2400"/>
          <w:tab w:val="right" w:leader="dot" w:pos="9641"/>
          <w:tab w:val="clear" w:pos="9639"/>
        </w:tabs>
      </w:pPr>
      <w:r>
        <w:rPr>
          <w:rFonts w:hint="eastAsia"/>
          <w:highlight w:val="none"/>
          <w:lang w:eastAsia="zh-CN"/>
        </w:rPr>
        <w:t>5.11</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r>
        <w:tab/>
      </w:r>
      <w:r>
        <w:fldChar w:fldCharType="begin"/>
      </w:r>
      <w:r>
        <w:instrText xml:space="preserve"> PAGEREF _Toc1176 \h </w:instrText>
      </w:r>
      <w:r>
        <w:fldChar w:fldCharType="separate"/>
      </w:r>
      <w:r>
        <w:t>48</w:t>
      </w:r>
      <w:r>
        <w:fldChar w:fldCharType="end"/>
      </w:r>
    </w:p>
    <w:p>
      <w:pPr>
        <w:pStyle w:val="17"/>
        <w:tabs>
          <w:tab w:val="right" w:pos="2400"/>
          <w:tab w:val="right" w:leader="dot" w:pos="9641"/>
          <w:tab w:val="clear" w:pos="9639"/>
        </w:tabs>
      </w:pPr>
      <w:r>
        <w:rPr>
          <w:rFonts w:hint="eastAsia"/>
          <w:highlight w:val="none"/>
          <w:lang w:eastAsia="zh-CN"/>
        </w:rPr>
        <w:t>5.11</w:t>
      </w:r>
      <w:r>
        <w:rPr>
          <w:highlight w:val="none"/>
        </w:rPr>
        <w:t>.1.5</w:t>
      </w:r>
      <w:r>
        <w:rPr>
          <w:highlight w:val="none"/>
        </w:rPr>
        <w:tab/>
      </w:r>
      <w:r>
        <w:rPr>
          <w:highlight w:val="none"/>
        </w:rPr>
        <w:t>REFSENS requirements</w:t>
      </w:r>
      <w:r>
        <w:tab/>
      </w:r>
      <w:r>
        <w:fldChar w:fldCharType="begin"/>
      </w:r>
      <w:r>
        <w:instrText xml:space="preserve"> PAGEREF _Toc10105 \h </w:instrText>
      </w:r>
      <w:r>
        <w:fldChar w:fldCharType="separate"/>
      </w:r>
      <w:r>
        <w:t>49</w:t>
      </w:r>
      <w:r>
        <w:fldChar w:fldCharType="end"/>
      </w:r>
    </w:p>
    <w:p>
      <w:pPr>
        <w:pStyle w:val="17"/>
        <w:tabs>
          <w:tab w:val="right" w:pos="2400"/>
          <w:tab w:val="right" w:leader="dot" w:pos="9641"/>
          <w:tab w:val="clear" w:pos="9639"/>
        </w:tabs>
      </w:pPr>
      <w:r>
        <w:rPr>
          <w:rFonts w:hint="eastAsia"/>
          <w:highlight w:val="none"/>
          <w:lang w:eastAsia="zh-CN"/>
        </w:rPr>
        <w:t>5.11</w:t>
      </w:r>
      <w:r>
        <w:rPr>
          <w:highlight w:val="none"/>
        </w:rPr>
        <w:t>.1.6</w:t>
      </w:r>
      <w:r>
        <w:rPr>
          <w:highlight w:val="none"/>
        </w:rPr>
        <w:tab/>
      </w:r>
      <w:r>
        <w:rPr>
          <w:highlight w:val="none"/>
        </w:rPr>
        <w:t>OOB blocking exception requirements</w:t>
      </w:r>
      <w:r>
        <w:tab/>
      </w:r>
      <w:r>
        <w:fldChar w:fldCharType="begin"/>
      </w:r>
      <w:r>
        <w:instrText xml:space="preserve"> PAGEREF _Toc4202 \h </w:instrText>
      </w:r>
      <w:r>
        <w:fldChar w:fldCharType="separate"/>
      </w:r>
      <w:r>
        <w:t>49</w:t>
      </w:r>
      <w:r>
        <w:fldChar w:fldCharType="end"/>
      </w:r>
    </w:p>
    <w:p>
      <w:pPr>
        <w:pStyle w:val="19"/>
        <w:tabs>
          <w:tab w:val="right" w:pos="2000"/>
          <w:tab w:val="right" w:leader="dot" w:pos="9641"/>
          <w:tab w:val="clear" w:pos="9639"/>
        </w:tabs>
      </w:pPr>
      <w:r>
        <w:rPr>
          <w:rFonts w:hint="eastAsia"/>
          <w:highlight w:val="none"/>
          <w:lang w:eastAsia="zh-CN"/>
        </w:rPr>
        <w:t>5.12</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n28-n75</w:t>
      </w:r>
      <w:r>
        <w:rPr>
          <w:rFonts w:hint="eastAsia"/>
          <w:highlight w:val="none"/>
          <w:lang w:val="en-US" w:eastAsia="zh-CN"/>
        </w:rPr>
        <w:tab/>
      </w:r>
      <w:r>
        <w:tab/>
      </w:r>
      <w:r>
        <w:fldChar w:fldCharType="begin"/>
      </w:r>
      <w:r>
        <w:instrText xml:space="preserve"> PAGEREF _Toc27856 \h </w:instrText>
      </w:r>
      <w:r>
        <w:fldChar w:fldCharType="separate"/>
      </w:r>
      <w:r>
        <w:t>49</w:t>
      </w:r>
      <w:r>
        <w:fldChar w:fldCharType="end"/>
      </w:r>
    </w:p>
    <w:p>
      <w:pPr>
        <w:pStyle w:val="18"/>
        <w:tabs>
          <w:tab w:val="right" w:pos="2400"/>
          <w:tab w:val="right" w:leader="dot" w:pos="9641"/>
          <w:tab w:val="clear" w:pos="9639"/>
        </w:tabs>
      </w:pPr>
      <w:r>
        <w:rPr>
          <w:rFonts w:hint="eastAsia" w:cs="Arial"/>
          <w:szCs w:val="28"/>
          <w:highlight w:val="none"/>
          <w:lang w:eastAsia="zh-CN"/>
        </w:rPr>
        <w:t>5.12</w:t>
      </w:r>
      <w:r>
        <w:rPr>
          <w:rFonts w:cs="Arial"/>
          <w:szCs w:val="28"/>
          <w:highlight w:val="none"/>
        </w:rPr>
        <w:t>.1</w:t>
      </w:r>
      <w:r>
        <w:rPr>
          <w:rFonts w:cs="Arial"/>
          <w:szCs w:val="28"/>
          <w:highlight w:val="none"/>
        </w:rPr>
        <w:tab/>
      </w:r>
      <w:r>
        <w:rPr>
          <w:rFonts w:cs="Arial"/>
          <w:szCs w:val="28"/>
          <w:highlight w:val="none"/>
        </w:rPr>
        <w:t>Common for 1 band UL and 2 bands UL CA</w:t>
      </w:r>
      <w:r>
        <w:tab/>
      </w:r>
      <w:r>
        <w:fldChar w:fldCharType="begin"/>
      </w:r>
      <w:r>
        <w:instrText xml:space="preserve"> PAGEREF _Toc11809 \h </w:instrText>
      </w:r>
      <w:r>
        <w:fldChar w:fldCharType="separate"/>
      </w:r>
      <w:r>
        <w:t>49</w:t>
      </w:r>
      <w:r>
        <w:fldChar w:fldCharType="end"/>
      </w:r>
    </w:p>
    <w:p>
      <w:pPr>
        <w:pStyle w:val="17"/>
        <w:tabs>
          <w:tab w:val="right" w:pos="2400"/>
          <w:tab w:val="right" w:leader="dot" w:pos="9641"/>
          <w:tab w:val="clear" w:pos="9639"/>
        </w:tabs>
      </w:pPr>
      <w:r>
        <w:rPr>
          <w:rFonts w:hint="eastAsia"/>
          <w:highlight w:val="none"/>
          <w:lang w:eastAsia="zh-CN"/>
        </w:rPr>
        <w:t>5.12</w:t>
      </w:r>
      <w:r>
        <w:rPr>
          <w:highlight w:val="none"/>
        </w:rPr>
        <w:t>.1.1</w:t>
      </w:r>
      <w:r>
        <w:rPr>
          <w:highlight w:val="none"/>
        </w:rPr>
        <w:tab/>
      </w:r>
      <w:r>
        <w:rPr>
          <w:highlight w:val="none"/>
        </w:rPr>
        <w:t>Operating bands for CA</w:t>
      </w:r>
      <w:r>
        <w:tab/>
      </w:r>
      <w:r>
        <w:fldChar w:fldCharType="begin"/>
      </w:r>
      <w:r>
        <w:instrText xml:space="preserve"> PAGEREF _Toc21009 \h </w:instrText>
      </w:r>
      <w:r>
        <w:fldChar w:fldCharType="separate"/>
      </w:r>
      <w:r>
        <w:t>49</w:t>
      </w:r>
      <w:r>
        <w:fldChar w:fldCharType="end"/>
      </w:r>
    </w:p>
    <w:p>
      <w:pPr>
        <w:pStyle w:val="17"/>
        <w:tabs>
          <w:tab w:val="right" w:pos="2400"/>
          <w:tab w:val="right" w:leader="dot" w:pos="9641"/>
          <w:tab w:val="clear" w:pos="9639"/>
        </w:tabs>
      </w:pPr>
      <w:r>
        <w:rPr>
          <w:rFonts w:hint="eastAsia"/>
          <w:highlight w:val="none"/>
          <w:lang w:eastAsia="zh-CN"/>
        </w:rPr>
        <w:t>5.12</w:t>
      </w:r>
      <w:r>
        <w:rPr>
          <w:highlight w:val="none"/>
        </w:rPr>
        <w:t>.1.2</w:t>
      </w:r>
      <w:r>
        <w:rPr>
          <w:highlight w:val="none"/>
        </w:rPr>
        <w:tab/>
      </w:r>
      <w:r>
        <w:rPr>
          <w:highlight w:val="none"/>
        </w:rPr>
        <w:t>Channel bandwidths per operating band for CA</w:t>
      </w:r>
      <w:r>
        <w:tab/>
      </w:r>
      <w:r>
        <w:fldChar w:fldCharType="begin"/>
      </w:r>
      <w:r>
        <w:instrText xml:space="preserve"> PAGEREF _Toc11335 \h </w:instrText>
      </w:r>
      <w:r>
        <w:fldChar w:fldCharType="separate"/>
      </w:r>
      <w:r>
        <w:t>49</w:t>
      </w:r>
      <w:r>
        <w:fldChar w:fldCharType="end"/>
      </w:r>
    </w:p>
    <w:p>
      <w:pPr>
        <w:pStyle w:val="17"/>
        <w:tabs>
          <w:tab w:val="right" w:pos="2400"/>
          <w:tab w:val="right" w:leader="dot" w:pos="9641"/>
          <w:tab w:val="clear" w:pos="9639"/>
        </w:tabs>
      </w:pPr>
      <w:r>
        <w:rPr>
          <w:rFonts w:hint="eastAsia"/>
          <w:highlight w:val="none"/>
          <w:lang w:eastAsia="zh-CN"/>
        </w:rPr>
        <w:t>5.12</w:t>
      </w:r>
      <w:r>
        <w:rPr>
          <w:highlight w:val="none"/>
        </w:rPr>
        <w:t>.1.3</w:t>
      </w:r>
      <w:r>
        <w:rPr>
          <w:highlight w:val="none"/>
        </w:rPr>
        <w:tab/>
      </w:r>
      <w:r>
        <w:rPr>
          <w:highlight w:val="none"/>
        </w:rPr>
        <w:t>UE co-existence studies</w:t>
      </w:r>
      <w:r>
        <w:tab/>
      </w:r>
      <w:r>
        <w:fldChar w:fldCharType="begin"/>
      </w:r>
      <w:r>
        <w:instrText xml:space="preserve"> PAGEREF _Toc4740 \h </w:instrText>
      </w:r>
      <w:r>
        <w:fldChar w:fldCharType="separate"/>
      </w:r>
      <w:r>
        <w:t>49</w:t>
      </w:r>
      <w:r>
        <w:fldChar w:fldCharType="end"/>
      </w:r>
    </w:p>
    <w:p>
      <w:pPr>
        <w:pStyle w:val="17"/>
        <w:tabs>
          <w:tab w:val="right" w:pos="2400"/>
          <w:tab w:val="right" w:leader="dot" w:pos="9641"/>
          <w:tab w:val="clear" w:pos="9639"/>
        </w:tabs>
      </w:pPr>
      <w:r>
        <w:rPr>
          <w:rFonts w:hint="eastAsia"/>
          <w:highlight w:val="none"/>
          <w:lang w:eastAsia="zh-CN"/>
        </w:rPr>
        <w:t>5.12</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r>
        <w:tab/>
      </w:r>
      <w:r>
        <w:fldChar w:fldCharType="begin"/>
      </w:r>
      <w:r>
        <w:instrText xml:space="preserve"> PAGEREF _Toc27739 \h </w:instrText>
      </w:r>
      <w:r>
        <w:fldChar w:fldCharType="separate"/>
      </w:r>
      <w:r>
        <w:t>50</w:t>
      </w:r>
      <w:r>
        <w:fldChar w:fldCharType="end"/>
      </w:r>
    </w:p>
    <w:p>
      <w:pPr>
        <w:pStyle w:val="17"/>
        <w:tabs>
          <w:tab w:val="right" w:pos="2400"/>
          <w:tab w:val="right" w:leader="dot" w:pos="9641"/>
          <w:tab w:val="clear" w:pos="9639"/>
        </w:tabs>
      </w:pPr>
      <w:r>
        <w:rPr>
          <w:rFonts w:hint="eastAsia"/>
          <w:highlight w:val="none"/>
          <w:lang w:eastAsia="zh-CN"/>
        </w:rPr>
        <w:t>5.12</w:t>
      </w:r>
      <w:r>
        <w:rPr>
          <w:highlight w:val="none"/>
        </w:rPr>
        <w:t>.1.5</w:t>
      </w:r>
      <w:r>
        <w:rPr>
          <w:highlight w:val="none"/>
        </w:rPr>
        <w:tab/>
      </w:r>
      <w:r>
        <w:rPr>
          <w:highlight w:val="none"/>
        </w:rPr>
        <w:t>REFSENS requirements</w:t>
      </w:r>
      <w:r>
        <w:tab/>
      </w:r>
      <w:r>
        <w:fldChar w:fldCharType="begin"/>
      </w:r>
      <w:r>
        <w:instrText xml:space="preserve"> PAGEREF _Toc14240 \h </w:instrText>
      </w:r>
      <w:r>
        <w:fldChar w:fldCharType="separate"/>
      </w:r>
      <w:r>
        <w:t>50</w:t>
      </w:r>
      <w:r>
        <w:fldChar w:fldCharType="end"/>
      </w:r>
    </w:p>
    <w:p>
      <w:pPr>
        <w:pStyle w:val="17"/>
        <w:tabs>
          <w:tab w:val="right" w:pos="2400"/>
          <w:tab w:val="right" w:leader="dot" w:pos="9641"/>
          <w:tab w:val="clear" w:pos="9639"/>
        </w:tabs>
      </w:pPr>
      <w:r>
        <w:rPr>
          <w:rFonts w:hint="eastAsia"/>
          <w:highlight w:val="none"/>
          <w:lang w:eastAsia="zh-CN"/>
        </w:rPr>
        <w:t>5.12</w:t>
      </w:r>
      <w:r>
        <w:rPr>
          <w:highlight w:val="none"/>
        </w:rPr>
        <w:t>.1.6</w:t>
      </w:r>
      <w:r>
        <w:rPr>
          <w:highlight w:val="none"/>
        </w:rPr>
        <w:tab/>
      </w:r>
      <w:r>
        <w:rPr>
          <w:highlight w:val="none"/>
        </w:rPr>
        <w:t>OOB blocking exception requirements</w:t>
      </w:r>
      <w:r>
        <w:tab/>
      </w:r>
      <w:r>
        <w:fldChar w:fldCharType="begin"/>
      </w:r>
      <w:r>
        <w:instrText xml:space="preserve"> PAGEREF _Toc4133 \h </w:instrText>
      </w:r>
      <w:r>
        <w:fldChar w:fldCharType="separate"/>
      </w:r>
      <w:r>
        <w:t>51</w:t>
      </w:r>
      <w:r>
        <w:fldChar w:fldCharType="end"/>
      </w:r>
    </w:p>
    <w:p>
      <w:pPr>
        <w:pStyle w:val="19"/>
        <w:tabs>
          <w:tab w:val="right" w:pos="2000"/>
          <w:tab w:val="right" w:leader="dot" w:pos="9641"/>
          <w:tab w:val="clear" w:pos="9639"/>
        </w:tabs>
      </w:pPr>
      <w:r>
        <w:rPr>
          <w:rFonts w:hint="eastAsia"/>
          <w:highlight w:val="none"/>
          <w:lang w:eastAsia="zh-CN"/>
        </w:rPr>
        <w:t>5.13</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n1-n75</w:t>
      </w:r>
      <w:r>
        <w:rPr>
          <w:rFonts w:hint="eastAsia"/>
          <w:highlight w:val="none"/>
          <w:lang w:val="en-US" w:eastAsia="zh-CN"/>
        </w:rPr>
        <w:tab/>
      </w:r>
      <w:r>
        <w:tab/>
      </w:r>
      <w:r>
        <w:fldChar w:fldCharType="begin"/>
      </w:r>
      <w:r>
        <w:instrText xml:space="preserve"> PAGEREF _Toc18825 \h </w:instrText>
      </w:r>
      <w:r>
        <w:fldChar w:fldCharType="separate"/>
      </w:r>
      <w:r>
        <w:t>51</w:t>
      </w:r>
      <w:r>
        <w:fldChar w:fldCharType="end"/>
      </w:r>
    </w:p>
    <w:p>
      <w:pPr>
        <w:pStyle w:val="18"/>
        <w:tabs>
          <w:tab w:val="right" w:pos="2400"/>
          <w:tab w:val="right" w:leader="dot" w:pos="9641"/>
          <w:tab w:val="clear" w:pos="9639"/>
        </w:tabs>
      </w:pPr>
      <w:r>
        <w:rPr>
          <w:rFonts w:hint="eastAsia" w:cs="Arial"/>
          <w:szCs w:val="28"/>
          <w:highlight w:val="none"/>
          <w:lang w:eastAsia="zh-CN"/>
        </w:rPr>
        <w:t>5.13</w:t>
      </w:r>
      <w:r>
        <w:rPr>
          <w:rFonts w:cs="Arial"/>
          <w:szCs w:val="28"/>
          <w:highlight w:val="none"/>
        </w:rPr>
        <w:t>.1</w:t>
      </w:r>
      <w:r>
        <w:rPr>
          <w:rFonts w:cs="Arial"/>
          <w:szCs w:val="28"/>
          <w:highlight w:val="none"/>
        </w:rPr>
        <w:tab/>
      </w:r>
      <w:r>
        <w:rPr>
          <w:rFonts w:cs="Arial"/>
          <w:szCs w:val="28"/>
          <w:highlight w:val="none"/>
        </w:rPr>
        <w:t>Common for 1 band UL and 2 bands UL CA</w:t>
      </w:r>
      <w:r>
        <w:tab/>
      </w:r>
      <w:r>
        <w:fldChar w:fldCharType="begin"/>
      </w:r>
      <w:r>
        <w:instrText xml:space="preserve"> PAGEREF _Toc16048 \h </w:instrText>
      </w:r>
      <w:r>
        <w:fldChar w:fldCharType="separate"/>
      </w:r>
      <w:r>
        <w:t>51</w:t>
      </w:r>
      <w:r>
        <w:fldChar w:fldCharType="end"/>
      </w:r>
    </w:p>
    <w:p>
      <w:pPr>
        <w:pStyle w:val="17"/>
        <w:tabs>
          <w:tab w:val="right" w:pos="2400"/>
          <w:tab w:val="right" w:leader="dot" w:pos="9641"/>
          <w:tab w:val="clear" w:pos="9639"/>
        </w:tabs>
      </w:pPr>
      <w:r>
        <w:rPr>
          <w:rFonts w:hint="eastAsia"/>
          <w:highlight w:val="none"/>
          <w:lang w:eastAsia="zh-CN"/>
        </w:rPr>
        <w:t>5.13</w:t>
      </w:r>
      <w:r>
        <w:rPr>
          <w:highlight w:val="none"/>
        </w:rPr>
        <w:t>.1.1</w:t>
      </w:r>
      <w:r>
        <w:rPr>
          <w:highlight w:val="none"/>
        </w:rPr>
        <w:tab/>
      </w:r>
      <w:r>
        <w:rPr>
          <w:highlight w:val="none"/>
        </w:rPr>
        <w:t>Operating bands for CA</w:t>
      </w:r>
      <w:r>
        <w:tab/>
      </w:r>
      <w:r>
        <w:fldChar w:fldCharType="begin"/>
      </w:r>
      <w:r>
        <w:instrText xml:space="preserve"> PAGEREF _Toc31926 \h </w:instrText>
      </w:r>
      <w:r>
        <w:fldChar w:fldCharType="separate"/>
      </w:r>
      <w:r>
        <w:t>51</w:t>
      </w:r>
      <w:r>
        <w:fldChar w:fldCharType="end"/>
      </w:r>
    </w:p>
    <w:p>
      <w:pPr>
        <w:pStyle w:val="17"/>
        <w:tabs>
          <w:tab w:val="right" w:pos="2400"/>
          <w:tab w:val="right" w:leader="dot" w:pos="9641"/>
          <w:tab w:val="clear" w:pos="9639"/>
        </w:tabs>
      </w:pPr>
      <w:r>
        <w:rPr>
          <w:rFonts w:hint="eastAsia"/>
          <w:highlight w:val="none"/>
          <w:lang w:eastAsia="zh-CN"/>
        </w:rPr>
        <w:t>5.13</w:t>
      </w:r>
      <w:r>
        <w:rPr>
          <w:highlight w:val="none"/>
        </w:rPr>
        <w:t>.1.2</w:t>
      </w:r>
      <w:r>
        <w:rPr>
          <w:highlight w:val="none"/>
        </w:rPr>
        <w:tab/>
      </w:r>
      <w:r>
        <w:rPr>
          <w:highlight w:val="none"/>
        </w:rPr>
        <w:t>Channel bandwidths per operating band for CA</w:t>
      </w:r>
      <w:r>
        <w:tab/>
      </w:r>
      <w:r>
        <w:fldChar w:fldCharType="begin"/>
      </w:r>
      <w:r>
        <w:instrText xml:space="preserve"> PAGEREF _Toc9698 \h </w:instrText>
      </w:r>
      <w:r>
        <w:fldChar w:fldCharType="separate"/>
      </w:r>
      <w:r>
        <w:t>51</w:t>
      </w:r>
      <w:r>
        <w:fldChar w:fldCharType="end"/>
      </w:r>
    </w:p>
    <w:p>
      <w:pPr>
        <w:pStyle w:val="17"/>
        <w:tabs>
          <w:tab w:val="right" w:pos="2400"/>
          <w:tab w:val="right" w:leader="dot" w:pos="9641"/>
          <w:tab w:val="clear" w:pos="9639"/>
        </w:tabs>
      </w:pPr>
      <w:r>
        <w:rPr>
          <w:rFonts w:hint="eastAsia"/>
          <w:highlight w:val="none"/>
          <w:lang w:eastAsia="zh-CN"/>
        </w:rPr>
        <w:t>5.13</w:t>
      </w:r>
      <w:r>
        <w:rPr>
          <w:highlight w:val="none"/>
        </w:rPr>
        <w:t>.1.3</w:t>
      </w:r>
      <w:r>
        <w:rPr>
          <w:highlight w:val="none"/>
        </w:rPr>
        <w:tab/>
      </w:r>
      <w:r>
        <w:rPr>
          <w:highlight w:val="none"/>
        </w:rPr>
        <w:t>UE co-existence studies</w:t>
      </w:r>
      <w:r>
        <w:tab/>
      </w:r>
      <w:r>
        <w:fldChar w:fldCharType="begin"/>
      </w:r>
      <w:r>
        <w:instrText xml:space="preserve"> PAGEREF _Toc3476 \h </w:instrText>
      </w:r>
      <w:r>
        <w:fldChar w:fldCharType="separate"/>
      </w:r>
      <w:r>
        <w:t>51</w:t>
      </w:r>
      <w:r>
        <w:fldChar w:fldCharType="end"/>
      </w:r>
    </w:p>
    <w:p>
      <w:pPr>
        <w:pStyle w:val="17"/>
        <w:tabs>
          <w:tab w:val="right" w:pos="2400"/>
          <w:tab w:val="right" w:leader="dot" w:pos="9641"/>
          <w:tab w:val="clear" w:pos="9639"/>
        </w:tabs>
      </w:pPr>
      <w:r>
        <w:rPr>
          <w:rFonts w:hint="eastAsia"/>
          <w:highlight w:val="none"/>
          <w:lang w:eastAsia="zh-CN"/>
        </w:rPr>
        <w:t>5.13</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r>
        <w:tab/>
      </w:r>
      <w:r>
        <w:fldChar w:fldCharType="begin"/>
      </w:r>
      <w:r>
        <w:instrText xml:space="preserve"> PAGEREF _Toc17935 \h </w:instrText>
      </w:r>
      <w:r>
        <w:fldChar w:fldCharType="separate"/>
      </w:r>
      <w:r>
        <w:t>52</w:t>
      </w:r>
      <w:r>
        <w:fldChar w:fldCharType="end"/>
      </w:r>
    </w:p>
    <w:p>
      <w:pPr>
        <w:pStyle w:val="17"/>
        <w:tabs>
          <w:tab w:val="right" w:pos="2400"/>
          <w:tab w:val="right" w:leader="dot" w:pos="9641"/>
          <w:tab w:val="clear" w:pos="9639"/>
        </w:tabs>
      </w:pPr>
      <w:r>
        <w:rPr>
          <w:rFonts w:hint="eastAsia"/>
          <w:highlight w:val="none"/>
          <w:lang w:eastAsia="zh-CN"/>
        </w:rPr>
        <w:t>5.13</w:t>
      </w:r>
      <w:r>
        <w:rPr>
          <w:highlight w:val="none"/>
        </w:rPr>
        <w:t>.1.5</w:t>
      </w:r>
      <w:r>
        <w:rPr>
          <w:highlight w:val="none"/>
        </w:rPr>
        <w:tab/>
      </w:r>
      <w:r>
        <w:rPr>
          <w:highlight w:val="none"/>
        </w:rPr>
        <w:t>REFSENS requirements</w:t>
      </w:r>
      <w:r>
        <w:tab/>
      </w:r>
      <w:r>
        <w:fldChar w:fldCharType="begin"/>
      </w:r>
      <w:r>
        <w:instrText xml:space="preserve"> PAGEREF _Toc16984 \h </w:instrText>
      </w:r>
      <w:r>
        <w:fldChar w:fldCharType="separate"/>
      </w:r>
      <w:r>
        <w:t>52</w:t>
      </w:r>
      <w:r>
        <w:fldChar w:fldCharType="end"/>
      </w:r>
    </w:p>
    <w:p>
      <w:pPr>
        <w:pStyle w:val="17"/>
        <w:tabs>
          <w:tab w:val="right" w:pos="2400"/>
          <w:tab w:val="right" w:leader="dot" w:pos="9641"/>
          <w:tab w:val="clear" w:pos="9639"/>
        </w:tabs>
      </w:pPr>
      <w:r>
        <w:rPr>
          <w:rFonts w:hint="eastAsia"/>
          <w:highlight w:val="none"/>
          <w:lang w:eastAsia="zh-CN"/>
        </w:rPr>
        <w:t>5.13</w:t>
      </w:r>
      <w:r>
        <w:rPr>
          <w:highlight w:val="none"/>
        </w:rPr>
        <w:t>.1.6</w:t>
      </w:r>
      <w:r>
        <w:rPr>
          <w:highlight w:val="none"/>
        </w:rPr>
        <w:tab/>
      </w:r>
      <w:r>
        <w:rPr>
          <w:highlight w:val="none"/>
        </w:rPr>
        <w:t>OOB blocking exception requirements</w:t>
      </w:r>
      <w:r>
        <w:tab/>
      </w:r>
      <w:r>
        <w:fldChar w:fldCharType="begin"/>
      </w:r>
      <w:r>
        <w:instrText xml:space="preserve"> PAGEREF _Toc16128 \h </w:instrText>
      </w:r>
      <w:r>
        <w:fldChar w:fldCharType="separate"/>
      </w:r>
      <w:r>
        <w:t>52</w:t>
      </w:r>
      <w:r>
        <w:fldChar w:fldCharType="end"/>
      </w:r>
    </w:p>
    <w:p>
      <w:pPr>
        <w:pStyle w:val="19"/>
        <w:tabs>
          <w:tab w:val="right" w:pos="2000"/>
          <w:tab w:val="right" w:leader="dot" w:pos="9641"/>
          <w:tab w:val="clear" w:pos="9639"/>
        </w:tabs>
      </w:pPr>
      <w:r>
        <w:rPr>
          <w:rFonts w:hint="eastAsia"/>
          <w:lang w:val="en-US" w:eastAsia="zh-CN"/>
        </w:rPr>
        <w:t>5.14</w:t>
      </w:r>
      <w:r>
        <w:rPr>
          <w:lang w:val="en-US" w:eastAsia="zh-CN"/>
        </w:rPr>
        <w:tab/>
      </w:r>
      <w:r>
        <w:rPr>
          <w:lang w:val="en-US" w:eastAsia="zh-CN"/>
        </w:rPr>
        <w:t xml:space="preserve"> CA_n5-n77</w:t>
      </w:r>
      <w:r>
        <w:tab/>
      </w:r>
      <w:r>
        <w:rPr>
          <w:rFonts w:hint="eastAsia"/>
          <w:lang w:val="en-US" w:eastAsia="zh-CN"/>
        </w:rPr>
        <w:tab/>
      </w:r>
      <w:r>
        <w:fldChar w:fldCharType="begin"/>
      </w:r>
      <w:r>
        <w:instrText xml:space="preserve"> PAGEREF _Toc3177 \h </w:instrText>
      </w:r>
      <w:r>
        <w:fldChar w:fldCharType="separate"/>
      </w:r>
      <w:r>
        <w:t>53</w:t>
      </w:r>
      <w:r>
        <w:fldChar w:fldCharType="end"/>
      </w:r>
    </w:p>
    <w:p>
      <w:pPr>
        <w:pStyle w:val="18"/>
        <w:tabs>
          <w:tab w:val="right" w:pos="2400"/>
          <w:tab w:val="right" w:leader="dot" w:pos="9641"/>
          <w:tab w:val="clear" w:pos="9639"/>
        </w:tabs>
      </w:pPr>
      <w:r>
        <w:rPr>
          <w:rFonts w:hint="eastAsia"/>
          <w:lang w:val="en-US" w:eastAsia="zh-CN"/>
        </w:rPr>
        <w:t>5.14</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_Toc21054 \h </w:instrText>
      </w:r>
      <w:r>
        <w:fldChar w:fldCharType="separate"/>
      </w:r>
      <w:r>
        <w:t>53</w:t>
      </w:r>
      <w:r>
        <w:fldChar w:fldCharType="end"/>
      </w:r>
    </w:p>
    <w:p>
      <w:pPr>
        <w:pStyle w:val="17"/>
        <w:tabs>
          <w:tab w:val="right" w:leader="dot" w:pos="9641"/>
          <w:tab w:val="clear" w:pos="9639"/>
        </w:tabs>
      </w:pPr>
      <w:r>
        <w:rPr>
          <w:rFonts w:hint="eastAsia"/>
          <w:lang w:eastAsia="zh-CN"/>
        </w:rPr>
        <w:t>5.14</w:t>
      </w:r>
      <w:r>
        <w:rPr>
          <w:lang w:eastAsia="zh-CN"/>
        </w:rPr>
        <w:t>.1.1 Operating bands for CA</w:t>
      </w:r>
      <w:r>
        <w:tab/>
      </w:r>
      <w:r>
        <w:fldChar w:fldCharType="begin"/>
      </w:r>
      <w:r>
        <w:instrText xml:space="preserve"> PAGEREF _Toc19969 \h </w:instrText>
      </w:r>
      <w:r>
        <w:fldChar w:fldCharType="separate"/>
      </w:r>
      <w:r>
        <w:t>53</w:t>
      </w:r>
      <w:r>
        <w:fldChar w:fldCharType="end"/>
      </w:r>
    </w:p>
    <w:p>
      <w:pPr>
        <w:pStyle w:val="17"/>
        <w:tabs>
          <w:tab w:val="right" w:pos="2400"/>
          <w:tab w:val="right" w:leader="dot" w:pos="9641"/>
          <w:tab w:val="clear" w:pos="9639"/>
        </w:tabs>
      </w:pPr>
      <w:r>
        <w:rPr>
          <w:rFonts w:hint="eastAsia"/>
          <w:lang w:val="en-US" w:eastAsia="zh-CN"/>
        </w:rPr>
        <w:t>5.14</w:t>
      </w:r>
      <w:r>
        <w:rPr>
          <w:lang w:val="en-US" w:eastAsia="zh-CN"/>
        </w:rPr>
        <w:t>.1.2</w:t>
      </w:r>
      <w:r>
        <w:rPr>
          <w:lang w:val="en-US" w:eastAsia="zh-CN"/>
        </w:rPr>
        <w:tab/>
      </w:r>
      <w:r>
        <w:rPr>
          <w:lang w:val="en-US" w:eastAsia="zh-CN"/>
        </w:rPr>
        <w:t xml:space="preserve">Channel bandwidths per operating band for </w:t>
      </w:r>
      <w:r>
        <w:rPr>
          <w:lang w:val="en-US" w:eastAsia="ja-JP"/>
        </w:rPr>
        <w:t>CA</w:t>
      </w:r>
      <w:r>
        <w:tab/>
      </w:r>
      <w:r>
        <w:fldChar w:fldCharType="begin"/>
      </w:r>
      <w:r>
        <w:instrText xml:space="preserve"> PAGEREF _Toc11424 \h </w:instrText>
      </w:r>
      <w:r>
        <w:fldChar w:fldCharType="separate"/>
      </w:r>
      <w:r>
        <w:t>53</w:t>
      </w:r>
      <w:r>
        <w:fldChar w:fldCharType="end"/>
      </w:r>
    </w:p>
    <w:p>
      <w:pPr>
        <w:pStyle w:val="17"/>
        <w:tabs>
          <w:tab w:val="right" w:pos="2400"/>
          <w:tab w:val="right" w:leader="dot" w:pos="9641"/>
          <w:tab w:val="clear" w:pos="9639"/>
        </w:tabs>
      </w:pPr>
      <w:r>
        <w:rPr>
          <w:rFonts w:hint="eastAsia"/>
          <w:lang w:val="en-US" w:eastAsia="zh-CN"/>
        </w:rPr>
        <w:t>5.14</w:t>
      </w:r>
      <w:r>
        <w:rPr>
          <w:lang w:val="en-US" w:eastAsia="zh-CN"/>
        </w:rPr>
        <w:t>.1.3</w:t>
      </w:r>
      <w:r>
        <w:rPr>
          <w:lang w:val="en-US" w:eastAsia="zh-CN"/>
        </w:rPr>
        <w:tab/>
      </w:r>
      <w:r>
        <w:rPr>
          <w:lang w:val="en-US" w:eastAsia="zh-CN"/>
        </w:rPr>
        <w:t>Co-existence studies</w:t>
      </w:r>
      <w:r>
        <w:tab/>
      </w:r>
      <w:r>
        <w:fldChar w:fldCharType="begin"/>
      </w:r>
      <w:r>
        <w:instrText xml:space="preserve"> PAGEREF _Toc11771 \h </w:instrText>
      </w:r>
      <w:r>
        <w:fldChar w:fldCharType="separate"/>
      </w:r>
      <w:r>
        <w:t>53</w:t>
      </w:r>
      <w:r>
        <w:fldChar w:fldCharType="end"/>
      </w:r>
    </w:p>
    <w:p>
      <w:pPr>
        <w:pStyle w:val="17"/>
        <w:tabs>
          <w:tab w:val="right" w:pos="2400"/>
          <w:tab w:val="right" w:leader="dot" w:pos="9641"/>
          <w:tab w:val="clear" w:pos="9639"/>
        </w:tabs>
      </w:pPr>
      <w:r>
        <w:rPr>
          <w:rFonts w:hint="eastAsia"/>
          <w:lang w:val="en-US" w:eastAsia="zh-CN"/>
        </w:rPr>
        <w:t>5.14</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_Toc22898 \h </w:instrText>
      </w:r>
      <w:r>
        <w:fldChar w:fldCharType="separate"/>
      </w:r>
      <w:r>
        <w:t>54</w:t>
      </w:r>
      <w:r>
        <w:fldChar w:fldCharType="end"/>
      </w:r>
    </w:p>
    <w:p>
      <w:pPr>
        <w:pStyle w:val="17"/>
        <w:tabs>
          <w:tab w:val="right" w:pos="2400"/>
          <w:tab w:val="right" w:leader="dot" w:pos="9641"/>
          <w:tab w:val="clear" w:pos="9639"/>
        </w:tabs>
      </w:pPr>
      <w:r>
        <w:rPr>
          <w:rFonts w:hint="eastAsia"/>
          <w:lang w:eastAsia="zh-CN"/>
        </w:rPr>
        <w:t>5.14</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_Toc29415 \h </w:instrText>
      </w:r>
      <w:r>
        <w:fldChar w:fldCharType="separate"/>
      </w:r>
      <w:r>
        <w:t>54</w:t>
      </w:r>
      <w:r>
        <w:fldChar w:fldCharType="end"/>
      </w:r>
    </w:p>
    <w:p>
      <w:pPr>
        <w:pStyle w:val="17"/>
        <w:tabs>
          <w:tab w:val="right" w:pos="2400"/>
          <w:tab w:val="right" w:leader="dot" w:pos="9641"/>
          <w:tab w:val="clear" w:pos="9639"/>
        </w:tabs>
      </w:pPr>
      <w:r>
        <w:rPr>
          <w:rFonts w:hint="eastAsia"/>
          <w:lang w:eastAsia="zh-CN"/>
        </w:rPr>
        <w:t>5.14</w:t>
      </w:r>
      <w:r>
        <w:t>.1.6</w:t>
      </w:r>
      <w:r>
        <w:tab/>
      </w:r>
      <w:r>
        <w:t>OOB blocking exception requirements</w:t>
      </w:r>
      <w:r>
        <w:tab/>
      </w:r>
      <w:r>
        <w:fldChar w:fldCharType="begin"/>
      </w:r>
      <w:r>
        <w:instrText xml:space="preserve"> PAGEREF _Toc5038 \h </w:instrText>
      </w:r>
      <w:r>
        <w:fldChar w:fldCharType="separate"/>
      </w:r>
      <w:r>
        <w:t>54</w:t>
      </w:r>
      <w:r>
        <w:fldChar w:fldCharType="end"/>
      </w:r>
    </w:p>
    <w:p>
      <w:pPr>
        <w:pStyle w:val="18"/>
        <w:tabs>
          <w:tab w:val="right" w:pos="2400"/>
          <w:tab w:val="right" w:leader="dot" w:pos="9641"/>
          <w:tab w:val="clear" w:pos="9639"/>
        </w:tabs>
      </w:pPr>
      <w:r>
        <w:rPr>
          <w:rFonts w:hint="eastAsia"/>
          <w:lang w:val="en-US" w:eastAsia="zh-CN"/>
        </w:rPr>
        <w:t>5.14</w:t>
      </w:r>
      <w:r>
        <w:rPr>
          <w:lang w:eastAsia="zh-CN"/>
        </w:rPr>
        <w:t>.</w:t>
      </w:r>
      <w:r>
        <w:rPr>
          <w:lang w:val="en-US" w:eastAsia="zh-CN"/>
        </w:rPr>
        <w:t>2</w:t>
      </w:r>
      <w:r>
        <w:rPr>
          <w:lang w:val="en-US" w:eastAsia="zh-CN"/>
        </w:rPr>
        <w:tab/>
      </w:r>
      <w:r>
        <w:rPr>
          <w:lang w:val="en-US" w:eastAsia="zh-CN"/>
        </w:rPr>
        <w:t xml:space="preserve"> Specific for 2 bands UL </w:t>
      </w:r>
      <w:r>
        <w:rPr>
          <w:lang w:eastAsia="zh-CN"/>
        </w:rPr>
        <w:t>CA</w:t>
      </w:r>
      <w:r>
        <w:tab/>
      </w:r>
      <w:r>
        <w:fldChar w:fldCharType="begin"/>
      </w:r>
      <w:r>
        <w:instrText xml:space="preserve"> PAGEREF _Toc26581 \h </w:instrText>
      </w:r>
      <w:r>
        <w:fldChar w:fldCharType="separate"/>
      </w:r>
      <w:r>
        <w:t>54</w:t>
      </w:r>
      <w:r>
        <w:fldChar w:fldCharType="end"/>
      </w:r>
    </w:p>
    <w:p>
      <w:pPr>
        <w:pStyle w:val="17"/>
        <w:tabs>
          <w:tab w:val="right" w:pos="2400"/>
          <w:tab w:val="right" w:leader="dot" w:pos="9641"/>
          <w:tab w:val="clear" w:pos="9639"/>
        </w:tabs>
      </w:pPr>
      <w:r>
        <w:rPr>
          <w:rFonts w:hint="eastAsia" w:cs="Arial"/>
          <w:lang w:val="en-US" w:eastAsia="zh-CN"/>
        </w:rPr>
        <w:t>5.14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_Toc3613 \h </w:instrText>
      </w:r>
      <w:r>
        <w:fldChar w:fldCharType="separate"/>
      </w:r>
      <w:r>
        <w:t>54</w:t>
      </w:r>
      <w:r>
        <w:fldChar w:fldCharType="end"/>
      </w:r>
    </w:p>
    <w:p>
      <w:pPr>
        <w:pStyle w:val="17"/>
        <w:tabs>
          <w:tab w:val="right" w:pos="2400"/>
          <w:tab w:val="right" w:leader="dot" w:pos="9641"/>
          <w:tab w:val="clear" w:pos="9639"/>
        </w:tabs>
      </w:pPr>
      <w:r>
        <w:rPr>
          <w:rFonts w:hint="eastAsia"/>
          <w:lang w:val="en-US" w:eastAsia="zh-CN"/>
        </w:rPr>
        <w:t>5.14</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 xml:space="preserve"> </w:t>
      </w:r>
      <w:r>
        <w:rPr>
          <w:lang w:eastAsia="zh-CN"/>
        </w:rPr>
        <w:t>UE co-existence</w:t>
      </w:r>
      <w:r>
        <w:tab/>
      </w:r>
      <w:r>
        <w:fldChar w:fldCharType="begin"/>
      </w:r>
      <w:r>
        <w:instrText xml:space="preserve"> PAGEREF _Toc8319 \h </w:instrText>
      </w:r>
      <w:r>
        <w:fldChar w:fldCharType="separate"/>
      </w:r>
      <w:r>
        <w:t>55</w:t>
      </w:r>
      <w:r>
        <w:fldChar w:fldCharType="end"/>
      </w:r>
    </w:p>
    <w:p>
      <w:pPr>
        <w:pStyle w:val="17"/>
        <w:tabs>
          <w:tab w:val="right" w:pos="2400"/>
          <w:tab w:val="right" w:leader="dot" w:pos="9641"/>
          <w:tab w:val="clear" w:pos="9639"/>
        </w:tabs>
      </w:pPr>
      <w:r>
        <w:rPr>
          <w:rFonts w:hint="eastAsia"/>
          <w:lang w:val="en-US" w:eastAsia="zh-CN"/>
        </w:rPr>
        <w:t>5.14</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 xml:space="preserve"> REFSENS requirements</w:t>
      </w:r>
      <w:r>
        <w:tab/>
      </w:r>
      <w:r>
        <w:fldChar w:fldCharType="begin"/>
      </w:r>
      <w:r>
        <w:instrText xml:space="preserve"> PAGEREF _Toc20825 \h </w:instrText>
      </w:r>
      <w:r>
        <w:fldChar w:fldCharType="separate"/>
      </w:r>
      <w:r>
        <w:t>56</w:t>
      </w:r>
      <w:r>
        <w:fldChar w:fldCharType="end"/>
      </w:r>
    </w:p>
    <w:p>
      <w:pPr>
        <w:pStyle w:val="19"/>
        <w:tabs>
          <w:tab w:val="right" w:pos="2000"/>
          <w:tab w:val="right" w:leader="dot" w:pos="9641"/>
          <w:tab w:val="clear" w:pos="9639"/>
        </w:tabs>
      </w:pPr>
      <w:r>
        <w:rPr>
          <w:rFonts w:hint="eastAsia"/>
          <w:lang w:val="en-US" w:eastAsia="zh-CN"/>
        </w:rPr>
        <w:t>5.15</w:t>
      </w:r>
      <w:r>
        <w:rPr>
          <w:lang w:val="en-US" w:eastAsia="zh-CN"/>
        </w:rPr>
        <w:tab/>
      </w:r>
      <w:r>
        <w:rPr>
          <w:lang w:val="en-US" w:eastAsia="zh-CN"/>
        </w:rPr>
        <w:t xml:space="preserve"> CA_n7-n77</w:t>
      </w:r>
      <w:r>
        <w:tab/>
      </w:r>
      <w:r>
        <w:rPr>
          <w:rFonts w:hint="eastAsia"/>
          <w:lang w:val="en-US" w:eastAsia="zh-CN"/>
        </w:rPr>
        <w:tab/>
      </w:r>
      <w:r>
        <w:fldChar w:fldCharType="begin"/>
      </w:r>
      <w:r>
        <w:instrText xml:space="preserve"> PAGEREF _Toc24504 \h </w:instrText>
      </w:r>
      <w:r>
        <w:fldChar w:fldCharType="separate"/>
      </w:r>
      <w:r>
        <w:t>56</w:t>
      </w:r>
      <w:r>
        <w:fldChar w:fldCharType="end"/>
      </w:r>
    </w:p>
    <w:p>
      <w:pPr>
        <w:pStyle w:val="18"/>
        <w:tabs>
          <w:tab w:val="right" w:pos="2400"/>
          <w:tab w:val="right" w:leader="dot" w:pos="9641"/>
          <w:tab w:val="clear" w:pos="9639"/>
        </w:tabs>
      </w:pPr>
      <w:r>
        <w:rPr>
          <w:rFonts w:hint="eastAsia"/>
          <w:lang w:val="en-US" w:eastAsia="zh-CN"/>
        </w:rPr>
        <w:t>5.15</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_Toc1799 \h </w:instrText>
      </w:r>
      <w:r>
        <w:fldChar w:fldCharType="separate"/>
      </w:r>
      <w:r>
        <w:t>56</w:t>
      </w:r>
      <w:r>
        <w:fldChar w:fldCharType="end"/>
      </w:r>
    </w:p>
    <w:p>
      <w:pPr>
        <w:pStyle w:val="17"/>
        <w:tabs>
          <w:tab w:val="right" w:leader="dot" w:pos="9641"/>
          <w:tab w:val="clear" w:pos="9639"/>
        </w:tabs>
      </w:pPr>
      <w:r>
        <w:rPr>
          <w:rFonts w:hint="eastAsia"/>
          <w:lang w:eastAsia="zh-CN"/>
        </w:rPr>
        <w:t>5.15</w:t>
      </w:r>
      <w:r>
        <w:rPr>
          <w:lang w:eastAsia="zh-CN"/>
        </w:rPr>
        <w:t>.1.1 Operating bands for CA</w:t>
      </w:r>
      <w:r>
        <w:tab/>
      </w:r>
      <w:r>
        <w:fldChar w:fldCharType="begin"/>
      </w:r>
      <w:r>
        <w:instrText xml:space="preserve"> PAGEREF _Toc14915 \h </w:instrText>
      </w:r>
      <w:r>
        <w:fldChar w:fldCharType="separate"/>
      </w:r>
      <w:r>
        <w:t>56</w:t>
      </w:r>
      <w:r>
        <w:fldChar w:fldCharType="end"/>
      </w:r>
    </w:p>
    <w:p>
      <w:pPr>
        <w:pStyle w:val="17"/>
        <w:tabs>
          <w:tab w:val="right" w:pos="2400"/>
          <w:tab w:val="right" w:leader="dot" w:pos="9641"/>
          <w:tab w:val="clear" w:pos="9639"/>
        </w:tabs>
      </w:pPr>
      <w:r>
        <w:rPr>
          <w:rFonts w:hint="eastAsia"/>
          <w:lang w:val="en-US" w:eastAsia="zh-CN"/>
        </w:rPr>
        <w:t>5.15</w:t>
      </w:r>
      <w:r>
        <w:rPr>
          <w:lang w:val="en-US" w:eastAsia="zh-CN"/>
        </w:rPr>
        <w:t>.1.2</w:t>
      </w:r>
      <w:r>
        <w:rPr>
          <w:lang w:val="en-US" w:eastAsia="zh-CN"/>
        </w:rPr>
        <w:tab/>
      </w:r>
      <w:r>
        <w:rPr>
          <w:lang w:val="en-US" w:eastAsia="zh-CN"/>
        </w:rPr>
        <w:t xml:space="preserve">Channel bandwidths per operating band for </w:t>
      </w:r>
      <w:r>
        <w:rPr>
          <w:lang w:val="en-US" w:eastAsia="ja-JP"/>
        </w:rPr>
        <w:t>CA</w:t>
      </w:r>
      <w:r>
        <w:tab/>
      </w:r>
      <w:r>
        <w:fldChar w:fldCharType="begin"/>
      </w:r>
      <w:r>
        <w:instrText xml:space="preserve"> PAGEREF _Toc966 \h </w:instrText>
      </w:r>
      <w:r>
        <w:fldChar w:fldCharType="separate"/>
      </w:r>
      <w:r>
        <w:t>56</w:t>
      </w:r>
      <w:r>
        <w:fldChar w:fldCharType="end"/>
      </w:r>
    </w:p>
    <w:p>
      <w:pPr>
        <w:pStyle w:val="17"/>
        <w:tabs>
          <w:tab w:val="right" w:pos="2400"/>
          <w:tab w:val="right" w:leader="dot" w:pos="9641"/>
          <w:tab w:val="clear" w:pos="9639"/>
        </w:tabs>
      </w:pPr>
      <w:r>
        <w:rPr>
          <w:rFonts w:hint="eastAsia"/>
          <w:lang w:val="en-US" w:eastAsia="zh-CN"/>
        </w:rPr>
        <w:t>5.15</w:t>
      </w:r>
      <w:r>
        <w:rPr>
          <w:lang w:val="en-US" w:eastAsia="zh-CN"/>
        </w:rPr>
        <w:t>.1.3</w:t>
      </w:r>
      <w:r>
        <w:rPr>
          <w:lang w:val="en-US" w:eastAsia="zh-CN"/>
        </w:rPr>
        <w:tab/>
      </w:r>
      <w:r>
        <w:rPr>
          <w:lang w:val="en-US" w:eastAsia="zh-CN"/>
        </w:rPr>
        <w:t>Co-existence studies</w:t>
      </w:r>
      <w:r>
        <w:tab/>
      </w:r>
      <w:r>
        <w:fldChar w:fldCharType="begin"/>
      </w:r>
      <w:r>
        <w:instrText xml:space="preserve"> PAGEREF _Toc8582 \h </w:instrText>
      </w:r>
      <w:r>
        <w:fldChar w:fldCharType="separate"/>
      </w:r>
      <w:r>
        <w:t>56</w:t>
      </w:r>
      <w:r>
        <w:fldChar w:fldCharType="end"/>
      </w:r>
    </w:p>
    <w:p>
      <w:pPr>
        <w:pStyle w:val="17"/>
        <w:tabs>
          <w:tab w:val="right" w:pos="2400"/>
          <w:tab w:val="right" w:leader="dot" w:pos="9641"/>
          <w:tab w:val="clear" w:pos="9639"/>
        </w:tabs>
      </w:pPr>
      <w:r>
        <w:rPr>
          <w:rFonts w:hint="eastAsia"/>
          <w:lang w:val="en-US" w:eastAsia="zh-CN"/>
        </w:rPr>
        <w:t>5.15</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_Toc11680 \h </w:instrText>
      </w:r>
      <w:r>
        <w:fldChar w:fldCharType="separate"/>
      </w:r>
      <w:r>
        <w:t>57</w:t>
      </w:r>
      <w:r>
        <w:fldChar w:fldCharType="end"/>
      </w:r>
    </w:p>
    <w:p>
      <w:pPr>
        <w:pStyle w:val="17"/>
        <w:tabs>
          <w:tab w:val="right" w:pos="2400"/>
          <w:tab w:val="right" w:leader="dot" w:pos="9641"/>
          <w:tab w:val="clear" w:pos="9639"/>
        </w:tabs>
      </w:pPr>
      <w:r>
        <w:rPr>
          <w:rFonts w:hint="eastAsia"/>
          <w:lang w:eastAsia="zh-CN"/>
        </w:rPr>
        <w:t>5.15</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_Toc7347 \h </w:instrText>
      </w:r>
      <w:r>
        <w:fldChar w:fldCharType="separate"/>
      </w:r>
      <w:r>
        <w:t>57</w:t>
      </w:r>
      <w:r>
        <w:fldChar w:fldCharType="end"/>
      </w:r>
    </w:p>
    <w:p>
      <w:pPr>
        <w:pStyle w:val="17"/>
        <w:tabs>
          <w:tab w:val="right" w:pos="2400"/>
          <w:tab w:val="right" w:leader="dot" w:pos="9641"/>
          <w:tab w:val="clear" w:pos="9639"/>
        </w:tabs>
      </w:pPr>
      <w:r>
        <w:rPr>
          <w:rFonts w:hint="eastAsia"/>
          <w:lang w:eastAsia="zh-CN"/>
        </w:rPr>
        <w:t>5.15</w:t>
      </w:r>
      <w:r>
        <w:t>.1.6</w:t>
      </w:r>
      <w:r>
        <w:tab/>
      </w:r>
      <w:r>
        <w:t>OOB blocking exception requirements</w:t>
      </w:r>
      <w:r>
        <w:tab/>
      </w:r>
      <w:r>
        <w:fldChar w:fldCharType="begin"/>
      </w:r>
      <w:r>
        <w:instrText xml:space="preserve"> PAGEREF _Toc2821 \h </w:instrText>
      </w:r>
      <w:r>
        <w:fldChar w:fldCharType="separate"/>
      </w:r>
      <w:r>
        <w:t>58</w:t>
      </w:r>
      <w:r>
        <w:fldChar w:fldCharType="end"/>
      </w:r>
    </w:p>
    <w:p>
      <w:pPr>
        <w:pStyle w:val="18"/>
        <w:tabs>
          <w:tab w:val="right" w:pos="2400"/>
          <w:tab w:val="right" w:leader="dot" w:pos="9641"/>
          <w:tab w:val="clear" w:pos="9639"/>
        </w:tabs>
      </w:pPr>
      <w:r>
        <w:rPr>
          <w:rFonts w:hint="eastAsia"/>
          <w:lang w:val="en-US" w:eastAsia="zh-CN"/>
        </w:rPr>
        <w:t>5.15</w:t>
      </w:r>
      <w:r>
        <w:rPr>
          <w:lang w:eastAsia="zh-CN"/>
        </w:rPr>
        <w:t>.</w:t>
      </w:r>
      <w:r>
        <w:rPr>
          <w:lang w:val="en-US" w:eastAsia="zh-CN"/>
        </w:rPr>
        <w:t>2</w:t>
      </w:r>
      <w:r>
        <w:rPr>
          <w:lang w:val="en-US" w:eastAsia="zh-CN"/>
        </w:rPr>
        <w:tab/>
      </w:r>
      <w:r>
        <w:rPr>
          <w:lang w:val="en-US" w:eastAsia="zh-CN"/>
        </w:rPr>
        <w:t xml:space="preserve"> Specific for 2 bands UL </w:t>
      </w:r>
      <w:r>
        <w:rPr>
          <w:lang w:eastAsia="zh-CN"/>
        </w:rPr>
        <w:t>CA</w:t>
      </w:r>
      <w:r>
        <w:tab/>
      </w:r>
      <w:r>
        <w:fldChar w:fldCharType="begin"/>
      </w:r>
      <w:r>
        <w:instrText xml:space="preserve"> PAGEREF _Toc27742 \h </w:instrText>
      </w:r>
      <w:r>
        <w:fldChar w:fldCharType="separate"/>
      </w:r>
      <w:r>
        <w:t>58</w:t>
      </w:r>
      <w:r>
        <w:fldChar w:fldCharType="end"/>
      </w:r>
    </w:p>
    <w:p>
      <w:pPr>
        <w:pStyle w:val="17"/>
        <w:tabs>
          <w:tab w:val="right" w:pos="2400"/>
          <w:tab w:val="right" w:leader="dot" w:pos="9641"/>
          <w:tab w:val="clear" w:pos="9639"/>
        </w:tabs>
      </w:pPr>
      <w:r>
        <w:rPr>
          <w:rFonts w:hint="eastAsia" w:cs="Arial"/>
          <w:lang w:val="en-US" w:eastAsia="zh-CN"/>
        </w:rPr>
        <w:t>5.15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_Toc26261 \h </w:instrText>
      </w:r>
      <w:r>
        <w:fldChar w:fldCharType="separate"/>
      </w:r>
      <w:r>
        <w:t>58</w:t>
      </w:r>
      <w:r>
        <w:fldChar w:fldCharType="end"/>
      </w:r>
    </w:p>
    <w:p>
      <w:pPr>
        <w:pStyle w:val="17"/>
        <w:tabs>
          <w:tab w:val="right" w:pos="2400"/>
          <w:tab w:val="right" w:leader="dot" w:pos="9641"/>
          <w:tab w:val="clear" w:pos="9639"/>
        </w:tabs>
      </w:pPr>
      <w:r>
        <w:rPr>
          <w:rFonts w:hint="eastAsia"/>
          <w:lang w:val="en-US" w:eastAsia="zh-CN"/>
        </w:rPr>
        <w:t>5.15</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 xml:space="preserve"> </w:t>
      </w:r>
      <w:r>
        <w:rPr>
          <w:lang w:eastAsia="zh-CN"/>
        </w:rPr>
        <w:t>UE co-existence</w:t>
      </w:r>
      <w:r>
        <w:tab/>
      </w:r>
      <w:r>
        <w:fldChar w:fldCharType="begin"/>
      </w:r>
      <w:r>
        <w:instrText xml:space="preserve"> PAGEREF _Toc29594 \h </w:instrText>
      </w:r>
      <w:r>
        <w:fldChar w:fldCharType="separate"/>
      </w:r>
      <w:r>
        <w:t>58</w:t>
      </w:r>
      <w:r>
        <w:fldChar w:fldCharType="end"/>
      </w:r>
    </w:p>
    <w:p>
      <w:pPr>
        <w:pStyle w:val="17"/>
        <w:tabs>
          <w:tab w:val="right" w:pos="2400"/>
          <w:tab w:val="right" w:leader="dot" w:pos="9641"/>
          <w:tab w:val="clear" w:pos="9639"/>
        </w:tabs>
      </w:pPr>
      <w:r>
        <w:rPr>
          <w:rFonts w:hint="eastAsia"/>
          <w:lang w:val="en-US" w:eastAsia="zh-CN"/>
        </w:rPr>
        <w:t>5.15</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 xml:space="preserve"> REFSENS requirements</w:t>
      </w:r>
      <w:r>
        <w:tab/>
      </w:r>
      <w:r>
        <w:fldChar w:fldCharType="begin"/>
      </w:r>
      <w:r>
        <w:instrText xml:space="preserve"> PAGEREF _Toc5700 \h </w:instrText>
      </w:r>
      <w:r>
        <w:fldChar w:fldCharType="separate"/>
      </w:r>
      <w:r>
        <w:t>59</w:t>
      </w:r>
      <w:r>
        <w:fldChar w:fldCharType="end"/>
      </w:r>
    </w:p>
    <w:p>
      <w:pPr>
        <w:pStyle w:val="19"/>
        <w:tabs>
          <w:tab w:val="right" w:pos="2000"/>
          <w:tab w:val="right" w:leader="dot" w:pos="9641"/>
          <w:tab w:val="clear" w:pos="9639"/>
        </w:tabs>
      </w:pPr>
      <w:r>
        <w:rPr>
          <w:rFonts w:hint="eastAsia"/>
          <w:lang w:val="en-US" w:eastAsia="zh-CN"/>
        </w:rPr>
        <w:t>5.16</w:t>
      </w:r>
      <w:r>
        <w:rPr>
          <w:lang w:val="en-US" w:eastAsia="zh-CN"/>
        </w:rPr>
        <w:tab/>
      </w:r>
      <w:r>
        <w:rPr>
          <w:lang w:val="en-US" w:eastAsia="zh-CN"/>
        </w:rPr>
        <w:t xml:space="preserve"> CA_n25-n77</w:t>
      </w:r>
      <w:r>
        <w:rPr>
          <w:rFonts w:hint="eastAsia"/>
          <w:lang w:val="en-US" w:eastAsia="zh-CN"/>
        </w:rPr>
        <w:tab/>
      </w:r>
      <w:r>
        <w:tab/>
      </w:r>
      <w:r>
        <w:fldChar w:fldCharType="begin"/>
      </w:r>
      <w:r>
        <w:instrText xml:space="preserve"> PAGEREF _Toc23305 \h </w:instrText>
      </w:r>
      <w:r>
        <w:fldChar w:fldCharType="separate"/>
      </w:r>
      <w:r>
        <w:t>59</w:t>
      </w:r>
      <w:r>
        <w:fldChar w:fldCharType="end"/>
      </w:r>
    </w:p>
    <w:p>
      <w:pPr>
        <w:pStyle w:val="18"/>
        <w:tabs>
          <w:tab w:val="right" w:pos="2400"/>
          <w:tab w:val="right" w:leader="dot" w:pos="9641"/>
          <w:tab w:val="clear" w:pos="9639"/>
        </w:tabs>
      </w:pPr>
      <w:r>
        <w:rPr>
          <w:rFonts w:hint="eastAsia"/>
          <w:lang w:val="en-US" w:eastAsia="zh-CN"/>
        </w:rPr>
        <w:t>5.16</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_Toc10401 \h </w:instrText>
      </w:r>
      <w:r>
        <w:fldChar w:fldCharType="separate"/>
      </w:r>
      <w:r>
        <w:t>59</w:t>
      </w:r>
      <w:r>
        <w:fldChar w:fldCharType="end"/>
      </w:r>
    </w:p>
    <w:p>
      <w:pPr>
        <w:pStyle w:val="17"/>
        <w:tabs>
          <w:tab w:val="right" w:leader="dot" w:pos="9641"/>
          <w:tab w:val="clear" w:pos="9639"/>
        </w:tabs>
      </w:pPr>
      <w:r>
        <w:rPr>
          <w:rFonts w:hint="eastAsia"/>
          <w:lang w:eastAsia="zh-CN"/>
        </w:rPr>
        <w:t>5.16</w:t>
      </w:r>
      <w:r>
        <w:rPr>
          <w:lang w:eastAsia="zh-CN"/>
        </w:rPr>
        <w:t>.1.1 Operating bands for CA</w:t>
      </w:r>
      <w:r>
        <w:tab/>
      </w:r>
      <w:r>
        <w:fldChar w:fldCharType="begin"/>
      </w:r>
      <w:r>
        <w:instrText xml:space="preserve"> PAGEREF _Toc17810 \h </w:instrText>
      </w:r>
      <w:r>
        <w:fldChar w:fldCharType="separate"/>
      </w:r>
      <w:r>
        <w:t>59</w:t>
      </w:r>
      <w:r>
        <w:fldChar w:fldCharType="end"/>
      </w:r>
    </w:p>
    <w:p>
      <w:pPr>
        <w:pStyle w:val="17"/>
        <w:tabs>
          <w:tab w:val="right" w:pos="2400"/>
          <w:tab w:val="right" w:leader="dot" w:pos="9641"/>
          <w:tab w:val="clear" w:pos="9639"/>
        </w:tabs>
      </w:pPr>
      <w:r>
        <w:rPr>
          <w:rFonts w:hint="eastAsia"/>
          <w:lang w:val="en-US" w:eastAsia="zh-CN"/>
        </w:rPr>
        <w:t>5.16</w:t>
      </w:r>
      <w:r>
        <w:rPr>
          <w:lang w:val="en-US" w:eastAsia="zh-CN"/>
        </w:rPr>
        <w:t>.1.2</w:t>
      </w:r>
      <w:r>
        <w:rPr>
          <w:lang w:val="en-US" w:eastAsia="zh-CN"/>
        </w:rPr>
        <w:tab/>
      </w:r>
      <w:r>
        <w:rPr>
          <w:lang w:val="en-US" w:eastAsia="zh-CN"/>
        </w:rPr>
        <w:t xml:space="preserve">Channel bandwidths per operating band for </w:t>
      </w:r>
      <w:r>
        <w:rPr>
          <w:lang w:val="en-US" w:eastAsia="ja-JP"/>
        </w:rPr>
        <w:t>CA</w:t>
      </w:r>
      <w:r>
        <w:tab/>
      </w:r>
      <w:r>
        <w:fldChar w:fldCharType="begin"/>
      </w:r>
      <w:r>
        <w:instrText xml:space="preserve"> PAGEREF _Toc4418 \h </w:instrText>
      </w:r>
      <w:r>
        <w:fldChar w:fldCharType="separate"/>
      </w:r>
      <w:r>
        <w:t>59</w:t>
      </w:r>
      <w:r>
        <w:fldChar w:fldCharType="end"/>
      </w:r>
    </w:p>
    <w:p>
      <w:pPr>
        <w:pStyle w:val="17"/>
        <w:tabs>
          <w:tab w:val="right" w:pos="2400"/>
          <w:tab w:val="right" w:leader="dot" w:pos="9641"/>
          <w:tab w:val="clear" w:pos="9639"/>
        </w:tabs>
      </w:pPr>
      <w:r>
        <w:rPr>
          <w:rFonts w:hint="eastAsia"/>
          <w:lang w:val="en-US" w:eastAsia="zh-CN"/>
        </w:rPr>
        <w:t>5.16</w:t>
      </w:r>
      <w:r>
        <w:rPr>
          <w:lang w:val="en-US" w:eastAsia="zh-CN"/>
        </w:rPr>
        <w:t>.1.3</w:t>
      </w:r>
      <w:r>
        <w:rPr>
          <w:lang w:val="en-US" w:eastAsia="zh-CN"/>
        </w:rPr>
        <w:tab/>
      </w:r>
      <w:r>
        <w:rPr>
          <w:lang w:val="en-US" w:eastAsia="zh-CN"/>
        </w:rPr>
        <w:t>Co-existence studies</w:t>
      </w:r>
      <w:r>
        <w:tab/>
      </w:r>
      <w:r>
        <w:fldChar w:fldCharType="begin"/>
      </w:r>
      <w:r>
        <w:instrText xml:space="preserve"> PAGEREF _Toc27541 \h </w:instrText>
      </w:r>
      <w:r>
        <w:fldChar w:fldCharType="separate"/>
      </w:r>
      <w:r>
        <w:t>60</w:t>
      </w:r>
      <w:r>
        <w:fldChar w:fldCharType="end"/>
      </w:r>
    </w:p>
    <w:p>
      <w:pPr>
        <w:pStyle w:val="17"/>
        <w:tabs>
          <w:tab w:val="right" w:pos="2400"/>
          <w:tab w:val="right" w:leader="dot" w:pos="9641"/>
          <w:tab w:val="clear" w:pos="9639"/>
        </w:tabs>
      </w:pPr>
      <w:r>
        <w:rPr>
          <w:rFonts w:hint="eastAsia"/>
          <w:lang w:val="en-US" w:eastAsia="zh-CN"/>
        </w:rPr>
        <w:t>5.16</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_Toc30118 \h </w:instrText>
      </w:r>
      <w:r>
        <w:fldChar w:fldCharType="separate"/>
      </w:r>
      <w:r>
        <w:t>60</w:t>
      </w:r>
      <w:r>
        <w:fldChar w:fldCharType="end"/>
      </w:r>
    </w:p>
    <w:p>
      <w:pPr>
        <w:pStyle w:val="17"/>
        <w:tabs>
          <w:tab w:val="right" w:pos="2400"/>
          <w:tab w:val="right" w:leader="dot" w:pos="9641"/>
          <w:tab w:val="clear" w:pos="9639"/>
        </w:tabs>
      </w:pPr>
      <w:r>
        <w:rPr>
          <w:rFonts w:hint="eastAsia"/>
          <w:lang w:eastAsia="zh-CN"/>
        </w:rPr>
        <w:t>5.16</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_Toc22730 \h </w:instrText>
      </w:r>
      <w:r>
        <w:fldChar w:fldCharType="separate"/>
      </w:r>
      <w:r>
        <w:t>61</w:t>
      </w:r>
      <w:r>
        <w:fldChar w:fldCharType="end"/>
      </w:r>
    </w:p>
    <w:p>
      <w:pPr>
        <w:pStyle w:val="17"/>
        <w:tabs>
          <w:tab w:val="right" w:pos="2400"/>
          <w:tab w:val="right" w:leader="dot" w:pos="9641"/>
          <w:tab w:val="clear" w:pos="9639"/>
        </w:tabs>
      </w:pPr>
      <w:r>
        <w:rPr>
          <w:rFonts w:hint="eastAsia"/>
          <w:lang w:eastAsia="zh-CN"/>
        </w:rPr>
        <w:t>5.16</w:t>
      </w:r>
      <w:r>
        <w:t>.1.6</w:t>
      </w:r>
      <w:r>
        <w:tab/>
      </w:r>
      <w:r>
        <w:t>OOB blocking exception requirements</w:t>
      </w:r>
      <w:r>
        <w:tab/>
      </w:r>
      <w:r>
        <w:fldChar w:fldCharType="begin"/>
      </w:r>
      <w:r>
        <w:instrText xml:space="preserve"> PAGEREF _Toc1543 \h </w:instrText>
      </w:r>
      <w:r>
        <w:fldChar w:fldCharType="separate"/>
      </w:r>
      <w:r>
        <w:t>61</w:t>
      </w:r>
      <w:r>
        <w:fldChar w:fldCharType="end"/>
      </w:r>
    </w:p>
    <w:p>
      <w:pPr>
        <w:pStyle w:val="18"/>
        <w:tabs>
          <w:tab w:val="right" w:pos="2400"/>
          <w:tab w:val="right" w:leader="dot" w:pos="9641"/>
          <w:tab w:val="clear" w:pos="9639"/>
        </w:tabs>
      </w:pPr>
      <w:r>
        <w:rPr>
          <w:rFonts w:hint="eastAsia"/>
          <w:lang w:val="en-US" w:eastAsia="zh-CN"/>
        </w:rPr>
        <w:t>5.16</w:t>
      </w:r>
      <w:r>
        <w:rPr>
          <w:lang w:eastAsia="zh-CN"/>
        </w:rPr>
        <w:t>.</w:t>
      </w:r>
      <w:r>
        <w:rPr>
          <w:lang w:val="en-US" w:eastAsia="zh-CN"/>
        </w:rPr>
        <w:t>2</w:t>
      </w:r>
      <w:r>
        <w:rPr>
          <w:lang w:val="en-US" w:eastAsia="zh-CN"/>
        </w:rPr>
        <w:tab/>
      </w:r>
      <w:r>
        <w:rPr>
          <w:lang w:val="en-US" w:eastAsia="zh-CN"/>
        </w:rPr>
        <w:t xml:space="preserve"> Specific for 2 bands UL </w:t>
      </w:r>
      <w:r>
        <w:rPr>
          <w:lang w:eastAsia="zh-CN"/>
        </w:rPr>
        <w:t>CA</w:t>
      </w:r>
      <w:r>
        <w:tab/>
      </w:r>
      <w:r>
        <w:fldChar w:fldCharType="begin"/>
      </w:r>
      <w:r>
        <w:instrText xml:space="preserve"> PAGEREF _Toc10815 \h </w:instrText>
      </w:r>
      <w:r>
        <w:fldChar w:fldCharType="separate"/>
      </w:r>
      <w:r>
        <w:t>61</w:t>
      </w:r>
      <w:r>
        <w:fldChar w:fldCharType="end"/>
      </w:r>
    </w:p>
    <w:p>
      <w:pPr>
        <w:pStyle w:val="17"/>
        <w:tabs>
          <w:tab w:val="right" w:pos="2400"/>
          <w:tab w:val="right" w:leader="dot" w:pos="9641"/>
          <w:tab w:val="clear" w:pos="9639"/>
        </w:tabs>
      </w:pPr>
      <w:r>
        <w:rPr>
          <w:rFonts w:hint="eastAsia" w:cs="Arial"/>
          <w:lang w:val="en-US" w:eastAsia="zh-CN"/>
        </w:rPr>
        <w:t>5.16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_Toc27132 \h </w:instrText>
      </w:r>
      <w:r>
        <w:fldChar w:fldCharType="separate"/>
      </w:r>
      <w:r>
        <w:t>61</w:t>
      </w:r>
      <w:r>
        <w:fldChar w:fldCharType="end"/>
      </w:r>
    </w:p>
    <w:p>
      <w:pPr>
        <w:pStyle w:val="17"/>
        <w:tabs>
          <w:tab w:val="right" w:pos="2400"/>
          <w:tab w:val="right" w:leader="dot" w:pos="9641"/>
          <w:tab w:val="clear" w:pos="9639"/>
        </w:tabs>
      </w:pPr>
      <w:r>
        <w:rPr>
          <w:rFonts w:hint="eastAsia"/>
          <w:lang w:val="en-US" w:eastAsia="zh-CN"/>
        </w:rPr>
        <w:t>5.16</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 xml:space="preserve"> </w:t>
      </w:r>
      <w:r>
        <w:rPr>
          <w:lang w:eastAsia="zh-CN"/>
        </w:rPr>
        <w:t>UE co-existence</w:t>
      </w:r>
      <w:r>
        <w:tab/>
      </w:r>
      <w:r>
        <w:fldChar w:fldCharType="begin"/>
      </w:r>
      <w:r>
        <w:instrText xml:space="preserve"> PAGEREF _Toc21767 \h </w:instrText>
      </w:r>
      <w:r>
        <w:fldChar w:fldCharType="separate"/>
      </w:r>
      <w:r>
        <w:t>61</w:t>
      </w:r>
      <w:r>
        <w:fldChar w:fldCharType="end"/>
      </w:r>
    </w:p>
    <w:p>
      <w:pPr>
        <w:pStyle w:val="17"/>
        <w:tabs>
          <w:tab w:val="right" w:pos="2400"/>
          <w:tab w:val="right" w:leader="dot" w:pos="9641"/>
          <w:tab w:val="clear" w:pos="9639"/>
        </w:tabs>
      </w:pPr>
      <w:r>
        <w:rPr>
          <w:rFonts w:hint="eastAsia"/>
          <w:lang w:val="en-US" w:eastAsia="zh-CN"/>
        </w:rPr>
        <w:t>5.16</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 xml:space="preserve"> REFSENS requirements</w:t>
      </w:r>
      <w:r>
        <w:tab/>
      </w:r>
      <w:r>
        <w:fldChar w:fldCharType="begin"/>
      </w:r>
      <w:r>
        <w:instrText xml:space="preserve"> PAGEREF _Toc18131 \h </w:instrText>
      </w:r>
      <w:r>
        <w:fldChar w:fldCharType="separate"/>
      </w:r>
      <w:r>
        <w:t>62</w:t>
      </w:r>
      <w:r>
        <w:fldChar w:fldCharType="end"/>
      </w:r>
    </w:p>
    <w:p>
      <w:pPr>
        <w:pStyle w:val="19"/>
        <w:tabs>
          <w:tab w:val="right" w:pos="2000"/>
          <w:tab w:val="right" w:leader="dot" w:pos="9641"/>
          <w:tab w:val="clear" w:pos="9639"/>
        </w:tabs>
      </w:pPr>
      <w:r>
        <w:rPr>
          <w:rFonts w:hint="eastAsia"/>
          <w:lang w:val="en-US" w:eastAsia="zh-CN"/>
        </w:rPr>
        <w:t>5.17</w:t>
      </w:r>
      <w:r>
        <w:rPr>
          <w:lang w:val="en-US" w:eastAsia="zh-CN"/>
        </w:rPr>
        <w:tab/>
      </w:r>
      <w:r>
        <w:rPr>
          <w:lang w:val="en-US" w:eastAsia="zh-CN"/>
        </w:rPr>
        <w:t xml:space="preserve"> CA_n66-n77</w:t>
      </w:r>
      <w:r>
        <w:rPr>
          <w:rFonts w:hint="eastAsia"/>
          <w:lang w:val="en-US" w:eastAsia="zh-CN"/>
        </w:rPr>
        <w:tab/>
      </w:r>
      <w:r>
        <w:tab/>
      </w:r>
      <w:r>
        <w:fldChar w:fldCharType="begin"/>
      </w:r>
      <w:r>
        <w:instrText xml:space="preserve"> PAGEREF _Toc919 \h </w:instrText>
      </w:r>
      <w:r>
        <w:fldChar w:fldCharType="separate"/>
      </w:r>
      <w:r>
        <w:t>62</w:t>
      </w:r>
      <w:r>
        <w:fldChar w:fldCharType="end"/>
      </w:r>
    </w:p>
    <w:p>
      <w:pPr>
        <w:pStyle w:val="18"/>
        <w:tabs>
          <w:tab w:val="right" w:pos="2400"/>
          <w:tab w:val="right" w:leader="dot" w:pos="9641"/>
          <w:tab w:val="clear" w:pos="9639"/>
        </w:tabs>
      </w:pPr>
      <w:r>
        <w:rPr>
          <w:rFonts w:hint="eastAsia"/>
          <w:lang w:val="en-US" w:eastAsia="zh-CN"/>
        </w:rPr>
        <w:t>5.17</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_Toc22024 \h </w:instrText>
      </w:r>
      <w:r>
        <w:fldChar w:fldCharType="separate"/>
      </w:r>
      <w:r>
        <w:t>62</w:t>
      </w:r>
      <w:r>
        <w:fldChar w:fldCharType="end"/>
      </w:r>
    </w:p>
    <w:p>
      <w:pPr>
        <w:pStyle w:val="17"/>
        <w:tabs>
          <w:tab w:val="right" w:leader="dot" w:pos="9641"/>
          <w:tab w:val="clear" w:pos="9639"/>
        </w:tabs>
      </w:pPr>
      <w:r>
        <w:rPr>
          <w:rFonts w:hint="eastAsia"/>
          <w:lang w:eastAsia="zh-CN"/>
        </w:rPr>
        <w:t>5.17</w:t>
      </w:r>
      <w:r>
        <w:rPr>
          <w:lang w:eastAsia="zh-CN"/>
        </w:rPr>
        <w:t>.1.1 Operating bands for CA</w:t>
      </w:r>
      <w:r>
        <w:tab/>
      </w:r>
      <w:r>
        <w:fldChar w:fldCharType="begin"/>
      </w:r>
      <w:r>
        <w:instrText xml:space="preserve"> PAGEREF _Toc18153 \h </w:instrText>
      </w:r>
      <w:r>
        <w:fldChar w:fldCharType="separate"/>
      </w:r>
      <w:r>
        <w:t>62</w:t>
      </w:r>
      <w:r>
        <w:fldChar w:fldCharType="end"/>
      </w:r>
    </w:p>
    <w:p>
      <w:pPr>
        <w:pStyle w:val="17"/>
        <w:tabs>
          <w:tab w:val="right" w:pos="2400"/>
          <w:tab w:val="right" w:leader="dot" w:pos="9641"/>
          <w:tab w:val="clear" w:pos="9639"/>
        </w:tabs>
      </w:pPr>
      <w:r>
        <w:rPr>
          <w:rFonts w:hint="eastAsia"/>
          <w:lang w:val="en-US" w:eastAsia="zh-CN"/>
        </w:rPr>
        <w:t>5.17</w:t>
      </w:r>
      <w:r>
        <w:rPr>
          <w:lang w:val="en-US" w:eastAsia="zh-CN"/>
        </w:rPr>
        <w:t>.1.2</w:t>
      </w:r>
      <w:r>
        <w:rPr>
          <w:lang w:val="en-US" w:eastAsia="zh-CN"/>
        </w:rPr>
        <w:tab/>
      </w:r>
      <w:r>
        <w:rPr>
          <w:lang w:val="en-US" w:eastAsia="zh-CN"/>
        </w:rPr>
        <w:t xml:space="preserve">Channel bandwidths per operating band for </w:t>
      </w:r>
      <w:r>
        <w:rPr>
          <w:lang w:val="en-US" w:eastAsia="ja-JP"/>
        </w:rPr>
        <w:t>CA</w:t>
      </w:r>
      <w:r>
        <w:tab/>
      </w:r>
      <w:r>
        <w:fldChar w:fldCharType="begin"/>
      </w:r>
      <w:r>
        <w:instrText xml:space="preserve"> PAGEREF _Toc29780 \h </w:instrText>
      </w:r>
      <w:r>
        <w:fldChar w:fldCharType="separate"/>
      </w:r>
      <w:r>
        <w:t>63</w:t>
      </w:r>
      <w:r>
        <w:fldChar w:fldCharType="end"/>
      </w:r>
    </w:p>
    <w:p>
      <w:pPr>
        <w:pStyle w:val="17"/>
        <w:tabs>
          <w:tab w:val="right" w:pos="2400"/>
          <w:tab w:val="right" w:leader="dot" w:pos="9641"/>
          <w:tab w:val="clear" w:pos="9639"/>
        </w:tabs>
      </w:pPr>
      <w:r>
        <w:rPr>
          <w:rFonts w:hint="eastAsia"/>
          <w:lang w:val="en-US" w:eastAsia="zh-CN"/>
        </w:rPr>
        <w:t>5.17</w:t>
      </w:r>
      <w:r>
        <w:rPr>
          <w:lang w:val="en-US" w:eastAsia="zh-CN"/>
        </w:rPr>
        <w:t>.1.3</w:t>
      </w:r>
      <w:r>
        <w:rPr>
          <w:lang w:val="en-US" w:eastAsia="zh-CN"/>
        </w:rPr>
        <w:tab/>
      </w:r>
      <w:r>
        <w:rPr>
          <w:lang w:val="en-US" w:eastAsia="zh-CN"/>
        </w:rPr>
        <w:t>Co-existence studies</w:t>
      </w:r>
      <w:r>
        <w:tab/>
      </w:r>
      <w:r>
        <w:fldChar w:fldCharType="begin"/>
      </w:r>
      <w:r>
        <w:instrText xml:space="preserve"> PAGEREF _Toc478 \h </w:instrText>
      </w:r>
      <w:r>
        <w:fldChar w:fldCharType="separate"/>
      </w:r>
      <w:r>
        <w:t>63</w:t>
      </w:r>
      <w:r>
        <w:fldChar w:fldCharType="end"/>
      </w:r>
    </w:p>
    <w:p>
      <w:pPr>
        <w:pStyle w:val="17"/>
        <w:tabs>
          <w:tab w:val="right" w:pos="2400"/>
          <w:tab w:val="right" w:leader="dot" w:pos="9641"/>
          <w:tab w:val="clear" w:pos="9639"/>
        </w:tabs>
      </w:pPr>
      <w:r>
        <w:rPr>
          <w:rFonts w:hint="eastAsia"/>
          <w:lang w:val="en-US" w:eastAsia="zh-CN"/>
        </w:rPr>
        <w:t>5.17</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_Toc5649 \h </w:instrText>
      </w:r>
      <w:r>
        <w:fldChar w:fldCharType="separate"/>
      </w:r>
      <w:r>
        <w:t>64</w:t>
      </w:r>
      <w:r>
        <w:fldChar w:fldCharType="end"/>
      </w:r>
    </w:p>
    <w:p>
      <w:pPr>
        <w:pStyle w:val="17"/>
        <w:tabs>
          <w:tab w:val="right" w:pos="2400"/>
          <w:tab w:val="right" w:leader="dot" w:pos="9641"/>
          <w:tab w:val="clear" w:pos="9639"/>
        </w:tabs>
      </w:pPr>
      <w:r>
        <w:rPr>
          <w:rFonts w:hint="eastAsia"/>
          <w:lang w:eastAsia="zh-CN"/>
        </w:rPr>
        <w:t>5.17</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_Toc26736 \h </w:instrText>
      </w:r>
      <w:r>
        <w:fldChar w:fldCharType="separate"/>
      </w:r>
      <w:r>
        <w:t>64</w:t>
      </w:r>
      <w:r>
        <w:fldChar w:fldCharType="end"/>
      </w:r>
    </w:p>
    <w:p>
      <w:pPr>
        <w:pStyle w:val="17"/>
        <w:tabs>
          <w:tab w:val="right" w:pos="2400"/>
          <w:tab w:val="right" w:leader="dot" w:pos="9641"/>
          <w:tab w:val="clear" w:pos="9639"/>
        </w:tabs>
      </w:pPr>
      <w:r>
        <w:rPr>
          <w:rFonts w:hint="eastAsia"/>
          <w:lang w:eastAsia="zh-CN"/>
        </w:rPr>
        <w:t>5.17</w:t>
      </w:r>
      <w:r>
        <w:t>.1.6</w:t>
      </w:r>
      <w:r>
        <w:tab/>
      </w:r>
      <w:r>
        <w:t>OOB blocking exception requirements</w:t>
      </w:r>
      <w:r>
        <w:tab/>
      </w:r>
      <w:r>
        <w:fldChar w:fldCharType="begin"/>
      </w:r>
      <w:r>
        <w:instrText xml:space="preserve"> PAGEREF _Toc13339 \h </w:instrText>
      </w:r>
      <w:r>
        <w:fldChar w:fldCharType="separate"/>
      </w:r>
      <w:r>
        <w:t>64</w:t>
      </w:r>
      <w:r>
        <w:fldChar w:fldCharType="end"/>
      </w:r>
    </w:p>
    <w:p>
      <w:pPr>
        <w:pStyle w:val="18"/>
        <w:tabs>
          <w:tab w:val="right" w:pos="2400"/>
          <w:tab w:val="right" w:leader="dot" w:pos="9641"/>
          <w:tab w:val="clear" w:pos="9639"/>
        </w:tabs>
      </w:pPr>
      <w:r>
        <w:rPr>
          <w:rFonts w:hint="eastAsia"/>
          <w:lang w:val="en-US" w:eastAsia="zh-CN"/>
        </w:rPr>
        <w:t>5.17</w:t>
      </w:r>
      <w:r>
        <w:rPr>
          <w:lang w:eastAsia="zh-CN"/>
        </w:rPr>
        <w:t>.</w:t>
      </w:r>
      <w:r>
        <w:rPr>
          <w:lang w:val="en-US" w:eastAsia="zh-CN"/>
        </w:rPr>
        <w:t>2</w:t>
      </w:r>
      <w:r>
        <w:rPr>
          <w:lang w:val="en-US" w:eastAsia="zh-CN"/>
        </w:rPr>
        <w:tab/>
      </w:r>
      <w:r>
        <w:rPr>
          <w:lang w:val="en-US" w:eastAsia="zh-CN"/>
        </w:rPr>
        <w:t xml:space="preserve"> Specific for 2 bands UL </w:t>
      </w:r>
      <w:r>
        <w:rPr>
          <w:lang w:eastAsia="zh-CN"/>
        </w:rPr>
        <w:t>CA</w:t>
      </w:r>
      <w:r>
        <w:tab/>
      </w:r>
      <w:r>
        <w:fldChar w:fldCharType="begin"/>
      </w:r>
      <w:r>
        <w:instrText xml:space="preserve"> PAGEREF _Toc31155 \h </w:instrText>
      </w:r>
      <w:r>
        <w:fldChar w:fldCharType="separate"/>
      </w:r>
      <w:r>
        <w:t>64</w:t>
      </w:r>
      <w:r>
        <w:fldChar w:fldCharType="end"/>
      </w:r>
    </w:p>
    <w:p>
      <w:pPr>
        <w:pStyle w:val="17"/>
        <w:tabs>
          <w:tab w:val="right" w:pos="2400"/>
          <w:tab w:val="right" w:leader="dot" w:pos="9641"/>
          <w:tab w:val="clear" w:pos="9639"/>
        </w:tabs>
      </w:pPr>
      <w:r>
        <w:rPr>
          <w:rFonts w:hint="eastAsia" w:cs="Arial"/>
          <w:lang w:val="en-US" w:eastAsia="zh-CN"/>
        </w:rPr>
        <w:t>5.17</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_Toc7248 \h </w:instrText>
      </w:r>
      <w:r>
        <w:fldChar w:fldCharType="separate"/>
      </w:r>
      <w:r>
        <w:t>64</w:t>
      </w:r>
      <w:r>
        <w:fldChar w:fldCharType="end"/>
      </w:r>
    </w:p>
    <w:p>
      <w:pPr>
        <w:pStyle w:val="17"/>
        <w:tabs>
          <w:tab w:val="right" w:pos="2400"/>
          <w:tab w:val="right" w:leader="dot" w:pos="9641"/>
          <w:tab w:val="clear" w:pos="9639"/>
        </w:tabs>
      </w:pPr>
      <w:r>
        <w:rPr>
          <w:rFonts w:hint="eastAsia"/>
          <w:lang w:val="en-US" w:eastAsia="zh-CN"/>
        </w:rPr>
        <w:t>5.17</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 xml:space="preserve"> </w:t>
      </w:r>
      <w:r>
        <w:rPr>
          <w:lang w:eastAsia="zh-CN"/>
        </w:rPr>
        <w:t>UE co-existence</w:t>
      </w:r>
      <w:r>
        <w:tab/>
      </w:r>
      <w:r>
        <w:fldChar w:fldCharType="begin"/>
      </w:r>
      <w:r>
        <w:instrText xml:space="preserve"> PAGEREF _Toc21182 \h </w:instrText>
      </w:r>
      <w:r>
        <w:fldChar w:fldCharType="separate"/>
      </w:r>
      <w:r>
        <w:t>64</w:t>
      </w:r>
      <w:r>
        <w:fldChar w:fldCharType="end"/>
      </w:r>
    </w:p>
    <w:p>
      <w:pPr>
        <w:pStyle w:val="17"/>
        <w:tabs>
          <w:tab w:val="right" w:pos="2400"/>
          <w:tab w:val="right" w:leader="dot" w:pos="9641"/>
          <w:tab w:val="clear" w:pos="9639"/>
        </w:tabs>
      </w:pPr>
      <w:r>
        <w:rPr>
          <w:rFonts w:hint="eastAsia"/>
          <w:lang w:val="en-US" w:eastAsia="zh-CN"/>
        </w:rPr>
        <w:t>5.17</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 xml:space="preserve"> REFSENS requirements</w:t>
      </w:r>
      <w:r>
        <w:tab/>
      </w:r>
      <w:r>
        <w:fldChar w:fldCharType="begin"/>
      </w:r>
      <w:r>
        <w:instrText xml:space="preserve"> PAGEREF _Toc11089 \h </w:instrText>
      </w:r>
      <w:r>
        <w:fldChar w:fldCharType="separate"/>
      </w:r>
      <w:r>
        <w:t>65</w:t>
      </w:r>
      <w:r>
        <w:fldChar w:fldCharType="end"/>
      </w:r>
    </w:p>
    <w:p>
      <w:pPr>
        <w:pStyle w:val="19"/>
        <w:tabs>
          <w:tab w:val="right" w:pos="2000"/>
          <w:tab w:val="right" w:leader="dot" w:pos="9641"/>
          <w:tab w:val="clear" w:pos="9639"/>
        </w:tabs>
      </w:pPr>
      <w:r>
        <w:rPr>
          <w:rFonts w:hint="eastAsia"/>
          <w:lang w:val="en-US" w:eastAsia="zh-CN"/>
        </w:rPr>
        <w:t>5.18</w:t>
      </w:r>
      <w:r>
        <w:rPr>
          <w:lang w:val="en-US" w:eastAsia="zh-CN"/>
        </w:rPr>
        <w:tab/>
      </w:r>
      <w:r>
        <w:rPr>
          <w:lang w:val="en-US" w:eastAsia="zh-CN"/>
        </w:rPr>
        <w:t xml:space="preserve"> CA_n71-n77</w:t>
      </w:r>
      <w:r>
        <w:rPr>
          <w:rFonts w:hint="eastAsia"/>
          <w:lang w:val="en-US" w:eastAsia="zh-CN"/>
        </w:rPr>
        <w:tab/>
      </w:r>
      <w:r>
        <w:tab/>
      </w:r>
      <w:r>
        <w:fldChar w:fldCharType="begin"/>
      </w:r>
      <w:r>
        <w:instrText xml:space="preserve"> PAGEREF _Toc27119 \h </w:instrText>
      </w:r>
      <w:r>
        <w:fldChar w:fldCharType="separate"/>
      </w:r>
      <w:r>
        <w:t>66</w:t>
      </w:r>
      <w:r>
        <w:fldChar w:fldCharType="end"/>
      </w:r>
    </w:p>
    <w:p>
      <w:pPr>
        <w:pStyle w:val="18"/>
        <w:tabs>
          <w:tab w:val="right" w:pos="2400"/>
          <w:tab w:val="right" w:leader="dot" w:pos="9641"/>
          <w:tab w:val="clear" w:pos="9639"/>
        </w:tabs>
      </w:pPr>
      <w:r>
        <w:rPr>
          <w:rFonts w:hint="eastAsia"/>
          <w:lang w:val="en-US" w:eastAsia="zh-CN"/>
        </w:rPr>
        <w:t>5.18</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_Toc24902 \h </w:instrText>
      </w:r>
      <w:r>
        <w:fldChar w:fldCharType="separate"/>
      </w:r>
      <w:r>
        <w:t>66</w:t>
      </w:r>
      <w:r>
        <w:fldChar w:fldCharType="end"/>
      </w:r>
    </w:p>
    <w:p>
      <w:pPr>
        <w:pStyle w:val="17"/>
        <w:tabs>
          <w:tab w:val="right" w:leader="dot" w:pos="9641"/>
          <w:tab w:val="clear" w:pos="9639"/>
        </w:tabs>
      </w:pPr>
      <w:r>
        <w:rPr>
          <w:rFonts w:hint="eastAsia"/>
          <w:lang w:eastAsia="zh-CN"/>
        </w:rPr>
        <w:t>5.18</w:t>
      </w:r>
      <w:r>
        <w:rPr>
          <w:lang w:eastAsia="zh-CN"/>
        </w:rPr>
        <w:t>.1.1 Operating bands for CA</w:t>
      </w:r>
      <w:r>
        <w:tab/>
      </w:r>
      <w:r>
        <w:fldChar w:fldCharType="begin"/>
      </w:r>
      <w:r>
        <w:instrText xml:space="preserve"> PAGEREF _Toc32031 \h </w:instrText>
      </w:r>
      <w:r>
        <w:fldChar w:fldCharType="separate"/>
      </w:r>
      <w:r>
        <w:t>66</w:t>
      </w:r>
      <w:r>
        <w:fldChar w:fldCharType="end"/>
      </w:r>
    </w:p>
    <w:p>
      <w:pPr>
        <w:pStyle w:val="17"/>
        <w:tabs>
          <w:tab w:val="right" w:pos="2400"/>
          <w:tab w:val="right" w:leader="dot" w:pos="9641"/>
          <w:tab w:val="clear" w:pos="9639"/>
        </w:tabs>
      </w:pPr>
      <w:r>
        <w:rPr>
          <w:rFonts w:hint="eastAsia"/>
          <w:lang w:val="en-US" w:eastAsia="zh-CN"/>
        </w:rPr>
        <w:t>5.18</w:t>
      </w:r>
      <w:r>
        <w:rPr>
          <w:lang w:val="en-US" w:eastAsia="zh-CN"/>
        </w:rPr>
        <w:t>.1.2</w:t>
      </w:r>
      <w:r>
        <w:rPr>
          <w:lang w:val="en-US" w:eastAsia="zh-CN"/>
        </w:rPr>
        <w:tab/>
      </w:r>
      <w:r>
        <w:rPr>
          <w:lang w:val="en-US" w:eastAsia="zh-CN"/>
        </w:rPr>
        <w:t xml:space="preserve">Channel bandwidths per operating band for </w:t>
      </w:r>
      <w:r>
        <w:rPr>
          <w:lang w:val="en-US" w:eastAsia="ja-JP"/>
        </w:rPr>
        <w:t>CA</w:t>
      </w:r>
      <w:r>
        <w:tab/>
      </w:r>
      <w:r>
        <w:fldChar w:fldCharType="begin"/>
      </w:r>
      <w:r>
        <w:instrText xml:space="preserve"> PAGEREF _Toc4518 \h </w:instrText>
      </w:r>
      <w:r>
        <w:fldChar w:fldCharType="separate"/>
      </w:r>
      <w:r>
        <w:t>66</w:t>
      </w:r>
      <w:r>
        <w:fldChar w:fldCharType="end"/>
      </w:r>
    </w:p>
    <w:p>
      <w:pPr>
        <w:pStyle w:val="17"/>
        <w:tabs>
          <w:tab w:val="right" w:pos="2400"/>
          <w:tab w:val="right" w:leader="dot" w:pos="9641"/>
          <w:tab w:val="clear" w:pos="9639"/>
        </w:tabs>
      </w:pPr>
      <w:r>
        <w:rPr>
          <w:rFonts w:hint="eastAsia"/>
          <w:lang w:val="en-US" w:eastAsia="zh-CN"/>
        </w:rPr>
        <w:t>5.18</w:t>
      </w:r>
      <w:r>
        <w:rPr>
          <w:lang w:val="en-US" w:eastAsia="zh-CN"/>
        </w:rPr>
        <w:t>.1.3</w:t>
      </w:r>
      <w:r>
        <w:rPr>
          <w:lang w:val="en-US" w:eastAsia="zh-CN"/>
        </w:rPr>
        <w:tab/>
      </w:r>
      <w:r>
        <w:rPr>
          <w:lang w:val="en-US" w:eastAsia="zh-CN"/>
        </w:rPr>
        <w:t>Co-existence studies</w:t>
      </w:r>
      <w:r>
        <w:tab/>
      </w:r>
      <w:r>
        <w:fldChar w:fldCharType="begin"/>
      </w:r>
      <w:r>
        <w:instrText xml:space="preserve"> PAGEREF _Toc4813 \h </w:instrText>
      </w:r>
      <w:r>
        <w:fldChar w:fldCharType="separate"/>
      </w:r>
      <w:r>
        <w:t>66</w:t>
      </w:r>
      <w:r>
        <w:fldChar w:fldCharType="end"/>
      </w:r>
    </w:p>
    <w:p>
      <w:pPr>
        <w:pStyle w:val="17"/>
        <w:tabs>
          <w:tab w:val="right" w:pos="2400"/>
          <w:tab w:val="right" w:leader="dot" w:pos="9641"/>
          <w:tab w:val="clear" w:pos="9639"/>
        </w:tabs>
      </w:pPr>
      <w:r>
        <w:rPr>
          <w:rFonts w:hint="eastAsia"/>
          <w:lang w:val="en-US" w:eastAsia="zh-CN"/>
        </w:rPr>
        <w:t>5.18</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_Toc11859 \h </w:instrText>
      </w:r>
      <w:r>
        <w:fldChar w:fldCharType="separate"/>
      </w:r>
      <w:r>
        <w:t>67</w:t>
      </w:r>
      <w:r>
        <w:fldChar w:fldCharType="end"/>
      </w:r>
    </w:p>
    <w:p>
      <w:pPr>
        <w:pStyle w:val="17"/>
        <w:tabs>
          <w:tab w:val="right" w:pos="2400"/>
          <w:tab w:val="right" w:leader="dot" w:pos="9641"/>
          <w:tab w:val="clear" w:pos="9639"/>
        </w:tabs>
      </w:pPr>
      <w:r>
        <w:rPr>
          <w:rFonts w:hint="eastAsia"/>
          <w:lang w:eastAsia="zh-CN"/>
        </w:rPr>
        <w:t>5.18</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_Toc11590 \h </w:instrText>
      </w:r>
      <w:r>
        <w:fldChar w:fldCharType="separate"/>
      </w:r>
      <w:r>
        <w:t>67</w:t>
      </w:r>
      <w:r>
        <w:fldChar w:fldCharType="end"/>
      </w:r>
    </w:p>
    <w:p>
      <w:pPr>
        <w:pStyle w:val="17"/>
        <w:tabs>
          <w:tab w:val="right" w:pos="2400"/>
          <w:tab w:val="right" w:leader="dot" w:pos="9641"/>
          <w:tab w:val="clear" w:pos="9639"/>
        </w:tabs>
      </w:pPr>
      <w:r>
        <w:rPr>
          <w:rFonts w:hint="eastAsia"/>
          <w:lang w:eastAsia="zh-CN"/>
        </w:rPr>
        <w:t>5.18</w:t>
      </w:r>
      <w:r>
        <w:t>.1.6</w:t>
      </w:r>
      <w:r>
        <w:tab/>
      </w:r>
      <w:r>
        <w:t>OOB blocking exception requirements</w:t>
      </w:r>
      <w:r>
        <w:tab/>
      </w:r>
      <w:r>
        <w:fldChar w:fldCharType="begin"/>
      </w:r>
      <w:r>
        <w:instrText xml:space="preserve"> PAGEREF _Toc28811 \h </w:instrText>
      </w:r>
      <w:r>
        <w:fldChar w:fldCharType="separate"/>
      </w:r>
      <w:r>
        <w:t>67</w:t>
      </w:r>
      <w:r>
        <w:fldChar w:fldCharType="end"/>
      </w:r>
    </w:p>
    <w:p>
      <w:pPr>
        <w:pStyle w:val="18"/>
        <w:tabs>
          <w:tab w:val="right" w:pos="2400"/>
          <w:tab w:val="right" w:leader="dot" w:pos="9641"/>
          <w:tab w:val="clear" w:pos="9639"/>
        </w:tabs>
      </w:pPr>
      <w:r>
        <w:rPr>
          <w:rFonts w:hint="eastAsia"/>
          <w:lang w:val="en-US" w:eastAsia="zh-CN"/>
        </w:rPr>
        <w:t>5.18</w:t>
      </w:r>
      <w:r>
        <w:rPr>
          <w:lang w:eastAsia="zh-CN"/>
        </w:rPr>
        <w:t>.</w:t>
      </w:r>
      <w:r>
        <w:rPr>
          <w:lang w:val="en-US" w:eastAsia="zh-CN"/>
        </w:rPr>
        <w:t>2</w:t>
      </w:r>
      <w:r>
        <w:rPr>
          <w:lang w:val="en-US" w:eastAsia="zh-CN"/>
        </w:rPr>
        <w:tab/>
      </w:r>
      <w:r>
        <w:rPr>
          <w:lang w:val="en-US" w:eastAsia="zh-CN"/>
        </w:rPr>
        <w:t xml:space="preserve"> Specific for 2 bands UL </w:t>
      </w:r>
      <w:r>
        <w:rPr>
          <w:lang w:eastAsia="zh-CN"/>
        </w:rPr>
        <w:t>CA</w:t>
      </w:r>
      <w:r>
        <w:tab/>
      </w:r>
      <w:r>
        <w:fldChar w:fldCharType="begin"/>
      </w:r>
      <w:r>
        <w:instrText xml:space="preserve"> PAGEREF _Toc2126 \h </w:instrText>
      </w:r>
      <w:r>
        <w:fldChar w:fldCharType="separate"/>
      </w:r>
      <w:r>
        <w:t>67</w:t>
      </w:r>
      <w:r>
        <w:fldChar w:fldCharType="end"/>
      </w:r>
    </w:p>
    <w:p>
      <w:pPr>
        <w:pStyle w:val="17"/>
        <w:tabs>
          <w:tab w:val="right" w:pos="2400"/>
          <w:tab w:val="right" w:leader="dot" w:pos="9641"/>
          <w:tab w:val="clear" w:pos="9639"/>
        </w:tabs>
      </w:pPr>
      <w:r>
        <w:rPr>
          <w:rFonts w:hint="eastAsia" w:cs="Arial"/>
          <w:lang w:val="en-US" w:eastAsia="zh-CN"/>
        </w:rPr>
        <w:t>5.18</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_Toc30339 \h </w:instrText>
      </w:r>
      <w:r>
        <w:fldChar w:fldCharType="separate"/>
      </w:r>
      <w:r>
        <w:t>67</w:t>
      </w:r>
      <w:r>
        <w:fldChar w:fldCharType="end"/>
      </w:r>
    </w:p>
    <w:p>
      <w:pPr>
        <w:pStyle w:val="17"/>
        <w:tabs>
          <w:tab w:val="right" w:pos="2400"/>
          <w:tab w:val="right" w:leader="dot" w:pos="9641"/>
          <w:tab w:val="clear" w:pos="9639"/>
        </w:tabs>
      </w:pPr>
      <w:r>
        <w:rPr>
          <w:rFonts w:hint="eastAsia"/>
          <w:lang w:val="en-US" w:eastAsia="zh-CN"/>
        </w:rPr>
        <w:t>5.18</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 xml:space="preserve"> </w:t>
      </w:r>
      <w:r>
        <w:rPr>
          <w:lang w:eastAsia="zh-CN"/>
        </w:rPr>
        <w:t>UE co-existence</w:t>
      </w:r>
      <w:r>
        <w:tab/>
      </w:r>
      <w:r>
        <w:fldChar w:fldCharType="begin"/>
      </w:r>
      <w:r>
        <w:instrText xml:space="preserve"> PAGEREF _Toc15578 \h </w:instrText>
      </w:r>
      <w:r>
        <w:fldChar w:fldCharType="separate"/>
      </w:r>
      <w:r>
        <w:t>68</w:t>
      </w:r>
      <w:r>
        <w:fldChar w:fldCharType="end"/>
      </w:r>
    </w:p>
    <w:p>
      <w:pPr>
        <w:pStyle w:val="17"/>
        <w:tabs>
          <w:tab w:val="right" w:pos="2400"/>
          <w:tab w:val="right" w:leader="dot" w:pos="9641"/>
          <w:tab w:val="clear" w:pos="9639"/>
        </w:tabs>
      </w:pPr>
      <w:r>
        <w:rPr>
          <w:rFonts w:hint="eastAsia"/>
          <w:lang w:val="en-US" w:eastAsia="zh-CN"/>
        </w:rPr>
        <w:t>5.18</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 xml:space="preserve"> REFSENS requirements</w:t>
      </w:r>
      <w:r>
        <w:tab/>
      </w:r>
      <w:r>
        <w:fldChar w:fldCharType="begin"/>
      </w:r>
      <w:r>
        <w:instrText xml:space="preserve"> PAGEREF _Toc25249 \h </w:instrText>
      </w:r>
      <w:r>
        <w:fldChar w:fldCharType="separate"/>
      </w:r>
      <w:r>
        <w:t>69</w:t>
      </w:r>
      <w:r>
        <w:fldChar w:fldCharType="end"/>
      </w:r>
    </w:p>
    <w:p>
      <w:pPr>
        <w:pStyle w:val="19"/>
        <w:tabs>
          <w:tab w:val="right" w:pos="2000"/>
          <w:tab w:val="right" w:leader="dot" w:pos="9641"/>
          <w:tab w:val="clear" w:pos="9639"/>
        </w:tabs>
      </w:pPr>
      <w:r>
        <w:rPr>
          <w:rFonts w:hint="eastAsia"/>
          <w:lang w:val="en-US" w:eastAsia="zh-CN"/>
        </w:rPr>
        <w:t>5.19</w:t>
      </w:r>
      <w:r>
        <w:rPr>
          <w:lang w:val="en-US"/>
        </w:rPr>
        <w:tab/>
      </w:r>
      <w:r>
        <w:rPr>
          <w:rFonts w:eastAsia="MS Mincho" w:cs="Arial"/>
          <w:bCs/>
          <w:lang w:val="en-US"/>
        </w:rPr>
        <w:t>CA_n3-n41</w:t>
      </w:r>
      <w:r>
        <w:tab/>
      </w:r>
      <w:r>
        <w:rPr>
          <w:rFonts w:hint="eastAsia"/>
          <w:lang w:val="en-US" w:eastAsia="zh-CN"/>
        </w:rPr>
        <w:tab/>
      </w:r>
      <w:r>
        <w:fldChar w:fldCharType="begin"/>
      </w:r>
      <w:r>
        <w:instrText xml:space="preserve"> PAGEREF _Toc17371 \h </w:instrText>
      </w:r>
      <w:r>
        <w:fldChar w:fldCharType="separate"/>
      </w:r>
      <w:r>
        <w:t>69</w:t>
      </w:r>
      <w:r>
        <w:fldChar w:fldCharType="end"/>
      </w:r>
    </w:p>
    <w:p>
      <w:pPr>
        <w:pStyle w:val="18"/>
        <w:tabs>
          <w:tab w:val="right" w:pos="2400"/>
          <w:tab w:val="right" w:leader="dot" w:pos="9641"/>
          <w:tab w:val="clear" w:pos="9639"/>
        </w:tabs>
      </w:pPr>
      <w:r>
        <w:rPr>
          <w:rFonts w:hint="eastAsia"/>
          <w:lang w:val="en-US" w:eastAsia="zh-CN"/>
        </w:rPr>
        <w:t>5.19</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_Toc12715 \h </w:instrText>
      </w:r>
      <w:r>
        <w:fldChar w:fldCharType="separate"/>
      </w:r>
      <w:r>
        <w:t>69</w:t>
      </w:r>
      <w:r>
        <w:fldChar w:fldCharType="end"/>
      </w:r>
    </w:p>
    <w:p>
      <w:pPr>
        <w:pStyle w:val="17"/>
        <w:tabs>
          <w:tab w:val="right" w:leader="dot" w:pos="9641"/>
          <w:tab w:val="clear" w:pos="9639"/>
        </w:tabs>
      </w:pPr>
      <w:r>
        <w:rPr>
          <w:rFonts w:hint="eastAsia"/>
          <w:lang w:eastAsia="zh-CN"/>
        </w:rPr>
        <w:t>5.19</w:t>
      </w:r>
      <w:r>
        <w:rPr>
          <w:lang w:eastAsia="zh-CN"/>
        </w:rPr>
        <w:t>.1.1 Operating bands for CA</w:t>
      </w:r>
      <w:r>
        <w:tab/>
      </w:r>
      <w:r>
        <w:fldChar w:fldCharType="begin"/>
      </w:r>
      <w:r>
        <w:instrText xml:space="preserve"> PAGEREF _Toc22577 \h </w:instrText>
      </w:r>
      <w:r>
        <w:fldChar w:fldCharType="separate"/>
      </w:r>
      <w:r>
        <w:t>69</w:t>
      </w:r>
      <w:r>
        <w:fldChar w:fldCharType="end"/>
      </w:r>
    </w:p>
    <w:p>
      <w:pPr>
        <w:pStyle w:val="17"/>
        <w:tabs>
          <w:tab w:val="right" w:pos="2400"/>
          <w:tab w:val="right" w:leader="dot" w:pos="9641"/>
          <w:tab w:val="clear" w:pos="9639"/>
        </w:tabs>
      </w:pPr>
      <w:r>
        <w:rPr>
          <w:rFonts w:hint="eastAsia"/>
          <w:lang w:eastAsia="zh-CN"/>
        </w:rPr>
        <w:t>5.19</w:t>
      </w:r>
      <w:r>
        <w:rPr>
          <w:lang w:eastAsia="zh-CN"/>
        </w:rPr>
        <w:t>.1.2</w:t>
      </w:r>
      <w:r>
        <w:rPr>
          <w:lang w:eastAsia="zh-CN"/>
        </w:rPr>
        <w:tab/>
      </w:r>
      <w:r>
        <w:rPr>
          <w:lang w:eastAsia="zh-CN"/>
        </w:rPr>
        <w:t>Channel bandwidths per operating band for CA</w:t>
      </w:r>
      <w:r>
        <w:tab/>
      </w:r>
      <w:r>
        <w:fldChar w:fldCharType="begin"/>
      </w:r>
      <w:r>
        <w:instrText xml:space="preserve"> PAGEREF _Toc26481 \h </w:instrText>
      </w:r>
      <w:r>
        <w:fldChar w:fldCharType="separate"/>
      </w:r>
      <w:r>
        <w:t>70</w:t>
      </w:r>
      <w:r>
        <w:fldChar w:fldCharType="end"/>
      </w:r>
    </w:p>
    <w:p>
      <w:pPr>
        <w:pStyle w:val="17"/>
        <w:tabs>
          <w:tab w:val="right" w:pos="2400"/>
          <w:tab w:val="right" w:leader="dot" w:pos="9641"/>
          <w:tab w:val="clear" w:pos="9639"/>
        </w:tabs>
      </w:pPr>
      <w:r>
        <w:rPr>
          <w:rFonts w:hint="eastAsia"/>
          <w:lang w:eastAsia="zh-CN"/>
        </w:rPr>
        <w:t>5.19</w:t>
      </w:r>
      <w:r>
        <w:rPr>
          <w:lang w:eastAsia="zh-CN"/>
        </w:rPr>
        <w:t>.1.3</w:t>
      </w:r>
      <w:r>
        <w:rPr>
          <w:lang w:eastAsia="zh-CN"/>
        </w:rPr>
        <w:tab/>
      </w:r>
      <w:r>
        <w:rPr>
          <w:lang w:eastAsia="zh-CN"/>
        </w:rPr>
        <w:t>UE Co-existence studies</w:t>
      </w:r>
      <w:r>
        <w:tab/>
      </w:r>
      <w:r>
        <w:fldChar w:fldCharType="begin"/>
      </w:r>
      <w:r>
        <w:instrText xml:space="preserve"> PAGEREF _Toc31020 \h </w:instrText>
      </w:r>
      <w:r>
        <w:fldChar w:fldCharType="separate"/>
      </w:r>
      <w:r>
        <w:t>70</w:t>
      </w:r>
      <w:r>
        <w:fldChar w:fldCharType="end"/>
      </w:r>
    </w:p>
    <w:p>
      <w:pPr>
        <w:pStyle w:val="17"/>
        <w:tabs>
          <w:tab w:val="right" w:pos="2400"/>
          <w:tab w:val="right" w:leader="dot" w:pos="9641"/>
          <w:tab w:val="clear" w:pos="9639"/>
        </w:tabs>
      </w:pPr>
      <w:r>
        <w:rPr>
          <w:rFonts w:hint="eastAsia"/>
          <w:lang w:eastAsia="zh-CN"/>
        </w:rPr>
        <w:t>5.19</w:t>
      </w:r>
      <w:r>
        <w:rPr>
          <w:lang w:eastAsia="zh-CN"/>
        </w:rPr>
        <w:t>.1.4</w:t>
      </w:r>
      <w:r>
        <w:rPr>
          <w:lang w:eastAsia="zh-CN"/>
        </w:rPr>
        <w:tab/>
      </w:r>
      <w:r>
        <w:rPr>
          <w:lang w:eastAsia="zh-CN"/>
        </w:rPr>
        <w:t>∆TIB and ∆RIB values</w:t>
      </w:r>
      <w:r>
        <w:tab/>
      </w:r>
      <w:r>
        <w:fldChar w:fldCharType="begin"/>
      </w:r>
      <w:r>
        <w:instrText xml:space="preserve"> PAGEREF _Toc28085 \h </w:instrText>
      </w:r>
      <w:r>
        <w:fldChar w:fldCharType="separate"/>
      </w:r>
      <w:r>
        <w:t>70</w:t>
      </w:r>
      <w:r>
        <w:fldChar w:fldCharType="end"/>
      </w:r>
    </w:p>
    <w:p>
      <w:pPr>
        <w:pStyle w:val="17"/>
        <w:tabs>
          <w:tab w:val="right" w:pos="2400"/>
          <w:tab w:val="right" w:leader="dot" w:pos="9641"/>
          <w:tab w:val="clear" w:pos="9639"/>
        </w:tabs>
      </w:pPr>
      <w:r>
        <w:rPr>
          <w:rFonts w:hint="eastAsia"/>
          <w:lang w:eastAsia="zh-CN"/>
        </w:rPr>
        <w:t>5.19</w:t>
      </w:r>
      <w:r>
        <w:rPr>
          <w:lang w:eastAsia="zh-CN"/>
        </w:rPr>
        <w:t>.1.5</w:t>
      </w:r>
      <w:r>
        <w:rPr>
          <w:lang w:eastAsia="zh-CN"/>
        </w:rPr>
        <w:tab/>
      </w:r>
      <w:r>
        <w:rPr>
          <w:lang w:eastAsia="zh-CN"/>
        </w:rPr>
        <w:t>REFSENs requirements</w:t>
      </w:r>
      <w:r>
        <w:tab/>
      </w:r>
      <w:r>
        <w:fldChar w:fldCharType="begin"/>
      </w:r>
      <w:r>
        <w:instrText xml:space="preserve"> PAGEREF _Toc6747 \h </w:instrText>
      </w:r>
      <w:r>
        <w:fldChar w:fldCharType="separate"/>
      </w:r>
      <w:r>
        <w:t>70</w:t>
      </w:r>
      <w:r>
        <w:fldChar w:fldCharType="end"/>
      </w:r>
    </w:p>
    <w:p>
      <w:pPr>
        <w:pStyle w:val="17"/>
        <w:tabs>
          <w:tab w:val="right" w:pos="2400"/>
          <w:tab w:val="right" w:leader="dot" w:pos="9641"/>
          <w:tab w:val="clear" w:pos="9639"/>
        </w:tabs>
      </w:pPr>
      <w:r>
        <w:rPr>
          <w:rFonts w:hint="eastAsia"/>
          <w:lang w:eastAsia="zh-CN"/>
        </w:rPr>
        <w:t>5.19</w:t>
      </w:r>
      <w:r>
        <w:rPr>
          <w:lang w:eastAsia="zh-CN"/>
        </w:rPr>
        <w:t>.1.6</w:t>
      </w:r>
      <w:r>
        <w:rPr>
          <w:lang w:eastAsia="zh-CN"/>
        </w:rPr>
        <w:tab/>
      </w:r>
      <w:r>
        <w:rPr>
          <w:lang w:eastAsia="zh-CN"/>
        </w:rPr>
        <w:t>OOB blocking exception requirements</w:t>
      </w:r>
      <w:r>
        <w:tab/>
      </w:r>
      <w:r>
        <w:fldChar w:fldCharType="begin"/>
      </w:r>
      <w:r>
        <w:instrText xml:space="preserve"> PAGEREF _Toc8029 \h </w:instrText>
      </w:r>
      <w:r>
        <w:fldChar w:fldCharType="separate"/>
      </w:r>
      <w:r>
        <w:t>71</w:t>
      </w:r>
      <w:r>
        <w:fldChar w:fldCharType="end"/>
      </w:r>
    </w:p>
    <w:p>
      <w:pPr>
        <w:pStyle w:val="19"/>
        <w:tabs>
          <w:tab w:val="right" w:pos="2000"/>
          <w:tab w:val="right" w:leader="dot" w:pos="9641"/>
          <w:tab w:val="clear" w:pos="9639"/>
        </w:tabs>
      </w:pPr>
      <w:r>
        <w:rPr>
          <w:rFonts w:hint="eastAsia"/>
          <w:lang w:val="en-US" w:eastAsia="zh-CN"/>
        </w:rPr>
        <w:t>5.20</w:t>
      </w:r>
      <w:r>
        <w:rPr>
          <w:lang w:val="en-US" w:eastAsia="zh-CN"/>
        </w:rPr>
        <w:tab/>
      </w:r>
      <w:r>
        <w:rPr>
          <w:lang w:val="en-US" w:eastAsia="zh-CN"/>
        </w:rPr>
        <w:t xml:space="preserve"> CA_n25-n85</w:t>
      </w:r>
      <w:r>
        <w:rPr>
          <w:rFonts w:hint="eastAsia"/>
          <w:lang w:val="en-US" w:eastAsia="zh-CN"/>
        </w:rPr>
        <w:tab/>
      </w:r>
      <w:r>
        <w:tab/>
      </w:r>
      <w:r>
        <w:fldChar w:fldCharType="begin"/>
      </w:r>
      <w:r>
        <w:instrText xml:space="preserve"> PAGEREF _Toc12906 \h </w:instrText>
      </w:r>
      <w:r>
        <w:fldChar w:fldCharType="separate"/>
      </w:r>
      <w:r>
        <w:t>71</w:t>
      </w:r>
      <w:r>
        <w:fldChar w:fldCharType="end"/>
      </w:r>
    </w:p>
    <w:p>
      <w:pPr>
        <w:pStyle w:val="18"/>
        <w:tabs>
          <w:tab w:val="right" w:pos="2400"/>
          <w:tab w:val="right" w:leader="dot" w:pos="9641"/>
          <w:tab w:val="clear" w:pos="9639"/>
        </w:tabs>
      </w:pPr>
      <w:r>
        <w:rPr>
          <w:rFonts w:hint="eastAsia"/>
          <w:lang w:val="en-US" w:eastAsia="zh-CN"/>
        </w:rPr>
        <w:t>5.20</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_Toc2616 \h </w:instrText>
      </w:r>
      <w:r>
        <w:fldChar w:fldCharType="separate"/>
      </w:r>
      <w:r>
        <w:t>71</w:t>
      </w:r>
      <w:r>
        <w:fldChar w:fldCharType="end"/>
      </w:r>
    </w:p>
    <w:p>
      <w:pPr>
        <w:pStyle w:val="17"/>
        <w:tabs>
          <w:tab w:val="right" w:leader="dot" w:pos="9641"/>
          <w:tab w:val="clear" w:pos="9639"/>
        </w:tabs>
      </w:pPr>
      <w:r>
        <w:rPr>
          <w:rFonts w:hint="eastAsia"/>
          <w:lang w:eastAsia="zh-CN"/>
        </w:rPr>
        <w:t>5.20</w:t>
      </w:r>
      <w:r>
        <w:rPr>
          <w:lang w:eastAsia="zh-CN"/>
        </w:rPr>
        <w:t>.1.1 Operating bands for CA</w:t>
      </w:r>
      <w:r>
        <w:tab/>
      </w:r>
      <w:r>
        <w:fldChar w:fldCharType="begin"/>
      </w:r>
      <w:r>
        <w:instrText xml:space="preserve"> PAGEREF _Toc10850 \h </w:instrText>
      </w:r>
      <w:r>
        <w:fldChar w:fldCharType="separate"/>
      </w:r>
      <w:r>
        <w:t>71</w:t>
      </w:r>
      <w:r>
        <w:fldChar w:fldCharType="end"/>
      </w:r>
    </w:p>
    <w:p>
      <w:pPr>
        <w:pStyle w:val="17"/>
        <w:tabs>
          <w:tab w:val="right" w:pos="2400"/>
          <w:tab w:val="right" w:leader="dot" w:pos="9641"/>
          <w:tab w:val="clear" w:pos="9639"/>
        </w:tabs>
      </w:pPr>
      <w:r>
        <w:rPr>
          <w:rFonts w:hint="eastAsia"/>
          <w:lang w:val="en-US" w:eastAsia="zh-CN"/>
        </w:rPr>
        <w:t>5.20</w:t>
      </w:r>
      <w:r>
        <w:rPr>
          <w:lang w:val="en-US" w:eastAsia="zh-CN"/>
        </w:rPr>
        <w:t>.1.2</w:t>
      </w:r>
      <w:r>
        <w:rPr>
          <w:lang w:val="en-US" w:eastAsia="zh-CN"/>
        </w:rPr>
        <w:tab/>
      </w:r>
      <w:r>
        <w:rPr>
          <w:lang w:val="en-US" w:eastAsia="zh-CN"/>
        </w:rPr>
        <w:t xml:space="preserve">Channel bandwidths per operating band for </w:t>
      </w:r>
      <w:r>
        <w:rPr>
          <w:lang w:val="en-US" w:eastAsia="ja-JP"/>
        </w:rPr>
        <w:t>CA</w:t>
      </w:r>
      <w:r>
        <w:tab/>
      </w:r>
      <w:r>
        <w:fldChar w:fldCharType="begin"/>
      </w:r>
      <w:r>
        <w:instrText xml:space="preserve"> PAGEREF _Toc982 \h </w:instrText>
      </w:r>
      <w:r>
        <w:fldChar w:fldCharType="separate"/>
      </w:r>
      <w:r>
        <w:t>71</w:t>
      </w:r>
      <w:r>
        <w:fldChar w:fldCharType="end"/>
      </w:r>
    </w:p>
    <w:p>
      <w:pPr>
        <w:pStyle w:val="17"/>
        <w:tabs>
          <w:tab w:val="right" w:pos="2400"/>
          <w:tab w:val="right" w:leader="dot" w:pos="9641"/>
          <w:tab w:val="clear" w:pos="9639"/>
        </w:tabs>
      </w:pPr>
      <w:r>
        <w:rPr>
          <w:rFonts w:hint="eastAsia"/>
          <w:lang w:val="en-US" w:eastAsia="zh-CN"/>
        </w:rPr>
        <w:t>5.20</w:t>
      </w:r>
      <w:r>
        <w:rPr>
          <w:lang w:val="en-US" w:eastAsia="zh-CN"/>
        </w:rPr>
        <w:t>.1.3</w:t>
      </w:r>
      <w:r>
        <w:rPr>
          <w:lang w:val="en-US" w:eastAsia="zh-CN"/>
        </w:rPr>
        <w:tab/>
      </w:r>
      <w:r>
        <w:rPr>
          <w:lang w:val="en-US" w:eastAsia="zh-CN"/>
        </w:rPr>
        <w:t>Co-existence studies</w:t>
      </w:r>
      <w:r>
        <w:tab/>
      </w:r>
      <w:r>
        <w:fldChar w:fldCharType="begin"/>
      </w:r>
      <w:r>
        <w:instrText xml:space="preserve"> PAGEREF _Toc30608 \h </w:instrText>
      </w:r>
      <w:r>
        <w:fldChar w:fldCharType="separate"/>
      </w:r>
      <w:r>
        <w:t>71</w:t>
      </w:r>
      <w:r>
        <w:fldChar w:fldCharType="end"/>
      </w:r>
    </w:p>
    <w:p>
      <w:pPr>
        <w:pStyle w:val="17"/>
        <w:tabs>
          <w:tab w:val="right" w:pos="2400"/>
          <w:tab w:val="right" w:leader="dot" w:pos="9641"/>
          <w:tab w:val="clear" w:pos="9639"/>
        </w:tabs>
      </w:pPr>
      <w:r>
        <w:rPr>
          <w:rFonts w:hint="eastAsia"/>
          <w:lang w:val="en-US" w:eastAsia="zh-CN"/>
        </w:rPr>
        <w:t>5.20</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_Toc21068 \h </w:instrText>
      </w:r>
      <w:r>
        <w:fldChar w:fldCharType="separate"/>
      </w:r>
      <w:r>
        <w:t>72</w:t>
      </w:r>
      <w:r>
        <w:fldChar w:fldCharType="end"/>
      </w:r>
    </w:p>
    <w:p>
      <w:pPr>
        <w:pStyle w:val="17"/>
        <w:tabs>
          <w:tab w:val="right" w:pos="2400"/>
          <w:tab w:val="right" w:leader="dot" w:pos="9641"/>
          <w:tab w:val="clear" w:pos="9639"/>
        </w:tabs>
      </w:pPr>
      <w:r>
        <w:rPr>
          <w:rFonts w:hint="eastAsia"/>
          <w:lang w:eastAsia="zh-CN"/>
        </w:rPr>
        <w:t>5.20</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_Toc15824 \h </w:instrText>
      </w:r>
      <w:r>
        <w:fldChar w:fldCharType="separate"/>
      </w:r>
      <w:r>
        <w:t>72</w:t>
      </w:r>
      <w:r>
        <w:fldChar w:fldCharType="end"/>
      </w:r>
    </w:p>
    <w:p>
      <w:pPr>
        <w:pStyle w:val="17"/>
        <w:tabs>
          <w:tab w:val="right" w:leader="dot" w:pos="9641"/>
          <w:tab w:val="clear" w:pos="9639"/>
        </w:tabs>
      </w:pPr>
      <w:r>
        <w:rPr>
          <w:rFonts w:cs="Arial"/>
        </w:rPr>
        <w:t>There are no specific REFSENS requirements for 1 band UL</w:t>
      </w:r>
      <w:r>
        <w:tab/>
      </w:r>
      <w:r>
        <w:fldChar w:fldCharType="begin"/>
      </w:r>
      <w:r>
        <w:instrText xml:space="preserve"> PAGEREF _Toc28624 \h </w:instrText>
      </w:r>
      <w:r>
        <w:fldChar w:fldCharType="separate"/>
      </w:r>
      <w:r>
        <w:t>72</w:t>
      </w:r>
      <w:r>
        <w:fldChar w:fldCharType="end"/>
      </w:r>
    </w:p>
    <w:p>
      <w:pPr>
        <w:pStyle w:val="17"/>
        <w:tabs>
          <w:tab w:val="right" w:pos="2400"/>
          <w:tab w:val="right" w:leader="dot" w:pos="9641"/>
          <w:tab w:val="clear" w:pos="9639"/>
        </w:tabs>
      </w:pPr>
      <w:r>
        <w:rPr>
          <w:rFonts w:hint="eastAsia"/>
          <w:lang w:eastAsia="zh-CN"/>
        </w:rPr>
        <w:t>5.20</w:t>
      </w:r>
      <w:r>
        <w:t>.1.6</w:t>
      </w:r>
      <w:r>
        <w:tab/>
      </w:r>
      <w:r>
        <w:t>OOB blocking exception requirements</w:t>
      </w:r>
      <w:r>
        <w:tab/>
      </w:r>
      <w:r>
        <w:fldChar w:fldCharType="begin"/>
      </w:r>
      <w:r>
        <w:instrText xml:space="preserve"> PAGEREF _Toc1303 \h </w:instrText>
      </w:r>
      <w:r>
        <w:fldChar w:fldCharType="separate"/>
      </w:r>
      <w:r>
        <w:t>72</w:t>
      </w:r>
      <w:r>
        <w:fldChar w:fldCharType="end"/>
      </w:r>
    </w:p>
    <w:p>
      <w:pPr>
        <w:pStyle w:val="18"/>
        <w:tabs>
          <w:tab w:val="right" w:pos="2400"/>
          <w:tab w:val="right" w:leader="dot" w:pos="9641"/>
          <w:tab w:val="clear" w:pos="9639"/>
        </w:tabs>
      </w:pPr>
      <w:r>
        <w:rPr>
          <w:rFonts w:hint="eastAsia"/>
          <w:lang w:val="en-US" w:eastAsia="zh-CN"/>
        </w:rPr>
        <w:t>5.20</w:t>
      </w:r>
      <w:r>
        <w:rPr>
          <w:lang w:eastAsia="zh-CN"/>
        </w:rPr>
        <w:t>.</w:t>
      </w:r>
      <w:r>
        <w:rPr>
          <w:lang w:val="en-US" w:eastAsia="zh-CN"/>
        </w:rPr>
        <w:t>2</w:t>
      </w:r>
      <w:r>
        <w:rPr>
          <w:lang w:val="en-US" w:eastAsia="zh-CN"/>
        </w:rPr>
        <w:tab/>
      </w:r>
      <w:r>
        <w:rPr>
          <w:lang w:val="en-US" w:eastAsia="zh-CN"/>
        </w:rPr>
        <w:t xml:space="preserve"> Specific for 2 bands UL </w:t>
      </w:r>
      <w:r>
        <w:rPr>
          <w:lang w:eastAsia="zh-CN"/>
        </w:rPr>
        <w:t>CA</w:t>
      </w:r>
      <w:r>
        <w:tab/>
      </w:r>
      <w:r>
        <w:fldChar w:fldCharType="begin"/>
      </w:r>
      <w:r>
        <w:instrText xml:space="preserve"> PAGEREF _Toc26780 \h </w:instrText>
      </w:r>
      <w:r>
        <w:fldChar w:fldCharType="separate"/>
      </w:r>
      <w:r>
        <w:t>72</w:t>
      </w:r>
      <w:r>
        <w:fldChar w:fldCharType="end"/>
      </w:r>
    </w:p>
    <w:p>
      <w:pPr>
        <w:pStyle w:val="17"/>
        <w:tabs>
          <w:tab w:val="right" w:pos="2400"/>
          <w:tab w:val="right" w:leader="dot" w:pos="9641"/>
          <w:tab w:val="clear" w:pos="9639"/>
        </w:tabs>
      </w:pPr>
      <w:r>
        <w:rPr>
          <w:rFonts w:hint="eastAsia" w:cs="Arial"/>
          <w:lang w:val="en-US" w:eastAsia="zh-CN"/>
        </w:rPr>
        <w:t>5.20</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_Toc9330 \h </w:instrText>
      </w:r>
      <w:r>
        <w:fldChar w:fldCharType="separate"/>
      </w:r>
      <w:r>
        <w:t>72</w:t>
      </w:r>
      <w:r>
        <w:fldChar w:fldCharType="end"/>
      </w:r>
    </w:p>
    <w:p>
      <w:pPr>
        <w:pStyle w:val="17"/>
        <w:tabs>
          <w:tab w:val="right" w:pos="2400"/>
          <w:tab w:val="right" w:leader="dot" w:pos="9641"/>
          <w:tab w:val="clear" w:pos="9639"/>
        </w:tabs>
      </w:pPr>
      <w:r>
        <w:rPr>
          <w:rFonts w:hint="eastAsia"/>
          <w:lang w:val="en-US" w:eastAsia="zh-CN"/>
        </w:rPr>
        <w:t>5.20</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 xml:space="preserve"> </w:t>
      </w:r>
      <w:r>
        <w:rPr>
          <w:lang w:eastAsia="zh-CN"/>
        </w:rPr>
        <w:t>UE co-existence</w:t>
      </w:r>
      <w:r>
        <w:tab/>
      </w:r>
      <w:r>
        <w:fldChar w:fldCharType="begin"/>
      </w:r>
      <w:r>
        <w:instrText xml:space="preserve"> PAGEREF _Toc3187 \h </w:instrText>
      </w:r>
      <w:r>
        <w:fldChar w:fldCharType="separate"/>
      </w:r>
      <w:r>
        <w:t>72</w:t>
      </w:r>
      <w:r>
        <w:fldChar w:fldCharType="end"/>
      </w:r>
    </w:p>
    <w:p>
      <w:pPr>
        <w:pStyle w:val="17"/>
        <w:tabs>
          <w:tab w:val="right" w:pos="2400"/>
          <w:tab w:val="right" w:leader="dot" w:pos="9641"/>
          <w:tab w:val="clear" w:pos="9639"/>
        </w:tabs>
      </w:pPr>
      <w:r>
        <w:rPr>
          <w:rFonts w:hint="eastAsia"/>
          <w:lang w:val="en-US" w:eastAsia="zh-CN"/>
        </w:rPr>
        <w:t>5.20</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 xml:space="preserve"> REFSENS requirements</w:t>
      </w:r>
      <w:r>
        <w:tab/>
      </w:r>
      <w:r>
        <w:fldChar w:fldCharType="begin"/>
      </w:r>
      <w:r>
        <w:instrText xml:space="preserve"> PAGEREF _Toc21970 \h </w:instrText>
      </w:r>
      <w:r>
        <w:fldChar w:fldCharType="separate"/>
      </w:r>
      <w:r>
        <w:t>73</w:t>
      </w:r>
      <w:r>
        <w:fldChar w:fldCharType="end"/>
      </w:r>
    </w:p>
    <w:p>
      <w:pPr>
        <w:pStyle w:val="19"/>
        <w:tabs>
          <w:tab w:val="right" w:pos="2000"/>
          <w:tab w:val="right" w:leader="dot" w:pos="9641"/>
          <w:tab w:val="clear" w:pos="9639"/>
        </w:tabs>
      </w:pPr>
      <w:r>
        <w:rPr>
          <w:rFonts w:hint="eastAsia"/>
          <w:lang w:val="en-US" w:eastAsia="zh-CN"/>
        </w:rPr>
        <w:t>5.21</w:t>
      </w:r>
      <w:r>
        <w:rPr>
          <w:lang w:val="en-US" w:eastAsia="zh-CN"/>
        </w:rPr>
        <w:tab/>
      </w:r>
      <w:r>
        <w:rPr>
          <w:lang w:val="en-US" w:eastAsia="zh-CN"/>
        </w:rPr>
        <w:t xml:space="preserve"> CA_n41-n85</w:t>
      </w:r>
      <w:r>
        <w:tab/>
      </w:r>
      <w:r>
        <w:rPr>
          <w:rFonts w:hint="eastAsia"/>
          <w:lang w:val="en-US" w:eastAsia="zh-CN"/>
        </w:rPr>
        <w:tab/>
      </w:r>
      <w:r>
        <w:fldChar w:fldCharType="begin"/>
      </w:r>
      <w:r>
        <w:instrText xml:space="preserve"> PAGEREF _Toc14780 \h </w:instrText>
      </w:r>
      <w:r>
        <w:fldChar w:fldCharType="separate"/>
      </w:r>
      <w:r>
        <w:t>74</w:t>
      </w:r>
      <w:r>
        <w:fldChar w:fldCharType="end"/>
      </w:r>
    </w:p>
    <w:p>
      <w:pPr>
        <w:pStyle w:val="18"/>
        <w:tabs>
          <w:tab w:val="right" w:pos="2400"/>
          <w:tab w:val="right" w:leader="dot" w:pos="9641"/>
          <w:tab w:val="clear" w:pos="9639"/>
        </w:tabs>
      </w:pPr>
      <w:r>
        <w:rPr>
          <w:rFonts w:hint="eastAsia"/>
          <w:lang w:val="en-US" w:eastAsia="zh-CN"/>
        </w:rPr>
        <w:t>5.21</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_Toc16732 \h </w:instrText>
      </w:r>
      <w:r>
        <w:fldChar w:fldCharType="separate"/>
      </w:r>
      <w:r>
        <w:t>74</w:t>
      </w:r>
      <w:r>
        <w:fldChar w:fldCharType="end"/>
      </w:r>
    </w:p>
    <w:p>
      <w:pPr>
        <w:pStyle w:val="17"/>
        <w:tabs>
          <w:tab w:val="right" w:leader="dot" w:pos="9641"/>
          <w:tab w:val="clear" w:pos="9639"/>
        </w:tabs>
      </w:pPr>
      <w:r>
        <w:rPr>
          <w:rFonts w:hint="eastAsia"/>
          <w:lang w:eastAsia="zh-CN"/>
        </w:rPr>
        <w:t>5.21</w:t>
      </w:r>
      <w:r>
        <w:rPr>
          <w:lang w:eastAsia="zh-CN"/>
        </w:rPr>
        <w:t>.1.1 Operating bands for CA</w:t>
      </w:r>
      <w:r>
        <w:tab/>
      </w:r>
      <w:r>
        <w:fldChar w:fldCharType="begin"/>
      </w:r>
      <w:r>
        <w:instrText xml:space="preserve"> PAGEREF _Toc30228 \h </w:instrText>
      </w:r>
      <w:r>
        <w:fldChar w:fldCharType="separate"/>
      </w:r>
      <w:r>
        <w:t>74</w:t>
      </w:r>
      <w:r>
        <w:fldChar w:fldCharType="end"/>
      </w:r>
    </w:p>
    <w:p>
      <w:pPr>
        <w:pStyle w:val="17"/>
        <w:tabs>
          <w:tab w:val="right" w:pos="2400"/>
          <w:tab w:val="right" w:leader="dot" w:pos="9641"/>
          <w:tab w:val="clear" w:pos="9639"/>
        </w:tabs>
      </w:pPr>
      <w:r>
        <w:rPr>
          <w:rFonts w:hint="eastAsia"/>
          <w:lang w:val="en-US" w:eastAsia="zh-CN"/>
        </w:rPr>
        <w:t>5.21</w:t>
      </w:r>
      <w:r>
        <w:rPr>
          <w:lang w:val="en-US" w:eastAsia="zh-CN"/>
        </w:rPr>
        <w:t>.1.2</w:t>
      </w:r>
      <w:r>
        <w:rPr>
          <w:lang w:val="en-US" w:eastAsia="zh-CN"/>
        </w:rPr>
        <w:tab/>
      </w:r>
      <w:r>
        <w:rPr>
          <w:lang w:val="en-US" w:eastAsia="zh-CN"/>
        </w:rPr>
        <w:t xml:space="preserve">Channel bandwidths per operating band for </w:t>
      </w:r>
      <w:r>
        <w:rPr>
          <w:lang w:val="en-US" w:eastAsia="ja-JP"/>
        </w:rPr>
        <w:t>CA</w:t>
      </w:r>
      <w:r>
        <w:tab/>
      </w:r>
      <w:r>
        <w:fldChar w:fldCharType="begin"/>
      </w:r>
      <w:r>
        <w:instrText xml:space="preserve"> PAGEREF _Toc1047 \h </w:instrText>
      </w:r>
      <w:r>
        <w:fldChar w:fldCharType="separate"/>
      </w:r>
      <w:r>
        <w:t>74</w:t>
      </w:r>
      <w:r>
        <w:fldChar w:fldCharType="end"/>
      </w:r>
    </w:p>
    <w:p>
      <w:pPr>
        <w:pStyle w:val="17"/>
        <w:tabs>
          <w:tab w:val="right" w:pos="2400"/>
          <w:tab w:val="right" w:leader="dot" w:pos="9641"/>
          <w:tab w:val="clear" w:pos="9639"/>
        </w:tabs>
      </w:pPr>
      <w:r>
        <w:rPr>
          <w:rFonts w:hint="eastAsia"/>
          <w:lang w:val="en-US" w:eastAsia="zh-CN"/>
        </w:rPr>
        <w:t>5.21</w:t>
      </w:r>
      <w:r>
        <w:rPr>
          <w:lang w:val="en-US" w:eastAsia="zh-CN"/>
        </w:rPr>
        <w:t>.1.3</w:t>
      </w:r>
      <w:r>
        <w:rPr>
          <w:lang w:val="en-US" w:eastAsia="zh-CN"/>
        </w:rPr>
        <w:tab/>
      </w:r>
      <w:r>
        <w:rPr>
          <w:lang w:val="en-US" w:eastAsia="zh-CN"/>
        </w:rPr>
        <w:t>Co-existence studies</w:t>
      </w:r>
      <w:r>
        <w:tab/>
      </w:r>
      <w:r>
        <w:fldChar w:fldCharType="begin"/>
      </w:r>
      <w:r>
        <w:instrText xml:space="preserve"> PAGEREF _Toc26813 \h </w:instrText>
      </w:r>
      <w:r>
        <w:fldChar w:fldCharType="separate"/>
      </w:r>
      <w:r>
        <w:t>74</w:t>
      </w:r>
      <w:r>
        <w:fldChar w:fldCharType="end"/>
      </w:r>
    </w:p>
    <w:p>
      <w:pPr>
        <w:pStyle w:val="17"/>
        <w:tabs>
          <w:tab w:val="right" w:pos="2400"/>
          <w:tab w:val="right" w:leader="dot" w:pos="9641"/>
          <w:tab w:val="clear" w:pos="9639"/>
        </w:tabs>
      </w:pPr>
      <w:r>
        <w:rPr>
          <w:rFonts w:hint="eastAsia"/>
          <w:lang w:val="en-US" w:eastAsia="zh-CN"/>
        </w:rPr>
        <w:t>5.21</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_Toc5421 \h </w:instrText>
      </w:r>
      <w:r>
        <w:fldChar w:fldCharType="separate"/>
      </w:r>
      <w:r>
        <w:t>75</w:t>
      </w:r>
      <w:r>
        <w:fldChar w:fldCharType="end"/>
      </w:r>
    </w:p>
    <w:p>
      <w:pPr>
        <w:pStyle w:val="17"/>
        <w:tabs>
          <w:tab w:val="right" w:pos="2400"/>
          <w:tab w:val="right" w:leader="dot" w:pos="9641"/>
          <w:tab w:val="clear" w:pos="9639"/>
        </w:tabs>
      </w:pPr>
      <w:r>
        <w:rPr>
          <w:rFonts w:hint="eastAsia"/>
          <w:lang w:eastAsia="zh-CN"/>
        </w:rPr>
        <w:t>5.21</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_Toc11619 \h </w:instrText>
      </w:r>
      <w:r>
        <w:fldChar w:fldCharType="separate"/>
      </w:r>
      <w:r>
        <w:t>75</w:t>
      </w:r>
      <w:r>
        <w:fldChar w:fldCharType="end"/>
      </w:r>
    </w:p>
    <w:p>
      <w:pPr>
        <w:pStyle w:val="17"/>
        <w:tabs>
          <w:tab w:val="right" w:leader="dot" w:pos="9641"/>
          <w:tab w:val="clear" w:pos="9639"/>
        </w:tabs>
      </w:pPr>
      <w:r>
        <w:rPr>
          <w:rFonts w:cs="Arial"/>
        </w:rPr>
        <w:t>There are no specific REFSENS requirements for 1 band UL</w:t>
      </w:r>
      <w:r>
        <w:tab/>
      </w:r>
      <w:r>
        <w:fldChar w:fldCharType="begin"/>
      </w:r>
      <w:r>
        <w:instrText xml:space="preserve"> PAGEREF _Toc17951 \h </w:instrText>
      </w:r>
      <w:r>
        <w:fldChar w:fldCharType="separate"/>
      </w:r>
      <w:r>
        <w:t>75</w:t>
      </w:r>
      <w:r>
        <w:fldChar w:fldCharType="end"/>
      </w:r>
    </w:p>
    <w:p>
      <w:pPr>
        <w:pStyle w:val="17"/>
        <w:tabs>
          <w:tab w:val="right" w:pos="2400"/>
          <w:tab w:val="right" w:leader="dot" w:pos="9641"/>
          <w:tab w:val="clear" w:pos="9639"/>
        </w:tabs>
      </w:pPr>
      <w:r>
        <w:rPr>
          <w:rFonts w:hint="eastAsia"/>
          <w:lang w:eastAsia="zh-CN"/>
        </w:rPr>
        <w:t>5.21</w:t>
      </w:r>
      <w:r>
        <w:t>.1.6</w:t>
      </w:r>
      <w:r>
        <w:tab/>
      </w:r>
      <w:r>
        <w:t>OOB blocking exception requirements</w:t>
      </w:r>
      <w:r>
        <w:tab/>
      </w:r>
      <w:r>
        <w:fldChar w:fldCharType="begin"/>
      </w:r>
      <w:r>
        <w:instrText xml:space="preserve"> PAGEREF _Toc27135 \h </w:instrText>
      </w:r>
      <w:r>
        <w:fldChar w:fldCharType="separate"/>
      </w:r>
      <w:r>
        <w:t>75</w:t>
      </w:r>
      <w:r>
        <w:fldChar w:fldCharType="end"/>
      </w:r>
    </w:p>
    <w:p>
      <w:pPr>
        <w:pStyle w:val="18"/>
        <w:tabs>
          <w:tab w:val="right" w:pos="2400"/>
          <w:tab w:val="right" w:leader="dot" w:pos="9641"/>
          <w:tab w:val="clear" w:pos="9639"/>
        </w:tabs>
      </w:pPr>
      <w:r>
        <w:rPr>
          <w:rFonts w:hint="eastAsia"/>
          <w:lang w:val="en-US" w:eastAsia="zh-CN"/>
        </w:rPr>
        <w:t>5.21</w:t>
      </w:r>
      <w:r>
        <w:rPr>
          <w:lang w:eastAsia="zh-CN"/>
        </w:rPr>
        <w:t>.</w:t>
      </w:r>
      <w:r>
        <w:rPr>
          <w:lang w:val="en-US" w:eastAsia="zh-CN"/>
        </w:rPr>
        <w:t>2</w:t>
      </w:r>
      <w:r>
        <w:rPr>
          <w:lang w:val="en-US" w:eastAsia="zh-CN"/>
        </w:rPr>
        <w:tab/>
      </w:r>
      <w:r>
        <w:rPr>
          <w:lang w:val="en-US" w:eastAsia="zh-CN"/>
        </w:rPr>
        <w:t xml:space="preserve"> Specific for 2 bands UL </w:t>
      </w:r>
      <w:r>
        <w:rPr>
          <w:lang w:eastAsia="zh-CN"/>
        </w:rPr>
        <w:t>CA</w:t>
      </w:r>
      <w:r>
        <w:tab/>
      </w:r>
      <w:r>
        <w:fldChar w:fldCharType="begin"/>
      </w:r>
      <w:r>
        <w:instrText xml:space="preserve"> PAGEREF _Toc15764 \h </w:instrText>
      </w:r>
      <w:r>
        <w:fldChar w:fldCharType="separate"/>
      </w:r>
      <w:r>
        <w:t>75</w:t>
      </w:r>
      <w:r>
        <w:fldChar w:fldCharType="end"/>
      </w:r>
    </w:p>
    <w:p>
      <w:pPr>
        <w:pStyle w:val="17"/>
        <w:tabs>
          <w:tab w:val="right" w:pos="2400"/>
          <w:tab w:val="right" w:leader="dot" w:pos="9641"/>
          <w:tab w:val="clear" w:pos="9639"/>
        </w:tabs>
      </w:pPr>
      <w:r>
        <w:rPr>
          <w:rFonts w:hint="eastAsia" w:cs="Arial"/>
          <w:lang w:val="en-US" w:eastAsia="zh-CN"/>
        </w:rPr>
        <w:t>5.21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_Toc10470 \h </w:instrText>
      </w:r>
      <w:r>
        <w:fldChar w:fldCharType="separate"/>
      </w:r>
      <w:r>
        <w:t>75</w:t>
      </w:r>
      <w:r>
        <w:fldChar w:fldCharType="end"/>
      </w:r>
    </w:p>
    <w:p>
      <w:pPr>
        <w:pStyle w:val="17"/>
        <w:tabs>
          <w:tab w:val="right" w:pos="2400"/>
          <w:tab w:val="right" w:leader="dot" w:pos="9641"/>
          <w:tab w:val="clear" w:pos="9639"/>
        </w:tabs>
      </w:pPr>
      <w:r>
        <w:rPr>
          <w:rFonts w:hint="eastAsia"/>
          <w:lang w:val="en-US" w:eastAsia="zh-CN"/>
        </w:rPr>
        <w:t>5.21</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 xml:space="preserve"> </w:t>
      </w:r>
      <w:r>
        <w:rPr>
          <w:lang w:eastAsia="zh-CN"/>
        </w:rPr>
        <w:t>UE co-existence</w:t>
      </w:r>
      <w:r>
        <w:tab/>
      </w:r>
      <w:r>
        <w:fldChar w:fldCharType="begin"/>
      </w:r>
      <w:r>
        <w:instrText xml:space="preserve"> PAGEREF _Toc2479 \h </w:instrText>
      </w:r>
      <w:r>
        <w:fldChar w:fldCharType="separate"/>
      </w:r>
      <w:r>
        <w:t>75</w:t>
      </w:r>
      <w:r>
        <w:fldChar w:fldCharType="end"/>
      </w:r>
    </w:p>
    <w:p>
      <w:pPr>
        <w:pStyle w:val="17"/>
        <w:tabs>
          <w:tab w:val="right" w:pos="2400"/>
          <w:tab w:val="right" w:leader="dot" w:pos="9641"/>
          <w:tab w:val="clear" w:pos="9639"/>
        </w:tabs>
      </w:pPr>
      <w:r>
        <w:rPr>
          <w:rFonts w:hint="eastAsia"/>
          <w:lang w:val="en-US" w:eastAsia="zh-CN"/>
        </w:rPr>
        <w:t>5.21</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 xml:space="preserve"> REFSENS requirements</w:t>
      </w:r>
      <w:r>
        <w:tab/>
      </w:r>
      <w:r>
        <w:fldChar w:fldCharType="begin"/>
      </w:r>
      <w:r>
        <w:instrText xml:space="preserve"> PAGEREF _Toc16455 \h </w:instrText>
      </w:r>
      <w:r>
        <w:fldChar w:fldCharType="separate"/>
      </w:r>
      <w:r>
        <w:t>76</w:t>
      </w:r>
      <w:r>
        <w:fldChar w:fldCharType="end"/>
      </w:r>
    </w:p>
    <w:p>
      <w:pPr>
        <w:pStyle w:val="19"/>
        <w:tabs>
          <w:tab w:val="right" w:pos="2000"/>
          <w:tab w:val="right" w:leader="dot" w:pos="9641"/>
          <w:tab w:val="clear" w:pos="9639"/>
        </w:tabs>
      </w:pPr>
      <w:r>
        <w:rPr>
          <w:rFonts w:hint="eastAsia"/>
          <w:lang w:val="en-US" w:eastAsia="zh-CN"/>
        </w:rPr>
        <w:t>5.22</w:t>
      </w:r>
      <w:r>
        <w:rPr>
          <w:lang w:val="en-US" w:eastAsia="zh-CN"/>
        </w:rPr>
        <w:tab/>
      </w:r>
      <w:r>
        <w:rPr>
          <w:lang w:val="en-US" w:eastAsia="zh-CN"/>
        </w:rPr>
        <w:t xml:space="preserve"> CA_n66-n85</w:t>
      </w:r>
      <w:r>
        <w:tab/>
      </w:r>
      <w:r>
        <w:rPr>
          <w:rFonts w:hint="eastAsia"/>
          <w:lang w:val="en-US" w:eastAsia="zh-CN"/>
        </w:rPr>
        <w:tab/>
      </w:r>
      <w:r>
        <w:fldChar w:fldCharType="begin"/>
      </w:r>
      <w:r>
        <w:instrText xml:space="preserve"> PAGEREF _Toc3603 \h </w:instrText>
      </w:r>
      <w:r>
        <w:fldChar w:fldCharType="separate"/>
      </w:r>
      <w:r>
        <w:t>76</w:t>
      </w:r>
      <w:r>
        <w:fldChar w:fldCharType="end"/>
      </w:r>
    </w:p>
    <w:p>
      <w:pPr>
        <w:pStyle w:val="18"/>
        <w:tabs>
          <w:tab w:val="right" w:pos="2400"/>
          <w:tab w:val="right" w:leader="dot" w:pos="9641"/>
          <w:tab w:val="clear" w:pos="9639"/>
        </w:tabs>
      </w:pPr>
      <w:r>
        <w:rPr>
          <w:rFonts w:hint="eastAsia"/>
          <w:lang w:val="en-US" w:eastAsia="zh-CN"/>
        </w:rPr>
        <w:t>5.22</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_Toc6822 \h </w:instrText>
      </w:r>
      <w:r>
        <w:fldChar w:fldCharType="separate"/>
      </w:r>
      <w:r>
        <w:t>76</w:t>
      </w:r>
      <w:r>
        <w:fldChar w:fldCharType="end"/>
      </w:r>
    </w:p>
    <w:p>
      <w:pPr>
        <w:pStyle w:val="17"/>
        <w:tabs>
          <w:tab w:val="right" w:leader="dot" w:pos="9641"/>
          <w:tab w:val="clear" w:pos="9639"/>
        </w:tabs>
      </w:pPr>
      <w:r>
        <w:rPr>
          <w:rFonts w:hint="eastAsia"/>
          <w:lang w:eastAsia="zh-CN"/>
        </w:rPr>
        <w:t>5.22</w:t>
      </w:r>
      <w:r>
        <w:rPr>
          <w:lang w:eastAsia="zh-CN"/>
        </w:rPr>
        <w:t>.1.1 Operating bands for CA</w:t>
      </w:r>
      <w:r>
        <w:tab/>
      </w:r>
      <w:r>
        <w:fldChar w:fldCharType="begin"/>
      </w:r>
      <w:r>
        <w:instrText xml:space="preserve"> PAGEREF _Toc29432 \h </w:instrText>
      </w:r>
      <w:r>
        <w:fldChar w:fldCharType="separate"/>
      </w:r>
      <w:r>
        <w:t>76</w:t>
      </w:r>
      <w:r>
        <w:fldChar w:fldCharType="end"/>
      </w:r>
    </w:p>
    <w:p>
      <w:pPr>
        <w:pStyle w:val="17"/>
        <w:tabs>
          <w:tab w:val="right" w:pos="2400"/>
          <w:tab w:val="right" w:leader="dot" w:pos="9641"/>
          <w:tab w:val="clear" w:pos="9639"/>
        </w:tabs>
      </w:pPr>
      <w:r>
        <w:rPr>
          <w:rFonts w:hint="eastAsia"/>
          <w:lang w:val="en-US" w:eastAsia="zh-CN"/>
        </w:rPr>
        <w:t>5.22</w:t>
      </w:r>
      <w:r>
        <w:rPr>
          <w:lang w:val="en-US" w:eastAsia="zh-CN"/>
        </w:rPr>
        <w:t>.1.2</w:t>
      </w:r>
      <w:r>
        <w:rPr>
          <w:lang w:val="en-US" w:eastAsia="zh-CN"/>
        </w:rPr>
        <w:tab/>
      </w:r>
      <w:r>
        <w:rPr>
          <w:lang w:val="en-US" w:eastAsia="zh-CN"/>
        </w:rPr>
        <w:t xml:space="preserve">Channel bandwidths per operating band for </w:t>
      </w:r>
      <w:r>
        <w:rPr>
          <w:lang w:val="en-US" w:eastAsia="ja-JP"/>
        </w:rPr>
        <w:t>CA</w:t>
      </w:r>
      <w:r>
        <w:tab/>
      </w:r>
      <w:r>
        <w:fldChar w:fldCharType="begin"/>
      </w:r>
      <w:r>
        <w:instrText xml:space="preserve"> PAGEREF _Toc4113 \h </w:instrText>
      </w:r>
      <w:r>
        <w:fldChar w:fldCharType="separate"/>
      </w:r>
      <w:r>
        <w:t>77</w:t>
      </w:r>
      <w:r>
        <w:fldChar w:fldCharType="end"/>
      </w:r>
    </w:p>
    <w:p>
      <w:pPr>
        <w:pStyle w:val="17"/>
        <w:tabs>
          <w:tab w:val="right" w:pos="2400"/>
          <w:tab w:val="right" w:leader="dot" w:pos="9641"/>
          <w:tab w:val="clear" w:pos="9639"/>
        </w:tabs>
      </w:pPr>
      <w:r>
        <w:rPr>
          <w:rFonts w:hint="eastAsia"/>
          <w:lang w:val="en-US" w:eastAsia="zh-CN"/>
        </w:rPr>
        <w:t>5.22</w:t>
      </w:r>
      <w:r>
        <w:rPr>
          <w:lang w:val="en-US" w:eastAsia="zh-CN"/>
        </w:rPr>
        <w:t>.1.3</w:t>
      </w:r>
      <w:r>
        <w:rPr>
          <w:lang w:val="en-US" w:eastAsia="zh-CN"/>
        </w:rPr>
        <w:tab/>
      </w:r>
      <w:r>
        <w:rPr>
          <w:lang w:val="en-US" w:eastAsia="zh-CN"/>
        </w:rPr>
        <w:t>Co-existence studies</w:t>
      </w:r>
      <w:r>
        <w:tab/>
      </w:r>
      <w:r>
        <w:fldChar w:fldCharType="begin"/>
      </w:r>
      <w:r>
        <w:instrText xml:space="preserve"> PAGEREF _Toc9731 \h </w:instrText>
      </w:r>
      <w:r>
        <w:fldChar w:fldCharType="separate"/>
      </w:r>
      <w:r>
        <w:t>77</w:t>
      </w:r>
      <w:r>
        <w:fldChar w:fldCharType="end"/>
      </w:r>
    </w:p>
    <w:p>
      <w:pPr>
        <w:pStyle w:val="17"/>
        <w:tabs>
          <w:tab w:val="right" w:pos="2400"/>
          <w:tab w:val="right" w:leader="dot" w:pos="9641"/>
          <w:tab w:val="clear" w:pos="9639"/>
        </w:tabs>
      </w:pPr>
      <w:r>
        <w:rPr>
          <w:rFonts w:hint="eastAsia"/>
          <w:lang w:val="en-US" w:eastAsia="zh-CN"/>
        </w:rPr>
        <w:t>5.22</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_Toc15912 \h </w:instrText>
      </w:r>
      <w:r>
        <w:fldChar w:fldCharType="separate"/>
      </w:r>
      <w:r>
        <w:t>77</w:t>
      </w:r>
      <w:r>
        <w:fldChar w:fldCharType="end"/>
      </w:r>
    </w:p>
    <w:p>
      <w:pPr>
        <w:pStyle w:val="17"/>
        <w:tabs>
          <w:tab w:val="right" w:pos="2400"/>
          <w:tab w:val="right" w:leader="dot" w:pos="9641"/>
          <w:tab w:val="clear" w:pos="9639"/>
        </w:tabs>
      </w:pPr>
      <w:r>
        <w:rPr>
          <w:rFonts w:hint="eastAsia"/>
          <w:lang w:eastAsia="zh-CN"/>
        </w:rPr>
        <w:t>5.22</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_Toc17085 \h </w:instrText>
      </w:r>
      <w:r>
        <w:fldChar w:fldCharType="separate"/>
      </w:r>
      <w:r>
        <w:t>78</w:t>
      </w:r>
      <w:r>
        <w:fldChar w:fldCharType="end"/>
      </w:r>
    </w:p>
    <w:p>
      <w:pPr>
        <w:pStyle w:val="17"/>
        <w:tabs>
          <w:tab w:val="right" w:pos="2400"/>
          <w:tab w:val="right" w:leader="dot" w:pos="9641"/>
          <w:tab w:val="clear" w:pos="9639"/>
        </w:tabs>
      </w:pPr>
      <w:r>
        <w:rPr>
          <w:rFonts w:hint="eastAsia"/>
          <w:lang w:eastAsia="zh-CN"/>
        </w:rPr>
        <w:t>5.22</w:t>
      </w:r>
      <w:r>
        <w:t>.1.6</w:t>
      </w:r>
      <w:r>
        <w:tab/>
      </w:r>
      <w:r>
        <w:t>OOB blocking exception requirements</w:t>
      </w:r>
      <w:r>
        <w:tab/>
      </w:r>
      <w:r>
        <w:fldChar w:fldCharType="begin"/>
      </w:r>
      <w:r>
        <w:instrText xml:space="preserve"> PAGEREF _Toc32040 \h </w:instrText>
      </w:r>
      <w:r>
        <w:fldChar w:fldCharType="separate"/>
      </w:r>
      <w:r>
        <w:t>78</w:t>
      </w:r>
      <w:r>
        <w:fldChar w:fldCharType="end"/>
      </w:r>
    </w:p>
    <w:p>
      <w:pPr>
        <w:pStyle w:val="18"/>
        <w:tabs>
          <w:tab w:val="right" w:pos="2400"/>
          <w:tab w:val="right" w:leader="dot" w:pos="9641"/>
          <w:tab w:val="clear" w:pos="9639"/>
        </w:tabs>
      </w:pPr>
      <w:r>
        <w:rPr>
          <w:rFonts w:hint="eastAsia"/>
          <w:lang w:val="en-US" w:eastAsia="zh-CN"/>
        </w:rPr>
        <w:t>5.22</w:t>
      </w:r>
      <w:r>
        <w:rPr>
          <w:lang w:eastAsia="zh-CN"/>
        </w:rPr>
        <w:t>.</w:t>
      </w:r>
      <w:r>
        <w:rPr>
          <w:lang w:val="en-US" w:eastAsia="zh-CN"/>
        </w:rPr>
        <w:t>2</w:t>
      </w:r>
      <w:r>
        <w:rPr>
          <w:lang w:val="en-US" w:eastAsia="zh-CN"/>
        </w:rPr>
        <w:tab/>
      </w:r>
      <w:r>
        <w:rPr>
          <w:lang w:val="en-US" w:eastAsia="zh-CN"/>
        </w:rPr>
        <w:t xml:space="preserve"> Specific for 2 bands UL </w:t>
      </w:r>
      <w:r>
        <w:rPr>
          <w:lang w:eastAsia="zh-CN"/>
        </w:rPr>
        <w:t>CA</w:t>
      </w:r>
      <w:r>
        <w:tab/>
      </w:r>
      <w:r>
        <w:fldChar w:fldCharType="begin"/>
      </w:r>
      <w:r>
        <w:instrText xml:space="preserve"> PAGEREF _Toc10201 \h </w:instrText>
      </w:r>
      <w:r>
        <w:fldChar w:fldCharType="separate"/>
      </w:r>
      <w:r>
        <w:t>78</w:t>
      </w:r>
      <w:r>
        <w:fldChar w:fldCharType="end"/>
      </w:r>
    </w:p>
    <w:p>
      <w:pPr>
        <w:pStyle w:val="17"/>
        <w:tabs>
          <w:tab w:val="right" w:pos="2400"/>
          <w:tab w:val="right" w:leader="dot" w:pos="9641"/>
          <w:tab w:val="clear" w:pos="9639"/>
        </w:tabs>
      </w:pPr>
      <w:r>
        <w:rPr>
          <w:rFonts w:hint="eastAsia" w:cs="Arial"/>
          <w:lang w:val="en-US" w:eastAsia="zh-CN"/>
        </w:rPr>
        <w:t>5.22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_Toc17054 \h </w:instrText>
      </w:r>
      <w:r>
        <w:fldChar w:fldCharType="separate"/>
      </w:r>
      <w:r>
        <w:t>78</w:t>
      </w:r>
      <w:r>
        <w:fldChar w:fldCharType="end"/>
      </w:r>
    </w:p>
    <w:p>
      <w:pPr>
        <w:pStyle w:val="17"/>
        <w:tabs>
          <w:tab w:val="right" w:pos="2400"/>
          <w:tab w:val="right" w:leader="dot" w:pos="9641"/>
          <w:tab w:val="clear" w:pos="9639"/>
        </w:tabs>
      </w:pPr>
      <w:r>
        <w:rPr>
          <w:rFonts w:hint="eastAsia"/>
          <w:lang w:val="en-US" w:eastAsia="zh-CN"/>
        </w:rPr>
        <w:t>5.22</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 xml:space="preserve"> </w:t>
      </w:r>
      <w:r>
        <w:rPr>
          <w:lang w:eastAsia="zh-CN"/>
        </w:rPr>
        <w:t>UE co-existence</w:t>
      </w:r>
      <w:r>
        <w:tab/>
      </w:r>
      <w:r>
        <w:fldChar w:fldCharType="begin"/>
      </w:r>
      <w:r>
        <w:instrText xml:space="preserve"> PAGEREF _Toc26547 \h </w:instrText>
      </w:r>
      <w:r>
        <w:fldChar w:fldCharType="separate"/>
      </w:r>
      <w:r>
        <w:t>78</w:t>
      </w:r>
      <w:r>
        <w:fldChar w:fldCharType="end"/>
      </w:r>
    </w:p>
    <w:p>
      <w:pPr>
        <w:pStyle w:val="17"/>
        <w:tabs>
          <w:tab w:val="right" w:pos="2400"/>
          <w:tab w:val="right" w:leader="dot" w:pos="9641"/>
          <w:tab w:val="clear" w:pos="9639"/>
        </w:tabs>
      </w:pPr>
      <w:r>
        <w:rPr>
          <w:rFonts w:hint="eastAsia"/>
          <w:lang w:val="en-US" w:eastAsia="zh-CN"/>
        </w:rPr>
        <w:t>5.22</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 xml:space="preserve"> REFSENS requirements</w:t>
      </w:r>
      <w:r>
        <w:tab/>
      </w:r>
      <w:r>
        <w:fldChar w:fldCharType="begin"/>
      </w:r>
      <w:r>
        <w:instrText xml:space="preserve"> PAGEREF _Toc1651 \h </w:instrText>
      </w:r>
      <w:r>
        <w:fldChar w:fldCharType="separate"/>
      </w:r>
      <w:r>
        <w:t>80</w:t>
      </w:r>
      <w:r>
        <w:fldChar w:fldCharType="end"/>
      </w:r>
    </w:p>
    <w:p>
      <w:pPr>
        <w:pStyle w:val="19"/>
        <w:tabs>
          <w:tab w:val="right" w:pos="2000"/>
          <w:tab w:val="right" w:leader="dot" w:pos="9641"/>
          <w:tab w:val="clear" w:pos="9639"/>
        </w:tabs>
      </w:pPr>
      <w:r>
        <w:rPr>
          <w:rFonts w:hint="eastAsia"/>
          <w:lang w:val="en-US" w:eastAsia="zh-CN"/>
        </w:rPr>
        <w:t>5.23</w:t>
      </w:r>
      <w:r>
        <w:rPr>
          <w:lang w:val="en-US" w:eastAsia="zh-CN"/>
        </w:rPr>
        <w:tab/>
      </w:r>
      <w:r>
        <w:rPr>
          <w:lang w:val="en-US" w:eastAsia="zh-CN"/>
        </w:rPr>
        <w:t xml:space="preserve"> CA_n77-n85</w:t>
      </w:r>
      <w:r>
        <w:tab/>
      </w:r>
      <w:r>
        <w:rPr>
          <w:rFonts w:hint="eastAsia"/>
          <w:lang w:val="en-US" w:eastAsia="zh-CN"/>
        </w:rPr>
        <w:tab/>
      </w:r>
      <w:r>
        <w:fldChar w:fldCharType="begin"/>
      </w:r>
      <w:r>
        <w:instrText xml:space="preserve"> PAGEREF _Toc30119 \h </w:instrText>
      </w:r>
      <w:r>
        <w:fldChar w:fldCharType="separate"/>
      </w:r>
      <w:r>
        <w:t>80</w:t>
      </w:r>
      <w:r>
        <w:fldChar w:fldCharType="end"/>
      </w:r>
    </w:p>
    <w:p>
      <w:pPr>
        <w:pStyle w:val="18"/>
        <w:tabs>
          <w:tab w:val="right" w:pos="2400"/>
          <w:tab w:val="right" w:leader="dot" w:pos="9641"/>
          <w:tab w:val="clear" w:pos="9639"/>
        </w:tabs>
      </w:pPr>
      <w:r>
        <w:rPr>
          <w:rFonts w:hint="eastAsia"/>
          <w:lang w:val="en-US" w:eastAsia="zh-CN"/>
        </w:rPr>
        <w:t>5.23</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_Toc9567 \h </w:instrText>
      </w:r>
      <w:r>
        <w:fldChar w:fldCharType="separate"/>
      </w:r>
      <w:r>
        <w:t>80</w:t>
      </w:r>
      <w:r>
        <w:fldChar w:fldCharType="end"/>
      </w:r>
    </w:p>
    <w:p>
      <w:pPr>
        <w:pStyle w:val="17"/>
        <w:tabs>
          <w:tab w:val="right" w:leader="dot" w:pos="9641"/>
          <w:tab w:val="clear" w:pos="9639"/>
        </w:tabs>
      </w:pPr>
      <w:r>
        <w:rPr>
          <w:rFonts w:hint="eastAsia"/>
          <w:lang w:eastAsia="zh-CN"/>
        </w:rPr>
        <w:t>5.23</w:t>
      </w:r>
      <w:r>
        <w:rPr>
          <w:lang w:eastAsia="zh-CN"/>
        </w:rPr>
        <w:t>.1.1 Operating bands for CA</w:t>
      </w:r>
      <w:r>
        <w:tab/>
      </w:r>
      <w:r>
        <w:fldChar w:fldCharType="begin"/>
      </w:r>
      <w:r>
        <w:instrText xml:space="preserve"> PAGEREF _Toc16173 \h </w:instrText>
      </w:r>
      <w:r>
        <w:fldChar w:fldCharType="separate"/>
      </w:r>
      <w:r>
        <w:t>80</w:t>
      </w:r>
      <w:r>
        <w:fldChar w:fldCharType="end"/>
      </w:r>
    </w:p>
    <w:p>
      <w:pPr>
        <w:pStyle w:val="17"/>
        <w:tabs>
          <w:tab w:val="right" w:pos="2400"/>
          <w:tab w:val="right" w:leader="dot" w:pos="9641"/>
          <w:tab w:val="clear" w:pos="9639"/>
        </w:tabs>
      </w:pPr>
      <w:r>
        <w:rPr>
          <w:rFonts w:hint="eastAsia"/>
          <w:lang w:val="en-US" w:eastAsia="zh-CN"/>
        </w:rPr>
        <w:t>5.23</w:t>
      </w:r>
      <w:r>
        <w:rPr>
          <w:lang w:val="en-US" w:eastAsia="zh-CN"/>
        </w:rPr>
        <w:t>.1.2</w:t>
      </w:r>
      <w:r>
        <w:rPr>
          <w:lang w:val="en-US" w:eastAsia="zh-CN"/>
        </w:rPr>
        <w:tab/>
      </w:r>
      <w:r>
        <w:rPr>
          <w:lang w:val="en-US" w:eastAsia="zh-CN"/>
        </w:rPr>
        <w:t xml:space="preserve">Channel bandwidths per operating band for </w:t>
      </w:r>
      <w:r>
        <w:rPr>
          <w:lang w:val="en-US" w:eastAsia="ja-JP"/>
        </w:rPr>
        <w:t>CA</w:t>
      </w:r>
      <w:r>
        <w:tab/>
      </w:r>
      <w:r>
        <w:fldChar w:fldCharType="begin"/>
      </w:r>
      <w:r>
        <w:instrText xml:space="preserve"> PAGEREF _Toc21522 \h </w:instrText>
      </w:r>
      <w:r>
        <w:fldChar w:fldCharType="separate"/>
      </w:r>
      <w:r>
        <w:t>80</w:t>
      </w:r>
      <w:r>
        <w:fldChar w:fldCharType="end"/>
      </w:r>
    </w:p>
    <w:p>
      <w:pPr>
        <w:pStyle w:val="17"/>
        <w:tabs>
          <w:tab w:val="right" w:pos="2400"/>
          <w:tab w:val="right" w:leader="dot" w:pos="9641"/>
          <w:tab w:val="clear" w:pos="9639"/>
        </w:tabs>
      </w:pPr>
      <w:r>
        <w:rPr>
          <w:rFonts w:hint="eastAsia"/>
          <w:lang w:val="en-US" w:eastAsia="zh-CN"/>
        </w:rPr>
        <w:t>5.23</w:t>
      </w:r>
      <w:r>
        <w:rPr>
          <w:lang w:val="en-US" w:eastAsia="zh-CN"/>
        </w:rPr>
        <w:t>.1.3</w:t>
      </w:r>
      <w:r>
        <w:rPr>
          <w:lang w:val="en-US" w:eastAsia="zh-CN"/>
        </w:rPr>
        <w:tab/>
      </w:r>
      <w:r>
        <w:rPr>
          <w:lang w:val="en-US" w:eastAsia="zh-CN"/>
        </w:rPr>
        <w:t>Co-existence studies</w:t>
      </w:r>
      <w:r>
        <w:tab/>
      </w:r>
      <w:r>
        <w:fldChar w:fldCharType="begin"/>
      </w:r>
      <w:r>
        <w:instrText xml:space="preserve"> PAGEREF _Toc5862 \h </w:instrText>
      </w:r>
      <w:r>
        <w:fldChar w:fldCharType="separate"/>
      </w:r>
      <w:r>
        <w:t>81</w:t>
      </w:r>
      <w:r>
        <w:fldChar w:fldCharType="end"/>
      </w:r>
    </w:p>
    <w:p>
      <w:pPr>
        <w:pStyle w:val="17"/>
        <w:tabs>
          <w:tab w:val="right" w:pos="2400"/>
          <w:tab w:val="right" w:leader="dot" w:pos="9641"/>
          <w:tab w:val="clear" w:pos="9639"/>
        </w:tabs>
      </w:pPr>
      <w:r>
        <w:rPr>
          <w:rFonts w:hint="eastAsia"/>
          <w:lang w:val="en-US" w:eastAsia="zh-CN"/>
        </w:rPr>
        <w:t>5.23</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_Toc4245 \h </w:instrText>
      </w:r>
      <w:r>
        <w:fldChar w:fldCharType="separate"/>
      </w:r>
      <w:r>
        <w:t>81</w:t>
      </w:r>
      <w:r>
        <w:fldChar w:fldCharType="end"/>
      </w:r>
    </w:p>
    <w:p>
      <w:pPr>
        <w:pStyle w:val="17"/>
        <w:tabs>
          <w:tab w:val="right" w:pos="2400"/>
          <w:tab w:val="right" w:leader="dot" w:pos="9641"/>
          <w:tab w:val="clear" w:pos="9639"/>
        </w:tabs>
      </w:pPr>
      <w:r>
        <w:rPr>
          <w:rFonts w:hint="eastAsia"/>
          <w:lang w:eastAsia="zh-CN"/>
        </w:rPr>
        <w:t>5.23</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_Toc18680 \h </w:instrText>
      </w:r>
      <w:r>
        <w:fldChar w:fldCharType="separate"/>
      </w:r>
      <w:r>
        <w:t>82</w:t>
      </w:r>
      <w:r>
        <w:fldChar w:fldCharType="end"/>
      </w:r>
    </w:p>
    <w:p>
      <w:pPr>
        <w:pStyle w:val="17"/>
        <w:tabs>
          <w:tab w:val="right" w:pos="2400"/>
          <w:tab w:val="right" w:leader="dot" w:pos="9641"/>
          <w:tab w:val="clear" w:pos="9639"/>
        </w:tabs>
      </w:pPr>
      <w:r>
        <w:rPr>
          <w:rFonts w:hint="eastAsia"/>
          <w:lang w:eastAsia="zh-CN"/>
        </w:rPr>
        <w:t>5.23</w:t>
      </w:r>
      <w:r>
        <w:t>.1.6</w:t>
      </w:r>
      <w:r>
        <w:tab/>
      </w:r>
      <w:r>
        <w:t>OOB blocking exception requirements</w:t>
      </w:r>
      <w:r>
        <w:tab/>
      </w:r>
      <w:r>
        <w:fldChar w:fldCharType="begin"/>
      </w:r>
      <w:r>
        <w:instrText xml:space="preserve"> PAGEREF _Toc11178 \h </w:instrText>
      </w:r>
      <w:r>
        <w:fldChar w:fldCharType="separate"/>
      </w:r>
      <w:r>
        <w:t>82</w:t>
      </w:r>
      <w:r>
        <w:fldChar w:fldCharType="end"/>
      </w:r>
    </w:p>
    <w:p>
      <w:pPr>
        <w:pStyle w:val="18"/>
        <w:tabs>
          <w:tab w:val="right" w:pos="2400"/>
          <w:tab w:val="right" w:leader="dot" w:pos="9641"/>
          <w:tab w:val="clear" w:pos="9639"/>
        </w:tabs>
      </w:pPr>
      <w:r>
        <w:rPr>
          <w:rFonts w:hint="eastAsia"/>
          <w:lang w:val="en-US" w:eastAsia="zh-CN"/>
        </w:rPr>
        <w:t>5.23</w:t>
      </w:r>
      <w:r>
        <w:rPr>
          <w:lang w:eastAsia="zh-CN"/>
        </w:rPr>
        <w:t>.</w:t>
      </w:r>
      <w:r>
        <w:rPr>
          <w:lang w:val="en-US" w:eastAsia="zh-CN"/>
        </w:rPr>
        <w:t>2</w:t>
      </w:r>
      <w:r>
        <w:rPr>
          <w:lang w:val="en-US" w:eastAsia="zh-CN"/>
        </w:rPr>
        <w:tab/>
      </w:r>
      <w:r>
        <w:rPr>
          <w:lang w:val="en-US" w:eastAsia="zh-CN"/>
        </w:rPr>
        <w:t xml:space="preserve"> Specific for 2 bands UL </w:t>
      </w:r>
      <w:r>
        <w:rPr>
          <w:lang w:eastAsia="zh-CN"/>
        </w:rPr>
        <w:t>CA</w:t>
      </w:r>
      <w:r>
        <w:tab/>
      </w:r>
      <w:r>
        <w:fldChar w:fldCharType="begin"/>
      </w:r>
      <w:r>
        <w:instrText xml:space="preserve"> PAGEREF _Toc11122 \h </w:instrText>
      </w:r>
      <w:r>
        <w:fldChar w:fldCharType="separate"/>
      </w:r>
      <w:r>
        <w:t>83</w:t>
      </w:r>
      <w:r>
        <w:fldChar w:fldCharType="end"/>
      </w:r>
    </w:p>
    <w:p>
      <w:pPr>
        <w:pStyle w:val="17"/>
        <w:tabs>
          <w:tab w:val="right" w:pos="2400"/>
          <w:tab w:val="right" w:leader="dot" w:pos="9641"/>
          <w:tab w:val="clear" w:pos="9639"/>
        </w:tabs>
      </w:pPr>
      <w:r>
        <w:rPr>
          <w:rFonts w:hint="eastAsia" w:cs="Arial"/>
          <w:lang w:val="en-US" w:eastAsia="zh-CN"/>
        </w:rPr>
        <w:t>5.23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_Toc4661 \h </w:instrText>
      </w:r>
      <w:r>
        <w:fldChar w:fldCharType="separate"/>
      </w:r>
      <w:r>
        <w:t>83</w:t>
      </w:r>
      <w:r>
        <w:fldChar w:fldCharType="end"/>
      </w:r>
    </w:p>
    <w:p>
      <w:pPr>
        <w:pStyle w:val="17"/>
        <w:tabs>
          <w:tab w:val="right" w:pos="2400"/>
          <w:tab w:val="right" w:leader="dot" w:pos="9641"/>
          <w:tab w:val="clear" w:pos="9639"/>
        </w:tabs>
      </w:pPr>
      <w:r>
        <w:rPr>
          <w:rFonts w:hint="eastAsia"/>
          <w:lang w:val="en-US" w:eastAsia="zh-CN"/>
        </w:rPr>
        <w:t>5.23</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 xml:space="preserve"> </w:t>
      </w:r>
      <w:r>
        <w:rPr>
          <w:lang w:eastAsia="zh-CN"/>
        </w:rPr>
        <w:t>UE co-existence</w:t>
      </w:r>
      <w:r>
        <w:tab/>
      </w:r>
      <w:r>
        <w:fldChar w:fldCharType="begin"/>
      </w:r>
      <w:r>
        <w:instrText xml:space="preserve"> PAGEREF _Toc21124 \h </w:instrText>
      </w:r>
      <w:r>
        <w:fldChar w:fldCharType="separate"/>
      </w:r>
      <w:r>
        <w:t>83</w:t>
      </w:r>
      <w:r>
        <w:fldChar w:fldCharType="end"/>
      </w:r>
    </w:p>
    <w:p>
      <w:pPr>
        <w:pStyle w:val="17"/>
        <w:tabs>
          <w:tab w:val="right" w:pos="2400"/>
          <w:tab w:val="right" w:leader="dot" w:pos="9641"/>
          <w:tab w:val="clear" w:pos="9639"/>
        </w:tabs>
      </w:pPr>
      <w:r>
        <w:rPr>
          <w:rFonts w:hint="eastAsia"/>
          <w:lang w:val="en-US" w:eastAsia="zh-CN"/>
        </w:rPr>
        <w:t>5.23</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 xml:space="preserve"> REFSENS requirements</w:t>
      </w:r>
      <w:r>
        <w:tab/>
      </w:r>
      <w:r>
        <w:fldChar w:fldCharType="begin"/>
      </w:r>
      <w:r>
        <w:instrText xml:space="preserve"> PAGEREF _Toc32508 \h </w:instrText>
      </w:r>
      <w:r>
        <w:fldChar w:fldCharType="separate"/>
      </w:r>
      <w:r>
        <w:t>84</w:t>
      </w:r>
      <w:r>
        <w:fldChar w:fldCharType="end"/>
      </w:r>
    </w:p>
    <w:p>
      <w:pPr>
        <w:pStyle w:val="20"/>
        <w:tabs>
          <w:tab w:val="right" w:pos="2000"/>
          <w:tab w:val="right" w:leader="dot" w:pos="9641"/>
          <w:tab w:val="clear" w:pos="9639"/>
        </w:tabs>
      </w:pPr>
      <w:r>
        <w:t>6</w:t>
      </w:r>
      <w:r>
        <w:tab/>
      </w:r>
      <w:r>
        <w:rPr>
          <w:rFonts w:cs="Arial"/>
          <w:lang w:val="en-US" w:eastAsia="zh-CN"/>
        </w:rPr>
        <w:t>Both bands within FR2 Carrier Aggregation</w:t>
      </w:r>
      <w:r>
        <w:rPr>
          <w:rFonts w:cs="Arial"/>
        </w:rPr>
        <w:t>: Specific Band Combination Part</w:t>
      </w:r>
      <w:r>
        <w:tab/>
      </w:r>
      <w:r>
        <w:fldChar w:fldCharType="begin"/>
      </w:r>
      <w:r>
        <w:instrText xml:space="preserve"> PAGEREF _Toc4054 \h </w:instrText>
      </w:r>
      <w:r>
        <w:fldChar w:fldCharType="separate"/>
      </w:r>
      <w:r>
        <w:t>116</w:t>
      </w:r>
      <w:r>
        <w:fldChar w:fldCharType="end"/>
      </w:r>
    </w:p>
    <w:p>
      <w:pPr>
        <w:pStyle w:val="20"/>
        <w:tabs>
          <w:tab w:val="right" w:pos="2000"/>
          <w:tab w:val="right" w:leader="dot" w:pos="9641"/>
          <w:tab w:val="clear" w:pos="9639"/>
        </w:tabs>
      </w:pPr>
      <w:r>
        <w:t>7</w:t>
      </w:r>
      <w:r>
        <w:tab/>
      </w:r>
      <w:r>
        <w:rPr>
          <w:rFonts w:cs="Arial"/>
          <w:lang w:eastAsia="zh-CN"/>
        </w:rPr>
        <w:t>Dual Connectivity</w:t>
      </w:r>
      <w:r>
        <w:rPr>
          <w:rFonts w:cs="Arial"/>
        </w:rPr>
        <w:t>: Specific Band Combination Part</w:t>
      </w:r>
      <w:r>
        <w:tab/>
      </w:r>
      <w:r>
        <w:fldChar w:fldCharType="begin"/>
      </w:r>
      <w:r>
        <w:instrText xml:space="preserve"> PAGEREF _Toc16181 \h </w:instrText>
      </w:r>
      <w:r>
        <w:fldChar w:fldCharType="separate"/>
      </w:r>
      <w:r>
        <w:t>116</w:t>
      </w:r>
      <w:r>
        <w:fldChar w:fldCharType="end"/>
      </w:r>
    </w:p>
    <w:p>
      <w:pPr>
        <w:pStyle w:val="19"/>
        <w:tabs>
          <w:tab w:val="right" w:pos="2000"/>
          <w:tab w:val="right" w:leader="dot" w:pos="9641"/>
          <w:tab w:val="clear" w:pos="9639"/>
        </w:tabs>
      </w:pPr>
      <w:r>
        <w:t>7.</w:t>
      </w:r>
      <w:r>
        <w:rPr>
          <w:rFonts w:hint="eastAsia"/>
          <w:lang w:eastAsia="zh-CN"/>
        </w:rPr>
        <w:t>x</w:t>
      </w:r>
      <w:r>
        <w:tab/>
      </w:r>
      <w:r>
        <w:t>DC_nX-nY</w:t>
      </w:r>
      <w:r>
        <w:tab/>
      </w:r>
      <w:r>
        <w:rPr>
          <w:rFonts w:hint="eastAsia"/>
          <w:lang w:val="en-US" w:eastAsia="zh-CN"/>
        </w:rPr>
        <w:tab/>
      </w:r>
      <w:r>
        <w:fldChar w:fldCharType="begin"/>
      </w:r>
      <w:r>
        <w:instrText xml:space="preserve"> PAGEREF _Toc18621 \h </w:instrText>
      </w:r>
      <w:r>
        <w:fldChar w:fldCharType="separate"/>
      </w:r>
      <w:r>
        <w:t>116</w:t>
      </w:r>
      <w:r>
        <w:fldChar w:fldCharType="end"/>
      </w:r>
    </w:p>
    <w:p>
      <w:pPr>
        <w:pStyle w:val="18"/>
        <w:tabs>
          <w:tab w:val="right" w:pos="2000"/>
          <w:tab w:val="right" w:leader="dot" w:pos="9641"/>
          <w:tab w:val="clear" w:pos="9639"/>
        </w:tabs>
      </w:pPr>
      <w:r>
        <w:rPr>
          <w:rFonts w:eastAsia="宋体" w:cs="Arial"/>
          <w:lang w:val="en-US" w:eastAsia="zh-CN"/>
        </w:rPr>
        <w:t>7.x.1</w:t>
      </w:r>
      <w:r>
        <w:rPr>
          <w:rFonts w:eastAsia="宋体" w:cs="Arial"/>
          <w:lang w:val="en-US" w:eastAsia="zh-CN"/>
        </w:rPr>
        <w:tab/>
      </w:r>
      <w:r>
        <w:rPr>
          <w:rFonts w:eastAsia="宋体" w:cs="Arial"/>
          <w:lang w:val="en-US" w:eastAsia="zh-CN"/>
        </w:rPr>
        <w:t>Configurations for DC_n</w:t>
      </w:r>
      <w:r>
        <w:rPr>
          <w:rFonts w:hint="eastAsia" w:eastAsia="宋体" w:cs="Arial"/>
          <w:lang w:val="en-US" w:eastAsia="zh-CN"/>
        </w:rPr>
        <w:t>X</w:t>
      </w:r>
      <w:r>
        <w:rPr>
          <w:rFonts w:eastAsia="宋体" w:cs="Arial"/>
          <w:lang w:val="en-US" w:eastAsia="zh-CN"/>
        </w:rPr>
        <w:t>-n</w:t>
      </w:r>
      <w:r>
        <w:rPr>
          <w:rFonts w:hint="eastAsia" w:eastAsia="宋体" w:cs="Arial"/>
          <w:lang w:val="en-US" w:eastAsia="zh-CN"/>
        </w:rPr>
        <w:t>Y</w:t>
      </w:r>
      <w:r>
        <w:tab/>
      </w:r>
      <w:r>
        <w:fldChar w:fldCharType="begin"/>
      </w:r>
      <w:r>
        <w:instrText xml:space="preserve"> PAGEREF _Toc5834 \h </w:instrText>
      </w:r>
      <w:r>
        <w:fldChar w:fldCharType="separate"/>
      </w:r>
      <w:r>
        <w:t>117</w:t>
      </w:r>
      <w:r>
        <w:fldChar w:fldCharType="end"/>
      </w:r>
    </w:p>
    <w:p>
      <w:pPr>
        <w:pStyle w:val="18"/>
        <w:tabs>
          <w:tab w:val="right" w:pos="2000"/>
          <w:tab w:val="right" w:leader="dot" w:pos="9641"/>
          <w:tab w:val="clear" w:pos="9639"/>
        </w:tabs>
      </w:pPr>
      <w:r>
        <w:t>7.x.2</w:t>
      </w:r>
      <w:r>
        <w:tab/>
      </w:r>
      <w:r>
        <w:rPr>
          <w:rFonts w:eastAsia="宋体" w:cs="Arial"/>
          <w:lang w:val="en-US" w:eastAsia="zh-CN"/>
        </w:rPr>
        <w:t>M</w:t>
      </w:r>
      <w:r>
        <w:rPr>
          <w:rFonts w:cs="Arial"/>
        </w:rPr>
        <w:t>aximum output power for NR-DC</w:t>
      </w:r>
      <w:r>
        <w:tab/>
      </w:r>
      <w:r>
        <w:fldChar w:fldCharType="begin"/>
      </w:r>
      <w:r>
        <w:instrText xml:space="preserve"> PAGEREF _Toc5881 \h </w:instrText>
      </w:r>
      <w:r>
        <w:fldChar w:fldCharType="separate"/>
      </w:r>
      <w:r>
        <w:t>117</w:t>
      </w:r>
      <w:r>
        <w:fldChar w:fldCharType="end"/>
      </w:r>
    </w:p>
    <w:p>
      <w:pPr>
        <w:pStyle w:val="19"/>
        <w:tabs>
          <w:tab w:val="right" w:pos="2000"/>
          <w:tab w:val="right" w:leader="dot" w:pos="9641"/>
          <w:tab w:val="clear" w:pos="9639"/>
        </w:tabs>
      </w:pPr>
      <w:r>
        <w:rPr>
          <w:rFonts w:hint="eastAsia"/>
          <w:lang w:val="en-US" w:eastAsia="zh-CN"/>
        </w:rPr>
        <w:t>7.1</w:t>
      </w:r>
      <w:r>
        <w:rPr>
          <w:lang w:val="en-US" w:eastAsia="zh-CN"/>
        </w:rPr>
        <w:tab/>
      </w:r>
      <w:r>
        <w:rPr>
          <w:lang w:val="en-US" w:eastAsia="zh-CN"/>
        </w:rPr>
        <w:t>DC_n46-n78</w:t>
      </w:r>
      <w:r>
        <w:rPr>
          <w:rFonts w:hint="eastAsia"/>
          <w:lang w:val="en-US" w:eastAsia="zh-CN"/>
        </w:rPr>
        <w:tab/>
      </w:r>
      <w:r>
        <w:tab/>
      </w:r>
      <w:r>
        <w:fldChar w:fldCharType="begin"/>
      </w:r>
      <w:r>
        <w:instrText xml:space="preserve"> PAGEREF _Toc17497 \h </w:instrText>
      </w:r>
      <w:r>
        <w:fldChar w:fldCharType="separate"/>
      </w:r>
      <w:r>
        <w:t>117</w:t>
      </w:r>
      <w:r>
        <w:fldChar w:fldCharType="end"/>
      </w:r>
    </w:p>
    <w:p>
      <w:pPr>
        <w:pStyle w:val="18"/>
        <w:tabs>
          <w:tab w:val="right" w:pos="2000"/>
          <w:tab w:val="right" w:leader="dot" w:pos="9641"/>
          <w:tab w:val="clear" w:pos="9639"/>
        </w:tabs>
      </w:pPr>
      <w:r>
        <w:rPr>
          <w:rFonts w:hint="eastAsia"/>
          <w:lang w:eastAsia="zh-CN"/>
        </w:rPr>
        <w:t>7.1</w:t>
      </w:r>
      <w:r>
        <w:rPr>
          <w:lang w:eastAsia="zh-CN"/>
        </w:rPr>
        <w:t>.</w:t>
      </w:r>
      <w:r>
        <w:rPr>
          <w:lang w:val="en-US" w:eastAsia="zh-CN"/>
        </w:rPr>
        <w:t>1</w:t>
      </w:r>
      <w:r>
        <w:rPr>
          <w:lang w:eastAsia="zh-CN"/>
        </w:rPr>
        <w:tab/>
      </w:r>
      <w:r>
        <w:t>Operating bands for</w:t>
      </w:r>
      <w:r>
        <w:rPr>
          <w:lang w:eastAsia="zh-CN"/>
        </w:rPr>
        <w:t xml:space="preserve"> DC_</w:t>
      </w:r>
      <w:r>
        <w:rPr>
          <w:lang w:val="en-US" w:eastAsia="zh-CN"/>
        </w:rPr>
        <w:t>n46-n78</w:t>
      </w:r>
      <w:r>
        <w:tab/>
      </w:r>
      <w:r>
        <w:fldChar w:fldCharType="begin"/>
      </w:r>
      <w:r>
        <w:instrText xml:space="preserve"> PAGEREF _Toc11169 \h </w:instrText>
      </w:r>
      <w:r>
        <w:fldChar w:fldCharType="separate"/>
      </w:r>
      <w:r>
        <w:t>117</w:t>
      </w:r>
      <w:r>
        <w:fldChar w:fldCharType="end"/>
      </w:r>
    </w:p>
    <w:p>
      <w:pPr>
        <w:pStyle w:val="18"/>
        <w:tabs>
          <w:tab w:val="right" w:leader="dot" w:pos="9641"/>
          <w:tab w:val="clear" w:pos="9639"/>
        </w:tabs>
      </w:pPr>
      <w:r>
        <w:rPr>
          <w:rFonts w:hint="eastAsia"/>
          <w:lang w:eastAsia="zh-CN"/>
        </w:rPr>
        <w:t>7.1.2   Configurations for DC_</w:t>
      </w:r>
      <w:r>
        <w:rPr>
          <w:rFonts w:hint="eastAsia"/>
          <w:lang w:val="en-US" w:eastAsia="zh-CN"/>
        </w:rPr>
        <w:t>n46-n78</w:t>
      </w:r>
      <w:r>
        <w:tab/>
      </w:r>
      <w:r>
        <w:fldChar w:fldCharType="begin"/>
      </w:r>
      <w:r>
        <w:instrText xml:space="preserve"> PAGEREF _Toc31738 \h </w:instrText>
      </w:r>
      <w:r>
        <w:fldChar w:fldCharType="separate"/>
      </w:r>
      <w:r>
        <w:t>117</w:t>
      </w:r>
      <w:r>
        <w:fldChar w:fldCharType="end"/>
      </w:r>
    </w:p>
    <w:p>
      <w:pPr>
        <w:pStyle w:val="18"/>
        <w:tabs>
          <w:tab w:val="right" w:leader="dot" w:pos="9641"/>
          <w:tab w:val="clear" w:pos="9639"/>
        </w:tabs>
      </w:pPr>
      <w:r>
        <w:rPr>
          <w:rFonts w:hint="eastAsia" w:cs="Arial"/>
          <w:lang w:eastAsia="zh-CN"/>
        </w:rPr>
        <w:t>7.1</w:t>
      </w:r>
      <w:r>
        <w:rPr>
          <w:rFonts w:cs="Arial"/>
          <w:lang w:eastAsia="zh-CN"/>
        </w:rPr>
        <w:t>.3   Maximum output power for NR-DC</w:t>
      </w:r>
      <w:r>
        <w:tab/>
      </w:r>
      <w:r>
        <w:fldChar w:fldCharType="begin"/>
      </w:r>
      <w:r>
        <w:instrText xml:space="preserve"> PAGEREF _Toc15118 \h </w:instrText>
      </w:r>
      <w:r>
        <w:fldChar w:fldCharType="separate"/>
      </w:r>
      <w:r>
        <w:t>117</w:t>
      </w:r>
      <w:r>
        <w:fldChar w:fldCharType="end"/>
      </w:r>
    </w:p>
    <w:p>
      <w:pPr>
        <w:pStyle w:val="19"/>
        <w:tabs>
          <w:tab w:val="right" w:pos="2000"/>
          <w:tab w:val="right" w:leader="dot" w:pos="9641"/>
          <w:tab w:val="clear" w:pos="9639"/>
        </w:tabs>
      </w:pPr>
      <w:r>
        <w:rPr>
          <w:rFonts w:hint="eastAsia"/>
          <w:lang w:val="en-US" w:eastAsia="zh-CN"/>
        </w:rPr>
        <w:t>7.2</w:t>
      </w:r>
      <w:r>
        <w:rPr>
          <w:rFonts w:hint="eastAsia"/>
          <w:lang w:val="en-US" w:eastAsia="zh-CN"/>
        </w:rPr>
        <w:tab/>
      </w:r>
      <w:r>
        <w:rPr>
          <w:rFonts w:hint="eastAsia"/>
          <w:lang w:val="en-US" w:eastAsia="zh-CN"/>
        </w:rPr>
        <w:t>DC_n1-n46</w:t>
      </w:r>
      <w:r>
        <w:rPr>
          <w:rFonts w:hint="eastAsia"/>
          <w:lang w:val="en-US" w:eastAsia="zh-CN"/>
        </w:rPr>
        <w:tab/>
      </w:r>
      <w:r>
        <w:tab/>
      </w:r>
      <w:r>
        <w:fldChar w:fldCharType="begin"/>
      </w:r>
      <w:r>
        <w:instrText xml:space="preserve"> PAGEREF _Toc25963 \h </w:instrText>
      </w:r>
      <w:r>
        <w:fldChar w:fldCharType="separate"/>
      </w:r>
      <w:r>
        <w:t>117</w:t>
      </w:r>
      <w:r>
        <w:fldChar w:fldCharType="end"/>
      </w:r>
    </w:p>
    <w:p>
      <w:pPr>
        <w:pStyle w:val="18"/>
        <w:tabs>
          <w:tab w:val="right" w:pos="2000"/>
          <w:tab w:val="right" w:leader="dot" w:pos="9641"/>
          <w:tab w:val="clear" w:pos="9639"/>
        </w:tabs>
      </w:pPr>
      <w:r>
        <w:rPr>
          <w:rFonts w:hint="eastAsia" w:cs="Arial"/>
          <w:lang w:eastAsia="zh-CN"/>
        </w:rPr>
        <w:t>7.2</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n1-n46</w:t>
      </w:r>
      <w:r>
        <w:tab/>
      </w:r>
      <w:r>
        <w:fldChar w:fldCharType="begin"/>
      </w:r>
      <w:r>
        <w:instrText xml:space="preserve"> PAGEREF _Toc1978 \h </w:instrText>
      </w:r>
      <w:r>
        <w:fldChar w:fldCharType="separate"/>
      </w:r>
      <w:r>
        <w:t>117</w:t>
      </w:r>
      <w:r>
        <w:fldChar w:fldCharType="end"/>
      </w:r>
    </w:p>
    <w:p>
      <w:pPr>
        <w:pStyle w:val="18"/>
        <w:tabs>
          <w:tab w:val="right" w:leader="dot" w:pos="9641"/>
          <w:tab w:val="clear" w:pos="9639"/>
        </w:tabs>
      </w:pPr>
      <w:r>
        <w:rPr>
          <w:rFonts w:hint="eastAsia" w:cs="Arial"/>
          <w:lang w:eastAsia="zh-CN"/>
        </w:rPr>
        <w:t>7.2</w:t>
      </w:r>
      <w:r>
        <w:rPr>
          <w:rFonts w:cs="Arial"/>
          <w:lang w:eastAsia="zh-CN"/>
        </w:rPr>
        <w:t>.2   Configurations for DC_</w:t>
      </w:r>
      <w:r>
        <w:rPr>
          <w:rFonts w:cs="Arial"/>
          <w:lang w:val="en-US" w:eastAsia="zh-CN"/>
        </w:rPr>
        <w:t>n1-n46</w:t>
      </w:r>
      <w:r>
        <w:tab/>
      </w:r>
      <w:r>
        <w:fldChar w:fldCharType="begin"/>
      </w:r>
      <w:r>
        <w:instrText xml:space="preserve"> PAGEREF _Toc29705 \h </w:instrText>
      </w:r>
      <w:r>
        <w:fldChar w:fldCharType="separate"/>
      </w:r>
      <w:r>
        <w:t>117</w:t>
      </w:r>
      <w:r>
        <w:fldChar w:fldCharType="end"/>
      </w:r>
    </w:p>
    <w:p>
      <w:pPr>
        <w:pStyle w:val="18"/>
        <w:tabs>
          <w:tab w:val="right" w:leader="dot" w:pos="9641"/>
          <w:tab w:val="clear" w:pos="9639"/>
        </w:tabs>
      </w:pPr>
      <w:r>
        <w:rPr>
          <w:rFonts w:hint="eastAsia" w:cs="Arial"/>
          <w:lang w:eastAsia="zh-CN"/>
        </w:rPr>
        <w:t>7.2</w:t>
      </w:r>
      <w:r>
        <w:rPr>
          <w:rFonts w:cs="Arial"/>
          <w:lang w:eastAsia="zh-CN"/>
        </w:rPr>
        <w:t>.3   Maximum output power for NR-DC</w:t>
      </w:r>
      <w:r>
        <w:tab/>
      </w:r>
      <w:r>
        <w:fldChar w:fldCharType="begin"/>
      </w:r>
      <w:r>
        <w:instrText xml:space="preserve"> PAGEREF _Toc20250 \h </w:instrText>
      </w:r>
      <w:r>
        <w:fldChar w:fldCharType="separate"/>
      </w:r>
      <w:r>
        <w:t>118</w:t>
      </w:r>
      <w:r>
        <w:fldChar w:fldCharType="end"/>
      </w:r>
    </w:p>
    <w:p>
      <w:pPr>
        <w:pStyle w:val="19"/>
        <w:tabs>
          <w:tab w:val="right" w:pos="2000"/>
          <w:tab w:val="right" w:leader="dot" w:pos="9641"/>
          <w:tab w:val="clear" w:pos="9639"/>
        </w:tabs>
      </w:pPr>
      <w:r>
        <w:rPr>
          <w:rFonts w:hint="eastAsia"/>
          <w:lang w:val="en-US" w:eastAsia="zh-CN"/>
        </w:rPr>
        <w:t>7.3</w:t>
      </w:r>
      <w:r>
        <w:rPr>
          <w:rFonts w:hint="eastAsia"/>
          <w:lang w:val="en-US" w:eastAsia="zh-CN"/>
        </w:rPr>
        <w:tab/>
      </w:r>
      <w:r>
        <w:rPr>
          <w:rFonts w:hint="eastAsia"/>
          <w:lang w:val="en-US" w:eastAsia="zh-CN"/>
        </w:rPr>
        <w:t>DC_n7-n102</w:t>
      </w:r>
      <w:r>
        <w:rPr>
          <w:rFonts w:hint="eastAsia"/>
          <w:lang w:val="en-US" w:eastAsia="zh-CN"/>
        </w:rPr>
        <w:tab/>
      </w:r>
      <w:r>
        <w:tab/>
      </w:r>
      <w:r>
        <w:fldChar w:fldCharType="begin"/>
      </w:r>
      <w:r>
        <w:instrText xml:space="preserve"> PAGEREF _Toc20695 \h </w:instrText>
      </w:r>
      <w:r>
        <w:fldChar w:fldCharType="separate"/>
      </w:r>
      <w:r>
        <w:t>118</w:t>
      </w:r>
      <w:r>
        <w:fldChar w:fldCharType="end"/>
      </w:r>
    </w:p>
    <w:p>
      <w:pPr>
        <w:pStyle w:val="18"/>
        <w:tabs>
          <w:tab w:val="right" w:pos="2000"/>
          <w:tab w:val="right" w:leader="dot" w:pos="9641"/>
          <w:tab w:val="clear" w:pos="9639"/>
        </w:tabs>
      </w:pPr>
      <w:r>
        <w:rPr>
          <w:rFonts w:hint="default"/>
          <w:lang w:eastAsia="zh-CN"/>
        </w:rPr>
        <w:t>7.3</w:t>
      </w:r>
      <w:r>
        <w:rPr>
          <w:rFonts w:hint="eastAsia"/>
          <w:lang w:eastAsia="zh-CN"/>
        </w:rPr>
        <w:t>.1</w:t>
      </w:r>
      <w:r>
        <w:rPr>
          <w:rFonts w:hint="eastAsia"/>
          <w:lang w:eastAsia="zh-CN"/>
        </w:rPr>
        <w:tab/>
      </w:r>
      <w:r>
        <w:rPr>
          <w:rFonts w:hint="eastAsia"/>
          <w:lang w:eastAsia="zh-CN"/>
        </w:rPr>
        <w:t>Configurations for DC_n7-n102</w:t>
      </w:r>
      <w:r>
        <w:tab/>
      </w:r>
      <w:r>
        <w:fldChar w:fldCharType="begin"/>
      </w:r>
      <w:r>
        <w:instrText xml:space="preserve"> PAGEREF _Toc31232 \h </w:instrText>
      </w:r>
      <w:r>
        <w:fldChar w:fldCharType="separate"/>
      </w:r>
      <w:r>
        <w:t>118</w:t>
      </w:r>
      <w:r>
        <w:fldChar w:fldCharType="end"/>
      </w:r>
    </w:p>
    <w:p>
      <w:pPr>
        <w:pStyle w:val="18"/>
        <w:tabs>
          <w:tab w:val="right" w:pos="2000"/>
          <w:tab w:val="right" w:leader="dot" w:pos="9641"/>
          <w:tab w:val="clear" w:pos="9639"/>
        </w:tabs>
      </w:pPr>
      <w:r>
        <w:rPr>
          <w:rFonts w:hint="eastAsia"/>
          <w:lang w:eastAsia="zh-CN"/>
        </w:rPr>
        <w:t>7.3.2</w:t>
      </w:r>
      <w:r>
        <w:rPr>
          <w:rFonts w:hint="eastAsia"/>
          <w:lang w:eastAsia="zh-CN"/>
        </w:rPr>
        <w:tab/>
      </w:r>
      <w:r>
        <w:rPr>
          <w:rFonts w:hint="eastAsia"/>
          <w:lang w:eastAsia="zh-CN"/>
        </w:rPr>
        <w:t>Maximum output power for NR-DC</w:t>
      </w:r>
      <w:r>
        <w:tab/>
      </w:r>
      <w:r>
        <w:fldChar w:fldCharType="begin"/>
      </w:r>
      <w:r>
        <w:instrText xml:space="preserve"> PAGEREF _Toc32214 \h </w:instrText>
      </w:r>
      <w:r>
        <w:fldChar w:fldCharType="separate"/>
      </w:r>
      <w:r>
        <w:t>118</w:t>
      </w:r>
      <w:r>
        <w:fldChar w:fldCharType="end"/>
      </w:r>
    </w:p>
    <w:p>
      <w:pPr>
        <w:pStyle w:val="19"/>
        <w:tabs>
          <w:tab w:val="right" w:pos="2000"/>
          <w:tab w:val="right" w:leader="dot" w:pos="9641"/>
          <w:tab w:val="clear" w:pos="9639"/>
        </w:tabs>
      </w:pPr>
      <w:r>
        <w:rPr>
          <w:rFonts w:hint="eastAsia"/>
          <w:lang w:val="en-US" w:eastAsia="zh-CN"/>
        </w:rPr>
        <w:t>7.4</w:t>
      </w:r>
      <w:r>
        <w:rPr>
          <w:rFonts w:hint="eastAsia"/>
          <w:lang w:val="en-US" w:eastAsia="zh-CN"/>
        </w:rPr>
        <w:tab/>
      </w:r>
      <w:r>
        <w:rPr>
          <w:rFonts w:hint="eastAsia"/>
          <w:lang w:val="en-US" w:eastAsia="zh-CN"/>
        </w:rPr>
        <w:t>DC_n28-n102</w:t>
      </w:r>
      <w:r>
        <w:rPr>
          <w:rFonts w:hint="eastAsia"/>
          <w:lang w:val="en-US" w:eastAsia="zh-CN"/>
        </w:rPr>
        <w:tab/>
      </w:r>
      <w:r>
        <w:tab/>
      </w:r>
      <w:r>
        <w:fldChar w:fldCharType="begin"/>
      </w:r>
      <w:r>
        <w:instrText xml:space="preserve"> PAGEREF _Toc5395 \h </w:instrText>
      </w:r>
      <w:r>
        <w:fldChar w:fldCharType="separate"/>
      </w:r>
      <w:r>
        <w:t>118</w:t>
      </w:r>
      <w:r>
        <w:fldChar w:fldCharType="end"/>
      </w:r>
    </w:p>
    <w:p>
      <w:pPr>
        <w:pStyle w:val="18"/>
        <w:tabs>
          <w:tab w:val="right" w:pos="2000"/>
          <w:tab w:val="right" w:leader="dot" w:pos="9641"/>
          <w:tab w:val="clear" w:pos="9639"/>
        </w:tabs>
      </w:pPr>
      <w:r>
        <w:rPr>
          <w:rFonts w:hint="eastAsia"/>
          <w:lang w:eastAsia="zh-CN"/>
        </w:rPr>
        <w:t>7.4.1</w:t>
      </w:r>
      <w:r>
        <w:rPr>
          <w:rFonts w:hint="eastAsia"/>
          <w:lang w:eastAsia="zh-CN"/>
        </w:rPr>
        <w:tab/>
      </w:r>
      <w:r>
        <w:rPr>
          <w:rFonts w:hint="eastAsia"/>
          <w:lang w:eastAsia="zh-CN"/>
        </w:rPr>
        <w:t>Configurations for DC_n28-n102</w:t>
      </w:r>
      <w:r>
        <w:tab/>
      </w:r>
      <w:r>
        <w:fldChar w:fldCharType="begin"/>
      </w:r>
      <w:r>
        <w:instrText xml:space="preserve"> PAGEREF _Toc17679 \h </w:instrText>
      </w:r>
      <w:r>
        <w:fldChar w:fldCharType="separate"/>
      </w:r>
      <w:r>
        <w:t>118</w:t>
      </w:r>
      <w:r>
        <w:fldChar w:fldCharType="end"/>
      </w:r>
    </w:p>
    <w:p>
      <w:pPr>
        <w:pStyle w:val="18"/>
        <w:tabs>
          <w:tab w:val="right" w:pos="2000"/>
          <w:tab w:val="right" w:leader="dot" w:pos="9641"/>
          <w:tab w:val="clear" w:pos="9639"/>
        </w:tabs>
      </w:pPr>
      <w:r>
        <w:rPr>
          <w:rFonts w:hint="eastAsia"/>
          <w:lang w:eastAsia="zh-CN"/>
        </w:rPr>
        <w:t>7.4.2</w:t>
      </w:r>
      <w:r>
        <w:rPr>
          <w:rFonts w:hint="eastAsia"/>
          <w:lang w:eastAsia="zh-CN"/>
        </w:rPr>
        <w:tab/>
      </w:r>
      <w:r>
        <w:rPr>
          <w:rFonts w:hint="eastAsia"/>
          <w:lang w:eastAsia="zh-CN"/>
        </w:rPr>
        <w:t>Maximum output power for NR-DC</w:t>
      </w:r>
      <w:r>
        <w:tab/>
      </w:r>
      <w:r>
        <w:fldChar w:fldCharType="begin"/>
      </w:r>
      <w:r>
        <w:instrText xml:space="preserve"> PAGEREF _Toc22782 \h </w:instrText>
      </w:r>
      <w:r>
        <w:fldChar w:fldCharType="separate"/>
      </w:r>
      <w:r>
        <w:t>118</w:t>
      </w:r>
      <w:r>
        <w:fldChar w:fldCharType="end"/>
      </w:r>
    </w:p>
    <w:p>
      <w:pPr>
        <w:pStyle w:val="19"/>
        <w:tabs>
          <w:tab w:val="right" w:pos="2000"/>
          <w:tab w:val="right" w:leader="dot" w:pos="9641"/>
          <w:tab w:val="clear" w:pos="9639"/>
        </w:tabs>
      </w:pPr>
      <w:r>
        <w:rPr>
          <w:rFonts w:hint="eastAsia"/>
          <w:lang w:val="en-US" w:eastAsia="zh-CN"/>
        </w:rPr>
        <w:t>7.5</w:t>
      </w:r>
      <w:r>
        <w:rPr>
          <w:rFonts w:hint="eastAsia"/>
          <w:lang w:val="en-US" w:eastAsia="zh-CN"/>
        </w:rPr>
        <w:tab/>
      </w:r>
      <w:r>
        <w:rPr>
          <w:rFonts w:hint="eastAsia"/>
          <w:lang w:val="en-US" w:eastAsia="zh-CN"/>
        </w:rPr>
        <w:t>DC_n78-n102</w:t>
      </w:r>
      <w:r>
        <w:rPr>
          <w:rFonts w:hint="eastAsia"/>
          <w:lang w:val="en-US" w:eastAsia="zh-CN"/>
        </w:rPr>
        <w:tab/>
      </w:r>
      <w:r>
        <w:tab/>
      </w:r>
      <w:r>
        <w:fldChar w:fldCharType="begin"/>
      </w:r>
      <w:r>
        <w:instrText xml:space="preserve"> PAGEREF _Toc6576 \h </w:instrText>
      </w:r>
      <w:r>
        <w:fldChar w:fldCharType="separate"/>
      </w:r>
      <w:r>
        <w:t>119</w:t>
      </w:r>
      <w:r>
        <w:fldChar w:fldCharType="end"/>
      </w:r>
    </w:p>
    <w:p>
      <w:pPr>
        <w:pStyle w:val="18"/>
        <w:tabs>
          <w:tab w:val="right" w:pos="2000"/>
          <w:tab w:val="right" w:leader="dot" w:pos="9641"/>
          <w:tab w:val="clear" w:pos="9639"/>
        </w:tabs>
      </w:pPr>
      <w:r>
        <w:rPr>
          <w:rFonts w:hint="eastAsia"/>
          <w:lang w:eastAsia="zh-CN"/>
        </w:rPr>
        <w:t>7.5.1</w:t>
      </w:r>
      <w:r>
        <w:rPr>
          <w:rFonts w:hint="eastAsia"/>
          <w:lang w:eastAsia="zh-CN"/>
        </w:rPr>
        <w:tab/>
      </w:r>
      <w:r>
        <w:rPr>
          <w:rFonts w:hint="eastAsia"/>
          <w:lang w:eastAsia="zh-CN"/>
        </w:rPr>
        <w:t>Configurations for DC_n78-n102</w:t>
      </w:r>
      <w:r>
        <w:tab/>
      </w:r>
      <w:r>
        <w:fldChar w:fldCharType="begin"/>
      </w:r>
      <w:r>
        <w:instrText xml:space="preserve"> PAGEREF _Toc31037 \h </w:instrText>
      </w:r>
      <w:r>
        <w:fldChar w:fldCharType="separate"/>
      </w:r>
      <w:r>
        <w:t>119</w:t>
      </w:r>
      <w:r>
        <w:fldChar w:fldCharType="end"/>
      </w:r>
    </w:p>
    <w:p>
      <w:pPr>
        <w:pStyle w:val="18"/>
        <w:tabs>
          <w:tab w:val="right" w:pos="2000"/>
          <w:tab w:val="right" w:leader="dot" w:pos="9641"/>
          <w:tab w:val="clear" w:pos="9639"/>
        </w:tabs>
      </w:pPr>
      <w:r>
        <w:rPr>
          <w:rFonts w:hint="eastAsia"/>
          <w:lang w:eastAsia="zh-CN"/>
        </w:rPr>
        <w:t>7.5.2</w:t>
      </w:r>
      <w:r>
        <w:rPr>
          <w:rFonts w:hint="eastAsia"/>
          <w:lang w:eastAsia="zh-CN"/>
        </w:rPr>
        <w:tab/>
      </w:r>
      <w:r>
        <w:rPr>
          <w:rFonts w:hint="eastAsia"/>
          <w:lang w:eastAsia="zh-CN"/>
        </w:rPr>
        <w:t>Maximum output power for NR-DC</w:t>
      </w:r>
      <w:r>
        <w:tab/>
      </w:r>
      <w:r>
        <w:fldChar w:fldCharType="begin"/>
      </w:r>
      <w:r>
        <w:instrText xml:space="preserve"> PAGEREF _Toc2779 \h </w:instrText>
      </w:r>
      <w:r>
        <w:fldChar w:fldCharType="separate"/>
      </w:r>
      <w:r>
        <w:t>119</w:t>
      </w:r>
      <w:r>
        <w:fldChar w:fldCharType="end"/>
      </w:r>
    </w:p>
    <w:p>
      <w:pPr>
        <w:pStyle w:val="19"/>
        <w:tabs>
          <w:tab w:val="right" w:pos="2000"/>
          <w:tab w:val="right" w:leader="dot" w:pos="9641"/>
          <w:tab w:val="clear" w:pos="9639"/>
        </w:tabs>
      </w:pPr>
      <w:r>
        <w:rPr>
          <w:rFonts w:hint="eastAsia"/>
          <w:lang w:val="en-US" w:eastAsia="zh-CN"/>
        </w:rPr>
        <w:t>7.6</w:t>
      </w:r>
      <w:r>
        <w:rPr>
          <w:rFonts w:hint="eastAsia"/>
          <w:lang w:val="en-US" w:eastAsia="zh-CN"/>
        </w:rPr>
        <w:tab/>
      </w:r>
      <w:r>
        <w:rPr>
          <w:rFonts w:hint="eastAsia"/>
          <w:lang w:val="en-US" w:eastAsia="zh-CN"/>
        </w:rPr>
        <w:t>DC_n1-n102</w:t>
      </w:r>
      <w:r>
        <w:tab/>
      </w:r>
      <w:r>
        <w:rPr>
          <w:rFonts w:hint="eastAsia"/>
          <w:lang w:val="en-US" w:eastAsia="zh-CN"/>
        </w:rPr>
        <w:tab/>
      </w:r>
      <w:r>
        <w:fldChar w:fldCharType="begin"/>
      </w:r>
      <w:r>
        <w:instrText xml:space="preserve"> PAGEREF _Toc17826 \h </w:instrText>
      </w:r>
      <w:r>
        <w:fldChar w:fldCharType="separate"/>
      </w:r>
      <w:r>
        <w:t>119</w:t>
      </w:r>
      <w:r>
        <w:fldChar w:fldCharType="end"/>
      </w:r>
    </w:p>
    <w:p>
      <w:pPr>
        <w:pStyle w:val="18"/>
        <w:tabs>
          <w:tab w:val="right" w:pos="2000"/>
          <w:tab w:val="right" w:leader="dot" w:pos="9641"/>
          <w:tab w:val="clear" w:pos="9639"/>
        </w:tabs>
      </w:pPr>
      <w:r>
        <w:rPr>
          <w:rFonts w:hint="eastAsia"/>
          <w:lang w:eastAsia="zh-CN"/>
        </w:rPr>
        <w:t>7.6.1</w:t>
      </w:r>
      <w:r>
        <w:rPr>
          <w:rFonts w:hint="eastAsia"/>
          <w:lang w:eastAsia="zh-CN"/>
        </w:rPr>
        <w:tab/>
      </w:r>
      <w:r>
        <w:rPr>
          <w:rFonts w:hint="eastAsia"/>
          <w:lang w:eastAsia="zh-CN"/>
        </w:rPr>
        <w:t>Configurations for DC_</w:t>
      </w:r>
      <w:r>
        <w:rPr>
          <w:rFonts w:hint="eastAsia"/>
          <w:lang w:val="en-US" w:eastAsia="zh-CN"/>
        </w:rPr>
        <w:t>n1-n102</w:t>
      </w:r>
      <w:r>
        <w:tab/>
      </w:r>
      <w:r>
        <w:fldChar w:fldCharType="begin"/>
      </w:r>
      <w:r>
        <w:instrText xml:space="preserve"> PAGEREF _Toc1309 \h </w:instrText>
      </w:r>
      <w:r>
        <w:fldChar w:fldCharType="separate"/>
      </w:r>
      <w:r>
        <w:t>119</w:t>
      </w:r>
      <w:r>
        <w:fldChar w:fldCharType="end"/>
      </w:r>
    </w:p>
    <w:p>
      <w:pPr>
        <w:pStyle w:val="18"/>
        <w:tabs>
          <w:tab w:val="right" w:pos="2000"/>
          <w:tab w:val="right" w:leader="dot" w:pos="9641"/>
          <w:tab w:val="clear" w:pos="9639"/>
        </w:tabs>
      </w:pPr>
      <w:r>
        <w:rPr>
          <w:rFonts w:hint="eastAsia"/>
          <w:lang w:eastAsia="zh-CN"/>
        </w:rPr>
        <w:t>7.6.2</w:t>
      </w:r>
      <w:r>
        <w:rPr>
          <w:rFonts w:hint="eastAsia"/>
          <w:lang w:eastAsia="zh-CN"/>
        </w:rPr>
        <w:tab/>
      </w:r>
      <w:r>
        <w:rPr>
          <w:rFonts w:hint="eastAsia"/>
          <w:lang w:val="en-US" w:eastAsia="zh-CN"/>
        </w:rPr>
        <w:t>M</w:t>
      </w:r>
      <w:r>
        <w:rPr>
          <w:rFonts w:hint="eastAsia"/>
          <w:lang w:eastAsia="zh-CN"/>
        </w:rPr>
        <w:t>aximum output power for NR-DC</w:t>
      </w:r>
      <w:r>
        <w:tab/>
      </w:r>
      <w:r>
        <w:fldChar w:fldCharType="begin"/>
      </w:r>
      <w:r>
        <w:instrText xml:space="preserve"> PAGEREF _Toc31530 \h </w:instrText>
      </w:r>
      <w:r>
        <w:fldChar w:fldCharType="separate"/>
      </w:r>
      <w:r>
        <w:t>119</w:t>
      </w:r>
      <w:r>
        <w:fldChar w:fldCharType="end"/>
      </w:r>
    </w:p>
    <w:p>
      <w:pPr>
        <w:pStyle w:val="53"/>
        <w:tabs>
          <w:tab w:val="right" w:leader="dot" w:pos="9641"/>
          <w:tab w:val="clear" w:pos="9639"/>
        </w:tabs>
      </w:pPr>
      <w:r>
        <w:t>Annex &lt;X&gt; (informative): Change history</w:t>
      </w:r>
      <w:r>
        <w:tab/>
      </w:r>
      <w:r>
        <w:fldChar w:fldCharType="begin"/>
      </w:r>
      <w:r>
        <w:instrText xml:space="preserve"> PAGEREF _Toc12214 \h </w:instrText>
      </w:r>
      <w:r>
        <w:fldChar w:fldCharType="separate"/>
      </w:r>
      <w:r>
        <w:t>120</w:t>
      </w:r>
      <w:r>
        <w:fldChar w:fldCharType="end"/>
      </w:r>
    </w:p>
    <w:p>
      <w:r>
        <w:rPr>
          <w:sz w:val="22"/>
        </w:rPr>
        <w:fldChar w:fldCharType="end"/>
      </w:r>
    </w:p>
    <w:p>
      <w:pPr>
        <w:pStyle w:val="128"/>
      </w:pPr>
      <w:r>
        <w:br w:type="page"/>
      </w:r>
    </w:p>
    <w:p>
      <w:pPr>
        <w:pStyle w:val="3"/>
      </w:pPr>
      <w:bookmarkStart w:id="17" w:name="foreword"/>
      <w:bookmarkEnd w:id="17"/>
      <w:bookmarkStart w:id="18" w:name="_Toc28982"/>
      <w:bookmarkStart w:id="19" w:name="_Toc28726"/>
      <w:bookmarkStart w:id="20" w:name="_Toc26840"/>
      <w:bookmarkStart w:id="21" w:name="_Toc109047226"/>
      <w:bookmarkStart w:id="22" w:name="_Toc11326"/>
      <w:r>
        <w:t>Foreword</w:t>
      </w:r>
      <w:bookmarkEnd w:id="18"/>
      <w:bookmarkEnd w:id="19"/>
      <w:bookmarkEnd w:id="20"/>
      <w:bookmarkEnd w:id="21"/>
      <w:bookmarkEnd w:id="22"/>
    </w:p>
    <w:p>
      <w:r>
        <w:t xml:space="preserve">This Technical </w:t>
      </w:r>
      <w:bookmarkStart w:id="23" w:name="spectype3"/>
      <w: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r>
        <w:br w:type="page"/>
      </w:r>
      <w:bookmarkStart w:id="25" w:name="scope"/>
      <w:bookmarkEnd w:id="25"/>
      <w:bookmarkStart w:id="26" w:name="_Toc20687"/>
      <w:bookmarkStart w:id="27" w:name="_Toc18619"/>
      <w:bookmarkStart w:id="28" w:name="_Toc24654"/>
      <w:bookmarkStart w:id="29" w:name="_Toc109047227"/>
      <w:bookmarkStart w:id="30" w:name="_Toc13868"/>
      <w:r>
        <w:t>1</w:t>
      </w:r>
      <w:r>
        <w:tab/>
      </w:r>
      <w:r>
        <w:t>Scope</w:t>
      </w:r>
      <w:bookmarkEnd w:id="26"/>
      <w:bookmarkEnd w:id="27"/>
      <w:bookmarkEnd w:id="28"/>
      <w:bookmarkEnd w:id="29"/>
      <w:bookmarkEnd w:id="30"/>
    </w:p>
    <w:p>
      <w:pPr>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lang w:val="en-US" w:eastAsia="zh-CN"/>
        </w:rPr>
        <w:t>8</w:t>
      </w:r>
      <w:r>
        <w:t xml:space="preserve"> band combinations</w:t>
      </w:r>
      <w:r>
        <w:rPr>
          <w:rFonts w:eastAsia="宋体"/>
          <w:lang w:val="en-US" w:eastAsia="zh-CN"/>
        </w:rPr>
        <w:t>.</w:t>
      </w:r>
    </w:p>
    <w:p>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pPr>
      <w:bookmarkStart w:id="31" w:name="references"/>
      <w:bookmarkEnd w:id="31"/>
      <w:bookmarkStart w:id="32" w:name="_Toc12030"/>
      <w:bookmarkStart w:id="33" w:name="_Toc669"/>
      <w:bookmarkStart w:id="34" w:name="_Toc24722"/>
      <w:bookmarkStart w:id="35" w:name="_Toc5804"/>
      <w:bookmarkStart w:id="36" w:name="_Toc109047228"/>
      <w:r>
        <w:t>2</w:t>
      </w:r>
      <w:r>
        <w:tab/>
      </w:r>
      <w:r>
        <w:t>References</w:t>
      </w:r>
      <w:bookmarkEnd w:id="32"/>
      <w:bookmarkEnd w:id="33"/>
      <w:bookmarkEnd w:id="34"/>
      <w:bookmarkEnd w:id="35"/>
      <w:bookmarkEnd w:id="36"/>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6"/>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6"/>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pPr>
      <w:bookmarkStart w:id="37" w:name="definitions"/>
      <w:bookmarkEnd w:id="37"/>
      <w:bookmarkStart w:id="38" w:name="_Toc3837"/>
      <w:bookmarkStart w:id="39" w:name="_Toc109047229"/>
      <w:bookmarkStart w:id="40" w:name="_Toc30176"/>
      <w:bookmarkStart w:id="41" w:name="_Toc21733"/>
      <w:bookmarkStart w:id="42" w:name="_Toc16329"/>
      <w:r>
        <w:t>3</w:t>
      </w:r>
      <w:r>
        <w:tab/>
      </w:r>
      <w:r>
        <w:t>Definitions of terms, symbols and abbreviations</w:t>
      </w:r>
      <w:bookmarkEnd w:id="38"/>
      <w:bookmarkEnd w:id="39"/>
      <w:bookmarkEnd w:id="40"/>
      <w:bookmarkEnd w:id="41"/>
      <w:bookmarkEnd w:id="42"/>
    </w:p>
    <w:p>
      <w:pPr>
        <w:pStyle w:val="4"/>
      </w:pPr>
      <w:bookmarkStart w:id="43" w:name="_Toc19738"/>
      <w:bookmarkStart w:id="44" w:name="_Toc21176"/>
      <w:bookmarkStart w:id="45" w:name="_Toc9424"/>
      <w:bookmarkStart w:id="46" w:name="_Toc109047230"/>
      <w:bookmarkStart w:id="47" w:name="_Toc3964"/>
      <w:r>
        <w:t>3.1</w:t>
      </w:r>
      <w:r>
        <w:tab/>
      </w:r>
      <w:r>
        <w:t>Terms</w:t>
      </w:r>
      <w:bookmarkEnd w:id="43"/>
      <w:bookmarkEnd w:id="44"/>
      <w:bookmarkEnd w:id="45"/>
      <w:bookmarkEnd w:id="46"/>
      <w:bookmarkEnd w:id="47"/>
    </w:p>
    <w:p>
      <w:r>
        <w:t>For the purposes of the present document, the terms given in TR 21.905 [1] and the following apply. A term defined in the present document takes precedence over the definition of the same term, if any, in TR 21.905 [1].</w:t>
      </w:r>
    </w:p>
    <w:p>
      <w:r>
        <w:rPr>
          <w:b/>
        </w:rPr>
        <w:t>Carrier aggregation</w:t>
      </w:r>
      <w:r>
        <w:t>: Aggregation of two or more component carriers in order to support wider transmission bandwidths.</w:t>
      </w:r>
    </w:p>
    <w:p>
      <w:r>
        <w:rPr>
          <w:b/>
        </w:rPr>
        <w:t>Inter-band carrier aggregation:</w:t>
      </w:r>
      <w:r>
        <w:t xml:space="preserve"> Carrier aggregation of component carriers in different operating bands.</w:t>
      </w:r>
    </w:p>
    <w:p>
      <w:pPr>
        <w:pStyle w:val="99"/>
        <w:ind w:left="0" w:firstLine="0"/>
      </w:pPr>
      <w:r>
        <w:t>NOTE:</w:t>
      </w:r>
      <w:r>
        <w:tab/>
      </w:r>
      <w:r>
        <w:t>Carriers aggregated in each band can be contiguous or non-contiguous.</w:t>
      </w:r>
    </w:p>
    <w:p>
      <w:pPr>
        <w:pStyle w:val="4"/>
      </w:pPr>
      <w:bookmarkStart w:id="48" w:name="_Toc2236"/>
      <w:bookmarkStart w:id="49" w:name="_Toc1719"/>
      <w:bookmarkStart w:id="50" w:name="_Toc109047231"/>
      <w:bookmarkStart w:id="51" w:name="_Toc4502"/>
      <w:bookmarkStart w:id="52" w:name="_Toc676"/>
      <w:r>
        <w:t>3.2</w:t>
      </w:r>
      <w:r>
        <w:tab/>
      </w:r>
      <w:r>
        <w:t>Symbols</w:t>
      </w:r>
      <w:bookmarkEnd w:id="48"/>
      <w:bookmarkEnd w:id="49"/>
      <w:bookmarkEnd w:id="50"/>
      <w:bookmarkEnd w:id="51"/>
      <w:bookmarkEnd w:id="52"/>
    </w:p>
    <w:p>
      <w:pPr>
        <w:keepNext/>
      </w:pPr>
      <w:r>
        <w:t>For the purposes of the present document, the following symbols apply:</w:t>
      </w:r>
    </w:p>
    <w:p>
      <w:pPr>
        <w:pStyle w:val="109"/>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09"/>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09"/>
      </w:pPr>
    </w:p>
    <w:p>
      <w:pPr>
        <w:pStyle w:val="4"/>
      </w:pPr>
      <w:bookmarkStart w:id="53" w:name="_Toc19940"/>
      <w:bookmarkStart w:id="54" w:name="_Toc28604"/>
      <w:bookmarkStart w:id="55" w:name="_Toc109047232"/>
      <w:bookmarkStart w:id="56" w:name="_Toc4470"/>
      <w:bookmarkStart w:id="57" w:name="_Toc30804"/>
      <w:r>
        <w:t>3.3</w:t>
      </w:r>
      <w:r>
        <w:tab/>
      </w:r>
      <w:r>
        <w:t>Abbreviations</w:t>
      </w:r>
      <w:bookmarkEnd w:id="53"/>
      <w:bookmarkEnd w:id="54"/>
      <w:bookmarkEnd w:id="55"/>
      <w:bookmarkEnd w:id="56"/>
      <w:bookmarkEnd w:id="57"/>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BS</w:t>
      </w:r>
      <w:r>
        <w:tab/>
      </w:r>
      <w:r>
        <w:t>Base Station</w:t>
      </w:r>
    </w:p>
    <w:p>
      <w:pPr>
        <w:pStyle w:val="109"/>
      </w:pPr>
      <w:r>
        <w:t>CA</w:t>
      </w:r>
      <w:r>
        <w:tab/>
      </w:r>
      <w:r>
        <w:t xml:space="preserve">Carrier Aggregation </w:t>
      </w:r>
    </w:p>
    <w:p>
      <w:pPr>
        <w:pStyle w:val="109"/>
      </w:pPr>
      <w:r>
        <w:t>DC</w:t>
      </w:r>
      <w:r>
        <w:tab/>
      </w:r>
      <w:r>
        <w:t>Dual Connectivity</w:t>
      </w:r>
    </w:p>
    <w:p>
      <w:pPr>
        <w:pStyle w:val="109"/>
      </w:pPr>
      <w:r>
        <w:t>DL</w:t>
      </w:r>
      <w:r>
        <w:tab/>
      </w:r>
      <w:r>
        <w:t>DownLink</w:t>
      </w:r>
    </w:p>
    <w:p>
      <w:pPr>
        <w:pStyle w:val="109"/>
      </w:pPr>
      <w:r>
        <w:t>FDD</w:t>
      </w:r>
      <w:r>
        <w:tab/>
      </w:r>
      <w:r>
        <w:t>Frequency Division Duplex</w:t>
      </w:r>
    </w:p>
    <w:p>
      <w:pPr>
        <w:pStyle w:val="109"/>
      </w:pPr>
      <w:r>
        <w:t>IMD</w:t>
      </w:r>
      <w:r>
        <w:tab/>
      </w:r>
      <w:r>
        <w:t>Inter-modulation</w:t>
      </w:r>
    </w:p>
    <w:p>
      <w:pPr>
        <w:pStyle w:val="109"/>
      </w:pPr>
      <w:r>
        <w:t>MSD</w:t>
      </w:r>
      <w:r>
        <w:tab/>
      </w:r>
      <w:r>
        <w:t>Maximum Sensitivity Deduction</w:t>
      </w:r>
    </w:p>
    <w:p>
      <w:pPr>
        <w:pStyle w:val="109"/>
      </w:pPr>
      <w:r>
        <w:t>SCS</w:t>
      </w:r>
      <w:r>
        <w:tab/>
      </w:r>
      <w:r>
        <w:t>Subcarrier spacing</w:t>
      </w:r>
    </w:p>
    <w:p>
      <w:pPr>
        <w:pStyle w:val="109"/>
      </w:pPr>
      <w:r>
        <w:t>TDD</w:t>
      </w:r>
      <w:r>
        <w:tab/>
      </w:r>
      <w:r>
        <w:t>Time Division Duplex</w:t>
      </w:r>
    </w:p>
    <w:p>
      <w:pPr>
        <w:pStyle w:val="109"/>
      </w:pPr>
      <w:r>
        <w:t>UE</w:t>
      </w:r>
      <w:r>
        <w:tab/>
      </w:r>
      <w:r>
        <w:t>User Equipment</w:t>
      </w:r>
    </w:p>
    <w:p>
      <w:pPr>
        <w:pStyle w:val="109"/>
      </w:pPr>
      <w:r>
        <w:t>UL</w:t>
      </w:r>
      <w:r>
        <w:tab/>
      </w:r>
      <w:r>
        <w:t>UpLink</w:t>
      </w:r>
    </w:p>
    <w:p>
      <w:pPr>
        <w:pStyle w:val="109"/>
      </w:pPr>
    </w:p>
    <w:p>
      <w:pPr>
        <w:pStyle w:val="3"/>
      </w:pPr>
      <w:bookmarkStart w:id="58" w:name="clause4"/>
      <w:bookmarkEnd w:id="58"/>
      <w:bookmarkStart w:id="59" w:name="_Toc3185"/>
      <w:bookmarkStart w:id="60" w:name="_Toc16892"/>
      <w:bookmarkStart w:id="61" w:name="_Toc4998"/>
      <w:bookmarkStart w:id="62" w:name="_Toc109047233"/>
      <w:bookmarkStart w:id="63" w:name="_Toc4672"/>
      <w:r>
        <w:t>4</w:t>
      </w:r>
      <w:r>
        <w:tab/>
      </w:r>
      <w:r>
        <w:t>Background</w:t>
      </w:r>
      <w:bookmarkEnd w:id="59"/>
      <w:bookmarkEnd w:id="60"/>
      <w:bookmarkEnd w:id="61"/>
      <w:bookmarkEnd w:id="62"/>
      <w:bookmarkEnd w:id="63"/>
    </w:p>
    <w:p>
      <w:pPr>
        <w:pStyle w:val="4"/>
      </w:pPr>
      <w:bookmarkStart w:id="64" w:name="_Toc501"/>
      <w:bookmarkStart w:id="65" w:name="_Toc21942"/>
      <w:bookmarkStart w:id="66" w:name="_Toc1052"/>
      <w:bookmarkStart w:id="67" w:name="_Toc109047234"/>
      <w:bookmarkStart w:id="68" w:name="_Toc23630"/>
      <w:r>
        <w:t>4.1</w:t>
      </w:r>
      <w:r>
        <w:tab/>
      </w:r>
      <w:r>
        <w:t>Introduction</w:t>
      </w:r>
      <w:bookmarkEnd w:id="64"/>
      <w:bookmarkEnd w:id="65"/>
      <w:bookmarkEnd w:id="66"/>
      <w:bookmarkEnd w:id="67"/>
      <w:bookmarkEnd w:id="68"/>
    </w:p>
    <w:p>
      <w:r>
        <w:t xml:space="preserve">The present document is a technical report for </w:t>
      </w:r>
      <w:r>
        <w:rPr>
          <w:rFonts w:hint="eastAsia"/>
        </w:rPr>
        <w:t>NR inter-band CA and DC for 3 bands DL with 2 bands UL under</w:t>
      </w:r>
      <w:r>
        <w:t xml:space="preserve"> </w:t>
      </w:r>
      <w:r>
        <w:rPr>
          <w:rFonts w:hint="eastAsia"/>
        </w:rPr>
        <w:t>Rel-17</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rPr>
          <w:rFonts w:eastAsia="宋体"/>
          <w:lang w:val="en-US" w:eastAsia="zh-CN"/>
        </w:rPr>
      </w:pPr>
      <w:r>
        <w:rPr>
          <w:rFonts w:eastAsia="宋体"/>
          <w:lang w:val="en-US" w:eastAsia="zh-CN"/>
        </w:rPr>
        <w:t xml:space="preserve">1:  </w:t>
      </w:r>
      <w:r>
        <w:rPr>
          <w:rFonts w:hint="eastAsia" w:eastAsia="宋体"/>
          <w:lang w:val="en-US" w:eastAsia="zh-CN"/>
        </w:rPr>
        <w:t>C</w:t>
      </w:r>
      <w:r>
        <w:rPr>
          <w:rFonts w:eastAsia="宋体"/>
          <w:lang w:val="en-US" w:eastAsia="zh-CN"/>
        </w:rPr>
        <w:t>ommon issues for both 1 band UL and 2 bands UL NR CA, including the impact of UL/DL harmonic/ harmonic mixing associated with REFSEN,  delta Tib and delta Rib, and OOB bloc</w:t>
      </w:r>
      <w:r>
        <w:rPr>
          <w:rFonts w:hint="eastAsia" w:eastAsia="宋体"/>
          <w:lang w:val="en-US" w:eastAsia="zh-CN"/>
        </w:rPr>
        <w:t>k</w:t>
      </w:r>
      <w:r>
        <w:rPr>
          <w:rFonts w:eastAsia="宋体"/>
          <w:lang w:val="en-US" w:eastAsia="zh-CN"/>
        </w:rPr>
        <w:t>ing exception, etc.</w:t>
      </w:r>
    </w:p>
    <w:p>
      <w:pPr>
        <w:rPr>
          <w:rFonts w:eastAsia="宋体"/>
          <w:lang w:val="en-US" w:eastAsia="zh-CN"/>
        </w:rPr>
      </w:pPr>
      <w:r>
        <w:rPr>
          <w:rFonts w:eastAsia="宋体"/>
          <w:lang w:val="en-US" w:eastAsia="zh-CN"/>
        </w:rPr>
        <w:t xml:space="preserve">2:  2 bands UL NR CA specific issues, </w:t>
      </w:r>
      <w:r>
        <w:rPr>
          <w:rFonts w:hint="eastAsia" w:eastAsia="宋体"/>
          <w:lang w:val="en-US" w:eastAsia="zh-CN"/>
        </w:rPr>
        <w:t>including</w:t>
      </w:r>
      <w:r>
        <w:rPr>
          <w:rFonts w:eastAsia="宋体"/>
          <w:lang w:val="en-US" w:eastAsia="zh-CN"/>
        </w:rPr>
        <w:t xml:space="preserve"> MSD caused by IMD issue, etc.</w:t>
      </w:r>
    </w:p>
    <w:p>
      <w:pPr>
        <w:rPr>
          <w:rFonts w:eastAsia="宋体"/>
          <w:lang w:val="en-US" w:eastAsia="zh-CN"/>
        </w:rPr>
      </w:pPr>
      <w:r>
        <w:rPr>
          <w:rFonts w:hint="eastAsia" w:eastAsia="宋体"/>
          <w:lang w:val="en-US" w:eastAsia="zh-CN"/>
        </w:rPr>
        <w:t>It shall be noted that n</w:t>
      </w:r>
      <w:r>
        <w:rPr>
          <w:rFonts w:eastAsia="宋体"/>
          <w:lang w:val="en-US" w:eastAsia="zh-CN"/>
        </w:rPr>
        <w:t>o new issue for inter-band NR DC combination, the 2 bands UL NR CA spec</w:t>
      </w:r>
      <w:r>
        <w:rPr>
          <w:rFonts w:hint="eastAsia" w:eastAsia="宋体"/>
          <w:lang w:val="en-US" w:eastAsia="zh-CN"/>
        </w:rPr>
        <w:t>i</w:t>
      </w:r>
      <w:r>
        <w:rPr>
          <w:rFonts w:eastAsia="宋体"/>
          <w:lang w:val="en-US" w:eastAsia="zh-CN"/>
        </w:rPr>
        <w:t>fic issues shall be re-used.</w:t>
      </w:r>
    </w:p>
    <w:p>
      <w:pPr>
        <w:pStyle w:val="4"/>
      </w:pPr>
      <w:bookmarkStart w:id="69" w:name="_Toc15535"/>
      <w:bookmarkStart w:id="70" w:name="_Toc32547"/>
      <w:bookmarkStart w:id="71" w:name="_Toc6643"/>
      <w:bookmarkStart w:id="72" w:name="_Toc295"/>
      <w:bookmarkStart w:id="73" w:name="_Toc109047235"/>
      <w:r>
        <w:t>4.2</w:t>
      </w:r>
      <w:r>
        <w:tab/>
      </w:r>
      <w:r>
        <w:t>TR Maintenance</w:t>
      </w:r>
      <w:bookmarkEnd w:id="69"/>
      <w:bookmarkEnd w:id="70"/>
      <w:bookmarkEnd w:id="71"/>
      <w:bookmarkEnd w:id="72"/>
      <w:bookmarkEnd w:id="73"/>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111"/>
        <w:overflowPunct w:val="0"/>
        <w:autoSpaceDE w:val="0"/>
        <w:autoSpaceDN w:val="0"/>
        <w:adjustRightInd w:val="0"/>
        <w:ind w:left="284" w:firstLine="0"/>
        <w:textAlignment w:val="baseline"/>
        <w:rPr>
          <w:rFonts w:eastAsia="Times New Roman"/>
          <w:lang w:eastAsia="en-GB"/>
        </w:rPr>
      </w:pPr>
      <w:r>
        <w:rPr>
          <w:rFonts w:hint="eastAsia" w:eastAsia="Times New Roman"/>
          <w:lang w:eastAsia="en-GB"/>
        </w:rPr>
        <w:t xml:space="preserve">Editor's note: It is not recommended to bring TP to TR </w:t>
      </w:r>
      <w:bookmarkStart w:id="74" w:name="OLE_LINK15"/>
      <w:r>
        <w:rPr>
          <w:rFonts w:hint="eastAsia" w:eastAsia="Times New Roman"/>
          <w:lang w:eastAsia="en-GB"/>
        </w:rPr>
        <w:t>for the following cases</w:t>
      </w:r>
      <w:bookmarkEnd w:id="74"/>
      <w:r>
        <w:rPr>
          <w:rFonts w:hint="eastAsia" w:eastAsia="Times New Roman"/>
          <w:lang w:eastAsia="en-GB"/>
        </w:rPr>
        <w:t>:</w:t>
      </w:r>
    </w:p>
    <w:p>
      <w:pPr>
        <w:pStyle w:val="111"/>
        <w:keepNext w:val="0"/>
        <w:keepLines/>
        <w:pageBreakBefore w:val="0"/>
        <w:widowControl/>
        <w:kinsoku/>
        <w:wordWrap/>
        <w:overflowPunct w:val="0"/>
        <w:topLinePunct w:val="0"/>
        <w:autoSpaceDE w:val="0"/>
        <w:autoSpaceDN w:val="0"/>
        <w:bidi w:val="0"/>
        <w:adjustRightInd w:val="0"/>
        <w:snapToGrid/>
        <w:ind w:left="582" w:leftChars="141" w:hanging="300" w:hangingChars="150"/>
        <w:textAlignment w:val="baseline"/>
        <w:rPr>
          <w:rFonts w:hint="default" w:eastAsia="宋体"/>
          <w:lang w:val="en-US" w:eastAsia="zh-CN"/>
        </w:rPr>
      </w:pPr>
      <w:r>
        <w:rPr>
          <w:rFonts w:hint="eastAsia" w:eastAsia="Times New Roman"/>
          <w:lang w:eastAsia="en-GB"/>
        </w:rPr>
        <w:t>1.</w:t>
      </w:r>
      <w:r>
        <w:rPr>
          <w:rFonts w:eastAsia="Times New Roman"/>
          <w:lang w:eastAsia="en-GB"/>
        </w:rPr>
        <w:t xml:space="preserve">  </w:t>
      </w:r>
      <w:r>
        <w:rPr>
          <w:rFonts w:hint="eastAsia" w:eastAsia="Times New Roman"/>
          <w:lang w:eastAsia="en-GB"/>
        </w:rPr>
        <w:t xml:space="preserve"> NR CA configurations with additional BCS other than BCS0</w:t>
      </w:r>
      <w:bookmarkStart w:id="75" w:name="OLE_LINK1"/>
      <w:r>
        <w:rPr>
          <w:rFonts w:hint="eastAsia" w:eastAsia="宋体"/>
          <w:lang w:val="en-US" w:eastAsia="zh-CN"/>
        </w:rPr>
        <w:t>(</w:t>
      </w:r>
      <w:r>
        <w:rPr>
          <w:rFonts w:hint="eastAsia" w:eastAsia="Times New Roman"/>
          <w:lang w:eastAsia="en-GB"/>
        </w:rPr>
        <w:t>such as BCS1</w:t>
      </w:r>
      <w:r>
        <w:rPr>
          <w:rFonts w:hint="eastAsia" w:eastAsia="宋体"/>
          <w:lang w:val="en-US" w:eastAsia="zh-CN"/>
        </w:rPr>
        <w:t>) if there is no additional technical issue.</w:t>
      </w:r>
      <w:bookmarkEnd w:id="75"/>
    </w:p>
    <w:p>
      <w:pPr>
        <w:pStyle w:val="111"/>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hint="eastAsia" w:eastAsia="Times New Roman"/>
          <w:lang w:eastAsia="en-GB"/>
        </w:rPr>
        <w:t>.</w:t>
      </w:r>
      <w:r>
        <w:rPr>
          <w:rFonts w:eastAsia="Times New Roman"/>
          <w:lang w:eastAsia="en-GB"/>
        </w:rPr>
        <w:t xml:space="preserve">  </w:t>
      </w:r>
      <w:r>
        <w:rPr>
          <w:rFonts w:hint="eastAsia" w:eastAsia="Times New Roman"/>
          <w:lang w:eastAsia="en-GB"/>
        </w:rPr>
        <w:t xml:space="preserve"> High order DL NR CA configurations, such as DL NR CA configuration CA_nXA-nYC</w:t>
      </w:r>
    </w:p>
    <w:p>
      <w:pPr>
        <w:pStyle w:val="3"/>
      </w:pPr>
      <w:bookmarkStart w:id="76" w:name="_Toc32"/>
      <w:bookmarkStart w:id="77" w:name="_Toc32219"/>
      <w:bookmarkStart w:id="78" w:name="_Toc109047236"/>
      <w:bookmarkStart w:id="79" w:name="_Toc30492"/>
      <w:bookmarkStart w:id="80" w:name="_Toc27164"/>
      <w:r>
        <w:t>5</w:t>
      </w:r>
      <w:r>
        <w:tab/>
      </w:r>
      <w:r>
        <w:rPr>
          <w:rFonts w:cs="Arial"/>
          <w:lang w:val="en-US" w:eastAsia="zh-CN"/>
        </w:rPr>
        <w:t>Both bands within FR1 Carrier Aggregation</w:t>
      </w:r>
      <w:r>
        <w:rPr>
          <w:rFonts w:cs="Arial"/>
        </w:rPr>
        <w:t>: Specific Band Combination Part</w:t>
      </w:r>
      <w:bookmarkEnd w:id="76"/>
      <w:bookmarkEnd w:id="77"/>
      <w:bookmarkEnd w:id="78"/>
      <w:bookmarkEnd w:id="79"/>
      <w:bookmarkEnd w:id="80"/>
    </w:p>
    <w:p>
      <w:pPr>
        <w:pStyle w:val="4"/>
        <w:keepNext/>
        <w:keepLines/>
        <w:pageBreakBefore w:val="0"/>
        <w:widowControl/>
        <w:kinsoku/>
        <w:wordWrap/>
        <w:overflowPunct/>
        <w:topLinePunct w:val="0"/>
        <w:autoSpaceDE/>
        <w:autoSpaceDN/>
        <w:bidi w:val="0"/>
        <w:adjustRightInd/>
        <w:snapToGrid/>
        <w:ind w:left="1134" w:hanging="1134"/>
        <w:textAlignment w:val="auto"/>
        <w:outlineLvl w:val="0"/>
      </w:pPr>
      <w:bookmarkStart w:id="81" w:name="_Toc2528"/>
      <w:bookmarkStart w:id="82" w:name="_Toc866"/>
      <w:bookmarkStart w:id="83" w:name="_Toc109047237"/>
      <w:bookmarkStart w:id="84" w:name="_Toc20460"/>
      <w:bookmarkStart w:id="85" w:name="_Toc19978"/>
      <w:r>
        <w:t>5.</w:t>
      </w:r>
      <w:r>
        <w:rPr>
          <w:rFonts w:hint="eastAsia"/>
          <w:lang w:eastAsia="zh-CN"/>
        </w:rPr>
        <w:t>x</w:t>
      </w:r>
      <w:r>
        <w:tab/>
      </w:r>
      <w:r>
        <w:t>CA_nX-nY</w:t>
      </w:r>
      <w:bookmarkEnd w:id="81"/>
      <w:bookmarkEnd w:id="82"/>
      <w:bookmarkEnd w:id="83"/>
      <w:bookmarkEnd w:id="84"/>
      <w:bookmarkEnd w:id="85"/>
    </w:p>
    <w:p>
      <w:pPr>
        <w:pStyle w:val="5"/>
        <w:rPr>
          <w:rFonts w:cs="Arial"/>
          <w:szCs w:val="28"/>
          <w:lang w:val="en-US" w:eastAsia="zh-CN"/>
        </w:rPr>
      </w:pPr>
      <w:bookmarkStart w:id="86" w:name="_Toc83580305"/>
      <w:bookmarkStart w:id="87" w:name="_Toc36107464"/>
      <w:bookmarkStart w:id="88" w:name="_Toc84404814"/>
      <w:bookmarkStart w:id="89" w:name="_Toc29801673"/>
      <w:bookmarkStart w:id="90" w:name="_Toc37251223"/>
      <w:bookmarkStart w:id="91" w:name="_Toc69083977"/>
      <w:bookmarkStart w:id="92" w:name="_Toc61367241"/>
      <w:bookmarkStart w:id="93" w:name="_Toc45888601"/>
      <w:bookmarkStart w:id="94" w:name="_Toc76509005"/>
      <w:bookmarkStart w:id="95" w:name="_Toc68230564"/>
      <w:bookmarkStart w:id="96" w:name="_Toc76717995"/>
      <w:bookmarkStart w:id="97" w:name="_Toc84413423"/>
      <w:bookmarkStart w:id="98" w:name="_Toc61372624"/>
      <w:bookmarkStart w:id="99" w:name="_Toc75466983"/>
      <w:bookmarkStart w:id="100" w:name="_Toc45888002"/>
      <w:bookmarkStart w:id="101" w:name="_Toc29802097"/>
      <w:bookmarkStart w:id="102" w:name="_Toc29802722"/>
      <w:bookmarkStart w:id="103" w:name="_Toc25908"/>
      <w:bookmarkStart w:id="104" w:name="_Toc1757"/>
      <w:bookmarkStart w:id="105" w:name="_Toc9110"/>
      <w:bookmarkStart w:id="106" w:name="_Toc20269"/>
      <w:bookmarkStart w:id="107" w:name="_Toc109047238"/>
      <w:r>
        <w:t>5.x.1</w:t>
      </w:r>
      <w:r>
        <w:tab/>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cs="Arial"/>
          <w:szCs w:val="28"/>
          <w:lang w:val="en-US" w:eastAsia="zh-CN"/>
        </w:rPr>
        <w:t>Common for 1 band UL and 2 bands UL CA</w:t>
      </w:r>
      <w:bookmarkEnd w:id="103"/>
      <w:bookmarkEnd w:id="104"/>
      <w:bookmarkEnd w:id="105"/>
      <w:bookmarkEnd w:id="106"/>
      <w:bookmarkEnd w:id="107"/>
    </w:p>
    <w:p>
      <w:pPr>
        <w:pStyle w:val="6"/>
      </w:pPr>
      <w:bookmarkStart w:id="108" w:name="_Toc75466985"/>
      <w:bookmarkStart w:id="109" w:name="_Toc84404816"/>
      <w:bookmarkStart w:id="110" w:name="_Toc45888603"/>
      <w:bookmarkStart w:id="111" w:name="_Toc76509007"/>
      <w:bookmarkStart w:id="112" w:name="_Toc76717997"/>
      <w:bookmarkStart w:id="113" w:name="_Toc61367243"/>
      <w:bookmarkStart w:id="114" w:name="_Toc69083979"/>
      <w:bookmarkStart w:id="115" w:name="_Toc45888004"/>
      <w:bookmarkStart w:id="116" w:name="_Toc84413425"/>
      <w:bookmarkStart w:id="117" w:name="_Toc61372626"/>
      <w:bookmarkStart w:id="118" w:name="_Toc83580307"/>
      <w:bookmarkStart w:id="119" w:name="_Toc68230566"/>
      <w:bookmarkStart w:id="120" w:name="_Toc22527"/>
      <w:bookmarkStart w:id="121" w:name="_Toc109047239"/>
      <w:bookmarkStart w:id="122" w:name="_Toc22080"/>
      <w:bookmarkStart w:id="123" w:name="_Toc29289"/>
      <w:bookmarkStart w:id="124" w:name="_Toc2458"/>
      <w:r>
        <w:t>5.x.1.1</w:t>
      </w:r>
      <w:r>
        <w:tab/>
      </w:r>
      <w:bookmarkEnd w:id="108"/>
      <w:bookmarkEnd w:id="109"/>
      <w:bookmarkEnd w:id="110"/>
      <w:bookmarkEnd w:id="111"/>
      <w:bookmarkEnd w:id="112"/>
      <w:bookmarkEnd w:id="113"/>
      <w:bookmarkEnd w:id="114"/>
      <w:bookmarkEnd w:id="115"/>
      <w:bookmarkEnd w:id="116"/>
      <w:bookmarkEnd w:id="117"/>
      <w:bookmarkEnd w:id="118"/>
      <w:bookmarkEnd w:id="119"/>
      <w:bookmarkStart w:id="125" w:name="OLE_LINK19"/>
      <w:r>
        <w:rPr>
          <w:rFonts w:cs="Arial"/>
          <w:lang w:eastAsia="zh-CN"/>
        </w:rPr>
        <w:t>Operating b</w:t>
      </w:r>
      <w:bookmarkEnd w:id="125"/>
      <w:r>
        <w:rPr>
          <w:rFonts w:cs="Arial"/>
          <w:lang w:eastAsia="zh-CN"/>
        </w:rPr>
        <w:t>ands for CA</w:t>
      </w:r>
      <w:bookmarkEnd w:id="120"/>
      <w:bookmarkEnd w:id="121"/>
      <w:bookmarkEnd w:id="122"/>
      <w:bookmarkEnd w:id="123"/>
      <w:bookmarkEnd w:id="124"/>
    </w:p>
    <w:p>
      <w:pPr>
        <w:pStyle w:val="112"/>
        <w:rPr>
          <w:rFonts w:hint="default" w:ascii="Arial" w:hAnsi="Arial" w:cs="Arial"/>
          <w:lang w:eastAsia="ja-JP"/>
        </w:rPr>
      </w:pPr>
      <w:r>
        <w:rPr>
          <w:rFonts w:cs="Arial"/>
        </w:rPr>
        <w:t xml:space="preserve">Table </w:t>
      </w:r>
      <w:r>
        <w:rPr>
          <w:rFonts w:hint="eastAsia" w:cs="Arial"/>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hint="default" w:ascii="Arial" w:hAnsi="Arial" w:cs="Arial"/>
        </w:rPr>
        <w:t xml:space="preserve"> </w:t>
      </w:r>
      <w:r>
        <w:rPr>
          <w:rFonts w:hint="default" w:ascii="Arial" w:hAnsi="Arial" w:cs="Arial"/>
          <w:lang w:val="en-US" w:eastAsia="zh-CN"/>
        </w:rPr>
        <w:t>CA</w:t>
      </w:r>
      <w:r>
        <w:rPr>
          <w:rFonts w:hint="default" w:ascii="Arial" w:hAnsi="Arial" w:cs="Arial"/>
          <w:lang w:eastAsia="zh-CN"/>
        </w:rPr>
        <w:t xml:space="preserve"> band combination of </w:t>
      </w:r>
      <w:r>
        <w:rPr>
          <w:rFonts w:hint="default" w:ascii="Arial" w:hAnsi="Arial" w:cs="Arial"/>
          <w:lang w:val="en-US" w:eastAsia="zh-CN"/>
        </w:rPr>
        <w:t>band nX+nY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bookmarkStart w:id="126" w:name="OLE_LINK2"/>
            <w:r>
              <w:rPr>
                <w:rFonts w:hint="default" w:ascii="Arial" w:hAnsi="Arial" w:eastAsia="Malgun Gothic" w:cs="Arial"/>
                <w:lang w:eastAsia="ja-JP"/>
              </w:rPr>
              <w:t>NR</w:t>
            </w:r>
            <w:r>
              <w:rPr>
                <w:rFonts w:hint="default" w:ascii="Arial" w:hAnsi="Arial"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Duplex</w:t>
            </w:r>
          </w:p>
          <w:p>
            <w:pPr>
              <w:pStyle w:val="103"/>
              <w:rPr>
                <w:rFonts w:hint="default" w:ascii="Times New Roman" w:hAnsi="Times New Roman" w:eastAsia="Malgun Gothic" w:cs="Times New Roman"/>
              </w:rPr>
            </w:pPr>
            <w:r>
              <w:rPr>
                <w:rFonts w:hint="default" w:ascii="Arial" w:hAnsi="Arial"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Times New Roman" w:hAnsi="Times New Roman" w:eastAsia="Malgun Gothic"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F</w:t>
            </w:r>
            <w:r>
              <w:rPr>
                <w:rFonts w:hint="default" w:ascii="Arial" w:hAnsi="Arial" w:eastAsia="Malgun Gothic" w:cs="Arial"/>
                <w:vertAlign w:val="subscript"/>
              </w:rPr>
              <w:t>UL_low</w:t>
            </w:r>
            <w:r>
              <w:rPr>
                <w:rFonts w:hint="default" w:ascii="Arial" w:hAnsi="Arial" w:eastAsia="Malgun Gothic" w:cs="Arial"/>
              </w:rPr>
              <w:t xml:space="preserve"> – F</w:t>
            </w:r>
            <w:r>
              <w:rPr>
                <w:rFonts w:hint="default" w:ascii="Arial" w:hAnsi="Arial"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F</w:t>
            </w:r>
            <w:r>
              <w:rPr>
                <w:rFonts w:hint="default" w:ascii="Arial" w:hAnsi="Arial" w:eastAsia="Malgun Gothic" w:cs="Arial"/>
                <w:vertAlign w:val="subscript"/>
              </w:rPr>
              <w:t>DL_low</w:t>
            </w:r>
            <w:r>
              <w:rPr>
                <w:rFonts w:hint="default" w:ascii="Arial" w:hAnsi="Arial" w:eastAsia="Malgun Gothic" w:cs="Arial"/>
              </w:rPr>
              <w:t xml:space="preserve"> – F</w:t>
            </w:r>
            <w:r>
              <w:rPr>
                <w:rFonts w:hint="default" w:ascii="Arial" w:hAnsi="Arial"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Times New Roman" w:hAnsi="Times New Roman" w:eastAsia="Malgun Gothic"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s="Arial"/>
                <w:sz w:val="18"/>
                <w:lang w:val="en-US" w:eastAsia="zh-CN"/>
              </w:rPr>
            </w:pPr>
            <w:r>
              <w:rPr>
                <w:rFonts w:hint="default" w:ascii="Arial" w:hAnsi="Arial" w:eastAsia="宋体" w:cs="Arial"/>
                <w:sz w:val="18"/>
                <w:lang w:val="en-US" w:eastAsia="zh-CN"/>
              </w:rPr>
              <w:t>n</w:t>
            </w:r>
            <w:r>
              <w:rPr>
                <w:rFonts w:hint="default" w:ascii="Arial" w:hAnsi="Arial" w:cs="Arial"/>
                <w:sz w:val="18"/>
                <w:lang w:val="en-US" w:eastAsia="zh-CN"/>
              </w:rPr>
              <w:t>X</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eastAsia="宋体" w:cs="Times New Roman"/>
                <w:sz w:val="18"/>
                <w:lang w:val="en-US" w:eastAsia="zh-CN"/>
              </w:rPr>
            </w:pPr>
            <w:r>
              <w:rPr>
                <w:rFonts w:hint="default" w:ascii="Times New Roman" w:hAnsi="Times New Roman" w:eastAsia="宋体" w:cs="Times New Roman"/>
                <w:sz w:val="18"/>
                <w:lang w:val="en-US" w:eastAsia="zh-CN"/>
              </w:rPr>
              <w:t xml:space="preserve"> </w:t>
            </w:r>
            <w:r>
              <w:rPr>
                <w:rFonts w:hint="default" w:ascii="Times New Roman" w:hAnsi="Times New Roman" w:cs="Times New Roman"/>
                <w:sz w:val="18"/>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cs="Times New Roman"/>
                <w:sz w:val="18"/>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s="Arial"/>
                <w:sz w:val="18"/>
                <w:lang w:val="en-US" w:eastAsia="zh-CN"/>
              </w:rPr>
            </w:pPr>
            <w:r>
              <w:rPr>
                <w:rFonts w:hint="default" w:ascii="Arial" w:hAnsi="Arial" w:eastAsia="宋体" w:cs="Arial"/>
                <w:sz w:val="18"/>
                <w:lang w:val="en-US" w:eastAsia="zh-CN"/>
              </w:rPr>
              <w:t>n</w:t>
            </w:r>
            <w:r>
              <w:rPr>
                <w:rFonts w:hint="default" w:ascii="Arial" w:hAnsi="Arial" w:cs="Arial"/>
                <w:sz w:val="18"/>
                <w:lang w:val="en-US" w:eastAsia="zh-CN"/>
              </w:rPr>
              <w:t>Y</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eastAsia="宋体" w:cs="Times New Roman"/>
                <w:sz w:val="18"/>
                <w:lang w:val="en-US" w:eastAsia="zh-CN"/>
              </w:rPr>
              <w:t xml:space="preserve"> </w:t>
            </w:r>
            <w:r>
              <w:rPr>
                <w:rFonts w:hint="default" w:ascii="Times New Roman" w:hAnsi="Times New Roman" w:cs="Times New Roman"/>
                <w:sz w:val="18"/>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cs="Times New Roman"/>
                <w:sz w:val="18"/>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8410" w:type="dxa"/>
            <w:gridSpan w:val="8"/>
            <w:tcBorders>
              <w:top w:val="single" w:color="auto" w:sz="4" w:space="0"/>
              <w:left w:val="single" w:color="auto" w:sz="4" w:space="0"/>
              <w:bottom w:val="single" w:color="auto" w:sz="4" w:space="0"/>
              <w:right w:val="single" w:color="auto" w:sz="4" w:space="0"/>
            </w:tcBorders>
            <w:noWrap w:val="0"/>
            <w:vAlign w:val="center"/>
          </w:tcPr>
          <w:p>
            <w:pPr>
              <w:pStyle w:val="104"/>
              <w:jc w:val="left"/>
              <w:rPr>
                <w:rFonts w:hint="eastAsia" w:eastAsia="宋体" w:cs="Arial"/>
                <w:lang w:val="en-US" w:eastAsia="zh-CN"/>
              </w:rPr>
            </w:pPr>
            <w:r>
              <w:rPr>
                <w:rFonts w:hint="eastAsia" w:eastAsia="宋体" w:cs="Arial"/>
                <w:lang w:val="en-US" w:eastAsia="zh-CN"/>
              </w:rPr>
              <w:t xml:space="preserve">NOTE X: </w:t>
            </w:r>
          </w:p>
          <w:p>
            <w:pPr>
              <w:keepNext/>
              <w:keepLines/>
              <w:spacing w:after="0"/>
              <w:jc w:val="left"/>
              <w:rPr>
                <w:rFonts w:hint="default" w:ascii="Times New Roman" w:hAnsi="Times New Roman" w:cs="Times New Roman"/>
                <w:sz w:val="18"/>
                <w:lang w:eastAsia="ja-JP"/>
              </w:rPr>
            </w:pPr>
            <w:r>
              <w:rPr>
                <w:rFonts w:hint="eastAsia" w:ascii="Times New Roman" w:hAnsi="Times New Roman" w:eastAsia="Times New Roman" w:cs="Times New Roman"/>
                <w:i w:val="0"/>
                <w:iCs/>
                <w:color w:val="FF0000"/>
                <w:sz w:val="18"/>
                <w:lang w:val="en-US" w:eastAsia="zh-CN" w:bidi="ar-SA"/>
              </w:rPr>
              <w:t>Editor's note: Whether or not supporting simultaneous Rx/Tx capability should be identified for TDD-TDD or FDD-TDD band combination</w:t>
            </w:r>
          </w:p>
        </w:tc>
      </w:tr>
      <w:bookmarkEnd w:id="126"/>
    </w:tbl>
    <w:p>
      <w:pPr>
        <w:rPr>
          <w:lang w:eastAsia="zh-CN"/>
        </w:rPr>
      </w:pPr>
    </w:p>
    <w:p>
      <w:pPr>
        <w:pStyle w:val="6"/>
      </w:pPr>
      <w:bookmarkStart w:id="127" w:name="_Toc109047240"/>
      <w:bookmarkStart w:id="128" w:name="_Toc11148"/>
      <w:bookmarkStart w:id="129" w:name="_Toc15330"/>
      <w:bookmarkStart w:id="130" w:name="_Toc13938"/>
      <w:bookmarkStart w:id="131" w:name="_Toc723"/>
      <w:r>
        <w:t>5.x.1.2</w:t>
      </w:r>
      <w:r>
        <w:tab/>
      </w:r>
      <w:r>
        <w:rPr>
          <w:rFonts w:cs="Arial"/>
          <w:lang w:eastAsia="zh-CN"/>
        </w:rPr>
        <w:t>Channel bandwidths per operating band for CA</w:t>
      </w:r>
      <w:bookmarkEnd w:id="127"/>
      <w:bookmarkEnd w:id="128"/>
      <w:bookmarkEnd w:id="129"/>
      <w:bookmarkEnd w:id="130"/>
      <w:bookmarkEnd w:id="131"/>
    </w:p>
    <w:p>
      <w:pPr>
        <w:pStyle w:val="112"/>
        <w:rPr>
          <w:rFonts w:cs="Arial"/>
          <w:lang w:val="en-US" w:eastAsia="zh-CN"/>
        </w:rPr>
      </w:pPr>
      <w:r>
        <w:rPr>
          <w:rFonts w:cs="Arial"/>
        </w:rPr>
        <w:t xml:space="preserve">Table </w:t>
      </w:r>
      <w:r>
        <w:rPr>
          <w:rFonts w:hint="eastAsia" w:cs="Arial"/>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 xml:space="preserve">- </w:t>
            </w:r>
            <w:r>
              <w:rPr>
                <w:rFonts w:hint="eastAsia" w:eastAsia="宋体"/>
                <w:szCs w:val="18"/>
                <w:lang w:val="en-US" w:eastAsia="zh-CN"/>
              </w:rPr>
              <w:t>*</w:t>
            </w:r>
          </w:p>
          <w:p>
            <w:pPr>
              <w:pStyle w:val="104"/>
              <w:overflowPunct w:val="0"/>
              <w:autoSpaceDE w:val="0"/>
              <w:autoSpaceDN w:val="0"/>
              <w:adjustRightInd w:val="0"/>
              <w:rPr>
                <w:szCs w:val="18"/>
                <w:lang w:val="en-US" w:eastAsia="zh-CN"/>
              </w:rPr>
            </w:pPr>
            <w:r>
              <w:rPr>
                <w:rFonts w:hint="eastAsia"/>
                <w:szCs w:val="18"/>
                <w:lang w:val="en-US" w:eastAsia="zh-CN"/>
              </w:rPr>
              <w:t>or</w:t>
            </w:r>
          </w:p>
          <w:p>
            <w:pPr>
              <w:pStyle w:val="104"/>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r>
    </w:tbl>
    <w:p>
      <w:pPr>
        <w:pStyle w:val="111"/>
        <w:overflowPunct w:val="0"/>
        <w:autoSpaceDE w:val="0"/>
        <w:autoSpaceDN w:val="0"/>
        <w:adjustRightInd w:val="0"/>
        <w:ind w:left="0" w:leftChars="0" w:firstLine="0" w:firstLineChars="0"/>
        <w:textAlignment w:val="baseline"/>
        <w:rPr>
          <w:rFonts w:hint="eastAsia" w:eastAsia="Times New Roman"/>
          <w:lang w:eastAsia="en-GB"/>
        </w:rPr>
      </w:pPr>
      <w:r>
        <w:rPr>
          <w:rFonts w:hint="eastAsia" w:eastAsia="Times New Roman"/>
          <w:lang w:eastAsia="en-GB"/>
        </w:rPr>
        <w:t xml:space="preserve">Editor's note*: </w:t>
      </w:r>
      <w:r>
        <w:rPr>
          <w:rFonts w:eastAsia="Times New Roman"/>
          <w:lang w:eastAsia="en-GB"/>
        </w:rPr>
        <w:t>‘</w:t>
      </w:r>
      <w:r>
        <w:rPr>
          <w:rFonts w:hint="eastAsia" w:eastAsia="Times New Roman"/>
          <w:lang w:eastAsia="en-GB"/>
        </w:rPr>
        <w:t>-</w:t>
      </w:r>
      <w:r>
        <w:rPr>
          <w:rFonts w:eastAsia="Times New Roman"/>
          <w:lang w:eastAsia="en-GB"/>
        </w:rPr>
        <w:t>’</w:t>
      </w:r>
      <w:r>
        <w:rPr>
          <w:rFonts w:hint="eastAsia" w:eastAsia="Times New Roman"/>
          <w:lang w:eastAsia="en-GB"/>
        </w:rPr>
        <w:t xml:space="preserve"> is for 1UL</w:t>
      </w:r>
    </w:p>
    <w:p>
      <w:pPr>
        <w:pStyle w:val="112"/>
        <w:jc w:val="left"/>
        <w:rPr>
          <w:rFonts w:hint="default" w:ascii="Times New Roman" w:hAnsi="Times New Roman" w:cs="Times New Roman"/>
          <w:b w:val="0"/>
          <w:i/>
          <w:color w:val="0000FF"/>
          <w:sz w:val="20"/>
          <w:szCs w:val="20"/>
          <w:lang w:val="en-US"/>
        </w:rPr>
      </w:pPr>
      <w:r>
        <w:rPr>
          <w:rFonts w:hint="default" w:ascii="Times New Roman" w:hAnsi="Times New Roman" w:cs="Times New Roman"/>
          <w:b w:val="0"/>
          <w:i/>
          <w:color w:val="0000FF"/>
          <w:sz w:val="20"/>
          <w:szCs w:val="20"/>
        </w:rPr>
        <w:t xml:space="preserve"> </w:t>
      </w:r>
      <w:bookmarkStart w:id="132" w:name="OLE_LINK3"/>
      <w:r>
        <w:rPr>
          <w:rFonts w:hint="eastAsia" w:ascii="Times New Roman" w:hAnsi="Times New Roman" w:eastAsia="Times New Roman" w:cs="Times New Roman"/>
          <w:b w:val="0"/>
          <w:color w:val="FF0000"/>
          <w:lang w:val="en-GB" w:eastAsia="zh-CN" w:bidi="ar-SA"/>
        </w:rPr>
        <w:t xml:space="preserve">Editor's </w:t>
      </w:r>
      <w:r>
        <w:rPr>
          <w:rFonts w:hint="default" w:ascii="Times New Roman" w:hAnsi="Times New Roman" w:eastAsia="Times New Roman" w:cs="Times New Roman"/>
          <w:b w:val="0"/>
          <w:color w:val="FF0000"/>
          <w:lang w:val="en-GB" w:eastAsia="en-GB" w:bidi="ar-SA"/>
        </w:rPr>
        <w:t xml:space="preserve">note: </w:t>
      </w:r>
      <w:r>
        <w:rPr>
          <w:rFonts w:hint="eastAsia" w:ascii="Times New Roman" w:hAnsi="Times New Roman" w:eastAsia="Times New Roman" w:cs="Times New Roman"/>
          <w:b w:val="0"/>
          <w:color w:val="FF0000"/>
          <w:lang w:val="en-US" w:eastAsia="zh-CN" w:bidi="ar-SA"/>
        </w:rPr>
        <w:t>T</w:t>
      </w:r>
      <w:r>
        <w:rPr>
          <w:rFonts w:hint="default" w:ascii="Times New Roman" w:hAnsi="Times New Roman" w:eastAsia="Times New Roman" w:cs="Times New Roman"/>
          <w:b w:val="0"/>
          <w:color w:val="FF0000"/>
          <w:lang w:val="en-US" w:eastAsia="zh-CN" w:bidi="ar-SA"/>
        </w:rPr>
        <w:t>he table format</w:t>
      </w:r>
      <w:r>
        <w:rPr>
          <w:rFonts w:hint="eastAsia" w:ascii="Times New Roman" w:hAnsi="Times New Roman" w:eastAsia="Times New Roman" w:cs="Times New Roman"/>
          <w:b w:val="0"/>
          <w:color w:val="FF0000"/>
          <w:lang w:val="en-US" w:eastAsia="zh-CN" w:bidi="ar-SA"/>
        </w:rPr>
        <w:t xml:space="preserve"> can be referred to </w:t>
      </w:r>
      <w:r>
        <w:rPr>
          <w:rFonts w:hint="default" w:ascii="Times New Roman" w:hAnsi="Times New Roman" w:eastAsia="Times New Roman" w:cs="Times New Roman"/>
          <w:b w:val="0"/>
          <w:color w:val="FF0000"/>
          <w:lang w:val="en-US" w:eastAsia="zh-CN" w:bidi="ar-SA"/>
        </w:rPr>
        <w:t xml:space="preserve">Table 5.5A.3.1-1 in TS38.101-1 </w:t>
      </w:r>
      <w:bookmarkEnd w:id="132"/>
    </w:p>
    <w:p>
      <w:pPr>
        <w:pStyle w:val="111"/>
        <w:overflowPunct w:val="0"/>
        <w:autoSpaceDE w:val="0"/>
        <w:autoSpaceDN w:val="0"/>
        <w:adjustRightInd w:val="0"/>
        <w:ind w:left="284" w:firstLine="0"/>
        <w:textAlignment w:val="baseline"/>
        <w:rPr>
          <w:rFonts w:hint="eastAsia" w:eastAsia="Times New Roman"/>
          <w:lang w:eastAsia="en-GB"/>
        </w:rPr>
      </w:pPr>
    </w:p>
    <w:p>
      <w:pPr>
        <w:pStyle w:val="6"/>
      </w:pPr>
      <w:bookmarkStart w:id="133" w:name="_Toc109047241"/>
      <w:bookmarkStart w:id="134" w:name="_Toc14094"/>
      <w:bookmarkStart w:id="135" w:name="_Toc15990"/>
      <w:bookmarkStart w:id="136" w:name="_Toc1055"/>
      <w:bookmarkStart w:id="137" w:name="_Toc13201"/>
      <w:r>
        <w:t>5.x.1.3</w:t>
      </w:r>
      <w:r>
        <w:tab/>
      </w:r>
      <w:r>
        <w:rPr>
          <w:rFonts w:cs="Arial"/>
          <w:lang w:eastAsia="zh-CN"/>
        </w:rPr>
        <w:t>UE co-existence studies</w:t>
      </w:r>
      <w:bookmarkEnd w:id="133"/>
      <w:bookmarkEnd w:id="134"/>
      <w:bookmarkEnd w:id="135"/>
      <w:bookmarkEnd w:id="136"/>
      <w:bookmarkEnd w:id="137"/>
    </w:p>
    <w:p>
      <w:r>
        <w:rPr>
          <w:rFonts w:eastAsia="MS Mincho"/>
          <w:lang w:eastAsia="zh-CN"/>
        </w:rPr>
        <w:t xml:space="preserve">Table </w:t>
      </w:r>
      <w:r>
        <w:rPr>
          <w:rFonts w:hint="eastAsia" w:eastAsia="MS Mincho"/>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0"/>
        <w:gridCol w:w="758"/>
        <w:gridCol w:w="758"/>
        <w:gridCol w:w="760"/>
        <w:gridCol w:w="760"/>
        <w:gridCol w:w="760"/>
        <w:gridCol w:w="758"/>
        <w:gridCol w:w="760"/>
        <w:gridCol w:w="760"/>
        <w:gridCol w:w="766"/>
        <w:gridCol w:w="758"/>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8"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28"/>
        <w:keepNext/>
        <w:keepLines/>
      </w:pP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590"/>
        <w:gridCol w:w="758"/>
        <w:gridCol w:w="762"/>
        <w:gridCol w:w="762"/>
        <w:gridCol w:w="762"/>
        <w:gridCol w:w="762"/>
        <w:gridCol w:w="762"/>
        <w:gridCol w:w="764"/>
        <w:gridCol w:w="762"/>
        <w:gridCol w:w="764"/>
        <w:gridCol w:w="758"/>
        <w:gridCol w:w="768"/>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4"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40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
      <w:pPr>
        <w:pStyle w:val="6"/>
        <w:keepNext/>
        <w:keepLines/>
        <w:pageBreakBefore w:val="0"/>
        <w:widowControl/>
        <w:kinsoku/>
        <w:wordWrap/>
        <w:overflowPunct/>
        <w:topLinePunct w:val="0"/>
        <w:autoSpaceDE/>
        <w:autoSpaceDN/>
        <w:bidi w:val="0"/>
        <w:adjustRightInd/>
        <w:snapToGrid/>
        <w:ind w:left="1417" w:hanging="1417"/>
        <w:textAlignment w:val="auto"/>
        <w:outlineLvl w:val="0"/>
      </w:pPr>
      <w:bookmarkStart w:id="138" w:name="_Toc24598"/>
      <w:bookmarkStart w:id="139" w:name="_Toc109047242"/>
      <w:bookmarkStart w:id="140" w:name="_Toc11540"/>
      <w:bookmarkStart w:id="141" w:name="_Toc28008"/>
      <w:bookmarkStart w:id="142" w:name="_Toc6563"/>
      <w:r>
        <w:t>5.x.1.4</w:t>
      </w:r>
      <w:r>
        <w:tab/>
      </w:r>
      <w:r>
        <w:rPr>
          <w:rFonts w:cs="Arial"/>
          <w:szCs w:val="22"/>
          <w:lang w:val="en-US" w:eastAsia="zh-CN"/>
        </w:rPr>
        <w:t>∆T</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values</w:t>
      </w:r>
      <w:bookmarkEnd w:id="138"/>
      <w:bookmarkEnd w:id="139"/>
      <w:bookmarkEnd w:id="140"/>
      <w:bookmarkEnd w:id="141"/>
      <w:bookmarkEnd w:id="142"/>
    </w:p>
    <w:p>
      <w:r>
        <w:rPr>
          <w:rFonts w:hint="eastAsia" w:ascii="Times New Roman" w:hAnsi="Times New Roman" w:eastAsia="Times New Roman" w:cs="Times New Roman"/>
          <w:b w:val="0"/>
          <w:color w:val="FF0000"/>
          <w:lang w:val="en-GB" w:eastAsia="zh-CN" w:bidi="ar-SA"/>
        </w:rPr>
        <w:t>Editor’s note: for the table of ∆T</w:t>
      </w:r>
      <w:r>
        <w:rPr>
          <w:rFonts w:hint="eastAsia" w:ascii="Times New Roman" w:hAnsi="Times New Roman" w:eastAsia="Times New Roman" w:cs="Times New Roman"/>
          <w:b w:val="0"/>
          <w:color w:val="FF0000"/>
          <w:vertAlign w:val="subscript"/>
          <w:lang w:val="en-GB" w:eastAsia="zh-CN" w:bidi="ar-SA"/>
        </w:rPr>
        <w:t>IB</w:t>
      </w:r>
      <w:r>
        <w:rPr>
          <w:rFonts w:hint="eastAsia" w:eastAsia="Times New Roman" w:cs="Times New Roman"/>
          <w:b w:val="0"/>
          <w:color w:val="FF0000"/>
          <w:vertAlign w:val="subscript"/>
          <w:lang w:val="en-US" w:eastAsia="zh-CN" w:bidi="ar-SA"/>
        </w:rPr>
        <w:t>,c</w:t>
      </w:r>
      <w:r>
        <w:rPr>
          <w:rFonts w:hint="eastAsia" w:ascii="Times New Roman" w:hAnsi="Times New Roman" w:eastAsia="Times New Roman" w:cs="Times New Roman"/>
          <w:b w:val="0"/>
          <w:color w:val="FF0000"/>
          <w:lang w:val="en-GB" w:eastAsia="zh-CN" w:bidi="ar-SA"/>
        </w:rPr>
        <w:t xml:space="preserve"> and ∆R</w:t>
      </w:r>
      <w:r>
        <w:rPr>
          <w:rFonts w:hint="eastAsia" w:ascii="Times New Roman" w:hAnsi="Times New Roman" w:eastAsia="Times New Roman" w:cs="Times New Roman"/>
          <w:b w:val="0"/>
          <w:color w:val="FF0000"/>
          <w:vertAlign w:val="subscript"/>
          <w:lang w:val="en-GB" w:eastAsia="zh-CN" w:bidi="ar-SA"/>
        </w:rPr>
        <w:t>IB</w:t>
      </w:r>
      <w:r>
        <w:rPr>
          <w:rFonts w:hint="eastAsia" w:eastAsia="Times New Roman" w:cs="Times New Roman"/>
          <w:b w:val="0"/>
          <w:color w:val="FF0000"/>
          <w:vertAlign w:val="subscript"/>
          <w:lang w:val="en-US" w:eastAsia="zh-CN" w:bidi="ar-SA"/>
        </w:rPr>
        <w:t>,c</w:t>
      </w:r>
      <w:r>
        <w:rPr>
          <w:rFonts w:hint="eastAsia" w:ascii="Times New Roman" w:hAnsi="Times New Roman" w:eastAsia="Times New Roman" w:cs="Times New Roman"/>
          <w:b w:val="0"/>
          <w:color w:val="FF0000"/>
          <w:lang w:val="en-GB" w:eastAsia="zh-CN" w:bidi="ar-SA"/>
        </w:rPr>
        <w:t xml:space="preserve"> values, please use the same table format as in</w:t>
      </w:r>
      <w:r>
        <w:rPr>
          <w:rFonts w:hint="eastAsia" w:ascii="Times New Roman" w:hAnsi="Times New Roman" w:eastAsia="Times New Roman" w:cs="Times New Roman"/>
          <w:b w:val="0"/>
          <w:color w:val="FF0000"/>
          <w:lang w:val="en-GB" w:eastAsia="zh-TW" w:bidi="ar-SA"/>
        </w:rPr>
        <w:t xml:space="preserve"> the latest </w:t>
      </w:r>
      <w:r>
        <w:rPr>
          <w:rFonts w:hint="eastAsia" w:ascii="Times New Roman" w:hAnsi="Times New Roman" w:eastAsia="Times New Roman" w:cs="Times New Roman"/>
          <w:b w:val="0"/>
          <w:color w:val="FF0000"/>
          <w:lang w:val="en-GB" w:eastAsia="zh-CN" w:bidi="ar-SA"/>
        </w:rPr>
        <w:t>TS 38.101-</w:t>
      </w:r>
      <w:r>
        <w:rPr>
          <w:rFonts w:hint="eastAsia" w:ascii="Times New Roman" w:hAnsi="Times New Roman" w:eastAsia="Times New Roman" w:cs="Times New Roman"/>
          <w:b w:val="0"/>
          <w:color w:val="FF0000"/>
          <w:lang w:val="en-US" w:eastAsia="zh-CN" w:bidi="ar-SA"/>
        </w:rPr>
        <w:t>1</w:t>
      </w:r>
      <w:r>
        <w:rPr>
          <w:rFonts w:hint="eastAsia" w:ascii="Times New Roman" w:hAnsi="Times New Roman" w:eastAsia="Times New Roman" w:cs="Times New Roman"/>
          <w:b w:val="0"/>
          <w:color w:val="FF0000"/>
          <w:lang w:val="en-GB" w:eastAsia="zh-TW" w:bidi="ar-SA"/>
        </w:rPr>
        <w:t>, the table below is from the latest Rel.17 38.101-</w:t>
      </w:r>
      <w:r>
        <w:rPr>
          <w:rFonts w:hint="eastAsia" w:eastAsia="宋体" w:cs="Times New Roman"/>
          <w:b w:val="0"/>
          <w:color w:val="FF0000"/>
          <w:lang w:val="en-US" w:eastAsia="zh-CN" w:bidi="ar-SA"/>
        </w:rPr>
        <w:t>1</w:t>
      </w:r>
      <w:r>
        <w:rPr>
          <w:rFonts w:hint="eastAsia" w:ascii="Times New Roman" w:hAnsi="Times New Roman" w:eastAsia="Times New Roman" w:cs="Times New Roman"/>
          <w:b w:val="0"/>
          <w:color w:val="FF0000"/>
          <w:lang w:val="en-GB" w:eastAsia="zh-TW" w:bidi="ar-SA"/>
        </w:rPr>
        <w:t>, note that the table format might be changed in Rel.18.</w:t>
      </w:r>
      <w:r>
        <w:rPr>
          <w:rFonts w:hint="eastAsia" w:ascii="Times New Roman" w:hAnsi="Times New Roman" w:eastAsia="Times New Roman" w:cs="Times New Roman"/>
          <w:b w:val="0"/>
          <w:color w:val="FF0000"/>
          <w:lang w:val="en-GB" w:eastAsia="zh-CN" w:bidi="ar-SA"/>
        </w:rPr>
        <w:t xml:space="preserve"> </w:t>
      </w:r>
    </w:p>
    <w:p>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2"/>
        <w:rPr>
          <w:rFonts w:cs="Arial"/>
        </w:rPr>
      </w:pPr>
      <w:r>
        <w:rPr>
          <w:rFonts w:cs="Arial"/>
        </w:rPr>
        <w:t xml:space="preserve">Table </w:t>
      </w:r>
      <w:r>
        <w:rPr>
          <w:rFonts w:hint="eastAsia" w:cs="Arial"/>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CA_nX-nY</w:t>
            </w:r>
          </w:p>
        </w:tc>
        <w:tc>
          <w:tcPr>
            <w:tcW w:w="2952" w:type="dxa"/>
            <w:vAlign w:val="center"/>
          </w:tcPr>
          <w:p>
            <w:pPr>
              <w:pStyle w:val="104"/>
              <w:spacing w:line="260" w:lineRule="auto"/>
              <w:rPr>
                <w:lang w:val="en-US" w:eastAsia="zh-CN"/>
              </w:rPr>
            </w:pPr>
          </w:p>
        </w:tc>
        <w:tc>
          <w:tcPr>
            <w:tcW w:w="2952" w:type="dxa"/>
            <w:vAlign w:val="center"/>
          </w:tcPr>
          <w:p>
            <w:pPr>
              <w:pStyle w:val="104"/>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kern w:val="0"/>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kern w:val="0"/>
                <w:sz w:val="18"/>
                <w:szCs w:val="21"/>
                <w:vertAlign w:val="subscript"/>
                <w:lang w:eastAsia="ja-JP"/>
              </w:rPr>
              <w:t>IB,c</w:t>
            </w:r>
            <w:r>
              <w:rPr>
                <w:rFonts w:ascii="Arial" w:hAnsi="Arial"/>
                <w:kern w:val="0"/>
                <w:sz w:val="18"/>
                <w:szCs w:val="21"/>
                <w:lang w:eastAsia="ja-JP"/>
              </w:rPr>
              <w:t xml:space="preserve"> = 0.</w:t>
            </w:r>
          </w:p>
          <w:p>
            <w:pPr>
              <w:pStyle w:val="117"/>
              <w:overflowPunct/>
              <w:autoSpaceDE/>
              <w:autoSpaceDN/>
              <w:adjustRightInd/>
              <w:spacing w:line="260" w:lineRule="auto"/>
              <w:textAlignment w:val="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rPr>
          <w:rFonts w:ascii="Arial" w:hAnsi="Arial" w:cs="Arial"/>
        </w:rPr>
      </w:pPr>
    </w:p>
    <w:p>
      <w:pPr>
        <w:pStyle w:val="112"/>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keepNext/>
              <w:keepLines/>
              <w:pageBreakBefore w:val="0"/>
              <w:widowControl/>
              <w:kinsoku/>
              <w:wordWrap/>
              <w:overflowPunct/>
              <w:topLinePunct w:val="0"/>
              <w:autoSpaceDE/>
              <w:autoSpaceDN/>
              <w:bidi w:val="0"/>
              <w:adjustRightInd/>
              <w:snapToGrid/>
              <w:textAlignment w:val="auto"/>
              <w:outlineLvl w:val="9"/>
            </w:pPr>
            <w:bookmarkStart w:id="143" w:name="_Toc21779"/>
            <w:bookmarkStart w:id="144" w:name="_Toc109047243"/>
            <w:r>
              <w:t>Inter-band CA combination</w:t>
            </w:r>
          </w:p>
        </w:tc>
        <w:tc>
          <w:tcPr>
            <w:tcW w:w="5904" w:type="dxa"/>
            <w:gridSpan w:val="2"/>
          </w:tcPr>
          <w:p>
            <w:pPr>
              <w:pStyle w:val="103"/>
              <w:keepNext/>
              <w:keepLines/>
              <w:pageBreakBefore w:val="0"/>
              <w:widowControl/>
              <w:kinsoku/>
              <w:wordWrap/>
              <w:overflowPunct/>
              <w:topLinePunct w:val="0"/>
              <w:autoSpaceDE/>
              <w:autoSpaceDN/>
              <w:bidi w:val="0"/>
              <w:adjustRightInd/>
              <w:snapToGrid/>
              <w:textAlignment w:val="auto"/>
              <w:outlineLvl w:val="9"/>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keepNext/>
              <w:keepLines/>
              <w:pageBreakBefore w:val="0"/>
              <w:widowControl/>
              <w:kinsoku/>
              <w:wordWrap/>
              <w:overflowPunct/>
              <w:topLinePunct w:val="0"/>
              <w:autoSpaceDE/>
              <w:autoSpaceDN/>
              <w:bidi w:val="0"/>
              <w:adjustRightInd/>
              <w:snapToGrid/>
              <w:textAlignment w:val="auto"/>
              <w:outlineLvl w:val="9"/>
            </w:pPr>
          </w:p>
        </w:tc>
        <w:tc>
          <w:tcPr>
            <w:tcW w:w="5904" w:type="dxa"/>
            <w:gridSpan w:val="2"/>
          </w:tcPr>
          <w:p>
            <w:pPr>
              <w:pStyle w:val="103"/>
              <w:keepNext/>
              <w:keepLines/>
              <w:pageBreakBefore w:val="0"/>
              <w:widowControl/>
              <w:kinsoku/>
              <w:wordWrap/>
              <w:overflowPunct/>
              <w:topLinePunct w:val="0"/>
              <w:autoSpaceDE/>
              <w:autoSpaceDN/>
              <w:bidi w:val="0"/>
              <w:adjustRightInd/>
              <w:snapToGrid/>
              <w:textAlignment w:val="auto"/>
              <w:outlineLvl w:val="9"/>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keepNext/>
              <w:keepLines/>
              <w:pageBreakBefore w:val="0"/>
              <w:widowControl/>
              <w:kinsoku/>
              <w:wordWrap/>
              <w:overflowPunct/>
              <w:topLinePunct w:val="0"/>
              <w:autoSpaceDE/>
              <w:autoSpaceDN/>
              <w:bidi w:val="0"/>
              <w:adjustRightInd/>
              <w:snapToGrid/>
              <w:textAlignment w:val="auto"/>
              <w:outlineLvl w:val="9"/>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952" w:type="dxa"/>
          </w:tcPr>
          <w:p>
            <w:pPr>
              <w:pStyle w:val="104"/>
              <w:keepNext/>
              <w:keepLines/>
              <w:pageBreakBefore w:val="0"/>
              <w:widowControl/>
              <w:kinsoku/>
              <w:wordWrap/>
              <w:overflowPunct/>
              <w:topLinePunct w:val="0"/>
              <w:autoSpaceDE/>
              <w:autoSpaceDN/>
              <w:bidi w:val="0"/>
              <w:adjustRightInd/>
              <w:snapToGrid/>
              <w:textAlignment w:val="auto"/>
              <w:outlineLvl w:val="9"/>
              <w:rPr>
                <w:lang w:eastAsia="ja-JP"/>
              </w:rPr>
            </w:pPr>
          </w:p>
        </w:tc>
        <w:tc>
          <w:tcPr>
            <w:tcW w:w="2952" w:type="dxa"/>
          </w:tcPr>
          <w:p>
            <w:pPr>
              <w:pStyle w:val="104"/>
              <w:keepNext/>
              <w:keepLines/>
              <w:pageBreakBefore w:val="0"/>
              <w:widowControl/>
              <w:kinsoku/>
              <w:wordWrap/>
              <w:overflowPunct/>
              <w:topLinePunct w:val="0"/>
              <w:autoSpaceDE/>
              <w:autoSpaceDN/>
              <w:bidi w:val="0"/>
              <w:adjustRightInd/>
              <w:snapToGrid/>
              <w:textAlignment w:val="auto"/>
              <w:outlineLvl w:val="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keepNext/>
              <w:keepLines/>
              <w:pageBreakBefore w:val="0"/>
              <w:widowControl/>
              <w:kinsoku/>
              <w:wordWrap/>
              <w:overflowPunct/>
              <w:topLinePunct w:val="0"/>
              <w:autoSpaceDE/>
              <w:autoSpaceDN/>
              <w:bidi w:val="0"/>
              <w:adjustRightInd/>
              <w:snapToGrid/>
              <w:textAlignment w:val="auto"/>
              <w:outlineLvl w:val="9"/>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ascii="Arial" w:hAnsi="Arial" w:cs="Arial"/>
                <w:szCs w:val="21"/>
                <w:lang w:eastAsia="zh-CN"/>
              </w:rPr>
              <w:t xml:space="preserve"> “-” denotes ΔR</w:t>
            </w:r>
            <w:r>
              <w:rPr>
                <w:rFonts w:ascii="Arial" w:hAnsi="Arial" w:cs="Arial"/>
                <w:bCs w:val="0"/>
                <w:szCs w:val="21"/>
                <w:vertAlign w:val="subscript"/>
                <w:lang w:eastAsia="zh-CN"/>
              </w:rPr>
              <w:t>IB,c</w:t>
            </w:r>
            <w:r>
              <w:rPr>
                <w:rFonts w:ascii="Arial" w:hAnsi="Arial" w:cs="Arial"/>
                <w:szCs w:val="21"/>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eastAsiaTheme="minorEastAsia" w:cstheme="minorHAnsi"/>
                <w:szCs w:val="18"/>
                <w:lang w:eastAsia="en-US"/>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
      <w:pPr>
        <w:pStyle w:val="6"/>
        <w:rPr>
          <w:rFonts w:cs="Arial"/>
          <w:szCs w:val="22"/>
          <w:lang w:val="en-US" w:eastAsia="zh-CN"/>
        </w:rPr>
      </w:pPr>
      <w:bookmarkStart w:id="145" w:name="_Toc30997"/>
      <w:bookmarkStart w:id="146" w:name="_Toc17819"/>
      <w:bookmarkStart w:id="147" w:name="_Toc22609"/>
      <w:r>
        <w:t>5.x.1.5</w:t>
      </w:r>
      <w:r>
        <w:tab/>
      </w:r>
      <w:r>
        <w:rPr>
          <w:rFonts w:cs="Arial"/>
          <w:szCs w:val="22"/>
          <w:lang w:val="en-US" w:eastAsia="zh-CN"/>
        </w:rPr>
        <w:t>REFSENS requirements</w:t>
      </w:r>
      <w:bookmarkEnd w:id="143"/>
      <w:bookmarkEnd w:id="144"/>
      <w:bookmarkEnd w:id="145"/>
      <w:bookmarkEnd w:id="146"/>
      <w:bookmarkEnd w:id="147"/>
    </w:p>
    <w:p>
      <w:pPr>
        <w:pStyle w:val="111"/>
        <w:overflowPunct w:val="0"/>
        <w:autoSpaceDE w:val="0"/>
        <w:autoSpaceDN w:val="0"/>
        <w:adjustRightInd w:val="0"/>
        <w:ind w:left="284" w:firstLine="0"/>
        <w:textAlignment w:val="baseline"/>
        <w:rPr>
          <w:rFonts w:eastAsia="Times New Roman"/>
          <w:lang w:eastAsia="en-GB"/>
        </w:rPr>
      </w:pPr>
      <w:bookmarkStart w:id="148" w:name="OLE_LINK13"/>
      <w:bookmarkStart w:id="149" w:name="OLE_LINK17"/>
      <w:bookmarkStart w:id="150" w:name="OLE_LINK7"/>
      <w:r>
        <w:rPr>
          <w:rFonts w:eastAsia="Times New Roman"/>
          <w:lang w:eastAsia="en-GB"/>
        </w:rPr>
        <w:t>Editor's note</w:t>
      </w:r>
      <w:bookmarkEnd w:id="148"/>
      <w:r>
        <w:rPr>
          <w:rFonts w:hint="eastAsia" w:eastAsia="Times New Roman"/>
          <w:lang w:eastAsia="en-GB"/>
        </w:rPr>
        <w:t xml:space="preserve"> 1</w:t>
      </w:r>
      <w:r>
        <w:rPr>
          <w:rFonts w:eastAsia="Times New Roman"/>
          <w:lang w:eastAsia="en-GB"/>
        </w:rPr>
        <w:t>:</w:t>
      </w:r>
      <w:bookmarkEnd w:id="149"/>
      <w:r>
        <w:rPr>
          <w:rFonts w:eastAsia="Times New Roman"/>
          <w:lang w:eastAsia="en-GB"/>
        </w:rPr>
        <w:t xml:space="preserve"> </w:t>
      </w:r>
      <w:bookmarkEnd w:id="150"/>
      <w:r>
        <w:rPr>
          <w:rFonts w:eastAsia="Times New Roman"/>
          <w:lang w:eastAsia="en-GB"/>
        </w:rPr>
        <w:t xml:space="preserve">Text will be added if </w:t>
      </w:r>
      <w:bookmarkStart w:id="151" w:name="OLE_LINK10"/>
      <w:r>
        <w:rPr>
          <w:rFonts w:eastAsia="Times New Roman"/>
          <w:lang w:eastAsia="en-GB"/>
        </w:rPr>
        <w:t xml:space="preserve">harmonics </w:t>
      </w:r>
      <w:bookmarkEnd w:id="151"/>
      <w:bookmarkStart w:id="152" w:name="OLE_LINK11"/>
      <w:r>
        <w:rPr>
          <w:rFonts w:eastAsia="Times New Roman"/>
          <w:lang w:eastAsia="en-GB"/>
        </w:rPr>
        <w:t>and/or harmonic mixing</w:t>
      </w:r>
      <w:r>
        <w:rPr>
          <w:rFonts w:hint="eastAsia" w:eastAsia="Times New Roman"/>
          <w:lang w:eastAsia="en-GB"/>
        </w:rPr>
        <w:t>, cross band isolation</w:t>
      </w:r>
      <w:bookmarkEnd w:id="152"/>
      <w:r>
        <w:rPr>
          <w:rFonts w:eastAsia="Times New Roman"/>
          <w:lang w:eastAsia="en-GB"/>
        </w:rPr>
        <w:t>, etc. issues are identified, and Reference sensitivity exceptions</w:t>
      </w:r>
      <w:r>
        <w:rPr>
          <w:rFonts w:hint="eastAsia" w:eastAsia="Times New Roman"/>
          <w:lang w:eastAsia="en-GB"/>
        </w:rPr>
        <w:t xml:space="preserve"> </w:t>
      </w:r>
      <w:r>
        <w:rPr>
          <w:rFonts w:eastAsia="Times New Roman"/>
          <w:lang w:eastAsia="en-GB"/>
        </w:rPr>
        <w:t xml:space="preserve">for bands have these issues need to be provided in the table. </w:t>
      </w:r>
    </w:p>
    <w:p>
      <w:pPr>
        <w:pStyle w:val="111"/>
        <w:overflowPunct w:val="0"/>
        <w:autoSpaceDE w:val="0"/>
        <w:autoSpaceDN w:val="0"/>
        <w:adjustRightInd w:val="0"/>
        <w:ind w:left="284" w:firstLine="0"/>
        <w:textAlignment w:val="baseline"/>
        <w:rPr>
          <w:rFonts w:eastAsia="Times New Roman"/>
          <w:i/>
          <w:color w:val="0000FF"/>
          <w:sz w:val="18"/>
        </w:rPr>
      </w:pPr>
      <w:bookmarkStart w:id="153" w:name="OLE_LINK6"/>
      <w:r>
        <w:t>Editor's note</w:t>
      </w:r>
      <w:r>
        <w:rPr>
          <w:rFonts w:hint="eastAsia" w:eastAsia="宋体"/>
          <w:lang w:val="en-US" w:eastAsia="zh-CN"/>
        </w:rPr>
        <w:t xml:space="preserve"> 2</w:t>
      </w:r>
      <w:r>
        <w:t xml:space="preserve">: </w:t>
      </w:r>
      <w:r>
        <w:rPr>
          <w:rFonts w:hint="eastAsia" w:eastAsia="宋体"/>
          <w:lang w:val="en-US" w:eastAsia="zh-CN"/>
        </w:rPr>
        <w:t xml:space="preserve">The table format shall be the same with the corresponding tables in TS38.101-1, i.e.: Table 7.3A.4-1, </w:t>
      </w:r>
      <w:r>
        <w:rPr>
          <w:rFonts w:hint="eastAsia" w:eastAsia="宋体"/>
          <w:lang w:val="en-US" w:eastAsia="ja-JP"/>
        </w:rPr>
        <w:t>Table 7.3A.</w:t>
      </w:r>
      <w:r>
        <w:rPr>
          <w:rFonts w:hint="eastAsia" w:eastAsia="宋体"/>
          <w:lang w:val="en-US" w:eastAsia="zh-CN"/>
        </w:rPr>
        <w:t>4</w:t>
      </w:r>
      <w:r>
        <w:rPr>
          <w:rFonts w:hint="eastAsia" w:eastAsia="宋体"/>
          <w:lang w:val="en-US" w:eastAsia="ja-JP"/>
        </w:rPr>
        <w:t>-4</w:t>
      </w:r>
      <w:bookmarkEnd w:id="153"/>
      <w:r>
        <w:rPr>
          <w:rFonts w:hint="eastAsia" w:eastAsia="宋体"/>
          <w:lang w:val="en-US" w:eastAsia="zh-CN"/>
        </w:rPr>
        <w:t>, Table 7.3A.6-1 for harmonics, harmonic mixing and cross band isolation, respectively.</w:t>
      </w:r>
    </w:p>
    <w:p>
      <w:pPr>
        <w:pStyle w:val="6"/>
      </w:pPr>
      <w:bookmarkStart w:id="154" w:name="_Toc14384"/>
      <w:bookmarkStart w:id="155" w:name="_Toc220"/>
      <w:bookmarkStart w:id="156" w:name="_Toc29633"/>
      <w:bookmarkStart w:id="157" w:name="_Toc31115"/>
      <w:bookmarkStart w:id="158" w:name="_Toc109047244"/>
      <w:r>
        <w:t>5.x.1.6</w:t>
      </w:r>
      <w:r>
        <w:tab/>
      </w:r>
      <w:r>
        <w:rPr>
          <w:rFonts w:cs="Arial"/>
          <w:szCs w:val="22"/>
          <w:lang w:val="en-US" w:eastAsia="zh-CN"/>
        </w:rPr>
        <w:t>OOB blocking exception requirements</w:t>
      </w:r>
      <w:bookmarkEnd w:id="154"/>
      <w:bookmarkEnd w:id="155"/>
      <w:bookmarkEnd w:id="156"/>
      <w:bookmarkEnd w:id="157"/>
      <w:bookmarkEnd w:id="158"/>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The necessary analysis on the OOB blocking exception will be needed. </w:t>
      </w:r>
    </w:p>
    <w:p>
      <w:pPr>
        <w:pStyle w:val="112"/>
        <w:rPr>
          <w:rFonts w:cs="Arial"/>
        </w:rPr>
      </w:pPr>
      <w:r>
        <w:rPr>
          <w:rFonts w:cs="Arial"/>
        </w:rPr>
        <w:t xml:space="preserve">Table </w:t>
      </w:r>
      <w:r>
        <w:rPr>
          <w:rFonts w:hint="eastAsia" w:cs="Arial"/>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pStyle w:val="5"/>
        <w:rPr>
          <w:rFonts w:cs="Arial"/>
          <w:szCs w:val="28"/>
          <w:lang w:eastAsia="zh-CN"/>
        </w:rPr>
      </w:pPr>
      <w:bookmarkStart w:id="159" w:name="_Toc27890"/>
      <w:bookmarkStart w:id="160" w:name="_Toc109047245"/>
      <w:bookmarkStart w:id="161" w:name="_Toc6634"/>
      <w:bookmarkStart w:id="162" w:name="_Toc32530"/>
      <w:bookmarkStart w:id="163" w:name="_Toc29312"/>
      <w:r>
        <w:t>5.x.2</w:t>
      </w:r>
      <w:r>
        <w:tab/>
      </w:r>
      <w:r>
        <w:rPr>
          <w:rFonts w:cs="Arial"/>
          <w:szCs w:val="28"/>
          <w:lang w:eastAsia="zh-CN"/>
        </w:rPr>
        <w:t>Specific for 2 bands UL CA</w:t>
      </w:r>
      <w:bookmarkEnd w:id="159"/>
      <w:bookmarkEnd w:id="160"/>
      <w:bookmarkEnd w:id="161"/>
      <w:bookmarkEnd w:id="162"/>
      <w:bookmarkEnd w:id="163"/>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pPr>
        <w:pStyle w:val="6"/>
      </w:pPr>
      <w:bookmarkStart w:id="164" w:name="_Toc5471"/>
      <w:bookmarkStart w:id="165" w:name="_Toc17838"/>
      <w:bookmarkStart w:id="166" w:name="_Toc31179"/>
      <w:bookmarkStart w:id="167" w:name="_Toc22319"/>
      <w:bookmarkStart w:id="168" w:name="_Toc109047246"/>
      <w:r>
        <w:t>5.x.2.1</w:t>
      </w:r>
      <w:r>
        <w:tab/>
      </w:r>
      <w:r>
        <w:rPr>
          <w:rFonts w:cs="Arial"/>
          <w:lang w:eastAsia="zh-CN"/>
        </w:rPr>
        <w:t xml:space="preserve">Maximum output power for </w:t>
      </w:r>
      <w:r>
        <w:rPr>
          <w:rFonts w:cs="Arial"/>
          <w:lang w:val="en-US" w:eastAsia="zh-CN"/>
        </w:rPr>
        <w:t>inter-band CA</w:t>
      </w:r>
      <w:bookmarkEnd w:id="164"/>
      <w:bookmarkEnd w:id="165"/>
      <w:bookmarkEnd w:id="166"/>
      <w:bookmarkEnd w:id="167"/>
      <w:bookmarkEnd w:id="168"/>
    </w:p>
    <w:p>
      <w:pPr>
        <w:keepNext/>
        <w:keepLines/>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CA_nXA-nYA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w:t>
            </w:r>
            <w:r>
              <w:rPr>
                <w:rFonts w:cs="Arial"/>
                <w:lang w:val="en-US" w:eastAsia="zh-CN"/>
              </w:rPr>
              <w:t>x</w:t>
            </w:r>
            <w:r>
              <w:rPr>
                <w:rFonts w:cs="Arial"/>
              </w:rPr>
              <w:t>/-</w:t>
            </w:r>
            <w:r>
              <w:rPr>
                <w:rFonts w:cs="Arial"/>
                <w:lang w:val="en-US" w:eastAsia="zh-CN"/>
              </w:rPr>
              <w:t>y</w:t>
            </w:r>
          </w:p>
        </w:tc>
      </w:tr>
    </w:tbl>
    <w:p>
      <w:pPr>
        <w:keepNext/>
        <w:keepLines/>
        <w:rPr>
          <w:lang w:val="en-US" w:eastAsia="zh-CN"/>
        </w:rPr>
      </w:pPr>
    </w:p>
    <w:p>
      <w:pPr>
        <w:pStyle w:val="6"/>
        <w:rPr>
          <w:rFonts w:cs="Arial"/>
          <w:lang w:eastAsia="zh-CN"/>
        </w:rPr>
      </w:pPr>
      <w:bookmarkStart w:id="169" w:name="_Toc109047247"/>
      <w:bookmarkStart w:id="170" w:name="_Toc8892"/>
      <w:bookmarkStart w:id="171" w:name="_Toc4879"/>
      <w:bookmarkStart w:id="172" w:name="_Toc23972"/>
      <w:bookmarkStart w:id="173" w:name="_Toc31415"/>
      <w:r>
        <w:t>5.x.2.2</w:t>
      </w:r>
      <w:r>
        <w:tab/>
      </w:r>
      <w:r>
        <w:rPr>
          <w:rFonts w:cs="Arial"/>
          <w:lang w:eastAsia="zh-CN"/>
        </w:rPr>
        <w:t>UE co-existence studies</w:t>
      </w:r>
      <w:bookmarkEnd w:id="169"/>
      <w:bookmarkEnd w:id="170"/>
      <w:bookmarkEnd w:id="171"/>
      <w:bookmarkEnd w:id="172"/>
      <w:bookmarkEnd w:id="173"/>
    </w:p>
    <w:p>
      <w:r>
        <w:t xml:space="preserve">Table </w:t>
      </w:r>
      <w:r>
        <w:rPr>
          <w:rFonts w:hint="eastAsia" w:eastAsia="宋体"/>
          <w:lang w:val="en-US" w:eastAsia="zh-CN"/>
        </w:rPr>
        <w:t>5.x</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X </w:t>
      </w:r>
      <w:r>
        <w:t>+ B</w:t>
      </w:r>
      <w:r>
        <w:rPr>
          <w:rFonts w:eastAsia="MS Mincho"/>
          <w:lang w:eastAsia="ja-JP"/>
        </w:rPr>
        <w:t xml:space="preserve">and </w:t>
      </w:r>
      <w:r>
        <w:rPr>
          <w:rFonts w:eastAsia="宋体"/>
          <w:lang w:val="en-US" w:eastAsia="zh-CN"/>
        </w:rPr>
        <w:t>n</w:t>
      </w:r>
      <w:r>
        <w:rPr>
          <w:rFonts w:eastAsia="MS Mincho"/>
          <w:lang w:eastAsia="ja-JP"/>
        </w:rPr>
        <w:t>Y</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b w:val="0"/>
                <w:lang w:val="en-US"/>
              </w:rPr>
            </w:pPr>
            <w:r>
              <w:rPr>
                <w:rFonts w:eastAsia="Times New Roman"/>
                <w:lang w:eastAsia="en-GB"/>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rFonts w:eastAsia="Times New Roman"/>
                <w:lang w:eastAsia="en-GB"/>
              </w:rPr>
            </w:pPr>
            <w:r>
              <w:rPr>
                <w:rFonts w:eastAsia="Times New Roman"/>
                <w:lang w:eastAsia="en-GB"/>
              </w:rPr>
              <w:t>2nd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2"/>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2"/>
              <w:overflowPunct w:val="0"/>
              <w:autoSpaceDE w:val="0"/>
              <w:autoSpaceDN w:val="0"/>
              <w:adjustRightInd w:val="0"/>
              <w:jc w:val="center"/>
              <w:textAlignment w:val="baseline"/>
              <w:rPr>
                <w:lang w:val="en-US"/>
              </w:rPr>
            </w:pPr>
            <w:r>
              <w:rPr>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val="en-US"/>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max BW f</w:t>
            </w:r>
            <w:r>
              <w:rPr>
                <w:vertAlign w:val="subscript"/>
                <w:lang w:val="en-US"/>
              </w:rPr>
              <w:t>y</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max BW f</w:t>
            </w:r>
            <w:r>
              <w:rPr>
                <w:vertAlign w:val="subscript"/>
                <w:lang w:val="en-US"/>
              </w:rPr>
              <w:t>y</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max BW f</w:t>
            </w:r>
            <w:r>
              <w:rPr>
                <w:vertAlign w:val="subscript"/>
                <w:lang w:val="en-US"/>
              </w:rPr>
              <w:t>x</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max BW f</w:t>
            </w:r>
            <w:r>
              <w:rPr>
                <w:vertAlign w:val="subscript"/>
                <w:lang w:val="en-US"/>
              </w:rPr>
              <w:t>x</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t>NOTE :</w:t>
            </w:r>
            <w:r>
              <w:tab/>
            </w:r>
            <w:r>
              <w:t>For each IMD item,</w:t>
            </w:r>
            <w:r>
              <w:rPr>
                <w:rFonts w:eastAsia="宋体"/>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pPr>
        <w:rPr>
          <w:lang w:eastAsia="ko-KR"/>
        </w:rPr>
      </w:pPr>
    </w:p>
    <w:p>
      <w:pPr>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rFonts w:eastAsia="MS Mincho"/>
          <w:vertAlign w:val="superscript"/>
          <w:lang w:eastAsia="ja-JP"/>
        </w:rPr>
        <w:t>th</w:t>
      </w:r>
      <w:r>
        <w:rPr>
          <w:lang w:eastAsia="ja-JP"/>
        </w:rPr>
        <w:t xml:space="preserve"> </w:t>
      </w:r>
      <w:bookmarkStart w:id="174" w:name="OLE_LINK8"/>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bookmarkEnd w:id="174"/>
    </w:p>
    <w:p>
      <w:pPr>
        <w:rPr>
          <w:rFonts w:eastAsia="MS Mincho"/>
          <w:lang w:eastAsia="ja-JP"/>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eastAsia="Times New Roman" w:cs="Arial"/>
                <w:b/>
                <w:sz w:val="18"/>
              </w:rPr>
              <w:t xml:space="preserve"> </w:t>
            </w:r>
            <w:r>
              <w:rPr>
                <w:rFonts w:ascii="Arial" w:hAnsi="Arial" w:cs="Arial"/>
                <w:b/>
                <w:sz w:val="18"/>
                <w:lang w:val="en-US" w:eastAsia="zh-CN"/>
              </w:rPr>
              <w:t>CA</w:t>
            </w:r>
            <w:r>
              <w:rPr>
                <w:rFonts w:ascii="Arial" w:hAnsi="Arial" w:eastAsia="Times New Roman"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Arial"/>
                <w:sz w:val="18"/>
                <w:lang w:eastAsia="zh-CN"/>
              </w:rPr>
            </w:pPr>
            <w:r>
              <w:rPr>
                <w:rFonts w:ascii="Arial" w:hAnsi="Arial" w:cs="Arial"/>
                <w:sz w:val="18"/>
                <w:lang w:val="en-US" w:eastAsia="zh-CN"/>
              </w:rPr>
              <w:t>CA</w:t>
            </w:r>
            <w:r>
              <w:rPr>
                <w:rFonts w:ascii="Arial" w:hAnsi="Arial" w:eastAsia="Times New Roman"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eastAsia="Times New Roman"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宋体" w:cs="Arial"/>
                <w:sz w:val="16"/>
                <w:lang w:val="en-US" w:eastAsia="zh-CN"/>
              </w:rPr>
            </w:pPr>
            <w:r>
              <w:rPr>
                <w:rFonts w:hint="eastAsia" w:ascii="Arial" w:hAnsi="Arial" w:eastAsia="宋体" w:cs="Arial"/>
                <w:sz w:val="16"/>
                <w:lang w:val="en-US" w:eastAsia="zh-CN"/>
              </w:rPr>
              <w:t xml:space="preserve">E-UTRA </w:t>
            </w:r>
            <w:r>
              <w:rPr>
                <w:rFonts w:ascii="Arial" w:hAnsi="Arial" w:eastAsia="Times New Roman" w:cs="Arial"/>
                <w:sz w:val="16"/>
              </w:rPr>
              <w:t xml:space="preserve">Band </w:t>
            </w:r>
            <w:r>
              <w:rPr>
                <w:rFonts w:hint="eastAsia" w:ascii="Arial" w:hAnsi="Arial" w:eastAsia="宋体" w:cs="Arial"/>
                <w:sz w:val="16"/>
                <w:lang w:val="en-US" w:eastAsia="zh-CN"/>
              </w:rPr>
              <w:t>.....</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rPr>
            </w:pPr>
            <w:r>
              <w:rPr>
                <w:rFonts w:ascii="Arial" w:hAnsi="Arial" w:eastAsia="Times New Roman" w:cs="Arial"/>
                <w:sz w:val="16"/>
              </w:rPr>
              <w:t>F</w:t>
            </w:r>
            <w:r>
              <w:rPr>
                <w:rFonts w:ascii="Arial" w:hAnsi="Arial" w:eastAsia="Times New Roman" w:cs="Arial"/>
                <w:sz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rPr>
            </w:pPr>
            <w:r>
              <w:rPr>
                <w:rFonts w:ascii="Arial" w:hAnsi="Arial" w:eastAsia="Times New Roman" w:cs="Arial"/>
                <w:sz w:val="16"/>
              </w:rPr>
              <w:t>F</w:t>
            </w:r>
            <w:r>
              <w:rPr>
                <w:rFonts w:ascii="Arial" w:hAnsi="Arial" w:eastAsia="Times New Roman" w:cs="Arial"/>
                <w:sz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r>
              <w:rPr>
                <w:rFonts w:ascii="Arial" w:hAnsi="Arial" w:eastAsia="Times New Roman" w:cs="Arial"/>
                <w:sz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hAnsi="Arial" w:eastAsia="Times New Roman" w:cs="Arial"/>
                <w:sz w:val="18"/>
              </w:rPr>
              <w:t xml:space="preserve">NOTE </w:t>
            </w:r>
            <w:r>
              <w:rPr>
                <w:rFonts w:hint="eastAsia" w:ascii="Arial" w:hAnsi="Arial" w:eastAsia="宋体" w:cs="Arial"/>
                <w:sz w:val="18"/>
                <w:lang w:val="en-US" w:eastAsia="zh-CN"/>
              </w:rPr>
              <w:t>x</w:t>
            </w:r>
            <w:r>
              <w:rPr>
                <w:rFonts w:ascii="Arial" w:hAnsi="Arial" w:eastAsia="Times New Roman" w:cs="Arial"/>
                <w:sz w:val="18"/>
              </w:rPr>
              <w:t>:</w:t>
            </w:r>
            <w:r>
              <w:rPr>
                <w:rFonts w:ascii="Arial" w:hAnsi="Arial" w:eastAsia="Times New Roman"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eastAsia="Times New Roman" w:cs="Arial"/>
                <w:sz w:val="18"/>
                <w:szCs w:val="22"/>
              </w:rPr>
              <w:t>.</w:t>
            </w:r>
          </w:p>
          <w:p>
            <w:pPr>
              <w:pStyle w:val="111"/>
              <w:overflowPunct w:val="0"/>
              <w:autoSpaceDE w:val="0"/>
              <w:autoSpaceDN w:val="0"/>
              <w:adjustRightInd w:val="0"/>
              <w:ind w:hanging="1389"/>
              <w:textAlignment w:val="baseline"/>
              <w:rPr>
                <w:rFonts w:ascii="Arial" w:hAnsi="Arial" w:cs="Arial"/>
                <w:sz w:val="18"/>
                <w:szCs w:val="22"/>
                <w:lang w:eastAsia="ko-KR"/>
              </w:rPr>
            </w:pPr>
            <w:r>
              <w:rPr>
                <w:rFonts w:eastAsia="Times New Roman"/>
                <w:lang w:eastAsia="en-GB"/>
              </w:rPr>
              <w:t xml:space="preserve">Editor's note: </w:t>
            </w:r>
            <w:r>
              <w:rPr>
                <w:rFonts w:hint="eastAsia" w:eastAsia="Times New Roman"/>
                <w:lang w:eastAsia="en-GB"/>
              </w:rPr>
              <w:t xml:space="preserve">The NOTE order must keep consistent with the </w:t>
            </w:r>
            <w:r>
              <w:rPr>
                <w:rFonts w:eastAsia="Times New Roman"/>
                <w:lang w:eastAsia="en-GB"/>
              </w:rPr>
              <w:t>Table 6.5A.3.2.3-1</w:t>
            </w:r>
            <w:r>
              <w:rPr>
                <w:rFonts w:hint="eastAsia" w:eastAsia="Times New Roman"/>
                <w:lang w:eastAsia="en-GB"/>
              </w:rPr>
              <w:t xml:space="preserve"> in TS38.101-1.</w:t>
            </w:r>
          </w:p>
        </w:tc>
      </w:tr>
    </w:tbl>
    <w:p>
      <w:pPr>
        <w:pStyle w:val="6"/>
        <w:rPr>
          <w:rFonts w:cs="Arial"/>
          <w:lang w:eastAsia="zh-CN"/>
        </w:rPr>
      </w:pPr>
      <w:bookmarkStart w:id="175" w:name="_Toc21938"/>
      <w:bookmarkStart w:id="176" w:name="_Toc15932"/>
      <w:bookmarkStart w:id="177" w:name="_Toc109047248"/>
      <w:bookmarkStart w:id="178" w:name="_Toc12186"/>
      <w:bookmarkStart w:id="179" w:name="_Toc15875"/>
      <w:r>
        <w:t>5.x.2.3</w:t>
      </w:r>
      <w:r>
        <w:tab/>
      </w:r>
      <w:r>
        <w:rPr>
          <w:rFonts w:cs="Arial"/>
          <w:szCs w:val="22"/>
          <w:lang w:val="en-US" w:eastAsia="zh-CN"/>
        </w:rPr>
        <w:t>REFSENS requirements</w:t>
      </w:r>
      <w:bookmarkEnd w:id="175"/>
      <w:bookmarkEnd w:id="176"/>
      <w:bookmarkEnd w:id="177"/>
      <w:bookmarkEnd w:id="178"/>
      <w:bookmarkEnd w:id="179"/>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 Editor's note: Text will be added if  IMD du</w:t>
      </w:r>
      <w:r>
        <w:rPr>
          <w:rFonts w:hint="eastAsia" w:eastAsia="Times New Roman"/>
          <w:lang w:eastAsia="en-GB"/>
        </w:rPr>
        <w:t xml:space="preserve">e </w:t>
      </w:r>
      <w:r>
        <w:rPr>
          <w:rFonts w:eastAsia="Times New Roman"/>
          <w:lang w:eastAsia="en-GB"/>
        </w:rPr>
        <w:t xml:space="preserve">to 2 bands UL issues are identified. </w:t>
      </w:r>
    </w:p>
    <w:p>
      <w:pPr>
        <w:pStyle w:val="4"/>
        <w:bidi w:val="0"/>
        <w:rPr>
          <w:rFonts w:cs="Arial"/>
          <w:lang w:val="en-US" w:eastAsia="zh-CN"/>
        </w:rPr>
      </w:pPr>
      <w:bookmarkStart w:id="180" w:name="_Toc7900"/>
      <w:bookmarkStart w:id="181" w:name="_Toc46349971"/>
      <w:bookmarkStart w:id="182" w:name="_Toc46349197"/>
      <w:bookmarkStart w:id="183" w:name="_Toc22635"/>
      <w:bookmarkStart w:id="184" w:name="_Toc16683"/>
      <w:bookmarkStart w:id="185" w:name="_Toc13457"/>
      <w:bookmarkStart w:id="186" w:name="_Toc23154"/>
      <w:bookmarkStart w:id="187" w:name="_Toc492043890"/>
      <w:bookmarkStart w:id="188" w:name="_Hlk32391732"/>
      <w:bookmarkStart w:id="189" w:name="_Toc492044144"/>
      <w:bookmarkStart w:id="190" w:name="_Toc443593759"/>
      <w:bookmarkStart w:id="191" w:name="_Toc436619014"/>
      <w:bookmarkStart w:id="192" w:name="_Toc494295307"/>
      <w:bookmarkStart w:id="193" w:name="_Toc436619251"/>
      <w:bookmarkStart w:id="194" w:name="_Toc466348853"/>
      <w:bookmarkStart w:id="195" w:name="_Toc451844181"/>
      <w:bookmarkStart w:id="196" w:name="_Toc466346620"/>
      <w:bookmarkStart w:id="197" w:name="_Toc460338137"/>
      <w:r>
        <w:rPr>
          <w:rFonts w:hint="eastAsia" w:cs="Arial"/>
          <w:lang w:val="en-US" w:eastAsia="zh-CN"/>
        </w:rPr>
        <w:t>5.1</w:t>
      </w:r>
      <w:r>
        <w:rPr>
          <w:rFonts w:cs="Arial"/>
          <w:lang w:eastAsia="zh-CN"/>
        </w:rPr>
        <w:tab/>
      </w:r>
      <w:r>
        <w:rPr>
          <w:rFonts w:hint="eastAsia" w:cs="Arial"/>
          <w:lang w:val="en-US" w:eastAsia="zh-CN"/>
        </w:rPr>
        <w:t>CA_</w:t>
      </w:r>
      <w:r>
        <w:rPr>
          <w:rFonts w:cs="Arial"/>
          <w:lang w:val="en-US" w:eastAsia="ja-JP"/>
        </w:rPr>
        <w:t>n1-</w:t>
      </w:r>
      <w:bookmarkEnd w:id="180"/>
      <w:bookmarkEnd w:id="181"/>
      <w:bookmarkEnd w:id="182"/>
      <w:r>
        <w:rPr>
          <w:rFonts w:cs="Arial"/>
          <w:lang w:val="en-US" w:eastAsia="ja-JP"/>
        </w:rPr>
        <w:t>n26</w:t>
      </w:r>
      <w:bookmarkEnd w:id="183"/>
      <w:bookmarkEnd w:id="184"/>
      <w:bookmarkEnd w:id="185"/>
      <w:bookmarkEnd w:id="186"/>
    </w:p>
    <w:p>
      <w:pPr>
        <w:pStyle w:val="5"/>
        <w:rPr>
          <w:rFonts w:cs="Arial"/>
          <w:szCs w:val="28"/>
          <w:lang w:eastAsia="zh-CN"/>
        </w:rPr>
      </w:pPr>
      <w:bookmarkStart w:id="198" w:name="_Toc46349972"/>
      <w:bookmarkStart w:id="199" w:name="_Toc46349198"/>
      <w:bookmarkStart w:id="200" w:name="_Toc20340"/>
      <w:bookmarkStart w:id="201" w:name="_Toc15901"/>
      <w:bookmarkStart w:id="202" w:name="_Toc88"/>
      <w:bookmarkStart w:id="203" w:name="_Toc17818"/>
      <w:bookmarkStart w:id="204" w:name="_Toc13905"/>
      <w:r>
        <w:rPr>
          <w:rFonts w:hint="eastAsia" w:cs="Arial"/>
          <w:szCs w:val="28"/>
          <w:lang w:val="en-US" w:eastAsia="zh-CN"/>
        </w:rPr>
        <w:t>5.1.1</w:t>
      </w:r>
      <w:r>
        <w:rPr>
          <w:rFonts w:cs="Arial"/>
          <w:szCs w:val="28"/>
          <w:lang w:eastAsia="zh-CN"/>
        </w:rPr>
        <w:tab/>
      </w:r>
      <w:r>
        <w:rPr>
          <w:rFonts w:hint="eastAsia" w:cs="Arial"/>
          <w:szCs w:val="28"/>
          <w:lang w:val="en-US" w:eastAsia="zh-CN"/>
        </w:rPr>
        <w:t>Common for 1 band UL and 2 bands UL CA</w:t>
      </w:r>
      <w:bookmarkEnd w:id="198"/>
      <w:bookmarkEnd w:id="199"/>
      <w:bookmarkEnd w:id="200"/>
      <w:bookmarkEnd w:id="201"/>
      <w:bookmarkEnd w:id="202"/>
      <w:bookmarkEnd w:id="203"/>
      <w:bookmarkEnd w:id="204"/>
    </w:p>
    <w:p>
      <w:pPr>
        <w:pStyle w:val="6"/>
        <w:tabs>
          <w:tab w:val="left" w:pos="0"/>
          <w:tab w:val="left" w:pos="420"/>
          <w:tab w:val="left" w:pos="864"/>
        </w:tabs>
        <w:ind w:left="0" w:firstLine="0"/>
        <w:rPr>
          <w:lang w:eastAsia="zh-CN"/>
        </w:rPr>
      </w:pPr>
      <w:bookmarkStart w:id="205" w:name="_Toc3484"/>
      <w:bookmarkStart w:id="206" w:name="_Toc32298"/>
      <w:bookmarkStart w:id="207" w:name="_Toc26762"/>
      <w:bookmarkStart w:id="208" w:name="_Toc46349973"/>
      <w:bookmarkStart w:id="209" w:name="_Toc22723"/>
      <w:bookmarkStart w:id="210" w:name="_Toc7397"/>
      <w:bookmarkStart w:id="211" w:name="_Toc46349199"/>
      <w:r>
        <w:rPr>
          <w:rFonts w:hint="eastAsia"/>
          <w:lang w:eastAsia="zh-CN"/>
        </w:rPr>
        <w:t>5.1.1.1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205"/>
      <w:bookmarkEnd w:id="206"/>
      <w:bookmarkEnd w:id="207"/>
      <w:bookmarkEnd w:id="208"/>
      <w:bookmarkEnd w:id="209"/>
      <w:bookmarkEnd w:id="210"/>
      <w:bookmarkEnd w:id="211"/>
    </w:p>
    <w:p>
      <w:pPr>
        <w:pStyle w:val="112"/>
        <w:rPr>
          <w:lang w:eastAsia="ja-JP"/>
        </w:rPr>
      </w:pPr>
      <w:r>
        <w:t xml:space="preserve">Table </w:t>
      </w:r>
      <w:r>
        <w:rPr>
          <w:rFonts w:hint="eastAsia"/>
          <w:lang w:val="en-US" w:eastAsia="zh-CN"/>
        </w:rPr>
        <w:t>5.1</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n1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n1</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1920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1980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2110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2170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212" w:name="_Toc46349200"/>
      <w:bookmarkStart w:id="213" w:name="_Toc8429"/>
      <w:bookmarkStart w:id="214" w:name="_Toc2849"/>
      <w:bookmarkStart w:id="215" w:name="_Toc11629"/>
      <w:bookmarkStart w:id="216" w:name="_Toc46349974"/>
      <w:bookmarkStart w:id="217" w:name="_Toc22330"/>
      <w:bookmarkStart w:id="218" w:name="_Toc16971"/>
      <w:r>
        <w:rPr>
          <w:rFonts w:hint="eastAsia"/>
          <w:lang w:eastAsia="zh-CN"/>
        </w:rPr>
        <w:t>5.1.1.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212"/>
      <w:bookmarkEnd w:id="213"/>
      <w:bookmarkEnd w:id="214"/>
      <w:bookmarkEnd w:id="215"/>
      <w:bookmarkEnd w:id="216"/>
      <w:bookmarkEnd w:id="217"/>
      <w:bookmarkEnd w:id="218"/>
    </w:p>
    <w:p>
      <w:pPr>
        <w:pStyle w:val="112"/>
        <w:rPr>
          <w:rFonts w:cs="Arial"/>
          <w:lang w:val="en-US" w:eastAsia="zh-CN"/>
        </w:rPr>
      </w:pPr>
      <w:r>
        <w:rPr>
          <w:rFonts w:cs="Arial"/>
        </w:rPr>
        <w:t xml:space="preserve">Table </w:t>
      </w:r>
      <w:r>
        <w:rPr>
          <w:rFonts w:hint="eastAsia" w:cs="Arial"/>
          <w:lang w:val="en-US" w:eastAsia="zh-CN"/>
        </w:rPr>
        <w:t>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CA_n1A-n26A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CA_n1A-n26A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219" w:name="_Toc8720"/>
      <w:bookmarkStart w:id="220" w:name="_Toc17839"/>
      <w:bookmarkStart w:id="221" w:name="_Toc30298"/>
      <w:bookmarkStart w:id="222" w:name="_Toc26849"/>
      <w:bookmarkStart w:id="223" w:name="_Toc46349201"/>
      <w:bookmarkStart w:id="224" w:name="_Toc46349975"/>
      <w:bookmarkStart w:id="225" w:name="_Toc7311"/>
      <w:r>
        <w:rPr>
          <w:rFonts w:hint="eastAsia"/>
          <w:lang w:eastAsia="zh-CN"/>
        </w:rPr>
        <w:t>5.1.1.3</w:t>
      </w:r>
      <w:r>
        <w:rPr>
          <w:rFonts w:hint="eastAsia" w:eastAsia="宋体"/>
          <w:lang w:eastAsia="zh-CN"/>
        </w:rPr>
        <w:tab/>
      </w:r>
      <w:r>
        <w:rPr>
          <w:rFonts w:hint="eastAsia" w:eastAsia="宋体"/>
          <w:lang w:eastAsia="zh-CN"/>
        </w:rPr>
        <w:tab/>
      </w:r>
      <w:r>
        <w:rPr>
          <w:rFonts w:hint="eastAsia"/>
          <w:lang w:eastAsia="zh-CN"/>
        </w:rPr>
        <w:t>UE co-existence studies</w:t>
      </w:r>
      <w:bookmarkEnd w:id="219"/>
      <w:bookmarkEnd w:id="220"/>
      <w:bookmarkEnd w:id="221"/>
      <w:bookmarkEnd w:id="222"/>
      <w:bookmarkEnd w:id="223"/>
      <w:bookmarkEnd w:id="224"/>
      <w:bookmarkEnd w:id="225"/>
    </w:p>
    <w:p>
      <w:bookmarkStart w:id="226" w:name="_Toc46349976"/>
      <w:bookmarkStart w:id="227" w:name="_Toc22271"/>
      <w:bookmarkStart w:id="228" w:name="_Toc46349202"/>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n1</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3840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3960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5760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5940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7680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7920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9600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4220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4340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6330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6510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8440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8680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10550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229" w:name="_Toc5637"/>
      <w:bookmarkStart w:id="230" w:name="_Toc15801"/>
      <w:bookmarkStart w:id="231" w:name="_Toc17073"/>
      <w:bookmarkStart w:id="232" w:name="_Toc26486"/>
      <w:r>
        <w:rPr>
          <w:rFonts w:hint="eastAsia"/>
          <w:lang w:eastAsia="zh-CN"/>
        </w:rPr>
        <w:t>5.1.1.4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226"/>
      <w:bookmarkEnd w:id="227"/>
      <w:bookmarkEnd w:id="228"/>
      <w:bookmarkEnd w:id="229"/>
      <w:bookmarkEnd w:id="230"/>
      <w:bookmarkEnd w:id="231"/>
      <w:bookmarkEnd w:id="232"/>
    </w:p>
    <w:p>
      <w:r>
        <w:t xml:space="preserve">For </w:t>
      </w:r>
      <w:r>
        <w:rPr>
          <w:rFonts w:hint="eastAsia"/>
          <w:lang w:eastAsia="zh-CN"/>
        </w:rPr>
        <w:t>CA_</w:t>
      </w:r>
      <w:r>
        <w:rPr>
          <w:lang w:eastAsia="zh-CN"/>
        </w:rPr>
        <w:t>n1-n26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DC_1_n5</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5.1</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CA_n1-n26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5.1</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1</w:t>
            </w:r>
            <w:r>
              <w:rPr>
                <w:rFonts w:hint="eastAsia"/>
                <w:lang w:val="en-US" w:eastAsia="zh-CN"/>
              </w:rPr>
              <w:t>-n</w:t>
            </w:r>
            <w:r>
              <w:rPr>
                <w:lang w:val="en-US" w:eastAsia="zh-CN"/>
              </w:rPr>
              <w:t>26</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233" w:name="_Toc6686"/>
      <w:bookmarkStart w:id="234" w:name="_Toc6838"/>
      <w:bookmarkStart w:id="235" w:name="_Toc28050"/>
      <w:bookmarkStart w:id="236" w:name="_Toc32411"/>
      <w:bookmarkStart w:id="237" w:name="_Toc46349977"/>
      <w:bookmarkStart w:id="238" w:name="_Toc6102"/>
      <w:bookmarkStart w:id="239" w:name="_Toc46349203"/>
      <w:r>
        <w:rPr>
          <w:rFonts w:hint="eastAsia"/>
          <w:lang w:eastAsia="zh-CN"/>
        </w:rPr>
        <w:t>5.1.1.5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233"/>
      <w:bookmarkEnd w:id="234"/>
      <w:bookmarkEnd w:id="235"/>
      <w:bookmarkEnd w:id="236"/>
      <w:bookmarkEnd w:id="237"/>
      <w:bookmarkEnd w:id="238"/>
      <w:bookmarkEnd w:id="239"/>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5.1</w:t>
      </w:r>
      <w:r>
        <w:rPr>
          <w:i w:val="0"/>
          <w:color w:val="auto"/>
          <w:lang w:val="en-US" w:eastAsia="zh-CN"/>
        </w:rPr>
        <w:t>.1.3 there are no harmonics issues.</w:t>
      </w:r>
    </w:p>
    <w:p>
      <w:pPr>
        <w:pStyle w:val="6"/>
      </w:pPr>
      <w:bookmarkStart w:id="240" w:name="_Toc8353"/>
      <w:bookmarkStart w:id="241" w:name="_Toc11573"/>
      <w:bookmarkStart w:id="242" w:name="_Toc2822"/>
      <w:bookmarkStart w:id="243" w:name="_Toc1015"/>
      <w:r>
        <w:rPr>
          <w:rFonts w:hint="eastAsia" w:eastAsia="宋体"/>
          <w:lang w:eastAsia="zh-CN"/>
        </w:rPr>
        <w:t>5.1</w:t>
      </w:r>
      <w:r>
        <w:t>.1.6</w:t>
      </w:r>
      <w:r>
        <w:tab/>
      </w:r>
      <w:r>
        <w:rPr>
          <w:rFonts w:cs="Arial"/>
          <w:szCs w:val="22"/>
          <w:lang w:val="en-US" w:eastAsia="zh-CN"/>
        </w:rPr>
        <w:t>OOB blocking exception requirements</w:t>
      </w:r>
      <w:bookmarkEnd w:id="240"/>
      <w:bookmarkEnd w:id="241"/>
      <w:bookmarkEnd w:id="242"/>
      <w:bookmarkEnd w:id="243"/>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5.1</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244" w:name="_Toc31677"/>
      <w:bookmarkStart w:id="245" w:name="_Toc19263"/>
      <w:bookmarkStart w:id="246" w:name="_Toc25533"/>
      <w:bookmarkStart w:id="247" w:name="_Toc15524"/>
      <w:bookmarkStart w:id="248" w:name="_Toc30294"/>
      <w:r>
        <w:rPr>
          <w:rFonts w:hint="eastAsia"/>
          <w:lang w:val="en-US" w:eastAsia="zh-CN"/>
        </w:rPr>
        <w:t>5.1.2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244"/>
      <w:bookmarkEnd w:id="245"/>
      <w:bookmarkEnd w:id="246"/>
      <w:bookmarkEnd w:id="247"/>
      <w:bookmarkEnd w:id="248"/>
    </w:p>
    <w:p>
      <w:pPr>
        <w:pStyle w:val="6"/>
        <w:spacing w:before="180"/>
        <w:rPr>
          <w:rFonts w:cs="Arial"/>
          <w:lang w:val="en-US" w:eastAsia="zh-CN"/>
        </w:rPr>
      </w:pPr>
      <w:bookmarkStart w:id="249" w:name="_Toc2310"/>
      <w:bookmarkStart w:id="250" w:name="_Toc11432"/>
      <w:bookmarkStart w:id="251" w:name="_Toc22869"/>
      <w:bookmarkStart w:id="252" w:name="_Toc1771"/>
      <w:bookmarkStart w:id="253" w:name="_Toc20132"/>
      <w:r>
        <w:rPr>
          <w:rFonts w:hint="eastAsia" w:cs="Arial"/>
          <w:lang w:val="en-US" w:eastAsia="zh-CN"/>
        </w:rPr>
        <w:t>5.1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49"/>
      <w:bookmarkEnd w:id="250"/>
      <w:bookmarkEnd w:id="251"/>
      <w:bookmarkEnd w:id="252"/>
      <w:bookmarkEnd w:id="253"/>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5.1</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CA_n1A-n26A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bookmarkStart w:id="254" w:name="_Toc12597"/>
    </w:p>
    <w:p>
      <w:pPr>
        <w:pStyle w:val="6"/>
        <w:tabs>
          <w:tab w:val="left" w:pos="0"/>
          <w:tab w:val="left" w:pos="420"/>
          <w:tab w:val="left" w:pos="864"/>
        </w:tabs>
        <w:ind w:left="0" w:firstLine="0"/>
        <w:rPr>
          <w:lang w:eastAsia="zh-CN"/>
        </w:rPr>
      </w:pPr>
      <w:bookmarkStart w:id="255" w:name="_Toc19575"/>
      <w:bookmarkStart w:id="256" w:name="_Toc15304"/>
      <w:bookmarkStart w:id="257" w:name="_Toc31846"/>
      <w:bookmarkStart w:id="258" w:name="_Toc5759"/>
      <w:r>
        <w:rPr>
          <w:rFonts w:hint="eastAsia"/>
          <w:lang w:val="en-US" w:eastAsia="zh-CN"/>
        </w:rPr>
        <w:t>5.1.2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54"/>
      <w:bookmarkEnd w:id="255"/>
      <w:bookmarkEnd w:id="256"/>
      <w:bookmarkEnd w:id="257"/>
      <w:bookmarkEnd w:id="258"/>
    </w:p>
    <w:p>
      <w:r>
        <w:t xml:space="preserve">Table </w:t>
      </w:r>
      <w:r>
        <w:rPr>
          <w:rFonts w:hint="eastAsia"/>
          <w:lang w:val="en-US" w:eastAsia="zh-CN"/>
        </w:rPr>
        <w:t>5.1.2</w:t>
      </w:r>
      <w:r>
        <w:rPr>
          <w:lang w:eastAsia="zh-CN"/>
        </w:rPr>
        <w:t>.</w:t>
      </w:r>
      <w:r>
        <w:rPr>
          <w:rFonts w:hint="eastAsia"/>
          <w:lang w:val="en-US" w:eastAsia="zh-CN"/>
        </w:rPr>
        <w:t>2</w:t>
      </w:r>
      <w:r>
        <w:t>-1 lists B</w:t>
      </w:r>
      <w:r>
        <w:rPr>
          <w:rFonts w:hint="eastAsia"/>
          <w:lang w:eastAsia="ja-JP"/>
        </w:rPr>
        <w:t xml:space="preserve">and </w:t>
      </w:r>
      <w:r>
        <w:rPr>
          <w:lang w:val="en-US" w:eastAsia="zh-CN"/>
        </w:rPr>
        <w:t>n1</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5.1</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n1</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1920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1166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1071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2734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2829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222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2991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3146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3548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3678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4654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4809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2332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2142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5468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5658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4911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5126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4362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4527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6574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7106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6831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1476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8769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5176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5376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4312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4062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1293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1518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7388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7638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6282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6507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n1.</w:t>
      </w:r>
    </w:p>
    <w:p>
      <w:pPr>
        <w:jc w:val="center"/>
        <w:rPr>
          <w:rFonts w:ascii="Arial" w:hAnsi="Arial" w:cs="Arial"/>
          <w:b/>
          <w:bCs/>
          <w:lang w:val="en-US"/>
        </w:rPr>
      </w:pPr>
      <w:bookmarkStart w:id="259" w:name="_Hlk111616653"/>
      <w:r>
        <w:rPr>
          <w:rFonts w:ascii="Arial" w:hAnsi="Arial" w:cs="Arial"/>
          <w:b/>
          <w:bCs/>
          <w:lang w:val="en-US"/>
        </w:rPr>
        <w:t xml:space="preserve">Table </w:t>
      </w:r>
      <w:r>
        <w:rPr>
          <w:rFonts w:hint="eastAsia" w:ascii="Arial" w:hAnsi="Arial" w:cs="Arial"/>
          <w:b/>
          <w:bCs/>
          <w:lang w:val="en-US" w:eastAsia="zh-CN"/>
        </w:rPr>
        <w:t>5.1.2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n1</w:t>
            </w:r>
            <w:r>
              <w:rPr>
                <w:rFonts w:ascii="Arial" w:hAnsi="Arial" w:cs="Arial"/>
                <w:sz w:val="18"/>
                <w:szCs w:val="18"/>
                <w:lang w:eastAsia="ja-JP"/>
              </w:rPr>
              <w:t>-n26</w:t>
            </w:r>
          </w:p>
          <w:p>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eastAsia="zh-CN"/>
              </w:rPr>
            </w:pPr>
            <w:r>
              <w:rPr>
                <w:rFonts w:cs="Arial"/>
                <w:sz w:val="16"/>
                <w:szCs w:val="16"/>
                <w:lang w:val="de-DE"/>
              </w:rPr>
              <w:t>E-UTRA Band 1, 3, 5, 7, 11, 18, 19, 21, 26, 31, 40, 42, 43,</w:t>
            </w:r>
            <w:r>
              <w:rPr>
                <w:rFonts w:cs="Arial"/>
                <w:sz w:val="16"/>
                <w:szCs w:val="16"/>
                <w:lang w:val="de-DE" w:eastAsia="ja-JP"/>
              </w:rPr>
              <w:t xml:space="preserve"> 50, 51, 65, 73, 74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kern w:val="24"/>
                <w:sz w:val="16"/>
                <w:szCs w:val="16"/>
                <w:lang w:val="de-DE"/>
              </w:rPr>
            </w:pPr>
            <w:r>
              <w:rPr>
                <w:rFonts w:cs="Arial"/>
                <w:kern w:val="24"/>
                <w:sz w:val="16"/>
                <w:szCs w:val="16"/>
                <w:lang w:val="de-DE"/>
              </w:rPr>
              <w:t>E-UTRA Band 41</w:t>
            </w:r>
          </w:p>
          <w:p>
            <w:pPr>
              <w:pStyle w:val="102"/>
              <w:rPr>
                <w:rFonts w:cs="Arial"/>
                <w:kern w:val="24"/>
                <w:sz w:val="16"/>
                <w:szCs w:val="16"/>
                <w:lang w:val="sv-SE"/>
              </w:rPr>
            </w:pPr>
            <w:r>
              <w:rPr>
                <w:rFonts w:cs="Arial"/>
                <w:sz w:val="16"/>
                <w:szCs w:val="16"/>
                <w:lang w:val="de-DE" w:eastAsia="zh-CN"/>
              </w:rPr>
              <w:t>NR Band n77, n78, n79</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kern w:val="24"/>
                <w:sz w:val="16"/>
                <w:szCs w:val="16"/>
              </w:rPr>
            </w:pPr>
            <w:r>
              <w:rPr>
                <w:rFonts w:cs="Arial"/>
                <w:kern w:val="24"/>
                <w:sz w:val="16"/>
                <w:szCs w:val="16"/>
              </w:rPr>
              <w:t>E-UTRA Band 34</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1880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1895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1895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1915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eastAsia="ja-JP"/>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1915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lang w:eastAsia="ja-JP"/>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945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703</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lang w:eastAsia="zh-CN"/>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799</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rFonts w:cs="Arial"/>
              </w:rPr>
            </w:pPr>
            <w:r>
              <w:rPr>
                <w:rFonts w:cs="Arial"/>
              </w:rPr>
              <w:t xml:space="preserve">NOTE </w:t>
            </w:r>
            <w:r>
              <w:rPr>
                <w:rFonts w:cs="Arial"/>
                <w:lang w:val="en-US"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117"/>
              <w:rPr>
                <w:lang w:eastAsia="zh-CN"/>
              </w:rPr>
            </w:pPr>
          </w:p>
        </w:tc>
      </w:tr>
    </w:tbl>
    <w:p>
      <w:pPr>
        <w:pStyle w:val="128"/>
        <w:rPr>
          <w:i w:val="0"/>
          <w:iCs/>
          <w:color w:val="auto"/>
        </w:rPr>
      </w:pPr>
    </w:p>
    <w:bookmarkEnd w:id="259"/>
    <w:p>
      <w:pPr>
        <w:pStyle w:val="6"/>
        <w:tabs>
          <w:tab w:val="left" w:pos="0"/>
          <w:tab w:val="left" w:pos="420"/>
          <w:tab w:val="left" w:pos="864"/>
        </w:tabs>
        <w:ind w:left="0" w:firstLine="0"/>
        <w:rPr>
          <w:lang w:val="en-US" w:eastAsia="zh-CN"/>
        </w:rPr>
      </w:pPr>
      <w:bookmarkStart w:id="260" w:name="_Toc21534"/>
      <w:bookmarkStart w:id="261" w:name="_Toc1344"/>
      <w:bookmarkStart w:id="262" w:name="_Toc4206"/>
      <w:bookmarkStart w:id="263" w:name="_Toc26862"/>
      <w:bookmarkStart w:id="264" w:name="_Toc16465"/>
      <w:bookmarkStart w:id="265" w:name="_Hlk111617426"/>
      <w:r>
        <w:rPr>
          <w:rFonts w:hint="eastAsia"/>
          <w:lang w:val="en-US" w:eastAsia="zh-CN"/>
        </w:rPr>
        <w:t>5.1.2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260"/>
      <w:bookmarkEnd w:id="261"/>
      <w:bookmarkEnd w:id="262"/>
      <w:bookmarkEnd w:id="263"/>
      <w:bookmarkEnd w:id="264"/>
    </w:p>
    <w:p>
      <w:r>
        <w:t>Based on the co-existence there are potential IMD4 issues into band n1. But it is not possible to define such testpoints. The potential IMD4 issues is with the lowest range in UL band n1 together with the highest range of UL band n26 which would be a hit in mid-range of DL band n1. But a mid-range UL band 1 does not give IMD4 issues.</w:t>
      </w:r>
    </w:p>
    <w:p>
      <w:r>
        <w:t>Furthermore, CA_1-26 does not have MSD defined, and neither does the equivalent combinations DC_1_n5 or DC_5_n1.  So it is consequential to not have MSD values defined for CA_n1-n26.</w:t>
      </w:r>
    </w:p>
    <w:bookmarkEnd w:id="187"/>
    <w:bookmarkEnd w:id="188"/>
    <w:bookmarkEnd w:id="189"/>
    <w:bookmarkEnd w:id="190"/>
    <w:bookmarkEnd w:id="191"/>
    <w:bookmarkEnd w:id="192"/>
    <w:bookmarkEnd w:id="193"/>
    <w:bookmarkEnd w:id="194"/>
    <w:bookmarkEnd w:id="195"/>
    <w:bookmarkEnd w:id="196"/>
    <w:bookmarkEnd w:id="197"/>
    <w:bookmarkEnd w:id="265"/>
    <w:p/>
    <w:p>
      <w:pPr>
        <w:pStyle w:val="4"/>
        <w:rPr>
          <w:rFonts w:cs="Arial"/>
          <w:lang w:val="en-US" w:eastAsia="zh-CN"/>
        </w:rPr>
      </w:pPr>
      <w:bookmarkStart w:id="266" w:name="_Toc13353"/>
      <w:bookmarkStart w:id="267" w:name="_Toc5918"/>
      <w:bookmarkStart w:id="268" w:name="_Toc14982"/>
      <w:bookmarkStart w:id="269" w:name="_Toc31085"/>
      <w:r>
        <w:rPr>
          <w:rFonts w:hint="eastAsia" w:cs="Arial"/>
          <w:lang w:val="en-US" w:eastAsia="zh-CN"/>
        </w:rPr>
        <w:t>5.2</w:t>
      </w:r>
      <w:r>
        <w:rPr>
          <w:rFonts w:cs="Arial"/>
          <w:lang w:eastAsia="zh-CN"/>
        </w:rPr>
        <w:tab/>
      </w:r>
      <w:r>
        <w:rPr>
          <w:rFonts w:hint="eastAsia" w:cs="Arial"/>
          <w:lang w:val="en-US" w:eastAsia="zh-CN"/>
        </w:rPr>
        <w:t>CA_</w:t>
      </w:r>
      <w:r>
        <w:rPr>
          <w:rFonts w:cs="Arial"/>
          <w:lang w:val="en-US" w:eastAsia="ja-JP"/>
        </w:rPr>
        <w:t>n3-n26</w:t>
      </w:r>
      <w:bookmarkEnd w:id="266"/>
      <w:bookmarkEnd w:id="267"/>
      <w:bookmarkEnd w:id="268"/>
      <w:bookmarkEnd w:id="269"/>
    </w:p>
    <w:p>
      <w:pPr>
        <w:pStyle w:val="5"/>
        <w:rPr>
          <w:rFonts w:cs="Arial"/>
          <w:szCs w:val="28"/>
          <w:lang w:eastAsia="zh-CN"/>
        </w:rPr>
      </w:pPr>
      <w:bookmarkStart w:id="270" w:name="_Toc22455"/>
      <w:bookmarkStart w:id="271" w:name="_Toc31042"/>
      <w:bookmarkStart w:id="272" w:name="_Toc14895"/>
      <w:bookmarkStart w:id="273" w:name="_Toc12708"/>
      <w:r>
        <w:rPr>
          <w:rFonts w:hint="eastAsia" w:cs="Arial"/>
          <w:szCs w:val="28"/>
          <w:lang w:val="en-US" w:eastAsia="zh-CN"/>
        </w:rPr>
        <w:t>5.2.1</w:t>
      </w:r>
      <w:r>
        <w:rPr>
          <w:rFonts w:cs="Arial"/>
          <w:szCs w:val="28"/>
          <w:lang w:eastAsia="zh-CN"/>
        </w:rPr>
        <w:tab/>
      </w:r>
      <w:r>
        <w:rPr>
          <w:rFonts w:hint="eastAsia" w:cs="Arial"/>
          <w:szCs w:val="28"/>
          <w:lang w:val="en-US" w:eastAsia="zh-CN"/>
        </w:rPr>
        <w:t>Common for 1 band UL and 2 bands UL CA</w:t>
      </w:r>
      <w:bookmarkEnd w:id="270"/>
      <w:bookmarkEnd w:id="271"/>
      <w:bookmarkEnd w:id="272"/>
      <w:bookmarkEnd w:id="273"/>
    </w:p>
    <w:p>
      <w:pPr>
        <w:pStyle w:val="6"/>
        <w:tabs>
          <w:tab w:val="left" w:pos="0"/>
          <w:tab w:val="left" w:pos="420"/>
          <w:tab w:val="left" w:pos="864"/>
        </w:tabs>
        <w:ind w:left="0" w:firstLine="0"/>
        <w:rPr>
          <w:lang w:eastAsia="zh-CN"/>
        </w:rPr>
      </w:pPr>
      <w:bookmarkStart w:id="274" w:name="_Toc16789"/>
      <w:bookmarkStart w:id="275" w:name="_Toc26900"/>
      <w:bookmarkStart w:id="276" w:name="_Toc22046"/>
      <w:bookmarkStart w:id="277" w:name="_Toc927"/>
      <w:r>
        <w:rPr>
          <w:rFonts w:hint="eastAsia"/>
          <w:lang w:eastAsia="zh-CN"/>
        </w:rPr>
        <w:t>5.2.1.1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274"/>
      <w:bookmarkEnd w:id="275"/>
      <w:bookmarkEnd w:id="276"/>
      <w:bookmarkEnd w:id="277"/>
    </w:p>
    <w:p>
      <w:pPr>
        <w:pStyle w:val="112"/>
        <w:rPr>
          <w:lang w:eastAsia="ja-JP"/>
        </w:rPr>
      </w:pPr>
      <w:r>
        <w:t xml:space="preserve">Table </w:t>
      </w:r>
      <w:r>
        <w:rPr>
          <w:rFonts w:hint="eastAsia"/>
          <w:lang w:val="en-US" w:eastAsia="zh-CN"/>
        </w:rPr>
        <w:t>5.2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n3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n3</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1785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1805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1880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278" w:name="_Toc8860"/>
      <w:bookmarkStart w:id="279" w:name="_Toc32382"/>
      <w:bookmarkStart w:id="280" w:name="_Toc26540"/>
      <w:bookmarkStart w:id="281" w:name="_Toc21595"/>
      <w:r>
        <w:rPr>
          <w:rFonts w:hint="eastAsia"/>
          <w:lang w:eastAsia="zh-CN"/>
        </w:rPr>
        <w:t>5.2.1.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278"/>
      <w:bookmarkEnd w:id="279"/>
      <w:bookmarkEnd w:id="280"/>
      <w:bookmarkEnd w:id="281"/>
    </w:p>
    <w:p>
      <w:pPr>
        <w:pStyle w:val="112"/>
        <w:rPr>
          <w:rFonts w:cs="Arial"/>
          <w:lang w:val="en-US" w:eastAsia="zh-CN"/>
        </w:rPr>
      </w:pPr>
      <w:r>
        <w:rPr>
          <w:rFonts w:cs="Arial"/>
        </w:rPr>
        <w:t xml:space="preserve">Table </w:t>
      </w:r>
      <w:r>
        <w:rPr>
          <w:rFonts w:hint="eastAsia" w:cs="Arial"/>
          <w:lang w:val="en-US" w:eastAsia="zh-CN"/>
        </w:rPr>
        <w:t>5.2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CA_n3A-n26A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CA_n3A-n26A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282" w:name="_Toc7506"/>
      <w:bookmarkStart w:id="283" w:name="_Toc5328"/>
      <w:bookmarkStart w:id="284" w:name="_Toc22081"/>
      <w:bookmarkStart w:id="285" w:name="_Toc10863"/>
      <w:r>
        <w:rPr>
          <w:rFonts w:hint="eastAsia"/>
          <w:lang w:eastAsia="zh-CN"/>
        </w:rPr>
        <w:t>5.2.1.3</w:t>
      </w:r>
      <w:r>
        <w:rPr>
          <w:rFonts w:hint="eastAsia" w:eastAsia="宋体"/>
          <w:lang w:eastAsia="zh-CN"/>
        </w:rPr>
        <w:tab/>
      </w:r>
      <w:r>
        <w:rPr>
          <w:rFonts w:hint="eastAsia" w:eastAsia="宋体"/>
          <w:lang w:eastAsia="zh-CN"/>
        </w:rPr>
        <w:tab/>
      </w:r>
      <w:r>
        <w:rPr>
          <w:rFonts w:hint="eastAsia"/>
          <w:lang w:eastAsia="zh-CN"/>
        </w:rPr>
        <w:t>UE co-existence studies</w:t>
      </w:r>
      <w:bookmarkEnd w:id="282"/>
      <w:bookmarkEnd w:id="283"/>
      <w:bookmarkEnd w:id="284"/>
      <w:bookmarkEnd w:id="285"/>
    </w:p>
    <w:p>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n3</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3420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3570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5130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5355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6840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7140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8550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8925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3610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3760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5415</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5640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7220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7520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9025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286" w:name="_Toc8912"/>
      <w:bookmarkStart w:id="287" w:name="_Toc1063"/>
      <w:bookmarkStart w:id="288" w:name="_Toc32406"/>
      <w:bookmarkStart w:id="289" w:name="_Toc8457"/>
      <w:r>
        <w:rPr>
          <w:rFonts w:hint="eastAsia"/>
          <w:lang w:eastAsia="zh-CN"/>
        </w:rPr>
        <w:t>5.2.1.4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286"/>
      <w:bookmarkEnd w:id="287"/>
      <w:bookmarkEnd w:id="288"/>
      <w:bookmarkEnd w:id="289"/>
    </w:p>
    <w:p>
      <w:r>
        <w:t xml:space="preserve">For </w:t>
      </w:r>
      <w:r>
        <w:rPr>
          <w:rFonts w:hint="eastAsia"/>
          <w:lang w:eastAsia="zh-CN"/>
        </w:rPr>
        <w:t>CA_</w:t>
      </w:r>
      <w:r>
        <w:rPr>
          <w:lang w:eastAsia="zh-CN"/>
        </w:rPr>
        <w:t>n3-n26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5.2</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CA_n3-n26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5.2</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3</w:t>
            </w:r>
            <w:r>
              <w:rPr>
                <w:rFonts w:hint="eastAsia"/>
                <w:lang w:val="en-US" w:eastAsia="zh-CN"/>
              </w:rPr>
              <w:t>-n</w:t>
            </w:r>
            <w:r>
              <w:rPr>
                <w:lang w:val="en-US" w:eastAsia="zh-CN"/>
              </w:rPr>
              <w:t>26</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290" w:name="_Toc27074"/>
      <w:bookmarkStart w:id="291" w:name="_Toc30967"/>
      <w:bookmarkStart w:id="292" w:name="_Toc12005"/>
      <w:bookmarkStart w:id="293" w:name="_Toc7592"/>
      <w:r>
        <w:rPr>
          <w:rFonts w:hint="eastAsia"/>
          <w:lang w:eastAsia="zh-CN"/>
        </w:rPr>
        <w:t>5.2.1.5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290"/>
      <w:bookmarkEnd w:id="291"/>
      <w:bookmarkEnd w:id="292"/>
      <w:bookmarkEnd w:id="293"/>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5.2</w:t>
      </w:r>
      <w:r>
        <w:rPr>
          <w:i w:val="0"/>
          <w:color w:val="auto"/>
          <w:lang w:val="en-US" w:eastAsia="zh-CN"/>
        </w:rPr>
        <w:t>.1.3 there are no harmonics issues.</w:t>
      </w:r>
    </w:p>
    <w:p>
      <w:r>
        <w:t>Based on the co-existence studies there are 2</w:t>
      </w:r>
      <w:r>
        <w:rPr>
          <w:vertAlign w:val="superscript"/>
        </w:rPr>
        <w:t>nd</w:t>
      </w:r>
      <w:r>
        <w:t xml:space="preserve"> harmonic mixing from band n26 DL into band n3 UL. MSD value</w:t>
      </w:r>
      <w:r>
        <w:rPr>
          <w:rFonts w:hint="eastAsia"/>
          <w:lang w:val="en-US" w:eastAsia="zh-CN"/>
        </w:rPr>
        <w:t>s</w:t>
      </w:r>
      <w:r>
        <w:t xml:space="preserve"> based on CA_n2-n77 corrected for lower Rx harmonic mixing gain for band n26.</w:t>
      </w:r>
    </w:p>
    <w:p>
      <w:pPr>
        <w:pStyle w:val="112"/>
      </w:pPr>
      <w:r>
        <w:rPr>
          <w:rFonts w:cs="Arial"/>
          <w:bCs/>
          <w:lang w:val="en-US"/>
        </w:rPr>
        <w:t xml:space="preserve">Table </w:t>
      </w:r>
      <w:r>
        <w:rPr>
          <w:rFonts w:hint="eastAsia" w:cs="Arial"/>
          <w:bCs/>
          <w:lang w:val="en-US" w:eastAsia="zh-CN"/>
        </w:rPr>
        <w:t>5.2.1.5-1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3.7</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UL1/DL2</w:t>
            </w:r>
          </w:p>
        </w:tc>
      </w:tr>
    </w:tbl>
    <w:p>
      <w:pPr>
        <w:pStyle w:val="128"/>
        <w:rPr>
          <w:i w:val="0"/>
          <w:color w:val="auto"/>
          <w:lang w:val="en-US" w:eastAsia="zh-CN"/>
        </w:rPr>
      </w:pPr>
    </w:p>
    <w:p>
      <w:pPr>
        <w:pStyle w:val="6"/>
      </w:pPr>
      <w:bookmarkStart w:id="294" w:name="_Toc31914"/>
      <w:bookmarkStart w:id="295" w:name="_Toc25271"/>
      <w:bookmarkStart w:id="296" w:name="_Toc7340"/>
      <w:bookmarkStart w:id="297" w:name="_Toc26033"/>
      <w:r>
        <w:rPr>
          <w:rFonts w:hint="eastAsia" w:eastAsia="宋体"/>
          <w:lang w:eastAsia="zh-CN"/>
        </w:rPr>
        <w:t>5.2</w:t>
      </w:r>
      <w:r>
        <w:t>.1.6</w:t>
      </w:r>
      <w:r>
        <w:tab/>
      </w:r>
      <w:r>
        <w:rPr>
          <w:rFonts w:cs="Arial"/>
          <w:szCs w:val="22"/>
          <w:lang w:val="en-US" w:eastAsia="zh-CN"/>
        </w:rPr>
        <w:t>OOB blocking exception requirements</w:t>
      </w:r>
      <w:bookmarkEnd w:id="294"/>
      <w:bookmarkEnd w:id="295"/>
      <w:bookmarkEnd w:id="296"/>
      <w:bookmarkEnd w:id="297"/>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298" w:name="_Toc29198"/>
      <w:bookmarkStart w:id="299" w:name="_Toc27800"/>
      <w:bookmarkStart w:id="300" w:name="_Toc9786"/>
      <w:bookmarkStart w:id="301" w:name="_Toc25307"/>
      <w:r>
        <w:rPr>
          <w:rFonts w:hint="eastAsia"/>
          <w:lang w:val="en-US" w:eastAsia="zh-CN"/>
        </w:rPr>
        <w:t>5.2.2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298"/>
      <w:bookmarkEnd w:id="299"/>
      <w:bookmarkEnd w:id="300"/>
      <w:bookmarkEnd w:id="301"/>
    </w:p>
    <w:p>
      <w:pPr>
        <w:pStyle w:val="6"/>
        <w:spacing w:before="180"/>
        <w:rPr>
          <w:rFonts w:cs="Arial"/>
          <w:lang w:val="en-US" w:eastAsia="zh-CN"/>
        </w:rPr>
      </w:pPr>
      <w:bookmarkStart w:id="302" w:name="_Toc30236"/>
      <w:bookmarkStart w:id="303" w:name="_Toc17451"/>
      <w:bookmarkStart w:id="304" w:name="_Toc7062"/>
      <w:bookmarkStart w:id="305" w:name="_Toc30686"/>
      <w:r>
        <w:rPr>
          <w:rFonts w:hint="eastAsia" w:cs="Arial"/>
          <w:lang w:val="en-US" w:eastAsia="zh-CN"/>
        </w:rPr>
        <w:t>5.2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302"/>
      <w:bookmarkEnd w:id="303"/>
      <w:bookmarkEnd w:id="304"/>
      <w:bookmarkEnd w:id="305"/>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5.2</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CA_n3A-n26A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306" w:name="_Toc9087"/>
      <w:bookmarkStart w:id="307" w:name="_Toc18256"/>
      <w:bookmarkStart w:id="308" w:name="_Toc20787"/>
      <w:bookmarkStart w:id="309" w:name="_Toc8294"/>
      <w:r>
        <w:rPr>
          <w:rFonts w:hint="eastAsia"/>
          <w:lang w:val="en-US" w:eastAsia="zh-CN"/>
        </w:rPr>
        <w:t>5.2.2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306"/>
      <w:bookmarkEnd w:id="307"/>
      <w:bookmarkEnd w:id="308"/>
      <w:bookmarkEnd w:id="309"/>
    </w:p>
    <w:p>
      <w:r>
        <w:t xml:space="preserve">Table </w:t>
      </w:r>
      <w:r>
        <w:rPr>
          <w:rFonts w:hint="eastAsia"/>
          <w:lang w:val="en-US" w:eastAsia="zh-CN"/>
        </w:rPr>
        <w:t>5.2.2</w:t>
      </w:r>
      <w:r>
        <w:rPr>
          <w:lang w:eastAsia="zh-CN"/>
        </w:rPr>
        <w:t>.</w:t>
      </w:r>
      <w:r>
        <w:rPr>
          <w:rFonts w:hint="eastAsia"/>
          <w:lang w:val="en-US" w:eastAsia="zh-CN"/>
        </w:rPr>
        <w:t>2</w:t>
      </w:r>
      <w:r>
        <w:t>-1 lists B</w:t>
      </w:r>
      <w:r>
        <w:rPr>
          <w:rFonts w:hint="eastAsia"/>
          <w:lang w:eastAsia="ja-JP"/>
        </w:rPr>
        <w:t xml:space="preserve">and </w:t>
      </w:r>
      <w:r>
        <w:rPr>
          <w:lang w:val="en-US" w:eastAsia="zh-CN"/>
        </w:rPr>
        <w:t>n3</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5.2</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n3</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1785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971</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861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2524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2634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157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2571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2756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3338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3483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4234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4419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1942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1722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5048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5268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837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4281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4541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4152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4332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5944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6204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6326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5991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1686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1471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7654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7989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4966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3727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3432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873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6758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7053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5862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6117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n3 and that IMD2 and IMD5 may affect band n26.</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5.2.2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n3</w:t>
            </w:r>
            <w:r>
              <w:rPr>
                <w:rFonts w:ascii="Arial" w:hAnsi="Arial" w:cs="Arial"/>
                <w:sz w:val="16"/>
                <w:szCs w:val="16"/>
                <w:lang w:eastAsia="ja-JP"/>
              </w:rPr>
              <w:t>-n26</w:t>
            </w:r>
          </w:p>
          <w:p>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 xml:space="preserve">E-UTRA Band 1, 5, 7, 11, 18, 19, 21, 26, 34, </w:t>
            </w:r>
            <w:r>
              <w:rPr>
                <w:rFonts w:ascii="Arial" w:hAnsi="Arial" w:cs="Arial"/>
                <w:sz w:val="16"/>
                <w:szCs w:val="16"/>
                <w:lang w:eastAsia="ja-JP"/>
              </w:rPr>
              <w:t xml:space="preserve">39, </w:t>
            </w:r>
            <w:r>
              <w:rPr>
                <w:rFonts w:ascii="Arial" w:hAnsi="Arial" w:cs="Arial"/>
                <w:sz w:val="16"/>
                <w:szCs w:val="16"/>
              </w:rPr>
              <w:t>40, 43</w:t>
            </w:r>
            <w:r>
              <w:rPr>
                <w:rFonts w:ascii="Arial" w:hAnsi="Arial" w:cs="Arial"/>
                <w:sz w:val="16"/>
                <w:szCs w:val="16"/>
                <w:lang w:eastAsia="ja-JP"/>
              </w:rPr>
              <w:t>, 50, 51, 65, 73,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rPr>
              <w:t>E-UTRA band 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FI" w:eastAsia="zh-CN"/>
              </w:rPr>
            </w:pPr>
            <w:r>
              <w:rPr>
                <w:rFonts w:cs="Arial"/>
                <w:sz w:val="16"/>
                <w:szCs w:val="16"/>
                <w:lang w:val="sv-FI"/>
              </w:rPr>
              <w:t>E-UTRA band 22, 41, 42</w:t>
            </w:r>
          </w:p>
          <w:p>
            <w:pPr>
              <w:pStyle w:val="102"/>
              <w:rPr>
                <w:rFonts w:cs="Arial"/>
                <w:sz w:val="16"/>
                <w:szCs w:val="16"/>
                <w:lang w:val="sv-SE"/>
              </w:rPr>
            </w:pPr>
            <w:r>
              <w:rPr>
                <w:rFonts w:cs="Arial"/>
                <w:sz w:val="16"/>
                <w:szCs w:val="16"/>
                <w:lang w:val="sv-FI" w:eastAsia="zh-CN"/>
              </w:rPr>
              <w:t>NR Band n77, n78, n79</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3</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ageBreakBefore w:val="0"/>
              <w:widowControl/>
              <w:kinsoku/>
              <w:wordWrap/>
              <w:overflowPunct/>
              <w:topLinePunct w:val="0"/>
              <w:autoSpaceDE/>
              <w:autoSpaceDN/>
              <w:bidi w:val="0"/>
              <w:adjustRightInd/>
              <w:snapToGrid/>
              <w:spacing w:after="120"/>
              <w:ind w:left="720" w:hanging="720" w:hangingChars="400"/>
              <w:textAlignment w:val="auto"/>
              <w:rPr>
                <w:rFonts w:ascii="Arial" w:hAnsi="Arial" w:eastAsia="宋体"/>
                <w:sz w:val="18"/>
              </w:rPr>
            </w:pPr>
            <w:r>
              <w:rPr>
                <w:rFonts w:ascii="Arial" w:hAnsi="Arial" w:eastAsia="宋体"/>
                <w:sz w:val="18"/>
              </w:rPr>
              <w:t>NOTE 2:</w:t>
            </w:r>
            <w:r>
              <w:rPr>
                <w:rFonts w:ascii="Arial" w:hAnsi="Arial" w:eastAsia="宋体"/>
                <w:sz w:val="18"/>
              </w:rPr>
              <w:tab/>
            </w:r>
            <w:r>
              <w:rPr>
                <w:rFonts w:ascii="Arial" w:hAnsi="Arial" w:eastAsia="宋体"/>
                <w:sz w:val="18"/>
              </w:rPr>
              <w:t>As exceptions, measurements with a level up to the applicable requirements defined in Table 6.5.3.1-2 are permitted for each assigned NR carrier used in the measurement due to 2nd, 3rd, 4th or 5</w:t>
            </w:r>
            <w:r>
              <w:rPr>
                <w:rFonts w:ascii="Arial" w:hAnsi="Arial" w:eastAsia="宋体"/>
                <w:sz w:val="18"/>
                <w:vertAlign w:val="baseline"/>
              </w:rPr>
              <w:t>th</w:t>
            </w:r>
            <w:r>
              <w:rPr>
                <w:rFonts w:ascii="Arial" w:hAnsi="Arial" w:eastAsia="宋体"/>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eastAsia="宋体"/>
                <w:sz w:val="18"/>
                <w:vertAlign w:val="baseline"/>
              </w:rPr>
              <w:t>CRB</w:t>
            </w:r>
            <w:r>
              <w:rPr>
                <w:rFonts w:ascii="Arial" w:hAnsi="Arial" w:eastAsia="宋体"/>
                <w:sz w:val="18"/>
              </w:rPr>
              <w:t xml:space="preserve"> x 180kHz), where N is 2, 3, 4, 5 for the 2nd, 3rd, 4th or 5th harmonic respectively. The exception is allowed if the measurement bandwidth (MBW) totally or partially overlaps the overall exception interval.</w:t>
            </w:r>
          </w:p>
          <w:p>
            <w:pPr>
              <w:pStyle w:val="117"/>
              <w:pageBreakBefore w:val="0"/>
              <w:widowControl/>
              <w:kinsoku/>
              <w:wordWrap/>
              <w:overflowPunct/>
              <w:topLinePunct w:val="0"/>
              <w:autoSpaceDE/>
              <w:autoSpaceDN/>
              <w:bidi w:val="0"/>
              <w:adjustRightInd/>
              <w:snapToGrid/>
              <w:spacing w:after="120"/>
              <w:textAlignment w:val="auto"/>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pageBreakBefore w:val="0"/>
              <w:widowControl/>
              <w:kinsoku/>
              <w:wordWrap/>
              <w:overflowPunct/>
              <w:topLinePunct w:val="0"/>
              <w:autoSpaceDE/>
              <w:autoSpaceDN/>
              <w:bidi w:val="0"/>
              <w:adjustRightInd/>
              <w:snapToGrid/>
              <w:spacing w:after="120"/>
              <w:textAlignment w:val="auto"/>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pStyle w:val="128"/>
        <w:rPr>
          <w:i w:val="0"/>
          <w:iCs/>
          <w:color w:val="auto"/>
        </w:rPr>
      </w:pPr>
    </w:p>
    <w:p>
      <w:pPr>
        <w:pStyle w:val="6"/>
        <w:tabs>
          <w:tab w:val="left" w:pos="0"/>
          <w:tab w:val="left" w:pos="420"/>
          <w:tab w:val="left" w:pos="864"/>
        </w:tabs>
        <w:ind w:left="0" w:firstLine="0"/>
        <w:rPr>
          <w:lang w:val="en-US" w:eastAsia="zh-CN"/>
        </w:rPr>
      </w:pPr>
      <w:bookmarkStart w:id="310" w:name="_Toc3691"/>
      <w:bookmarkStart w:id="311" w:name="_Toc21099"/>
      <w:bookmarkStart w:id="312" w:name="_Toc4525"/>
      <w:bookmarkStart w:id="313" w:name="_Toc16968"/>
      <w:r>
        <w:rPr>
          <w:rFonts w:hint="eastAsia"/>
          <w:lang w:val="en-US" w:eastAsia="zh-CN"/>
        </w:rPr>
        <w:t>5.2.2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310"/>
      <w:bookmarkEnd w:id="311"/>
      <w:bookmarkEnd w:id="312"/>
      <w:bookmarkEnd w:id="313"/>
    </w:p>
    <w:p>
      <w:r>
        <w:t>Based on the co-existence there are potential IMD4 issues into band n3 and potential IMD2 and IMD5 issues into band n26. MSD values are reused from CA_3A-26A.</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5.2.2.3-1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 w:hRule="atLeast"/>
          <w:jc w:val="center"/>
        </w:trPr>
        <w:tc>
          <w:tcPr>
            <w:tcW w:w="2106" w:type="dxa"/>
            <w:vMerge w:val="restart"/>
            <w:tcBorders>
              <w:top w:val="single" w:color="auto" w:sz="4" w:space="0"/>
              <w:left w:val="single" w:color="auto" w:sz="4" w:space="0"/>
              <w:bottom w:val="nil"/>
              <w:right w:val="single" w:color="auto" w:sz="4" w:space="0"/>
            </w:tcBorders>
            <w:vAlign w:val="center"/>
          </w:tcPr>
          <w:p>
            <w:pPr>
              <w:pStyle w:val="104"/>
              <w:spacing w:before="48" w:after="24"/>
            </w:pPr>
            <w:r>
              <w:rPr>
                <w:lang w:eastAsia="ja-JP"/>
              </w:rPr>
              <w:t>CA_n3-n26</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n3</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1771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1866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rPr>
              <w:t>4</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bottom w:val="nil"/>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838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883</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nil"/>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n3</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1721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1816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838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883</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rPr>
              <w:t>26</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IMD2</w:t>
            </w:r>
            <w:r>
              <w:rPr>
                <w:rFonts w:cs="Arial"/>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line="260" w:lineRule="auto"/>
            </w:pPr>
            <w:r>
              <w:t xml:space="preserve">NOTE </w:t>
            </w:r>
            <w:r>
              <w:rPr>
                <w:rFonts w:hint="eastAsia" w:eastAsia="宋体"/>
                <w:lang w:val="en-US" w:eastAsia="zh-CN"/>
              </w:rPr>
              <w:t>11</w:t>
            </w:r>
            <w:r>
              <w:t>:</w:t>
            </w:r>
            <w:r>
              <w:tab/>
            </w:r>
            <w:r>
              <w:t>This band is subject to IMD5 also which MSD is not specified</w:t>
            </w:r>
            <w:r>
              <w:rPr>
                <w:lang w:eastAsia="ja-JP"/>
              </w:rPr>
              <w:t>.</w:t>
            </w:r>
          </w:p>
        </w:tc>
      </w:tr>
    </w:tbl>
    <w:p/>
    <w:p>
      <w:pPr>
        <w:pStyle w:val="4"/>
        <w:rPr>
          <w:rFonts w:cs="Arial"/>
          <w:lang w:val="en-US" w:eastAsia="zh-CN"/>
        </w:rPr>
      </w:pPr>
      <w:bookmarkStart w:id="314" w:name="_Toc8916"/>
      <w:bookmarkStart w:id="315" w:name="_Toc7997"/>
      <w:bookmarkStart w:id="316" w:name="_Toc27889"/>
      <w:bookmarkStart w:id="317" w:name="_Toc372"/>
      <w:r>
        <w:rPr>
          <w:rFonts w:hint="eastAsia" w:cs="Arial"/>
          <w:lang w:val="en-US" w:eastAsia="zh-CN"/>
        </w:rPr>
        <w:t>5.3</w:t>
      </w:r>
      <w:r>
        <w:rPr>
          <w:rFonts w:cs="Arial"/>
          <w:lang w:eastAsia="zh-CN"/>
        </w:rPr>
        <w:tab/>
      </w:r>
      <w:r>
        <w:rPr>
          <w:rFonts w:hint="eastAsia" w:cs="Arial"/>
          <w:lang w:val="en-US" w:eastAsia="zh-CN"/>
        </w:rPr>
        <w:t>CA_</w:t>
      </w:r>
      <w:r>
        <w:rPr>
          <w:rFonts w:cs="Arial"/>
          <w:lang w:val="en-US" w:eastAsia="ja-JP"/>
        </w:rPr>
        <w:t>n7-n26</w:t>
      </w:r>
      <w:bookmarkEnd w:id="314"/>
      <w:bookmarkEnd w:id="315"/>
      <w:bookmarkEnd w:id="316"/>
      <w:bookmarkEnd w:id="317"/>
    </w:p>
    <w:p>
      <w:pPr>
        <w:pStyle w:val="5"/>
        <w:rPr>
          <w:rFonts w:cs="Arial"/>
          <w:szCs w:val="28"/>
          <w:lang w:eastAsia="zh-CN"/>
        </w:rPr>
      </w:pPr>
      <w:bookmarkStart w:id="318" w:name="_Toc31659"/>
      <w:bookmarkStart w:id="319" w:name="_Toc12523"/>
      <w:bookmarkStart w:id="320" w:name="_Toc30159"/>
      <w:bookmarkStart w:id="321" w:name="_Toc14213"/>
      <w:r>
        <w:rPr>
          <w:rFonts w:hint="eastAsia" w:cs="Arial"/>
          <w:szCs w:val="28"/>
          <w:lang w:val="en-US" w:eastAsia="zh-CN"/>
        </w:rPr>
        <w:t>5.3.1</w:t>
      </w:r>
      <w:r>
        <w:rPr>
          <w:rFonts w:cs="Arial"/>
          <w:szCs w:val="28"/>
          <w:lang w:eastAsia="zh-CN"/>
        </w:rPr>
        <w:tab/>
      </w:r>
      <w:r>
        <w:rPr>
          <w:rFonts w:hint="eastAsia" w:cs="Arial"/>
          <w:szCs w:val="28"/>
          <w:lang w:val="en-US" w:eastAsia="zh-CN"/>
        </w:rPr>
        <w:t>Common for 1 band UL and 2 bands UL CA</w:t>
      </w:r>
      <w:bookmarkEnd w:id="318"/>
      <w:bookmarkEnd w:id="319"/>
      <w:bookmarkEnd w:id="320"/>
      <w:bookmarkEnd w:id="321"/>
    </w:p>
    <w:p>
      <w:pPr>
        <w:pStyle w:val="6"/>
        <w:tabs>
          <w:tab w:val="left" w:pos="0"/>
          <w:tab w:val="left" w:pos="420"/>
          <w:tab w:val="left" w:pos="864"/>
        </w:tabs>
        <w:ind w:left="0" w:firstLine="0"/>
        <w:rPr>
          <w:lang w:eastAsia="zh-CN"/>
        </w:rPr>
      </w:pPr>
      <w:bookmarkStart w:id="322" w:name="_Toc1059"/>
      <w:bookmarkStart w:id="323" w:name="_Toc18644"/>
      <w:bookmarkStart w:id="324" w:name="_Toc25059"/>
      <w:bookmarkStart w:id="325" w:name="_Toc21330"/>
      <w:r>
        <w:rPr>
          <w:rFonts w:hint="eastAsia"/>
          <w:lang w:eastAsia="zh-CN"/>
        </w:rPr>
        <w:t>5.3.1.1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322"/>
      <w:bookmarkEnd w:id="323"/>
      <w:bookmarkEnd w:id="324"/>
      <w:bookmarkEnd w:id="325"/>
    </w:p>
    <w:p>
      <w:pPr>
        <w:pStyle w:val="112"/>
        <w:rPr>
          <w:lang w:eastAsia="ja-JP"/>
        </w:rPr>
      </w:pPr>
      <w:r>
        <w:t xml:space="preserve">Table </w:t>
      </w:r>
      <w:r>
        <w:rPr>
          <w:rFonts w:hint="eastAsia"/>
          <w:lang w:val="en-US" w:eastAsia="zh-CN"/>
        </w:rPr>
        <w:t>5.3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326" w:name="_Toc3621"/>
      <w:bookmarkStart w:id="327" w:name="_Toc11251"/>
      <w:bookmarkStart w:id="328" w:name="_Toc20185"/>
      <w:bookmarkStart w:id="329" w:name="_Toc9374"/>
      <w:r>
        <w:rPr>
          <w:rFonts w:hint="eastAsia"/>
          <w:lang w:eastAsia="zh-CN"/>
        </w:rPr>
        <w:t>5.3.1.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326"/>
      <w:bookmarkEnd w:id="327"/>
      <w:bookmarkEnd w:id="328"/>
      <w:bookmarkEnd w:id="329"/>
    </w:p>
    <w:p>
      <w:pPr>
        <w:pStyle w:val="112"/>
        <w:rPr>
          <w:rFonts w:cs="Arial"/>
          <w:lang w:val="en-US" w:eastAsia="zh-CN"/>
        </w:rPr>
      </w:pPr>
      <w:r>
        <w:rPr>
          <w:rFonts w:cs="Arial"/>
        </w:rPr>
        <w:t xml:space="preserve">Table </w:t>
      </w:r>
      <w:r>
        <w:rPr>
          <w:rFonts w:hint="eastAsia" w:cs="Arial"/>
          <w:lang w:val="en-US" w:eastAsia="zh-CN"/>
        </w:rPr>
        <w:t>5.3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CA_n7A-n26A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CA_n7B-n26A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lang w:val="en-US" w:eastAsia="zh-CN"/>
              </w:rPr>
            </w:pPr>
            <w:r>
              <w:rPr>
                <w:rFonts w:eastAsia="宋体"/>
                <w:lang w:val="en-US" w:eastAsia="zh-CN"/>
              </w:rPr>
              <w:t>CA_n7A-n26A</w:t>
            </w:r>
          </w:p>
          <w:p>
            <w:pPr>
              <w:pStyle w:val="104"/>
              <w:overflowPunct w:val="0"/>
              <w:autoSpaceDE w:val="0"/>
              <w:autoSpaceDN w:val="0"/>
              <w:adjustRightInd w:val="0"/>
              <w:rPr>
                <w:rFonts w:eastAsia="宋体"/>
                <w:szCs w:val="18"/>
                <w:lang w:val="en-US" w:eastAsia="zh-CN"/>
              </w:rPr>
            </w:pPr>
            <w:r>
              <w:rPr>
                <w:rFonts w:eastAsia="宋体"/>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CA_n7B_BCS0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330" w:name="_Toc28802"/>
      <w:bookmarkStart w:id="331" w:name="_Toc12984"/>
      <w:bookmarkStart w:id="332" w:name="_Toc9052"/>
      <w:bookmarkStart w:id="333" w:name="_Toc16973"/>
      <w:r>
        <w:rPr>
          <w:rFonts w:hint="eastAsia"/>
          <w:lang w:eastAsia="zh-CN"/>
        </w:rPr>
        <w:t>5.3.1.3</w:t>
      </w:r>
      <w:r>
        <w:rPr>
          <w:rFonts w:hint="eastAsia" w:eastAsia="宋体"/>
          <w:lang w:eastAsia="zh-CN"/>
        </w:rPr>
        <w:tab/>
      </w:r>
      <w:r>
        <w:rPr>
          <w:rFonts w:hint="eastAsia" w:eastAsia="宋体"/>
          <w:lang w:eastAsia="zh-CN"/>
        </w:rPr>
        <w:tab/>
      </w:r>
      <w:r>
        <w:rPr>
          <w:rFonts w:hint="eastAsia"/>
          <w:lang w:eastAsia="zh-CN"/>
        </w:rPr>
        <w:t>UE co-existence studies</w:t>
      </w:r>
      <w:bookmarkEnd w:id="330"/>
      <w:bookmarkEnd w:id="331"/>
      <w:bookmarkEnd w:id="332"/>
      <w:bookmarkEnd w:id="333"/>
    </w:p>
    <w:p>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5000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5140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7500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10000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10280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12500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12850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5240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5380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7860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8070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10480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10760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13100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13450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334" w:name="_Toc10783"/>
      <w:bookmarkStart w:id="335" w:name="_Toc16203"/>
      <w:bookmarkStart w:id="336" w:name="_Toc7419"/>
      <w:bookmarkStart w:id="337" w:name="_Toc31235"/>
      <w:r>
        <w:rPr>
          <w:rFonts w:hint="eastAsia"/>
          <w:lang w:eastAsia="zh-CN"/>
        </w:rPr>
        <w:t>5.3.1.4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334"/>
      <w:bookmarkEnd w:id="335"/>
      <w:bookmarkEnd w:id="336"/>
      <w:bookmarkEnd w:id="337"/>
    </w:p>
    <w:p>
      <w:r>
        <w:t xml:space="preserve">For </w:t>
      </w:r>
      <w:r>
        <w:rPr>
          <w:rFonts w:hint="eastAsia"/>
          <w:lang w:eastAsia="zh-CN"/>
        </w:rPr>
        <w:t>CA_</w:t>
      </w:r>
      <w:r>
        <w:rPr>
          <w:lang w:eastAsia="zh-CN"/>
        </w:rPr>
        <w:t>n7-n26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5.3</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CA_n7-n26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5.3</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7</w:t>
            </w:r>
            <w:r>
              <w:rPr>
                <w:rFonts w:hint="eastAsia"/>
                <w:lang w:val="en-US" w:eastAsia="zh-CN"/>
              </w:rPr>
              <w:t>-n</w:t>
            </w:r>
            <w:r>
              <w:rPr>
                <w:lang w:val="en-US" w:eastAsia="zh-CN"/>
              </w:rPr>
              <w:t>26</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338" w:name="_Toc20384"/>
      <w:bookmarkStart w:id="339" w:name="_Toc12764"/>
      <w:bookmarkStart w:id="340" w:name="_Toc3034"/>
      <w:bookmarkStart w:id="341" w:name="_Toc2568"/>
      <w:r>
        <w:rPr>
          <w:rFonts w:hint="eastAsia"/>
          <w:lang w:eastAsia="zh-CN"/>
        </w:rPr>
        <w:t>5.3.1.5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338"/>
      <w:bookmarkEnd w:id="339"/>
      <w:bookmarkEnd w:id="340"/>
      <w:bookmarkEnd w:id="341"/>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5.3</w:t>
      </w:r>
      <w:r>
        <w:rPr>
          <w:i w:val="0"/>
          <w:color w:val="auto"/>
          <w:lang w:val="en-US" w:eastAsia="zh-CN"/>
        </w:rPr>
        <w:t>.1.3 there are no harmonics issues.</w:t>
      </w:r>
    </w:p>
    <w:p>
      <w:r>
        <w:t>Based on the co-existence studies there are near miss3</w:t>
      </w:r>
      <w:r>
        <w:rPr>
          <w:vertAlign w:val="superscript"/>
        </w:rPr>
        <w:t>rd</w:t>
      </w:r>
      <w:r>
        <w:t xml:space="preserve"> harmonic mixing from band n26 DL into band n7 UL. </w:t>
      </w:r>
      <w:r>
        <w:rPr>
          <w:lang w:val="en-US" w:eastAsia="zh-CN"/>
        </w:rPr>
        <w:t xml:space="preserve">MSD value based on the Skyworks discussion paper </w:t>
      </w:r>
      <w:r>
        <w:t>R4-2215516: MSD for CA_n7A-n26A</w:t>
      </w:r>
      <w:r>
        <w:rPr>
          <w:lang w:val="en-US" w:eastAsia="zh-CN"/>
        </w:rPr>
        <w:t>.</w:t>
      </w:r>
    </w:p>
    <w:p>
      <w:pPr>
        <w:pStyle w:val="112"/>
      </w:pPr>
      <w:r>
        <w:rPr>
          <w:rFonts w:cs="Arial"/>
          <w:bCs/>
          <w:lang w:val="en-US"/>
        </w:rPr>
        <w:t xml:space="preserve">Table </w:t>
      </w:r>
      <w:r>
        <w:rPr>
          <w:rFonts w:hint="eastAsia" w:cs="Arial"/>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825"/>
        <w:gridCol w:w="797"/>
        <w:gridCol w:w="1140"/>
        <w:gridCol w:w="1733"/>
        <w:gridCol w:w="797"/>
        <w:gridCol w:w="653"/>
        <w:gridCol w:w="1470"/>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(RBstart=104)</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ype="textWrapping"/>
            </w: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snapToGrid w:val="0"/>
                <w:lang w:eastAsia="ja-JP"/>
              </w:rPr>
            </w:pPr>
            <w:r>
              <w:rPr>
                <w:color w:val="auto"/>
                <w:lang w:val="en-US" w:eastAsia="zh-CN"/>
              </w:rPr>
              <w:t>NOTE X: The requirements should be verified for the lowest NR ARFCN of the affected DL (lower) band and for the highest NR ARFCN of the UL (higher) band</w:t>
            </w:r>
          </w:p>
        </w:tc>
      </w:tr>
    </w:tbl>
    <w:p>
      <w:pPr>
        <w:pStyle w:val="128"/>
        <w:rPr>
          <w:i w:val="0"/>
          <w:color w:val="auto"/>
          <w:lang w:val="en-US" w:eastAsia="zh-CN"/>
        </w:rPr>
      </w:pPr>
    </w:p>
    <w:p>
      <w:pPr>
        <w:pStyle w:val="128"/>
        <w:rPr>
          <w:i w:val="0"/>
          <w:color w:val="auto"/>
          <w:lang w:val="en-US" w:eastAsia="zh-CN"/>
        </w:rPr>
      </w:pPr>
    </w:p>
    <w:p>
      <w:pPr>
        <w:pStyle w:val="6"/>
      </w:pPr>
      <w:bookmarkStart w:id="342" w:name="_Toc17113"/>
      <w:bookmarkStart w:id="343" w:name="_Toc28111"/>
      <w:bookmarkStart w:id="344" w:name="_Toc4229"/>
      <w:bookmarkStart w:id="345" w:name="_Toc19136"/>
      <w:r>
        <w:rPr>
          <w:rFonts w:hint="eastAsia" w:eastAsia="宋体"/>
          <w:lang w:eastAsia="zh-CN"/>
        </w:rPr>
        <w:t>5.3</w:t>
      </w:r>
      <w:r>
        <w:t>.1.6</w:t>
      </w:r>
      <w:r>
        <w:tab/>
      </w:r>
      <w:r>
        <w:rPr>
          <w:rFonts w:cs="Arial"/>
          <w:szCs w:val="22"/>
          <w:lang w:val="en-US" w:eastAsia="zh-CN"/>
        </w:rPr>
        <w:t>OOB blocking exception requirements</w:t>
      </w:r>
      <w:bookmarkEnd w:id="342"/>
      <w:bookmarkEnd w:id="343"/>
      <w:bookmarkEnd w:id="344"/>
      <w:bookmarkEnd w:id="345"/>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5.3</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346" w:name="_Toc25777"/>
      <w:bookmarkStart w:id="347" w:name="_Toc10605"/>
      <w:bookmarkStart w:id="348" w:name="_Toc11873"/>
      <w:bookmarkStart w:id="349" w:name="_Toc12139"/>
      <w:r>
        <w:rPr>
          <w:rFonts w:hint="eastAsia"/>
          <w:lang w:val="en-US" w:eastAsia="zh-CN"/>
        </w:rPr>
        <w:t>5.3.2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346"/>
      <w:bookmarkEnd w:id="347"/>
      <w:bookmarkEnd w:id="348"/>
      <w:bookmarkEnd w:id="349"/>
    </w:p>
    <w:p>
      <w:pPr>
        <w:pStyle w:val="6"/>
        <w:spacing w:before="180"/>
        <w:rPr>
          <w:rFonts w:cs="Arial"/>
          <w:lang w:val="en-US" w:eastAsia="zh-CN"/>
        </w:rPr>
      </w:pPr>
      <w:bookmarkStart w:id="350" w:name="_Toc8150"/>
      <w:bookmarkStart w:id="351" w:name="_Toc6751"/>
      <w:bookmarkStart w:id="352" w:name="_Toc7702"/>
      <w:bookmarkStart w:id="353" w:name="_Toc31918"/>
      <w:r>
        <w:rPr>
          <w:rFonts w:hint="eastAsia" w:cs="Arial"/>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350"/>
      <w:bookmarkEnd w:id="351"/>
      <w:bookmarkEnd w:id="352"/>
      <w:bookmarkEnd w:id="353"/>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5.3</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CA_n7A-n26A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354" w:name="_Toc31447"/>
      <w:bookmarkStart w:id="355" w:name="_Toc32171"/>
      <w:bookmarkStart w:id="356" w:name="_Toc17815"/>
      <w:bookmarkStart w:id="357" w:name="_Toc31394"/>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354"/>
      <w:bookmarkEnd w:id="355"/>
      <w:bookmarkEnd w:id="356"/>
      <w:bookmarkEnd w:id="357"/>
    </w:p>
    <w:p>
      <w:r>
        <w:t xml:space="preserve">Table </w:t>
      </w:r>
      <w:r>
        <w:rPr>
          <w:rFonts w:hint="eastAsia"/>
          <w:lang w:val="en-US" w:eastAsia="zh-CN"/>
        </w:rPr>
        <w:t>5.3.2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5.3</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2570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1756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3419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4326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4268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3512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6628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6838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6651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5117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8314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8559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9466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9151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896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11129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5756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5966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6082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2453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2698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9408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7442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7687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IMD5 may affect own Rx frequencies of band n7 and that IMD3 and IMD5 may affect band n26.</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5.3.2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n7</w:t>
            </w:r>
            <w:r>
              <w:rPr>
                <w:rFonts w:ascii="Arial" w:hAnsi="Arial" w:cs="Arial"/>
                <w:sz w:val="16"/>
                <w:szCs w:val="16"/>
                <w:lang w:eastAsia="ja-JP"/>
              </w:rPr>
              <w:t>-n26</w:t>
            </w:r>
          </w:p>
          <w:p>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E-UTRA Band 1, 2, 3, 4, 5, 7, 8,  12, 13, 14, 17, 22, 26, 29, 30, 31, 40, 42, 43</w:t>
            </w:r>
            <w:r>
              <w:rPr>
                <w:rFonts w:ascii="Arial" w:hAnsi="Arial" w:cs="Arial"/>
                <w:sz w:val="16"/>
                <w:szCs w:val="16"/>
                <w:lang w:eastAsia="ja-JP"/>
              </w:rPr>
              <w:t>, 65</w:t>
            </w:r>
            <w:r>
              <w:rPr>
                <w:rFonts w:ascii="Arial" w:hAnsi="Arial" w:cs="Arial"/>
                <w:sz w:val="16"/>
                <w:szCs w:val="16"/>
              </w:rPr>
              <w:t>, 66</w:t>
            </w:r>
            <w:r>
              <w:rPr>
                <w:rFonts w:ascii="Arial" w:hAnsi="Arial" w:cs="Arial"/>
                <w:sz w:val="16"/>
                <w:szCs w:val="16"/>
                <w:lang w:eastAsia="ja-JP"/>
              </w:rPr>
              <w:t>, 85, 103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lang w:eastAsia="ja-JP"/>
              </w:rPr>
              <w:t>NR Band n77, n78</w:t>
            </w:r>
            <w:r>
              <w:rPr>
                <w:rFonts w:cs="Arial"/>
                <w:sz w:val="16"/>
                <w:szCs w:val="16"/>
                <w:lang w:eastAsia="zh-CN"/>
              </w:rPr>
              <w:t>, n79</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zh-CN"/>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 xml:space="preserve">2570 </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 xml:space="preserve">- </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2575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4, 7, 8</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2575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4, 7, 8</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2595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2620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4, 14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rFonts w:cs="Arial"/>
              </w:rPr>
            </w:pPr>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117"/>
            </w:pPr>
            <w:r>
              <w:t xml:space="preserve">NOTE </w:t>
            </w:r>
            <w:r>
              <w:rPr>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tc>
      </w:tr>
    </w:tbl>
    <w:p>
      <w:pPr>
        <w:pStyle w:val="128"/>
        <w:rPr>
          <w:i w:val="0"/>
          <w:iCs/>
          <w:color w:val="auto"/>
        </w:rPr>
      </w:pPr>
    </w:p>
    <w:p>
      <w:pPr>
        <w:pStyle w:val="6"/>
        <w:tabs>
          <w:tab w:val="left" w:pos="0"/>
          <w:tab w:val="left" w:pos="420"/>
          <w:tab w:val="left" w:pos="864"/>
        </w:tabs>
        <w:ind w:left="0" w:firstLine="0"/>
        <w:rPr>
          <w:lang w:val="en-US" w:eastAsia="zh-CN"/>
        </w:rPr>
      </w:pPr>
      <w:bookmarkStart w:id="358" w:name="_Toc28858"/>
      <w:bookmarkStart w:id="359" w:name="_Toc2485"/>
      <w:bookmarkStart w:id="360" w:name="_Toc15044"/>
      <w:bookmarkStart w:id="361" w:name="_Toc19833"/>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358"/>
      <w:bookmarkEnd w:id="359"/>
      <w:bookmarkEnd w:id="360"/>
      <w:bookmarkEnd w:id="361"/>
    </w:p>
    <w:p>
      <w:r>
        <w:t>Based on the co-existence there are potential IMD5 issues into band n7 and potential IMD3 and IMD5 issues into band n26. MSD values are reused from CA_3A-26A.</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5.3.2.3-1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bottom w:val="nil"/>
              <w:right w:val="single" w:color="auto" w:sz="4" w:space="0"/>
            </w:tcBorders>
            <w:vAlign w:val="center"/>
          </w:tcPr>
          <w:p>
            <w:pPr>
              <w:pStyle w:val="104"/>
              <w:spacing w:before="48" w:after="24"/>
            </w:pPr>
            <w:r>
              <w:rPr>
                <w:lang w:eastAsia="ja-JP"/>
              </w:rPr>
              <w:t>CA_n7-n26</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2556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2676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bottom w:val="nil"/>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w:t>
            </w:r>
            <w:r>
              <w:rPr>
                <w:rFonts w:hint="eastAsia"/>
              </w:rPr>
              <w:t>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837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val="en-US"/>
              </w:rPr>
              <w:t>882</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t>16.0</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rPr>
              <w:t>IMD3</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nil"/>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2567.5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2687.5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2.5</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w:t>
            </w:r>
            <w:r>
              <w:rPr>
                <w:rFonts w:hint="eastAsia"/>
              </w:rPr>
              <w:t>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816.5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lang w:val="en-US"/>
              </w:rPr>
              <w:t>861.5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line="260" w:lineRule="auto"/>
            </w:pPr>
            <w:r>
              <w:t xml:space="preserve">NOTE </w:t>
            </w:r>
            <w:r>
              <w:rPr>
                <w:rFonts w:hint="eastAsia" w:eastAsia="宋体"/>
                <w:lang w:val="en-US" w:eastAsia="zh-CN"/>
              </w:rPr>
              <w:t>11</w:t>
            </w:r>
            <w:r>
              <w:t>:</w:t>
            </w:r>
            <w:r>
              <w:tab/>
            </w:r>
            <w:r>
              <w:t>This band is subject to IMD5 also which MSD is not specified</w:t>
            </w:r>
            <w:r>
              <w:rPr>
                <w:lang w:eastAsia="ja-JP"/>
              </w:rPr>
              <w:t>.</w:t>
            </w:r>
          </w:p>
        </w:tc>
      </w:tr>
    </w:tbl>
    <w:p/>
    <w:p>
      <w:pPr>
        <w:pStyle w:val="4"/>
        <w:rPr>
          <w:rFonts w:cs="Arial"/>
          <w:lang w:val="en-US" w:eastAsia="zh-CN"/>
        </w:rPr>
      </w:pPr>
      <w:bookmarkStart w:id="362" w:name="_Toc28132"/>
      <w:bookmarkStart w:id="363" w:name="_Toc20009"/>
      <w:bookmarkStart w:id="364" w:name="_Toc18532"/>
      <w:bookmarkStart w:id="365" w:name="_Toc19128"/>
      <w:r>
        <w:rPr>
          <w:rFonts w:hint="eastAsia" w:cs="Arial"/>
          <w:lang w:val="en-US" w:eastAsia="zh-CN"/>
        </w:rPr>
        <w:t>5.4</w:t>
      </w:r>
      <w:r>
        <w:rPr>
          <w:rFonts w:cs="Arial"/>
          <w:lang w:eastAsia="zh-CN"/>
        </w:rPr>
        <w:tab/>
      </w:r>
      <w:r>
        <w:rPr>
          <w:rFonts w:hint="eastAsia" w:cs="Arial"/>
          <w:lang w:val="en-US" w:eastAsia="zh-CN"/>
        </w:rPr>
        <w:t>CA_</w:t>
      </w:r>
      <w:r>
        <w:rPr>
          <w:rFonts w:cs="Arial"/>
          <w:lang w:val="en-US" w:eastAsia="ja-JP"/>
        </w:rPr>
        <w:t>n26-n78</w:t>
      </w:r>
      <w:bookmarkEnd w:id="362"/>
      <w:bookmarkEnd w:id="363"/>
      <w:bookmarkEnd w:id="364"/>
      <w:bookmarkEnd w:id="365"/>
    </w:p>
    <w:p>
      <w:pPr>
        <w:pStyle w:val="5"/>
        <w:rPr>
          <w:rFonts w:cs="Arial"/>
          <w:szCs w:val="28"/>
          <w:lang w:eastAsia="zh-CN"/>
        </w:rPr>
      </w:pPr>
      <w:bookmarkStart w:id="366" w:name="_Toc20000"/>
      <w:bookmarkStart w:id="367" w:name="_Toc13838"/>
      <w:bookmarkStart w:id="368" w:name="_Toc20076"/>
      <w:bookmarkStart w:id="369" w:name="_Toc9285"/>
      <w:r>
        <w:rPr>
          <w:rFonts w:hint="eastAsia" w:cs="Arial"/>
          <w:szCs w:val="28"/>
          <w:lang w:val="en-US" w:eastAsia="zh-CN"/>
        </w:rPr>
        <w:t>5.4.1</w:t>
      </w:r>
      <w:r>
        <w:rPr>
          <w:rFonts w:cs="Arial"/>
          <w:szCs w:val="28"/>
          <w:lang w:eastAsia="zh-CN"/>
        </w:rPr>
        <w:tab/>
      </w:r>
      <w:r>
        <w:rPr>
          <w:rFonts w:hint="eastAsia" w:cs="Arial"/>
          <w:szCs w:val="28"/>
          <w:lang w:val="en-US" w:eastAsia="zh-CN"/>
        </w:rPr>
        <w:t>Common for 1 band UL and 2 bands UL CA</w:t>
      </w:r>
      <w:bookmarkEnd w:id="366"/>
      <w:bookmarkEnd w:id="367"/>
      <w:bookmarkEnd w:id="368"/>
      <w:bookmarkEnd w:id="369"/>
    </w:p>
    <w:p>
      <w:pPr>
        <w:pStyle w:val="6"/>
        <w:tabs>
          <w:tab w:val="left" w:pos="0"/>
          <w:tab w:val="left" w:pos="420"/>
          <w:tab w:val="left" w:pos="864"/>
        </w:tabs>
        <w:ind w:left="0" w:firstLine="0"/>
        <w:rPr>
          <w:lang w:eastAsia="zh-CN"/>
        </w:rPr>
      </w:pPr>
      <w:bookmarkStart w:id="370" w:name="_Toc1863"/>
      <w:bookmarkStart w:id="371" w:name="_Toc31099"/>
      <w:bookmarkStart w:id="372" w:name="_Toc14729"/>
      <w:bookmarkStart w:id="373" w:name="_Toc30171"/>
      <w:r>
        <w:rPr>
          <w:rFonts w:hint="eastAsia"/>
          <w:lang w:eastAsia="zh-CN"/>
        </w:rPr>
        <w:t>5.4.1.1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370"/>
      <w:bookmarkEnd w:id="371"/>
      <w:bookmarkEnd w:id="372"/>
      <w:bookmarkEnd w:id="373"/>
    </w:p>
    <w:p>
      <w:pPr>
        <w:pStyle w:val="112"/>
        <w:rPr>
          <w:lang w:eastAsia="ja-JP"/>
        </w:rPr>
      </w:pPr>
      <w:r>
        <w:t xml:space="preserve">Table </w:t>
      </w:r>
      <w:r>
        <w:rPr>
          <w:rFonts w:hint="eastAsia"/>
          <w:lang w:val="en-US" w:eastAsia="zh-CN"/>
        </w:rPr>
        <w:t>5.4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hint="eastAsia" w:cs="Arial"/>
          <w:lang w:val="en-US" w:eastAsia="ja-JP"/>
        </w:rPr>
        <w:t>n7</w:t>
      </w:r>
      <w:r>
        <w:rPr>
          <w:rFonts w:cs="Arial"/>
          <w:lang w:val="en-US" w:eastAsia="ja-JP"/>
        </w:rPr>
        <w:t>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n78</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TDD</w:t>
            </w:r>
          </w:p>
        </w:tc>
      </w:tr>
    </w:tbl>
    <w:p>
      <w:pPr>
        <w:rPr>
          <w:lang w:eastAsia="zh-CN"/>
        </w:rPr>
      </w:pPr>
    </w:p>
    <w:p>
      <w:pPr>
        <w:pStyle w:val="6"/>
        <w:tabs>
          <w:tab w:val="left" w:pos="0"/>
          <w:tab w:val="left" w:pos="420"/>
          <w:tab w:val="left" w:pos="864"/>
        </w:tabs>
        <w:ind w:left="0" w:firstLine="0"/>
        <w:rPr>
          <w:lang w:eastAsia="zh-CN"/>
        </w:rPr>
      </w:pPr>
      <w:bookmarkStart w:id="374" w:name="_Toc2657"/>
      <w:bookmarkStart w:id="375" w:name="_Toc12296"/>
      <w:bookmarkStart w:id="376" w:name="_Toc22341"/>
      <w:bookmarkStart w:id="377" w:name="_Toc2128"/>
      <w:r>
        <w:rPr>
          <w:rFonts w:hint="eastAsia"/>
          <w:lang w:eastAsia="zh-CN"/>
        </w:rPr>
        <w:t>5.4.1.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374"/>
      <w:bookmarkEnd w:id="375"/>
      <w:bookmarkEnd w:id="376"/>
      <w:bookmarkEnd w:id="377"/>
    </w:p>
    <w:p>
      <w:pPr>
        <w:pStyle w:val="112"/>
        <w:rPr>
          <w:rFonts w:cs="Arial"/>
          <w:lang w:val="en-US" w:eastAsia="zh-CN"/>
        </w:rPr>
      </w:pPr>
      <w:r>
        <w:rPr>
          <w:rFonts w:cs="Arial"/>
        </w:rPr>
        <w:t xml:space="preserve">Table </w:t>
      </w:r>
      <w:r>
        <w:rPr>
          <w:rFonts w:hint="eastAsia" w:cs="Arial"/>
          <w:lang w:val="en-US" w:eastAsia="zh-CN"/>
        </w:rPr>
        <w:t>5.4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n26+n78</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CA_n26A-n78A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CA_n26A-n78A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378" w:name="_Toc1013"/>
      <w:bookmarkStart w:id="379" w:name="_Toc13476"/>
      <w:bookmarkStart w:id="380" w:name="_Toc18317"/>
      <w:bookmarkStart w:id="381" w:name="_Toc4504"/>
      <w:r>
        <w:rPr>
          <w:rFonts w:hint="eastAsia"/>
          <w:lang w:eastAsia="zh-CN"/>
        </w:rPr>
        <w:t>5.4.1.3</w:t>
      </w:r>
      <w:r>
        <w:rPr>
          <w:rFonts w:hint="eastAsia" w:eastAsia="宋体"/>
          <w:lang w:eastAsia="zh-CN"/>
        </w:rPr>
        <w:tab/>
      </w:r>
      <w:r>
        <w:rPr>
          <w:rFonts w:hint="eastAsia" w:eastAsia="宋体"/>
          <w:lang w:eastAsia="zh-CN"/>
        </w:rPr>
        <w:tab/>
      </w:r>
      <w:r>
        <w:rPr>
          <w:rFonts w:hint="eastAsia"/>
          <w:lang w:eastAsia="zh-CN"/>
        </w:rPr>
        <w:t>UE co-existence studies</w:t>
      </w:r>
      <w:bookmarkEnd w:id="378"/>
      <w:bookmarkEnd w:id="379"/>
      <w:bookmarkEnd w:id="380"/>
      <w:bookmarkEnd w:id="381"/>
    </w:p>
    <w:p>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n78</w:t>
      </w:r>
      <w:r>
        <w:rPr>
          <w:lang w:eastAsia="zh-CN"/>
        </w:rPr>
        <w:t>.</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1"/>
        <w:gridCol w:w="759"/>
        <w:gridCol w:w="759"/>
        <w:gridCol w:w="761"/>
        <w:gridCol w:w="761"/>
        <w:gridCol w:w="759"/>
        <w:gridCol w:w="757"/>
        <w:gridCol w:w="759"/>
        <w:gridCol w:w="759"/>
        <w:gridCol w:w="765"/>
        <w:gridCol w:w="757"/>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p>
      <w:pPr>
        <w:pStyle w:val="6"/>
        <w:tabs>
          <w:tab w:val="left" w:pos="0"/>
          <w:tab w:val="left" w:pos="420"/>
          <w:tab w:val="left" w:pos="864"/>
        </w:tabs>
        <w:ind w:left="0" w:firstLine="0"/>
        <w:rPr>
          <w:lang w:eastAsia="zh-CN"/>
        </w:rPr>
      </w:pPr>
      <w:bookmarkStart w:id="382" w:name="_Toc3482"/>
      <w:bookmarkStart w:id="383" w:name="_Toc6421"/>
      <w:bookmarkStart w:id="384" w:name="_Toc25354"/>
      <w:bookmarkStart w:id="385" w:name="_Toc7730"/>
      <w:r>
        <w:rPr>
          <w:rFonts w:hint="eastAsia"/>
          <w:lang w:eastAsia="zh-CN"/>
        </w:rPr>
        <w:t>5.4.1.4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382"/>
      <w:bookmarkEnd w:id="383"/>
      <w:bookmarkEnd w:id="384"/>
      <w:bookmarkEnd w:id="385"/>
    </w:p>
    <w:p>
      <w:r>
        <w:t xml:space="preserve">For </w:t>
      </w:r>
      <w:r>
        <w:rPr>
          <w:rFonts w:hint="eastAsia"/>
          <w:lang w:eastAsia="zh-CN"/>
        </w:rPr>
        <w:t>CA_</w:t>
      </w:r>
      <w:r>
        <w:rPr>
          <w:lang w:eastAsia="zh-CN"/>
        </w:rPr>
        <w:t>n26-n78</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DC_26_n78</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5.4</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CA_n26-n78</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5.4</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26</w:t>
            </w:r>
            <w:r>
              <w:rPr>
                <w:rFonts w:hint="eastAsia"/>
                <w:lang w:val="en-US" w:eastAsia="zh-CN"/>
              </w:rPr>
              <w:t>-n</w:t>
            </w:r>
            <w:r>
              <w:rPr>
                <w:lang w:val="en-US" w:eastAsia="zh-CN"/>
              </w:rPr>
              <w:t>78</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386" w:name="_Toc16783"/>
      <w:bookmarkStart w:id="387" w:name="_Toc3531"/>
      <w:bookmarkStart w:id="388" w:name="_Toc5756"/>
      <w:bookmarkStart w:id="389" w:name="_Toc12164"/>
      <w:r>
        <w:rPr>
          <w:rFonts w:hint="eastAsia"/>
          <w:lang w:eastAsia="zh-CN"/>
        </w:rPr>
        <w:t>5.4.1.5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386"/>
      <w:bookmarkEnd w:id="387"/>
      <w:bookmarkEnd w:id="388"/>
      <w:bookmarkEnd w:id="389"/>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5.4</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harmonics issues to DL n78. Values are reused from DC_26_n78 and CA_n20-n78.</w:t>
      </w:r>
    </w:p>
    <w:p>
      <w:pPr>
        <w:pStyle w:val="112"/>
      </w:pPr>
      <w:r>
        <w:rPr>
          <w:rFonts w:eastAsia="宋体"/>
        </w:rPr>
        <w:t xml:space="preserve">Table </w:t>
      </w:r>
      <w:r>
        <w:rPr>
          <w:rFonts w:hint="eastAsia" w:eastAsia="宋体"/>
          <w:lang w:eastAsia="zh-CN"/>
        </w:rPr>
        <w:t>5.4</w:t>
      </w:r>
      <w:r>
        <w:rPr>
          <w:rFonts w:eastAsia="宋体"/>
        </w:rPr>
        <w:t xml:space="preserve">.1.5-1: </w:t>
      </w:r>
      <w:r>
        <w:t>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7"/>
        <w:gridCol w:w="1044"/>
        <w:gridCol w:w="1720"/>
        <w:gridCol w:w="858"/>
        <w:gridCol w:w="722"/>
        <w:gridCol w:w="1439"/>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rFonts w:cs="Arial"/>
                <w:bCs/>
                <w:szCs w:val="18"/>
                <w:lang w:eastAsia="zh-CN"/>
              </w:rPr>
            </w:pPr>
            <w:r>
              <w:rPr>
                <w:lang w:eastAsia="ja-JP"/>
              </w:rPr>
              <w:t xml:space="preserve">NOTE </w:t>
            </w:r>
            <w:r>
              <w:rPr>
                <w:lang w:eastAsia="zh-CN"/>
              </w:rPr>
              <w:t>4</w:t>
            </w:r>
            <w:r>
              <w:rPr>
                <w:lang w:eastAsia="ja-JP"/>
              </w:rPr>
              <w:t>:</w:t>
            </w:r>
            <w:r>
              <w:rPr>
                <w:lang w:eastAsia="ja-JP"/>
              </w:rPr>
              <w:tab/>
            </w:r>
            <w:r>
              <w:rPr>
                <w:lang w:eastAsia="ja-JP"/>
              </w:rPr>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7" o:spt="75" type="#_x0000_t75" style="height:10.2pt;width:78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napToGrid w:val="0"/>
                <w:lang w:eastAsia="ja-JP"/>
              </w:rPr>
              <w:t xml:space="preserve">in MHz and </w:t>
            </w:r>
            <w:r>
              <w:rPr>
                <w:position w:val="-14"/>
              </w:rPr>
              <w:object>
                <v:shape id="_x0000_i1028" o:spt="75" type="#_x0000_t75" style="height:10.2pt;width:204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0" b="762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9525" b="0"/>
                  <wp:docPr id="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rPr>
          <w:lang w:eastAsia="ja-JP"/>
        </w:rPr>
      </w:pPr>
    </w:p>
    <w:p>
      <w:pPr>
        <w:pStyle w:val="6"/>
      </w:pPr>
      <w:bookmarkStart w:id="390" w:name="_Toc2114"/>
      <w:bookmarkStart w:id="391" w:name="_Toc8417"/>
      <w:bookmarkStart w:id="392" w:name="_Toc11667"/>
      <w:bookmarkStart w:id="393" w:name="_Toc28074"/>
      <w:r>
        <w:rPr>
          <w:rFonts w:hint="eastAsia" w:eastAsia="宋体"/>
          <w:lang w:eastAsia="zh-CN"/>
        </w:rPr>
        <w:t>5.4</w:t>
      </w:r>
      <w:r>
        <w:t>.1.6</w:t>
      </w:r>
      <w:r>
        <w:tab/>
      </w:r>
      <w:r>
        <w:rPr>
          <w:rFonts w:cs="Arial"/>
          <w:szCs w:val="22"/>
          <w:lang w:val="en-US" w:eastAsia="zh-CN"/>
        </w:rPr>
        <w:t>OOB blocking exception requirements</w:t>
      </w:r>
      <w:bookmarkEnd w:id="390"/>
      <w:bookmarkEnd w:id="391"/>
      <w:bookmarkEnd w:id="392"/>
      <w:bookmarkEnd w:id="393"/>
    </w:p>
    <w:p>
      <w:pPr>
        <w:rPr>
          <w:lang w:val="en-US" w:eastAsia="zh-CN"/>
        </w:rPr>
      </w:pPr>
      <w:r>
        <w:rPr>
          <w:rFonts w:hint="eastAsia"/>
          <w:lang w:val="en-US" w:eastAsia="zh-CN"/>
        </w:rPr>
        <w:t>S</w:t>
      </w:r>
      <w:r>
        <w:rPr>
          <w:lang w:val="en-US" w:eastAsia="zh-CN"/>
        </w:rPr>
        <w:t>ince band n28 is a low band and n78 is a wide band, the OOBB exception is needed.</w:t>
      </w:r>
    </w:p>
    <w:p>
      <w:pPr>
        <w:pStyle w:val="112"/>
        <w:rPr>
          <w:rFonts w:cs="Arial"/>
        </w:rPr>
      </w:pPr>
      <w:r>
        <w:rPr>
          <w:rFonts w:cs="Arial"/>
        </w:rPr>
        <w:t xml:space="preserve">Table </w:t>
      </w:r>
      <w:r>
        <w:rPr>
          <w:rFonts w:hint="eastAsia" w:cs="Arial"/>
          <w:lang w:val="en-US" w:eastAsia="zh-CN"/>
        </w:rPr>
        <w:t>5.4</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r>
              <w:rPr>
                <w:rFonts w:hint="eastAsia"/>
                <w:lang w:val="en-US" w:eastAsia="zh-CN"/>
              </w:rPr>
              <w:t>CA_n</w:t>
            </w:r>
            <w:r>
              <w:rPr>
                <w:lang w:val="en-US" w:eastAsia="zh-CN"/>
              </w:rPr>
              <w:t>26</w:t>
            </w:r>
            <w:r>
              <w:rPr>
                <w:rFonts w:hint="eastAsia"/>
                <w:lang w:val="en-US" w:eastAsia="zh-CN"/>
              </w:rPr>
              <w:t>-n7</w:t>
            </w:r>
            <w:r>
              <w:rPr>
                <w:lang w:val="en-US" w:eastAsia="zh-CN"/>
              </w:rPr>
              <w:t>8</w:t>
            </w:r>
          </w:p>
        </w:tc>
      </w:tr>
    </w:tbl>
    <w:p>
      <w:pPr>
        <w:keepNext/>
        <w:keepLines/>
        <w:rPr>
          <w:lang w:eastAsia="ja-JP"/>
        </w:rPr>
      </w:pPr>
    </w:p>
    <w:p>
      <w:pPr>
        <w:pStyle w:val="5"/>
        <w:tabs>
          <w:tab w:val="left" w:pos="0"/>
          <w:tab w:val="left" w:pos="420"/>
        </w:tabs>
        <w:rPr>
          <w:lang w:eastAsia="zh-CN"/>
        </w:rPr>
      </w:pPr>
      <w:bookmarkStart w:id="394" w:name="_Toc26536"/>
      <w:bookmarkStart w:id="395" w:name="_Toc22301"/>
      <w:bookmarkStart w:id="396" w:name="_Toc12310"/>
      <w:bookmarkStart w:id="397" w:name="_Toc19637"/>
      <w:r>
        <w:rPr>
          <w:rFonts w:hint="eastAsia"/>
          <w:lang w:val="en-US" w:eastAsia="zh-CN"/>
        </w:rPr>
        <w:t>5.4.2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394"/>
      <w:bookmarkEnd w:id="395"/>
      <w:bookmarkEnd w:id="396"/>
      <w:bookmarkEnd w:id="397"/>
    </w:p>
    <w:p>
      <w:pPr>
        <w:pStyle w:val="6"/>
        <w:spacing w:before="180"/>
        <w:rPr>
          <w:rFonts w:cs="Arial"/>
          <w:lang w:val="en-US" w:eastAsia="zh-CN"/>
        </w:rPr>
      </w:pPr>
      <w:bookmarkStart w:id="398" w:name="_Toc27368"/>
      <w:bookmarkStart w:id="399" w:name="_Toc7869"/>
      <w:bookmarkStart w:id="400" w:name="_Toc17612"/>
      <w:bookmarkStart w:id="401" w:name="_Toc15375"/>
      <w:r>
        <w:rPr>
          <w:rFonts w:hint="eastAsia" w:cs="Arial"/>
          <w:lang w:val="en-US" w:eastAsia="zh-CN"/>
        </w:rPr>
        <w:t>5.4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398"/>
      <w:bookmarkEnd w:id="399"/>
      <w:bookmarkEnd w:id="400"/>
      <w:bookmarkEnd w:id="401"/>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5.4</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CA_n26A-n78A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402" w:name="_Toc18340"/>
      <w:bookmarkStart w:id="403" w:name="_Toc2595"/>
      <w:bookmarkStart w:id="404" w:name="_Toc28183"/>
      <w:bookmarkStart w:id="405" w:name="_Toc31884"/>
      <w:r>
        <w:rPr>
          <w:rFonts w:hint="eastAsia"/>
          <w:lang w:val="en-US" w:eastAsia="zh-CN"/>
        </w:rPr>
        <w:t>5.4.2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402"/>
      <w:bookmarkEnd w:id="403"/>
      <w:bookmarkEnd w:id="404"/>
      <w:bookmarkEnd w:id="405"/>
    </w:p>
    <w:p>
      <w:r>
        <w:t xml:space="preserve">Table </w:t>
      </w:r>
      <w:r>
        <w:rPr>
          <w:rFonts w:hint="eastAsia"/>
          <w:lang w:val="en-US" w:eastAsia="zh-CN"/>
        </w:rPr>
        <w:t>5.4.2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5.4</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2986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2451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2172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5498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7414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5972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8228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9298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1358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753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9051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10586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6347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10714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14386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12351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14014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16049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6556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7196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9772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8202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4053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11528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13098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9042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10147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n26.</w:t>
      </w:r>
    </w:p>
    <w:p>
      <w:pPr>
        <w:rPr>
          <w:lang w:eastAsia="ko-KR"/>
        </w:rPr>
      </w:pP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5.4.2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26-n78</w:t>
            </w:r>
          </w:p>
          <w:p>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sz w:val="18"/>
                <w:szCs w:val="18"/>
                <w:lang w:val="sv-SE"/>
              </w:rPr>
              <w:t xml:space="preserve">E-UTRA Band </w:t>
            </w:r>
            <w:r>
              <w:rPr>
                <w:rFonts w:ascii="Arial" w:hAnsi="Arial" w:cs="Arial"/>
                <w:sz w:val="18"/>
                <w:szCs w:val="18"/>
                <w:lang w:val="sv-SE" w:eastAsia="ja-JP"/>
              </w:rPr>
              <w:t>1, 3, 5, 11, 18, 19, 21, 26, 34,</w:t>
            </w:r>
            <w:r>
              <w:rPr>
                <w:rFonts w:ascii="Arial" w:hAnsi="Arial" w:cs="Arial"/>
                <w:sz w:val="18"/>
                <w:szCs w:val="18"/>
                <w:lang w:val="sv-SE"/>
              </w:rPr>
              <w:t xml:space="preserve"> </w:t>
            </w:r>
            <w:r>
              <w:rPr>
                <w:rFonts w:ascii="Arial" w:hAnsi="Arial" w:cs="Arial"/>
                <w:sz w:val="18"/>
                <w:szCs w:val="18"/>
                <w:lang w:val="sv-SE" w:eastAsia="ja-JP"/>
              </w:rPr>
              <w:t>39, 40, 65, 74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eastAsia="Times New Roman" w:cs="Arial"/>
                <w:szCs w:val="18"/>
              </w:rPr>
              <w:t>E-UTRA Band 41</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eastAsia="Times New Roman" w:cs="Arial"/>
                <w:sz w:val="18"/>
                <w:szCs w:val="18"/>
              </w:rPr>
              <w:t>F</w:t>
            </w:r>
            <w:r>
              <w:rPr>
                <w:rFonts w:ascii="Arial" w:hAnsi="Arial" w:eastAsia="Times New Roman" w:cs="Arial"/>
                <w:sz w:val="18"/>
                <w:szCs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eastAsia="Times New Roman"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eastAsia="Times New Roman" w:cs="Arial"/>
                <w:sz w:val="18"/>
                <w:szCs w:val="18"/>
              </w:rPr>
              <w:t>F</w:t>
            </w:r>
            <w:r>
              <w:rPr>
                <w:rFonts w:ascii="Arial" w:hAnsi="Arial" w:eastAsia="Times New Roman" w:cs="Arial"/>
                <w:sz w:val="18"/>
                <w:szCs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703</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945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lang w:eastAsia="zh-CN"/>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rPr>
                <w:lang w:eastAsia="zh-CN"/>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pStyle w:val="128"/>
        <w:rPr>
          <w:i w:val="0"/>
          <w:iCs/>
          <w:color w:val="auto"/>
        </w:rPr>
      </w:pPr>
    </w:p>
    <w:p>
      <w:pPr>
        <w:pStyle w:val="6"/>
        <w:tabs>
          <w:tab w:val="left" w:pos="0"/>
          <w:tab w:val="left" w:pos="420"/>
          <w:tab w:val="left" w:pos="864"/>
        </w:tabs>
        <w:ind w:left="0" w:firstLine="0"/>
        <w:rPr>
          <w:lang w:val="en-US" w:eastAsia="zh-CN"/>
        </w:rPr>
      </w:pPr>
      <w:bookmarkStart w:id="406" w:name="_Toc21464"/>
      <w:bookmarkStart w:id="407" w:name="_Toc20812"/>
      <w:bookmarkStart w:id="408" w:name="_Toc18105"/>
      <w:bookmarkStart w:id="409" w:name="_Toc10723"/>
      <w:r>
        <w:rPr>
          <w:rFonts w:hint="eastAsia"/>
          <w:lang w:val="en-US" w:eastAsia="zh-CN"/>
        </w:rPr>
        <w:t>5.4.2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406"/>
      <w:bookmarkEnd w:id="407"/>
      <w:bookmarkEnd w:id="408"/>
      <w:bookmarkEnd w:id="409"/>
    </w:p>
    <w:p>
      <w:r>
        <w:t>Based on the co-existence studies the following MSD need to be defined. Values are reused from DC_26_n77.</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5.4.2.3-1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pPr>
            <w:r>
              <w:rPr>
                <w:lang w:eastAsia="ja-JP"/>
              </w:rPr>
              <w:t>CA_n26-n78</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836.5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881.5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zh-CN"/>
              </w:rPr>
              <w:t>11.1</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val="en-US" w:eastAsia="zh-CN"/>
              </w:rPr>
              <w:t>F</w:t>
            </w:r>
            <w:r>
              <w:rPr>
                <w:rFonts w:hint="eastAsia"/>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lang w:eastAsia="ja-JP"/>
              </w:rPr>
              <w:t>n7</w:t>
            </w:r>
            <w:r>
              <w:rPr>
                <w:rFonts w:cs="Arial"/>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3391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zh-CN"/>
              </w:rPr>
              <w:t>3391</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val="en-US" w:eastAsia="zh-CN"/>
              </w:rPr>
              <w:t>T</w:t>
            </w:r>
            <w:r>
              <w:rPr>
                <w:rFonts w:hint="eastAsia"/>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ja-JP"/>
              </w:rPr>
              <w:t>N/A</w:t>
            </w:r>
          </w:p>
        </w:tc>
      </w:tr>
    </w:tbl>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4"/>
        <w:rPr>
          <w:rFonts w:cs="Arial"/>
          <w:highlight w:val="none"/>
          <w:lang w:val="en-US" w:eastAsia="zh-CN"/>
        </w:rPr>
      </w:pPr>
      <w:bookmarkStart w:id="410" w:name="_Toc17013"/>
      <w:bookmarkStart w:id="411" w:name="_Toc15982"/>
      <w:bookmarkStart w:id="412" w:name="_Toc3962"/>
      <w:bookmarkStart w:id="413" w:name="_Toc527641601"/>
      <w:r>
        <w:rPr>
          <w:rFonts w:hint="eastAsia" w:cs="Arial"/>
          <w:highlight w:val="none"/>
          <w:lang w:val="en-US" w:eastAsia="zh-CN"/>
        </w:rPr>
        <w:t>5.5</w:t>
      </w:r>
      <w:r>
        <w:rPr>
          <w:rFonts w:cs="Arial"/>
          <w:highlight w:val="none"/>
          <w:lang w:eastAsia="zh-CN"/>
        </w:rPr>
        <w:tab/>
      </w:r>
      <w:r>
        <w:rPr>
          <w:rFonts w:hint="eastAsia" w:cs="Arial"/>
          <w:highlight w:val="none"/>
          <w:lang w:val="en-US" w:eastAsia="zh-CN"/>
        </w:rPr>
        <w:t>CA_</w:t>
      </w:r>
      <w:r>
        <w:rPr>
          <w:rFonts w:cs="Arial"/>
          <w:highlight w:val="none"/>
          <w:lang w:val="en-US" w:eastAsia="ja-JP"/>
        </w:rPr>
        <w:t>n26-n77</w:t>
      </w:r>
      <w:bookmarkEnd w:id="410"/>
      <w:bookmarkEnd w:id="411"/>
      <w:bookmarkEnd w:id="412"/>
    </w:p>
    <w:p>
      <w:pPr>
        <w:pStyle w:val="5"/>
        <w:rPr>
          <w:rFonts w:cs="Arial"/>
          <w:szCs w:val="28"/>
          <w:highlight w:val="none"/>
          <w:lang w:eastAsia="zh-CN"/>
        </w:rPr>
      </w:pPr>
      <w:bookmarkStart w:id="414" w:name="_Toc21285"/>
      <w:bookmarkStart w:id="415" w:name="_Toc8303"/>
      <w:bookmarkStart w:id="416" w:name="_Toc2295"/>
      <w:r>
        <w:rPr>
          <w:rFonts w:hint="eastAsia" w:cs="Arial"/>
          <w:szCs w:val="28"/>
          <w:highlight w:val="none"/>
          <w:lang w:val="en-US" w:eastAsia="zh-CN"/>
        </w:rPr>
        <w:t>5.5.1</w:t>
      </w:r>
      <w:r>
        <w:rPr>
          <w:rFonts w:cs="Arial"/>
          <w:szCs w:val="28"/>
          <w:highlight w:val="none"/>
          <w:lang w:eastAsia="zh-CN"/>
        </w:rPr>
        <w:tab/>
      </w:r>
      <w:r>
        <w:rPr>
          <w:rFonts w:hint="eastAsia" w:cs="Arial"/>
          <w:szCs w:val="28"/>
          <w:highlight w:val="none"/>
          <w:lang w:val="en-US" w:eastAsia="zh-CN"/>
        </w:rPr>
        <w:t>Common for 1 band UL and 2 bands UL CA</w:t>
      </w:r>
      <w:bookmarkEnd w:id="414"/>
      <w:bookmarkEnd w:id="415"/>
      <w:bookmarkEnd w:id="416"/>
    </w:p>
    <w:p>
      <w:pPr>
        <w:pStyle w:val="6"/>
        <w:tabs>
          <w:tab w:val="left" w:pos="0"/>
          <w:tab w:val="left" w:pos="420"/>
          <w:tab w:val="left" w:pos="864"/>
        </w:tabs>
        <w:ind w:left="0" w:firstLine="0"/>
        <w:rPr>
          <w:highlight w:val="none"/>
          <w:lang w:eastAsia="zh-CN"/>
        </w:rPr>
      </w:pPr>
      <w:bookmarkStart w:id="417" w:name="_Toc9778"/>
      <w:bookmarkStart w:id="418" w:name="_Toc20826"/>
      <w:bookmarkStart w:id="419" w:name="_Toc18609"/>
      <w:r>
        <w:rPr>
          <w:rFonts w:hint="eastAsia"/>
          <w:highlight w:val="none"/>
          <w:lang w:eastAsia="zh-CN"/>
        </w:rPr>
        <w:t>5.5.1.1</w:t>
      </w:r>
      <w:r>
        <w:rPr>
          <w:rFonts w:hint="eastAsia" w:eastAsia="宋体"/>
          <w:highlight w:val="none"/>
          <w:lang w:eastAsia="zh-CN"/>
        </w:rPr>
        <w:tab/>
      </w:r>
      <w:r>
        <w:rPr>
          <w:rFonts w:hint="eastAsia" w:eastAsia="宋体"/>
          <w:highlight w:val="none"/>
          <w:lang w:eastAsia="zh-CN"/>
        </w:rPr>
        <w:tab/>
      </w:r>
      <w:r>
        <w:rPr>
          <w:highlight w:val="none"/>
          <w:lang w:eastAsia="zh-CN"/>
        </w:rPr>
        <w:t xml:space="preserve">Operating bands for </w:t>
      </w:r>
      <w:r>
        <w:rPr>
          <w:rFonts w:hint="eastAsia"/>
          <w:highlight w:val="none"/>
          <w:lang w:eastAsia="zh-CN"/>
        </w:rPr>
        <w:t>CA</w:t>
      </w:r>
      <w:bookmarkEnd w:id="417"/>
      <w:bookmarkEnd w:id="418"/>
      <w:bookmarkEnd w:id="419"/>
    </w:p>
    <w:p>
      <w:pPr>
        <w:pStyle w:val="112"/>
        <w:rPr>
          <w:highlight w:val="none"/>
          <w:lang w:eastAsia="ja-JP"/>
        </w:rPr>
      </w:pPr>
      <w:r>
        <w:rPr>
          <w:highlight w:val="none"/>
        </w:rPr>
        <w:t xml:space="preserve">Table </w:t>
      </w:r>
      <w:r>
        <w:rPr>
          <w:rFonts w:hint="eastAsia"/>
          <w:highlight w:val="none"/>
          <w:lang w:val="en-US" w:eastAsia="zh-CN"/>
        </w:rPr>
        <w:t>5.5</w:t>
      </w:r>
      <w:r>
        <w:rPr>
          <w:highlight w:val="none"/>
          <w:lang w:eastAsia="zh-CN"/>
        </w:rPr>
        <w:t>.</w:t>
      </w:r>
      <w:r>
        <w:rPr>
          <w:rFonts w:hint="eastAsia"/>
          <w:highlight w:val="none"/>
          <w:lang w:val="en-US" w:eastAsia="zh-CN"/>
        </w:rPr>
        <w:t>1</w:t>
      </w:r>
      <w:r>
        <w:rPr>
          <w:rFonts w:hint="eastAsia"/>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 xml:space="preserve">n26 and </w:t>
      </w:r>
      <w:r>
        <w:rPr>
          <w:rFonts w:hint="eastAsia" w:cs="Arial"/>
          <w:highlight w:val="none"/>
          <w:lang w:val="en-US" w:eastAsia="ja-JP"/>
        </w:rPr>
        <w:t>n7</w:t>
      </w:r>
      <w:r>
        <w:rPr>
          <w:rFonts w:cs="Arial"/>
          <w:highlight w:val="none"/>
          <w:lang w:val="en-US" w:eastAsia="ja-JP"/>
        </w:rPr>
        <w:t>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lang w:eastAsia="ja-JP"/>
              </w:rPr>
              <w:t>NR</w:t>
            </w:r>
            <w:r>
              <w:rPr>
                <w:rFonts w:eastAsia="Malgun Gothic"/>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Duplex</w:t>
            </w:r>
          </w:p>
          <w:p>
            <w:pPr>
              <w:pStyle w:val="103"/>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894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n77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TDD</w:t>
            </w:r>
          </w:p>
        </w:tc>
      </w:tr>
    </w:tbl>
    <w:p>
      <w:pPr>
        <w:rPr>
          <w:highlight w:val="none"/>
          <w:lang w:eastAsia="zh-CN"/>
        </w:rPr>
      </w:pPr>
    </w:p>
    <w:p>
      <w:pPr>
        <w:pStyle w:val="6"/>
        <w:tabs>
          <w:tab w:val="left" w:pos="0"/>
          <w:tab w:val="left" w:pos="420"/>
          <w:tab w:val="left" w:pos="864"/>
        </w:tabs>
        <w:ind w:left="0" w:firstLine="0"/>
        <w:rPr>
          <w:highlight w:val="none"/>
          <w:lang w:eastAsia="zh-CN"/>
        </w:rPr>
      </w:pPr>
      <w:bookmarkStart w:id="420" w:name="_Toc2678"/>
      <w:bookmarkStart w:id="421" w:name="_Toc28573"/>
      <w:bookmarkStart w:id="422" w:name="_Toc31077"/>
      <w:r>
        <w:rPr>
          <w:rFonts w:hint="eastAsia"/>
          <w:highlight w:val="none"/>
          <w:lang w:eastAsia="zh-CN"/>
        </w:rPr>
        <w:t>5.5.1.</w:t>
      </w:r>
      <w:r>
        <w:rPr>
          <w:highlight w:val="none"/>
          <w:lang w:eastAsia="zh-CN"/>
        </w:rPr>
        <w:t>2</w:t>
      </w:r>
      <w:r>
        <w:rPr>
          <w:rFonts w:hint="eastAsia" w:eastAsia="宋体"/>
          <w:highlight w:val="none"/>
          <w:lang w:eastAsia="zh-CN"/>
        </w:rPr>
        <w:tab/>
      </w:r>
      <w:r>
        <w:rPr>
          <w:rFonts w:hint="eastAsia" w:eastAsia="宋体"/>
          <w:highlight w:val="none"/>
          <w:lang w:eastAsia="zh-CN"/>
        </w:rPr>
        <w:tab/>
      </w:r>
      <w:r>
        <w:rPr>
          <w:highlight w:val="none"/>
          <w:lang w:eastAsia="zh-CN"/>
        </w:rPr>
        <w:t xml:space="preserve">Channel bandwidths per operating band for </w:t>
      </w:r>
      <w:r>
        <w:rPr>
          <w:rFonts w:hint="eastAsia"/>
          <w:highlight w:val="none"/>
          <w:lang w:eastAsia="zh-CN"/>
        </w:rPr>
        <w:t>CA</w:t>
      </w:r>
      <w:bookmarkEnd w:id="420"/>
      <w:bookmarkEnd w:id="421"/>
      <w:bookmarkEnd w:id="422"/>
    </w:p>
    <w:p>
      <w:pPr>
        <w:pStyle w:val="112"/>
        <w:rPr>
          <w:rFonts w:cs="Arial"/>
          <w:highlight w:val="none"/>
          <w:lang w:val="en-US" w:eastAsia="zh-CN"/>
        </w:rPr>
      </w:pPr>
      <w:r>
        <w:rPr>
          <w:rFonts w:cs="Arial"/>
          <w:highlight w:val="none"/>
        </w:rPr>
        <w:t xml:space="preserve">Table </w:t>
      </w:r>
      <w:r>
        <w:rPr>
          <w:rFonts w:hint="eastAsia" w:cs="Arial"/>
          <w:highlight w:val="none"/>
          <w:lang w:val="en-US" w:eastAsia="zh-CN"/>
        </w:rPr>
        <w:t>5.5</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n26+n77</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Uplink CA configuration</w:t>
            </w:r>
            <w:r>
              <w:rPr>
                <w:highlight w:val="none"/>
                <w:lang w:eastAsia="zh-CN"/>
              </w:rPr>
              <w:t xml:space="preserve"> </w:t>
            </w:r>
            <w:r>
              <w:rPr>
                <w:highlight w:val="none"/>
              </w:rP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highlight w:val="none"/>
                <w:lang w:val="en-US" w:eastAsia="zh-CN" w:bidi="ar"/>
              </w:rPr>
            </w:pPr>
            <w:r>
              <w:rPr>
                <w:highlight w:val="none"/>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CA_n26A-n77A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highlight w:val="none"/>
                <w:lang w:val="en-US" w:eastAsia="zh-CN"/>
              </w:rPr>
            </w:pPr>
            <w:r>
              <w:rPr>
                <w:rFonts w:eastAsia="宋体"/>
                <w:highlight w:val="none"/>
                <w:lang w:val="en-US" w:eastAsia="zh-CN"/>
              </w:rPr>
              <w:t>CA_n26A-n77A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highlight w:val="none"/>
                <w:lang w:val="en-US" w:eastAsia="zh-CN"/>
              </w:rPr>
            </w:pPr>
            <w:r>
              <w:rPr>
                <w:rFonts w:eastAsia="宋体"/>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r>
    </w:tbl>
    <w:p>
      <w:pPr>
        <w:rPr>
          <w:highlight w:val="none"/>
          <w:lang w:eastAsia="ko-KR"/>
        </w:rPr>
      </w:pPr>
    </w:p>
    <w:p>
      <w:pPr>
        <w:pStyle w:val="6"/>
        <w:tabs>
          <w:tab w:val="left" w:pos="0"/>
          <w:tab w:val="left" w:pos="420"/>
          <w:tab w:val="left" w:pos="864"/>
        </w:tabs>
        <w:ind w:left="0" w:firstLine="0"/>
        <w:rPr>
          <w:rFonts w:eastAsia="宋体"/>
          <w:highlight w:val="none"/>
          <w:lang w:eastAsia="zh-CN"/>
        </w:rPr>
      </w:pPr>
      <w:bookmarkStart w:id="423" w:name="_Toc29116"/>
      <w:bookmarkStart w:id="424" w:name="_Toc14166"/>
      <w:bookmarkStart w:id="425" w:name="_Toc8292"/>
      <w:r>
        <w:rPr>
          <w:rFonts w:hint="eastAsia"/>
          <w:highlight w:val="none"/>
          <w:lang w:eastAsia="zh-CN"/>
        </w:rPr>
        <w:t>5.5.1.3</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UE co-existence studies</w:t>
      </w:r>
      <w:bookmarkEnd w:id="423"/>
      <w:bookmarkEnd w:id="424"/>
      <w:bookmarkEnd w:id="425"/>
    </w:p>
    <w:p>
      <w:pPr>
        <w:rPr>
          <w:highlight w:val="none"/>
        </w:rPr>
      </w:pPr>
      <w:r>
        <w:rPr>
          <w:highlight w:val="none"/>
          <w:lang w:eastAsia="zh-CN"/>
        </w:rPr>
        <w:t xml:space="preserve">Table </w:t>
      </w:r>
      <w:r>
        <w:rPr>
          <w:rFonts w:hint="eastAsia"/>
          <w:highlight w:val="none"/>
          <w:lang w:val="en-US" w:eastAsia="zh-CN"/>
        </w:rPr>
        <w:t>5.5</w:t>
      </w:r>
      <w:r>
        <w:rPr>
          <w:highlight w:val="none"/>
          <w:lang w:eastAsia="zh-CN"/>
        </w:rPr>
        <w:t>.</w:t>
      </w:r>
      <w:r>
        <w:rPr>
          <w:highlight w:val="none"/>
          <w:lang w:val="en-US" w:eastAsia="zh-CN"/>
        </w:rPr>
        <w:t>1.3</w:t>
      </w:r>
      <w:r>
        <w:rPr>
          <w:highlight w:val="none"/>
          <w:lang w:eastAsia="zh-CN"/>
        </w:rPr>
        <w:t>-1</w:t>
      </w:r>
      <w:r>
        <w:rPr>
          <w:highlight w:val="none"/>
          <w:lang w:val="en-US" w:eastAsia="zh-CN"/>
        </w:rPr>
        <w:t>/2</w:t>
      </w:r>
      <w:r>
        <w:rPr>
          <w:highlight w:val="none"/>
          <w:lang w:eastAsia="zh-CN"/>
        </w:rPr>
        <w:t xml:space="preserve"> summarizes frequency ranges where harmonics and/or harmonics mixing occur for CA_ </w:t>
      </w:r>
      <w:r>
        <w:rPr>
          <w:highlight w:val="none"/>
          <w:lang w:val="en-US" w:eastAsia="zh-CN"/>
        </w:rPr>
        <w:t>n26</w:t>
      </w:r>
      <w:r>
        <w:rPr>
          <w:highlight w:val="none"/>
          <w:lang w:eastAsia="zh-CN"/>
        </w:rPr>
        <w:t>-</w:t>
      </w:r>
      <w:r>
        <w:rPr>
          <w:highlight w:val="none"/>
          <w:lang w:val="en-US" w:eastAsia="zh-CN"/>
        </w:rPr>
        <w:t>n77</w:t>
      </w:r>
      <w:r>
        <w:rPr>
          <w:highlight w:val="none"/>
          <w:lang w:eastAsia="zh-CN"/>
        </w:rPr>
        <w:t>.</w:t>
      </w: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5.5</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1"/>
        <w:gridCol w:w="759"/>
        <w:gridCol w:w="759"/>
        <w:gridCol w:w="761"/>
        <w:gridCol w:w="761"/>
        <w:gridCol w:w="759"/>
        <w:gridCol w:w="757"/>
        <w:gridCol w:w="759"/>
        <w:gridCol w:w="759"/>
        <w:gridCol w:w="765"/>
        <w:gridCol w:w="757"/>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5th</w:t>
            </w:r>
            <w:r>
              <w:rPr>
                <w:rFonts w:ascii="Arial" w:hAnsi="Arial" w:cs="Arial"/>
                <w:b/>
                <w:sz w:val="18"/>
                <w:highlight w:val="none"/>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宋体" w:cs="Arial"/>
                <w:b/>
                <w:sz w:val="18"/>
                <w:highlight w:val="none"/>
                <w:lang w:val="en-US" w:eastAsia="zh-CN"/>
              </w:rPr>
              <w:t>DL</w:t>
            </w:r>
            <w:r>
              <w:rPr>
                <w:rFonts w:ascii="Arial" w:hAnsi="Arial" w:cs="Arial"/>
                <w:b/>
                <w:sz w:val="18"/>
                <w:highlight w:val="none"/>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rPr>
            </w:pPr>
            <w:r>
              <w:rPr>
                <w:rFonts w:cs="Arial"/>
                <w:highlight w:val="none"/>
                <w:lang w:val="en-US" w:eastAsia="zh-CN"/>
              </w:rPr>
              <w:t>DL</w:t>
            </w:r>
            <w:r>
              <w:rPr>
                <w:rFonts w:eastAsia="Malgun Gothic" w:cs="Arial"/>
                <w:highlight w:val="none"/>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n26</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814</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849</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894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pStyle w:val="128"/>
        <w:keepNext/>
        <w:keepLines/>
        <w:rPr>
          <w:i w:val="0"/>
          <w:iCs/>
          <w:highlight w:val="none"/>
        </w:rPr>
      </w:pP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5.5</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w:t>
      </w:r>
      <w:r>
        <w:rPr>
          <w:rFonts w:ascii="Arial" w:hAnsi="Arial" w:cs="Arial"/>
          <w:b/>
          <w:highlight w:val="none"/>
          <w:lang w:eastAsia="ja-JP"/>
        </w:rPr>
        <w:t>2</w:t>
      </w:r>
      <w:r>
        <w:rPr>
          <w:rFonts w:ascii="Arial" w:hAnsi="Arial" w:cs="Arial"/>
          <w:b/>
          <w:highlight w:val="none"/>
          <w:lang w:eastAsia="zh-CN"/>
        </w:rPr>
        <w:t xml:space="preserve">: Impact of UL/DL Harmonic </w:t>
      </w:r>
      <w:r>
        <w:rPr>
          <w:rFonts w:ascii="Arial" w:hAnsi="Arial" w:cs="Arial"/>
          <w:b/>
          <w:highlight w:val="none"/>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rPr>
          <w:highlight w:val="none"/>
        </w:rPr>
      </w:pPr>
    </w:p>
    <w:p>
      <w:pPr>
        <w:pStyle w:val="6"/>
        <w:keepNext/>
        <w:keepLines/>
        <w:pageBreakBefore w:val="0"/>
        <w:widowControl/>
        <w:kinsoku/>
        <w:wordWrap/>
        <w:overflowPunct/>
        <w:topLinePunct w:val="0"/>
        <w:autoSpaceDE/>
        <w:autoSpaceDN/>
        <w:bidi w:val="0"/>
        <w:adjustRightInd/>
        <w:snapToGrid/>
        <w:ind w:left="0" w:firstLine="0"/>
        <w:textAlignment w:val="auto"/>
        <w:outlineLvl w:val="3"/>
        <w:rPr>
          <w:highlight w:val="none"/>
          <w:lang w:eastAsia="zh-CN"/>
        </w:rPr>
      </w:pPr>
      <w:bookmarkStart w:id="426" w:name="_Toc10444"/>
      <w:bookmarkStart w:id="427" w:name="_Toc24988"/>
      <w:bookmarkStart w:id="428" w:name="_Toc24413"/>
      <w:r>
        <w:rPr>
          <w:rFonts w:hint="eastAsia"/>
          <w:highlight w:val="none"/>
          <w:lang w:eastAsia="zh-CN"/>
        </w:rPr>
        <w:t>5.5.1.4</w:t>
      </w:r>
      <w:r>
        <w:rPr>
          <w:rFonts w:hint="eastAsia" w:eastAsia="宋体"/>
          <w:highlight w:val="none"/>
          <w:lang w:eastAsia="zh-CN"/>
        </w:rPr>
        <w:tab/>
      </w:r>
      <w:r>
        <w:rPr>
          <w:rFonts w:hint="eastAsia" w:eastAsia="宋体"/>
          <w:highlight w:val="none"/>
          <w:lang w:eastAsia="zh-CN"/>
        </w:rPr>
        <w:tab/>
      </w:r>
      <w:r>
        <w:rPr>
          <w:highlight w:val="none"/>
          <w:lang w:eastAsia="zh-CN"/>
        </w:rPr>
        <w:t>∆T</w:t>
      </w:r>
      <w:r>
        <w:rPr>
          <w:rFonts w:hint="eastAsia" w:eastAsia="宋体"/>
          <w:highlight w:val="none"/>
          <w:vertAlign w:val="subscript"/>
          <w:lang w:eastAsia="zh-CN"/>
        </w:rPr>
        <w:t>IB</w:t>
      </w:r>
      <w:r>
        <w:rPr>
          <w:highlight w:val="none"/>
          <w:lang w:eastAsia="zh-CN"/>
        </w:rPr>
        <w:t xml:space="preserve"> and ∆R</w:t>
      </w:r>
      <w:r>
        <w:rPr>
          <w:rFonts w:hint="eastAsia" w:eastAsia="宋体"/>
          <w:highlight w:val="none"/>
          <w:vertAlign w:val="subscript"/>
          <w:lang w:eastAsia="zh-CN"/>
        </w:rPr>
        <w:t>IB</w:t>
      </w:r>
      <w:r>
        <w:rPr>
          <w:highlight w:val="none"/>
          <w:lang w:eastAsia="zh-CN"/>
        </w:rPr>
        <w:t xml:space="preserve"> values</w:t>
      </w:r>
      <w:bookmarkEnd w:id="426"/>
      <w:bookmarkEnd w:id="427"/>
      <w:bookmarkEnd w:id="428"/>
    </w:p>
    <w:p>
      <w:pPr>
        <w:rPr>
          <w:highlight w:val="none"/>
        </w:rPr>
      </w:pPr>
      <w:r>
        <w:rPr>
          <w:highlight w:val="none"/>
        </w:rPr>
        <w:t xml:space="preserve">For </w:t>
      </w:r>
      <w:r>
        <w:rPr>
          <w:rFonts w:hint="eastAsia"/>
          <w:highlight w:val="none"/>
          <w:lang w:eastAsia="zh-CN"/>
        </w:rPr>
        <w:t>CA_</w:t>
      </w:r>
      <w:r>
        <w:rPr>
          <w:highlight w:val="none"/>
          <w:lang w:eastAsia="zh-CN"/>
        </w:rPr>
        <w:t>n26-n77</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rFonts w:hint="eastAsia"/>
          <w:highlight w:val="none"/>
          <w:vertAlign w:val="subscript"/>
          <w:lang w:eastAsia="zh-CN"/>
        </w:rPr>
        <w:t>,c</w:t>
      </w:r>
      <w:r>
        <w:rPr>
          <w:highlight w:val="none"/>
        </w:rPr>
        <w:t xml:space="preserve"> values are same as for </w:t>
      </w:r>
      <w:r>
        <w:rPr>
          <w:highlight w:val="none"/>
          <w:lang w:val="en-US"/>
        </w:rPr>
        <w:t>DC_26_n77</w:t>
      </w:r>
      <w:r>
        <w:rPr>
          <w:highlight w:val="none"/>
        </w:rPr>
        <w:t xml:space="preserve"> and are given in the tables</w:t>
      </w:r>
      <w:r>
        <w:rPr>
          <w:rFonts w:hint="eastAsia"/>
          <w:highlight w:val="none"/>
        </w:rPr>
        <w:t xml:space="preserve"> below</w:t>
      </w:r>
      <w:r>
        <w:rPr>
          <w:highlight w:val="none"/>
        </w:rPr>
        <w:t>.</w:t>
      </w:r>
    </w:p>
    <w:p>
      <w:pPr>
        <w:jc w:val="center"/>
        <w:rPr>
          <w:rFonts w:eastAsia="宋体"/>
          <w:highlight w:val="none"/>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5.5</w:t>
      </w:r>
      <w:r>
        <w:rPr>
          <w:rFonts w:hint="eastAsia" w:ascii="Arial" w:hAnsi="Arial" w:eastAsia="宋体" w:cs="Arial"/>
          <w:b/>
          <w:highlight w:val="none"/>
          <w:lang w:val="en-US"/>
        </w:rPr>
        <w:t>.1.4-</w:t>
      </w:r>
      <w:r>
        <w:rPr>
          <w:rFonts w:ascii="Arial" w:hAnsi="Arial" w:eastAsia="宋体" w:cs="Arial"/>
          <w:b/>
          <w:highlight w:val="none"/>
          <w:lang w:val="en-US"/>
        </w:rPr>
        <w:t>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n26-n77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jc w:val="center"/>
        <w:rPr>
          <w:rFonts w:eastAsia="宋体"/>
          <w:b/>
          <w:color w:val="00B050"/>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5.5</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n26-n77</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highlight w:val="none"/>
          <w:lang w:val="en-US" w:eastAsia="zh-CN"/>
        </w:rPr>
      </w:pPr>
    </w:p>
    <w:p>
      <w:pPr>
        <w:pStyle w:val="6"/>
        <w:tabs>
          <w:tab w:val="left" w:pos="0"/>
          <w:tab w:val="left" w:pos="420"/>
          <w:tab w:val="left" w:pos="864"/>
        </w:tabs>
        <w:ind w:left="0" w:firstLine="0"/>
        <w:rPr>
          <w:rFonts w:eastAsia="宋体"/>
          <w:highlight w:val="none"/>
          <w:lang w:eastAsia="zh-CN"/>
        </w:rPr>
      </w:pPr>
      <w:bookmarkStart w:id="429" w:name="_Toc18186"/>
      <w:bookmarkStart w:id="430" w:name="_Toc26730"/>
      <w:bookmarkStart w:id="431" w:name="_Toc24210"/>
      <w:r>
        <w:rPr>
          <w:rFonts w:hint="eastAsia"/>
          <w:highlight w:val="none"/>
          <w:lang w:eastAsia="zh-CN"/>
        </w:rPr>
        <w:t>5.5.1.5</w:t>
      </w:r>
      <w:r>
        <w:rPr>
          <w:rFonts w:hint="eastAsia" w:eastAsia="宋体"/>
          <w:highlight w:val="none"/>
          <w:lang w:eastAsia="zh-CN"/>
        </w:rPr>
        <w:t xml:space="preserve"> </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REFSENS requirements</w:t>
      </w:r>
      <w:bookmarkEnd w:id="429"/>
      <w:bookmarkEnd w:id="430"/>
      <w:bookmarkEnd w:id="431"/>
    </w:p>
    <w:p>
      <w:pPr>
        <w:pStyle w:val="128"/>
        <w:rPr>
          <w:i w:val="0"/>
          <w:color w:val="auto"/>
          <w:highlight w:val="none"/>
          <w:lang w:val="en-US" w:eastAsia="zh-CN"/>
        </w:rPr>
      </w:pPr>
      <w:r>
        <w:rPr>
          <w:i w:val="0"/>
          <w:color w:val="auto"/>
          <w:highlight w:val="none"/>
          <w:lang w:val="en-US" w:eastAsia="zh-CN"/>
        </w:rPr>
        <w:t xml:space="preserve">As can be seen in the co-existence studies in </w:t>
      </w:r>
      <w:r>
        <w:rPr>
          <w:rFonts w:hint="eastAsia"/>
          <w:i w:val="0"/>
          <w:color w:val="auto"/>
          <w:highlight w:val="none"/>
          <w:lang w:val="en-US" w:eastAsia="zh-CN"/>
        </w:rPr>
        <w:t>5.5</w:t>
      </w:r>
      <w:r>
        <w:rPr>
          <w:i w:val="0"/>
          <w:color w:val="auto"/>
          <w:highlight w:val="none"/>
          <w:lang w:val="en-US" w:eastAsia="zh-CN"/>
        </w:rPr>
        <w:t>.1.3 there are 4</w:t>
      </w:r>
      <w:r>
        <w:rPr>
          <w:i w:val="0"/>
          <w:color w:val="auto"/>
          <w:highlight w:val="none"/>
          <w:vertAlign w:val="superscript"/>
          <w:lang w:val="en-US" w:eastAsia="zh-CN"/>
        </w:rPr>
        <w:t>th</w:t>
      </w:r>
      <w:r>
        <w:rPr>
          <w:i w:val="0"/>
          <w:color w:val="auto"/>
          <w:highlight w:val="none"/>
          <w:lang w:val="en-US" w:eastAsia="zh-CN"/>
        </w:rPr>
        <w:t xml:space="preserve"> and 5</w:t>
      </w:r>
      <w:r>
        <w:rPr>
          <w:i w:val="0"/>
          <w:color w:val="auto"/>
          <w:highlight w:val="none"/>
          <w:vertAlign w:val="superscript"/>
          <w:lang w:val="en-US" w:eastAsia="zh-CN"/>
        </w:rPr>
        <w:t>th</w:t>
      </w:r>
      <w:r>
        <w:rPr>
          <w:i w:val="0"/>
          <w:color w:val="auto"/>
          <w:highlight w:val="none"/>
          <w:lang w:val="en-US" w:eastAsia="zh-CN"/>
        </w:rPr>
        <w:t xml:space="preserve"> harmonics issues to DL n77. However, i</w:t>
      </w:r>
      <w:r>
        <w:rPr>
          <w:rFonts w:cs="Arial"/>
          <w:i w:val="0"/>
          <w:color w:val="auto"/>
          <w:highlight w:val="none"/>
        </w:rPr>
        <w:t xml:space="preserve">n the USA, </w:t>
      </w:r>
      <w:r>
        <w:rPr>
          <w:i w:val="0"/>
          <w:color w:val="auto"/>
          <w:szCs w:val="18"/>
          <w:highlight w:val="none"/>
        </w:rPr>
        <w:t xml:space="preserve">n77 band is restricted to 3450 – 3550 MHz and 3700 – 3980 MHz. </w:t>
      </w:r>
      <w:r>
        <w:rPr>
          <w:rFonts w:cs="Arial"/>
          <w:i w:val="0"/>
          <w:color w:val="auto"/>
          <w:szCs w:val="18"/>
          <w:highlight w:val="none"/>
        </w:rPr>
        <w:t>There is no UL harmonic due to n26 UL in</w:t>
      </w:r>
      <w:r>
        <w:rPr>
          <w:rFonts w:cs="Arial"/>
          <w:i w:val="0"/>
          <w:color w:val="auto"/>
          <w:szCs w:val="18"/>
          <w:highlight w:val="none"/>
          <w:lang w:val="en-US"/>
        </w:rPr>
        <w:t xml:space="preserve"> downlink</w:t>
      </w:r>
      <w:r>
        <w:rPr>
          <w:rFonts w:cs="Arial"/>
          <w:i w:val="0"/>
          <w:color w:val="auto"/>
          <w:szCs w:val="18"/>
          <w:highlight w:val="none"/>
        </w:rPr>
        <w:t xml:space="preserve"> for n77 operating in 3450 – 3550 MHz and 3700 – 3980 MHz.</w:t>
      </w:r>
    </w:p>
    <w:p>
      <w:pPr>
        <w:pStyle w:val="112"/>
        <w:rPr>
          <w:highlight w:val="none"/>
        </w:rPr>
      </w:pPr>
      <w:r>
        <w:rPr>
          <w:rFonts w:eastAsia="宋体"/>
          <w:highlight w:val="none"/>
        </w:rPr>
        <w:t xml:space="preserve">Table </w:t>
      </w:r>
      <w:r>
        <w:rPr>
          <w:rFonts w:hint="eastAsia" w:eastAsia="宋体"/>
          <w:highlight w:val="none"/>
          <w:lang w:eastAsia="zh-CN"/>
        </w:rPr>
        <w:t>5.5</w:t>
      </w:r>
      <w:r>
        <w:rPr>
          <w:rFonts w:eastAsia="宋体"/>
          <w:highlight w:val="none"/>
        </w:rPr>
        <w:t xml:space="preserve">.1.5-1: </w:t>
      </w:r>
      <w:r>
        <w:rPr>
          <w:highlight w:val="none"/>
        </w:rPr>
        <w:t>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842"/>
        <w:gridCol w:w="847"/>
        <w:gridCol w:w="1066"/>
        <w:gridCol w:w="1703"/>
        <w:gridCol w:w="847"/>
        <w:gridCol w:w="710"/>
        <w:gridCol w:w="1449"/>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highlight w:val="none"/>
              </w:rPr>
            </w:pPr>
          </w:p>
        </w:tc>
        <w:tc>
          <w:tcPr>
            <w:tcW w:w="0" w:type="auto"/>
            <w:vMerge w:val="continue"/>
            <w:vAlign w:val="center"/>
          </w:tcPr>
          <w:p>
            <w:pPr>
              <w:spacing w:after="0"/>
              <w:rPr>
                <w:rFonts w:ascii="Arial" w:hAnsi="Arial" w:cs="Arial"/>
                <w:b/>
                <w:bCs/>
                <w:sz w:val="18"/>
                <w:szCs w:val="18"/>
                <w:highlight w:val="none"/>
              </w:rPr>
            </w:pP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vAlign w:val="center"/>
          </w:tcPr>
          <w:p>
            <w:pPr>
              <w:spacing w:after="0"/>
              <w:rPr>
                <w:rFonts w:ascii="Arial" w:hAnsi="Arial" w:cs="Arial"/>
                <w:b/>
                <w:bCs/>
                <w:sz w:val="18"/>
                <w:szCs w:val="18"/>
                <w:highlight w:val="none"/>
                <w:lang w:eastAsia="zh-CN"/>
              </w:rPr>
            </w:pPr>
          </w:p>
        </w:tc>
        <w:tc>
          <w:tcPr>
            <w:tcW w:w="0" w:type="auto"/>
            <w:vMerge w:val="continue"/>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26</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r>
              <w:rPr>
                <w:rFonts w:ascii="Arial" w:hAnsi="Arial" w:cs="Arial"/>
                <w:sz w:val="18"/>
                <w:szCs w:val="18"/>
                <w:highlight w:val="none"/>
                <w:vertAlign w:val="superscript"/>
                <w:lang w:eastAsia="zh-CN"/>
              </w:rPr>
              <w:t>8</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16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4</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UL4/DL1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26</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r>
              <w:rPr>
                <w:rFonts w:ascii="Arial" w:hAnsi="Arial" w:cs="Arial"/>
                <w:sz w:val="18"/>
                <w:szCs w:val="18"/>
                <w:highlight w:val="none"/>
                <w:vertAlign w:val="superscript"/>
                <w:lang w:eastAsia="zh-CN"/>
              </w:rPr>
              <w:t>8</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16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UL5/DL1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rFonts w:cs="Times New Roman"/>
                <w:bCs w:val="0"/>
                <w:szCs w:val="21"/>
                <w:highlight w:val="none"/>
                <w:lang w:eastAsia="en-US"/>
              </w:rPr>
            </w:pPr>
            <w:r>
              <w:rPr>
                <w:highlight w:val="none"/>
              </w:rPr>
              <w:t xml:space="preserve">NOTE </w:t>
            </w:r>
            <w:r>
              <w:rPr>
                <w:highlight w:val="none"/>
                <w:lang w:val="en-US" w:eastAsia="zh-CN"/>
              </w:rPr>
              <w:t>8</w:t>
            </w:r>
            <w:r>
              <w:rPr>
                <w:highlight w:val="none"/>
              </w:rPr>
              <w:t>:</w:t>
            </w:r>
            <w:r>
              <w:rPr>
                <w:highlight w:val="none"/>
              </w:rPr>
              <w:tab/>
            </w:r>
            <w:r>
              <w:rPr>
                <w:highlight w:val="none"/>
              </w:rPr>
              <w:t>For a UE which supports this band combination only when the Band n77 frequency range restriction defined in NOTE 12 of Table 5.2-1 applies, the MSD test point(s) cannot be verified for the band combination and the test point(s) can be skipped.</w:t>
            </w:r>
          </w:p>
        </w:tc>
      </w:tr>
      <w:bookmarkEnd w:id="413"/>
    </w:tbl>
    <w:p>
      <w:pPr>
        <w:keepNext/>
        <w:keepLines/>
        <w:rPr>
          <w:highlight w:val="none"/>
          <w:lang w:eastAsia="ja-JP"/>
        </w:rPr>
      </w:pPr>
    </w:p>
    <w:p>
      <w:pPr>
        <w:pStyle w:val="6"/>
        <w:rPr>
          <w:highlight w:val="none"/>
        </w:rPr>
      </w:pPr>
      <w:bookmarkStart w:id="432" w:name="_Toc5580"/>
      <w:bookmarkStart w:id="433" w:name="_Toc2274"/>
      <w:bookmarkStart w:id="434" w:name="_Toc28385"/>
      <w:r>
        <w:rPr>
          <w:rFonts w:hint="eastAsia" w:eastAsia="宋体"/>
          <w:highlight w:val="none"/>
          <w:lang w:eastAsia="zh-CN"/>
        </w:rPr>
        <w:t>5.5</w:t>
      </w:r>
      <w:r>
        <w:rPr>
          <w:highlight w:val="none"/>
        </w:rPr>
        <w:t>.1.6</w:t>
      </w:r>
      <w:r>
        <w:rPr>
          <w:highlight w:val="none"/>
        </w:rPr>
        <w:tab/>
      </w:r>
      <w:r>
        <w:rPr>
          <w:rFonts w:cs="Arial"/>
          <w:szCs w:val="22"/>
          <w:highlight w:val="none"/>
          <w:lang w:val="en-US" w:eastAsia="zh-CN"/>
        </w:rPr>
        <w:t>OOB blocking exception requirements</w:t>
      </w:r>
      <w:bookmarkEnd w:id="432"/>
      <w:bookmarkEnd w:id="433"/>
      <w:bookmarkEnd w:id="434"/>
    </w:p>
    <w:p>
      <w:pPr>
        <w:rPr>
          <w:highlight w:val="none"/>
          <w:lang w:val="en-US" w:eastAsia="zh-CN"/>
        </w:rPr>
      </w:pPr>
      <w:r>
        <w:rPr>
          <w:rFonts w:hint="eastAsia"/>
          <w:highlight w:val="none"/>
          <w:lang w:val="en-US" w:eastAsia="zh-CN"/>
        </w:rPr>
        <w:t>S</w:t>
      </w:r>
      <w:r>
        <w:rPr>
          <w:highlight w:val="none"/>
          <w:lang w:val="en-US" w:eastAsia="zh-CN"/>
        </w:rPr>
        <w:t>ince band n26 is a low band and n77 is a wide band, the OOBB exception is needed.</w:t>
      </w:r>
    </w:p>
    <w:p>
      <w:pPr>
        <w:pStyle w:val="112"/>
        <w:rPr>
          <w:rFonts w:cs="Arial"/>
          <w:highlight w:val="none"/>
        </w:rPr>
      </w:pPr>
      <w:r>
        <w:rPr>
          <w:rFonts w:cs="Arial"/>
          <w:highlight w:val="none"/>
        </w:rPr>
        <w:t xml:space="preserve">Table </w:t>
      </w:r>
      <w:r>
        <w:rPr>
          <w:rFonts w:hint="eastAsia" w:cs="Arial"/>
          <w:highlight w:val="none"/>
          <w:lang w:val="en-US" w:eastAsia="zh-CN"/>
        </w:rPr>
        <w:t>5.5</w:t>
      </w:r>
      <w:r>
        <w:rPr>
          <w:rFonts w:cs="Arial"/>
          <w:highlight w:val="none"/>
          <w:lang w:val="en-US" w:eastAsia="zh-CN"/>
        </w:rPr>
        <w:t>.1.6-1</w:t>
      </w:r>
      <w:r>
        <w:rPr>
          <w:rFonts w:cs="Arial"/>
          <w:highlight w:val="none"/>
        </w:rPr>
        <w:t>: CA band</w:t>
      </w:r>
      <w:r>
        <w:rPr>
          <w:rFonts w:cs="Arial"/>
          <w:highlight w:val="none"/>
          <w:lang w:eastAsia="zh-CN"/>
        </w:rPr>
        <w:t xml:space="preserve"> combination </w:t>
      </w:r>
      <w:r>
        <w:rPr>
          <w:rFonts w:cs="Arial"/>
          <w:highlight w:val="none"/>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highlight w:val="none"/>
              </w:rPr>
            </w:pPr>
            <w:r>
              <w:rPr>
                <w:rFonts w:hint="eastAsia"/>
                <w:highlight w:val="none"/>
                <w:lang w:val="en-US" w:eastAsia="zh-CN"/>
              </w:rPr>
              <w:t>CA_n</w:t>
            </w:r>
            <w:r>
              <w:rPr>
                <w:highlight w:val="none"/>
                <w:lang w:val="en-US" w:eastAsia="zh-CN"/>
              </w:rPr>
              <w:t>26</w:t>
            </w:r>
            <w:r>
              <w:rPr>
                <w:rFonts w:hint="eastAsia"/>
                <w:highlight w:val="none"/>
                <w:lang w:val="en-US" w:eastAsia="zh-CN"/>
              </w:rPr>
              <w:t>-n7</w:t>
            </w:r>
            <w:r>
              <w:rPr>
                <w:highlight w:val="none"/>
                <w:lang w:val="en-US" w:eastAsia="zh-CN"/>
              </w:rPr>
              <w:t>7</w:t>
            </w:r>
          </w:p>
        </w:tc>
      </w:tr>
    </w:tbl>
    <w:p>
      <w:pPr>
        <w:keepNext/>
        <w:keepLines/>
        <w:rPr>
          <w:highlight w:val="none"/>
          <w:lang w:eastAsia="ja-JP"/>
        </w:rPr>
      </w:pPr>
    </w:p>
    <w:p>
      <w:pPr>
        <w:pStyle w:val="5"/>
        <w:tabs>
          <w:tab w:val="left" w:pos="0"/>
          <w:tab w:val="left" w:pos="420"/>
        </w:tabs>
        <w:rPr>
          <w:highlight w:val="none"/>
          <w:lang w:eastAsia="zh-CN"/>
        </w:rPr>
      </w:pPr>
      <w:bookmarkStart w:id="435" w:name="_Toc20878"/>
      <w:bookmarkStart w:id="436" w:name="_Toc4154"/>
      <w:bookmarkStart w:id="437" w:name="_Toc13532"/>
      <w:r>
        <w:rPr>
          <w:rFonts w:hint="eastAsia"/>
          <w:highlight w:val="none"/>
          <w:lang w:val="en-US" w:eastAsia="zh-CN"/>
        </w:rPr>
        <w:t>5.5.2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435"/>
      <w:bookmarkEnd w:id="436"/>
      <w:bookmarkEnd w:id="437"/>
    </w:p>
    <w:p>
      <w:pPr>
        <w:pStyle w:val="6"/>
        <w:spacing w:before="180"/>
        <w:rPr>
          <w:rFonts w:cs="Arial"/>
          <w:highlight w:val="none"/>
          <w:lang w:val="en-US" w:eastAsia="zh-CN"/>
        </w:rPr>
      </w:pPr>
      <w:bookmarkStart w:id="438" w:name="_Toc6870"/>
      <w:bookmarkStart w:id="439" w:name="_Toc24354"/>
      <w:bookmarkStart w:id="440" w:name="_Toc17571"/>
      <w:r>
        <w:rPr>
          <w:rFonts w:hint="eastAsia" w:cs="Arial"/>
          <w:highlight w:val="none"/>
          <w:lang w:val="en-US" w:eastAsia="zh-CN"/>
        </w:rPr>
        <w:t>5.5</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438"/>
      <w:bookmarkEnd w:id="439"/>
      <w:bookmarkEnd w:id="440"/>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5.5</w:t>
      </w:r>
      <w:r>
        <w:rPr>
          <w:rFonts w:ascii="Arial" w:hAnsi="Arial" w:cs="Arial"/>
          <w:b/>
          <w:highlight w:val="none"/>
          <w:lang w:val="en-US" w:eastAsia="zh-CN"/>
        </w:rPr>
        <w:t>.2</w:t>
      </w:r>
      <w:r>
        <w:rPr>
          <w:rFonts w:ascii="Arial" w:hAnsi="Arial" w:cs="Arial"/>
          <w:b/>
          <w:highlight w:val="none"/>
          <w:lang w:val="en-US"/>
        </w:rPr>
        <w:t>.</w:t>
      </w:r>
      <w:r>
        <w:rPr>
          <w:rFonts w:hint="eastAsia"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highlight w:val="none"/>
              </w:rPr>
            </w:pPr>
            <w:r>
              <w:rPr>
                <w:rFonts w:cs="Arial"/>
                <w:highlight w:val="none"/>
              </w:rPr>
              <w:t>Uplink CA Configuration</w:t>
            </w:r>
          </w:p>
        </w:tc>
        <w:tc>
          <w:tcPr>
            <w:tcW w:w="2622" w:type="dxa"/>
          </w:tcPr>
          <w:p>
            <w:pPr>
              <w:pStyle w:val="103"/>
              <w:rPr>
                <w:rFonts w:cs="Arial"/>
                <w:highlight w:val="none"/>
              </w:rPr>
            </w:pPr>
            <w:r>
              <w:rPr>
                <w:rFonts w:cs="Arial"/>
                <w:highlight w:val="none"/>
              </w:rPr>
              <w:t>Class 3 (dBm)</w:t>
            </w:r>
          </w:p>
        </w:tc>
        <w:tc>
          <w:tcPr>
            <w:tcW w:w="2930" w:type="dxa"/>
          </w:tcPr>
          <w:p>
            <w:pPr>
              <w:pStyle w:val="103"/>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highlight w:val="none"/>
                <w:lang w:val="en-US" w:eastAsia="zh-CN"/>
              </w:rPr>
            </w:pPr>
            <w:r>
              <w:rPr>
                <w:rFonts w:cs="Arial"/>
                <w:highlight w:val="none"/>
                <w:lang w:val="en-US" w:eastAsia="zh-CN"/>
              </w:rPr>
              <w:t>CA_n26A-n77A</w:t>
            </w:r>
          </w:p>
        </w:tc>
        <w:tc>
          <w:tcPr>
            <w:tcW w:w="2622" w:type="dxa"/>
          </w:tcPr>
          <w:p>
            <w:pPr>
              <w:pStyle w:val="104"/>
              <w:rPr>
                <w:rFonts w:cs="Arial"/>
                <w:highlight w:val="none"/>
                <w:lang w:val="en-US" w:eastAsia="zh-CN"/>
              </w:rPr>
            </w:pPr>
            <w:r>
              <w:rPr>
                <w:rFonts w:cs="Arial"/>
                <w:highlight w:val="none"/>
                <w:lang w:val="en-US" w:eastAsia="zh-CN"/>
              </w:rPr>
              <w:t>23</w:t>
            </w:r>
          </w:p>
        </w:tc>
        <w:tc>
          <w:tcPr>
            <w:tcW w:w="2930" w:type="dxa"/>
          </w:tcPr>
          <w:p>
            <w:pPr>
              <w:pStyle w:val="104"/>
              <w:rPr>
                <w:rFonts w:cs="Arial"/>
                <w:highlight w:val="none"/>
              </w:rPr>
            </w:pPr>
            <w:r>
              <w:rPr>
                <w:rFonts w:cs="Arial"/>
                <w:highlight w:val="none"/>
              </w:rPr>
              <w:t>+2/-3</w:t>
            </w:r>
          </w:p>
        </w:tc>
      </w:tr>
    </w:tbl>
    <w:p>
      <w:pPr>
        <w:rPr>
          <w:highlight w:val="none"/>
          <w:lang w:eastAsia="ko-KR"/>
        </w:rPr>
      </w:pPr>
    </w:p>
    <w:p>
      <w:pPr>
        <w:pStyle w:val="6"/>
        <w:tabs>
          <w:tab w:val="left" w:pos="0"/>
          <w:tab w:val="left" w:pos="420"/>
          <w:tab w:val="left" w:pos="864"/>
        </w:tabs>
        <w:ind w:left="0" w:firstLine="0"/>
        <w:rPr>
          <w:highlight w:val="none"/>
          <w:lang w:eastAsia="zh-CN"/>
        </w:rPr>
      </w:pPr>
      <w:bookmarkStart w:id="441" w:name="_Toc4101"/>
      <w:bookmarkStart w:id="442" w:name="_Toc31228"/>
      <w:bookmarkStart w:id="443" w:name="_Toc1097"/>
      <w:r>
        <w:rPr>
          <w:rFonts w:hint="eastAsia"/>
          <w:highlight w:val="none"/>
          <w:lang w:val="en-US" w:eastAsia="zh-CN"/>
        </w:rPr>
        <w:t>5.5.2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eastAsia="zh-CN"/>
        </w:rPr>
        <w:t>UE co-existence studies</w:t>
      </w:r>
      <w:bookmarkEnd w:id="441"/>
      <w:bookmarkEnd w:id="442"/>
      <w:bookmarkEnd w:id="443"/>
    </w:p>
    <w:p>
      <w:pPr>
        <w:rPr>
          <w:highlight w:val="none"/>
        </w:rPr>
      </w:pPr>
      <w:r>
        <w:rPr>
          <w:highlight w:val="none"/>
        </w:rPr>
        <w:t xml:space="preserve">Table </w:t>
      </w:r>
      <w:r>
        <w:rPr>
          <w:rFonts w:hint="eastAsia"/>
          <w:highlight w:val="none"/>
          <w:lang w:val="en-US" w:eastAsia="zh-CN"/>
        </w:rPr>
        <w:t>5.5.2</w:t>
      </w:r>
      <w:r>
        <w:rPr>
          <w:highlight w:val="none"/>
          <w:lang w:eastAsia="zh-CN"/>
        </w:rPr>
        <w:t>.</w:t>
      </w:r>
      <w:r>
        <w:rPr>
          <w:rFonts w:hint="eastAsia"/>
          <w:highlight w:val="none"/>
          <w:lang w:val="en-US" w:eastAsia="zh-CN"/>
        </w:rPr>
        <w:t>2</w:t>
      </w:r>
      <w:r>
        <w:rPr>
          <w:highlight w:val="none"/>
        </w:rPr>
        <w:t>-1 lists B</w:t>
      </w:r>
      <w:r>
        <w:rPr>
          <w:rFonts w:hint="eastAsia"/>
          <w:highlight w:val="none"/>
          <w:lang w:eastAsia="ja-JP"/>
        </w:rPr>
        <w:t xml:space="preserve">and </w:t>
      </w:r>
      <w:r>
        <w:rPr>
          <w:highlight w:val="none"/>
          <w:lang w:val="en-US" w:eastAsia="zh-CN"/>
        </w:rPr>
        <w:t>n26</w:t>
      </w:r>
      <w:r>
        <w:rPr>
          <w:rFonts w:hint="eastAsia"/>
          <w:highlight w:val="none"/>
          <w:lang w:eastAsia="ja-JP"/>
        </w:rPr>
        <w:t xml:space="preserve"> </w:t>
      </w:r>
      <w:r>
        <w:rPr>
          <w:highlight w:val="none"/>
        </w:rPr>
        <w:t>+ B</w:t>
      </w:r>
      <w:r>
        <w:rPr>
          <w:rFonts w:hint="eastAsia"/>
          <w:highlight w:val="none"/>
          <w:lang w:eastAsia="ja-JP"/>
        </w:rPr>
        <w:t xml:space="preserve">and </w:t>
      </w:r>
      <w:r>
        <w:rPr>
          <w:highlight w:val="none"/>
          <w:lang w:val="en-US" w:eastAsia="zh-CN"/>
        </w:rPr>
        <w:t xml:space="preserve">n77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rPr>
          <w:highlight w:val="none"/>
        </w:rPr>
      </w:pPr>
      <w:r>
        <w:rPr>
          <w:iCs/>
          <w:highlight w:val="none"/>
          <w:lang w:val="en-US" w:eastAsia="zh-CN"/>
        </w:rPr>
        <w:t>Since i</w:t>
      </w:r>
      <w:r>
        <w:rPr>
          <w:rFonts w:cs="Arial"/>
          <w:highlight w:val="none"/>
          <w:lang w:val="en-US"/>
        </w:rPr>
        <w:t>n</w:t>
      </w:r>
      <w:r>
        <w:rPr>
          <w:rFonts w:cs="Arial"/>
          <w:highlight w:val="none"/>
        </w:rPr>
        <w:t xml:space="preserve"> the USA, </w:t>
      </w:r>
      <w:r>
        <w:rPr>
          <w:szCs w:val="18"/>
          <w:highlight w:val="none"/>
        </w:rPr>
        <w:t xml:space="preserve">n77 band is restricted to 3450 – 3550 MHz and 3700 – 3980 MHz, IMD products are calculated based on those frequencies. </w:t>
      </w:r>
    </w:p>
    <w:p>
      <w:pPr>
        <w:jc w:val="center"/>
        <w:rPr>
          <w:highlight w:val="none"/>
          <w:lang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5.5</w:t>
      </w:r>
      <w:r>
        <w:rPr>
          <w:rFonts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n26</w:t>
      </w:r>
      <w:r>
        <w:rPr>
          <w:rFonts w:ascii="Arial" w:hAnsi="Arial" w:cs="Arial"/>
          <w:b/>
          <w:bCs/>
          <w:highlight w:val="none"/>
          <w:lang w:val="en-US"/>
        </w:rPr>
        <w:t xml:space="preserve"> and Band </w:t>
      </w:r>
      <w:r>
        <w:rPr>
          <w:rFonts w:ascii="Arial" w:hAnsi="Arial" w:cs="Arial"/>
          <w:b/>
          <w:bCs/>
          <w:highlight w:val="none"/>
          <w:lang w:val="en-US" w:eastAsia="zh-CN"/>
        </w:rPr>
        <w:t>n77</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4200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2451</w:t>
            </w:r>
          </w:p>
        </w:tc>
        <w:tc>
          <w:tcPr>
            <w:tcW w:w="1842"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3386</w:t>
            </w:r>
          </w:p>
        </w:tc>
        <w:tc>
          <w:tcPr>
            <w:tcW w:w="1985"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4114</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5049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2572</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1602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5751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4928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5898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FFFFFF" w:themeFill="background1"/>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1758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753</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11786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5742</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6747</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13449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4902</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6772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8228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10098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944</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12351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15986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6556</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7596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14014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17649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5958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4053</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10972</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11528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14298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9042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10947</w:t>
            </w:r>
          </w:p>
        </w:tc>
      </w:tr>
    </w:tbl>
    <w:p>
      <w:pPr>
        <w:rPr>
          <w:highlight w:val="none"/>
          <w:lang w:eastAsia="ko-KR"/>
        </w:rPr>
      </w:pPr>
    </w:p>
    <w:p>
      <w:pPr>
        <w:rPr>
          <w:highlight w:val="none"/>
          <w:lang w:eastAsia="ko-KR"/>
        </w:rPr>
      </w:pPr>
      <w:r>
        <w:rPr>
          <w:highlight w:val="none"/>
          <w:lang w:eastAsia="ko-KR"/>
        </w:rPr>
        <w:t xml:space="preserve">Based on the </w:t>
      </w:r>
      <w:r>
        <w:rPr>
          <w:highlight w:val="none"/>
          <w:lang w:val="en-US" w:eastAsia="zh-CN"/>
        </w:rPr>
        <w:t>t</w:t>
      </w:r>
      <w:r>
        <w:rPr>
          <w:highlight w:val="none"/>
          <w:lang w:eastAsia="ko-KR"/>
        </w:rPr>
        <w:t xml:space="preserve">able above it can be seen that </w:t>
      </w:r>
    </w:p>
    <w:p>
      <w:pPr>
        <w:pStyle w:val="153"/>
        <w:numPr>
          <w:ilvl w:val="0"/>
          <w:numId w:val="0"/>
        </w:numPr>
        <w:ind w:left="360"/>
        <w:rPr>
          <w:highlight w:val="none"/>
          <w:lang w:eastAsia="ko-KR"/>
        </w:rPr>
      </w:pPr>
      <w:r>
        <w:rPr>
          <w:highlight w:val="none"/>
          <w:lang w:eastAsia="ko-KR"/>
        </w:rPr>
        <w:t>IMD4 and IMD5 may affect own Rx frequencies of band n26.</w:t>
      </w:r>
    </w:p>
    <w:p>
      <w:pPr>
        <w:rPr>
          <w:highlight w:val="none"/>
          <w:lang w:eastAsia="ko-KR"/>
        </w:rPr>
      </w:pPr>
      <w:r>
        <w:rPr>
          <w:highlight w:val="none"/>
          <w:lang w:eastAsia="ko-KR"/>
        </w:rPr>
        <w:t>Looking at further on the above IMD impacts, there are no IMD products falling into Rx frequencies of n26 or n77 in the USA.</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5.5.2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ascii="Arial" w:hAnsi="Arial"/>
                <w:b/>
                <w:sz w:val="18"/>
                <w:highlight w:val="none"/>
                <w:lang w:val="en-US" w:eastAsia="zh-CN"/>
              </w:rPr>
              <w:t>UL NR</w:t>
            </w:r>
            <w:r>
              <w:rPr>
                <w:rFonts w:ascii="Arial" w:hAnsi="Arial"/>
                <w:b/>
                <w:sz w:val="18"/>
                <w:highlight w:val="none"/>
              </w:rPr>
              <w:t xml:space="preserve"> </w:t>
            </w:r>
            <w:r>
              <w:rPr>
                <w:rFonts w:hint="eastAsia" w:ascii="Arial" w:hAnsi="Arial"/>
                <w:b/>
                <w:sz w:val="18"/>
                <w:highlight w:val="none"/>
                <w:lang w:val="en-US" w:eastAsia="zh-CN"/>
              </w:rPr>
              <w:t>CA</w:t>
            </w:r>
            <w:r>
              <w:rPr>
                <w:rFonts w:ascii="Arial" w:hAnsi="Arial"/>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hAnsi="Arial"/>
                <w:b/>
                <w:sz w:val="18"/>
                <w:highlight w:val="none"/>
              </w:rPr>
              <w:t xml:space="preserve">Maximum </w:t>
            </w:r>
            <w:r>
              <w:rPr>
                <w:rFonts w:ascii="Arial" w:hAnsi="Arial"/>
                <w:b/>
                <w:sz w:val="18"/>
                <w:highlight w:val="none"/>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ascii="Arial" w:hAnsi="Arial" w:cs="Arial"/>
                <w:sz w:val="18"/>
                <w:szCs w:val="18"/>
                <w:highlight w:val="none"/>
                <w:lang w:eastAsia="zh-CN"/>
              </w:rPr>
              <w:t>CA</w:t>
            </w:r>
            <w:r>
              <w:rPr>
                <w:rFonts w:ascii="Arial" w:hAnsi="Arial" w:cs="Arial"/>
                <w:sz w:val="18"/>
                <w:szCs w:val="18"/>
                <w:highlight w:val="none"/>
                <w:lang w:eastAsia="ja-JP"/>
              </w:rPr>
              <w:t>_</w:t>
            </w:r>
            <w:r>
              <w:rPr>
                <w:rFonts w:ascii="Arial" w:hAnsi="Arial" w:cs="Arial"/>
                <w:sz w:val="18"/>
                <w:szCs w:val="18"/>
                <w:highlight w:val="none"/>
                <w:lang w:val="en-US" w:eastAsia="zh-CN"/>
              </w:rPr>
              <w:t>n</w:t>
            </w:r>
            <w:r>
              <w:rPr>
                <w:rFonts w:ascii="Arial" w:hAnsi="Arial" w:cs="Arial"/>
                <w:sz w:val="18"/>
                <w:szCs w:val="18"/>
                <w:highlight w:val="none"/>
                <w:lang w:eastAsia="ja-JP"/>
              </w:rPr>
              <w:t>26-n77</w:t>
            </w:r>
          </w:p>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lang w:val="sv-SE" w:eastAsia="zh-CN"/>
              </w:rPr>
            </w:pPr>
            <w:r>
              <w:rPr>
                <w:rFonts w:ascii="Arial" w:hAnsi="Arial" w:cs="Arial"/>
                <w:highlight w:val="none"/>
              </w:rPr>
              <w:t>E-UTRA Band 2, 4, 5, 12, 13, 14, 17, 24, 25, 26, 29, 30, 50, 51, 53, 66, 70, 71, 74, 85, 103</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E-UTRA Band 41</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Frequency range</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lang w:eastAsia="zh-CN"/>
              </w:rPr>
              <w:t>1884.5</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1915.7</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-41</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0.3</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117"/>
              <w:rPr>
                <w:rFonts w:eastAsia="宋体"/>
                <w:highlight w:val="none"/>
              </w:rPr>
            </w:pPr>
            <w:r>
              <w:rPr>
                <w:rFonts w:eastAsia="宋体"/>
                <w:highlight w:val="none"/>
              </w:rPr>
              <w:t>NOTE 2:</w:t>
            </w:r>
            <w:r>
              <w:rPr>
                <w:rFonts w:eastAsia="宋体"/>
                <w:highlight w:val="none"/>
              </w:rPr>
              <w:tab/>
            </w:r>
            <w:r>
              <w:rPr>
                <w:rFonts w:eastAsia="宋体"/>
                <w:highlight w:val="none"/>
              </w:rPr>
              <w:t>As exceptions, measurements with a level up to the applicable requirements defined in Table 6.5.3.1-2 are permitted for each assigned NR carrier used in the measurement due to 2nd, 3rd, 4th or 5</w:t>
            </w:r>
            <w:r>
              <w:rPr>
                <w:rFonts w:eastAsia="宋体"/>
                <w:highlight w:val="none"/>
                <w:vertAlign w:val="superscript"/>
              </w:rPr>
              <w:t>th</w:t>
            </w:r>
            <w:r>
              <w:rPr>
                <w:rFonts w:eastAsia="宋体"/>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highlight w:val="none"/>
                <w:vertAlign w:val="subscript"/>
              </w:rPr>
              <w:t>CRB</w:t>
            </w:r>
            <w:r>
              <w:rPr>
                <w:rFonts w:eastAsia="宋体"/>
                <w:highlight w:val="none"/>
              </w:rPr>
              <w:t xml:space="preserve"> x 180kHz), where N is 2, 3, 4, 5 for the 2nd, 3rd, 4th or 5th harmonic respectively. The exception is allowed if the measurement bandwidth (MBW) totally or partially overlaps the overall exception interval.</w:t>
            </w:r>
          </w:p>
          <w:p>
            <w:pPr>
              <w:pStyle w:val="117"/>
              <w:rPr>
                <w:highlight w:val="none"/>
                <w:lang w:eastAsia="zh-CN"/>
              </w:rPr>
            </w:pPr>
            <w:r>
              <w:rPr>
                <w:rFonts w:eastAsia="宋体"/>
                <w:highlight w:val="none"/>
              </w:rPr>
              <w:t>NOTE 3:</w:t>
            </w:r>
            <w:r>
              <w:rPr>
                <w:rFonts w:eastAsia="宋体"/>
                <w:highlight w:val="none"/>
              </w:rPr>
              <w:tab/>
            </w:r>
            <w:r>
              <w:rPr>
                <w:rFonts w:eastAsia="宋体"/>
                <w:highlight w:val="none"/>
              </w:rPr>
              <w:t>Applicable when co-existence with PHS system operating in 1884.5 -1915.7 MHz</w:t>
            </w:r>
          </w:p>
        </w:tc>
      </w:tr>
    </w:tbl>
    <w:p>
      <w:pPr>
        <w:pStyle w:val="128"/>
        <w:rPr>
          <w:i w:val="0"/>
          <w:iCs/>
          <w:color w:val="auto"/>
          <w:highlight w:val="none"/>
        </w:rPr>
      </w:pPr>
    </w:p>
    <w:p>
      <w:pPr>
        <w:pStyle w:val="6"/>
        <w:tabs>
          <w:tab w:val="left" w:pos="0"/>
          <w:tab w:val="left" w:pos="420"/>
          <w:tab w:val="left" w:pos="864"/>
        </w:tabs>
        <w:ind w:left="0" w:firstLine="0"/>
        <w:rPr>
          <w:highlight w:val="none"/>
          <w:lang w:val="en-US" w:eastAsia="zh-CN"/>
        </w:rPr>
      </w:pPr>
      <w:bookmarkStart w:id="444" w:name="_Toc23834"/>
      <w:bookmarkStart w:id="445" w:name="_Toc30242"/>
      <w:bookmarkStart w:id="446" w:name="_Toc26914"/>
      <w:r>
        <w:rPr>
          <w:rFonts w:hint="eastAsia"/>
          <w:highlight w:val="none"/>
          <w:lang w:val="en-US" w:eastAsia="zh-CN"/>
        </w:rPr>
        <w:t>5.5.2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444"/>
      <w:bookmarkEnd w:id="445"/>
      <w:bookmarkEnd w:id="446"/>
    </w:p>
    <w:p>
      <w:pPr>
        <w:rPr>
          <w:highlight w:val="none"/>
        </w:rPr>
      </w:pPr>
      <w:r>
        <w:rPr>
          <w:highlight w:val="none"/>
        </w:rPr>
        <w:t xml:space="preserve">Based on the co-existence studies MSD would be defined and values could be reused from CA_n5A-n77A, however, </w:t>
      </w:r>
      <w:r>
        <w:rPr>
          <w:rFonts w:cs="Arial"/>
          <w:szCs w:val="18"/>
          <w:highlight w:val="none"/>
        </w:rPr>
        <w:t>there is no IMD4 or IMD5 product in band n26</w:t>
      </w:r>
      <w:r>
        <w:rPr>
          <w:rFonts w:cs="Arial"/>
          <w:szCs w:val="18"/>
          <w:highlight w:val="none"/>
          <w:lang w:val="en-US"/>
        </w:rPr>
        <w:t xml:space="preserve"> downlink</w:t>
      </w:r>
      <w:r>
        <w:rPr>
          <w:rFonts w:cs="Arial"/>
          <w:szCs w:val="18"/>
          <w:highlight w:val="none"/>
        </w:rPr>
        <w:t xml:space="preserve"> for n77 operating in 3450 – 3550 MHz or 3700 – 3980 MHz. Values are therefore marked as N/A as in the current version of 38.101-1 (v17.6.0).</w:t>
      </w:r>
    </w:p>
    <w:p>
      <w:pPr>
        <w:jc w:val="center"/>
        <w:rPr>
          <w:rFonts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5.5.2.3-1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rPr>
                <w:highlight w:val="none"/>
              </w:rPr>
            </w:pPr>
            <w:r>
              <w:rPr>
                <w:highlight w:val="none"/>
                <w:lang w:eastAsia="zh-CN"/>
              </w:rPr>
              <w:t>O</w:t>
            </w:r>
            <w:r>
              <w:rPr>
                <w:rFonts w:hint="eastAsia"/>
                <w:highlight w:val="none"/>
                <w:lang w:eastAsia="zh-CN"/>
              </w:rPr>
              <w:t>perating b</w:t>
            </w:r>
            <w:r>
              <w:rPr>
                <w:highlight w:val="none"/>
              </w:rPr>
              <w:t>and / Channel bandwidth / N</w:t>
            </w:r>
            <w:r>
              <w:rPr>
                <w:highlight w:val="none"/>
                <w:vertAlign w:val="subscript"/>
              </w:rPr>
              <w:t>RB</w:t>
            </w:r>
            <w:r>
              <w:rPr>
                <w:highlight w:val="none"/>
              </w:rP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w:t>
            </w:r>
            <w:r>
              <w:rPr>
                <w:highlight w:val="none"/>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DL F</w:t>
            </w:r>
            <w:r>
              <w:rPr>
                <w:highlight w:val="none"/>
                <w:vertAlign w:val="subscript"/>
              </w:rPr>
              <w:t>c</w:t>
            </w:r>
            <w:r>
              <w:rPr>
                <w:highlight w:val="none"/>
              </w:rP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MSD </w:t>
            </w:r>
            <w:r>
              <w:rPr>
                <w:highlight w:val="none"/>
              </w:rPr>
              <w:br w:type="textWrapping"/>
            </w:r>
            <w:r>
              <w:rPr>
                <w:highlight w:val="none"/>
              </w:rPr>
              <w:t>(dB)</w:t>
            </w:r>
          </w:p>
        </w:tc>
        <w:tc>
          <w:tcPr>
            <w:tcW w:w="1152"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rPr>
                <w:highlight w:val="none"/>
              </w:rPr>
            </w:pPr>
            <w:r>
              <w:rPr>
                <w:highlight w:val="none"/>
                <w:lang w:eastAsia="ja-JP"/>
              </w:rPr>
              <w:t>CA_n26-n77</w:t>
            </w:r>
            <w:r>
              <w:rPr>
                <w:highlight w:val="none"/>
                <w:vertAlign w:val="superscript"/>
                <w:lang w:eastAsia="ja-JP"/>
              </w:rPr>
              <w:t>13</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zh-CN"/>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before="48" w:after="24" w:line="260" w:lineRule="auto"/>
              <w:ind w:left="850" w:hanging="850"/>
              <w:rPr>
                <w:rFonts w:cs="Arial"/>
                <w:sz w:val="16"/>
                <w:szCs w:val="18"/>
                <w:highlight w:val="none"/>
                <w:lang w:eastAsia="ja-JP"/>
              </w:rPr>
            </w:pPr>
            <w:r>
              <w:rPr>
                <w:sz w:val="16"/>
                <w:szCs w:val="18"/>
                <w:highlight w:val="none"/>
              </w:rPr>
              <w:t xml:space="preserve">NOTE </w:t>
            </w:r>
            <w:r>
              <w:rPr>
                <w:sz w:val="16"/>
                <w:szCs w:val="18"/>
                <w:highlight w:val="none"/>
                <w:lang w:val="en-US" w:eastAsia="zh-CN"/>
              </w:rPr>
              <w:t>13</w:t>
            </w:r>
            <w:r>
              <w:rPr>
                <w:sz w:val="16"/>
                <w:szCs w:val="18"/>
                <w:highlight w:val="none"/>
              </w:rPr>
              <w:t>:</w:t>
            </w:r>
            <w:r>
              <w:rPr>
                <w:sz w:val="16"/>
                <w:szCs w:val="18"/>
                <w:highlight w:val="none"/>
              </w:rPr>
              <w:tab/>
            </w:r>
            <w:r>
              <w:rPr>
                <w:sz w:val="16"/>
                <w:szCs w:val="18"/>
                <w:highlight w:val="none"/>
              </w:rPr>
              <w:t>For a UE which supports this band combination only when the Band n77 frequency range restriction defined in NOTE 12 of Table 5.2-1 applies, the MSD test point(s) cannot be verified for the band combination and the test point(s) can be skipped.</w:t>
            </w:r>
          </w:p>
        </w:tc>
      </w:tr>
    </w:tbl>
    <w:p>
      <w:pPr>
        <w:rPr>
          <w:highlight w:val="none"/>
        </w:rPr>
      </w:pPr>
    </w:p>
    <w:p>
      <w:pPr>
        <w:pStyle w:val="4"/>
        <w:rPr>
          <w:rFonts w:cs="Arial"/>
          <w:highlight w:val="none"/>
          <w:lang w:val="en-US" w:eastAsia="zh-CN"/>
        </w:rPr>
      </w:pPr>
      <w:bookmarkStart w:id="447" w:name="_Toc9226"/>
      <w:bookmarkStart w:id="448" w:name="_Toc6478"/>
      <w:bookmarkStart w:id="449" w:name="_Toc17200"/>
      <w:r>
        <w:rPr>
          <w:rFonts w:hint="eastAsia" w:cs="Arial"/>
          <w:highlight w:val="none"/>
          <w:lang w:val="en-US" w:eastAsia="zh-CN"/>
        </w:rPr>
        <w:t>5.6</w:t>
      </w:r>
      <w:r>
        <w:rPr>
          <w:rFonts w:cs="Arial"/>
          <w:highlight w:val="none"/>
          <w:lang w:eastAsia="zh-CN"/>
        </w:rPr>
        <w:tab/>
      </w:r>
      <w:r>
        <w:rPr>
          <w:rFonts w:hint="eastAsia" w:cs="Arial"/>
          <w:highlight w:val="none"/>
          <w:lang w:val="en-US" w:eastAsia="zh-CN"/>
        </w:rPr>
        <w:t>CA_</w:t>
      </w:r>
      <w:r>
        <w:rPr>
          <w:rFonts w:cs="Arial"/>
          <w:highlight w:val="none"/>
          <w:lang w:val="en-US" w:eastAsia="ja-JP"/>
        </w:rPr>
        <w:t>n70-n77</w:t>
      </w:r>
      <w:bookmarkEnd w:id="447"/>
      <w:bookmarkEnd w:id="448"/>
      <w:bookmarkEnd w:id="449"/>
    </w:p>
    <w:p>
      <w:pPr>
        <w:pStyle w:val="5"/>
        <w:rPr>
          <w:rFonts w:cs="Arial"/>
          <w:szCs w:val="28"/>
          <w:highlight w:val="none"/>
          <w:lang w:eastAsia="zh-CN"/>
        </w:rPr>
      </w:pPr>
      <w:bookmarkStart w:id="450" w:name="_Toc20068"/>
      <w:bookmarkStart w:id="451" w:name="_Toc7300"/>
      <w:bookmarkStart w:id="452" w:name="_Toc25478"/>
      <w:r>
        <w:rPr>
          <w:rFonts w:hint="eastAsia" w:cs="Arial"/>
          <w:szCs w:val="28"/>
          <w:highlight w:val="none"/>
          <w:lang w:val="en-US" w:eastAsia="zh-CN"/>
        </w:rPr>
        <w:t>5.6.1</w:t>
      </w:r>
      <w:r>
        <w:rPr>
          <w:rFonts w:cs="Arial"/>
          <w:szCs w:val="28"/>
          <w:highlight w:val="none"/>
          <w:lang w:eastAsia="zh-CN"/>
        </w:rPr>
        <w:tab/>
      </w:r>
      <w:r>
        <w:rPr>
          <w:rFonts w:hint="eastAsia" w:cs="Arial"/>
          <w:szCs w:val="28"/>
          <w:highlight w:val="none"/>
          <w:lang w:val="en-US" w:eastAsia="zh-CN"/>
        </w:rPr>
        <w:t>Common for 1 band UL and 2 bands UL CA</w:t>
      </w:r>
      <w:bookmarkEnd w:id="450"/>
      <w:bookmarkEnd w:id="451"/>
      <w:bookmarkEnd w:id="452"/>
    </w:p>
    <w:p>
      <w:pPr>
        <w:pStyle w:val="6"/>
        <w:tabs>
          <w:tab w:val="left" w:pos="0"/>
          <w:tab w:val="left" w:pos="420"/>
          <w:tab w:val="left" w:pos="864"/>
        </w:tabs>
        <w:ind w:left="0" w:firstLine="0"/>
        <w:rPr>
          <w:highlight w:val="none"/>
          <w:lang w:eastAsia="zh-CN"/>
        </w:rPr>
      </w:pPr>
      <w:bookmarkStart w:id="453" w:name="_Toc6902"/>
      <w:bookmarkStart w:id="454" w:name="_Toc25350"/>
      <w:bookmarkStart w:id="455" w:name="_Toc18150"/>
      <w:r>
        <w:rPr>
          <w:rFonts w:hint="eastAsia"/>
          <w:highlight w:val="none"/>
          <w:lang w:eastAsia="zh-CN"/>
        </w:rPr>
        <w:t>5.6.1.1</w:t>
      </w:r>
      <w:r>
        <w:rPr>
          <w:rFonts w:hint="eastAsia" w:eastAsia="宋体"/>
          <w:highlight w:val="none"/>
          <w:lang w:eastAsia="zh-CN"/>
        </w:rPr>
        <w:tab/>
      </w:r>
      <w:r>
        <w:rPr>
          <w:rFonts w:hint="eastAsia" w:eastAsia="宋体"/>
          <w:highlight w:val="none"/>
          <w:lang w:eastAsia="zh-CN"/>
        </w:rPr>
        <w:tab/>
      </w:r>
      <w:r>
        <w:rPr>
          <w:highlight w:val="none"/>
          <w:lang w:eastAsia="zh-CN"/>
        </w:rPr>
        <w:t xml:space="preserve">Operating bands for </w:t>
      </w:r>
      <w:r>
        <w:rPr>
          <w:rFonts w:hint="eastAsia"/>
          <w:highlight w:val="none"/>
          <w:lang w:eastAsia="zh-CN"/>
        </w:rPr>
        <w:t>CA</w:t>
      </w:r>
      <w:bookmarkEnd w:id="453"/>
      <w:bookmarkEnd w:id="454"/>
      <w:bookmarkEnd w:id="455"/>
    </w:p>
    <w:p>
      <w:pPr>
        <w:pStyle w:val="112"/>
        <w:rPr>
          <w:highlight w:val="none"/>
          <w:lang w:eastAsia="ja-JP"/>
        </w:rPr>
      </w:pPr>
      <w:r>
        <w:rPr>
          <w:highlight w:val="none"/>
        </w:rPr>
        <w:t xml:space="preserve">Table </w:t>
      </w:r>
      <w:r>
        <w:rPr>
          <w:rFonts w:hint="eastAsia"/>
          <w:highlight w:val="none"/>
          <w:lang w:val="en-US" w:eastAsia="zh-CN"/>
        </w:rPr>
        <w:t>5.6</w:t>
      </w:r>
      <w:r>
        <w:rPr>
          <w:highlight w:val="none"/>
          <w:lang w:eastAsia="zh-CN"/>
        </w:rPr>
        <w:t>.</w:t>
      </w:r>
      <w:r>
        <w:rPr>
          <w:rFonts w:hint="eastAsia"/>
          <w:highlight w:val="none"/>
          <w:lang w:val="en-US" w:eastAsia="zh-CN"/>
        </w:rPr>
        <w:t>1</w:t>
      </w:r>
      <w:r>
        <w:rPr>
          <w:rFonts w:hint="eastAsia"/>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 xml:space="preserve">n70 and </w:t>
      </w:r>
      <w:r>
        <w:rPr>
          <w:rFonts w:hint="eastAsia" w:cs="Arial"/>
          <w:highlight w:val="none"/>
          <w:lang w:val="en-US" w:eastAsia="ja-JP"/>
        </w:rPr>
        <w:t>n7</w:t>
      </w:r>
      <w:r>
        <w:rPr>
          <w:rFonts w:cs="Arial"/>
          <w:highlight w:val="none"/>
          <w:lang w:val="en-US" w:eastAsia="ja-JP"/>
        </w:rPr>
        <w:t>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lang w:eastAsia="ja-JP"/>
              </w:rPr>
              <w:t>NR</w:t>
            </w:r>
            <w:r>
              <w:rPr>
                <w:rFonts w:eastAsia="Malgun Gothic"/>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Duplex</w:t>
            </w:r>
          </w:p>
          <w:p>
            <w:pPr>
              <w:pStyle w:val="103"/>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n70</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1695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1995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2020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n77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TDD</w:t>
            </w:r>
          </w:p>
        </w:tc>
      </w:tr>
    </w:tbl>
    <w:p>
      <w:pPr>
        <w:rPr>
          <w:highlight w:val="none"/>
          <w:lang w:eastAsia="zh-CN"/>
        </w:rPr>
      </w:pPr>
    </w:p>
    <w:p>
      <w:pPr>
        <w:pStyle w:val="6"/>
        <w:tabs>
          <w:tab w:val="left" w:pos="0"/>
          <w:tab w:val="left" w:pos="420"/>
          <w:tab w:val="left" w:pos="864"/>
        </w:tabs>
        <w:ind w:left="0" w:firstLine="0"/>
        <w:rPr>
          <w:highlight w:val="none"/>
          <w:lang w:eastAsia="zh-CN"/>
        </w:rPr>
      </w:pPr>
      <w:bookmarkStart w:id="456" w:name="_Toc22851"/>
      <w:bookmarkStart w:id="457" w:name="_Toc24190"/>
      <w:bookmarkStart w:id="458" w:name="_Toc15204"/>
      <w:r>
        <w:rPr>
          <w:rFonts w:hint="eastAsia"/>
          <w:highlight w:val="none"/>
          <w:lang w:eastAsia="zh-CN"/>
        </w:rPr>
        <w:t>5.6.1.</w:t>
      </w:r>
      <w:r>
        <w:rPr>
          <w:highlight w:val="none"/>
          <w:lang w:eastAsia="zh-CN"/>
        </w:rPr>
        <w:t>2</w:t>
      </w:r>
      <w:r>
        <w:rPr>
          <w:rFonts w:hint="eastAsia" w:eastAsia="宋体"/>
          <w:highlight w:val="none"/>
          <w:lang w:eastAsia="zh-CN"/>
        </w:rPr>
        <w:tab/>
      </w:r>
      <w:r>
        <w:rPr>
          <w:rFonts w:hint="eastAsia" w:eastAsia="宋体"/>
          <w:highlight w:val="none"/>
          <w:lang w:eastAsia="zh-CN"/>
        </w:rPr>
        <w:tab/>
      </w:r>
      <w:r>
        <w:rPr>
          <w:highlight w:val="none"/>
          <w:lang w:eastAsia="zh-CN"/>
        </w:rPr>
        <w:t xml:space="preserve">Channel bandwidths per operating band for </w:t>
      </w:r>
      <w:r>
        <w:rPr>
          <w:rFonts w:hint="eastAsia"/>
          <w:highlight w:val="none"/>
          <w:lang w:eastAsia="zh-CN"/>
        </w:rPr>
        <w:t>CA</w:t>
      </w:r>
      <w:bookmarkEnd w:id="456"/>
      <w:bookmarkEnd w:id="457"/>
      <w:bookmarkEnd w:id="458"/>
    </w:p>
    <w:p>
      <w:pPr>
        <w:pStyle w:val="112"/>
        <w:rPr>
          <w:rFonts w:cs="Arial"/>
          <w:highlight w:val="none"/>
          <w:lang w:val="en-US" w:eastAsia="zh-CN"/>
        </w:rPr>
      </w:pPr>
      <w:r>
        <w:rPr>
          <w:rFonts w:cs="Arial"/>
          <w:highlight w:val="none"/>
        </w:rPr>
        <w:t xml:space="preserve">Table </w:t>
      </w:r>
      <w:r>
        <w:rPr>
          <w:rFonts w:hint="eastAsia" w:cs="Arial"/>
          <w:highlight w:val="none"/>
          <w:lang w:val="en-US" w:eastAsia="zh-CN"/>
        </w:rPr>
        <w:t>5.6</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n70+n77</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Uplink CA configuration</w:t>
            </w:r>
            <w:r>
              <w:rPr>
                <w:highlight w:val="none"/>
                <w:lang w:eastAsia="zh-CN"/>
              </w:rPr>
              <w:t xml:space="preserve"> </w:t>
            </w:r>
            <w:r>
              <w:rPr>
                <w:highlight w:val="none"/>
              </w:rP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highlight w:val="none"/>
                <w:lang w:val="en-US" w:eastAsia="zh-CN" w:bidi="ar"/>
              </w:rPr>
            </w:pPr>
            <w:r>
              <w:rPr>
                <w:highlight w:val="none"/>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CA_n70A-n77A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highlight w:val="none"/>
                <w:lang w:val="en-US" w:eastAsia="zh-CN"/>
              </w:rPr>
            </w:pPr>
            <w:r>
              <w:rPr>
                <w:rFonts w:eastAsia="宋体"/>
                <w:highlight w:val="none"/>
                <w:lang w:val="en-US" w:eastAsia="zh-CN"/>
              </w:rPr>
              <w:t>CA_n70A-n77A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highlight w:val="none"/>
                <w:lang w:val="en-US" w:eastAsia="zh-CN"/>
              </w:rPr>
            </w:pPr>
            <w:r>
              <w:rPr>
                <w:rFonts w:eastAsia="宋体"/>
                <w:highlight w:val="none"/>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5, 10, 15, 20</w:t>
            </w:r>
            <w:r>
              <w:rPr>
                <w:rFonts w:ascii="Arial" w:hAnsi="Arial" w:eastAsia="宋体" w:cs="Arial"/>
                <w:sz w:val="18"/>
                <w:szCs w:val="18"/>
                <w:highlight w:val="none"/>
                <w:vertAlign w:val="superscript"/>
                <w:lang w:val="en-US" w:eastAsia="zh-CN" w:bidi="ar"/>
              </w:rPr>
              <w:t>1</w:t>
            </w:r>
            <w:r>
              <w:rPr>
                <w:rFonts w:ascii="Arial" w:hAnsi="Arial" w:eastAsia="宋体" w:cs="Arial"/>
                <w:sz w:val="18"/>
                <w:szCs w:val="18"/>
                <w:highlight w:val="none"/>
                <w:lang w:val="en-US" w:eastAsia="zh-CN" w:bidi="ar"/>
              </w:rPr>
              <w:t>, 25</w:t>
            </w:r>
            <w:r>
              <w:rPr>
                <w:rFonts w:ascii="Arial" w:hAnsi="Arial" w:eastAsia="宋体" w:cs="Arial"/>
                <w:sz w:val="18"/>
                <w:szCs w:val="18"/>
                <w:highlight w:val="none"/>
                <w:vertAlign w:val="superscript"/>
                <w:lang w:val="en-US" w:eastAsia="zh-CN" w:bidi="ar"/>
              </w:rPr>
              <w:t>1</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r>
    </w:tbl>
    <w:p>
      <w:pPr>
        <w:rPr>
          <w:highlight w:val="none"/>
          <w:lang w:eastAsia="ko-KR"/>
        </w:rPr>
      </w:pPr>
    </w:p>
    <w:p>
      <w:pPr>
        <w:pStyle w:val="173"/>
        <w:jc w:val="left"/>
        <w:rPr>
          <w:rFonts w:eastAsia="宋体"/>
          <w:b w:val="0"/>
          <w:bCs/>
          <w:highlight w:val="none"/>
          <w:lang w:val="en-US" w:eastAsia="zh-CN"/>
        </w:rPr>
      </w:pPr>
      <w:r>
        <w:rPr>
          <w:rFonts w:hint="eastAsia" w:eastAsia="宋体"/>
          <w:b w:val="0"/>
          <w:bCs/>
          <w:highlight w:val="none"/>
          <w:lang w:val="en-US" w:eastAsia="zh-CN"/>
        </w:rPr>
        <w:t>The following notes are applied to the above tables:</w:t>
      </w:r>
    </w:p>
    <w:p>
      <w:pPr>
        <w:pStyle w:val="117"/>
        <w:overflowPunct w:val="0"/>
        <w:autoSpaceDE w:val="0"/>
        <w:autoSpaceDN w:val="0"/>
        <w:adjustRightInd w:val="0"/>
        <w:rPr>
          <w:highlight w:val="none"/>
        </w:rPr>
      </w:pPr>
      <w:r>
        <w:rPr>
          <w:highlight w:val="none"/>
        </w:rPr>
        <w:t>NOTE 1:</w:t>
      </w:r>
      <w:r>
        <w:rPr>
          <w:highlight w:val="none"/>
        </w:rPr>
        <w:tab/>
      </w:r>
      <w:r>
        <w:rPr>
          <w:highlight w:val="none"/>
        </w:rPr>
        <w:t>This UE channel bandwidth is applicable only to downlink.</w:t>
      </w:r>
    </w:p>
    <w:p>
      <w:pPr>
        <w:rPr>
          <w:highlight w:val="none"/>
          <w:lang w:eastAsia="ko-KR"/>
        </w:rPr>
      </w:pPr>
    </w:p>
    <w:p>
      <w:pPr>
        <w:pStyle w:val="6"/>
        <w:tabs>
          <w:tab w:val="left" w:pos="0"/>
          <w:tab w:val="left" w:pos="420"/>
          <w:tab w:val="left" w:pos="864"/>
        </w:tabs>
        <w:ind w:left="0" w:firstLine="0"/>
        <w:rPr>
          <w:rFonts w:eastAsia="宋体"/>
          <w:highlight w:val="none"/>
          <w:lang w:eastAsia="zh-CN"/>
        </w:rPr>
      </w:pPr>
      <w:bookmarkStart w:id="459" w:name="_Toc31952"/>
      <w:bookmarkStart w:id="460" w:name="_Toc18127"/>
      <w:bookmarkStart w:id="461" w:name="_Toc6572"/>
      <w:r>
        <w:rPr>
          <w:rFonts w:hint="eastAsia"/>
          <w:highlight w:val="none"/>
          <w:lang w:eastAsia="zh-CN"/>
        </w:rPr>
        <w:t>5.6.1.3</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UE co-existence studies</w:t>
      </w:r>
      <w:bookmarkEnd w:id="459"/>
      <w:bookmarkEnd w:id="460"/>
      <w:bookmarkEnd w:id="461"/>
    </w:p>
    <w:p>
      <w:pPr>
        <w:rPr>
          <w:highlight w:val="none"/>
        </w:rPr>
      </w:pPr>
      <w:r>
        <w:rPr>
          <w:highlight w:val="none"/>
          <w:lang w:eastAsia="zh-CN"/>
        </w:rPr>
        <w:t xml:space="preserve">Table </w:t>
      </w:r>
      <w:r>
        <w:rPr>
          <w:rFonts w:hint="eastAsia"/>
          <w:highlight w:val="none"/>
          <w:lang w:val="en-US" w:eastAsia="zh-CN"/>
        </w:rPr>
        <w:t>5.6</w:t>
      </w:r>
      <w:r>
        <w:rPr>
          <w:highlight w:val="none"/>
          <w:lang w:eastAsia="zh-CN"/>
        </w:rPr>
        <w:t>.</w:t>
      </w:r>
      <w:r>
        <w:rPr>
          <w:highlight w:val="none"/>
          <w:lang w:val="en-US" w:eastAsia="zh-CN"/>
        </w:rPr>
        <w:t>1.3</w:t>
      </w:r>
      <w:r>
        <w:rPr>
          <w:highlight w:val="none"/>
          <w:lang w:eastAsia="zh-CN"/>
        </w:rPr>
        <w:t>-1</w:t>
      </w:r>
      <w:r>
        <w:rPr>
          <w:highlight w:val="none"/>
          <w:lang w:val="en-US" w:eastAsia="zh-CN"/>
        </w:rPr>
        <w:t>/2</w:t>
      </w:r>
      <w:r>
        <w:rPr>
          <w:highlight w:val="none"/>
          <w:lang w:eastAsia="zh-CN"/>
        </w:rPr>
        <w:t xml:space="preserve"> summarizes frequency ranges where harmonics and/or harmonics mixing occur for CA_ </w:t>
      </w:r>
      <w:r>
        <w:rPr>
          <w:highlight w:val="none"/>
          <w:lang w:val="en-US" w:eastAsia="zh-CN"/>
        </w:rPr>
        <w:t>n70</w:t>
      </w:r>
      <w:r>
        <w:rPr>
          <w:highlight w:val="none"/>
          <w:lang w:eastAsia="zh-CN"/>
        </w:rPr>
        <w:t>-</w:t>
      </w:r>
      <w:r>
        <w:rPr>
          <w:highlight w:val="none"/>
          <w:lang w:val="en-US" w:eastAsia="zh-CN"/>
        </w:rPr>
        <w:t>n77</w:t>
      </w:r>
      <w:r>
        <w:rPr>
          <w:highlight w:val="none"/>
          <w:lang w:eastAsia="zh-CN"/>
        </w:rPr>
        <w:t>.</w:t>
      </w: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5.6</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5th</w:t>
            </w:r>
            <w:r>
              <w:rPr>
                <w:rFonts w:ascii="Arial" w:hAnsi="Arial" w:cs="Arial"/>
                <w:b/>
                <w:sz w:val="18"/>
                <w:highlight w:val="none"/>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宋体" w:cs="Arial"/>
                <w:b/>
                <w:sz w:val="18"/>
                <w:highlight w:val="none"/>
                <w:lang w:val="en-US" w:eastAsia="zh-CN"/>
              </w:rPr>
              <w:t>DL</w:t>
            </w:r>
            <w:r>
              <w:rPr>
                <w:rFonts w:ascii="Arial" w:hAnsi="Arial" w:cs="Arial"/>
                <w:b/>
                <w:sz w:val="18"/>
                <w:highlight w:val="none"/>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rPr>
            </w:pPr>
            <w:r>
              <w:rPr>
                <w:rFonts w:cs="Arial"/>
                <w:highlight w:val="none"/>
                <w:lang w:val="en-US" w:eastAsia="zh-CN"/>
              </w:rPr>
              <w:t>DL</w:t>
            </w:r>
            <w:r>
              <w:rPr>
                <w:rFonts w:eastAsia="Malgun Gothic" w:cs="Arial"/>
                <w:highlight w:val="none"/>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n70</w:t>
            </w: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1695</w:t>
            </w:r>
          </w:p>
        </w:tc>
        <w:tc>
          <w:tcPr>
            <w:tcW w:w="38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1995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2020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3390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3420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5085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5130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6780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6840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8475</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pStyle w:val="128"/>
        <w:keepNext/>
        <w:keepLines/>
        <w:rPr>
          <w:i w:val="0"/>
          <w:iCs/>
          <w:highlight w:val="none"/>
        </w:rPr>
      </w:pP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5.6</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w:t>
      </w:r>
      <w:r>
        <w:rPr>
          <w:rFonts w:ascii="Arial" w:hAnsi="Arial" w:cs="Arial"/>
          <w:b/>
          <w:highlight w:val="none"/>
          <w:lang w:eastAsia="ja-JP"/>
        </w:rPr>
        <w:t>2</w:t>
      </w:r>
      <w:r>
        <w:rPr>
          <w:rFonts w:ascii="Arial" w:hAnsi="Arial" w:cs="Arial"/>
          <w:b/>
          <w:highlight w:val="none"/>
          <w:lang w:eastAsia="zh-CN"/>
        </w:rPr>
        <w:t xml:space="preserve">: Impact of UL/DL Harmonic </w:t>
      </w:r>
      <w:r>
        <w:rPr>
          <w:rFonts w:ascii="Arial" w:hAnsi="Arial" w:cs="Arial"/>
          <w:b/>
          <w:highlight w:val="none"/>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n70</w:t>
            </w: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1695</w:t>
            </w: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1995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2020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3990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4040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5985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6060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7980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8080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9975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rPr>
          <w:highlight w:val="none"/>
        </w:rPr>
      </w:pPr>
    </w:p>
    <w:p>
      <w:pPr>
        <w:pStyle w:val="6"/>
        <w:tabs>
          <w:tab w:val="left" w:pos="0"/>
          <w:tab w:val="left" w:pos="420"/>
          <w:tab w:val="left" w:pos="864"/>
        </w:tabs>
        <w:ind w:left="0" w:firstLine="0"/>
        <w:rPr>
          <w:highlight w:val="none"/>
          <w:lang w:eastAsia="zh-CN"/>
        </w:rPr>
      </w:pPr>
      <w:bookmarkStart w:id="462" w:name="_Toc2591"/>
      <w:bookmarkStart w:id="463" w:name="_Toc13256"/>
      <w:bookmarkStart w:id="464" w:name="_Toc17587"/>
      <w:r>
        <w:rPr>
          <w:rFonts w:hint="eastAsia"/>
          <w:highlight w:val="none"/>
          <w:lang w:eastAsia="zh-CN"/>
        </w:rPr>
        <w:t>5.6.1.4</w:t>
      </w:r>
      <w:r>
        <w:rPr>
          <w:rFonts w:hint="eastAsia" w:eastAsia="宋体"/>
          <w:highlight w:val="none"/>
          <w:lang w:eastAsia="zh-CN"/>
        </w:rPr>
        <w:tab/>
      </w:r>
      <w:r>
        <w:rPr>
          <w:rFonts w:hint="eastAsia" w:eastAsia="宋体"/>
          <w:highlight w:val="none"/>
          <w:lang w:eastAsia="zh-CN"/>
        </w:rPr>
        <w:tab/>
      </w:r>
      <w:r>
        <w:rPr>
          <w:highlight w:val="none"/>
          <w:lang w:eastAsia="zh-CN"/>
        </w:rPr>
        <w:t>∆T</w:t>
      </w:r>
      <w:r>
        <w:rPr>
          <w:rFonts w:hint="eastAsia" w:eastAsia="宋体"/>
          <w:highlight w:val="none"/>
          <w:vertAlign w:val="subscript"/>
          <w:lang w:eastAsia="zh-CN"/>
        </w:rPr>
        <w:t>IB</w:t>
      </w:r>
      <w:r>
        <w:rPr>
          <w:highlight w:val="none"/>
          <w:lang w:eastAsia="zh-CN"/>
        </w:rPr>
        <w:t xml:space="preserve"> and ∆R</w:t>
      </w:r>
      <w:r>
        <w:rPr>
          <w:rFonts w:hint="eastAsia" w:eastAsia="宋体"/>
          <w:highlight w:val="none"/>
          <w:vertAlign w:val="subscript"/>
          <w:lang w:eastAsia="zh-CN"/>
        </w:rPr>
        <w:t>IB</w:t>
      </w:r>
      <w:r>
        <w:rPr>
          <w:highlight w:val="none"/>
          <w:lang w:eastAsia="zh-CN"/>
        </w:rPr>
        <w:t xml:space="preserve"> values</w:t>
      </w:r>
      <w:bookmarkEnd w:id="462"/>
      <w:bookmarkEnd w:id="463"/>
      <w:bookmarkEnd w:id="464"/>
    </w:p>
    <w:p>
      <w:pPr>
        <w:rPr>
          <w:highlight w:val="none"/>
        </w:rPr>
      </w:pPr>
      <w:r>
        <w:rPr>
          <w:highlight w:val="none"/>
        </w:rPr>
        <w:t xml:space="preserve">For </w:t>
      </w:r>
      <w:r>
        <w:rPr>
          <w:rFonts w:hint="eastAsia"/>
          <w:highlight w:val="none"/>
          <w:lang w:eastAsia="zh-CN"/>
        </w:rPr>
        <w:t>CA_</w:t>
      </w:r>
      <w:r>
        <w:rPr>
          <w:highlight w:val="none"/>
          <w:lang w:eastAsia="zh-CN"/>
        </w:rPr>
        <w:t>n70-n77</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rFonts w:hint="eastAsia"/>
          <w:highlight w:val="none"/>
          <w:vertAlign w:val="subscript"/>
          <w:lang w:eastAsia="zh-CN"/>
        </w:rPr>
        <w:t>,c</w:t>
      </w:r>
      <w:r>
        <w:rPr>
          <w:highlight w:val="none"/>
        </w:rPr>
        <w:t xml:space="preserve"> values are same as for </w:t>
      </w:r>
      <w:r>
        <w:rPr>
          <w:highlight w:val="none"/>
          <w:lang w:val="en-US"/>
        </w:rPr>
        <w:t>CA_n70-n78</w:t>
      </w:r>
      <w:r>
        <w:rPr>
          <w:highlight w:val="none"/>
        </w:rPr>
        <w:t xml:space="preserve"> and are given in the tables</w:t>
      </w:r>
      <w:r>
        <w:rPr>
          <w:rFonts w:hint="eastAsia"/>
          <w:highlight w:val="none"/>
        </w:rPr>
        <w:t xml:space="preserve"> below</w:t>
      </w:r>
      <w:r>
        <w:rPr>
          <w:highlight w:val="none"/>
        </w:rPr>
        <w:t>.</w:t>
      </w:r>
    </w:p>
    <w:p>
      <w:pPr>
        <w:keepNext/>
        <w:keepLines/>
        <w:spacing w:before="60" w:after="120"/>
        <w:jc w:val="center"/>
        <w:rPr>
          <w:rFonts w:ascii="Arial" w:hAnsi="Arial" w:eastAsia="宋体" w:cs="Arial"/>
          <w:b/>
          <w:highlight w:val="none"/>
          <w:lang w:val="en-US"/>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5.6</w:t>
      </w:r>
      <w:r>
        <w:rPr>
          <w:rFonts w:hint="eastAsia" w:ascii="Arial" w:hAnsi="Arial" w:eastAsia="宋体" w:cs="Arial"/>
          <w:b/>
          <w:highlight w:val="none"/>
          <w:lang w:val="en-US"/>
        </w:rPr>
        <w:t>.1.4-</w:t>
      </w:r>
      <w:r>
        <w:rPr>
          <w:rFonts w:ascii="Arial" w:hAnsi="Arial" w:eastAsia="宋体" w:cs="Arial"/>
          <w:b/>
          <w:highlight w:val="none"/>
          <w:lang w:val="en-US"/>
        </w:rPr>
        <w:t>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n70-n77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5.6</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n70-n77</w:t>
            </w:r>
          </w:p>
        </w:tc>
        <w:tc>
          <w:tcPr>
            <w:tcW w:w="2952" w:type="dxa"/>
          </w:tcPr>
          <w:p>
            <w:pPr>
              <w:pStyle w:val="104"/>
              <w:rPr>
                <w:rFonts w:hint="default"/>
                <w:lang w:val="en-US" w:eastAsia="zh-CN"/>
              </w:rPr>
            </w:pPr>
            <w:r>
              <w:rPr>
                <w:rFonts w:hint="eastAsia"/>
                <w:lang w:val="en-US" w:eastAsia="zh-CN"/>
              </w:rPr>
              <w:t>0.2</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highlight w:val="none"/>
          <w:lang w:val="en-US" w:eastAsia="zh-CN"/>
        </w:rPr>
      </w:pPr>
    </w:p>
    <w:p>
      <w:pPr>
        <w:pStyle w:val="6"/>
        <w:tabs>
          <w:tab w:val="left" w:pos="0"/>
          <w:tab w:val="left" w:pos="420"/>
          <w:tab w:val="left" w:pos="864"/>
        </w:tabs>
        <w:ind w:left="0" w:firstLine="0"/>
        <w:rPr>
          <w:rFonts w:eastAsia="宋体"/>
          <w:highlight w:val="none"/>
          <w:lang w:eastAsia="zh-CN"/>
        </w:rPr>
      </w:pPr>
      <w:bookmarkStart w:id="465" w:name="_Toc13062"/>
      <w:bookmarkStart w:id="466" w:name="_Toc6685"/>
      <w:bookmarkStart w:id="467" w:name="_Toc4757"/>
      <w:r>
        <w:rPr>
          <w:rFonts w:hint="eastAsia"/>
          <w:highlight w:val="none"/>
          <w:lang w:eastAsia="zh-CN"/>
        </w:rPr>
        <w:t>5.6.1.5</w:t>
      </w:r>
      <w:r>
        <w:rPr>
          <w:rFonts w:hint="eastAsia" w:eastAsia="宋体"/>
          <w:highlight w:val="none"/>
          <w:lang w:eastAsia="zh-CN"/>
        </w:rPr>
        <w:t xml:space="preserve"> </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REFSENS requirements</w:t>
      </w:r>
      <w:bookmarkEnd w:id="465"/>
      <w:bookmarkEnd w:id="466"/>
      <w:bookmarkEnd w:id="467"/>
    </w:p>
    <w:p>
      <w:pPr>
        <w:pStyle w:val="128"/>
        <w:rPr>
          <w:i w:val="0"/>
          <w:color w:val="auto"/>
          <w:highlight w:val="none"/>
          <w:lang w:val="en-US" w:eastAsia="zh-CN"/>
        </w:rPr>
      </w:pPr>
      <w:r>
        <w:rPr>
          <w:i w:val="0"/>
          <w:color w:val="auto"/>
          <w:highlight w:val="none"/>
          <w:lang w:val="en-US" w:eastAsia="zh-CN"/>
        </w:rPr>
        <w:t xml:space="preserve">As can be seen in the co-existence studies in </w:t>
      </w:r>
      <w:r>
        <w:rPr>
          <w:rFonts w:hint="eastAsia"/>
          <w:i w:val="0"/>
          <w:color w:val="auto"/>
          <w:highlight w:val="none"/>
          <w:lang w:val="en-US" w:eastAsia="zh-CN"/>
        </w:rPr>
        <w:t>5.6</w:t>
      </w:r>
      <w:r>
        <w:rPr>
          <w:i w:val="0"/>
          <w:color w:val="auto"/>
          <w:highlight w:val="none"/>
          <w:lang w:val="en-US" w:eastAsia="zh-CN"/>
        </w:rPr>
        <w:t>.1.3 there are 2</w:t>
      </w:r>
      <w:r>
        <w:rPr>
          <w:i w:val="0"/>
          <w:color w:val="auto"/>
          <w:highlight w:val="none"/>
          <w:vertAlign w:val="superscript"/>
          <w:lang w:val="en-US" w:eastAsia="zh-CN"/>
        </w:rPr>
        <w:t>nd</w:t>
      </w:r>
      <w:r>
        <w:rPr>
          <w:i w:val="0"/>
          <w:color w:val="auto"/>
          <w:highlight w:val="none"/>
          <w:lang w:val="en-US" w:eastAsia="zh-CN"/>
        </w:rPr>
        <w:t xml:space="preserve"> harmonics issues to DL n77. Values are reused from CA_n70-n78.</w:t>
      </w:r>
    </w:p>
    <w:p>
      <w:pPr>
        <w:pStyle w:val="112"/>
        <w:rPr>
          <w:highlight w:val="none"/>
        </w:rPr>
      </w:pPr>
      <w:r>
        <w:rPr>
          <w:rFonts w:eastAsia="宋体"/>
          <w:highlight w:val="none"/>
        </w:rPr>
        <w:t xml:space="preserve">Table </w:t>
      </w:r>
      <w:r>
        <w:rPr>
          <w:rFonts w:hint="eastAsia" w:eastAsia="宋体"/>
          <w:highlight w:val="none"/>
          <w:lang w:eastAsia="zh-CN"/>
        </w:rPr>
        <w:t>5.6</w:t>
      </w:r>
      <w:r>
        <w:rPr>
          <w:rFonts w:eastAsia="宋体"/>
          <w:highlight w:val="none"/>
        </w:rPr>
        <w:t xml:space="preserve">.1.5-1: </w:t>
      </w:r>
      <w:r>
        <w:rPr>
          <w:highlight w:val="none"/>
        </w:rPr>
        <w:t>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5"/>
        <w:gridCol w:w="862"/>
        <w:gridCol w:w="1034"/>
        <w:gridCol w:w="1727"/>
        <w:gridCol w:w="862"/>
        <w:gridCol w:w="727"/>
        <w:gridCol w:w="1435"/>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highlight w:val="none"/>
              </w:rPr>
            </w:pPr>
          </w:p>
        </w:tc>
        <w:tc>
          <w:tcPr>
            <w:tcW w:w="0" w:type="auto"/>
            <w:vMerge w:val="continue"/>
            <w:vAlign w:val="center"/>
          </w:tcPr>
          <w:p>
            <w:pPr>
              <w:spacing w:after="0"/>
              <w:rPr>
                <w:rFonts w:ascii="Arial" w:hAnsi="Arial" w:cs="Arial"/>
                <w:b/>
                <w:bCs/>
                <w:sz w:val="18"/>
                <w:szCs w:val="18"/>
                <w:highlight w:val="none"/>
              </w:rPr>
            </w:pP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vAlign w:val="center"/>
          </w:tcPr>
          <w:p>
            <w:pPr>
              <w:spacing w:after="0"/>
              <w:rPr>
                <w:rFonts w:ascii="Arial" w:hAnsi="Arial" w:cs="Arial"/>
                <w:b/>
                <w:bCs/>
                <w:sz w:val="18"/>
                <w:szCs w:val="18"/>
                <w:highlight w:val="none"/>
                <w:lang w:eastAsia="zh-CN"/>
              </w:rPr>
            </w:pPr>
          </w:p>
        </w:tc>
        <w:tc>
          <w:tcPr>
            <w:tcW w:w="0" w:type="auto"/>
            <w:vMerge w:val="continue"/>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n70</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25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23.9</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n70</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10</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50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13.8</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n70</w:t>
            </w:r>
          </w:p>
        </w:tc>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25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1.1</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6</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highlight w:val="none"/>
              </w:rPr>
            </w:pPr>
            <w:r>
              <w:rPr>
                <w:highlight w:val="none"/>
              </w:rPr>
              <w:t xml:space="preserve">NOTE 2:  The requirements should be verified for UL NR ARFCN of the aggressor (lower) band (superscript LB) such that </w:t>
            </w:r>
            <w:r>
              <w:rPr>
                <w:highlight w:val="none"/>
              </w:rPr>
              <w:object>
                <v:shape id="_x0000_i1029" o:spt="75" type="#_x0000_t75" style="height:12.85pt;width:78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highlight w:val="none"/>
              </w:rPr>
              <w:t xml:space="preserve">in MHz and </w:t>
            </w:r>
            <w:r>
              <w:rPr>
                <w:highlight w:val="none"/>
              </w:rPr>
              <w:object>
                <v:shape id="_x0000_i1030" o:spt="75" type="#_x0000_t75" style="height:12.85pt;width:202.3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9">
                  <o:LockedField>false</o:LockedField>
                </o:OLEObject>
              </w:object>
            </w:r>
            <w:r>
              <w:rPr>
                <w:highlight w:val="none"/>
              </w:rPr>
              <w:t xml:space="preserve"> with carrier frequency in the victim (higher) band in MHz and  the channel bandwidth configured in the lower band.</w:t>
            </w:r>
          </w:p>
          <w:p>
            <w:pPr>
              <w:pStyle w:val="117"/>
              <w:rPr>
                <w:highlight w:val="none"/>
              </w:rPr>
            </w:pPr>
            <w:r>
              <w:rPr>
                <w:highlight w:val="none"/>
              </w:rPr>
              <w:t>NOTE 6:</w:t>
            </w:r>
            <w:r>
              <w:rPr>
                <w:highlight w:val="none"/>
              </w:rPr>
              <w:tab/>
            </w:r>
            <w:r>
              <w:rPr>
                <w:highlight w:val="none"/>
              </w:rPr>
              <w:t xml:space="preserve">The requirements </w:t>
            </w:r>
            <w:r>
              <w:rPr>
                <w:rFonts w:hint="eastAsia"/>
                <w:highlight w:val="none"/>
              </w:rPr>
              <w:t xml:space="preserve">are </w:t>
            </w:r>
            <w:r>
              <w:rPr>
                <w:highlight w:val="none"/>
              </w:rPr>
              <w:t xml:space="preserve">only </w:t>
            </w:r>
            <w:r>
              <w:rPr>
                <w:rFonts w:hint="eastAsia"/>
                <w:highlight w:val="none"/>
              </w:rPr>
              <w:t xml:space="preserve">applicable to channel bandwidths </w:t>
            </w:r>
            <w:r>
              <w:rPr>
                <w:highlight w:val="none"/>
              </w:rPr>
              <w:t xml:space="preserve">no larger than 20 MHz and </w:t>
            </w:r>
            <w:r>
              <w:rPr>
                <w:rFonts w:hint="eastAsia"/>
                <w:highlight w:val="none"/>
              </w:rPr>
              <w:t xml:space="preserve">with a </w:t>
            </w:r>
            <w:r>
              <w:rPr>
                <w:highlight w:val="none"/>
              </w:rPr>
              <w:t>carrier frequenc</w:t>
            </w:r>
            <w:r>
              <w:rPr>
                <w:rFonts w:hint="eastAsia"/>
                <w:highlight w:val="none"/>
              </w:rPr>
              <w:t>y</w:t>
            </w:r>
            <w:r>
              <w:rPr>
                <w:highlight w:val="none"/>
              </w:rPr>
              <w:t xml:space="preserve"> at </w:t>
            </w:r>
            <w:r>
              <w:rPr>
                <w:highlight w:val="none"/>
              </w:rPr>
              <w:object>
                <v:shape id="_x0000_i1031" o:spt="75" type="#_x0000_t75" style="height:10.7pt;width:78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r>
              <w:rPr>
                <w:rFonts w:hint="eastAsia"/>
                <w:highlight w:val="none"/>
              </w:rPr>
              <w:t xml:space="preserve"> MHz offset from</w:t>
            </w:r>
            <w:r>
              <w:rPr>
                <w:highlight w:val="none"/>
              </w:rPr>
              <w:t xml:space="preserve"> </w:t>
            </w:r>
            <w:r>
              <w:rPr>
                <w:highlight w:val="none"/>
              </w:rPr>
              <w:object>
                <v:shape id="_x0000_i1032" o:spt="75" type="#_x0000_t75" style="height:10.7pt;width:23.55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22">
                  <o:LockedField>false</o:LockedField>
                </o:OLEObject>
              </w:object>
            </w:r>
            <w:r>
              <w:rPr>
                <w:highlight w:val="none"/>
              </w:rPr>
              <w:t xml:space="preserve"> in the victim (higher band) with </w:t>
            </w:r>
            <w:r>
              <w:rPr>
                <w:highlight w:val="none"/>
              </w:rPr>
              <w:object>
                <v:shape id="_x0000_i1033" o:spt="75" type="#_x0000_t75" style="height:10.7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3" DrawAspect="Content" ObjectID="_1468075733" r:id="rId24">
                  <o:LockedField>false</o:LockedField>
                </o:OLEObject>
              </w:object>
            </w:r>
            <w:r>
              <w:rPr>
                <w:highlight w:val="none"/>
              </w:rPr>
              <w:t>, where</w:t>
            </w:r>
            <w:r>
              <w:rPr>
                <w:highlight w:val="none"/>
                <w:lang w:val="en-US" w:eastAsia="zh-CN"/>
              </w:rPr>
              <w:drawing>
                <wp:inline distT="0" distB="0" distL="0" distR="0">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highlight w:val="none"/>
              </w:rPr>
              <w:t>and</w:t>
            </w:r>
            <w:r>
              <w:rPr>
                <w:highlight w:val="none"/>
              </w:rPr>
              <w:object>
                <v:shape id="_x0000_i1034" o:spt="75" type="#_x0000_t75" style="height:10.7pt;width:36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rPr>
                <w:highlight w:val="none"/>
              </w:rPr>
              <w:t>are the channel bandwidths configured in the aggressor (lower) and victim (higher) bands in MHz, respectively.</w:t>
            </w:r>
          </w:p>
        </w:tc>
      </w:tr>
    </w:tbl>
    <w:p>
      <w:pPr>
        <w:keepNext/>
        <w:keepLines/>
        <w:rPr>
          <w:highlight w:val="none"/>
          <w:lang w:eastAsia="ja-JP"/>
        </w:rPr>
      </w:pPr>
    </w:p>
    <w:p>
      <w:pPr>
        <w:pStyle w:val="112"/>
        <w:rPr>
          <w:highlight w:val="none"/>
        </w:rPr>
      </w:pPr>
      <w:r>
        <w:rPr>
          <w:highlight w:val="none"/>
          <w:lang w:eastAsia="ja-JP"/>
        </w:rPr>
        <w:t>Table 7.3A.</w:t>
      </w:r>
      <w:r>
        <w:rPr>
          <w:rFonts w:eastAsia="宋体"/>
          <w:highlight w:val="none"/>
          <w:lang w:eastAsia="zh-CN"/>
        </w:rPr>
        <w:t>4</w:t>
      </w:r>
      <w:r>
        <w:rPr>
          <w:highlight w:val="none"/>
          <w:lang w:eastAsia="ja-JP"/>
        </w:rPr>
        <w:t xml:space="preserve">-4: Reference sensitivity exceptions </w:t>
      </w:r>
      <w:r>
        <w:rPr>
          <w:highlight w:val="none"/>
        </w:rPr>
        <w:t>and uplink/downlink configurations</w:t>
      </w:r>
      <w:r>
        <w:rPr>
          <w:highlight w:val="none"/>
          <w:lang w:eastAsia="ja-JP"/>
        </w:rPr>
        <w:t xml:space="preserve"> due to harmonic mixing </w:t>
      </w:r>
      <w:r>
        <w:rPr>
          <w:rFonts w:eastAsia="宋体"/>
          <w:highlight w:val="none"/>
          <w:lang w:val="en-US" w:eastAsia="zh-CN"/>
        </w:rPr>
        <w:t xml:space="preserve">from a PC3 aggressor NR UL band </w:t>
      </w:r>
      <w:r>
        <w:rPr>
          <w:highlight w:val="none"/>
          <w:lang w:eastAsia="ja-JP"/>
        </w:rPr>
        <w:t>for</w:t>
      </w:r>
      <w:r>
        <w:rPr>
          <w:rFonts w:eastAsia="宋体"/>
          <w:highlight w:val="none"/>
          <w:lang w:val="en-US" w:eastAsia="zh-CN"/>
        </w:rPr>
        <w:t xml:space="preserve"> </w:t>
      </w:r>
      <w:r>
        <w:rPr>
          <w:highlight w:val="none"/>
        </w:rPr>
        <w:t>DL NR CA</w:t>
      </w:r>
      <w:r>
        <w:rPr>
          <w:rFonts w:eastAsia="宋体"/>
          <w:highlight w:val="none"/>
          <w:lang w:val="en-US" w:eastAsia="zh-CN"/>
        </w:rPr>
        <w:t xml:space="preserve"> </w:t>
      </w:r>
      <w:r>
        <w:rPr>
          <w:highlight w:val="none"/>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5"/>
        <w:gridCol w:w="874"/>
        <w:gridCol w:w="1085"/>
        <w:gridCol w:w="1493"/>
        <w:gridCol w:w="874"/>
        <w:gridCol w:w="734"/>
        <w:gridCol w:w="1483"/>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highlight w:val="none"/>
              </w:rPr>
            </w:pPr>
          </w:p>
        </w:tc>
        <w:tc>
          <w:tcPr>
            <w:tcW w:w="0" w:type="auto"/>
            <w:vMerge w:val="continue"/>
            <w:vAlign w:val="center"/>
          </w:tcPr>
          <w:p>
            <w:pPr>
              <w:spacing w:after="0"/>
              <w:rPr>
                <w:rFonts w:ascii="Arial" w:hAnsi="Arial" w:cs="Arial"/>
                <w:b/>
                <w:bCs/>
                <w:sz w:val="18"/>
                <w:szCs w:val="18"/>
                <w:highlight w:val="none"/>
              </w:rPr>
            </w:pP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vAlign w:val="center"/>
          </w:tcPr>
          <w:p>
            <w:pPr>
              <w:spacing w:after="0"/>
              <w:rPr>
                <w:rFonts w:ascii="Arial" w:hAnsi="Arial" w:cs="Arial"/>
                <w:b/>
                <w:bCs/>
                <w:sz w:val="18"/>
                <w:szCs w:val="18"/>
                <w:highlight w:val="none"/>
                <w:lang w:eastAsia="zh-CN"/>
              </w:rPr>
            </w:pPr>
          </w:p>
        </w:tc>
        <w:tc>
          <w:tcPr>
            <w:tcW w:w="0" w:type="auto"/>
            <w:vMerge w:val="continue"/>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r>
              <w:rPr>
                <w:rFonts w:ascii="Arial" w:hAnsi="Arial" w:cs="Arial"/>
                <w:sz w:val="18"/>
                <w:szCs w:val="18"/>
                <w:highlight w:val="none"/>
                <w:vertAlign w:val="superscript"/>
                <w:lang w:eastAsia="zh-CN"/>
              </w:rPr>
              <w:t>6</w:t>
            </w:r>
          </w:p>
        </w:tc>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N/A</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7</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highlight w:val="none"/>
              </w:rPr>
            </w:pPr>
            <w:r>
              <w:rPr>
                <w:rFonts w:cs="Arial"/>
                <w:highlight w:val="none"/>
                <w:lang w:eastAsia="ja-JP"/>
              </w:rPr>
              <w:t xml:space="preserve">NOTE </w:t>
            </w:r>
            <w:r>
              <w:rPr>
                <w:rFonts w:hint="eastAsia" w:eastAsia="宋体" w:cs="Arial"/>
                <w:highlight w:val="none"/>
                <w:lang w:val="en-US" w:eastAsia="zh-CN"/>
              </w:rPr>
              <w:t>6</w:t>
            </w:r>
            <w:r>
              <w:rPr>
                <w:rFonts w:cs="Arial"/>
                <w:highlight w:val="none"/>
                <w:lang w:eastAsia="ja-JP"/>
              </w:rPr>
              <w:t>:</w:t>
            </w:r>
            <w:r>
              <w:rPr>
                <w:rFonts w:cs="Arial"/>
                <w:highlight w:val="none"/>
                <w:lang w:eastAsia="ja-JP"/>
              </w:rPr>
              <w:tab/>
            </w:r>
            <w:r>
              <w:rPr>
                <w:rFonts w:cs="Arial"/>
                <w:highlight w:val="none"/>
                <w:lang w:eastAsia="ja-JP"/>
              </w:rPr>
              <w:t xml:space="preserve">For a UE which supports this band </w:t>
            </w:r>
            <w:r>
              <w:rPr>
                <w:highlight w:val="none"/>
                <w:lang w:eastAsia="ja-JP"/>
              </w:rPr>
              <w:t>combination</w:t>
            </w:r>
            <w:r>
              <w:rPr>
                <w:rFonts w:cs="Arial"/>
                <w:highlight w:val="none"/>
                <w:lang w:eastAsia="ja-JP"/>
              </w:rPr>
              <w:t xml:space="preserve"> only when the Band n77 frequency range restriction defined in NOTE 12 of Table 5.2-1 applies, the MSD test point(s) cannot be verified for the band combination and the test point(s) can be skipped.</w:t>
            </w:r>
          </w:p>
          <w:p>
            <w:pPr>
              <w:pStyle w:val="117"/>
              <w:rPr>
                <w:rFonts w:cs="Times New Roman"/>
                <w:bCs w:val="0"/>
                <w:snapToGrid w:val="0"/>
                <w:szCs w:val="21"/>
                <w:highlight w:val="none"/>
                <w:lang w:eastAsia="ja-JP"/>
              </w:rPr>
            </w:pPr>
            <w:r>
              <w:rPr>
                <w:rFonts w:cs="Arial"/>
                <w:highlight w:val="none"/>
              </w:rPr>
              <w:t xml:space="preserve">NOTE </w:t>
            </w:r>
            <w:r>
              <w:rPr>
                <w:rFonts w:hint="eastAsia" w:eastAsia="宋体" w:cs="Arial"/>
                <w:highlight w:val="none"/>
                <w:lang w:val="en-US" w:eastAsia="zh-CN"/>
              </w:rPr>
              <w:t>7</w:t>
            </w:r>
            <w:r>
              <w:rPr>
                <w:rFonts w:cs="Arial"/>
                <w:highlight w:val="none"/>
              </w:rPr>
              <w:t>:</w:t>
            </w:r>
            <w:r>
              <w:rPr>
                <w:rFonts w:cs="Arial"/>
                <w:highlight w:val="none"/>
              </w:rPr>
              <w:tab/>
            </w:r>
            <w:r>
              <w:rPr>
                <w:rFonts w:cs="Arial"/>
                <w:highlight w:val="none"/>
              </w:rPr>
              <w:t xml:space="preserve">The requirements should be verified for UL </w:t>
            </w:r>
            <w:r>
              <w:rPr>
                <w:rFonts w:hint="eastAsia" w:cs="Arial"/>
                <w:highlight w:val="none"/>
                <w:lang w:val="en-US" w:eastAsia="zh-CN"/>
              </w:rPr>
              <w:t>NR-</w:t>
            </w:r>
            <w:r>
              <w:rPr>
                <w:rFonts w:cs="Arial"/>
                <w:highlight w:val="none"/>
              </w:rPr>
              <w:t>ARFCN of the aggressor (higher) band (superscript HB)</w:t>
            </w:r>
            <w:r>
              <w:rPr>
                <w:highlight w:val="none"/>
                <w:lang w:eastAsia="ja-JP"/>
              </w:rPr>
              <w:t xml:space="preserve"> such that </w:t>
            </w:r>
            <w:bookmarkStart w:id="468" w:name="OLE_LINK21"/>
            <w:r>
              <w:rPr>
                <w:rFonts w:ascii="Times New Roman" w:hAnsi="Times New Roman" w:eastAsia="宋体"/>
                <w:snapToGrid w:val="0"/>
                <w:position w:val="-12"/>
                <w:sz w:val="20"/>
                <w:highlight w:val="none"/>
                <w:lang w:eastAsia="ja-JP"/>
              </w:rPr>
              <w:object>
                <v:shape id="_x0000_i1035" o:spt="75" type="#_x0000_t75" style="height:15.85pt;width:75.45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bookmarkEnd w:id="468"/>
            <w:r>
              <w:rPr>
                <w:snapToGrid w:val="0"/>
                <w:highlight w:val="none"/>
                <w:lang w:eastAsia="ja-JP"/>
              </w:rPr>
              <w:t xml:space="preserve">  </w:t>
            </w:r>
            <w:r>
              <w:rPr>
                <w:rFonts w:cs="Arial"/>
                <w:highlight w:val="none"/>
              </w:rPr>
              <w:t>in MHz a</w:t>
            </w:r>
            <w:r>
              <w:rPr>
                <w:rFonts w:cs="Arial"/>
                <w:highlight w:val="none"/>
                <w:lang w:eastAsia="zh-CN"/>
              </w:rPr>
              <w:t xml:space="preserve">nd </w:t>
            </w:r>
            <w:r>
              <w:rPr>
                <w:rFonts w:cs="Arial"/>
                <w:position w:val="-14"/>
                <w:highlight w:val="none"/>
                <w:lang w:eastAsia="zh-CN"/>
              </w:rPr>
              <w:object>
                <v:shape id="_x0000_i1036" o:spt="75" type="#_x0000_t75" style="height:10.7pt;width:203.55pt;" o:ole="t" filled="f" o:preferrelative="t" stroked="f" coordsize="21600,21600">
                  <v:path/>
                  <v:fill on="f" focussize="0,0"/>
                  <v:stroke on="f" joinstyle="miter"/>
                  <v:imagedata r:id="rId14" o:title=""/>
                  <o:lock v:ext="edit" aspectratio="t"/>
                  <w10:wrap type="none"/>
                  <w10:anchorlock/>
                </v:shape>
                <o:OLEObject Type="Embed" ProgID="Equation.DSMT4" ShapeID="_x0000_i1036" DrawAspect="Content" ObjectID="_1468075736" r:id="rId29">
                  <o:LockedField>false</o:LockedField>
                </o:OLEObject>
              </w:object>
            </w:r>
            <w:r>
              <w:rPr>
                <w:rFonts w:cs="Arial"/>
                <w:position w:val="-14"/>
                <w:highlight w:val="none"/>
                <w:lang w:eastAsia="zh-CN"/>
              </w:rPr>
              <w:t xml:space="preserve"> </w:t>
            </w:r>
            <w:r>
              <w:rPr>
                <w:rFonts w:cs="Arial"/>
                <w:highlight w:val="none"/>
              </w:rPr>
              <w:t xml:space="preserve">with </w:t>
            </w:r>
            <w:r>
              <w:rPr>
                <w:rFonts w:cs="Arial"/>
                <w:position w:val="-10"/>
                <w:highlight w:val="none"/>
                <w:lang w:val="en-US" w:eastAsia="zh-CN"/>
              </w:rPr>
              <w:drawing>
                <wp:inline distT="0" distB="0" distL="0" distR="0">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highlight w:val="none"/>
              </w:rPr>
              <w:t xml:space="preserve"> the carrier frequency in the victim (lower) band and </w:t>
            </w:r>
            <w:r>
              <w:rPr>
                <w:rFonts w:cs="Arial"/>
                <w:position w:val="-12"/>
                <w:highlight w:val="none"/>
                <w:lang w:val="en-US" w:eastAsia="zh-CN"/>
              </w:rPr>
              <w:drawing>
                <wp:inline distT="0" distB="0" distL="0" distR="0">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highlight w:val="none"/>
              </w:rPr>
              <w:t> the channel bandwidth configured in the higher band</w:t>
            </w:r>
            <w:r>
              <w:rPr>
                <w:snapToGrid w:val="0"/>
                <w:highlight w:val="none"/>
                <w:lang w:eastAsia="ja-JP"/>
              </w:rPr>
              <w:t>.</w:t>
            </w:r>
          </w:p>
        </w:tc>
      </w:tr>
    </w:tbl>
    <w:p>
      <w:pPr>
        <w:keepNext/>
        <w:keepLines/>
        <w:rPr>
          <w:highlight w:val="none"/>
          <w:lang w:eastAsia="ja-JP"/>
        </w:rPr>
      </w:pPr>
      <w:r>
        <w:rPr>
          <w:highlight w:val="none"/>
          <w:lang w:eastAsia="ja-JP"/>
        </w:rPr>
        <w:t xml:space="preserve"> </w:t>
      </w:r>
    </w:p>
    <w:p>
      <w:pPr>
        <w:pStyle w:val="6"/>
        <w:rPr>
          <w:highlight w:val="none"/>
        </w:rPr>
      </w:pPr>
      <w:bookmarkStart w:id="469" w:name="_Toc1168"/>
      <w:bookmarkStart w:id="470" w:name="_Toc31497"/>
      <w:bookmarkStart w:id="471" w:name="_Toc14519"/>
      <w:r>
        <w:rPr>
          <w:rFonts w:hint="eastAsia" w:eastAsia="宋体"/>
          <w:highlight w:val="none"/>
          <w:lang w:eastAsia="zh-CN"/>
        </w:rPr>
        <w:t>5.6</w:t>
      </w:r>
      <w:r>
        <w:rPr>
          <w:highlight w:val="none"/>
        </w:rPr>
        <w:t>.1.6</w:t>
      </w:r>
      <w:r>
        <w:rPr>
          <w:highlight w:val="none"/>
        </w:rPr>
        <w:tab/>
      </w:r>
      <w:r>
        <w:rPr>
          <w:rFonts w:cs="Arial"/>
          <w:szCs w:val="22"/>
          <w:highlight w:val="none"/>
          <w:lang w:val="en-US" w:eastAsia="zh-CN"/>
        </w:rPr>
        <w:t>OOB blocking exception requirements</w:t>
      </w:r>
      <w:bookmarkEnd w:id="469"/>
      <w:bookmarkEnd w:id="470"/>
      <w:bookmarkEnd w:id="471"/>
    </w:p>
    <w:p>
      <w:pPr>
        <w:rPr>
          <w:highlight w:val="none"/>
          <w:lang w:eastAsia="zh-CN"/>
        </w:rPr>
      </w:pPr>
      <w:r>
        <w:rPr>
          <w:highlight w:val="none"/>
          <w:lang w:eastAsia="zh-CN"/>
        </w:rPr>
        <w:t>There is no OOB exception for this CA combination.</w:t>
      </w:r>
    </w:p>
    <w:p>
      <w:pPr>
        <w:pStyle w:val="112"/>
        <w:rPr>
          <w:rFonts w:cs="Arial"/>
          <w:highlight w:val="none"/>
        </w:rPr>
      </w:pPr>
      <w:r>
        <w:rPr>
          <w:rFonts w:cs="Arial"/>
          <w:highlight w:val="none"/>
        </w:rPr>
        <w:t xml:space="preserve">Table </w:t>
      </w:r>
      <w:r>
        <w:rPr>
          <w:rFonts w:hint="eastAsia" w:cs="Arial"/>
          <w:highlight w:val="none"/>
          <w:lang w:val="en-US" w:eastAsia="zh-CN"/>
        </w:rPr>
        <w:t>5.6</w:t>
      </w:r>
      <w:r>
        <w:rPr>
          <w:rFonts w:cs="Arial"/>
          <w:highlight w:val="none"/>
          <w:lang w:val="en-US" w:eastAsia="zh-CN"/>
        </w:rPr>
        <w:t>.1.6-1</w:t>
      </w:r>
      <w:r>
        <w:rPr>
          <w:rFonts w:cs="Arial"/>
          <w:highlight w:val="none"/>
        </w:rPr>
        <w:t>: CA band</w:t>
      </w:r>
      <w:r>
        <w:rPr>
          <w:rFonts w:cs="Arial"/>
          <w:highlight w:val="none"/>
          <w:lang w:eastAsia="zh-CN"/>
        </w:rPr>
        <w:t xml:space="preserve"> combination </w:t>
      </w:r>
      <w:r>
        <w:rPr>
          <w:rFonts w:cs="Arial"/>
          <w:highlight w:val="none"/>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highlight w:val="none"/>
              </w:rPr>
            </w:pPr>
          </w:p>
        </w:tc>
      </w:tr>
    </w:tbl>
    <w:p>
      <w:pPr>
        <w:keepNext/>
        <w:keepLines/>
        <w:rPr>
          <w:highlight w:val="none"/>
          <w:lang w:eastAsia="ja-JP"/>
        </w:rPr>
      </w:pPr>
    </w:p>
    <w:p>
      <w:pPr>
        <w:pStyle w:val="5"/>
        <w:tabs>
          <w:tab w:val="left" w:pos="0"/>
          <w:tab w:val="left" w:pos="420"/>
        </w:tabs>
        <w:rPr>
          <w:highlight w:val="none"/>
          <w:lang w:eastAsia="zh-CN"/>
        </w:rPr>
      </w:pPr>
      <w:bookmarkStart w:id="472" w:name="_Toc15700"/>
      <w:bookmarkStart w:id="473" w:name="_Toc24819"/>
      <w:bookmarkStart w:id="474" w:name="_Toc31550"/>
      <w:r>
        <w:rPr>
          <w:rFonts w:hint="eastAsia"/>
          <w:highlight w:val="none"/>
          <w:lang w:val="en-US" w:eastAsia="zh-CN"/>
        </w:rPr>
        <w:t>5.6.2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472"/>
      <w:bookmarkEnd w:id="473"/>
      <w:bookmarkEnd w:id="474"/>
    </w:p>
    <w:p>
      <w:pPr>
        <w:pStyle w:val="6"/>
        <w:spacing w:before="180"/>
        <w:rPr>
          <w:rFonts w:cs="Arial"/>
          <w:highlight w:val="none"/>
          <w:lang w:val="en-US" w:eastAsia="zh-CN"/>
        </w:rPr>
      </w:pPr>
      <w:bookmarkStart w:id="475" w:name="_Toc16924"/>
      <w:bookmarkStart w:id="476" w:name="_Toc19656"/>
      <w:bookmarkStart w:id="477" w:name="_Toc13719"/>
      <w:r>
        <w:rPr>
          <w:rFonts w:hint="eastAsia" w:cs="Arial"/>
          <w:highlight w:val="none"/>
          <w:lang w:val="en-US" w:eastAsia="zh-CN"/>
        </w:rPr>
        <w:t>5.6</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475"/>
      <w:bookmarkEnd w:id="476"/>
      <w:bookmarkEnd w:id="477"/>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5.6</w:t>
      </w:r>
      <w:r>
        <w:rPr>
          <w:rFonts w:ascii="Arial" w:hAnsi="Arial" w:cs="Arial"/>
          <w:b/>
          <w:highlight w:val="none"/>
          <w:lang w:val="en-US" w:eastAsia="zh-CN"/>
        </w:rPr>
        <w:t>.2</w:t>
      </w:r>
      <w:r>
        <w:rPr>
          <w:rFonts w:ascii="Arial" w:hAnsi="Arial" w:cs="Arial"/>
          <w:b/>
          <w:highlight w:val="none"/>
          <w:lang w:val="en-US"/>
        </w:rPr>
        <w:t>.</w:t>
      </w:r>
      <w:r>
        <w:rPr>
          <w:rFonts w:hint="eastAsia"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3"/>
              <w:rPr>
                <w:rFonts w:cs="Arial"/>
                <w:highlight w:val="none"/>
              </w:rPr>
            </w:pPr>
            <w:r>
              <w:rPr>
                <w:rFonts w:cs="Arial"/>
                <w:highlight w:val="none"/>
              </w:rPr>
              <w:t>Uplink CA Configuration</w:t>
            </w:r>
          </w:p>
        </w:tc>
        <w:tc>
          <w:tcPr>
            <w:tcW w:w="2622" w:type="dxa"/>
          </w:tcPr>
          <w:p>
            <w:pPr>
              <w:pStyle w:val="103"/>
              <w:rPr>
                <w:rFonts w:cs="Arial"/>
                <w:highlight w:val="none"/>
              </w:rPr>
            </w:pPr>
            <w:r>
              <w:rPr>
                <w:rFonts w:cs="Arial"/>
                <w:highlight w:val="none"/>
              </w:rPr>
              <w:t>Class 3 (dBm)</w:t>
            </w:r>
          </w:p>
        </w:tc>
        <w:tc>
          <w:tcPr>
            <w:tcW w:w="2930" w:type="dxa"/>
          </w:tcPr>
          <w:p>
            <w:pPr>
              <w:pStyle w:val="103"/>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4"/>
              <w:rPr>
                <w:rFonts w:cs="Arial"/>
                <w:highlight w:val="none"/>
                <w:lang w:val="en-US" w:eastAsia="zh-CN"/>
              </w:rPr>
            </w:pPr>
            <w:r>
              <w:rPr>
                <w:rFonts w:cs="Arial"/>
                <w:highlight w:val="none"/>
                <w:lang w:val="en-US" w:eastAsia="zh-CN"/>
              </w:rPr>
              <w:t>CA_n70A-n77A</w:t>
            </w:r>
          </w:p>
        </w:tc>
        <w:tc>
          <w:tcPr>
            <w:tcW w:w="2622" w:type="dxa"/>
          </w:tcPr>
          <w:p>
            <w:pPr>
              <w:pStyle w:val="104"/>
              <w:rPr>
                <w:rFonts w:cs="Arial"/>
                <w:highlight w:val="none"/>
                <w:lang w:val="en-US" w:eastAsia="zh-CN"/>
              </w:rPr>
            </w:pPr>
            <w:r>
              <w:rPr>
                <w:rFonts w:cs="Arial"/>
                <w:highlight w:val="none"/>
                <w:lang w:val="en-US" w:eastAsia="zh-CN"/>
              </w:rPr>
              <w:t>23</w:t>
            </w:r>
          </w:p>
        </w:tc>
        <w:tc>
          <w:tcPr>
            <w:tcW w:w="2930" w:type="dxa"/>
          </w:tcPr>
          <w:p>
            <w:pPr>
              <w:pStyle w:val="104"/>
              <w:rPr>
                <w:rFonts w:cs="Arial"/>
                <w:highlight w:val="none"/>
              </w:rPr>
            </w:pPr>
            <w:r>
              <w:rPr>
                <w:rFonts w:cs="Arial"/>
                <w:highlight w:val="none"/>
              </w:rPr>
              <w:t>+2/-3</w:t>
            </w:r>
          </w:p>
        </w:tc>
      </w:tr>
    </w:tbl>
    <w:p>
      <w:pPr>
        <w:rPr>
          <w:highlight w:val="none"/>
          <w:lang w:eastAsia="ko-KR"/>
        </w:rPr>
      </w:pPr>
    </w:p>
    <w:p>
      <w:pPr>
        <w:pStyle w:val="6"/>
        <w:tabs>
          <w:tab w:val="left" w:pos="0"/>
          <w:tab w:val="left" w:pos="420"/>
          <w:tab w:val="left" w:pos="864"/>
        </w:tabs>
        <w:ind w:left="0" w:firstLine="0"/>
        <w:rPr>
          <w:highlight w:val="none"/>
          <w:lang w:eastAsia="zh-CN"/>
        </w:rPr>
      </w:pPr>
      <w:bookmarkStart w:id="478" w:name="_Toc8251"/>
      <w:bookmarkStart w:id="479" w:name="_Toc32349"/>
      <w:bookmarkStart w:id="480" w:name="_Toc19090"/>
      <w:r>
        <w:rPr>
          <w:rFonts w:hint="eastAsia"/>
          <w:highlight w:val="none"/>
          <w:lang w:val="en-US" w:eastAsia="zh-CN"/>
        </w:rPr>
        <w:t>5.6.2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eastAsia="zh-CN"/>
        </w:rPr>
        <w:t>UE co-existence studies</w:t>
      </w:r>
      <w:bookmarkEnd w:id="478"/>
      <w:bookmarkEnd w:id="479"/>
      <w:bookmarkEnd w:id="480"/>
    </w:p>
    <w:p>
      <w:pPr>
        <w:rPr>
          <w:highlight w:val="none"/>
        </w:rPr>
      </w:pPr>
      <w:r>
        <w:rPr>
          <w:highlight w:val="none"/>
        </w:rPr>
        <w:t xml:space="preserve">Table </w:t>
      </w:r>
      <w:r>
        <w:rPr>
          <w:rFonts w:hint="eastAsia"/>
          <w:highlight w:val="none"/>
          <w:lang w:val="en-US" w:eastAsia="zh-CN"/>
        </w:rPr>
        <w:t>5.6.2</w:t>
      </w:r>
      <w:r>
        <w:rPr>
          <w:highlight w:val="none"/>
          <w:lang w:eastAsia="zh-CN"/>
        </w:rPr>
        <w:t>.</w:t>
      </w:r>
      <w:r>
        <w:rPr>
          <w:rFonts w:hint="eastAsia"/>
          <w:highlight w:val="none"/>
          <w:lang w:val="en-US" w:eastAsia="zh-CN"/>
        </w:rPr>
        <w:t>2</w:t>
      </w:r>
      <w:r>
        <w:rPr>
          <w:highlight w:val="none"/>
        </w:rPr>
        <w:t>-1 list B</w:t>
      </w:r>
      <w:r>
        <w:rPr>
          <w:rFonts w:hint="eastAsia"/>
          <w:highlight w:val="none"/>
          <w:lang w:eastAsia="ja-JP"/>
        </w:rPr>
        <w:t xml:space="preserve">and </w:t>
      </w:r>
      <w:r>
        <w:rPr>
          <w:highlight w:val="none"/>
          <w:lang w:val="en-US" w:eastAsia="zh-CN"/>
        </w:rPr>
        <w:t>n70</w:t>
      </w:r>
      <w:r>
        <w:rPr>
          <w:rFonts w:hint="eastAsia"/>
          <w:highlight w:val="none"/>
          <w:lang w:eastAsia="ja-JP"/>
        </w:rPr>
        <w:t xml:space="preserve"> </w:t>
      </w:r>
      <w:r>
        <w:rPr>
          <w:highlight w:val="none"/>
        </w:rPr>
        <w:t>+ B</w:t>
      </w:r>
      <w:r>
        <w:rPr>
          <w:rFonts w:hint="eastAsia"/>
          <w:highlight w:val="none"/>
          <w:lang w:eastAsia="ja-JP"/>
        </w:rPr>
        <w:t xml:space="preserve">and </w:t>
      </w:r>
      <w:r>
        <w:rPr>
          <w:highlight w:val="none"/>
          <w:lang w:val="en-US" w:eastAsia="zh-CN"/>
        </w:rPr>
        <w:t xml:space="preserve">n77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jc w:val="center"/>
        <w:rPr>
          <w:highlight w:val="none"/>
          <w:lang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5.6</w:t>
      </w:r>
      <w:r>
        <w:rPr>
          <w:rFonts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n70</w:t>
      </w:r>
      <w:r>
        <w:rPr>
          <w:rFonts w:ascii="Arial" w:hAnsi="Arial" w:cs="Arial"/>
          <w:b/>
          <w:bCs/>
          <w:highlight w:val="none"/>
          <w:lang w:val="en-US"/>
        </w:rPr>
        <w:t xml:space="preserve"> and Band </w:t>
      </w:r>
      <w:r>
        <w:rPr>
          <w:rFonts w:ascii="Arial" w:hAnsi="Arial" w:cs="Arial"/>
          <w:b/>
          <w:bCs/>
          <w:highlight w:val="none"/>
          <w:lang w:val="en-US" w:eastAsia="zh-CN"/>
        </w:rPr>
        <w:t>n77</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(3450-3550 MHz)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1695</w:t>
            </w:r>
          </w:p>
        </w:tc>
        <w:tc>
          <w:tcPr>
            <w:tcW w:w="1842"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1710</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4200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1740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1855</w:t>
            </w:r>
          </w:p>
        </w:tc>
        <w:tc>
          <w:tcPr>
            <w:tcW w:w="1985"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4114</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5049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160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5751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6840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6970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FFFFFF" w:themeFill="background1"/>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1535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1680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11786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8535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8680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13449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3480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8228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10098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3230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3390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12351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15986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10230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10390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14014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17649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2015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1770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10972</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13740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14070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9042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10947</w:t>
            </w:r>
          </w:p>
        </w:tc>
      </w:tr>
    </w:tbl>
    <w:p>
      <w:pPr>
        <w:rPr>
          <w:highlight w:val="none"/>
          <w:lang w:eastAsia="ko-KR"/>
        </w:rPr>
      </w:pPr>
    </w:p>
    <w:p>
      <w:pPr>
        <w:rPr>
          <w:highlight w:val="none"/>
        </w:rPr>
      </w:pPr>
      <w:r>
        <w:rPr>
          <w:iCs/>
          <w:highlight w:val="none"/>
          <w:lang w:val="en-US" w:eastAsia="zh-CN"/>
        </w:rPr>
        <w:t>Since i</w:t>
      </w:r>
      <w:r>
        <w:rPr>
          <w:rFonts w:cs="Arial"/>
          <w:highlight w:val="none"/>
          <w:lang w:val="en-US"/>
        </w:rPr>
        <w:t>n</w:t>
      </w:r>
      <w:r>
        <w:rPr>
          <w:rFonts w:cs="Arial"/>
          <w:highlight w:val="none"/>
        </w:rPr>
        <w:t xml:space="preserve"> the USA, </w:t>
      </w:r>
      <w:r>
        <w:rPr>
          <w:szCs w:val="18"/>
          <w:highlight w:val="none"/>
        </w:rPr>
        <w:t>n77 band is restricted to 3450 – 3550 MHz and 3700 – 3980 MHz, IMD products are calculated based on those frequencies.</w:t>
      </w:r>
      <w:r>
        <w:rPr>
          <w:highlight w:val="none"/>
        </w:rPr>
        <w:t xml:space="preserve"> </w:t>
      </w:r>
      <w:r>
        <w:rPr>
          <w:highlight w:val="none"/>
          <w:lang w:eastAsia="ko-KR"/>
        </w:rPr>
        <w:t xml:space="preserve">And based on the </w:t>
      </w:r>
      <w:r>
        <w:rPr>
          <w:highlight w:val="none"/>
          <w:lang w:val="en-US" w:eastAsia="zh-CN"/>
        </w:rPr>
        <w:t>t</w:t>
      </w:r>
      <w:r>
        <w:rPr>
          <w:highlight w:val="none"/>
          <w:lang w:eastAsia="ko-KR"/>
        </w:rPr>
        <w:t xml:space="preserve">able above it can be seen that </w:t>
      </w:r>
    </w:p>
    <w:p>
      <w:pPr>
        <w:pStyle w:val="153"/>
        <w:numPr>
          <w:ilvl w:val="0"/>
          <w:numId w:val="0"/>
        </w:numPr>
        <w:shd w:val="clear" w:color="auto" w:fill="FFFFFF" w:themeFill="background1"/>
        <w:ind w:left="360" w:leftChars="0"/>
        <w:rPr>
          <w:highlight w:val="none"/>
          <w:lang w:eastAsia="ko-KR"/>
        </w:rPr>
      </w:pPr>
      <w:r>
        <w:rPr>
          <w:highlight w:val="none"/>
          <w:lang w:eastAsia="ko-KR"/>
        </w:rPr>
        <w:t>IMD2 and IMD5 may affect own Rx frequencies of band n70.</w:t>
      </w:r>
    </w:p>
    <w:p>
      <w:pPr>
        <w:rPr>
          <w:highlight w:val="none"/>
          <w:lang w:eastAsia="ko-KR"/>
        </w:rPr>
      </w:pP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5.6.2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ascii="Arial" w:hAnsi="Arial"/>
                <w:b/>
                <w:sz w:val="18"/>
                <w:highlight w:val="none"/>
                <w:lang w:val="en-US" w:eastAsia="zh-CN"/>
              </w:rPr>
              <w:t>UL NR</w:t>
            </w:r>
            <w:r>
              <w:rPr>
                <w:rFonts w:ascii="Arial" w:hAnsi="Arial"/>
                <w:b/>
                <w:sz w:val="18"/>
                <w:highlight w:val="none"/>
              </w:rPr>
              <w:t xml:space="preserve"> </w:t>
            </w:r>
            <w:r>
              <w:rPr>
                <w:rFonts w:hint="eastAsia" w:ascii="Arial" w:hAnsi="Arial"/>
                <w:b/>
                <w:sz w:val="18"/>
                <w:highlight w:val="none"/>
                <w:lang w:val="en-US" w:eastAsia="zh-CN"/>
              </w:rPr>
              <w:t>CA</w:t>
            </w:r>
            <w:r>
              <w:rPr>
                <w:rFonts w:ascii="Arial" w:hAnsi="Arial"/>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hAnsi="Arial"/>
                <w:b/>
                <w:sz w:val="18"/>
                <w:highlight w:val="none"/>
              </w:rPr>
              <w:t xml:space="preserve">Maximum </w:t>
            </w:r>
            <w:r>
              <w:rPr>
                <w:rFonts w:ascii="Arial" w:hAnsi="Arial"/>
                <w:b/>
                <w:sz w:val="18"/>
                <w:highlight w:val="none"/>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ascii="Arial" w:hAnsi="Arial" w:cs="Arial"/>
                <w:sz w:val="18"/>
                <w:szCs w:val="18"/>
                <w:highlight w:val="none"/>
                <w:lang w:eastAsia="zh-CN"/>
              </w:rPr>
              <w:t>CA</w:t>
            </w:r>
            <w:r>
              <w:rPr>
                <w:rFonts w:ascii="Arial" w:hAnsi="Arial" w:cs="Arial"/>
                <w:sz w:val="18"/>
                <w:szCs w:val="18"/>
                <w:highlight w:val="none"/>
                <w:lang w:eastAsia="ja-JP"/>
              </w:rPr>
              <w:t>_</w:t>
            </w:r>
            <w:r>
              <w:rPr>
                <w:rFonts w:ascii="Arial" w:hAnsi="Arial" w:cs="Arial"/>
                <w:sz w:val="18"/>
                <w:szCs w:val="18"/>
                <w:highlight w:val="none"/>
                <w:lang w:val="en-US" w:eastAsia="zh-CN"/>
              </w:rPr>
              <w:t>n70</w:t>
            </w:r>
            <w:r>
              <w:rPr>
                <w:rFonts w:ascii="Arial" w:hAnsi="Arial" w:cs="Arial"/>
                <w:sz w:val="18"/>
                <w:szCs w:val="18"/>
                <w:highlight w:val="none"/>
                <w:lang w:eastAsia="ja-JP"/>
              </w:rPr>
              <w:t>-n77</w:t>
            </w:r>
          </w:p>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lang w:val="sv-SE" w:eastAsia="zh-CN"/>
              </w:rPr>
            </w:pPr>
            <w:r>
              <w:rPr>
                <w:rFonts w:ascii="Arial" w:hAnsi="Arial" w:cs="Arial"/>
                <w:highlight w:val="none"/>
              </w:rPr>
              <w:t>E-UTRA Band 2, 4, 5, 12, 13, 14, 17, 24, 25, 26, 29, 30, 50, 51, 53, 66, 70, 71, 74, 85, 103</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E-UTRA Band 41</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Frequency range</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lang w:eastAsia="zh-CN"/>
              </w:rPr>
              <w:t>1884.5</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1915.7</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-41</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0.3</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117"/>
              <w:rPr>
                <w:rFonts w:eastAsia="宋体"/>
                <w:highlight w:val="none"/>
              </w:rPr>
            </w:pPr>
            <w:r>
              <w:rPr>
                <w:rFonts w:eastAsia="宋体"/>
                <w:highlight w:val="none"/>
              </w:rPr>
              <w:t>NOTE 2:</w:t>
            </w:r>
            <w:r>
              <w:rPr>
                <w:rFonts w:eastAsia="宋体"/>
                <w:highlight w:val="none"/>
              </w:rPr>
              <w:tab/>
            </w:r>
            <w:r>
              <w:rPr>
                <w:rFonts w:eastAsia="宋体"/>
                <w:highlight w:val="none"/>
              </w:rPr>
              <w:t>As exceptions, measurements with a level up to the applicable requirements defined in Table 6.5.3.1-2 are permitted for each assigned NR carrier used in the measurement due to 2nd, 3rd, 4th or 5</w:t>
            </w:r>
            <w:r>
              <w:rPr>
                <w:rFonts w:eastAsia="宋体"/>
                <w:highlight w:val="none"/>
                <w:vertAlign w:val="superscript"/>
              </w:rPr>
              <w:t>th</w:t>
            </w:r>
            <w:r>
              <w:rPr>
                <w:rFonts w:eastAsia="宋体"/>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highlight w:val="none"/>
                <w:vertAlign w:val="subscript"/>
              </w:rPr>
              <w:t>CRB</w:t>
            </w:r>
            <w:r>
              <w:rPr>
                <w:rFonts w:eastAsia="宋体"/>
                <w:highlight w:val="none"/>
              </w:rPr>
              <w:t xml:space="preserve"> x 180kHz), where N is 2, 3, 4, 5 for the 2nd, 3rd, 4th or 5th harmonic respectively. The exception is allowed if the measurement bandwidth (MBW) totally or partially overlaps the overall exception interval.</w:t>
            </w:r>
          </w:p>
          <w:p>
            <w:pPr>
              <w:pStyle w:val="117"/>
              <w:rPr>
                <w:highlight w:val="none"/>
                <w:lang w:eastAsia="zh-CN"/>
              </w:rPr>
            </w:pPr>
            <w:r>
              <w:rPr>
                <w:rFonts w:eastAsia="宋体"/>
                <w:highlight w:val="none"/>
              </w:rPr>
              <w:t>NOTE 3:</w:t>
            </w:r>
            <w:r>
              <w:rPr>
                <w:rFonts w:eastAsia="宋体"/>
                <w:highlight w:val="none"/>
              </w:rPr>
              <w:tab/>
            </w:r>
            <w:r>
              <w:rPr>
                <w:rFonts w:eastAsia="宋体"/>
                <w:highlight w:val="none"/>
              </w:rPr>
              <w:t>Applicable when co-existence with PHS system operating in 1884.5 -1915.7 MHz</w:t>
            </w:r>
          </w:p>
        </w:tc>
      </w:tr>
    </w:tbl>
    <w:p>
      <w:pPr>
        <w:pStyle w:val="128"/>
        <w:rPr>
          <w:i w:val="0"/>
          <w:iCs/>
          <w:color w:val="auto"/>
          <w:highlight w:val="none"/>
        </w:rPr>
      </w:pPr>
    </w:p>
    <w:p>
      <w:pPr>
        <w:pStyle w:val="6"/>
        <w:tabs>
          <w:tab w:val="left" w:pos="0"/>
          <w:tab w:val="left" w:pos="420"/>
          <w:tab w:val="left" w:pos="864"/>
        </w:tabs>
        <w:ind w:left="0" w:firstLine="0"/>
        <w:rPr>
          <w:highlight w:val="none"/>
          <w:lang w:val="en-US" w:eastAsia="zh-CN"/>
        </w:rPr>
      </w:pPr>
      <w:bookmarkStart w:id="481" w:name="_Toc8382"/>
      <w:bookmarkStart w:id="482" w:name="_Toc4967"/>
      <w:bookmarkStart w:id="483" w:name="_Toc25167"/>
      <w:r>
        <w:rPr>
          <w:rFonts w:hint="eastAsia"/>
          <w:highlight w:val="none"/>
          <w:lang w:val="en-US" w:eastAsia="zh-CN"/>
        </w:rPr>
        <w:t>5.6.2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481"/>
      <w:bookmarkEnd w:id="482"/>
      <w:bookmarkEnd w:id="483"/>
    </w:p>
    <w:p>
      <w:pPr>
        <w:rPr>
          <w:highlight w:val="none"/>
        </w:rPr>
      </w:pPr>
      <w:r>
        <w:rPr>
          <w:highlight w:val="none"/>
        </w:rPr>
        <w:t>Based on the co-existence studies the following MSD need to be defined. Values are reused from CA_n70-n78 for IMD2 and IMD5</w:t>
      </w:r>
    </w:p>
    <w:p>
      <w:pPr>
        <w:jc w:val="center"/>
        <w:rPr>
          <w:rFonts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5.6.2.3-1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rPr>
                <w:highlight w:val="none"/>
              </w:rPr>
            </w:pPr>
            <w:r>
              <w:rPr>
                <w:highlight w:val="none"/>
                <w:lang w:eastAsia="zh-CN"/>
              </w:rPr>
              <w:t>O</w:t>
            </w:r>
            <w:r>
              <w:rPr>
                <w:rFonts w:hint="eastAsia"/>
                <w:highlight w:val="none"/>
                <w:lang w:eastAsia="zh-CN"/>
              </w:rPr>
              <w:t>perating b</w:t>
            </w:r>
            <w:r>
              <w:rPr>
                <w:highlight w:val="none"/>
              </w:rPr>
              <w:t>and / Channel bandwidth / N</w:t>
            </w:r>
            <w:r>
              <w:rPr>
                <w:highlight w:val="none"/>
                <w:vertAlign w:val="subscript"/>
              </w:rPr>
              <w:t>RB</w:t>
            </w:r>
            <w:r>
              <w:rPr>
                <w:highlight w:val="none"/>
              </w:rP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w:t>
            </w:r>
            <w:r>
              <w:rPr>
                <w:highlight w:val="none"/>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DL F</w:t>
            </w:r>
            <w:r>
              <w:rPr>
                <w:highlight w:val="none"/>
                <w:vertAlign w:val="subscript"/>
              </w:rPr>
              <w:t>c</w:t>
            </w:r>
            <w:r>
              <w:rPr>
                <w:highlight w:val="none"/>
              </w:rP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MSD </w:t>
            </w:r>
            <w:r>
              <w:rPr>
                <w:highlight w:val="none"/>
              </w:rPr>
              <w:br w:type="textWrapping"/>
            </w:r>
            <w:r>
              <w:rPr>
                <w:highlight w:val="none"/>
              </w:rPr>
              <w:t>(dB)</w:t>
            </w:r>
          </w:p>
        </w:tc>
        <w:tc>
          <w:tcPr>
            <w:tcW w:w="1152"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rPr>
                <w:highlight w:val="none"/>
              </w:rPr>
            </w:pPr>
            <w:r>
              <w:rPr>
                <w:highlight w:val="none"/>
                <w:lang w:eastAsia="ja-JP"/>
              </w:rPr>
              <w:t>CA_n70-n77</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zh-CN"/>
              </w:rPr>
              <w:t>n70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1702.5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2002.5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highlight w:val="none"/>
                <w:lang w:eastAsia="zh-CN"/>
              </w:rPr>
              <w:t>31</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3705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zh-CN"/>
              </w:rPr>
              <w:t>3705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1697.5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1997.5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zh-CN"/>
              </w:rPr>
              <w:t>5.0</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3545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3545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r>
    </w:tbl>
    <w:p>
      <w:pPr>
        <w:rPr>
          <w:highlight w:val="none"/>
        </w:rPr>
      </w:pPr>
    </w:p>
    <w:p>
      <w:pPr>
        <w:keepNext/>
        <w:keepLines/>
        <w:spacing w:before="180"/>
        <w:ind w:left="1134" w:hanging="1134"/>
        <w:outlineLvl w:val="1"/>
        <w:rPr>
          <w:rFonts w:ascii="Arial" w:hAnsi="Arial" w:eastAsia="等线"/>
          <w:sz w:val="32"/>
          <w:highlight w:val="none"/>
        </w:rPr>
      </w:pPr>
      <w:r>
        <w:rPr>
          <w:rFonts w:hint="eastAsia" w:ascii="Arial" w:hAnsi="Arial" w:eastAsia="等线"/>
          <w:sz w:val="32"/>
          <w:highlight w:val="none"/>
          <w:lang w:eastAsia="zh-CN"/>
        </w:rPr>
        <w:t>5.7</w:t>
      </w:r>
      <w:r>
        <w:rPr>
          <w:rFonts w:ascii="Arial" w:hAnsi="Arial" w:eastAsia="等线"/>
          <w:sz w:val="32"/>
          <w:highlight w:val="none"/>
        </w:rPr>
        <w:tab/>
      </w:r>
      <w:r>
        <w:rPr>
          <w:rFonts w:ascii="Arial" w:hAnsi="Arial" w:eastAsia="等线"/>
          <w:sz w:val="32"/>
          <w:highlight w:val="none"/>
        </w:rPr>
        <w:t>CA_n12-n25</w:t>
      </w:r>
    </w:p>
    <w:p>
      <w:pPr>
        <w:keepNext/>
        <w:keepLines/>
        <w:spacing w:before="120"/>
        <w:ind w:left="1134" w:hanging="1134"/>
        <w:outlineLvl w:val="2"/>
        <w:rPr>
          <w:rFonts w:ascii="Arial" w:hAnsi="Arial" w:eastAsia="等线" w:cs="Arial"/>
          <w:sz w:val="28"/>
          <w:szCs w:val="28"/>
          <w:highlight w:val="none"/>
          <w:lang w:val="en-US" w:eastAsia="zh-CN"/>
        </w:rPr>
      </w:pPr>
      <w:r>
        <w:rPr>
          <w:rFonts w:hint="eastAsia" w:ascii="Arial" w:hAnsi="Arial" w:eastAsia="等线"/>
          <w:sz w:val="28"/>
          <w:highlight w:val="none"/>
          <w:lang w:eastAsia="zh-CN"/>
        </w:rPr>
        <w:t>5.7</w:t>
      </w:r>
      <w:r>
        <w:rPr>
          <w:rFonts w:ascii="Arial" w:hAnsi="Arial" w:eastAsia="等线"/>
          <w:sz w:val="28"/>
          <w:highlight w:val="none"/>
        </w:rPr>
        <w:t>.1</w:t>
      </w:r>
      <w:r>
        <w:rPr>
          <w:rFonts w:ascii="Arial" w:hAnsi="Arial" w:eastAsia="等线"/>
          <w:sz w:val="28"/>
          <w:highlight w:val="none"/>
        </w:rPr>
        <w:tab/>
      </w:r>
      <w:r>
        <w:rPr>
          <w:rFonts w:ascii="Arial" w:hAnsi="Arial" w:eastAsia="等线" w:cs="Arial"/>
          <w:sz w:val="28"/>
          <w:szCs w:val="28"/>
          <w:highlight w:val="none"/>
          <w:lang w:val="en-US" w:eastAsia="zh-CN"/>
        </w:rPr>
        <w:t>Common for 1 band UL and 2 bands UL CA</w:t>
      </w:r>
    </w:p>
    <w:p>
      <w:pPr>
        <w:keepNext/>
        <w:keepLines/>
        <w:spacing w:before="120"/>
        <w:ind w:left="1418" w:hanging="1418"/>
        <w:outlineLvl w:val="3"/>
        <w:rPr>
          <w:rFonts w:ascii="Arial" w:hAnsi="Arial" w:eastAsia="等线"/>
          <w:sz w:val="24"/>
          <w:highlight w:val="none"/>
        </w:rPr>
      </w:pPr>
      <w:r>
        <w:rPr>
          <w:rFonts w:hint="eastAsia" w:ascii="Arial" w:hAnsi="Arial" w:eastAsia="等线"/>
          <w:sz w:val="24"/>
          <w:highlight w:val="none"/>
          <w:lang w:eastAsia="zh-CN"/>
        </w:rPr>
        <w:t>5.7</w:t>
      </w:r>
      <w:r>
        <w:rPr>
          <w:rFonts w:ascii="Arial" w:hAnsi="Arial" w:eastAsia="等线"/>
          <w:sz w:val="24"/>
          <w:highlight w:val="none"/>
        </w:rPr>
        <w:t>.1.1</w:t>
      </w:r>
      <w:r>
        <w:rPr>
          <w:rFonts w:ascii="Arial" w:hAnsi="Arial" w:eastAsia="等线"/>
          <w:sz w:val="24"/>
          <w:highlight w:val="none"/>
        </w:rPr>
        <w:tab/>
      </w:r>
      <w:r>
        <w:rPr>
          <w:rFonts w:ascii="Arial" w:hAnsi="Arial" w:eastAsia="等线" w:cs="Arial"/>
          <w:sz w:val="24"/>
          <w:highlight w:val="none"/>
          <w:lang w:eastAsia="zh-CN"/>
        </w:rPr>
        <w:t>Operating bands for CA</w:t>
      </w:r>
    </w:p>
    <w:p>
      <w:pPr>
        <w:keepNext/>
        <w:keepLines/>
        <w:spacing w:before="60"/>
        <w:jc w:val="center"/>
        <w:rPr>
          <w:rFonts w:ascii="Arial" w:hAnsi="Arial" w:eastAsia="等线" w:cs="Arial"/>
          <w:b/>
          <w:highlight w:val="none"/>
          <w:lang w:eastAsia="ja-JP"/>
        </w:rPr>
      </w:pPr>
      <w:r>
        <w:rPr>
          <w:rFonts w:ascii="Arial" w:hAnsi="Arial" w:eastAsia="等线" w:cs="Arial"/>
          <w:b/>
          <w:highlight w:val="none"/>
        </w:rPr>
        <w:t xml:space="preserve">Table </w:t>
      </w:r>
      <w:r>
        <w:rPr>
          <w:rFonts w:hint="eastAsia" w:ascii="Arial" w:hAnsi="Arial" w:eastAsia="等线" w:cs="Arial"/>
          <w:b/>
          <w:highlight w:val="none"/>
          <w:lang w:val="en-US" w:eastAsia="zh-CN"/>
        </w:rPr>
        <w:t>5.7</w:t>
      </w:r>
      <w:r>
        <w:rPr>
          <w:rFonts w:ascii="Arial" w:hAnsi="Arial" w:eastAsia="等线" w:cs="Arial"/>
          <w:b/>
          <w:highlight w:val="none"/>
          <w:lang w:eastAsia="zh-CN"/>
        </w:rPr>
        <w:t>.</w:t>
      </w:r>
      <w:r>
        <w:rPr>
          <w:rFonts w:ascii="Arial" w:hAnsi="Arial" w:eastAsia="等线" w:cs="Arial"/>
          <w:b/>
          <w:highlight w:val="none"/>
          <w:lang w:val="en-US" w:eastAsia="zh-CN"/>
        </w:rPr>
        <w:t>1</w:t>
      </w:r>
      <w:r>
        <w:rPr>
          <w:rFonts w:ascii="Arial" w:hAnsi="Arial" w:eastAsia="等线" w:cs="Arial"/>
          <w:b/>
          <w:highlight w:val="none"/>
          <w:lang w:eastAsia="zh-CN"/>
        </w:rPr>
        <w:t>.1</w:t>
      </w:r>
      <w:r>
        <w:rPr>
          <w:rFonts w:ascii="Arial" w:hAnsi="Arial" w:eastAsia="等线" w:cs="Arial"/>
          <w:b/>
          <w:highlight w:val="none"/>
        </w:rPr>
        <w:t>-1</w:t>
      </w:r>
      <w:r>
        <w:rPr>
          <w:rFonts w:ascii="Arial" w:hAnsi="Arial" w:eastAsia="等线"/>
          <w:b/>
          <w:highlight w:val="none"/>
        </w:rPr>
        <w:t xml:space="preserve">: </w:t>
      </w:r>
      <w:r>
        <w:rPr>
          <w:rFonts w:ascii="Arial" w:hAnsi="Arial" w:eastAsia="等线" w:cs="Arial"/>
          <w:b/>
          <w:highlight w:val="none"/>
        </w:rPr>
        <w:t xml:space="preserve"> </w:t>
      </w:r>
      <w:r>
        <w:rPr>
          <w:rFonts w:ascii="Arial" w:hAnsi="Arial" w:eastAsia="等线" w:cs="Arial"/>
          <w:b/>
          <w:highlight w:val="none"/>
          <w:lang w:val="en-US" w:eastAsia="zh-CN"/>
        </w:rPr>
        <w:t>CA</w:t>
      </w:r>
      <w:r>
        <w:rPr>
          <w:rFonts w:ascii="Arial" w:hAnsi="Arial" w:eastAsia="等线" w:cs="Arial"/>
          <w:b/>
          <w:highlight w:val="none"/>
          <w:lang w:eastAsia="zh-CN"/>
        </w:rPr>
        <w:t xml:space="preserve"> band combination of </w:t>
      </w:r>
      <w:r>
        <w:rPr>
          <w:rFonts w:ascii="Arial" w:hAnsi="Arial" w:eastAsia="等线" w:cs="Arial"/>
          <w:b/>
          <w:highlight w:val="none"/>
          <w:lang w:val="en-US" w:eastAsia="zh-CN"/>
        </w:rPr>
        <w:t>band n12+n25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lang w:eastAsia="ja-JP"/>
              </w:rPr>
              <w:t>NR</w:t>
            </w:r>
            <w:r>
              <w:rPr>
                <w:rFonts w:ascii="Arial" w:hAnsi="Arial" w:eastAsia="Malgun Gothic" w:cs="Arial"/>
                <w:b/>
                <w:sz w:val="18"/>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Duplex</w:t>
            </w:r>
          </w:p>
          <w:p>
            <w:pPr>
              <w:keepNext/>
              <w:keepLines/>
              <w:spacing w:after="0"/>
              <w:jc w:val="center"/>
              <w:rPr>
                <w:rFonts w:eastAsia="Malgun Gothic"/>
                <w:b/>
                <w:sz w:val="18"/>
                <w:highlight w:val="none"/>
              </w:rPr>
            </w:pPr>
            <w:r>
              <w:rPr>
                <w:rFonts w:ascii="Arial" w:hAnsi="Arial" w:eastAsia="Malgun Gothic"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Malgun Gothic"/>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F</w:t>
            </w:r>
            <w:r>
              <w:rPr>
                <w:rFonts w:ascii="Arial" w:hAnsi="Arial" w:eastAsia="Malgun Gothic" w:cs="Arial"/>
                <w:b/>
                <w:sz w:val="18"/>
                <w:highlight w:val="none"/>
                <w:vertAlign w:val="subscript"/>
              </w:rPr>
              <w:t>UL_low</w:t>
            </w:r>
            <w:r>
              <w:rPr>
                <w:rFonts w:ascii="Arial" w:hAnsi="Arial" w:eastAsia="Malgun Gothic" w:cs="Arial"/>
                <w:b/>
                <w:sz w:val="18"/>
                <w:highlight w:val="none"/>
              </w:rPr>
              <w:t xml:space="preserve"> – F</w:t>
            </w:r>
            <w:r>
              <w:rPr>
                <w:rFonts w:ascii="Arial" w:hAnsi="Arial" w:eastAsia="Malgun Gothic" w:cs="Arial"/>
                <w:b/>
                <w:sz w:val="18"/>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F</w:t>
            </w:r>
            <w:r>
              <w:rPr>
                <w:rFonts w:ascii="Arial" w:hAnsi="Arial" w:eastAsia="Malgun Gothic" w:cs="Arial"/>
                <w:b/>
                <w:sz w:val="18"/>
                <w:highlight w:val="none"/>
                <w:vertAlign w:val="subscript"/>
              </w:rPr>
              <w:t>DL_low</w:t>
            </w:r>
            <w:r>
              <w:rPr>
                <w:rFonts w:ascii="Arial" w:hAnsi="Arial" w:eastAsia="Malgun Gothic" w:cs="Arial"/>
                <w:b/>
                <w:sz w:val="18"/>
                <w:highlight w:val="none"/>
              </w:rPr>
              <w:t xml:space="preserve"> – F</w:t>
            </w:r>
            <w:r>
              <w:rPr>
                <w:rFonts w:ascii="Arial" w:hAnsi="Arial" w:eastAsia="Malgun Gothic"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Malgun Gothic"/>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n1</w:t>
            </w:r>
            <w:r>
              <w:rPr>
                <w:rFonts w:ascii="Arial" w:hAnsi="Arial" w:eastAsia="等线" w:cs="Arial"/>
                <w:sz w:val="18"/>
                <w:highlight w:val="none"/>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699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7</w:t>
            </w:r>
            <w:r>
              <w:rPr>
                <w:rFonts w:ascii="Arial" w:hAnsi="Arial" w:eastAsia="等线" w:cs="Arial"/>
                <w:sz w:val="18"/>
                <w:highlight w:val="none"/>
                <w:lang w:val="en-US" w:eastAsia="zh-CN"/>
              </w:rPr>
              <w:t>16MHz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7</w:t>
            </w:r>
            <w:r>
              <w:rPr>
                <w:rFonts w:ascii="Arial" w:hAnsi="Arial" w:eastAsia="等线" w:cs="Arial"/>
                <w:sz w:val="18"/>
                <w:highlight w:val="none"/>
                <w:lang w:val="en-US" w:eastAsia="zh-CN"/>
              </w:rPr>
              <w:t>29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7</w:t>
            </w:r>
            <w:r>
              <w:rPr>
                <w:rFonts w:ascii="Arial" w:hAnsi="Arial" w:eastAsia="等线" w:cs="Arial"/>
                <w:sz w:val="18"/>
                <w:highlight w:val="none"/>
                <w:lang w:val="en-US" w:eastAsia="zh-CN"/>
              </w:rPr>
              <w:t>46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F</w:t>
            </w:r>
            <w:r>
              <w:rPr>
                <w:rFonts w:ascii="Arial" w:hAnsi="Arial" w:eastAsia="等线" w:cs="Arial"/>
                <w:sz w:val="18"/>
                <w:highlight w:val="none"/>
                <w:lang w:val="en-US"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n25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850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915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930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995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F</w:t>
            </w:r>
            <w:r>
              <w:rPr>
                <w:rFonts w:ascii="Arial" w:hAnsi="Arial" w:eastAsia="等线" w:cs="Arial"/>
                <w:sz w:val="18"/>
                <w:highlight w:val="none"/>
                <w:lang w:val="en-US" w:eastAsia="zh-CN"/>
              </w:rPr>
              <w:t>DD</w:t>
            </w:r>
          </w:p>
        </w:tc>
      </w:tr>
    </w:tbl>
    <w:p>
      <w:pPr>
        <w:rPr>
          <w:rFonts w:eastAsia="等线"/>
          <w:highlight w:val="none"/>
          <w:lang w:eastAsia="zh-CN"/>
        </w:rPr>
      </w:pPr>
    </w:p>
    <w:p>
      <w:pPr>
        <w:keepNext/>
        <w:keepLines/>
        <w:spacing w:before="120"/>
        <w:ind w:left="1418" w:hanging="1418"/>
        <w:outlineLvl w:val="3"/>
        <w:rPr>
          <w:rFonts w:ascii="Arial" w:hAnsi="Arial" w:eastAsia="等线"/>
          <w:sz w:val="24"/>
          <w:highlight w:val="none"/>
        </w:rPr>
      </w:pPr>
      <w:r>
        <w:rPr>
          <w:rFonts w:hint="eastAsia" w:ascii="Arial" w:hAnsi="Arial" w:eastAsia="等线"/>
          <w:sz w:val="24"/>
          <w:highlight w:val="none"/>
          <w:lang w:eastAsia="zh-CN"/>
        </w:rPr>
        <w:t>5.7</w:t>
      </w:r>
      <w:r>
        <w:rPr>
          <w:rFonts w:ascii="Arial" w:hAnsi="Arial" w:eastAsia="等线"/>
          <w:sz w:val="24"/>
          <w:highlight w:val="none"/>
        </w:rPr>
        <w:t>.1.2</w:t>
      </w:r>
      <w:r>
        <w:rPr>
          <w:rFonts w:ascii="Arial" w:hAnsi="Arial" w:eastAsia="等线"/>
          <w:sz w:val="24"/>
          <w:highlight w:val="none"/>
        </w:rPr>
        <w:tab/>
      </w:r>
      <w:r>
        <w:rPr>
          <w:rFonts w:ascii="Arial" w:hAnsi="Arial" w:eastAsia="等线" w:cs="Arial"/>
          <w:sz w:val="24"/>
          <w:highlight w:val="none"/>
          <w:lang w:eastAsia="zh-CN"/>
        </w:rPr>
        <w:t>Channel bandwidths per operating band for CA</w:t>
      </w:r>
    </w:p>
    <w:p>
      <w:pPr>
        <w:keepNext/>
        <w:keepLines/>
        <w:spacing w:before="60"/>
        <w:jc w:val="center"/>
        <w:rPr>
          <w:rFonts w:ascii="Arial" w:hAnsi="Arial" w:eastAsia="等线" w:cs="Arial"/>
          <w:b/>
          <w:highlight w:val="none"/>
          <w:lang w:val="en-US" w:eastAsia="zh-CN"/>
        </w:rPr>
      </w:pPr>
      <w:r>
        <w:rPr>
          <w:rFonts w:ascii="Arial" w:hAnsi="Arial" w:eastAsia="等线" w:cs="Arial"/>
          <w:b/>
          <w:highlight w:val="none"/>
        </w:rPr>
        <w:t xml:space="preserve">Table </w:t>
      </w:r>
      <w:r>
        <w:rPr>
          <w:rFonts w:hint="eastAsia" w:ascii="Arial" w:hAnsi="Arial" w:eastAsia="等线" w:cs="Arial"/>
          <w:b/>
          <w:highlight w:val="none"/>
          <w:lang w:val="en-US" w:eastAsia="zh-CN"/>
        </w:rPr>
        <w:t>5.7</w:t>
      </w:r>
      <w:r>
        <w:rPr>
          <w:rFonts w:ascii="Arial" w:hAnsi="Arial" w:eastAsia="等线" w:cs="Arial"/>
          <w:b/>
          <w:highlight w:val="none"/>
          <w:lang w:val="en-US" w:eastAsia="zh-CN"/>
        </w:rPr>
        <w:t>.1</w:t>
      </w:r>
      <w:r>
        <w:rPr>
          <w:rFonts w:ascii="Arial" w:hAnsi="Arial" w:eastAsia="等线" w:cs="Arial"/>
          <w:b/>
          <w:highlight w:val="none"/>
          <w:lang w:eastAsia="zh-CN"/>
        </w:rPr>
        <w:t>.2</w:t>
      </w:r>
      <w:r>
        <w:rPr>
          <w:rFonts w:ascii="Arial" w:hAnsi="Arial" w:eastAsia="等线" w:cs="Arial"/>
          <w:b/>
          <w:highlight w:val="none"/>
        </w:rPr>
        <w:t xml:space="preserve">-1: Supported </w:t>
      </w:r>
      <w:r>
        <w:rPr>
          <w:rFonts w:ascii="Arial" w:hAnsi="Arial" w:eastAsia="等线" w:cs="Arial"/>
          <w:b/>
          <w:highlight w:val="none"/>
          <w:lang w:eastAsia="ja-JP"/>
        </w:rPr>
        <w:t>b</w:t>
      </w:r>
      <w:r>
        <w:rPr>
          <w:rFonts w:ascii="Arial" w:hAnsi="Arial" w:eastAsia="等线" w:cs="Arial"/>
          <w:b/>
          <w:highlight w:val="none"/>
        </w:rPr>
        <w:t xml:space="preserve">andwidths per </w:t>
      </w:r>
      <w:r>
        <w:rPr>
          <w:rFonts w:ascii="Arial" w:hAnsi="Arial" w:eastAsia="等线" w:cs="Arial"/>
          <w:b/>
          <w:highlight w:val="none"/>
          <w:lang w:val="en-US" w:eastAsia="zh-CN"/>
        </w:rPr>
        <w:t>CA</w:t>
      </w:r>
      <w:r>
        <w:rPr>
          <w:rFonts w:ascii="Arial" w:hAnsi="Arial" w:eastAsia="等线" w:cs="Arial"/>
          <w:b/>
          <w:highlight w:val="none"/>
          <w:lang w:eastAsia="zh-CN"/>
        </w:rPr>
        <w:t xml:space="preserve"> band combination of </w:t>
      </w:r>
      <w:r>
        <w:rPr>
          <w:rFonts w:ascii="Arial" w:hAnsi="Arial" w:eastAsia="等线" w:cs="Arial"/>
          <w:b/>
          <w:highlight w:val="none"/>
          <w:lang w:val="en-US" w:eastAsia="zh-CN"/>
        </w:rPr>
        <w:t>band n12+n25</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highlight w:val="none"/>
                <w:lang w:eastAsia="zh-CN"/>
              </w:rPr>
            </w:pPr>
            <w:r>
              <w:rPr>
                <w:rFonts w:ascii="Arial" w:hAnsi="Arial" w:eastAsia="等线"/>
                <w:b/>
                <w:sz w:val="18"/>
                <w:highlight w:val="none"/>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highlight w:val="none"/>
                <w:lang w:eastAsia="zh-CN"/>
              </w:rPr>
            </w:pPr>
            <w:r>
              <w:rPr>
                <w:rFonts w:ascii="Arial" w:hAnsi="Arial" w:eastAsia="等线"/>
                <w:b/>
                <w:sz w:val="18"/>
                <w:highlight w:val="none"/>
              </w:rPr>
              <w:t>Uplink CA configuration</w:t>
            </w:r>
            <w:r>
              <w:rPr>
                <w:rFonts w:hint="eastAsia" w:ascii="Arial" w:hAnsi="Arial" w:eastAsia="等线"/>
                <w:b/>
                <w:sz w:val="18"/>
                <w:highlight w:val="none"/>
                <w:lang w:eastAsia="zh-CN"/>
              </w:rPr>
              <w:t xml:space="preserve"> </w:t>
            </w:r>
            <w:r>
              <w:rPr>
                <w:rFonts w:ascii="Arial" w:hAnsi="Arial" w:eastAsia="等线"/>
                <w:b/>
                <w:sz w:val="18"/>
                <w:highlight w:val="none"/>
              </w:rPr>
              <w:t>or single uplink carrier</w:t>
            </w: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sz w:val="18"/>
                <w:szCs w:val="18"/>
                <w:highlight w:val="none"/>
                <w:lang w:val="en-US" w:eastAsia="zh-CN"/>
              </w:rPr>
            </w:pPr>
            <w:r>
              <w:rPr>
                <w:rFonts w:ascii="Arial" w:hAnsi="Arial" w:eastAsia="等线"/>
                <w:b/>
                <w:sz w:val="18"/>
                <w:highlight w:val="none"/>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highlight w:val="none"/>
                <w:lang w:val="en-US" w:eastAsia="zh-CN" w:bidi="ar"/>
              </w:rPr>
            </w:pPr>
            <w:r>
              <w:rPr>
                <w:rFonts w:hint="eastAsia" w:ascii="Arial" w:hAnsi="Arial" w:eastAsia="等线"/>
                <w:b/>
                <w:sz w:val="18"/>
                <w:highlight w:val="none"/>
                <w:lang w:eastAsia="zh-CN"/>
              </w:rPr>
              <w:t>C</w:t>
            </w:r>
            <w:r>
              <w:rPr>
                <w:rFonts w:ascii="Arial" w:hAnsi="Arial" w:eastAsia="等线"/>
                <w:b/>
                <w:sz w:val="18"/>
                <w:highlight w:val="none"/>
                <w:lang w:eastAsia="zh-CN"/>
              </w:rPr>
              <w:t xml:space="preserve">hannel bandwidth </w:t>
            </w:r>
            <w:r>
              <w:rPr>
                <w:rFonts w:hint="eastAsia" w:ascii="Arial" w:hAnsi="Arial" w:eastAsia="等线"/>
                <w:b/>
                <w:sz w:val="18"/>
                <w:highlight w:val="none"/>
                <w:lang w:eastAsia="zh-CN"/>
              </w:rPr>
              <w:t>(</w:t>
            </w:r>
            <w:r>
              <w:rPr>
                <w:rFonts w:ascii="Arial" w:hAnsi="Arial" w:eastAsia="等线"/>
                <w:b/>
                <w:sz w:val="18"/>
                <w:highlight w:val="none"/>
                <w:lang w:eastAsia="zh-CN"/>
              </w:rPr>
              <w:t>MHz)</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highlight w:val="none"/>
                <w:lang w:val="en-US" w:eastAsia="zh-CN"/>
              </w:rPr>
            </w:pPr>
            <w:r>
              <w:rPr>
                <w:rFonts w:ascii="Arial" w:hAnsi="Arial" w:eastAsia="等线"/>
                <w:b/>
                <w:sz w:val="18"/>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hint="eastAsia" w:ascii="Arial" w:hAnsi="Arial" w:eastAsia="等线"/>
                <w:sz w:val="18"/>
                <w:szCs w:val="18"/>
                <w:highlight w:val="none"/>
                <w:lang w:eastAsia="zh-CN"/>
              </w:rPr>
              <w:t>CA</w:t>
            </w:r>
            <w:r>
              <w:rPr>
                <w:rFonts w:ascii="Arial" w:hAnsi="Arial" w:eastAsia="等线"/>
                <w:sz w:val="18"/>
                <w:szCs w:val="18"/>
                <w:highlight w:val="none"/>
              </w:rPr>
              <w:t>_</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12</w:t>
            </w:r>
            <w:r>
              <w:rPr>
                <w:rFonts w:ascii="Arial" w:hAnsi="Arial" w:eastAsia="等线"/>
                <w:sz w:val="18"/>
                <w:szCs w:val="18"/>
                <w:highlight w:val="none"/>
                <w:lang w:val="sv-SE" w:eastAsia="ja-JP"/>
              </w:rPr>
              <w:t>A-</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25</w:t>
            </w:r>
            <w:r>
              <w:rPr>
                <w:rFonts w:ascii="Arial" w:hAnsi="Arial" w:eastAsia="等线"/>
                <w:sz w:val="18"/>
                <w:szCs w:val="18"/>
                <w:highlight w:val="none"/>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highlight w:val="none"/>
                <w:lang w:val="en-US" w:eastAsia="zh-CN"/>
              </w:rPr>
            </w:pPr>
            <w:r>
              <w:rPr>
                <w:rFonts w:hint="eastAsia" w:ascii="Arial" w:hAnsi="Arial" w:eastAsia="等线"/>
                <w:sz w:val="18"/>
                <w:szCs w:val="18"/>
                <w:highlight w:val="none"/>
                <w:lang w:eastAsia="zh-CN"/>
              </w:rPr>
              <w:t>CA</w:t>
            </w:r>
            <w:r>
              <w:rPr>
                <w:rFonts w:ascii="Arial" w:hAnsi="Arial" w:eastAsia="等线"/>
                <w:sz w:val="18"/>
                <w:szCs w:val="18"/>
                <w:highlight w:val="none"/>
              </w:rPr>
              <w:t>_</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12</w:t>
            </w:r>
            <w:r>
              <w:rPr>
                <w:rFonts w:ascii="Arial" w:hAnsi="Arial" w:eastAsia="等线"/>
                <w:sz w:val="18"/>
                <w:szCs w:val="18"/>
                <w:highlight w:val="none"/>
                <w:lang w:val="sv-SE" w:eastAsia="ja-JP"/>
              </w:rPr>
              <w:t>A-</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25</w:t>
            </w:r>
            <w:r>
              <w:rPr>
                <w:rFonts w:ascii="Arial" w:hAnsi="Arial" w:eastAsia="等线"/>
                <w:sz w:val="18"/>
                <w:szCs w:val="18"/>
                <w:highlight w:val="none"/>
                <w:lang w:val="sv-SE" w:eastAsia="ja-JP"/>
              </w:rPr>
              <w:t>A</w:t>
            </w: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ascii="Arial" w:hAnsi="Arial" w:eastAsia="等线"/>
                <w:sz w:val="18"/>
                <w:szCs w:val="18"/>
                <w:highlight w:val="none"/>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等线"/>
                <w:szCs w:val="18"/>
                <w:highlight w:val="none"/>
                <w:lang w:val="en-US" w:eastAsia="zh-CN"/>
              </w:rPr>
            </w:pPr>
            <w:r>
              <w:rPr>
                <w:rFonts w:ascii="Arial" w:hAnsi="Arial" w:cs="Arial"/>
                <w:sz w:val="18"/>
                <w:szCs w:val="18"/>
                <w:highlight w:val="none"/>
                <w:lang w:val="en-US" w:eastAsia="zh-CN" w:bidi="ar"/>
              </w:rPr>
              <w:t>5, 10, 15</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hint="eastAsia" w:ascii="Arial" w:hAnsi="Arial" w:eastAsia="等线"/>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等线"/>
                <w:szCs w:val="18"/>
                <w:highlight w:val="none"/>
                <w:lang w:val="en-US" w:eastAsia="zh-CN"/>
              </w:rPr>
            </w:pPr>
            <w:r>
              <w:rPr>
                <w:rFonts w:ascii="Arial" w:hAnsi="Arial" w:cs="Arial"/>
                <w:sz w:val="18"/>
                <w:szCs w:val="18"/>
                <w:highlight w:val="none"/>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p>
        </w:tc>
      </w:tr>
    </w:tbl>
    <w:p>
      <w:pPr>
        <w:keepNext/>
        <w:keepLines/>
        <w:spacing w:before="120"/>
        <w:outlineLvl w:val="2"/>
        <w:rPr>
          <w:rFonts w:ascii="Arial" w:hAnsi="Arial" w:eastAsia="等线" w:cs="Arial"/>
          <w:sz w:val="28"/>
          <w:szCs w:val="28"/>
          <w:highlight w:val="none"/>
          <w:lang w:eastAsia="zh-CN"/>
        </w:rPr>
      </w:pPr>
      <w:r>
        <w:rPr>
          <w:rFonts w:hint="eastAsia" w:ascii="Arial" w:hAnsi="Arial" w:eastAsia="等线"/>
          <w:sz w:val="28"/>
          <w:highlight w:val="none"/>
          <w:lang w:eastAsia="zh-CN"/>
        </w:rPr>
        <w:t>5.7</w:t>
      </w:r>
      <w:r>
        <w:rPr>
          <w:rFonts w:ascii="Arial" w:hAnsi="Arial" w:eastAsia="等线"/>
          <w:sz w:val="28"/>
          <w:highlight w:val="none"/>
        </w:rPr>
        <w:t>.2</w:t>
      </w:r>
      <w:r>
        <w:rPr>
          <w:rFonts w:ascii="Arial" w:hAnsi="Arial" w:eastAsia="等线"/>
          <w:sz w:val="28"/>
          <w:highlight w:val="none"/>
        </w:rPr>
        <w:tab/>
      </w:r>
      <w:r>
        <w:rPr>
          <w:rFonts w:ascii="Arial" w:hAnsi="Arial" w:eastAsia="等线" w:cs="Arial"/>
          <w:sz w:val="28"/>
          <w:szCs w:val="28"/>
          <w:highlight w:val="none"/>
          <w:lang w:eastAsia="zh-CN"/>
        </w:rPr>
        <w:t>Specific for 2 bands UL CA</w:t>
      </w:r>
    </w:p>
    <w:p>
      <w:pPr>
        <w:keepNext/>
        <w:keepLines/>
        <w:spacing w:before="120"/>
        <w:ind w:left="1418" w:hanging="1418"/>
        <w:outlineLvl w:val="3"/>
        <w:rPr>
          <w:rFonts w:ascii="Arial" w:hAnsi="Arial" w:eastAsia="等线"/>
          <w:sz w:val="24"/>
          <w:highlight w:val="none"/>
        </w:rPr>
      </w:pPr>
      <w:r>
        <w:rPr>
          <w:rFonts w:hint="eastAsia" w:ascii="Arial" w:hAnsi="Arial" w:eastAsia="等线"/>
          <w:sz w:val="24"/>
          <w:highlight w:val="none"/>
          <w:lang w:eastAsia="zh-CN"/>
        </w:rPr>
        <w:t>5.7</w:t>
      </w:r>
      <w:r>
        <w:rPr>
          <w:rFonts w:ascii="Arial" w:hAnsi="Arial" w:eastAsia="等线"/>
          <w:sz w:val="24"/>
          <w:highlight w:val="none"/>
        </w:rPr>
        <w:t>.2.1</w:t>
      </w:r>
      <w:r>
        <w:rPr>
          <w:rFonts w:ascii="Arial" w:hAnsi="Arial" w:eastAsia="等线"/>
          <w:sz w:val="24"/>
          <w:highlight w:val="none"/>
        </w:rPr>
        <w:tab/>
      </w:r>
      <w:r>
        <w:rPr>
          <w:rFonts w:ascii="Arial" w:hAnsi="Arial" w:eastAsia="等线" w:cs="Arial"/>
          <w:sz w:val="24"/>
          <w:highlight w:val="none"/>
          <w:lang w:eastAsia="zh-CN"/>
        </w:rPr>
        <w:t xml:space="preserve">Maximum output power for </w:t>
      </w:r>
      <w:r>
        <w:rPr>
          <w:rFonts w:ascii="Arial" w:hAnsi="Arial" w:eastAsia="等线" w:cs="Arial"/>
          <w:sz w:val="24"/>
          <w:highlight w:val="none"/>
          <w:lang w:val="en-US" w:eastAsia="zh-CN"/>
        </w:rPr>
        <w:t>inter-band CA</w:t>
      </w:r>
    </w:p>
    <w:p>
      <w:pPr>
        <w:keepNext/>
        <w:keepLines/>
        <w:spacing w:before="120" w:after="120"/>
        <w:jc w:val="center"/>
        <w:rPr>
          <w:rFonts w:ascii="Arial" w:hAnsi="Arial" w:eastAsia="等线" w:cs="Arial"/>
          <w:b/>
          <w:sz w:val="21"/>
          <w:szCs w:val="22"/>
          <w:highlight w:val="none"/>
          <w:lang w:val="en-US" w:eastAsia="zh-CN"/>
        </w:rPr>
      </w:pPr>
      <w:r>
        <w:rPr>
          <w:rFonts w:ascii="Arial" w:hAnsi="Arial" w:eastAsia="等线" w:cs="Arial"/>
          <w:b/>
          <w:highlight w:val="none"/>
          <w:lang w:val="en-US"/>
        </w:rPr>
        <w:t xml:space="preserve">Table </w:t>
      </w:r>
      <w:r>
        <w:rPr>
          <w:rFonts w:hint="eastAsia" w:ascii="Arial" w:hAnsi="Arial" w:cs="Arial"/>
          <w:b/>
          <w:highlight w:val="none"/>
          <w:lang w:val="en-US" w:eastAsia="zh-CN"/>
        </w:rPr>
        <w:t>5.7</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1</w:t>
      </w:r>
      <w:r>
        <w:rPr>
          <w:rFonts w:ascii="Arial" w:hAnsi="Arial" w:eastAsia="等线" w:cs="Arial"/>
          <w:b/>
          <w:highlight w:val="none"/>
          <w:lang w:val="en-US"/>
        </w:rPr>
        <w:t xml:space="preserve">-1: </w:t>
      </w:r>
      <w:r>
        <w:rPr>
          <w:rFonts w:ascii="Arial" w:hAnsi="Arial" w:eastAsia="等线" w:cs="Arial"/>
          <w:b/>
          <w:sz w:val="21"/>
          <w:szCs w:val="22"/>
          <w:highlight w:val="none"/>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eastAsia="等线" w:cs="Arial"/>
                <w:b/>
                <w:sz w:val="18"/>
                <w:highlight w:val="none"/>
              </w:rPr>
            </w:pPr>
            <w:r>
              <w:rPr>
                <w:rFonts w:ascii="Arial" w:hAnsi="Arial" w:eastAsia="等线" w:cs="Arial"/>
                <w:b/>
                <w:sz w:val="18"/>
                <w:highlight w:val="none"/>
              </w:rPr>
              <w:t>Uplink CA Configuration</w:t>
            </w:r>
          </w:p>
        </w:tc>
        <w:tc>
          <w:tcPr>
            <w:tcW w:w="2622" w:type="dxa"/>
          </w:tcPr>
          <w:p>
            <w:pPr>
              <w:keepNext/>
              <w:keepLines/>
              <w:spacing w:after="0"/>
              <w:jc w:val="center"/>
              <w:rPr>
                <w:rFonts w:ascii="Arial" w:hAnsi="Arial" w:eastAsia="等线" w:cs="Arial"/>
                <w:b/>
                <w:sz w:val="18"/>
                <w:highlight w:val="none"/>
              </w:rPr>
            </w:pPr>
            <w:r>
              <w:rPr>
                <w:rFonts w:ascii="Arial" w:hAnsi="Arial" w:eastAsia="等线" w:cs="Arial"/>
                <w:b/>
                <w:sz w:val="18"/>
                <w:highlight w:val="none"/>
              </w:rPr>
              <w:t>Class 3 (dBm)</w:t>
            </w:r>
          </w:p>
        </w:tc>
        <w:tc>
          <w:tcPr>
            <w:tcW w:w="2930" w:type="dxa"/>
          </w:tcPr>
          <w:p>
            <w:pPr>
              <w:keepNext/>
              <w:keepLines/>
              <w:spacing w:after="0"/>
              <w:jc w:val="center"/>
              <w:rPr>
                <w:rFonts w:ascii="Arial" w:hAnsi="Arial" w:eastAsia="等线" w:cs="Arial"/>
                <w:b/>
                <w:sz w:val="18"/>
                <w:highlight w:val="none"/>
              </w:rPr>
            </w:pPr>
            <w:r>
              <w:rPr>
                <w:rFonts w:ascii="Arial" w:hAnsi="Arial" w:eastAsia="等线" w:cs="Arial"/>
                <w:b/>
                <w:sz w:val="18"/>
                <w:highlight w:val="none"/>
              </w:rPr>
              <w:t>Tolerance (dB)</w:t>
            </w:r>
            <w:r>
              <w:rPr>
                <w:rFonts w:ascii="Arial" w:hAnsi="Arial" w:eastAsia="等线" w:cs="Arial"/>
                <w:b/>
                <w:sz w:val="18"/>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CA_n12A-n25A</w:t>
            </w:r>
          </w:p>
        </w:tc>
        <w:tc>
          <w:tcPr>
            <w:tcW w:w="2622" w:type="dxa"/>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23</w:t>
            </w:r>
          </w:p>
        </w:tc>
        <w:tc>
          <w:tcPr>
            <w:tcW w:w="2930" w:type="dxa"/>
          </w:tcPr>
          <w:p>
            <w:pPr>
              <w:keepNext/>
              <w:keepLines/>
              <w:spacing w:after="0"/>
              <w:jc w:val="center"/>
              <w:rPr>
                <w:rFonts w:ascii="Arial" w:hAnsi="Arial" w:eastAsia="等线" w:cs="Arial"/>
                <w:sz w:val="18"/>
                <w:highlight w:val="none"/>
              </w:rPr>
            </w:pPr>
            <w:r>
              <w:rPr>
                <w:rFonts w:ascii="Arial" w:hAnsi="Arial" w:eastAsia="等线" w:cs="Arial"/>
                <w:sz w:val="18"/>
                <w:highlight w:val="none"/>
              </w:rPr>
              <w:t>+</w:t>
            </w:r>
            <w:r>
              <w:rPr>
                <w:rFonts w:ascii="Arial" w:hAnsi="Arial" w:eastAsia="等线" w:cs="Arial"/>
                <w:sz w:val="18"/>
                <w:highlight w:val="none"/>
                <w:lang w:val="en-US" w:eastAsia="zh-CN"/>
              </w:rPr>
              <w:t>2</w:t>
            </w:r>
            <w:r>
              <w:rPr>
                <w:rFonts w:ascii="Arial" w:hAnsi="Arial" w:eastAsia="等线" w:cs="Arial"/>
                <w:sz w:val="18"/>
                <w:highlight w:val="none"/>
              </w:rPr>
              <w:t>/-</w:t>
            </w:r>
            <w:r>
              <w:rPr>
                <w:rFonts w:ascii="Arial" w:hAnsi="Arial" w:eastAsia="等线" w:cs="Arial"/>
                <w:sz w:val="18"/>
                <w:highlight w:val="none"/>
                <w:lang w:val="en-US" w:eastAsia="zh-CN"/>
              </w:rPr>
              <w:t>3</w:t>
            </w:r>
          </w:p>
        </w:tc>
      </w:tr>
    </w:tbl>
    <w:p>
      <w:pPr>
        <w:keepNext/>
        <w:keepLines/>
        <w:rPr>
          <w:rFonts w:eastAsia="等线"/>
          <w:highlight w:val="none"/>
          <w:lang w:val="en-US" w:eastAsia="zh-CN"/>
        </w:rPr>
      </w:pPr>
    </w:p>
    <w:p>
      <w:pPr>
        <w:keepNext/>
        <w:keepLines/>
        <w:spacing w:before="120"/>
        <w:ind w:left="1418" w:hanging="1418"/>
        <w:outlineLvl w:val="3"/>
        <w:rPr>
          <w:rFonts w:ascii="Arial" w:hAnsi="Arial" w:eastAsia="等线" w:cs="Arial"/>
          <w:sz w:val="24"/>
          <w:highlight w:val="none"/>
          <w:lang w:eastAsia="zh-CN"/>
        </w:rPr>
      </w:pPr>
      <w:r>
        <w:rPr>
          <w:rFonts w:hint="eastAsia" w:ascii="Arial" w:hAnsi="Arial" w:eastAsia="等线"/>
          <w:sz w:val="24"/>
          <w:highlight w:val="none"/>
          <w:lang w:eastAsia="zh-CN"/>
        </w:rPr>
        <w:t>5.7</w:t>
      </w:r>
      <w:r>
        <w:rPr>
          <w:rFonts w:ascii="Arial" w:hAnsi="Arial" w:eastAsia="等线"/>
          <w:sz w:val="24"/>
          <w:highlight w:val="none"/>
        </w:rPr>
        <w:t>.2.2</w:t>
      </w:r>
      <w:r>
        <w:rPr>
          <w:rFonts w:ascii="Arial" w:hAnsi="Arial" w:eastAsia="等线"/>
          <w:sz w:val="24"/>
          <w:highlight w:val="none"/>
        </w:rPr>
        <w:tab/>
      </w:r>
      <w:r>
        <w:rPr>
          <w:rFonts w:ascii="Arial" w:hAnsi="Arial" w:eastAsia="等线" w:cs="Arial"/>
          <w:sz w:val="24"/>
          <w:highlight w:val="none"/>
          <w:lang w:eastAsia="zh-CN"/>
        </w:rPr>
        <w:t>UE co-existence studies</w:t>
      </w:r>
    </w:p>
    <w:p>
      <w:pPr>
        <w:rPr>
          <w:rFonts w:eastAsia="等线"/>
          <w:highlight w:val="none"/>
        </w:rPr>
      </w:pPr>
      <w:r>
        <w:rPr>
          <w:rFonts w:eastAsia="等线"/>
          <w:highlight w:val="none"/>
        </w:rPr>
        <w:t xml:space="preserve">Table </w:t>
      </w:r>
      <w:r>
        <w:rPr>
          <w:rFonts w:hint="eastAsia"/>
          <w:highlight w:val="none"/>
          <w:lang w:val="en-US" w:eastAsia="zh-CN"/>
        </w:rPr>
        <w:t>5.7</w:t>
      </w:r>
      <w:r>
        <w:rPr>
          <w:highlight w:val="none"/>
          <w:lang w:val="en-US" w:eastAsia="zh-CN"/>
        </w:rPr>
        <w:t>.2.2</w:t>
      </w:r>
      <w:r>
        <w:rPr>
          <w:rFonts w:eastAsia="等线"/>
          <w:highlight w:val="none"/>
        </w:rPr>
        <w:t>-1 lists B</w:t>
      </w:r>
      <w:r>
        <w:rPr>
          <w:rFonts w:eastAsia="MS Mincho"/>
          <w:highlight w:val="none"/>
          <w:lang w:eastAsia="ja-JP"/>
        </w:rPr>
        <w:t xml:space="preserve">and </w:t>
      </w:r>
      <w:r>
        <w:rPr>
          <w:highlight w:val="none"/>
          <w:lang w:val="en-US" w:eastAsia="zh-CN"/>
        </w:rPr>
        <w:t>n</w:t>
      </w:r>
      <w:r>
        <w:rPr>
          <w:rFonts w:eastAsia="MS Mincho"/>
          <w:highlight w:val="none"/>
          <w:lang w:eastAsia="ja-JP"/>
        </w:rPr>
        <w:t xml:space="preserve">12 </w:t>
      </w:r>
      <w:r>
        <w:rPr>
          <w:rFonts w:eastAsia="等线"/>
          <w:highlight w:val="none"/>
        </w:rPr>
        <w:t>+ B</w:t>
      </w:r>
      <w:r>
        <w:rPr>
          <w:rFonts w:eastAsia="MS Mincho"/>
          <w:highlight w:val="none"/>
          <w:lang w:eastAsia="ja-JP"/>
        </w:rPr>
        <w:t xml:space="preserve">and </w:t>
      </w:r>
      <w:r>
        <w:rPr>
          <w:highlight w:val="none"/>
          <w:lang w:val="en-US" w:eastAsia="zh-CN"/>
        </w:rPr>
        <w:t>n</w:t>
      </w:r>
      <w:r>
        <w:rPr>
          <w:rFonts w:eastAsia="MS Mincho"/>
          <w:highlight w:val="none"/>
          <w:lang w:val="en-US" w:eastAsia="ja-JP"/>
        </w:rPr>
        <w:t>25</w:t>
      </w:r>
      <w:r>
        <w:rPr>
          <w:rFonts w:eastAsia="等线"/>
          <w:highlight w:val="none"/>
        </w:rPr>
        <w:t xml:space="preserve"> 2UL</w:t>
      </w:r>
      <w:r>
        <w:rPr>
          <w:highlight w:val="none"/>
          <w:lang w:eastAsia="zh-CN"/>
        </w:rPr>
        <w:t xml:space="preserve"> bands</w:t>
      </w:r>
      <w:r>
        <w:rPr>
          <w:rFonts w:eastAsia="等线"/>
          <w:highlight w:val="none"/>
        </w:rPr>
        <w:t xml:space="preserve"> </w:t>
      </w:r>
      <w:r>
        <w:rPr>
          <w:rFonts w:eastAsia="等线"/>
          <w:highlight w:val="none"/>
          <w:lang w:val="en-US" w:eastAsia="zh-CN"/>
        </w:rPr>
        <w:t>CA</w:t>
      </w:r>
      <w:r>
        <w:rPr>
          <w:rFonts w:eastAsia="等线"/>
          <w:highlight w:val="none"/>
        </w:rPr>
        <w:t xml:space="preserve"> </w:t>
      </w:r>
      <w:r>
        <w:rPr>
          <w:rFonts w:eastAsia="等线"/>
          <w:highlight w:val="none"/>
          <w:lang w:eastAsia="ja-JP"/>
        </w:rPr>
        <w:t>2</w:t>
      </w:r>
      <w:r>
        <w:rPr>
          <w:rFonts w:eastAsia="等线"/>
          <w:highlight w:val="none"/>
          <w:vertAlign w:val="superscript"/>
          <w:lang w:eastAsia="ja-JP"/>
        </w:rPr>
        <w:t>nd</w:t>
      </w:r>
      <w:r>
        <w:rPr>
          <w:rFonts w:eastAsia="等线"/>
          <w:highlight w:val="none"/>
          <w:lang w:eastAsia="ja-JP"/>
        </w:rPr>
        <w:t xml:space="preserve">, </w:t>
      </w:r>
      <w:r>
        <w:rPr>
          <w:rFonts w:eastAsia="等线"/>
          <w:highlight w:val="none"/>
        </w:rPr>
        <w:t>3</w:t>
      </w:r>
      <w:r>
        <w:rPr>
          <w:rFonts w:eastAsia="等线"/>
          <w:highlight w:val="none"/>
          <w:vertAlign w:val="superscript"/>
        </w:rPr>
        <w:t>rd</w:t>
      </w:r>
      <w:r>
        <w:rPr>
          <w:rFonts w:eastAsia="等线"/>
          <w:highlight w:val="none"/>
          <w:lang w:eastAsia="ja-JP"/>
        </w:rPr>
        <w:t>, 4</w:t>
      </w:r>
      <w:r>
        <w:rPr>
          <w:rFonts w:eastAsia="等线"/>
          <w:highlight w:val="none"/>
          <w:vertAlign w:val="superscript"/>
          <w:lang w:eastAsia="ja-JP"/>
        </w:rPr>
        <w:t>th</w:t>
      </w:r>
      <w:r>
        <w:rPr>
          <w:rFonts w:eastAsia="等线"/>
          <w:highlight w:val="none"/>
          <w:lang w:eastAsia="ja-JP"/>
        </w:rPr>
        <w:t xml:space="preserve"> and 5</w:t>
      </w:r>
      <w:r>
        <w:rPr>
          <w:rFonts w:eastAsia="等线"/>
          <w:highlight w:val="none"/>
          <w:vertAlign w:val="superscript"/>
          <w:lang w:eastAsia="ja-JP"/>
        </w:rPr>
        <w:t>th</w:t>
      </w:r>
      <w:r>
        <w:rPr>
          <w:rFonts w:eastAsia="等线"/>
          <w:highlight w:val="none"/>
          <w:lang w:eastAsia="ja-JP"/>
        </w:rPr>
        <w:t xml:space="preserve"> </w:t>
      </w:r>
      <w:r>
        <w:rPr>
          <w:rFonts w:eastAsia="等线"/>
          <w:highlight w:val="none"/>
        </w:rPr>
        <w:t>order IMD for the UE-to-UE coexistence analysis.</w:t>
      </w:r>
    </w:p>
    <w:p>
      <w:pPr>
        <w:keepNext/>
        <w:keepLines/>
        <w:spacing w:before="120" w:after="120"/>
        <w:jc w:val="center"/>
        <w:rPr>
          <w:rFonts w:ascii="Arial" w:hAnsi="Arial" w:eastAsia="等线" w:cs="Arial"/>
          <w:b/>
          <w:highlight w:val="none"/>
          <w:lang w:val="en-US"/>
        </w:rPr>
      </w:pPr>
      <w:r>
        <w:rPr>
          <w:rFonts w:ascii="Arial" w:hAnsi="Arial" w:eastAsia="等线" w:cs="Arial"/>
          <w:b/>
          <w:highlight w:val="none"/>
          <w:lang w:val="en-US"/>
        </w:rPr>
        <w:t xml:space="preserve">Table </w:t>
      </w:r>
      <w:r>
        <w:rPr>
          <w:rFonts w:hint="eastAsia" w:ascii="Arial" w:hAnsi="Arial" w:cs="Arial"/>
          <w:b/>
          <w:highlight w:val="none"/>
          <w:lang w:val="en-US" w:eastAsia="zh-CN"/>
        </w:rPr>
        <w:t>5.7</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2</w:t>
      </w:r>
      <w:r>
        <w:rPr>
          <w:rFonts w:ascii="Arial" w:hAnsi="Arial" w:eastAsia="等线" w:cs="Arial"/>
          <w:b/>
          <w:highlight w:val="none"/>
          <w:lang w:val="en-US"/>
        </w:rPr>
        <w:t xml:space="preserve">-1: Band </w:t>
      </w:r>
      <w:r>
        <w:rPr>
          <w:rFonts w:ascii="Arial" w:hAnsi="Arial" w:cs="Arial"/>
          <w:b/>
          <w:highlight w:val="none"/>
          <w:lang w:val="en-US" w:eastAsia="zh-CN"/>
        </w:rPr>
        <w:t>n</w:t>
      </w:r>
      <w:r>
        <w:rPr>
          <w:rFonts w:ascii="Arial" w:hAnsi="Arial" w:eastAsia="等线" w:cs="Arial"/>
          <w:b/>
          <w:highlight w:val="none"/>
          <w:lang w:val="en-US" w:eastAsia="ja-JP"/>
        </w:rPr>
        <w:t>12</w:t>
      </w:r>
      <w:r>
        <w:rPr>
          <w:rFonts w:ascii="Arial" w:hAnsi="Arial" w:eastAsia="等线" w:cs="Arial"/>
          <w:b/>
          <w:highlight w:val="none"/>
          <w:lang w:val="en-US"/>
        </w:rPr>
        <w:t xml:space="preserve"> and Band </w:t>
      </w:r>
      <w:r>
        <w:rPr>
          <w:rFonts w:ascii="Arial" w:hAnsi="Arial" w:cs="Arial"/>
          <w:b/>
          <w:highlight w:val="none"/>
          <w:lang w:val="en-US" w:eastAsia="zh-CN"/>
        </w:rPr>
        <w:t>n</w:t>
      </w:r>
      <w:r>
        <w:rPr>
          <w:rFonts w:ascii="Arial" w:hAnsi="Arial" w:eastAsia="等线" w:cs="Arial"/>
          <w:b/>
          <w:highlight w:val="none"/>
          <w:lang w:val="en-US" w:eastAsia="ja-JP"/>
        </w:rPr>
        <w:t>25</w:t>
      </w:r>
      <w:r>
        <w:rPr>
          <w:rFonts w:ascii="Arial" w:hAnsi="Arial" w:eastAsia="等线" w:cs="Arial"/>
          <w:b/>
          <w:highlight w:val="none"/>
          <w:lang w:val="en-US"/>
        </w:rPr>
        <w:t xml:space="preserve"> </w:t>
      </w:r>
      <w:r>
        <w:rPr>
          <w:rFonts w:ascii="Arial" w:hAnsi="Arial" w:eastAsia="等线" w:cs="Arial"/>
          <w:b/>
          <w:highlight w:val="none"/>
          <w:lang w:val="en-US" w:eastAsia="zh-CN"/>
        </w:rPr>
        <w:t>U</w:t>
      </w:r>
      <w:r>
        <w:rPr>
          <w:rFonts w:ascii="Arial" w:hAnsi="Arial" w:eastAsia="等线" w:cs="Arial"/>
          <w:b/>
          <w:highlight w:val="none"/>
          <w:lang w:val="en-US"/>
        </w:rPr>
        <w:t>L IMD products</w:t>
      </w:r>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等线"/>
                <w:sz w:val="18"/>
                <w:highlight w:val="none"/>
                <w:lang w:val="en-US"/>
              </w:rPr>
            </w:pPr>
            <w:r>
              <w:rPr>
                <w:rFonts w:ascii="Arial" w:hAnsi="Arial" w:eastAsia="Times New Roman"/>
                <w:b/>
                <w:sz w:val="18"/>
                <w:highlight w:val="none"/>
                <w:lang w:eastAsia="en-GB"/>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sz w:val="18"/>
                <w:highlight w:val="none"/>
                <w:lang w:eastAsia="en-GB"/>
              </w:rPr>
            </w:pPr>
            <w:r>
              <w:rPr>
                <w:rFonts w:ascii="Arial" w:hAnsi="Arial" w:eastAsia="Times New Roman"/>
                <w:sz w:val="18"/>
                <w:highlight w:val="none"/>
                <w:lang w:eastAsia="en-GB"/>
              </w:rPr>
              <w:t>2nd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w:t>
            </w:r>
            <w:r>
              <w:rPr>
                <w:rFonts w:ascii="Arial" w:hAnsi="Arial" w:eastAsia="等线" w:cs="Arial"/>
                <w:sz w:val="18"/>
                <w:highlight w:val="none"/>
                <w:lang w:eastAsia="zh-CN"/>
              </w:rPr>
              <w:t>f</w:t>
            </w:r>
            <w:r>
              <w:rPr>
                <w:rFonts w:ascii="Arial" w:hAnsi="Arial" w:eastAsia="等线" w:cs="Arial"/>
                <w:sz w:val="18"/>
                <w:highlight w:val="none"/>
                <w:vertAlign w:val="subscript"/>
                <w:lang w:eastAsia="zh-CN"/>
              </w:rPr>
              <w:t>y</w:t>
            </w:r>
            <w:r>
              <w:rPr>
                <w:rFonts w:ascii="Arial" w:hAnsi="Arial" w:eastAsia="等线" w:cs="Arial"/>
                <w:sz w:val="18"/>
                <w:highlight w:val="none"/>
                <w:vertAlign w:val="subscript"/>
                <w:lang w:val="en-US"/>
              </w:rPr>
              <w:t>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1134 – 1216</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val="en-US"/>
              </w:rPr>
            </w:pPr>
            <w:r>
              <w:rPr>
                <w:rFonts w:ascii="Arial" w:hAnsi="Arial" w:eastAsia="等线" w:cs="Arial"/>
                <w:sz w:val="18"/>
                <w:highlight w:val="none"/>
                <w:lang w:val="en-US"/>
              </w:rPr>
              <w:t>2549 – 2631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3</w:t>
            </w:r>
            <w:r>
              <w:rPr>
                <w:rFonts w:ascii="Arial" w:hAnsi="Arial" w:eastAsia="等线"/>
                <w:sz w:val="18"/>
                <w:highlight w:val="none"/>
                <w:vertAlign w:val="superscript"/>
                <w:lang w:val="en-US"/>
              </w:rPr>
              <w:t>rd</w:t>
            </w:r>
            <w:r>
              <w:rPr>
                <w:rFonts w:ascii="Arial" w:hAnsi="Arial" w:eastAsia="等线"/>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418 – 517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2984 – 3131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3</w:t>
            </w:r>
            <w:r>
              <w:rPr>
                <w:rFonts w:ascii="Arial" w:hAnsi="Arial" w:eastAsia="等线"/>
                <w:sz w:val="18"/>
                <w:highlight w:val="none"/>
                <w:vertAlign w:val="superscript"/>
                <w:lang w:val="en-US"/>
              </w:rPr>
              <w:t>rd</w:t>
            </w:r>
            <w:r>
              <w:rPr>
                <w:rFonts w:ascii="Arial" w:hAnsi="Arial" w:eastAsia="等线"/>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val="en-US"/>
              </w:rPr>
            </w:pPr>
            <w:r>
              <w:rPr>
                <w:rFonts w:ascii="Arial" w:hAnsi="Arial" w:eastAsia="等线" w:cs="Arial"/>
                <w:sz w:val="18"/>
                <w:highlight w:val="none"/>
                <w:lang w:val="en-US"/>
              </w:rPr>
              <w:t>3248 –3347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val="en-US"/>
              </w:rPr>
            </w:pPr>
            <w:r>
              <w:rPr>
                <w:rFonts w:ascii="Arial" w:hAnsi="Arial" w:eastAsia="等线" w:cs="Arial"/>
                <w:sz w:val="18"/>
                <w:highlight w:val="none"/>
                <w:lang w:val="en-US"/>
              </w:rPr>
              <w:t>4399 – 4546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4</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–1*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IMD</w:t>
            </w:r>
            <w:r>
              <w:rPr>
                <w:rFonts w:ascii="Arial" w:hAnsi="Arial" w:eastAsia="等线"/>
                <w:sz w:val="18"/>
                <w:highlight w:val="none"/>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 xml:space="preserve">182 – 298 </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4834 – 5046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4</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2268 – 2432</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5098 – 5262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eastAsia="等线"/>
                <w:sz w:val="18"/>
                <w:highlight w:val="none"/>
                <w:lang w:val="en-US"/>
              </w:rPr>
            </w:pPr>
            <w:r>
              <w:rPr>
                <w:rFonts w:eastAsia="等线"/>
                <w:sz w:val="18"/>
                <w:highlight w:val="none"/>
                <w:lang w:eastAsia="zh-CN"/>
              </w:rPr>
              <w:t>Two-tone</w:t>
            </w:r>
            <w:r>
              <w:rPr>
                <w:rFonts w:eastAsia="等线"/>
                <w:sz w:val="18"/>
                <w:highlight w:val="none"/>
                <w:lang w:val="en-US"/>
              </w:rPr>
              <w:t xml:space="preserve"> </w:t>
            </w:r>
            <w:r>
              <w:rPr>
                <w:rFonts w:eastAsia="等线"/>
                <w:sz w:val="18"/>
                <w:highlight w:val="none"/>
                <w:lang w:val="en-US" w:eastAsia="ja-JP"/>
              </w:rPr>
              <w:t>4</w:t>
            </w:r>
            <w:r>
              <w:rPr>
                <w:rFonts w:eastAsia="等线"/>
                <w:sz w:val="18"/>
                <w:highlight w:val="none"/>
                <w:vertAlign w:val="superscript"/>
                <w:lang w:val="en-US" w:eastAsia="ja-JP"/>
              </w:rPr>
              <w:t>th</w:t>
            </w:r>
            <w:r>
              <w:rPr>
                <w:rFonts w:eastAsia="等线"/>
                <w:sz w:val="18"/>
                <w:highlight w:val="none"/>
                <w:lang w:val="en-US" w:eastAsia="ja-JP"/>
              </w:rPr>
              <w:t xml:space="preserve"> </w:t>
            </w:r>
            <w:r>
              <w:rPr>
                <w:rFonts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+1*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3947 – 4063</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6249 –6461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 xml:space="preserve">IMD </w:t>
            </w:r>
            <w:r>
              <w:rPr>
                <w:rFonts w:ascii="Arial" w:hAnsi="Arial" w:eastAsia="等线"/>
                <w:sz w:val="18"/>
                <w:highlight w:val="none"/>
                <w:lang w:eastAsia="zh-CN"/>
              </w:rPr>
              <w:t>frequency</w:t>
            </w:r>
            <w:r>
              <w:rPr>
                <w:rFonts w:ascii="Arial" w:hAnsi="Arial" w:eastAsia="等线"/>
                <w:sz w:val="18"/>
                <w:highlight w:val="none"/>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6684 – 6961</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881 –1014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eastAsia="等线"/>
                <w:sz w:val="18"/>
                <w:highlight w:val="none"/>
                <w:lang w:val="en-US"/>
              </w:rPr>
            </w:pPr>
            <w:r>
              <w:rPr>
                <w:rFonts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4118 – 4347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1552 – 1733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IMD</w:t>
            </w:r>
            <w:r>
              <w:rPr>
                <w:rFonts w:ascii="Arial" w:hAnsi="Arial" w:eastAsia="等线"/>
                <w:sz w:val="18"/>
                <w:highlight w:val="none"/>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8099 – 8376</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4646 – 4779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 xml:space="preserve">IMD </w:t>
            </w:r>
            <w:r>
              <w:rPr>
                <w:rFonts w:ascii="Arial" w:hAnsi="Arial" w:eastAsia="等线"/>
                <w:sz w:val="18"/>
                <w:highlight w:val="none"/>
                <w:lang w:eastAsia="zh-CN"/>
              </w:rPr>
              <w:t>frequency</w:t>
            </w:r>
            <w:r>
              <w:rPr>
                <w:rFonts w:ascii="Arial" w:hAnsi="Arial" w:eastAsia="等线"/>
                <w:sz w:val="18"/>
                <w:highlight w:val="none"/>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6948 – 7177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5797 – 5978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rPr>
              <w:t>NOTE :</w:t>
            </w:r>
            <w:r>
              <w:rPr>
                <w:rFonts w:ascii="Arial" w:hAnsi="Arial" w:eastAsia="等线"/>
                <w:sz w:val="18"/>
                <w:highlight w:val="none"/>
              </w:rPr>
              <w:tab/>
            </w:r>
            <w:r>
              <w:rPr>
                <w:rFonts w:ascii="Arial" w:hAnsi="Arial" w:eastAsia="等线"/>
                <w:sz w:val="18"/>
                <w:highlight w:val="none"/>
              </w:rPr>
              <w:t>For each IMD item,</w:t>
            </w:r>
            <w:r>
              <w:rPr>
                <w:rFonts w:ascii="Arial" w:hAnsi="Arial"/>
                <w:sz w:val="18"/>
                <w:highlight w:val="none"/>
                <w:lang w:val="en-US" w:eastAsia="zh-CN"/>
              </w:rPr>
              <w:t xml:space="preserve"> </w:t>
            </w:r>
            <w:r>
              <w:rPr>
                <w:rFonts w:ascii="Arial" w:hAnsi="Arial" w:eastAsia="等线"/>
                <w:sz w:val="18"/>
                <w:highlight w:val="none"/>
              </w:rPr>
              <w:t xml:space="preserve">when two bound values before taking absolute have different signs, the relevant IMD </w:t>
            </w:r>
            <w:r>
              <w:rPr>
                <w:rFonts w:ascii="Arial" w:hAnsi="Arial" w:eastAsia="等线"/>
                <w:sz w:val="18"/>
                <w:highlight w:val="none"/>
                <w:lang w:eastAsia="zh-CN"/>
              </w:rPr>
              <w:t>range</w:t>
            </w:r>
            <w:r>
              <w:rPr>
                <w:rFonts w:ascii="Arial" w:hAnsi="Arial" w:eastAsia="等线"/>
                <w:sz w:val="18"/>
                <w:highlight w:val="none"/>
              </w:rPr>
              <w:t xml:space="preserve"> shall be set such that  (1) the lower bound is 0 and (2) the upper bound is the bigger </w:t>
            </w:r>
            <w:r>
              <w:rPr>
                <w:rFonts w:ascii="Arial" w:hAnsi="Arial" w:eastAsia="等线"/>
                <w:sz w:val="18"/>
                <w:highlight w:val="none"/>
                <w:lang w:val="en-US"/>
              </w:rPr>
              <w:t>value</w:t>
            </w:r>
            <w:r>
              <w:rPr>
                <w:rFonts w:ascii="Arial" w:hAnsi="Arial" w:eastAsia="等线"/>
                <w:sz w:val="18"/>
                <w:highlight w:val="none"/>
              </w:rPr>
              <w:t xml:space="preserve"> of the two after taking absolute.</w:t>
            </w:r>
          </w:p>
        </w:tc>
      </w:tr>
    </w:tbl>
    <w:p>
      <w:pPr>
        <w:rPr>
          <w:rFonts w:eastAsia="等线"/>
          <w:highlight w:val="none"/>
          <w:lang w:eastAsia="ko-KR"/>
        </w:rPr>
      </w:pPr>
    </w:p>
    <w:p>
      <w:pPr>
        <w:rPr>
          <w:rFonts w:eastAsia="等线"/>
          <w:highlight w:val="none"/>
          <w:lang w:eastAsia="ko-KR"/>
        </w:rPr>
      </w:pPr>
      <w:r>
        <w:rPr>
          <w:rFonts w:eastAsia="等线"/>
          <w:highlight w:val="none"/>
          <w:lang w:eastAsia="ko-KR"/>
        </w:rPr>
        <w:t xml:space="preserve">Based on Table </w:t>
      </w:r>
      <w:r>
        <w:rPr>
          <w:rFonts w:hint="eastAsia"/>
          <w:highlight w:val="none"/>
          <w:lang w:val="en-US" w:eastAsia="zh-CN"/>
        </w:rPr>
        <w:t>5.7</w:t>
      </w:r>
      <w:r>
        <w:rPr>
          <w:highlight w:val="none"/>
          <w:lang w:val="en-US" w:eastAsia="zh-CN"/>
        </w:rPr>
        <w:t>.2</w:t>
      </w:r>
      <w:r>
        <w:rPr>
          <w:rFonts w:eastAsia="等线"/>
          <w:highlight w:val="none"/>
          <w:lang w:eastAsia="ko-KR"/>
        </w:rPr>
        <w:t>.</w:t>
      </w:r>
      <w:r>
        <w:rPr>
          <w:highlight w:val="none"/>
          <w:lang w:val="en-US" w:eastAsia="zh-CN"/>
        </w:rPr>
        <w:t>2</w:t>
      </w:r>
      <w:r>
        <w:rPr>
          <w:rFonts w:eastAsia="等线"/>
          <w:highlight w:val="none"/>
          <w:lang w:eastAsia="ko-KR"/>
        </w:rPr>
        <w:t>-1</w:t>
      </w:r>
      <w:r>
        <w:rPr>
          <w:highlight w:val="none"/>
          <w:lang w:val="en-US" w:eastAsia="zh-CN"/>
        </w:rPr>
        <w:t>, there is no IMD issue for CA_n12-n25 with 2UL.</w:t>
      </w:r>
    </w:p>
    <w:p>
      <w:pPr>
        <w:rPr>
          <w:rFonts w:eastAsia="MS Mincho"/>
          <w:highlight w:val="none"/>
          <w:lang w:eastAsia="ja-JP"/>
        </w:rPr>
      </w:pPr>
      <w:r>
        <w:rPr>
          <w:rFonts w:eastAsia="等线"/>
          <w:highlight w:val="none"/>
        </w:rPr>
        <w:t xml:space="preserve">Table </w:t>
      </w:r>
      <w:r>
        <w:rPr>
          <w:rFonts w:hint="eastAsia"/>
          <w:highlight w:val="none"/>
          <w:lang w:val="en-US" w:eastAsia="zh-CN"/>
        </w:rPr>
        <w:t>5.7</w:t>
      </w:r>
      <w:r>
        <w:rPr>
          <w:highlight w:val="none"/>
          <w:lang w:val="en-US" w:eastAsia="zh-CN"/>
        </w:rPr>
        <w:t>.2</w:t>
      </w:r>
      <w:r>
        <w:rPr>
          <w:rFonts w:eastAsia="等线"/>
          <w:highlight w:val="none"/>
        </w:rPr>
        <w:t>.</w:t>
      </w:r>
      <w:r>
        <w:rPr>
          <w:highlight w:val="none"/>
          <w:lang w:val="en-US" w:eastAsia="zh-CN"/>
        </w:rPr>
        <w:t>2</w:t>
      </w:r>
      <w:r>
        <w:rPr>
          <w:rFonts w:eastAsia="等线"/>
          <w:highlight w:val="none"/>
        </w:rPr>
        <w:t>-</w:t>
      </w:r>
      <w:r>
        <w:rPr>
          <w:highlight w:val="none"/>
          <w:lang w:eastAsia="zh-CN"/>
        </w:rPr>
        <w:t>2</w:t>
      </w:r>
      <w:r>
        <w:rPr>
          <w:rFonts w:eastAsia="等线"/>
          <w:highlight w:val="none"/>
        </w:rPr>
        <w:t xml:space="preserve"> lists</w:t>
      </w:r>
      <w:r>
        <w:rPr>
          <w:rFonts w:eastAsia="MS Mincho"/>
          <w:highlight w:val="none"/>
          <w:lang w:eastAsia="ja-JP"/>
        </w:rPr>
        <w:t xml:space="preserve"> the protected bands required for the </w:t>
      </w:r>
      <w:r>
        <w:rPr>
          <w:rFonts w:eastAsia="等线"/>
          <w:highlight w:val="none"/>
          <w:lang w:val="en-US" w:eastAsia="zh-CN"/>
        </w:rPr>
        <w:t>2UL bands CA</w:t>
      </w:r>
      <w:r>
        <w:rPr>
          <w:rFonts w:eastAsia="MS Mincho"/>
          <w:highlight w:val="none"/>
          <w:lang w:eastAsia="ja-JP"/>
        </w:rPr>
        <w:t xml:space="preserve"> configuration.</w:t>
      </w:r>
    </w:p>
    <w:p>
      <w:pPr>
        <w:keepNext/>
        <w:keepLines/>
        <w:spacing w:before="240" w:after="120"/>
        <w:jc w:val="center"/>
        <w:rPr>
          <w:rFonts w:ascii="Arial" w:hAnsi="Arial" w:eastAsia="等线" w:cs="Arial"/>
          <w:b/>
          <w:highlight w:val="none"/>
          <w:lang w:val="en-US"/>
        </w:rPr>
      </w:pPr>
      <w:r>
        <w:rPr>
          <w:rFonts w:eastAsia="等线"/>
          <w:b/>
          <w:highlight w:val="none"/>
          <w:lang w:val="en-US"/>
        </w:rPr>
        <w:t>T</w:t>
      </w:r>
      <w:r>
        <w:rPr>
          <w:rFonts w:ascii="Arial" w:hAnsi="Arial" w:eastAsia="等线" w:cs="Arial"/>
          <w:b/>
          <w:highlight w:val="none"/>
          <w:lang w:val="en-US"/>
        </w:rPr>
        <w:t xml:space="preserve">able </w:t>
      </w:r>
      <w:r>
        <w:rPr>
          <w:rFonts w:hint="eastAsia" w:ascii="Arial" w:hAnsi="Arial" w:cs="Arial"/>
          <w:b/>
          <w:highlight w:val="none"/>
          <w:lang w:val="en-US" w:eastAsia="zh-CN"/>
        </w:rPr>
        <w:t>5.7</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2</w:t>
      </w:r>
      <w:r>
        <w:rPr>
          <w:rFonts w:ascii="Arial" w:hAnsi="Arial" w:eastAsia="等线" w:cs="Arial"/>
          <w:b/>
          <w:highlight w:val="none"/>
          <w:lang w:val="en-US"/>
        </w:rPr>
        <w:t xml:space="preserve">: </w:t>
      </w:r>
      <w:r>
        <w:rPr>
          <w:rFonts w:ascii="Arial" w:hAnsi="Arial" w:eastAsia="等线" w:cs="Arial"/>
          <w:b/>
          <w:highlight w:val="none"/>
          <w:lang w:val="en-US" w:eastAsia="ja-JP"/>
        </w:rPr>
        <w:t>Protected bands</w:t>
      </w:r>
      <w:r>
        <w:rPr>
          <w:rFonts w:ascii="Arial" w:hAnsi="Arial" w:eastAsia="等线" w:cs="Arial"/>
          <w:b/>
          <w:highlight w:val="none"/>
          <w:lang w:val="en-US"/>
        </w:rPr>
        <w:t xml:space="preserve"> for the </w:t>
      </w:r>
      <w:r>
        <w:rPr>
          <w:rFonts w:ascii="Arial" w:hAnsi="Arial" w:eastAsia="等线" w:cs="Arial"/>
          <w:b/>
          <w:highlight w:val="none"/>
          <w:lang w:val="en-US" w:eastAsia="zh-CN"/>
        </w:rPr>
        <w:t xml:space="preserve">2UL bands CA </w:t>
      </w:r>
      <w:r>
        <w:rPr>
          <w:rFonts w:ascii="Arial" w:hAnsi="Arial" w:eastAsia="等线" w:cs="Arial"/>
          <w:b/>
          <w:highlight w:val="none"/>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等线" w:cs="Arial"/>
                <w:b/>
                <w:sz w:val="18"/>
                <w:highlight w:val="none"/>
                <w:lang w:val="en-US" w:eastAsia="zh-CN"/>
              </w:rPr>
              <w:t>NR</w:t>
            </w:r>
            <w:r>
              <w:rPr>
                <w:rFonts w:ascii="Arial" w:hAnsi="Arial" w:eastAsia="Times New Roman" w:cs="Arial"/>
                <w:b/>
                <w:sz w:val="18"/>
                <w:highlight w:val="none"/>
              </w:rPr>
              <w:t xml:space="preserve"> </w:t>
            </w:r>
            <w:r>
              <w:rPr>
                <w:rFonts w:ascii="Arial" w:hAnsi="Arial" w:eastAsia="等线" w:cs="Arial"/>
                <w:b/>
                <w:sz w:val="18"/>
                <w:highlight w:val="none"/>
                <w:lang w:val="en-US" w:eastAsia="zh-CN"/>
              </w:rPr>
              <w:t>CA</w:t>
            </w:r>
            <w:r>
              <w:rPr>
                <w:rFonts w:ascii="Arial" w:hAnsi="Arial" w:eastAsia="Times New Roman" w:cs="Arial"/>
                <w:b/>
                <w:sz w:val="18"/>
                <w:highlight w:val="none"/>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highlight w:val="none"/>
                <w:lang w:eastAsia="zh-CN"/>
              </w:rPr>
            </w:pPr>
            <w:r>
              <w:rPr>
                <w:rFonts w:ascii="Arial" w:hAnsi="Arial" w:eastAsia="等线" w:cs="Arial"/>
                <w:sz w:val="18"/>
                <w:highlight w:val="none"/>
                <w:lang w:val="en-US" w:eastAsia="zh-CN"/>
              </w:rPr>
              <w:t>CA</w:t>
            </w:r>
            <w:r>
              <w:rPr>
                <w:rFonts w:ascii="Arial" w:hAnsi="Arial" w:eastAsia="Times New Roman" w:cs="Arial"/>
                <w:sz w:val="18"/>
                <w:highlight w:val="none"/>
              </w:rPr>
              <w:t>_</w:t>
            </w:r>
            <w:r>
              <w:rPr>
                <w:rFonts w:hint="eastAsia" w:ascii="Arial" w:hAnsi="Arial" w:cs="Arial"/>
                <w:sz w:val="18"/>
                <w:highlight w:val="none"/>
                <w:lang w:val="en-US" w:eastAsia="zh-CN"/>
              </w:rPr>
              <w:t>n</w:t>
            </w:r>
            <w:r>
              <w:rPr>
                <w:rFonts w:ascii="Arial" w:hAnsi="Arial" w:cs="Arial"/>
                <w:sz w:val="18"/>
                <w:highlight w:val="none"/>
                <w:lang w:eastAsia="zh-CN"/>
              </w:rPr>
              <w:t>12</w:t>
            </w:r>
            <w:r>
              <w:rPr>
                <w:rFonts w:ascii="Arial" w:hAnsi="Arial" w:eastAsia="Times New Roman" w:cs="Arial"/>
                <w:sz w:val="18"/>
                <w:highlight w:val="none"/>
              </w:rPr>
              <w:t>-</w:t>
            </w:r>
            <w:r>
              <w:rPr>
                <w:rFonts w:hint="eastAsia" w:ascii="Arial" w:hAnsi="Arial" w:cs="Arial"/>
                <w:sz w:val="18"/>
                <w:highlight w:val="none"/>
                <w:lang w:val="en-US" w:eastAsia="zh-CN"/>
              </w:rPr>
              <w:t>n</w:t>
            </w:r>
            <w:r>
              <w:rPr>
                <w:rFonts w:ascii="Arial" w:hAnsi="Arial" w:cs="Arial"/>
                <w:sz w:val="18"/>
                <w:highlight w:val="none"/>
                <w:lang w:eastAsia="zh-CN"/>
              </w:rPr>
              <w:t>25</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highlight w:val="none"/>
                <w:lang w:val="en-US" w:eastAsia="zh-CN"/>
              </w:rPr>
            </w:pPr>
            <w:r>
              <w:rPr>
                <w:rFonts w:ascii="Arial" w:hAnsi="Arial" w:cs="Arial"/>
                <w:sz w:val="18"/>
                <w:highlight w:val="none"/>
                <w:lang w:eastAsia="zh-CN"/>
              </w:rPr>
              <w:t>E-UTRA Band 5, 13, 14, 17, 24, 26, 27, 30, 41, 53, 70, 71, 103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rPr>
            </w:pPr>
            <w:r>
              <w:rPr>
                <w:rFonts w:ascii="Arial" w:hAnsi="Arial" w:eastAsia="Times New Roman" w:cs="Arial"/>
                <w:sz w:val="16"/>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w:t>
            </w:r>
            <w:r>
              <w:rPr>
                <w:rFonts w:ascii="Arial" w:hAnsi="Arial" w:eastAsia="等线" w:cs="Arial"/>
                <w:sz w:val="16"/>
                <w:highlight w:val="none"/>
                <w:lang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1</w:t>
            </w: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highlight w:val="none"/>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highlight w:val="none"/>
                <w:lang w:eastAsia="zh-CN"/>
              </w:rPr>
            </w:pPr>
            <w:r>
              <w:rPr>
                <w:rFonts w:ascii="Arial" w:hAnsi="Arial" w:cs="Arial"/>
                <w:sz w:val="18"/>
                <w:highlight w:val="none"/>
                <w:lang w:eastAsia="zh-CN"/>
              </w:rPr>
              <w:t>E-UTRA Band 4, 48, 66</w:t>
            </w:r>
          </w:p>
          <w:p>
            <w:pPr>
              <w:keepNext/>
              <w:keepLines/>
              <w:overflowPunct w:val="0"/>
              <w:autoSpaceDE w:val="0"/>
              <w:autoSpaceDN w:val="0"/>
              <w:adjustRightInd w:val="0"/>
              <w:spacing w:after="0"/>
              <w:textAlignment w:val="baseline"/>
              <w:rPr>
                <w:rFonts w:ascii="Arial" w:hAnsi="Arial" w:cs="Arial"/>
                <w:sz w:val="18"/>
                <w:highlight w:val="none"/>
                <w:lang w:eastAsia="zh-CN"/>
              </w:rPr>
            </w:pPr>
            <w:r>
              <w:rPr>
                <w:rFonts w:ascii="Arial" w:hAnsi="Arial" w:cs="Arial"/>
                <w:sz w:val="18"/>
                <w:highlight w:val="none"/>
                <w:lang w:eastAsia="zh-CN"/>
              </w:rPr>
              <w:t>NR Band n77</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rPr>
            </w:pPr>
            <w:r>
              <w:rPr>
                <w:rFonts w:ascii="Arial" w:hAnsi="Arial" w:eastAsia="Times New Roman" w:cs="Arial"/>
                <w:sz w:val="16"/>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w:t>
            </w:r>
            <w:r>
              <w:rPr>
                <w:rFonts w:ascii="Arial" w:hAnsi="Arial" w:eastAsia="等线" w:cs="Arial"/>
                <w:sz w:val="16"/>
                <w:highlight w:val="none"/>
                <w:lang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1</w:t>
            </w: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highlight w:val="none"/>
                <w:lang w:val="en-US" w:eastAsia="zh-CN"/>
              </w:rPr>
            </w:pPr>
            <w:r>
              <w:rPr>
                <w:rFonts w:hint="eastAsia" w:ascii="Arial" w:hAnsi="Arial" w:cs="Arial"/>
                <w:sz w:val="16"/>
                <w:highlight w:val="none"/>
                <w:lang w:val="en-US" w:eastAsia="zh-CN"/>
              </w:rPr>
              <w:t>2</w:t>
            </w:r>
          </w:p>
        </w:tc>
      </w:tr>
      <w:tr>
        <w:tblPrEx>
          <w:tblCellMar>
            <w:top w:w="0" w:type="dxa"/>
            <w:left w:w="108" w:type="dxa"/>
            <w:bottom w:w="0" w:type="dxa"/>
            <w:right w:w="108" w:type="dxa"/>
          </w:tblCellMar>
        </w:tblPrEx>
        <w:trPr>
          <w:trHeight w:val="225" w:hRule="atLeast"/>
          <w:jc w:val="center"/>
        </w:trPr>
        <w:tc>
          <w:tcPr>
            <w:tcW w:w="1486" w:type="dxa"/>
            <w:vMerge w:val="continue"/>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highlight w:val="none"/>
                <w:lang w:eastAsia="zh-CN"/>
              </w:rPr>
            </w:pPr>
            <w:r>
              <w:rPr>
                <w:rFonts w:ascii="Arial" w:hAnsi="Arial" w:cs="Arial"/>
                <w:sz w:val="18"/>
                <w:highlight w:val="none"/>
                <w:lang w:eastAsia="zh-CN"/>
              </w:rPr>
              <w:t>E-UTRA Band 2, 12, 25,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rPr>
            </w:pPr>
            <w:r>
              <w:rPr>
                <w:rFonts w:ascii="Arial" w:hAnsi="Arial" w:eastAsia="Times New Roman" w:cs="Arial"/>
                <w:sz w:val="16"/>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w:t>
            </w:r>
            <w:r>
              <w:rPr>
                <w:rFonts w:ascii="Arial" w:hAnsi="Arial" w:eastAsia="等线" w:cs="Arial"/>
                <w:sz w:val="16"/>
                <w:highlight w:val="none"/>
                <w:lang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1</w:t>
            </w: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highlight w:val="none"/>
                <w:lang w:val="en-US" w:eastAsia="zh-CN"/>
              </w:rPr>
            </w:pPr>
            <w:r>
              <w:rPr>
                <w:rFonts w:hint="eastAsia" w:ascii="Arial" w:hAnsi="Arial" w:cs="Arial"/>
                <w:sz w:val="16"/>
                <w:highlight w:val="none"/>
                <w:lang w:val="en-US" w:eastAsia="zh-CN"/>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highlight w:val="none"/>
              </w:rPr>
            </w:pPr>
            <w:r>
              <w:rPr>
                <w:rFonts w:ascii="Arial" w:hAnsi="Arial" w:eastAsia="等线"/>
                <w:sz w:val="18"/>
                <w:highlight w:val="none"/>
              </w:rPr>
              <w:t>NOTE 2:</w:t>
            </w:r>
            <w:r>
              <w:rPr>
                <w:rFonts w:ascii="Arial" w:hAnsi="Arial" w:eastAsia="等线"/>
                <w:sz w:val="18"/>
                <w:highlight w:val="none"/>
              </w:rPr>
              <w:tab/>
            </w:r>
            <w:r>
              <w:rPr>
                <w:rFonts w:ascii="Arial" w:hAnsi="Arial" w:eastAsia="等线"/>
                <w:sz w:val="18"/>
                <w:highlight w:val="none"/>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eastAsia="等线"/>
                <w:sz w:val="18"/>
                <w:highlight w:val="none"/>
                <w:vertAlign w:val="subscript"/>
              </w:rPr>
              <w:t>CRB</w:t>
            </w:r>
            <w:r>
              <w:rPr>
                <w:rFonts w:ascii="Arial" w:hAnsi="Arial" w:eastAsia="等线"/>
                <w:sz w:val="18"/>
                <w:highlight w:val="none"/>
              </w:rPr>
              <w:t xml:space="preserve"> x RB</w:t>
            </w:r>
            <w:r>
              <w:rPr>
                <w:rFonts w:ascii="Arial" w:hAnsi="Arial" w:eastAsia="等线"/>
                <w:sz w:val="18"/>
                <w:highlight w:val="none"/>
                <w:vertAlign w:val="subscript"/>
              </w:rPr>
              <w:t>size</w:t>
            </w:r>
            <w:r>
              <w:rPr>
                <w:rFonts w:ascii="Arial" w:hAnsi="Arial" w:eastAsia="等线"/>
                <w:sz w:val="18"/>
                <w:highlight w:val="none"/>
              </w:rPr>
              <w:t xml:space="preserve"> kHz), where N is 2, 3, 4, 5 for the 2nd, 3rd, 4th or 5th harmonic respectively. The exception is allowed if the measurement bandwidth (MBW) totally or partially overlaps the overall exception interval.</w:t>
            </w:r>
          </w:p>
          <w:p>
            <w:pPr>
              <w:keepNext/>
              <w:keepLines/>
              <w:spacing w:after="0"/>
              <w:ind w:left="851" w:hanging="851"/>
              <w:rPr>
                <w:rFonts w:ascii="Arial" w:hAnsi="Arial" w:eastAsia="等线"/>
                <w:sz w:val="18"/>
                <w:highlight w:val="none"/>
              </w:rPr>
            </w:pPr>
            <w:r>
              <w:rPr>
                <w:rFonts w:ascii="Arial" w:hAnsi="Arial" w:eastAsia="等线"/>
                <w:sz w:val="18"/>
                <w:highlight w:val="none"/>
              </w:rPr>
              <w:t>NOTE 4:</w:t>
            </w:r>
            <w:r>
              <w:rPr>
                <w:rFonts w:ascii="Arial" w:hAnsi="Arial" w:eastAsia="等线"/>
                <w:sz w:val="18"/>
                <w:highlight w:val="none"/>
              </w:rPr>
              <w:tab/>
            </w:r>
            <w:r>
              <w:rPr>
                <w:rFonts w:ascii="Arial" w:hAnsi="Arial" w:eastAsia="等线"/>
                <w:sz w:val="18"/>
                <w:highlight w:val="none"/>
              </w:rPr>
              <w:t>These requirements also apply for the frequency ranges that are less than F</w:t>
            </w:r>
            <w:r>
              <w:rPr>
                <w:rFonts w:ascii="Arial" w:hAnsi="Arial" w:eastAsia="等线"/>
                <w:sz w:val="18"/>
                <w:highlight w:val="none"/>
                <w:vertAlign w:val="subscript"/>
              </w:rPr>
              <w:t>OOB</w:t>
            </w:r>
            <w:r>
              <w:rPr>
                <w:rFonts w:ascii="Arial" w:hAnsi="Arial" w:eastAsia="等线"/>
                <w:sz w:val="18"/>
                <w:highlight w:val="none"/>
              </w:rPr>
              <w:t xml:space="preserve"> (MHz) in Table 6.5.3.1-1 from the edge of the channel bandwidth.</w:t>
            </w:r>
          </w:p>
        </w:tc>
      </w:tr>
    </w:tbl>
    <w:p>
      <w:pPr>
        <w:keepNext/>
        <w:keepLines/>
        <w:spacing w:before="120"/>
        <w:ind w:left="1418" w:hanging="1418"/>
        <w:outlineLvl w:val="3"/>
        <w:rPr>
          <w:rFonts w:ascii="Arial" w:hAnsi="Arial" w:eastAsia="等线" w:cs="Arial"/>
          <w:sz w:val="24"/>
          <w:highlight w:val="none"/>
          <w:lang w:eastAsia="zh-CN"/>
        </w:rPr>
      </w:pPr>
      <w:r>
        <w:rPr>
          <w:rFonts w:hint="eastAsia" w:ascii="Arial" w:hAnsi="Arial" w:eastAsia="等线"/>
          <w:sz w:val="24"/>
          <w:highlight w:val="none"/>
          <w:lang w:eastAsia="zh-CN"/>
        </w:rPr>
        <w:t>5.7</w:t>
      </w:r>
      <w:r>
        <w:rPr>
          <w:rFonts w:ascii="Arial" w:hAnsi="Arial" w:eastAsia="等线"/>
          <w:sz w:val="24"/>
          <w:highlight w:val="none"/>
        </w:rPr>
        <w:t>.2.3</w:t>
      </w:r>
      <w:r>
        <w:rPr>
          <w:rFonts w:ascii="Arial" w:hAnsi="Arial" w:eastAsia="等线"/>
          <w:sz w:val="24"/>
          <w:highlight w:val="none"/>
        </w:rPr>
        <w:tab/>
      </w:r>
      <w:r>
        <w:rPr>
          <w:rFonts w:ascii="Arial" w:hAnsi="Arial" w:eastAsia="等线" w:cs="Arial"/>
          <w:sz w:val="24"/>
          <w:szCs w:val="22"/>
          <w:highlight w:val="none"/>
          <w:lang w:val="en-US" w:eastAsia="zh-CN"/>
        </w:rPr>
        <w:t>REFSENS requirements</w:t>
      </w:r>
    </w:p>
    <w:p>
      <w:pPr>
        <w:rPr>
          <w:highlight w:val="none"/>
        </w:rPr>
      </w:pPr>
      <w:r>
        <w:rPr>
          <w:highlight w:val="none"/>
          <w:lang w:eastAsia="ko-KR"/>
        </w:rPr>
        <w:t xml:space="preserve">Based on co-existence studies on </w:t>
      </w:r>
      <w:r>
        <w:rPr>
          <w:rFonts w:hint="eastAsia"/>
          <w:highlight w:val="none"/>
          <w:lang w:eastAsia="zh-CN"/>
        </w:rPr>
        <w:t>5.7</w:t>
      </w:r>
      <w:r>
        <w:rPr>
          <w:highlight w:val="none"/>
          <w:lang w:eastAsia="ko-KR"/>
        </w:rPr>
        <w:t>.2.2, no need to define exceptional REFSENS requirements.</w:t>
      </w:r>
    </w:p>
    <w:p>
      <w:pPr>
        <w:rPr>
          <w:highlight w:val="none"/>
        </w:rPr>
      </w:pPr>
    </w:p>
    <w:p>
      <w:pPr>
        <w:keepNext/>
        <w:spacing w:before="120" w:after="120"/>
        <w:ind w:left="576" w:right="284" w:hanging="576"/>
        <w:outlineLvl w:val="1"/>
        <w:rPr>
          <w:rFonts w:ascii="Arial" w:hAnsi="Arial" w:eastAsia="MS Mincho" w:cs="Arial"/>
          <w:bCs/>
          <w:sz w:val="28"/>
          <w:szCs w:val="28"/>
          <w:highlight w:val="none"/>
          <w:lang w:val="en-US" w:eastAsia="zh-CN"/>
        </w:rPr>
      </w:pPr>
      <w:r>
        <w:rPr>
          <w:rFonts w:hint="eastAsia" w:ascii="Arial" w:hAnsi="Arial" w:eastAsia="MS Mincho" w:cs="Arial"/>
          <w:bCs/>
          <w:sz w:val="28"/>
          <w:szCs w:val="28"/>
          <w:highlight w:val="none"/>
          <w:lang w:val="en-US" w:eastAsia="zh-CN"/>
        </w:rPr>
        <w:t>5.8</w:t>
      </w:r>
      <w:r>
        <w:rPr>
          <w:rFonts w:ascii="Arial" w:hAnsi="Arial" w:eastAsia="MS Mincho" w:cs="Arial"/>
          <w:bCs/>
          <w:sz w:val="28"/>
          <w:szCs w:val="28"/>
          <w:highlight w:val="none"/>
          <w:lang w:val="en-US" w:eastAsia="zh-CN"/>
        </w:rPr>
        <w:tab/>
      </w:r>
      <w:r>
        <w:rPr>
          <w:rFonts w:ascii="Arial" w:hAnsi="Arial" w:eastAsia="MS Mincho" w:cs="Arial"/>
          <w:bCs/>
          <w:sz w:val="28"/>
          <w:szCs w:val="28"/>
          <w:highlight w:val="none"/>
          <w:lang w:val="en-US" w:eastAsia="zh-CN"/>
        </w:rPr>
        <w:t>CA_n7-n75</w:t>
      </w:r>
    </w:p>
    <w:p>
      <w:pPr>
        <w:keepNext/>
        <w:tabs>
          <w:tab w:val="left" w:pos="420"/>
        </w:tabs>
        <w:spacing w:before="120" w:after="120"/>
        <w:outlineLvl w:val="2"/>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5.8</w:t>
      </w:r>
      <w:r>
        <w:rPr>
          <w:rFonts w:ascii="Arial" w:hAnsi="Arial" w:eastAsia="MS Mincho" w:cs="Arial"/>
          <w:bCs/>
          <w:sz w:val="24"/>
          <w:highlight w:val="none"/>
          <w:lang w:val="en-US" w:eastAsia="zh-CN"/>
        </w:rPr>
        <w:t>.1</w:t>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Common for 1 band UL and 2 bands UL CA</w:t>
      </w: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5.8</w:t>
      </w:r>
      <w:r>
        <w:rPr>
          <w:rFonts w:ascii="Arial" w:hAnsi="Arial" w:eastAsia="MS Mincho" w:cs="Arial"/>
          <w:bCs/>
          <w:sz w:val="24"/>
          <w:szCs w:val="24"/>
          <w:highlight w:val="none"/>
          <w:lang w:eastAsia="zh-CN"/>
        </w:rPr>
        <w:t>.1.1</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Operating bands for CA</w:t>
      </w:r>
    </w:p>
    <w:p>
      <w:pPr>
        <w:spacing w:before="240"/>
        <w:jc w:val="center"/>
        <w:rPr>
          <w:rFonts w:ascii="Arial" w:hAnsi="Arial" w:cs="Arial"/>
          <w:b/>
          <w:highlight w:val="none"/>
          <w:lang w:val="en-US" w:eastAsia="ja-JP"/>
        </w:rPr>
      </w:pPr>
      <w:r>
        <w:rPr>
          <w:rFonts w:ascii="Arial" w:hAnsi="Arial" w:cs="Arial"/>
          <w:b/>
          <w:highlight w:val="none"/>
          <w:lang w:val="en-US"/>
        </w:rPr>
        <w:t xml:space="preserve">Table </w:t>
      </w:r>
      <w:r>
        <w:rPr>
          <w:rFonts w:hint="eastAsia" w:ascii="Arial" w:hAnsi="Arial" w:cs="Arial"/>
          <w:b/>
          <w:highlight w:val="none"/>
          <w:lang w:val="en-US" w:eastAsia="zh-CN"/>
        </w:rPr>
        <w:t>5.8</w:t>
      </w:r>
      <w:r>
        <w:rPr>
          <w:rFonts w:ascii="Arial" w:hAnsi="Arial" w:cs="Arial"/>
          <w:b/>
          <w:highlight w:val="none"/>
          <w:lang w:val="en-US" w:eastAsia="zh-CN"/>
        </w:rPr>
        <w:t>.1.1</w:t>
      </w:r>
      <w:r>
        <w:rPr>
          <w:rFonts w:ascii="Arial" w:hAnsi="Arial" w:cs="Arial"/>
          <w:b/>
          <w:highlight w:val="none"/>
          <w:lang w:val="en-US"/>
        </w:rPr>
        <w:t xml:space="preserve">-1: </w:t>
      </w:r>
      <w:r>
        <w:rPr>
          <w:rFonts w:ascii="Arial" w:hAnsi="Arial" w:cs="Arial"/>
          <w:b/>
          <w:highlight w:val="none"/>
          <w:lang w:val="en-US" w:eastAsia="zh-CN"/>
        </w:rPr>
        <w:t>CA band combination of band n7 + n75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71"/>
        <w:gridCol w:w="425"/>
        <w:gridCol w:w="1281"/>
        <w:gridCol w:w="1412"/>
        <w:gridCol w:w="298"/>
        <w:gridCol w:w="1408"/>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lang w:eastAsia="ja-JP"/>
              </w:rPr>
              <w:t xml:space="preserve"> NR</w:t>
            </w:r>
            <w:r>
              <w:rPr>
                <w:rFonts w:ascii="Arial" w:hAnsi="Arial" w:cs="Arial"/>
                <w:b/>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Duplex</w:t>
            </w:r>
          </w:p>
          <w:p>
            <w:pPr>
              <w:keepNext/>
              <w:keepLines/>
              <w:spacing w:after="0"/>
              <w:jc w:val="center"/>
              <w:rPr>
                <w:rFonts w:ascii="Arial" w:hAnsi="Arial" w:cs="Arial"/>
                <w:b/>
                <w:sz w:val="18"/>
                <w:highlight w:val="none"/>
              </w:rPr>
            </w:pPr>
            <w:r>
              <w:rPr>
                <w:rFonts w:ascii="Arial" w:hAnsi="Arial"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UL_low</w:t>
            </w:r>
            <w:r>
              <w:rPr>
                <w:rFonts w:ascii="Arial" w:hAnsi="Arial" w:cs="Arial"/>
                <w:b/>
                <w:sz w:val="18"/>
                <w:highlight w:val="none"/>
              </w:rPr>
              <w:t xml:space="preserve"> – F</w:t>
            </w:r>
            <w:r>
              <w:rPr>
                <w:rFonts w:ascii="Arial" w:hAnsi="Arial" w:cs="Arial"/>
                <w:b/>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DL_low</w:t>
            </w:r>
            <w:r>
              <w:rPr>
                <w:rFonts w:ascii="Arial" w:hAnsi="Arial" w:cs="Arial"/>
                <w:b/>
                <w:sz w:val="18"/>
                <w:highlight w:val="none"/>
              </w:rPr>
              <w:t xml:space="preserve"> – F</w:t>
            </w:r>
            <w:r>
              <w:rPr>
                <w:rFonts w:ascii="Arial" w:hAnsi="Arial"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n7</w:t>
            </w:r>
          </w:p>
        </w:tc>
        <w:tc>
          <w:tcPr>
            <w:tcW w:w="127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2500 MHz</w:t>
            </w:r>
          </w:p>
        </w:tc>
        <w:tc>
          <w:tcPr>
            <w:tcW w:w="425"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2570 MH</w:t>
            </w:r>
            <w:r>
              <w:rPr>
                <w:rFonts w:ascii="Arial" w:hAnsi="Arial" w:cs="Arial"/>
                <w:sz w:val="18"/>
                <w:highlight w:val="none"/>
                <w:lang w:val="zh-CN" w:eastAsia="ja-JP"/>
              </w:rPr>
              <w:t>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2620 MHz</w:t>
            </w:r>
          </w:p>
        </w:tc>
        <w:tc>
          <w:tcPr>
            <w:tcW w:w="298"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40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2690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n75</w:t>
            </w: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N/A</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1432 MHz</w:t>
            </w:r>
          </w:p>
        </w:tc>
        <w:tc>
          <w:tcPr>
            <w:tcW w:w="298"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40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1517</w:t>
            </w:r>
            <w:r>
              <w:rPr>
                <w:rFonts w:ascii="Arial" w:hAnsi="Arial" w:cs="Arial"/>
                <w:sz w:val="18"/>
                <w:highlight w:val="none"/>
                <w:lang w:val="sv-SE" w:eastAsia="ko-KR"/>
              </w:rPr>
              <w:t xml:space="preserve">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val="en-US" w:eastAsia="ko-KR"/>
              </w:rPr>
              <w:t>SDL</w:t>
            </w:r>
          </w:p>
        </w:tc>
      </w:tr>
    </w:tbl>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5.8</w:t>
      </w:r>
      <w:r>
        <w:rPr>
          <w:rFonts w:ascii="Arial" w:hAnsi="Arial" w:eastAsia="MS Mincho" w:cs="Arial"/>
          <w:bCs/>
          <w:sz w:val="24"/>
          <w:szCs w:val="24"/>
          <w:highlight w:val="none"/>
          <w:lang w:eastAsia="zh-CN"/>
        </w:rPr>
        <w:t>.1.2</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Channel bandwidths per operating band for CA</w:t>
      </w:r>
    </w:p>
    <w:p>
      <w:pPr>
        <w:spacing w:before="240"/>
        <w:jc w:val="center"/>
        <w:rPr>
          <w:rFonts w:ascii="Arial" w:hAnsi="Arial" w:cs="Arial"/>
          <w:b/>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5.8</w:t>
      </w:r>
      <w:r>
        <w:rPr>
          <w:rFonts w:ascii="Arial" w:hAnsi="Arial" w:cs="Arial"/>
          <w:b/>
          <w:highlight w:val="none"/>
          <w:lang w:val="en-US"/>
        </w:rPr>
        <w:t>.1.</w:t>
      </w:r>
      <w:r>
        <w:rPr>
          <w:rFonts w:ascii="Arial" w:hAnsi="Arial" w:cs="Arial"/>
          <w:b/>
          <w:highlight w:val="none"/>
          <w:lang w:val="en-US" w:eastAsia="zh-CN"/>
        </w:rPr>
        <w:t>2</w:t>
      </w:r>
      <w:r>
        <w:rPr>
          <w:rFonts w:ascii="Arial" w:hAnsi="Arial" w:cs="Arial"/>
          <w:b/>
          <w:highlight w:val="none"/>
          <w:lang w:val="en-US"/>
        </w:rPr>
        <w:t xml:space="preserve">-1: Supported </w:t>
      </w:r>
      <w:r>
        <w:rPr>
          <w:rFonts w:ascii="Arial" w:hAnsi="Arial" w:cs="Arial"/>
          <w:b/>
          <w:highlight w:val="none"/>
          <w:lang w:val="en-US" w:eastAsia="ja-JP"/>
        </w:rPr>
        <w:t>b</w:t>
      </w:r>
      <w:r>
        <w:rPr>
          <w:rFonts w:ascii="Arial" w:hAnsi="Arial" w:cs="Arial"/>
          <w:b/>
          <w:highlight w:val="none"/>
          <w:lang w:val="en-US"/>
        </w:rPr>
        <w:t xml:space="preserve">andwidths per </w:t>
      </w:r>
      <w:r>
        <w:rPr>
          <w:rFonts w:ascii="Arial" w:hAnsi="Arial" w:cs="Arial"/>
          <w:b/>
          <w:highlight w:val="none"/>
          <w:lang w:val="en-US" w:eastAsia="zh-CN"/>
        </w:rPr>
        <w:t>CA band combination of band n7 + n75</w:t>
      </w:r>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eastAsia="ja-JP"/>
              </w:rPr>
              <w:t xml:space="preserve">NR </w:t>
            </w:r>
            <w:r>
              <w:rPr>
                <w:rFonts w:ascii="Arial" w:hAnsi="Arial" w:cs="Arial"/>
                <w:b/>
                <w:bCs/>
                <w:sz w:val="18"/>
                <w:highlight w:val="none"/>
                <w:lang w:eastAsia="zh-CN"/>
              </w:rPr>
              <w:t>CA</w:t>
            </w:r>
            <w:r>
              <w:rPr>
                <w:rFonts w:ascii="Arial" w:hAnsi="Arial" w:cs="Arial"/>
                <w:b/>
                <w:bCs/>
                <w:sz w:val="18"/>
                <w:highlight w:val="none"/>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NR</w:t>
            </w:r>
            <w:r>
              <w:rPr>
                <w:rFonts w:ascii="Arial" w:hAnsi="Arial" w:cs="Arial"/>
                <w:b/>
                <w:bCs/>
                <w:sz w:val="18"/>
                <w:highlight w:val="none"/>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eastAsia="MS Mincho" w:cs="Arial"/>
                <w:b/>
                <w:sz w:val="18"/>
                <w:highlight w:val="none"/>
                <w:lang w:eastAsia="ja-JP"/>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eastAsia="zh-CN"/>
              </w:rPr>
              <w:t>CA</w:t>
            </w:r>
            <w:r>
              <w:rPr>
                <w:rFonts w:ascii="Arial" w:hAnsi="Arial" w:cs="Arial"/>
                <w:bCs/>
                <w:sz w:val="18"/>
                <w:highlight w:val="none"/>
              </w:rPr>
              <w:t>_</w:t>
            </w:r>
            <w:r>
              <w:rPr>
                <w:rFonts w:ascii="Arial" w:hAnsi="Arial" w:cs="Arial"/>
                <w:bCs/>
                <w:sz w:val="18"/>
                <w:highlight w:val="none"/>
                <w:lang w:val="en-US" w:eastAsia="zh-CN"/>
              </w:rPr>
              <w:t>n7</w:t>
            </w:r>
            <w:r>
              <w:rPr>
                <w:rFonts w:ascii="Arial" w:hAnsi="Arial" w:cs="Arial"/>
                <w:bCs/>
                <w:sz w:val="18"/>
                <w:highlight w:val="none"/>
                <w:lang w:val="sv-SE" w:eastAsia="ja-JP"/>
              </w:rPr>
              <w:t>A-</w:t>
            </w:r>
            <w:r>
              <w:rPr>
                <w:rFonts w:ascii="Arial" w:hAnsi="Arial" w:cs="Arial"/>
                <w:bCs/>
                <w:sz w:val="18"/>
                <w:highlight w:val="none"/>
                <w:lang w:val="en-US" w:eastAsia="zh-CN"/>
              </w:rPr>
              <w:t>n75A</w:t>
            </w:r>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w:t>
            </w: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n7</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n75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bl>
    <w:p>
      <w:pPr>
        <w:jc w:val="center"/>
        <w:rPr>
          <w:rFonts w:ascii="Arial" w:hAnsi="Arial" w:cs="Arial"/>
          <w:bCs/>
          <w:highlight w:val="none"/>
          <w:lang w:val="en-US" w:eastAsia="zh-CN"/>
        </w:rPr>
      </w:pP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5.8</w:t>
      </w:r>
      <w:r>
        <w:rPr>
          <w:rFonts w:ascii="Arial" w:hAnsi="Arial" w:eastAsia="MS Mincho" w:cs="Arial"/>
          <w:bCs/>
          <w:sz w:val="24"/>
          <w:szCs w:val="24"/>
          <w:highlight w:val="none"/>
          <w:lang w:eastAsia="zh-CN"/>
        </w:rPr>
        <w:t>.1.3</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Co-existence studies</w:t>
      </w:r>
    </w:p>
    <w:p>
      <w:pPr>
        <w:spacing w:before="240"/>
        <w:rPr>
          <w:rFonts w:ascii="Arial" w:hAnsi="Arial" w:cs="Arial"/>
          <w:highlight w:val="none"/>
        </w:rPr>
      </w:pP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5.8</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5.8</w:t>
      </w:r>
      <w:r>
        <w:rPr>
          <w:rFonts w:ascii="Arial" w:hAnsi="Arial" w:eastAsia="MS Mincho" w:cs="Arial"/>
          <w:highlight w:val="none"/>
          <w:lang w:val="en-US" w:eastAsia="zh-CN"/>
        </w:rPr>
        <w:t>.1.3-2</w:t>
      </w:r>
      <w:r>
        <w:rPr>
          <w:rFonts w:ascii="Arial" w:hAnsi="Arial" w:eastAsia="MS Mincho" w:cs="Arial"/>
          <w:highlight w:val="none"/>
          <w:lang w:eastAsia="zh-CN"/>
        </w:rPr>
        <w:t xml:space="preserve"> list the band edge harmonics for the UL and DL respectively</w:t>
      </w:r>
      <w:r>
        <w:rPr>
          <w:rFonts w:ascii="Arial" w:hAnsi="Arial" w:cs="Arial"/>
          <w:highlight w:val="none"/>
          <w:lang w:eastAsia="zh-CN"/>
        </w:rPr>
        <w:t xml:space="preserve"> to allow for inspection of potential DL band REFSENS impact and harmonic mixing.</w:t>
      </w:r>
    </w:p>
    <w:p>
      <w:pPr>
        <w:jc w:val="center"/>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5.8</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-1: UL Harmonics</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2570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2620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2690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5000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5140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7500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7710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10000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10280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n75</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22"/>
                <w:szCs w:val="22"/>
                <w:highlight w:val="none"/>
                <w:lang w:val="fi-FI" w:eastAsia="fi-FI"/>
              </w:rPr>
            </w:pPr>
            <w:r>
              <w:rPr>
                <w:rFonts w:ascii="Arial" w:hAnsi="Arial" w:cs="Arial"/>
                <w:color w:val="000000"/>
                <w:sz w:val="18"/>
                <w:szCs w:val="18"/>
                <w:highlight w:val="none"/>
                <w:lang w:val="fi-FI" w:eastAsia="fi-FI"/>
              </w:rPr>
              <w:t>N/A</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22"/>
                <w:szCs w:val="22"/>
                <w:highlight w:val="none"/>
                <w:lang w:val="fi-FI" w:eastAsia="fi-FI"/>
              </w:rPr>
            </w:pPr>
            <w:r>
              <w:rPr>
                <w:rFonts w:ascii="Arial" w:hAnsi="Arial" w:cs="Arial"/>
                <w:color w:val="000000"/>
                <w:sz w:val="18"/>
                <w:szCs w:val="18"/>
                <w:highlight w:val="none"/>
                <w:lang w:val="fi-FI" w:eastAsia="fi-FI"/>
              </w:rPr>
              <w:t>N/A</w:t>
            </w:r>
          </w:p>
        </w:tc>
      </w:tr>
    </w:tbl>
    <w:p>
      <w:pPr>
        <w:jc w:val="center"/>
        <w:rPr>
          <w:rFonts w:ascii="Arial" w:hAnsi="Arial" w:eastAsia="MS Mincho" w:cs="Arial"/>
          <w:b/>
          <w:highlight w:val="none"/>
          <w:lang w:eastAsia="zh-CN"/>
        </w:rPr>
      </w:pPr>
    </w:p>
    <w:p>
      <w:pPr>
        <w:jc w:val="center"/>
        <w:rPr>
          <w:rFonts w:ascii="Arial" w:hAnsi="Arial" w:eastAsia="MS Mincho" w:cs="Arial"/>
          <w:b/>
          <w:highlight w:val="none"/>
          <w:lang w:eastAsia="ja-JP"/>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5.8</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DL Harmonics</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2570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2620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2690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5240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5380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7860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8070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10480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10760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n75</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2864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4296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4551</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5728</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6068</w:t>
            </w:r>
          </w:p>
        </w:tc>
      </w:tr>
    </w:tbl>
    <w:p>
      <w:pPr>
        <w:jc w:val="center"/>
        <w:rPr>
          <w:rFonts w:ascii="Arial" w:hAnsi="Arial" w:eastAsia="MS Mincho" w:cs="Arial"/>
          <w:b/>
          <w:highlight w:val="none"/>
          <w:lang w:eastAsia="zh-CN"/>
        </w:rPr>
      </w:pPr>
    </w:p>
    <w:p>
      <w:pPr>
        <w:rPr>
          <w:rFonts w:ascii="Arial" w:hAnsi="Arial" w:cs="Arial"/>
          <w:highlight w:val="none"/>
        </w:rPr>
      </w:pPr>
      <w:r>
        <w:rPr>
          <w:rFonts w:ascii="Arial" w:hAnsi="Arial" w:cs="Arial"/>
          <w:highlight w:val="none"/>
          <w:lang w:val="en-US" w:eastAsia="zh-CN"/>
        </w:rPr>
        <w:t>Based on above tables,</w:t>
      </w:r>
      <w:r>
        <w:rPr>
          <w:rFonts w:ascii="Arial" w:hAnsi="Arial" w:cs="Arial"/>
          <w:highlight w:val="none"/>
        </w:rPr>
        <w:t xml:space="preserve"> there are no harmonic or harmonic mixing concerns </w:t>
      </w:r>
      <w:r>
        <w:rPr>
          <w:rFonts w:ascii="Arial" w:hAnsi="Arial" w:eastAsia="MS Mincho" w:cs="Arial"/>
          <w:highlight w:val="none"/>
          <w:lang w:eastAsia="zh-CN"/>
        </w:rPr>
        <w:t>for this combination</w:t>
      </w:r>
      <w:r>
        <w:rPr>
          <w:rFonts w:ascii="Arial" w:hAnsi="Arial" w:cs="Arial"/>
          <w:color w:val="000000"/>
          <w:highlight w:val="none"/>
          <w:lang w:eastAsia="zh-CN"/>
        </w:rPr>
        <w:t>.</w:t>
      </w:r>
    </w:p>
    <w:p>
      <w:pPr>
        <w:pStyle w:val="6"/>
        <w:tabs>
          <w:tab w:val="left" w:pos="0"/>
          <w:tab w:val="left" w:pos="420"/>
          <w:tab w:val="left" w:pos="864"/>
        </w:tabs>
        <w:ind w:left="0" w:firstLine="0"/>
        <w:rPr>
          <w:rFonts w:cs="Arial"/>
          <w:highlight w:val="none"/>
          <w:lang w:eastAsia="zh-CN"/>
        </w:rPr>
      </w:pPr>
      <w:bookmarkStart w:id="484" w:name="_Toc36560776"/>
      <w:bookmarkStart w:id="485" w:name="_Toc1177"/>
      <w:bookmarkStart w:id="486" w:name="_Toc31571"/>
      <w:bookmarkStart w:id="487" w:name="_Toc13133135"/>
      <w:bookmarkStart w:id="488" w:name="_Toc22652"/>
      <w:bookmarkStart w:id="489" w:name="_Toc519493988"/>
      <w:bookmarkStart w:id="490" w:name="_Toc17455"/>
      <w:bookmarkStart w:id="491" w:name="_Toc11843"/>
      <w:bookmarkStart w:id="492" w:name="_Toc7523"/>
      <w:bookmarkStart w:id="493" w:name="_Toc14278"/>
      <w:bookmarkStart w:id="494" w:name="_Toc9607624"/>
      <w:r>
        <w:rPr>
          <w:rFonts w:hint="eastAsia" w:cs="Arial"/>
          <w:highlight w:val="none"/>
          <w:lang w:eastAsia="zh-CN"/>
        </w:rPr>
        <w:t>5.8</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ab/>
      </w:r>
      <w:r>
        <w:rPr>
          <w:rFonts w:cs="Arial"/>
          <w:highlight w:val="none"/>
          <w:lang w:val="en-US" w:eastAsia="zh-CN"/>
        </w:rPr>
        <w:tab/>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bookmarkEnd w:id="484"/>
      <w:bookmarkEnd w:id="485"/>
      <w:bookmarkEnd w:id="486"/>
      <w:bookmarkEnd w:id="487"/>
      <w:bookmarkEnd w:id="488"/>
      <w:bookmarkEnd w:id="489"/>
      <w:bookmarkEnd w:id="490"/>
      <w:bookmarkEnd w:id="491"/>
      <w:bookmarkEnd w:id="492"/>
      <w:bookmarkEnd w:id="493"/>
      <w:bookmarkEnd w:id="494"/>
    </w:p>
    <w:p>
      <w:pPr>
        <w:rPr>
          <w:rFonts w:ascii="Arial" w:hAnsi="Arial" w:cs="Arial"/>
          <w:highlight w:val="none"/>
        </w:rPr>
      </w:pPr>
      <w:r>
        <w:rPr>
          <w:rFonts w:ascii="Arial" w:hAnsi="Arial" w:cs="Arial"/>
          <w:highlight w:val="none"/>
        </w:rPr>
        <w:t xml:space="preserve">The </w:t>
      </w:r>
      <w:r>
        <w:rPr>
          <w:rFonts w:ascii="Arial" w:hAnsi="Arial" w:eastAsia="Yu Mincho" w:cs="Arial"/>
          <w:highlight w:val="none"/>
          <w:lang w:eastAsia="ja-JP"/>
        </w:rPr>
        <w:t>Δ</w:t>
      </w:r>
      <w:r>
        <w:rPr>
          <w:rFonts w:ascii="Arial" w:hAnsi="Arial" w:cs="Arial"/>
          <w:highlight w:val="none"/>
        </w:rPr>
        <w:t>T</w:t>
      </w:r>
      <w:r>
        <w:rPr>
          <w:rFonts w:ascii="Arial" w:hAnsi="Arial" w:cs="Arial"/>
          <w:highlight w:val="none"/>
          <w:vertAlign w:val="subscript"/>
        </w:rPr>
        <w:t>IB,c</w:t>
      </w:r>
      <w:r>
        <w:rPr>
          <w:rFonts w:ascii="Arial" w:hAnsi="Arial" w:cs="Arial"/>
          <w:highlight w:val="none"/>
        </w:rPr>
        <w:t xml:space="preserve"> and</w:t>
      </w:r>
      <w:r>
        <w:rPr>
          <w:rFonts w:ascii="Arial" w:hAnsi="Arial" w:cs="Arial"/>
          <w:highlight w:val="none"/>
          <w:lang w:eastAsia="zh-CN"/>
        </w:rPr>
        <w:t xml:space="preserve"> </w:t>
      </w:r>
      <w:r>
        <w:rPr>
          <w:rFonts w:ascii="Arial" w:hAnsi="Arial" w:eastAsia="Yu Mincho" w:cs="Arial"/>
          <w:highlight w:val="none"/>
          <w:lang w:eastAsia="ja-JP"/>
        </w:rPr>
        <w:t>Δ</w:t>
      </w:r>
      <w:r>
        <w:rPr>
          <w:rFonts w:ascii="Arial" w:hAnsi="Arial" w:cs="Arial"/>
          <w:highlight w:val="none"/>
        </w:rPr>
        <w:t>R</w:t>
      </w:r>
      <w:r>
        <w:rPr>
          <w:rFonts w:ascii="Arial" w:hAnsi="Arial" w:cs="Arial"/>
          <w:highlight w:val="none"/>
          <w:vertAlign w:val="subscript"/>
        </w:rPr>
        <w:t>IB</w:t>
      </w:r>
      <w:r>
        <w:rPr>
          <w:rFonts w:ascii="Arial" w:hAnsi="Arial" w:cs="Arial"/>
          <w:highlight w:val="none"/>
          <w:vertAlign w:val="subscript"/>
          <w:lang w:eastAsia="zh-CN"/>
        </w:rPr>
        <w:t>,c</w:t>
      </w:r>
      <w:r>
        <w:rPr>
          <w:rFonts w:ascii="Arial" w:hAnsi="Arial" w:cs="Arial"/>
          <w:highlight w:val="none"/>
        </w:rPr>
        <w:t xml:space="preserve"> values proposed in the tables below are the same as those already specified for CA_7-32 in TS 36.101.</w:t>
      </w:r>
    </w:p>
    <w:p>
      <w:pPr>
        <w:jc w:val="center"/>
        <w:rPr>
          <w:rFonts w:ascii="Arial" w:hAnsi="Arial" w:cs="Arial"/>
          <w:b/>
          <w:bCs/>
          <w:highlight w:val="none"/>
          <w:vertAlign w:val="subscript"/>
        </w:rPr>
      </w:pPr>
      <w:r>
        <w:rPr>
          <w:rFonts w:ascii="Arial" w:hAnsi="Arial" w:cs="Arial"/>
          <w:b/>
          <w:bCs/>
          <w:highlight w:val="none"/>
        </w:rPr>
        <w:t xml:space="preserve">Table </w:t>
      </w:r>
      <w:r>
        <w:rPr>
          <w:rFonts w:hint="eastAsia" w:ascii="Arial" w:hAnsi="Arial" w:cs="Arial"/>
          <w:b/>
          <w:bCs/>
          <w:highlight w:val="none"/>
          <w:lang w:val="en-US" w:eastAsia="zh-CN"/>
        </w:rPr>
        <w:t>5.8</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 xml:space="preserve">1: </w:t>
      </w:r>
      <w:bookmarkStart w:id="495" w:name="OLE_LINK25"/>
      <w:r>
        <w:rPr>
          <w:rFonts w:ascii="Arial" w:hAnsi="Arial" w:cs="Arial"/>
          <w:b/>
          <w:bCs/>
          <w:highlight w:val="none"/>
        </w:rPr>
        <w:t>ΔT</w:t>
      </w:r>
      <w:r>
        <w:rPr>
          <w:rFonts w:ascii="Arial" w:hAnsi="Arial" w:cs="Arial"/>
          <w:b/>
          <w:bCs/>
          <w:highlight w:val="none"/>
          <w:vertAlign w:val="subscript"/>
        </w:rPr>
        <w:t>IB,c</w:t>
      </w:r>
      <w:bookmarkEnd w:id="495"/>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n7-n75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7</w:t>
            </w:r>
          </w:p>
        </w:tc>
        <w:tc>
          <w:tcPr>
            <w:tcW w:w="2952" w:type="dxa"/>
            <w:vAlign w:val="center"/>
          </w:tcPr>
          <w:p>
            <w:pPr>
              <w:pStyle w:val="104"/>
              <w:spacing w:line="260" w:lineRule="auto"/>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5.8</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n7-n75</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lang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ascii="Arial" w:hAnsi="Arial" w:cs="Arial"/>
          <w:b/>
          <w:bCs/>
          <w:highlight w:val="none"/>
          <w:vertAlign w:val="subscript"/>
        </w:rPr>
      </w:pPr>
    </w:p>
    <w:p>
      <w:pPr>
        <w:pStyle w:val="6"/>
        <w:ind w:left="0" w:firstLine="0"/>
        <w:rPr>
          <w:rFonts w:cs="Arial"/>
          <w:szCs w:val="22"/>
          <w:highlight w:val="none"/>
          <w:lang w:val="en-US" w:eastAsia="zh-CN"/>
        </w:rPr>
      </w:pPr>
      <w:bookmarkStart w:id="496" w:name="_Toc19147"/>
      <w:bookmarkStart w:id="497" w:name="_Toc16117"/>
      <w:bookmarkStart w:id="498" w:name="_Toc6117"/>
      <w:r>
        <w:rPr>
          <w:rFonts w:hint="eastAsia" w:cs="Arial"/>
          <w:szCs w:val="22"/>
          <w:highlight w:val="none"/>
          <w:lang w:eastAsia="zh-CN"/>
        </w:rPr>
        <w:t>5.8</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REFSENS requirements</w:t>
      </w:r>
      <w:bookmarkEnd w:id="496"/>
      <w:bookmarkEnd w:id="497"/>
      <w:bookmarkEnd w:id="498"/>
    </w:p>
    <w:p>
      <w:pPr>
        <w:rPr>
          <w:rFonts w:ascii="Arial" w:hAnsi="Arial" w:cs="Arial"/>
          <w:highlight w:val="none"/>
          <w:lang w:val="en-US" w:eastAsia="zh-CN"/>
        </w:rPr>
      </w:pPr>
      <w:r>
        <w:rPr>
          <w:rFonts w:ascii="Arial" w:hAnsi="Arial" w:cs="Arial"/>
          <w:highlight w:val="none"/>
          <w:lang w:val="en-US" w:eastAsia="zh-CN"/>
        </w:rPr>
        <w:t>No additional REFSENS requirements are required for this combination.</w:t>
      </w:r>
    </w:p>
    <w:p>
      <w:pPr>
        <w:pStyle w:val="6"/>
        <w:rPr>
          <w:rFonts w:cs="Arial"/>
          <w:szCs w:val="22"/>
          <w:highlight w:val="none"/>
          <w:lang w:val="en-US" w:eastAsia="zh-CN"/>
        </w:rPr>
      </w:pPr>
      <w:bookmarkStart w:id="499" w:name="_Toc11870"/>
      <w:bookmarkStart w:id="500" w:name="_Toc27310"/>
      <w:bookmarkStart w:id="501" w:name="_Toc31201"/>
      <w:bookmarkStart w:id="502" w:name="_Toc3137"/>
      <w:r>
        <w:rPr>
          <w:rFonts w:hint="eastAsia" w:cs="Arial"/>
          <w:szCs w:val="22"/>
          <w:highlight w:val="none"/>
          <w:lang w:eastAsia="zh-CN"/>
        </w:rPr>
        <w:t>5.8</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bookmarkEnd w:id="499"/>
      <w:bookmarkEnd w:id="500"/>
      <w:bookmarkEnd w:id="501"/>
      <w:bookmarkEnd w:id="502"/>
    </w:p>
    <w:p>
      <w:pPr>
        <w:rPr>
          <w:rFonts w:ascii="Arial" w:hAnsi="Arial" w:cs="Arial"/>
          <w:highlight w:val="none"/>
          <w:lang w:val="en-US" w:eastAsia="zh-CN"/>
        </w:rPr>
      </w:pPr>
      <w:r>
        <w:rPr>
          <w:rFonts w:ascii="Arial" w:hAnsi="Arial" w:cs="Arial"/>
          <w:highlight w:val="none"/>
          <w:lang w:val="en-US" w:eastAsia="zh-CN"/>
        </w:rPr>
        <w:t>No additional OOB blocking exceptions are required for this CA band combination.</w:t>
      </w:r>
    </w:p>
    <w:p>
      <w:pPr>
        <w:rPr>
          <w:highlight w:val="none"/>
        </w:rPr>
      </w:pPr>
    </w:p>
    <w:p>
      <w:pPr>
        <w:keepNext/>
        <w:spacing w:before="120" w:after="120"/>
        <w:ind w:left="576" w:right="284" w:hanging="576"/>
        <w:outlineLvl w:val="1"/>
        <w:rPr>
          <w:rFonts w:ascii="Arial" w:hAnsi="Arial" w:eastAsia="MS Mincho" w:cs="Arial"/>
          <w:bCs/>
          <w:sz w:val="28"/>
          <w:szCs w:val="28"/>
          <w:highlight w:val="none"/>
          <w:lang w:val="en-US" w:eastAsia="zh-CN"/>
        </w:rPr>
      </w:pPr>
      <w:r>
        <w:rPr>
          <w:rFonts w:hint="eastAsia" w:ascii="Arial" w:hAnsi="Arial" w:eastAsia="MS Mincho" w:cs="Arial"/>
          <w:bCs/>
          <w:sz w:val="28"/>
          <w:szCs w:val="28"/>
          <w:highlight w:val="none"/>
          <w:lang w:val="en-US" w:eastAsia="zh-CN"/>
        </w:rPr>
        <w:t>5.9</w:t>
      </w:r>
      <w:r>
        <w:rPr>
          <w:rFonts w:ascii="Arial" w:hAnsi="Arial" w:eastAsia="MS Mincho" w:cs="Arial"/>
          <w:bCs/>
          <w:sz w:val="28"/>
          <w:szCs w:val="28"/>
          <w:highlight w:val="none"/>
          <w:lang w:val="en-US" w:eastAsia="zh-CN"/>
        </w:rPr>
        <w:tab/>
      </w:r>
      <w:r>
        <w:rPr>
          <w:rFonts w:ascii="Arial" w:hAnsi="Arial" w:eastAsia="MS Mincho" w:cs="Arial"/>
          <w:bCs/>
          <w:sz w:val="28"/>
          <w:szCs w:val="28"/>
          <w:highlight w:val="none"/>
          <w:lang w:val="en-US" w:eastAsia="zh-CN"/>
        </w:rPr>
        <w:t>CA_n28-n94</w:t>
      </w:r>
    </w:p>
    <w:p>
      <w:pPr>
        <w:keepNext/>
        <w:tabs>
          <w:tab w:val="left" w:pos="420"/>
        </w:tabs>
        <w:spacing w:before="120" w:after="120"/>
        <w:outlineLvl w:val="2"/>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5.9</w:t>
      </w:r>
      <w:r>
        <w:rPr>
          <w:rFonts w:ascii="Arial" w:hAnsi="Arial" w:eastAsia="MS Mincho" w:cs="Arial"/>
          <w:bCs/>
          <w:sz w:val="24"/>
          <w:highlight w:val="none"/>
          <w:lang w:val="en-US" w:eastAsia="zh-CN"/>
        </w:rPr>
        <w:t>.1</w:t>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Common for 1 band UL and 2 bands UL CA</w:t>
      </w: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5.9</w:t>
      </w:r>
      <w:r>
        <w:rPr>
          <w:rFonts w:ascii="Arial" w:hAnsi="Arial" w:eastAsia="MS Mincho" w:cs="Arial"/>
          <w:bCs/>
          <w:sz w:val="24"/>
          <w:szCs w:val="24"/>
          <w:highlight w:val="none"/>
          <w:lang w:eastAsia="zh-CN"/>
        </w:rPr>
        <w:t>.1.1</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Operating bands for CA</w:t>
      </w:r>
    </w:p>
    <w:p>
      <w:pPr>
        <w:spacing w:before="240"/>
        <w:jc w:val="center"/>
        <w:rPr>
          <w:rFonts w:ascii="Arial" w:hAnsi="Arial" w:cs="Arial"/>
          <w:b/>
          <w:highlight w:val="none"/>
          <w:lang w:val="en-US" w:eastAsia="ja-JP"/>
        </w:rPr>
      </w:pPr>
      <w:r>
        <w:rPr>
          <w:rFonts w:ascii="Arial" w:hAnsi="Arial" w:cs="Arial"/>
          <w:b/>
          <w:highlight w:val="none"/>
          <w:lang w:val="en-US"/>
        </w:rPr>
        <w:t xml:space="preserve">Table </w:t>
      </w:r>
      <w:r>
        <w:rPr>
          <w:rFonts w:hint="eastAsia" w:ascii="Arial" w:hAnsi="Arial" w:cs="Arial"/>
          <w:b/>
          <w:highlight w:val="none"/>
          <w:lang w:val="en-US" w:eastAsia="zh-CN"/>
        </w:rPr>
        <w:t>5.9</w:t>
      </w:r>
      <w:r>
        <w:rPr>
          <w:rFonts w:ascii="Arial" w:hAnsi="Arial" w:cs="Arial"/>
          <w:b/>
          <w:highlight w:val="none"/>
          <w:lang w:val="en-US" w:eastAsia="zh-CN"/>
        </w:rPr>
        <w:t>.1.1</w:t>
      </w:r>
      <w:r>
        <w:rPr>
          <w:rFonts w:ascii="Arial" w:hAnsi="Arial" w:cs="Arial"/>
          <w:b/>
          <w:highlight w:val="none"/>
          <w:lang w:val="en-US"/>
        </w:rPr>
        <w:t xml:space="preserve">-1: </w:t>
      </w:r>
      <w:r>
        <w:rPr>
          <w:rFonts w:ascii="Arial" w:hAnsi="Arial" w:cs="Arial"/>
          <w:b/>
          <w:highlight w:val="none"/>
          <w:lang w:val="en-US" w:eastAsia="zh-CN"/>
        </w:rPr>
        <w:t>CA band combination of band n28 + n94</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27"/>
        <w:gridCol w:w="469"/>
        <w:gridCol w:w="1281"/>
        <w:gridCol w:w="1412"/>
        <w:gridCol w:w="17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lang w:eastAsia="ja-JP"/>
              </w:rPr>
              <w:t xml:space="preserve"> NR</w:t>
            </w:r>
            <w:r>
              <w:rPr>
                <w:rFonts w:ascii="Arial" w:hAnsi="Arial" w:cs="Arial"/>
                <w:b/>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Duplex</w:t>
            </w:r>
          </w:p>
          <w:p>
            <w:pPr>
              <w:keepNext/>
              <w:keepLines/>
              <w:spacing w:after="0"/>
              <w:jc w:val="center"/>
              <w:rPr>
                <w:rFonts w:ascii="Arial" w:hAnsi="Arial" w:cs="Arial"/>
                <w:b/>
                <w:sz w:val="18"/>
                <w:highlight w:val="none"/>
              </w:rPr>
            </w:pPr>
            <w:r>
              <w:rPr>
                <w:rFonts w:ascii="Arial" w:hAnsi="Arial"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UL_low</w:t>
            </w:r>
            <w:r>
              <w:rPr>
                <w:rFonts w:ascii="Arial" w:hAnsi="Arial" w:cs="Arial"/>
                <w:b/>
                <w:sz w:val="18"/>
                <w:highlight w:val="none"/>
              </w:rPr>
              <w:t xml:space="preserve"> – F</w:t>
            </w:r>
            <w:r>
              <w:rPr>
                <w:rFonts w:ascii="Arial" w:hAnsi="Arial" w:cs="Arial"/>
                <w:b/>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DL_low</w:t>
            </w:r>
            <w:r>
              <w:rPr>
                <w:rFonts w:ascii="Arial" w:hAnsi="Arial" w:cs="Arial"/>
                <w:b/>
                <w:sz w:val="18"/>
                <w:highlight w:val="none"/>
              </w:rPr>
              <w:t xml:space="preserve"> – F</w:t>
            </w:r>
            <w:r>
              <w:rPr>
                <w:rFonts w:ascii="Arial" w:hAnsi="Arial"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n28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703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748 MH</w:t>
            </w:r>
            <w:r>
              <w:rPr>
                <w:rFonts w:ascii="Arial" w:hAnsi="Arial" w:cs="Arial"/>
                <w:sz w:val="18"/>
                <w:highlight w:val="none"/>
                <w:lang w:val="zh-CN" w:eastAsia="ja-JP"/>
              </w:rPr>
              <w:t>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758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803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n94</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880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sv-SE" w:eastAsia="ko-KR"/>
              </w:rPr>
              <w:t>915 MHz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1432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en-US" w:eastAsia="ko-KR"/>
              </w:rPr>
              <w:t>1517</w:t>
            </w:r>
            <w:r>
              <w:rPr>
                <w:rFonts w:ascii="Arial" w:hAnsi="Arial" w:cs="Arial"/>
                <w:sz w:val="18"/>
                <w:highlight w:val="none"/>
                <w:lang w:val="sv-SE" w:eastAsia="ko-KR"/>
              </w:rPr>
              <w:t xml:space="preserve">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bl>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5.9</w:t>
      </w:r>
      <w:r>
        <w:rPr>
          <w:rFonts w:ascii="Arial" w:hAnsi="Arial" w:eastAsia="MS Mincho" w:cs="Arial"/>
          <w:bCs/>
          <w:sz w:val="24"/>
          <w:szCs w:val="24"/>
          <w:highlight w:val="none"/>
          <w:lang w:eastAsia="zh-CN"/>
        </w:rPr>
        <w:t>.1.2</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Channel bandwidths per operating band for CA</w:t>
      </w:r>
    </w:p>
    <w:p>
      <w:pPr>
        <w:spacing w:before="240"/>
        <w:jc w:val="center"/>
        <w:rPr>
          <w:rFonts w:ascii="Arial" w:hAnsi="Arial" w:cs="Arial"/>
          <w:b/>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5.9</w:t>
      </w:r>
      <w:r>
        <w:rPr>
          <w:rFonts w:ascii="Arial" w:hAnsi="Arial" w:cs="Arial"/>
          <w:b/>
          <w:highlight w:val="none"/>
          <w:lang w:val="en-US"/>
        </w:rPr>
        <w:t>.1.</w:t>
      </w:r>
      <w:r>
        <w:rPr>
          <w:rFonts w:ascii="Arial" w:hAnsi="Arial" w:cs="Arial"/>
          <w:b/>
          <w:highlight w:val="none"/>
          <w:lang w:val="en-US" w:eastAsia="zh-CN"/>
        </w:rPr>
        <w:t>2</w:t>
      </w:r>
      <w:r>
        <w:rPr>
          <w:rFonts w:ascii="Arial" w:hAnsi="Arial" w:cs="Arial"/>
          <w:b/>
          <w:highlight w:val="none"/>
          <w:lang w:val="en-US"/>
        </w:rPr>
        <w:t xml:space="preserve">-1: Supported </w:t>
      </w:r>
      <w:r>
        <w:rPr>
          <w:rFonts w:ascii="Arial" w:hAnsi="Arial" w:cs="Arial"/>
          <w:b/>
          <w:highlight w:val="none"/>
          <w:lang w:val="en-US" w:eastAsia="ja-JP"/>
        </w:rPr>
        <w:t>b</w:t>
      </w:r>
      <w:r>
        <w:rPr>
          <w:rFonts w:ascii="Arial" w:hAnsi="Arial" w:cs="Arial"/>
          <w:b/>
          <w:highlight w:val="none"/>
          <w:lang w:val="en-US"/>
        </w:rPr>
        <w:t xml:space="preserve">andwidths per </w:t>
      </w:r>
      <w:r>
        <w:rPr>
          <w:rFonts w:ascii="Arial" w:hAnsi="Arial" w:cs="Arial"/>
          <w:b/>
          <w:highlight w:val="none"/>
          <w:lang w:val="en-US" w:eastAsia="zh-CN"/>
        </w:rPr>
        <w:t>CA band combination of band n28 + n94</w:t>
      </w:r>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eastAsia="ja-JP"/>
              </w:rPr>
              <w:t xml:space="preserve">NR </w:t>
            </w:r>
            <w:r>
              <w:rPr>
                <w:rFonts w:ascii="Arial" w:hAnsi="Arial" w:cs="Arial"/>
                <w:b/>
                <w:bCs/>
                <w:sz w:val="18"/>
                <w:highlight w:val="none"/>
                <w:lang w:eastAsia="zh-CN"/>
              </w:rPr>
              <w:t>CA</w:t>
            </w:r>
            <w:r>
              <w:rPr>
                <w:rFonts w:ascii="Arial" w:hAnsi="Arial" w:cs="Arial"/>
                <w:b/>
                <w:bCs/>
                <w:sz w:val="18"/>
                <w:highlight w:val="none"/>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NR</w:t>
            </w:r>
            <w:r>
              <w:rPr>
                <w:rFonts w:ascii="Arial" w:hAnsi="Arial" w:cs="Arial"/>
                <w:b/>
                <w:bCs/>
                <w:sz w:val="18"/>
                <w:highlight w:val="none"/>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eastAsia="MS Mincho" w:cs="Arial"/>
                <w:b/>
                <w:sz w:val="18"/>
                <w:highlight w:val="none"/>
                <w:lang w:eastAsia="ja-JP"/>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eastAsia="zh-CN"/>
              </w:rPr>
              <w:t>CA</w:t>
            </w:r>
            <w:r>
              <w:rPr>
                <w:rFonts w:ascii="Arial" w:hAnsi="Arial" w:cs="Arial"/>
                <w:bCs/>
                <w:sz w:val="18"/>
                <w:highlight w:val="none"/>
              </w:rPr>
              <w:t>_</w:t>
            </w:r>
            <w:r>
              <w:rPr>
                <w:rFonts w:ascii="Arial" w:hAnsi="Arial" w:cs="Arial"/>
                <w:bCs/>
                <w:sz w:val="18"/>
                <w:highlight w:val="none"/>
                <w:lang w:val="en-US" w:eastAsia="zh-CN"/>
              </w:rPr>
              <w:t>n28</w:t>
            </w:r>
            <w:r>
              <w:rPr>
                <w:rFonts w:ascii="Arial" w:hAnsi="Arial" w:cs="Arial"/>
                <w:bCs/>
                <w:sz w:val="18"/>
                <w:highlight w:val="none"/>
                <w:lang w:val="sv-SE" w:eastAsia="ja-JP"/>
              </w:rPr>
              <w:t>A-</w:t>
            </w:r>
            <w:r>
              <w:rPr>
                <w:rFonts w:ascii="Arial" w:hAnsi="Arial" w:cs="Arial"/>
                <w:bCs/>
                <w:sz w:val="18"/>
                <w:highlight w:val="none"/>
                <w:lang w:val="en-US" w:eastAsia="zh-CN"/>
              </w:rPr>
              <w:t>n94A</w:t>
            </w:r>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w:t>
            </w: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n28</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n94</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bl>
    <w:p>
      <w:pPr>
        <w:jc w:val="center"/>
        <w:rPr>
          <w:rFonts w:ascii="Arial" w:hAnsi="Arial" w:cs="Arial"/>
          <w:bCs/>
          <w:highlight w:val="none"/>
          <w:lang w:val="en-US" w:eastAsia="zh-CN"/>
        </w:rPr>
      </w:pP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5.9</w:t>
      </w:r>
      <w:r>
        <w:rPr>
          <w:rFonts w:ascii="Arial" w:hAnsi="Arial" w:eastAsia="MS Mincho" w:cs="Arial"/>
          <w:bCs/>
          <w:sz w:val="24"/>
          <w:szCs w:val="24"/>
          <w:highlight w:val="none"/>
          <w:lang w:eastAsia="zh-CN"/>
        </w:rPr>
        <w:t>.1.3</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Co-existence studies</w:t>
      </w:r>
    </w:p>
    <w:p>
      <w:pPr>
        <w:spacing w:before="240"/>
        <w:rPr>
          <w:rFonts w:ascii="Arial" w:hAnsi="Arial" w:cs="Arial"/>
          <w:highlight w:val="none"/>
        </w:rPr>
      </w:pP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5.9</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5.9</w:t>
      </w:r>
      <w:r>
        <w:rPr>
          <w:rFonts w:ascii="Arial" w:hAnsi="Arial" w:eastAsia="MS Mincho" w:cs="Arial"/>
          <w:highlight w:val="none"/>
          <w:lang w:val="en-US" w:eastAsia="zh-CN"/>
        </w:rPr>
        <w:t>.1.3-2</w:t>
      </w:r>
      <w:r>
        <w:rPr>
          <w:rFonts w:ascii="Arial" w:hAnsi="Arial" w:eastAsia="MS Mincho" w:cs="Arial"/>
          <w:highlight w:val="none"/>
          <w:lang w:eastAsia="zh-CN"/>
        </w:rPr>
        <w:t xml:space="preserve"> list the band edge harmonics for the UL and DL respectively</w:t>
      </w:r>
      <w:r>
        <w:rPr>
          <w:rFonts w:ascii="Arial" w:hAnsi="Arial" w:cs="Arial"/>
          <w:highlight w:val="none"/>
          <w:lang w:eastAsia="zh-CN"/>
        </w:rPr>
        <w:t xml:space="preserve"> to allow for inspection of potential DL band REFSENS impact and harmonic mixing.  </w:t>
      </w:r>
    </w:p>
    <w:p>
      <w:pPr>
        <w:jc w:val="center"/>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5.9</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n28</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703</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748</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758</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803</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1406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2109</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2244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2812</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2992</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1760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1830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2640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2745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3520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3660</w:t>
            </w:r>
          </w:p>
        </w:tc>
      </w:tr>
    </w:tbl>
    <w:p>
      <w:pPr>
        <w:jc w:val="center"/>
        <w:rPr>
          <w:rFonts w:ascii="Arial" w:hAnsi="Arial" w:eastAsia="MS Mincho" w:cs="Arial"/>
          <w:b/>
          <w:highlight w:val="none"/>
          <w:lang w:eastAsia="zh-CN"/>
        </w:rPr>
      </w:pPr>
    </w:p>
    <w:p>
      <w:pPr>
        <w:jc w:val="center"/>
        <w:rPr>
          <w:rFonts w:ascii="Arial" w:hAnsi="Arial" w:eastAsia="MS Mincho" w:cs="Arial"/>
          <w:b/>
          <w:highlight w:val="none"/>
          <w:lang w:eastAsia="ja-JP"/>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5.9</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xml:space="preserve">: Impact of UL/DL Harmonic </w:t>
      </w:r>
      <w:r>
        <w:rPr>
          <w:rFonts w:ascii="Arial" w:hAnsi="Arial" w:eastAsia="MS Mincho" w:cs="Arial"/>
          <w:b/>
          <w:highlight w:val="none"/>
          <w:lang w:eastAsia="ja-JP"/>
        </w:rPr>
        <w:t>mixing</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n28</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703</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748</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758</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803</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1516</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1606</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2274</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2409</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3032</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3212</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2864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4296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4551</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5728</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6068</w:t>
            </w:r>
          </w:p>
        </w:tc>
      </w:tr>
    </w:tbl>
    <w:p>
      <w:pPr>
        <w:jc w:val="center"/>
        <w:rPr>
          <w:rFonts w:ascii="Arial" w:hAnsi="Arial" w:eastAsia="MS Mincho" w:cs="Arial"/>
          <w:b/>
          <w:highlight w:val="none"/>
          <w:lang w:eastAsia="zh-CN"/>
        </w:rPr>
      </w:pPr>
    </w:p>
    <w:p>
      <w:pPr>
        <w:rPr>
          <w:rFonts w:ascii="Arial" w:hAnsi="Arial" w:cs="Arial"/>
          <w:highlight w:val="none"/>
          <w:lang w:val="en-US" w:eastAsia="zh-CN"/>
        </w:rPr>
      </w:pPr>
      <w:r>
        <w:rPr>
          <w:rFonts w:ascii="Arial" w:hAnsi="Arial" w:cs="Arial"/>
          <w:highlight w:val="none"/>
          <w:lang w:val="en-US" w:eastAsia="zh-CN"/>
        </w:rPr>
        <w:t xml:space="preserve">As can be seen from </w:t>
      </w: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5.9</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5.9</w:t>
      </w:r>
      <w:r>
        <w:rPr>
          <w:rFonts w:ascii="Arial" w:hAnsi="Arial" w:eastAsia="MS Mincho" w:cs="Arial"/>
          <w:highlight w:val="none"/>
          <w:lang w:val="en-US" w:eastAsia="zh-CN"/>
        </w:rPr>
        <w:t>.1.3-2</w:t>
      </w:r>
      <w:r>
        <w:rPr>
          <w:rFonts w:ascii="Arial" w:hAnsi="Arial" w:eastAsia="MS Mincho" w:cs="Arial"/>
          <w:highlight w:val="none"/>
          <w:lang w:eastAsia="zh-CN"/>
        </w:rPr>
        <w:t xml:space="preserve">, there </w:t>
      </w:r>
      <w:r>
        <w:rPr>
          <w:rFonts w:ascii="Arial" w:hAnsi="Arial" w:cs="Arial"/>
          <w:highlight w:val="none"/>
          <w:lang w:val="en-US" w:eastAsia="zh-CN"/>
        </w:rPr>
        <w:t>is a second harmonic hit from the n28 UL in the n94 DL</w:t>
      </w:r>
      <w:r>
        <w:rPr>
          <w:rFonts w:ascii="Arial" w:hAnsi="Arial" w:cs="Arial"/>
          <w:color w:val="000000"/>
          <w:highlight w:val="none"/>
          <w:lang w:eastAsia="zh-CN"/>
        </w:rPr>
        <w:t>.</w:t>
      </w:r>
    </w:p>
    <w:p>
      <w:pPr>
        <w:pStyle w:val="6"/>
        <w:tabs>
          <w:tab w:val="left" w:pos="0"/>
          <w:tab w:val="left" w:pos="420"/>
          <w:tab w:val="left" w:pos="864"/>
        </w:tabs>
        <w:ind w:left="0" w:firstLine="0"/>
        <w:rPr>
          <w:rFonts w:cs="Arial"/>
          <w:highlight w:val="none"/>
          <w:lang w:eastAsia="zh-CN"/>
        </w:rPr>
      </w:pPr>
      <w:bookmarkStart w:id="503" w:name="_Toc1679"/>
      <w:bookmarkStart w:id="504" w:name="_Toc30676"/>
      <w:bookmarkStart w:id="505" w:name="_Toc10943"/>
      <w:r>
        <w:rPr>
          <w:rFonts w:hint="eastAsia" w:cs="Arial"/>
          <w:highlight w:val="none"/>
          <w:lang w:eastAsia="zh-CN"/>
        </w:rPr>
        <w:t>5.9</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ab/>
      </w:r>
      <w:r>
        <w:rPr>
          <w:rFonts w:cs="Arial"/>
          <w:highlight w:val="none"/>
          <w:lang w:val="en-US" w:eastAsia="zh-CN"/>
        </w:rPr>
        <w:tab/>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bookmarkEnd w:id="503"/>
      <w:bookmarkEnd w:id="504"/>
      <w:bookmarkEnd w:id="505"/>
    </w:p>
    <w:p>
      <w:pPr>
        <w:rPr>
          <w:rFonts w:ascii="Arial" w:hAnsi="Arial" w:cs="Arial"/>
          <w:highlight w:val="none"/>
        </w:rPr>
      </w:pPr>
      <w:r>
        <w:rPr>
          <w:rFonts w:ascii="Arial" w:hAnsi="Arial" w:cs="Arial"/>
          <w:highlight w:val="none"/>
        </w:rPr>
        <w:t xml:space="preserve">The </w:t>
      </w:r>
      <w:r>
        <w:rPr>
          <w:rFonts w:ascii="Arial" w:hAnsi="Arial" w:eastAsia="Yu Mincho" w:cs="Arial"/>
          <w:highlight w:val="none"/>
          <w:lang w:eastAsia="ja-JP"/>
        </w:rPr>
        <w:t>Δ</w:t>
      </w:r>
      <w:r>
        <w:rPr>
          <w:rFonts w:ascii="Arial" w:hAnsi="Arial" w:cs="Arial"/>
          <w:highlight w:val="none"/>
        </w:rPr>
        <w:t>T</w:t>
      </w:r>
      <w:r>
        <w:rPr>
          <w:rFonts w:ascii="Arial" w:hAnsi="Arial" w:cs="Arial"/>
          <w:highlight w:val="none"/>
          <w:vertAlign w:val="subscript"/>
        </w:rPr>
        <w:t>IB,c</w:t>
      </w:r>
      <w:r>
        <w:rPr>
          <w:rFonts w:ascii="Arial" w:hAnsi="Arial" w:cs="Arial"/>
          <w:highlight w:val="none"/>
        </w:rPr>
        <w:t xml:space="preserve"> and</w:t>
      </w:r>
      <w:r>
        <w:rPr>
          <w:rFonts w:ascii="Arial" w:hAnsi="Arial" w:cs="Arial"/>
          <w:highlight w:val="none"/>
          <w:lang w:eastAsia="zh-CN"/>
        </w:rPr>
        <w:t xml:space="preserve"> </w:t>
      </w:r>
      <w:r>
        <w:rPr>
          <w:rFonts w:ascii="Arial" w:hAnsi="Arial" w:eastAsia="Yu Mincho" w:cs="Arial"/>
          <w:highlight w:val="none"/>
          <w:lang w:eastAsia="ja-JP"/>
        </w:rPr>
        <w:t>Δ</w:t>
      </w:r>
      <w:r>
        <w:rPr>
          <w:rFonts w:ascii="Arial" w:hAnsi="Arial" w:cs="Arial"/>
          <w:highlight w:val="none"/>
        </w:rPr>
        <w:t>R</w:t>
      </w:r>
      <w:r>
        <w:rPr>
          <w:rFonts w:ascii="Arial" w:hAnsi="Arial" w:cs="Arial"/>
          <w:highlight w:val="none"/>
          <w:vertAlign w:val="subscript"/>
        </w:rPr>
        <w:t>IB</w:t>
      </w:r>
      <w:r>
        <w:rPr>
          <w:rFonts w:ascii="Arial" w:hAnsi="Arial" w:cs="Arial"/>
          <w:highlight w:val="none"/>
          <w:vertAlign w:val="subscript"/>
          <w:lang w:eastAsia="zh-CN"/>
        </w:rPr>
        <w:t>,c</w:t>
      </w:r>
      <w:r>
        <w:rPr>
          <w:rFonts w:ascii="Arial" w:hAnsi="Arial" w:cs="Arial"/>
          <w:highlight w:val="none"/>
        </w:rPr>
        <w:t xml:space="preserve"> values proposed in the tables below have been derived from those already specified for CA_28-32 and CA_8-28 in TS 36.101.</w:t>
      </w:r>
    </w:p>
    <w:p>
      <w:pPr>
        <w:jc w:val="center"/>
        <w:rPr>
          <w:rFonts w:ascii="Arial" w:hAnsi="Arial" w:cs="Arial"/>
          <w:b/>
          <w:bCs/>
          <w:highlight w:val="none"/>
          <w:vertAlign w:val="subscript"/>
        </w:rPr>
      </w:pPr>
      <w:r>
        <w:rPr>
          <w:rFonts w:ascii="Arial" w:hAnsi="Arial" w:cs="Arial"/>
          <w:b/>
          <w:bCs/>
          <w:highlight w:val="none"/>
        </w:rPr>
        <w:t xml:space="preserve">Table </w:t>
      </w:r>
      <w:r>
        <w:rPr>
          <w:rFonts w:hint="eastAsia" w:ascii="Arial" w:hAnsi="Arial" w:cs="Arial"/>
          <w:b/>
          <w:bCs/>
          <w:highlight w:val="none"/>
          <w:lang w:val="en-US" w:eastAsia="zh-CN"/>
        </w:rPr>
        <w:t>5.9</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1: ΔT</w:t>
      </w:r>
      <w:r>
        <w:rPr>
          <w:rFonts w:ascii="Arial" w:hAnsi="Arial" w:cs="Arial"/>
          <w:b/>
          <w:bCs/>
          <w:highlight w:val="none"/>
          <w:vertAlign w:val="subscript"/>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n28-n94</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5</w:t>
            </w:r>
          </w:p>
        </w:tc>
        <w:tc>
          <w:tcPr>
            <w:tcW w:w="2952" w:type="dxa"/>
            <w:vAlign w:val="center"/>
          </w:tcPr>
          <w:p>
            <w:pPr>
              <w:pStyle w:val="104"/>
              <w:spacing w:line="260" w:lineRule="auto"/>
              <w:rPr>
                <w:rFonts w:hint="default"/>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5.98</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n28-n94</w:t>
            </w:r>
          </w:p>
        </w:tc>
        <w:tc>
          <w:tcPr>
            <w:tcW w:w="2952" w:type="dxa"/>
          </w:tcPr>
          <w:p>
            <w:pPr>
              <w:pStyle w:val="104"/>
              <w:rPr>
                <w:rFonts w:hint="default"/>
                <w:lang w:val="en-US" w:eastAsia="zh-CN"/>
              </w:rPr>
            </w:pPr>
            <w:r>
              <w:rPr>
                <w:rFonts w:hint="eastAsia"/>
                <w:lang w:val="en-US" w:eastAsia="zh-CN"/>
              </w:rPr>
              <w:t>0.1</w:t>
            </w:r>
          </w:p>
        </w:tc>
        <w:tc>
          <w:tcPr>
            <w:tcW w:w="2952" w:type="dxa"/>
          </w:tcPr>
          <w:p>
            <w:pPr>
              <w:pStyle w:val="104"/>
              <w:rPr>
                <w:rFonts w:hint="default"/>
                <w:lang w:val="en-US"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ind w:left="0" w:firstLine="0"/>
        <w:rPr>
          <w:rFonts w:cs="Arial"/>
          <w:szCs w:val="22"/>
          <w:highlight w:val="none"/>
          <w:lang w:val="en-US" w:eastAsia="zh-CN"/>
        </w:rPr>
      </w:pPr>
      <w:bookmarkStart w:id="506" w:name="_Toc31850"/>
      <w:bookmarkStart w:id="507" w:name="_Toc28992"/>
      <w:bookmarkStart w:id="508" w:name="_Toc1923"/>
      <w:r>
        <w:rPr>
          <w:rFonts w:hint="eastAsia" w:cs="Arial"/>
          <w:szCs w:val="22"/>
          <w:highlight w:val="none"/>
          <w:lang w:eastAsia="zh-CN"/>
        </w:rPr>
        <w:t>5.9</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REFSENS requirements</w:t>
      </w:r>
      <w:bookmarkEnd w:id="506"/>
      <w:bookmarkEnd w:id="507"/>
      <w:bookmarkEnd w:id="508"/>
    </w:p>
    <w:p>
      <w:pPr>
        <w:pStyle w:val="112"/>
        <w:rPr>
          <w:highlight w:val="none"/>
        </w:rPr>
      </w:pPr>
      <w:r>
        <w:rPr>
          <w:highlight w:val="none"/>
        </w:rPr>
        <w:t xml:space="preserve">Table </w:t>
      </w:r>
      <w:r>
        <w:rPr>
          <w:rFonts w:hint="eastAsia"/>
          <w:highlight w:val="none"/>
          <w:lang w:val="en-GB" w:eastAsia="zh-CN"/>
        </w:rPr>
        <w:t>5.9</w:t>
      </w:r>
      <w:r>
        <w:rPr>
          <w:highlight w:val="none"/>
        </w:rPr>
        <w:t>.</w:t>
      </w:r>
      <w:r>
        <w:rPr>
          <w:highlight w:val="none"/>
          <w:lang w:val="en-GB"/>
        </w:rPr>
        <w:t>1.5-</w:t>
      </w:r>
      <w:r>
        <w:rPr>
          <w:highlight w:val="none"/>
        </w:rPr>
        <w:t xml:space="preserve">1: Reference sensitivity exceptions and uplink/downlink configurations due to UL harmonic </w:t>
      </w:r>
      <w:r>
        <w:rPr>
          <w:highlight w:val="none"/>
          <w:lang w:val="en-US" w:eastAsia="zh-CN"/>
        </w:rPr>
        <w:t xml:space="preserve">from a PC3 aggressor NR UL band </w:t>
      </w:r>
      <w:r>
        <w:rPr>
          <w:highlight w:val="none"/>
        </w:rPr>
        <w:t>for NR DL CA</w:t>
      </w:r>
      <w:r>
        <w:rPr>
          <w:highlight w:val="none"/>
          <w:lang w:val="en-US" w:eastAsia="zh-CN"/>
        </w:rPr>
        <w:t xml:space="preserve"> </w:t>
      </w:r>
      <w:r>
        <w:rPr>
          <w:highlight w:val="none"/>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12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28.1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50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18.7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bl>
    <w:p>
      <w:pPr>
        <w:rPr>
          <w:rFonts w:ascii="Arial" w:hAnsi="Arial" w:cs="Arial"/>
          <w:highlight w:val="none"/>
          <w:lang w:val="en-US" w:eastAsia="zh-CN"/>
        </w:rPr>
      </w:pPr>
    </w:p>
    <w:p>
      <w:pPr>
        <w:pStyle w:val="6"/>
        <w:rPr>
          <w:rFonts w:cs="Arial"/>
          <w:szCs w:val="22"/>
          <w:highlight w:val="none"/>
          <w:lang w:val="en-US" w:eastAsia="zh-CN"/>
        </w:rPr>
      </w:pPr>
      <w:bookmarkStart w:id="509" w:name="_Toc24692"/>
      <w:bookmarkStart w:id="510" w:name="_Toc29007"/>
      <w:bookmarkStart w:id="511" w:name="_Toc27870"/>
      <w:r>
        <w:rPr>
          <w:rFonts w:hint="eastAsia" w:cs="Arial"/>
          <w:szCs w:val="22"/>
          <w:highlight w:val="none"/>
          <w:lang w:eastAsia="zh-CN"/>
        </w:rPr>
        <w:t>5.9</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bookmarkEnd w:id="509"/>
      <w:bookmarkEnd w:id="510"/>
      <w:bookmarkEnd w:id="511"/>
    </w:p>
    <w:p>
      <w:pPr>
        <w:rPr>
          <w:rFonts w:ascii="Arial" w:hAnsi="Arial" w:cs="Arial"/>
          <w:highlight w:val="none"/>
          <w:lang w:val="en-US" w:eastAsia="zh-CN"/>
        </w:rPr>
      </w:pPr>
      <w:r>
        <w:rPr>
          <w:rFonts w:ascii="Arial" w:hAnsi="Arial" w:cs="Arial"/>
          <w:highlight w:val="none"/>
          <w:lang w:val="en-US" w:eastAsia="zh-CN"/>
        </w:rPr>
        <w:t>No additional OOB blocking exceptions are required for this CA band combination.</w:t>
      </w:r>
    </w:p>
    <w:p>
      <w:pPr>
        <w:keepNext/>
        <w:spacing w:before="120" w:after="120"/>
        <w:ind w:left="576" w:right="284" w:hanging="576"/>
        <w:outlineLvl w:val="1"/>
        <w:rPr>
          <w:rFonts w:ascii="Arial" w:hAnsi="Arial" w:eastAsia="MS Mincho" w:cs="Arial"/>
          <w:bCs/>
          <w:sz w:val="28"/>
          <w:szCs w:val="28"/>
          <w:highlight w:val="none"/>
          <w:lang w:val="en-US" w:eastAsia="zh-CN"/>
        </w:rPr>
      </w:pPr>
      <w:r>
        <w:rPr>
          <w:rFonts w:hint="eastAsia" w:ascii="Arial" w:hAnsi="Arial" w:eastAsia="MS Mincho" w:cs="Arial"/>
          <w:bCs/>
          <w:sz w:val="28"/>
          <w:szCs w:val="28"/>
          <w:highlight w:val="none"/>
          <w:lang w:val="en-US" w:eastAsia="zh-CN"/>
        </w:rPr>
        <w:t>5.10</w:t>
      </w:r>
      <w:r>
        <w:rPr>
          <w:rFonts w:ascii="Arial" w:hAnsi="Arial" w:eastAsia="MS Mincho" w:cs="Arial"/>
          <w:bCs/>
          <w:sz w:val="28"/>
          <w:szCs w:val="28"/>
          <w:highlight w:val="none"/>
          <w:lang w:val="en-US" w:eastAsia="zh-CN"/>
        </w:rPr>
        <w:tab/>
      </w:r>
      <w:r>
        <w:rPr>
          <w:rFonts w:hint="eastAsia" w:ascii="Arial" w:hAnsi="Arial" w:eastAsia="MS Mincho" w:cs="Arial"/>
          <w:bCs/>
          <w:sz w:val="28"/>
          <w:szCs w:val="28"/>
          <w:highlight w:val="none"/>
          <w:lang w:val="en-US" w:eastAsia="zh-CN"/>
        </w:rPr>
        <w:tab/>
      </w:r>
      <w:r>
        <w:rPr>
          <w:rFonts w:ascii="Arial" w:hAnsi="Arial" w:eastAsia="MS Mincho" w:cs="Arial"/>
          <w:bCs/>
          <w:sz w:val="28"/>
          <w:szCs w:val="28"/>
          <w:highlight w:val="none"/>
          <w:lang w:val="en-US" w:eastAsia="zh-CN"/>
        </w:rPr>
        <w:t>CA_n78-n94</w:t>
      </w:r>
    </w:p>
    <w:p>
      <w:pPr>
        <w:keepNext/>
        <w:tabs>
          <w:tab w:val="left" w:pos="420"/>
        </w:tabs>
        <w:spacing w:before="120" w:after="120"/>
        <w:outlineLvl w:val="2"/>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5.10</w:t>
      </w:r>
      <w:r>
        <w:rPr>
          <w:rFonts w:ascii="Arial" w:hAnsi="Arial" w:eastAsia="MS Mincho" w:cs="Arial"/>
          <w:bCs/>
          <w:sz w:val="24"/>
          <w:highlight w:val="none"/>
          <w:lang w:val="en-US" w:eastAsia="zh-CN"/>
        </w:rPr>
        <w:t>.1</w:t>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Common for 1 band UL and 2 bands UL CA</w:t>
      </w: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5.10</w:t>
      </w:r>
      <w:r>
        <w:rPr>
          <w:rFonts w:ascii="Arial" w:hAnsi="Arial" w:eastAsia="MS Mincho" w:cs="Arial"/>
          <w:bCs/>
          <w:sz w:val="24"/>
          <w:szCs w:val="24"/>
          <w:highlight w:val="none"/>
          <w:lang w:eastAsia="zh-CN"/>
        </w:rPr>
        <w:t>.1.1</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Operating bands for CA</w:t>
      </w:r>
    </w:p>
    <w:p>
      <w:pPr>
        <w:spacing w:before="240"/>
        <w:jc w:val="center"/>
        <w:rPr>
          <w:rFonts w:ascii="Arial" w:hAnsi="Arial" w:cs="Arial"/>
          <w:b/>
          <w:highlight w:val="none"/>
          <w:lang w:val="en-US" w:eastAsia="ja-JP"/>
        </w:rPr>
      </w:pPr>
      <w:r>
        <w:rPr>
          <w:rFonts w:ascii="Arial" w:hAnsi="Arial" w:cs="Arial"/>
          <w:b/>
          <w:highlight w:val="none"/>
          <w:lang w:val="en-US"/>
        </w:rPr>
        <w:t xml:space="preserve">Table </w:t>
      </w:r>
      <w:r>
        <w:rPr>
          <w:rFonts w:hint="eastAsia" w:ascii="Arial" w:hAnsi="Arial" w:cs="Arial"/>
          <w:b/>
          <w:highlight w:val="none"/>
          <w:lang w:val="en-US" w:eastAsia="zh-CN"/>
        </w:rPr>
        <w:t>5.10</w:t>
      </w:r>
      <w:r>
        <w:rPr>
          <w:rFonts w:ascii="Arial" w:hAnsi="Arial" w:cs="Arial"/>
          <w:b/>
          <w:highlight w:val="none"/>
          <w:lang w:val="en-US" w:eastAsia="zh-CN"/>
        </w:rPr>
        <w:t>.1.1</w:t>
      </w:r>
      <w:r>
        <w:rPr>
          <w:rFonts w:ascii="Arial" w:hAnsi="Arial" w:cs="Arial"/>
          <w:b/>
          <w:highlight w:val="none"/>
          <w:lang w:val="en-US"/>
        </w:rPr>
        <w:t xml:space="preserve">-1: </w:t>
      </w:r>
      <w:r>
        <w:rPr>
          <w:rFonts w:ascii="Arial" w:hAnsi="Arial" w:cs="Arial"/>
          <w:b/>
          <w:highlight w:val="none"/>
          <w:lang w:val="en-US" w:eastAsia="zh-CN"/>
        </w:rPr>
        <w:t>CA band combination of band n78 + n94</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27"/>
        <w:gridCol w:w="469"/>
        <w:gridCol w:w="1281"/>
        <w:gridCol w:w="1412"/>
        <w:gridCol w:w="17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lang w:eastAsia="ja-JP"/>
              </w:rPr>
              <w:t xml:space="preserve"> NR</w:t>
            </w:r>
            <w:r>
              <w:rPr>
                <w:rFonts w:ascii="Arial" w:hAnsi="Arial" w:cs="Arial"/>
                <w:b/>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Duplex</w:t>
            </w:r>
          </w:p>
          <w:p>
            <w:pPr>
              <w:keepNext/>
              <w:keepLines/>
              <w:spacing w:after="0"/>
              <w:jc w:val="center"/>
              <w:rPr>
                <w:rFonts w:ascii="Arial" w:hAnsi="Arial" w:cs="Arial"/>
                <w:b/>
                <w:sz w:val="18"/>
                <w:highlight w:val="none"/>
              </w:rPr>
            </w:pPr>
            <w:r>
              <w:rPr>
                <w:rFonts w:ascii="Arial" w:hAnsi="Arial"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UL_low</w:t>
            </w:r>
            <w:r>
              <w:rPr>
                <w:rFonts w:ascii="Arial" w:hAnsi="Arial" w:cs="Arial"/>
                <w:b/>
                <w:sz w:val="18"/>
                <w:highlight w:val="none"/>
              </w:rPr>
              <w:t xml:space="preserve"> – F</w:t>
            </w:r>
            <w:r>
              <w:rPr>
                <w:rFonts w:ascii="Arial" w:hAnsi="Arial" w:cs="Arial"/>
                <w:b/>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DL_low</w:t>
            </w:r>
            <w:r>
              <w:rPr>
                <w:rFonts w:ascii="Arial" w:hAnsi="Arial" w:cs="Arial"/>
                <w:b/>
                <w:sz w:val="18"/>
                <w:highlight w:val="none"/>
              </w:rPr>
              <w:t xml:space="preserve"> – F</w:t>
            </w:r>
            <w:r>
              <w:rPr>
                <w:rFonts w:ascii="Arial" w:hAnsi="Arial"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n78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3300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3800 MH</w:t>
            </w:r>
            <w:r>
              <w:rPr>
                <w:rFonts w:ascii="Arial" w:hAnsi="Arial" w:cs="Arial"/>
                <w:sz w:val="18"/>
                <w:highlight w:val="none"/>
                <w:lang w:val="zh-CN" w:eastAsia="ja-JP"/>
              </w:rPr>
              <w:t>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3300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3800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n94</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880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sv-SE" w:eastAsia="ko-KR"/>
              </w:rPr>
              <w:t>915 MHz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1432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en-US" w:eastAsia="ko-KR"/>
              </w:rPr>
              <w:t>1517</w:t>
            </w:r>
            <w:r>
              <w:rPr>
                <w:rFonts w:ascii="Arial" w:hAnsi="Arial" w:cs="Arial"/>
                <w:sz w:val="18"/>
                <w:highlight w:val="none"/>
                <w:lang w:val="sv-SE" w:eastAsia="ko-KR"/>
              </w:rPr>
              <w:t xml:space="preserve">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bl>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5.10</w:t>
      </w:r>
      <w:r>
        <w:rPr>
          <w:rFonts w:ascii="Arial" w:hAnsi="Arial" w:eastAsia="MS Mincho" w:cs="Arial"/>
          <w:bCs/>
          <w:sz w:val="24"/>
          <w:szCs w:val="24"/>
          <w:highlight w:val="none"/>
          <w:lang w:eastAsia="zh-CN"/>
        </w:rPr>
        <w:t>.1.2</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Channel bandwidths per operating band for CA</w:t>
      </w:r>
    </w:p>
    <w:p>
      <w:pPr>
        <w:spacing w:before="240"/>
        <w:jc w:val="center"/>
        <w:rPr>
          <w:rFonts w:ascii="Arial" w:hAnsi="Arial" w:cs="Arial"/>
          <w:b/>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5.10</w:t>
      </w:r>
      <w:r>
        <w:rPr>
          <w:rFonts w:ascii="Arial" w:hAnsi="Arial" w:cs="Arial"/>
          <w:b/>
          <w:highlight w:val="none"/>
          <w:lang w:val="en-US"/>
        </w:rPr>
        <w:t>.1.</w:t>
      </w:r>
      <w:r>
        <w:rPr>
          <w:rFonts w:ascii="Arial" w:hAnsi="Arial" w:cs="Arial"/>
          <w:b/>
          <w:highlight w:val="none"/>
          <w:lang w:val="en-US" w:eastAsia="zh-CN"/>
        </w:rPr>
        <w:t>2</w:t>
      </w:r>
      <w:r>
        <w:rPr>
          <w:rFonts w:ascii="Arial" w:hAnsi="Arial" w:cs="Arial"/>
          <w:b/>
          <w:highlight w:val="none"/>
          <w:lang w:val="en-US"/>
        </w:rPr>
        <w:t xml:space="preserve">-1: Supported </w:t>
      </w:r>
      <w:r>
        <w:rPr>
          <w:rFonts w:ascii="Arial" w:hAnsi="Arial" w:cs="Arial"/>
          <w:b/>
          <w:highlight w:val="none"/>
          <w:lang w:val="en-US" w:eastAsia="ja-JP"/>
        </w:rPr>
        <w:t>b</w:t>
      </w:r>
      <w:r>
        <w:rPr>
          <w:rFonts w:ascii="Arial" w:hAnsi="Arial" w:cs="Arial"/>
          <w:b/>
          <w:highlight w:val="none"/>
          <w:lang w:val="en-US"/>
        </w:rPr>
        <w:t xml:space="preserve">andwidths per </w:t>
      </w:r>
      <w:r>
        <w:rPr>
          <w:rFonts w:ascii="Arial" w:hAnsi="Arial" w:cs="Arial"/>
          <w:b/>
          <w:highlight w:val="none"/>
          <w:lang w:val="en-US" w:eastAsia="zh-CN"/>
        </w:rPr>
        <w:t>CA band combination of band n78 + n94</w:t>
      </w:r>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eastAsia="ja-JP"/>
              </w:rPr>
              <w:t xml:space="preserve">NR </w:t>
            </w:r>
            <w:r>
              <w:rPr>
                <w:rFonts w:ascii="Arial" w:hAnsi="Arial" w:cs="Arial"/>
                <w:b/>
                <w:bCs/>
                <w:sz w:val="18"/>
                <w:highlight w:val="none"/>
                <w:lang w:eastAsia="zh-CN"/>
              </w:rPr>
              <w:t>CA</w:t>
            </w:r>
            <w:r>
              <w:rPr>
                <w:rFonts w:ascii="Arial" w:hAnsi="Arial" w:cs="Arial"/>
                <w:b/>
                <w:bCs/>
                <w:sz w:val="18"/>
                <w:highlight w:val="none"/>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NR</w:t>
            </w:r>
            <w:r>
              <w:rPr>
                <w:rFonts w:ascii="Arial" w:hAnsi="Arial" w:cs="Arial"/>
                <w:b/>
                <w:bCs/>
                <w:sz w:val="18"/>
                <w:highlight w:val="none"/>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eastAsia="MS Mincho" w:cs="Arial"/>
                <w:b/>
                <w:sz w:val="18"/>
                <w:highlight w:val="none"/>
                <w:lang w:eastAsia="ja-JP"/>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eastAsia="zh-CN"/>
              </w:rPr>
              <w:t>CA</w:t>
            </w:r>
            <w:r>
              <w:rPr>
                <w:rFonts w:ascii="Arial" w:hAnsi="Arial" w:cs="Arial"/>
                <w:bCs/>
                <w:sz w:val="18"/>
                <w:highlight w:val="none"/>
              </w:rPr>
              <w:t>_</w:t>
            </w:r>
            <w:r>
              <w:rPr>
                <w:rFonts w:ascii="Arial" w:hAnsi="Arial" w:cs="Arial"/>
                <w:bCs/>
                <w:sz w:val="18"/>
                <w:highlight w:val="none"/>
                <w:lang w:val="en-US" w:eastAsia="zh-CN"/>
              </w:rPr>
              <w:t>n78</w:t>
            </w:r>
            <w:r>
              <w:rPr>
                <w:rFonts w:ascii="Arial" w:hAnsi="Arial" w:cs="Arial"/>
                <w:bCs/>
                <w:sz w:val="18"/>
                <w:highlight w:val="none"/>
                <w:lang w:val="sv-SE" w:eastAsia="ja-JP"/>
              </w:rPr>
              <w:t>A-</w:t>
            </w:r>
            <w:r>
              <w:rPr>
                <w:rFonts w:ascii="Arial" w:hAnsi="Arial" w:cs="Arial"/>
                <w:bCs/>
                <w:sz w:val="18"/>
                <w:highlight w:val="none"/>
                <w:lang w:val="en-US" w:eastAsia="zh-CN"/>
              </w:rPr>
              <w:t>n94A</w:t>
            </w:r>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w:t>
            </w: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n78</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60</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100</w:t>
            </w:r>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n94</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bl>
    <w:p>
      <w:pPr>
        <w:jc w:val="center"/>
        <w:rPr>
          <w:rFonts w:ascii="Arial" w:hAnsi="Arial" w:cs="Arial"/>
          <w:bCs/>
          <w:highlight w:val="none"/>
          <w:lang w:val="en-US" w:eastAsia="zh-CN"/>
        </w:rPr>
      </w:pP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5.10</w:t>
      </w:r>
      <w:r>
        <w:rPr>
          <w:rFonts w:ascii="Arial" w:hAnsi="Arial" w:eastAsia="MS Mincho" w:cs="Arial"/>
          <w:bCs/>
          <w:sz w:val="24"/>
          <w:szCs w:val="24"/>
          <w:highlight w:val="none"/>
          <w:lang w:eastAsia="zh-CN"/>
        </w:rPr>
        <w:t>.1.3</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Co-existence studies</w:t>
      </w:r>
    </w:p>
    <w:p>
      <w:pPr>
        <w:spacing w:before="240"/>
        <w:rPr>
          <w:rFonts w:ascii="Arial" w:hAnsi="Arial" w:cs="Arial"/>
          <w:highlight w:val="none"/>
        </w:rPr>
      </w:pP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5.10</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5.10</w:t>
      </w:r>
      <w:r>
        <w:rPr>
          <w:rFonts w:ascii="Arial" w:hAnsi="Arial" w:eastAsia="MS Mincho" w:cs="Arial"/>
          <w:highlight w:val="none"/>
          <w:lang w:val="en-US" w:eastAsia="zh-CN"/>
        </w:rPr>
        <w:t>.1.3-2</w:t>
      </w:r>
      <w:r>
        <w:rPr>
          <w:rFonts w:ascii="Arial" w:hAnsi="Arial" w:eastAsia="MS Mincho" w:cs="Arial"/>
          <w:highlight w:val="none"/>
          <w:lang w:eastAsia="zh-CN"/>
        </w:rPr>
        <w:t xml:space="preserve"> list the band edge harmonics for the UL and DL respectively</w:t>
      </w:r>
      <w:r>
        <w:rPr>
          <w:rFonts w:ascii="Arial" w:hAnsi="Arial" w:cs="Arial"/>
          <w:highlight w:val="none"/>
          <w:lang w:eastAsia="zh-CN"/>
        </w:rPr>
        <w:t xml:space="preserve"> to allow for inspection of potential DL band REFSENS impact and harmonic mixing.  </w:t>
      </w:r>
    </w:p>
    <w:p>
      <w:pPr>
        <w:jc w:val="center"/>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5.10</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n78</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6600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7600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10800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11400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13200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15200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1760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1830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2640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2745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3520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3660</w:t>
            </w:r>
          </w:p>
        </w:tc>
      </w:tr>
    </w:tbl>
    <w:p>
      <w:pPr>
        <w:jc w:val="center"/>
        <w:rPr>
          <w:rFonts w:ascii="Arial" w:hAnsi="Arial" w:eastAsia="MS Mincho" w:cs="Arial"/>
          <w:b/>
          <w:highlight w:val="none"/>
          <w:lang w:eastAsia="zh-CN"/>
        </w:rPr>
      </w:pPr>
    </w:p>
    <w:p>
      <w:pPr>
        <w:jc w:val="center"/>
        <w:rPr>
          <w:rFonts w:ascii="Arial" w:hAnsi="Arial" w:eastAsia="MS Mincho" w:cs="Arial"/>
          <w:b/>
          <w:highlight w:val="none"/>
          <w:lang w:eastAsia="ja-JP"/>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5.10</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xml:space="preserve">: Impact of UL/DL Harmonic </w:t>
      </w:r>
      <w:r>
        <w:rPr>
          <w:rFonts w:ascii="Arial" w:hAnsi="Arial" w:eastAsia="MS Mincho" w:cs="Arial"/>
          <w:b/>
          <w:highlight w:val="none"/>
          <w:lang w:eastAsia="ja-JP"/>
        </w:rPr>
        <w:t>mixing</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n78</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6600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7600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10800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11400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13200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15200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2864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4296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4551</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5728</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6068</w:t>
            </w:r>
          </w:p>
        </w:tc>
      </w:tr>
    </w:tbl>
    <w:p>
      <w:pPr>
        <w:jc w:val="center"/>
        <w:rPr>
          <w:rFonts w:ascii="Arial" w:hAnsi="Arial" w:eastAsia="MS Mincho" w:cs="Arial"/>
          <w:b/>
          <w:highlight w:val="none"/>
          <w:lang w:eastAsia="zh-CN"/>
        </w:rPr>
      </w:pPr>
    </w:p>
    <w:p>
      <w:pPr>
        <w:rPr>
          <w:rFonts w:ascii="Arial" w:hAnsi="Arial" w:cs="Arial"/>
          <w:highlight w:val="none"/>
          <w:lang w:val="en-US" w:eastAsia="zh-CN"/>
        </w:rPr>
      </w:pPr>
      <w:r>
        <w:rPr>
          <w:rFonts w:ascii="Arial" w:hAnsi="Arial" w:eastAsia="MS Mincho" w:cs="Arial"/>
          <w:highlight w:val="none"/>
          <w:lang w:eastAsia="zh-CN"/>
        </w:rPr>
        <w:t xml:space="preserve">Table </w:t>
      </w:r>
      <w:r>
        <w:rPr>
          <w:rFonts w:hint="eastAsia" w:ascii="Arial" w:hAnsi="Arial" w:eastAsia="MS Mincho" w:cs="Arial"/>
          <w:highlight w:val="none"/>
          <w:lang w:val="en-US" w:eastAsia="zh-CN"/>
        </w:rPr>
        <w:t>5.10</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 shows there may be a 4</w:t>
      </w:r>
      <w:r>
        <w:rPr>
          <w:rFonts w:ascii="Arial" w:hAnsi="Arial" w:eastAsia="MS Mincho" w:cs="Arial"/>
          <w:highlight w:val="none"/>
          <w:vertAlign w:val="superscript"/>
          <w:lang w:eastAsia="zh-CN"/>
        </w:rPr>
        <w:t>th</w:t>
      </w:r>
      <w:r>
        <w:rPr>
          <w:rFonts w:ascii="Arial" w:hAnsi="Arial" w:eastAsia="MS Mincho" w:cs="Arial"/>
          <w:highlight w:val="none"/>
          <w:lang w:eastAsia="zh-CN"/>
        </w:rPr>
        <w:t xml:space="preserve"> harmonic impact on the n78 DL from the n94 UL</w:t>
      </w:r>
      <w:r>
        <w:rPr>
          <w:rFonts w:ascii="Arial" w:hAnsi="Arial" w:cs="Arial"/>
          <w:color w:val="000000"/>
          <w:highlight w:val="none"/>
          <w:lang w:eastAsia="zh-CN"/>
        </w:rPr>
        <w:t>.</w:t>
      </w:r>
    </w:p>
    <w:p>
      <w:pPr>
        <w:pStyle w:val="6"/>
        <w:tabs>
          <w:tab w:val="left" w:pos="0"/>
          <w:tab w:val="left" w:pos="420"/>
          <w:tab w:val="left" w:pos="864"/>
        </w:tabs>
        <w:ind w:left="0" w:firstLine="0"/>
        <w:rPr>
          <w:rFonts w:cs="Arial"/>
          <w:highlight w:val="none"/>
          <w:lang w:eastAsia="zh-CN"/>
        </w:rPr>
      </w:pPr>
      <w:bookmarkStart w:id="512" w:name="_Toc15696"/>
      <w:bookmarkStart w:id="513" w:name="_Toc24806"/>
      <w:bookmarkStart w:id="514" w:name="_Toc28323"/>
      <w:r>
        <w:rPr>
          <w:rFonts w:hint="eastAsia" w:cs="Arial"/>
          <w:highlight w:val="none"/>
          <w:lang w:eastAsia="zh-CN"/>
        </w:rPr>
        <w:t>5.10</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ab/>
      </w:r>
      <w:r>
        <w:rPr>
          <w:rFonts w:cs="Arial"/>
          <w:highlight w:val="none"/>
          <w:lang w:val="en-US" w:eastAsia="zh-CN"/>
        </w:rPr>
        <w:tab/>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bookmarkEnd w:id="512"/>
      <w:bookmarkEnd w:id="513"/>
      <w:bookmarkEnd w:id="514"/>
    </w:p>
    <w:p>
      <w:pPr>
        <w:rPr>
          <w:rFonts w:ascii="Arial" w:hAnsi="Arial" w:cs="Arial"/>
          <w:highlight w:val="none"/>
        </w:rPr>
      </w:pPr>
      <w:r>
        <w:rPr>
          <w:rFonts w:ascii="Arial" w:hAnsi="Arial" w:cs="Arial"/>
          <w:highlight w:val="none"/>
        </w:rPr>
        <w:t xml:space="preserve">As is the case for DC_8-32_n78 in 38.101-3, zero </w:t>
      </w:r>
      <w:r>
        <w:rPr>
          <w:rFonts w:ascii="Arial" w:hAnsi="Arial" w:eastAsia="Yu Mincho" w:cs="Arial"/>
          <w:highlight w:val="none"/>
          <w:lang w:eastAsia="ja-JP"/>
        </w:rPr>
        <w:t>Δ</w:t>
      </w:r>
      <w:r>
        <w:rPr>
          <w:rFonts w:ascii="Arial" w:hAnsi="Arial" w:cs="Arial"/>
          <w:highlight w:val="none"/>
        </w:rPr>
        <w:t>T</w:t>
      </w:r>
      <w:r>
        <w:rPr>
          <w:rFonts w:ascii="Arial" w:hAnsi="Arial" w:cs="Arial"/>
          <w:highlight w:val="none"/>
          <w:vertAlign w:val="subscript"/>
        </w:rPr>
        <w:t>IB,c</w:t>
      </w:r>
      <w:r>
        <w:rPr>
          <w:rFonts w:ascii="Arial" w:hAnsi="Arial" w:cs="Arial"/>
          <w:highlight w:val="none"/>
        </w:rPr>
        <w:t xml:space="preserve"> or</w:t>
      </w:r>
      <w:r>
        <w:rPr>
          <w:rFonts w:ascii="Arial" w:hAnsi="Arial" w:cs="Arial"/>
          <w:highlight w:val="none"/>
          <w:lang w:eastAsia="zh-CN"/>
        </w:rPr>
        <w:t xml:space="preserve"> </w:t>
      </w:r>
      <w:r>
        <w:rPr>
          <w:rFonts w:ascii="Arial" w:hAnsi="Arial" w:eastAsia="Yu Mincho" w:cs="Arial"/>
          <w:highlight w:val="none"/>
          <w:lang w:eastAsia="ja-JP"/>
        </w:rPr>
        <w:t>Δ</w:t>
      </w:r>
      <w:r>
        <w:rPr>
          <w:rFonts w:ascii="Arial" w:hAnsi="Arial" w:cs="Arial"/>
          <w:highlight w:val="none"/>
        </w:rPr>
        <w:t>R</w:t>
      </w:r>
      <w:r>
        <w:rPr>
          <w:rFonts w:ascii="Arial" w:hAnsi="Arial" w:cs="Arial"/>
          <w:highlight w:val="none"/>
          <w:vertAlign w:val="subscript"/>
        </w:rPr>
        <w:t>IB</w:t>
      </w:r>
      <w:r>
        <w:rPr>
          <w:rFonts w:ascii="Arial" w:hAnsi="Arial" w:cs="Arial"/>
          <w:highlight w:val="none"/>
          <w:vertAlign w:val="subscript"/>
          <w:lang w:eastAsia="zh-CN"/>
        </w:rPr>
        <w:t>,c</w:t>
      </w:r>
      <w:r>
        <w:rPr>
          <w:rFonts w:ascii="Arial" w:hAnsi="Arial" w:cs="Arial"/>
          <w:highlight w:val="none"/>
        </w:rPr>
        <w:t xml:space="preserve"> has been proposed in Tables </w:t>
      </w:r>
      <w:r>
        <w:rPr>
          <w:rFonts w:hint="eastAsia" w:ascii="Arial" w:hAnsi="Arial" w:cs="Arial"/>
          <w:highlight w:val="none"/>
          <w:lang w:eastAsia="zh-CN"/>
        </w:rPr>
        <w:t>5.10</w:t>
      </w:r>
      <w:r>
        <w:rPr>
          <w:rFonts w:ascii="Arial" w:hAnsi="Arial" w:cs="Arial"/>
          <w:highlight w:val="none"/>
        </w:rPr>
        <w:t xml:space="preserve">.1.4-1 and </w:t>
      </w:r>
      <w:r>
        <w:rPr>
          <w:rFonts w:hint="eastAsia" w:ascii="Arial" w:hAnsi="Arial" w:cs="Arial"/>
          <w:highlight w:val="none"/>
          <w:lang w:eastAsia="zh-CN"/>
        </w:rPr>
        <w:t>5.10</w:t>
      </w:r>
      <w:r>
        <w:rPr>
          <w:rFonts w:ascii="Arial" w:hAnsi="Arial" w:cs="Arial"/>
          <w:highlight w:val="none"/>
        </w:rPr>
        <w:t>.1.4-2.</w:t>
      </w:r>
    </w:p>
    <w:p>
      <w:pPr>
        <w:jc w:val="center"/>
        <w:rPr>
          <w:rFonts w:ascii="Arial" w:hAnsi="Arial" w:cs="Arial"/>
          <w:b/>
          <w:bCs/>
          <w:highlight w:val="none"/>
          <w:vertAlign w:val="subscript"/>
        </w:rPr>
      </w:pPr>
      <w:r>
        <w:rPr>
          <w:rFonts w:ascii="Arial" w:hAnsi="Arial" w:cs="Arial"/>
          <w:b/>
          <w:bCs/>
          <w:highlight w:val="none"/>
        </w:rPr>
        <w:t xml:space="preserve">Table </w:t>
      </w:r>
      <w:r>
        <w:rPr>
          <w:rFonts w:hint="eastAsia" w:ascii="Arial" w:hAnsi="Arial" w:cs="Arial"/>
          <w:b/>
          <w:bCs/>
          <w:highlight w:val="none"/>
          <w:lang w:val="en-US" w:eastAsia="zh-CN"/>
        </w:rPr>
        <w:t>5.10</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1: ΔT</w:t>
      </w:r>
      <w:r>
        <w:rPr>
          <w:rFonts w:ascii="Arial" w:hAnsi="Arial" w:cs="Arial"/>
          <w:b/>
          <w:bCs/>
          <w:highlight w:val="none"/>
          <w:vertAlign w:val="subscript"/>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n78-n94</w:t>
            </w:r>
          </w:p>
        </w:tc>
        <w:tc>
          <w:tcPr>
            <w:tcW w:w="2952" w:type="dxa"/>
            <w:vAlign w:val="center"/>
          </w:tcPr>
          <w:p>
            <w:pPr>
              <w:pStyle w:val="104"/>
              <w:spacing w:line="260" w:lineRule="auto"/>
              <w:rPr>
                <w:lang w:val="en-US" w:eastAsia="zh-CN"/>
              </w:rPr>
            </w:pPr>
            <w:r>
              <w:rPr>
                <w:rFonts w:hint="eastAsia"/>
                <w:lang w:val="en-US" w:eastAsia="zh-CN"/>
              </w:rPr>
              <w:t>-</w:t>
            </w:r>
          </w:p>
        </w:tc>
        <w:tc>
          <w:tcPr>
            <w:tcW w:w="2952" w:type="dxa"/>
            <w:vAlign w:val="center"/>
          </w:tcPr>
          <w:p>
            <w:pPr>
              <w:pStyle w:val="104"/>
              <w:spacing w:line="260" w:lineRule="auto"/>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5.10</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n78-n94</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lang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ascii="Arial" w:hAnsi="Arial" w:cs="Arial"/>
          <w:b/>
          <w:bCs/>
          <w:highlight w:val="none"/>
          <w:vertAlign w:val="subscript"/>
        </w:rPr>
      </w:pPr>
    </w:p>
    <w:p>
      <w:pPr>
        <w:pStyle w:val="6"/>
        <w:ind w:left="0" w:firstLine="0"/>
        <w:rPr>
          <w:rFonts w:cs="Arial"/>
          <w:szCs w:val="22"/>
          <w:highlight w:val="none"/>
          <w:lang w:val="en-US" w:eastAsia="zh-CN"/>
        </w:rPr>
      </w:pPr>
      <w:bookmarkStart w:id="515" w:name="_Toc1137"/>
      <w:bookmarkStart w:id="516" w:name="_Toc29389"/>
      <w:bookmarkStart w:id="517" w:name="_Toc22483"/>
      <w:r>
        <w:rPr>
          <w:rFonts w:hint="eastAsia" w:cs="Arial"/>
          <w:szCs w:val="22"/>
          <w:highlight w:val="none"/>
          <w:lang w:eastAsia="zh-CN"/>
        </w:rPr>
        <w:t>5.10</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REFSENS requirements</w:t>
      </w:r>
      <w:bookmarkEnd w:id="515"/>
      <w:bookmarkEnd w:id="516"/>
      <w:bookmarkEnd w:id="517"/>
    </w:p>
    <w:p>
      <w:pPr>
        <w:pStyle w:val="112"/>
        <w:rPr>
          <w:highlight w:val="none"/>
        </w:rPr>
      </w:pPr>
      <w:r>
        <w:rPr>
          <w:highlight w:val="none"/>
        </w:rPr>
        <w:t xml:space="preserve">Table 7.3A.4-1: Reference sensitivity exceptions and uplink/downlink configurations due to UL harmonic </w:t>
      </w:r>
      <w:r>
        <w:rPr>
          <w:highlight w:val="none"/>
          <w:lang w:val="en-US" w:eastAsia="zh-CN"/>
        </w:rPr>
        <w:t xml:space="preserve">from a PC3 aggressor NR UL band </w:t>
      </w:r>
      <w:r>
        <w:rPr>
          <w:highlight w:val="none"/>
        </w:rPr>
        <w:t>for NR DL A</w:t>
      </w:r>
      <w:r>
        <w:rPr>
          <w:highlight w:val="none"/>
          <w:lang w:val="en-US" w:eastAsia="zh-CN"/>
        </w:rPr>
        <w:t xml:space="preserve"> </w:t>
      </w:r>
      <w:r>
        <w:rPr>
          <w:highlight w:val="none"/>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7"/>
        <w:gridCol w:w="1044"/>
        <w:gridCol w:w="1720"/>
        <w:gridCol w:w="858"/>
        <w:gridCol w:w="722"/>
        <w:gridCol w:w="1439"/>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n78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16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10.8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UL4/DL1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n78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UL4/DL1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17"/>
              <w:rPr>
                <w:rFonts w:cs="Arial"/>
                <w:highlight w:val="none"/>
                <w:lang w:eastAsia="ja-JP"/>
              </w:rPr>
            </w:pPr>
            <w:r>
              <w:rPr>
                <w:highlight w:val="none"/>
                <w:lang w:eastAsia="ja-JP"/>
              </w:rPr>
              <w:t xml:space="preserve">NOTE </w:t>
            </w:r>
            <w:r>
              <w:rPr>
                <w:highlight w:val="none"/>
                <w:lang w:eastAsia="zh-CN"/>
              </w:rPr>
              <w:t>4</w:t>
            </w:r>
            <w:r>
              <w:rPr>
                <w:highlight w:val="none"/>
                <w:lang w:eastAsia="ja-JP"/>
              </w:rPr>
              <w:t>:</w:t>
            </w:r>
            <w:r>
              <w:rPr>
                <w:highlight w:val="none"/>
                <w:lang w:eastAsia="ja-JP"/>
              </w:rPr>
              <w:tab/>
            </w:r>
            <w:r>
              <w:rPr>
                <w:highlight w:val="none"/>
                <w:lang w:eastAsia="ja-JP"/>
              </w:rPr>
              <w:t xml:space="preserve">The requirements should be verified for UL EARFCN of the aggressor (lower) band (superscript LB) such that </w:t>
            </w:r>
            <w:r>
              <w:rPr>
                <w:rFonts w:eastAsia="Times New Roman"/>
                <w:snapToGrid w:val="0"/>
                <w:position w:val="-12"/>
                <w:highlight w:val="none"/>
                <w:lang w:val="en-GB" w:eastAsia="ja-JP"/>
              </w:rPr>
              <w:object>
                <v:shape id="_x0000_i1037" o:spt="75" type="#_x0000_t75" style="height:10.8pt;width:78pt;" o:ole="t"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32">
                  <o:LockedField>false</o:LockedField>
                </o:OLEObject>
              </w:object>
            </w:r>
            <w:r>
              <w:rPr>
                <w:snapToGrid w:val="0"/>
                <w:highlight w:val="none"/>
                <w:lang w:eastAsia="ja-JP"/>
              </w:rPr>
              <w:t xml:space="preserve">in MHz and </w:t>
            </w:r>
            <w:r>
              <w:rPr>
                <w:rFonts w:eastAsia="Times New Roman"/>
                <w:position w:val="-14"/>
                <w:highlight w:val="none"/>
                <w:lang w:val="en-GB"/>
              </w:rPr>
              <w:object>
                <v:shape id="_x0000_i1038" o:spt="75" type="#_x0000_t75" style="height:10.8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8" DrawAspect="Content" ObjectID="_1468075738" r:id="rId33">
                  <o:LockedField>false</o:LockedField>
                </o:OLEObject>
              </w:object>
            </w:r>
            <w:r>
              <w:rPr>
                <w:snapToGrid w:val="0"/>
                <w:highlight w:val="none"/>
                <w:lang w:eastAsia="ja-JP"/>
              </w:rPr>
              <w:t xml:space="preserve"> with</w:t>
            </w:r>
            <w:r>
              <w:rPr>
                <w:position w:val="-10"/>
                <w:highlight w:val="none"/>
                <w:lang w:val="en-US" w:eastAsia="zh-CN"/>
              </w:rPr>
              <w:drawing>
                <wp:inline distT="0" distB="0" distL="0" distR="0">
                  <wp:extent cx="251460" cy="198120"/>
                  <wp:effectExtent l="0" t="0" r="15240"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snapToGrid w:val="0"/>
                <w:highlight w:val="none"/>
                <w:lang w:eastAsia="ja-JP"/>
              </w:rPr>
              <w:t xml:space="preserve"> carrier frequency </w:t>
            </w:r>
            <w:r>
              <w:rPr>
                <w:highlight w:val="none"/>
              </w:rPr>
              <w:t>in</w:t>
            </w:r>
            <w:r>
              <w:rPr>
                <w:snapToGrid w:val="0"/>
                <w:highlight w:val="none"/>
                <w:lang w:eastAsia="ja-JP"/>
              </w:rPr>
              <w:t xml:space="preserve"> the victim (higher) band in MHz and </w:t>
            </w:r>
            <w:r>
              <w:rPr>
                <w:position w:val="-10"/>
                <w:highlight w:val="none"/>
                <w:lang w:val="en-US" w:eastAsia="zh-CN"/>
              </w:rPr>
              <w:drawing>
                <wp:inline distT="0" distB="0" distL="0" distR="0">
                  <wp:extent cx="426720" cy="190500"/>
                  <wp:effectExtent l="0" t="0" r="1143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snapToGrid w:val="0"/>
                <w:highlight w:val="none"/>
                <w:lang w:eastAsia="ja-JP"/>
              </w:rPr>
              <w:t xml:space="preserve"> the channel bandwidth configured in the lower band.</w:t>
            </w:r>
          </w:p>
        </w:tc>
      </w:tr>
    </w:tbl>
    <w:p>
      <w:pPr>
        <w:pStyle w:val="6"/>
        <w:rPr>
          <w:rFonts w:cs="Arial"/>
          <w:szCs w:val="22"/>
          <w:highlight w:val="none"/>
          <w:lang w:val="en-US" w:eastAsia="zh-CN"/>
        </w:rPr>
      </w:pPr>
      <w:bookmarkStart w:id="518" w:name="_Toc30870"/>
      <w:bookmarkStart w:id="519" w:name="_Toc8147"/>
      <w:bookmarkStart w:id="520" w:name="_Toc17789"/>
      <w:r>
        <w:rPr>
          <w:rFonts w:hint="eastAsia" w:cs="Arial"/>
          <w:szCs w:val="22"/>
          <w:highlight w:val="none"/>
          <w:lang w:eastAsia="zh-CN"/>
        </w:rPr>
        <w:t>5.10</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bookmarkEnd w:id="518"/>
      <w:bookmarkEnd w:id="519"/>
      <w:bookmarkEnd w:id="520"/>
    </w:p>
    <w:p>
      <w:pPr>
        <w:rPr>
          <w:rFonts w:ascii="Arial" w:hAnsi="Arial" w:cs="Arial"/>
          <w:highlight w:val="none"/>
          <w:lang w:val="en-US" w:eastAsia="zh-CN"/>
        </w:rPr>
      </w:pPr>
      <w:r>
        <w:rPr>
          <w:rFonts w:ascii="Arial" w:hAnsi="Arial" w:cs="Arial"/>
          <w:highlight w:val="none"/>
          <w:lang w:val="en-US" w:eastAsia="zh-CN"/>
        </w:rPr>
        <w:t>No additional OOB blocking exceptions are required for this band combination.</w:t>
      </w:r>
    </w:p>
    <w:p>
      <w:pPr>
        <w:rPr>
          <w:highlight w:val="none"/>
        </w:rPr>
      </w:pPr>
    </w:p>
    <w:p>
      <w:pPr>
        <w:pStyle w:val="4"/>
        <w:outlineLvl w:val="1"/>
        <w:rPr>
          <w:highlight w:val="none"/>
          <w:lang w:eastAsia="zh-TW"/>
        </w:rPr>
      </w:pPr>
      <w:bookmarkStart w:id="521" w:name="_Toc5426"/>
      <w:bookmarkStart w:id="522" w:name="_Toc25783"/>
      <w:bookmarkStart w:id="523" w:name="_Toc24236"/>
      <w:r>
        <w:rPr>
          <w:rFonts w:hint="eastAsia"/>
          <w:highlight w:val="none"/>
          <w:lang w:eastAsia="zh-CN"/>
        </w:rPr>
        <w:t>5.11</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n75-n78</w:t>
      </w:r>
      <w:bookmarkEnd w:id="521"/>
      <w:bookmarkEnd w:id="522"/>
      <w:bookmarkEnd w:id="523"/>
    </w:p>
    <w:p>
      <w:pPr>
        <w:pStyle w:val="5"/>
        <w:tabs>
          <w:tab w:val="left" w:pos="680"/>
        </w:tabs>
        <w:rPr>
          <w:rFonts w:cs="Arial"/>
          <w:szCs w:val="28"/>
          <w:highlight w:val="none"/>
        </w:rPr>
      </w:pPr>
      <w:bookmarkStart w:id="524" w:name="_Toc5409"/>
      <w:bookmarkStart w:id="525" w:name="_Toc27947"/>
      <w:bookmarkStart w:id="526" w:name="_Toc31430"/>
      <w:bookmarkStart w:id="527" w:name="_Toc106118189"/>
      <w:bookmarkStart w:id="528" w:name="_Toc19923"/>
      <w:bookmarkStart w:id="529" w:name="_Toc106124720"/>
      <w:bookmarkStart w:id="530" w:name="_Toc21543"/>
      <w:bookmarkStart w:id="531" w:name="_Toc2205"/>
      <w:r>
        <w:rPr>
          <w:rFonts w:hint="eastAsia" w:cs="Arial"/>
          <w:szCs w:val="28"/>
          <w:highlight w:val="none"/>
          <w:lang w:eastAsia="zh-CN"/>
        </w:rPr>
        <w:t>5.11</w:t>
      </w:r>
      <w:r>
        <w:rPr>
          <w:rFonts w:cs="Arial"/>
          <w:szCs w:val="28"/>
          <w:highlight w:val="none"/>
        </w:rPr>
        <w:t>.1</w:t>
      </w:r>
      <w:r>
        <w:rPr>
          <w:rFonts w:cs="Arial"/>
          <w:szCs w:val="28"/>
          <w:highlight w:val="none"/>
        </w:rPr>
        <w:tab/>
      </w:r>
      <w:r>
        <w:rPr>
          <w:rFonts w:cs="Arial"/>
          <w:szCs w:val="28"/>
          <w:highlight w:val="none"/>
        </w:rPr>
        <w:t>Common for 1 band UL and 2 bands UL CA</w:t>
      </w:r>
      <w:bookmarkEnd w:id="524"/>
      <w:bookmarkEnd w:id="525"/>
      <w:bookmarkEnd w:id="526"/>
      <w:bookmarkEnd w:id="527"/>
      <w:bookmarkEnd w:id="528"/>
      <w:bookmarkEnd w:id="529"/>
      <w:bookmarkEnd w:id="530"/>
      <w:bookmarkEnd w:id="531"/>
    </w:p>
    <w:p>
      <w:pPr>
        <w:pStyle w:val="6"/>
        <w:tabs>
          <w:tab w:val="left" w:pos="0"/>
          <w:tab w:val="left" w:pos="420"/>
          <w:tab w:val="left" w:pos="864"/>
        </w:tabs>
        <w:rPr>
          <w:highlight w:val="none"/>
        </w:rPr>
      </w:pPr>
      <w:bookmarkStart w:id="532" w:name="_Toc3515"/>
      <w:bookmarkStart w:id="533" w:name="_Toc24105"/>
      <w:bookmarkStart w:id="534" w:name="_Toc15583"/>
      <w:bookmarkStart w:id="535" w:name="_Toc28182"/>
      <w:bookmarkStart w:id="536" w:name="_Toc5283"/>
      <w:bookmarkStart w:id="537" w:name="_Toc106124721"/>
      <w:bookmarkStart w:id="538" w:name="_Toc1270"/>
      <w:bookmarkStart w:id="539" w:name="_Toc106118190"/>
      <w:r>
        <w:rPr>
          <w:rFonts w:hint="eastAsia"/>
          <w:highlight w:val="none"/>
          <w:lang w:eastAsia="zh-CN"/>
        </w:rPr>
        <w:t>5.11</w:t>
      </w:r>
      <w:r>
        <w:rPr>
          <w:highlight w:val="none"/>
        </w:rPr>
        <w:t>.1.1</w:t>
      </w:r>
      <w:r>
        <w:rPr>
          <w:highlight w:val="none"/>
        </w:rPr>
        <w:tab/>
      </w:r>
      <w:r>
        <w:rPr>
          <w:highlight w:val="none"/>
        </w:rPr>
        <w:t>Operating bands for CA</w:t>
      </w:r>
      <w:bookmarkEnd w:id="532"/>
      <w:bookmarkEnd w:id="533"/>
      <w:bookmarkEnd w:id="534"/>
      <w:bookmarkEnd w:id="535"/>
      <w:bookmarkEnd w:id="536"/>
      <w:bookmarkEnd w:id="537"/>
      <w:bookmarkEnd w:id="538"/>
      <w:bookmarkEnd w:id="539"/>
    </w:p>
    <w:p>
      <w:pPr>
        <w:pStyle w:val="112"/>
        <w:rPr>
          <w:highlight w:val="none"/>
          <w:lang w:eastAsia="ja-JP"/>
        </w:rPr>
      </w:pPr>
      <w:r>
        <w:rPr>
          <w:highlight w:val="none"/>
        </w:rPr>
        <w:t xml:space="preserve">Table </w:t>
      </w:r>
      <w:r>
        <w:rPr>
          <w:rFonts w:hint="eastAsia"/>
          <w:highlight w:val="none"/>
          <w:lang w:val="en-US" w:eastAsia="zh-CN"/>
        </w:rPr>
        <w:t>5.11</w:t>
      </w:r>
      <w:r>
        <w:rPr>
          <w:highlight w:val="none"/>
          <w:lang w:eastAsia="zh-CN"/>
        </w:rPr>
        <w:t>.</w:t>
      </w:r>
      <w:r>
        <w:rPr>
          <w:highlight w:val="none"/>
          <w:lang w:val="en-US" w:eastAsia="zh-CN"/>
        </w:rPr>
        <w:t>1</w:t>
      </w:r>
      <w:r>
        <w:rPr>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n75 and n78</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lang w:eastAsia="ja-JP"/>
              </w:rPr>
              <w:t>NR</w:t>
            </w:r>
            <w:r>
              <w:rPr>
                <w:rFonts w:eastAsia="Malgun Gothic"/>
                <w:highlight w:val="none"/>
              </w:rPr>
              <w:t xml:space="preserve"> Band</w:t>
            </w:r>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Duplex</w:t>
            </w:r>
          </w:p>
          <w:p>
            <w:pPr>
              <w:pStyle w:val="103"/>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n75</w:t>
            </w:r>
          </w:p>
        </w:tc>
        <w:tc>
          <w:tcPr>
            <w:tcW w:w="1134"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sz w:val="18"/>
                <w:highlight w:val="none"/>
                <w:lang w:val="en-US" w:eastAsia="zh-CN"/>
              </w:rPr>
              <w:t>N/A</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rPr>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 MHz</w:t>
            </w: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 MHz</w:t>
            </w:r>
          </w:p>
        </w:tc>
        <w:tc>
          <w:tcPr>
            <w:tcW w:w="1043" w:type="dxa"/>
            <w:tcBorders>
              <w:top w:val="single" w:color="auto" w:sz="4" w:space="0"/>
              <w:left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n78</w:t>
            </w:r>
          </w:p>
        </w:tc>
        <w:tc>
          <w:tcPr>
            <w:tcW w:w="1134"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3300 MHz</w:t>
            </w:r>
          </w:p>
        </w:tc>
        <w:tc>
          <w:tcPr>
            <w:tcW w:w="536"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rPr>
                <w:rFonts w:ascii="Arial" w:hAnsi="Arial" w:cs="Arial"/>
                <w:sz w:val="18"/>
                <w:highlight w:val="none"/>
                <w:lang w:val="en-US" w:eastAsia="zh-CN"/>
              </w:rPr>
            </w:pPr>
            <w:r>
              <w:rPr>
                <w:rFonts w:ascii="Arial" w:hAnsi="Arial" w:cs="Arial"/>
                <w:color w:val="000000"/>
                <w:sz w:val="18"/>
                <w:szCs w:val="18"/>
                <w:highlight w:val="none"/>
              </w:rPr>
              <w:t>3800 MHz</w:t>
            </w: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3300 MHz</w:t>
            </w: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3800 MHz</w:t>
            </w:r>
          </w:p>
        </w:tc>
        <w:tc>
          <w:tcPr>
            <w:tcW w:w="1043" w:type="dxa"/>
            <w:tcBorders>
              <w:top w:val="single" w:color="auto" w:sz="4" w:space="0"/>
              <w:left w:val="single" w:color="auto" w:sz="4" w:space="0"/>
              <w:right w:val="single" w:color="auto" w:sz="4" w:space="0"/>
            </w:tcBorders>
            <w:noWrap w:val="0"/>
            <w:vAlign w:val="center"/>
          </w:tcPr>
          <w:p>
            <w:pPr>
              <w:keepNext/>
              <w:keepLines/>
              <w:spacing w:after="0"/>
              <w:jc w:val="center"/>
              <w:rPr>
                <w:rFonts w:ascii="Arial" w:hAnsi="Arial" w:cs="Arial"/>
                <w:sz w:val="18"/>
                <w:highlight w:val="none"/>
                <w:lang w:eastAsia="ja-JP"/>
              </w:rPr>
            </w:pPr>
            <w:r>
              <w:rPr>
                <w:rFonts w:ascii="Arial" w:hAnsi="Arial" w:cs="Arial"/>
                <w:color w:val="000000"/>
                <w:sz w:val="18"/>
                <w:szCs w:val="18"/>
                <w:highlight w:val="none"/>
              </w:rPr>
              <w:t>TDD</w:t>
            </w:r>
          </w:p>
        </w:tc>
      </w:tr>
    </w:tbl>
    <w:p>
      <w:pPr>
        <w:rPr>
          <w:highlight w:val="none"/>
          <w:lang w:eastAsia="zh-CN"/>
        </w:rPr>
      </w:pPr>
    </w:p>
    <w:p>
      <w:pPr>
        <w:pStyle w:val="6"/>
        <w:tabs>
          <w:tab w:val="left" w:pos="0"/>
          <w:tab w:val="left" w:pos="420"/>
          <w:tab w:val="left" w:pos="864"/>
        </w:tabs>
        <w:rPr>
          <w:highlight w:val="none"/>
        </w:rPr>
      </w:pPr>
      <w:bookmarkStart w:id="540" w:name="_Toc106124722"/>
      <w:bookmarkStart w:id="541" w:name="_Toc12285"/>
      <w:bookmarkStart w:id="542" w:name="_Toc9760"/>
      <w:bookmarkStart w:id="543" w:name="_Toc3842"/>
      <w:bookmarkStart w:id="544" w:name="_Toc106118191"/>
      <w:bookmarkStart w:id="545" w:name="_Toc19104"/>
      <w:bookmarkStart w:id="546" w:name="_Toc1146"/>
      <w:bookmarkStart w:id="547" w:name="_Toc18101"/>
      <w:r>
        <w:rPr>
          <w:rFonts w:hint="eastAsia"/>
          <w:highlight w:val="none"/>
          <w:lang w:eastAsia="zh-CN"/>
        </w:rPr>
        <w:t>5.11</w:t>
      </w:r>
      <w:r>
        <w:rPr>
          <w:highlight w:val="none"/>
        </w:rPr>
        <w:t>.1.2</w:t>
      </w:r>
      <w:r>
        <w:rPr>
          <w:highlight w:val="none"/>
        </w:rPr>
        <w:tab/>
      </w:r>
      <w:r>
        <w:rPr>
          <w:highlight w:val="none"/>
        </w:rPr>
        <w:t>Channel bandwidths per operating band for CA</w:t>
      </w:r>
      <w:bookmarkEnd w:id="540"/>
      <w:bookmarkEnd w:id="541"/>
      <w:bookmarkEnd w:id="542"/>
      <w:bookmarkEnd w:id="543"/>
      <w:bookmarkEnd w:id="544"/>
      <w:bookmarkEnd w:id="545"/>
      <w:bookmarkEnd w:id="546"/>
      <w:bookmarkEnd w:id="547"/>
    </w:p>
    <w:p>
      <w:pPr>
        <w:pStyle w:val="112"/>
        <w:rPr>
          <w:highlight w:val="none"/>
          <w:lang w:val="en-US" w:eastAsia="zh-CN"/>
        </w:rPr>
      </w:pPr>
      <w:r>
        <w:rPr>
          <w:highlight w:val="none"/>
        </w:rPr>
        <w:t xml:space="preserve">Table </w:t>
      </w:r>
      <w:r>
        <w:rPr>
          <w:rFonts w:hint="eastAsia"/>
          <w:highlight w:val="none"/>
          <w:lang w:val="en-US" w:eastAsia="zh-CN"/>
        </w:rPr>
        <w:t>5.11</w:t>
      </w:r>
      <w:r>
        <w:rPr>
          <w:highlight w:val="none"/>
        </w:rPr>
        <w:t>.</w:t>
      </w:r>
      <w:r>
        <w:rPr>
          <w:highlight w:val="none"/>
          <w:lang w:val="en-US" w:eastAsia="zh-CN"/>
        </w:rPr>
        <w:t>1</w:t>
      </w:r>
      <w:r>
        <w:rPr>
          <w:highlight w:val="none"/>
          <w:lang w:eastAsia="zh-CN"/>
        </w:rPr>
        <w:t>.2</w:t>
      </w:r>
      <w:r>
        <w:rPr>
          <w:highlight w:val="none"/>
        </w:rPr>
        <w:t xml:space="preserve">-1: Supported </w:t>
      </w:r>
      <w:r>
        <w:rPr>
          <w:highlight w:val="none"/>
          <w:lang w:eastAsia="ja-JP"/>
        </w:rPr>
        <w:t>b</w:t>
      </w:r>
      <w:r>
        <w:rPr>
          <w:highlight w:val="none"/>
        </w:rPr>
        <w:t xml:space="preserve">andwidths per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n75 and n78</w:t>
      </w:r>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430"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UL</w:t>
            </w:r>
          </w:p>
        </w:tc>
        <w:tc>
          <w:tcPr>
            <w:tcW w:w="704"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52"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57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31"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70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lang w:val="en-US" w:eastAsia="zh-CN"/>
              </w:rPr>
            </w:pPr>
            <w:r>
              <w:rPr>
                <w:rFonts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ascii="Arial" w:hAnsi="Arial" w:cs="Arial"/>
                <w:b/>
                <w:kern w:val="2"/>
                <w:sz w:val="16"/>
                <w:szCs w:val="16"/>
                <w:highlight w:val="none"/>
                <w:lang w:val="en-US"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567"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noWrap w:val="0"/>
            <w:vAlign w:val="top"/>
          </w:tcPr>
          <w:p>
            <w:pPr>
              <w:keepNext/>
              <w:keepLines/>
              <w:spacing w:after="0"/>
              <w:jc w:val="center"/>
              <w:rPr>
                <w:rFonts w:ascii="Arial" w:hAnsi="Arial"/>
                <w:sz w:val="18"/>
                <w:highlight w:val="none"/>
                <w:lang w:val="en-US"/>
              </w:rPr>
            </w:pPr>
            <w:r>
              <w:rPr>
                <w:highlight w:val="none"/>
              </w:rPr>
              <w:t>CA_n75A-n78A</w:t>
            </w:r>
          </w:p>
        </w:tc>
        <w:tc>
          <w:tcPr>
            <w:tcW w:w="430" w:type="dxa"/>
            <w:vMerge w:val="restart"/>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n78</w:t>
            </w:r>
          </w:p>
        </w:tc>
        <w:tc>
          <w:tcPr>
            <w:tcW w:w="567" w:type="dxa"/>
            <w:noWrap w:val="0"/>
            <w:vAlign w:val="bottom"/>
          </w:tcPr>
          <w:p>
            <w:pPr>
              <w:keepNext/>
              <w:keepLines/>
              <w:spacing w:after="0"/>
              <w:jc w:val="center"/>
              <w:rPr>
                <w:rFonts w:ascii="Arial" w:hAnsi="Arial" w:eastAsia="宋体"/>
                <w:sz w:val="18"/>
                <w:highlight w:val="none"/>
                <w:lang w:val="en-US" w:eastAsia="zh-CN"/>
              </w:rPr>
            </w:pP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60</w:t>
            </w:r>
          </w:p>
        </w:tc>
        <w:tc>
          <w:tcPr>
            <w:tcW w:w="631"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70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80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90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100</w:t>
            </w: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restart"/>
            <w:noWrap w:val="0"/>
            <w:vAlign w:val="center"/>
          </w:tcPr>
          <w:p>
            <w:pPr>
              <w:keepNext/>
              <w:keepLines/>
              <w:spacing w:after="0"/>
              <w:jc w:val="center"/>
              <w:rPr>
                <w:rFonts w:ascii="Arial" w:hAnsi="Arial"/>
                <w:sz w:val="18"/>
                <w:highlight w:val="none"/>
                <w:lang w:val="en-US"/>
              </w:rPr>
            </w:pPr>
            <w:r>
              <w:rPr>
                <w:rFonts w:ascii="Arial" w:hAnsi="Arial"/>
                <w:sz w:val="18"/>
                <w:highlight w:val="none"/>
                <w:lang w:val="en-US"/>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7430" w:type="dxa"/>
            <w:gridSpan w:val="13"/>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 channel bandwidths in Table 5.3.5-1</w:t>
            </w: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4 &amp;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n78</w:t>
            </w:r>
          </w:p>
        </w:tc>
        <w:tc>
          <w:tcPr>
            <w:tcW w:w="7430" w:type="dxa"/>
            <w:gridSpan w:val="13"/>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n78 channel bandwidths in Table 5.3.5-1</w:t>
            </w: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bl>
    <w:p>
      <w:pPr>
        <w:rPr>
          <w:highlight w:val="none"/>
          <w:lang w:eastAsia="ko-KR"/>
        </w:rPr>
      </w:pPr>
    </w:p>
    <w:p>
      <w:pPr>
        <w:pStyle w:val="6"/>
        <w:tabs>
          <w:tab w:val="left" w:pos="0"/>
          <w:tab w:val="left" w:pos="420"/>
          <w:tab w:val="left" w:pos="864"/>
        </w:tabs>
        <w:rPr>
          <w:highlight w:val="none"/>
        </w:rPr>
      </w:pPr>
      <w:bookmarkStart w:id="548" w:name="_Toc910"/>
      <w:bookmarkStart w:id="549" w:name="_Toc18878"/>
      <w:bookmarkStart w:id="550" w:name="_Toc3552"/>
      <w:bookmarkStart w:id="551" w:name="_Toc5646"/>
      <w:bookmarkStart w:id="552" w:name="_Toc17816"/>
      <w:bookmarkStart w:id="553" w:name="_Toc106124723"/>
      <w:bookmarkStart w:id="554" w:name="_Toc106118192"/>
      <w:bookmarkStart w:id="555" w:name="_Toc18543"/>
      <w:r>
        <w:rPr>
          <w:rFonts w:hint="eastAsia"/>
          <w:highlight w:val="none"/>
          <w:lang w:eastAsia="zh-CN"/>
        </w:rPr>
        <w:t>5.11</w:t>
      </w:r>
      <w:r>
        <w:rPr>
          <w:highlight w:val="none"/>
        </w:rPr>
        <w:t>.1.3</w:t>
      </w:r>
      <w:r>
        <w:rPr>
          <w:highlight w:val="none"/>
        </w:rPr>
        <w:tab/>
      </w:r>
      <w:r>
        <w:rPr>
          <w:highlight w:val="none"/>
        </w:rPr>
        <w:t>UE co-existence studies</w:t>
      </w:r>
      <w:bookmarkEnd w:id="548"/>
      <w:bookmarkEnd w:id="549"/>
      <w:bookmarkEnd w:id="550"/>
      <w:bookmarkEnd w:id="551"/>
      <w:bookmarkEnd w:id="552"/>
      <w:bookmarkEnd w:id="553"/>
      <w:bookmarkEnd w:id="554"/>
      <w:bookmarkEnd w:id="555"/>
    </w:p>
    <w:p>
      <w:pPr>
        <w:rPr>
          <w:highlight w:val="none"/>
          <w:lang w:eastAsia="zh-CN"/>
        </w:rPr>
      </w:pPr>
      <w:r>
        <w:rPr>
          <w:highlight w:val="none"/>
          <w:lang w:eastAsia="zh-CN"/>
        </w:rPr>
        <w:t>T</w:t>
      </w:r>
      <w:r>
        <w:rPr>
          <w:rFonts w:hint="eastAsia"/>
          <w:highlight w:val="none"/>
          <w:lang w:eastAsia="zh-CN"/>
        </w:rPr>
        <w:t xml:space="preserve">able </w:t>
      </w:r>
      <w:r>
        <w:rPr>
          <w:rFonts w:hint="eastAsia" w:eastAsia="MS Mincho"/>
          <w:highlight w:val="none"/>
          <w:lang w:val="en-US" w:eastAsia="zh-CN"/>
        </w:rPr>
        <w:t>5.11</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-1summarizes frequency ranges where harmonics occur for</w:t>
      </w:r>
      <w:r>
        <w:rPr>
          <w:highlight w:val="none"/>
          <w:lang w:eastAsia="zh-CN"/>
        </w:rPr>
        <w:t xml:space="preserve"> n75A-n78A which shows that there are no harmonics issues.</w:t>
      </w:r>
    </w:p>
    <w:p>
      <w:pPr>
        <w:keepNext/>
        <w:jc w:val="center"/>
        <w:rPr>
          <w:rFonts w:ascii="Arial" w:hAnsi="Arial"/>
          <w:b/>
          <w:highlight w:val="none"/>
          <w:lang w:eastAsia="zh-CN"/>
        </w:rPr>
      </w:pPr>
      <w:r>
        <w:rPr>
          <w:rFonts w:ascii="Arial" w:hAnsi="Arial"/>
          <w:b/>
          <w:highlight w:val="none"/>
          <w:lang w:eastAsia="zh-CN"/>
        </w:rPr>
        <w:t xml:space="preserve">Table </w:t>
      </w:r>
      <w:r>
        <w:rPr>
          <w:rFonts w:hint="eastAsia" w:ascii="Arial" w:hAnsi="Arial"/>
          <w:b/>
          <w:highlight w:val="none"/>
          <w:lang w:val="en-US" w:eastAsia="zh-CN"/>
        </w:rPr>
        <w:t>5.11</w:t>
      </w:r>
      <w:r>
        <w:rPr>
          <w:rFonts w:ascii="Arial" w:hAnsi="Arial"/>
          <w:b/>
          <w:highlight w:val="none"/>
          <w:lang w:eastAsia="zh-CN"/>
        </w:rPr>
        <w:t>.</w:t>
      </w:r>
      <w:r>
        <w:rPr>
          <w:rFonts w:ascii="Arial" w:hAnsi="Arial"/>
          <w:b/>
          <w:highlight w:val="none"/>
          <w:lang w:val="en-US" w:eastAsia="zh-CN"/>
        </w:rPr>
        <w:t>1.3</w:t>
      </w:r>
      <w:r>
        <w:rPr>
          <w:rFonts w:ascii="Arial" w:hAnsi="Arial"/>
          <w:b/>
          <w:highlight w:val="none"/>
          <w:lang w:eastAsia="zh-CN"/>
        </w:rPr>
        <w:t xml:space="preserve">-1: Impact of UL/DL Harmonic </w:t>
      </w:r>
    </w:p>
    <w:tbl>
      <w:tblPr>
        <w:tblStyle w:val="89"/>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50"/>
        <w:gridCol w:w="851"/>
        <w:gridCol w:w="850"/>
        <w:gridCol w:w="862"/>
        <w:gridCol w:w="751"/>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567" w:type="dxa"/>
            <w:noWrap w:val="0"/>
            <w:vAlign w:val="center"/>
          </w:tcPr>
          <w:p>
            <w:pPr>
              <w:keepNext/>
              <w:keepLines/>
              <w:spacing w:after="0"/>
              <w:jc w:val="center"/>
              <w:rPr>
                <w:rFonts w:ascii="Arial" w:hAnsi="Arial"/>
                <w:b/>
                <w:sz w:val="18"/>
                <w:highlight w:val="none"/>
                <w:lang w:val="en-US"/>
              </w:rPr>
            </w:pPr>
          </w:p>
        </w:tc>
        <w:tc>
          <w:tcPr>
            <w:tcW w:w="1701" w:type="dxa"/>
            <w:gridSpan w:val="2"/>
            <w:noWrap w:val="0"/>
            <w:vAlign w:val="center"/>
          </w:tcPr>
          <w:p>
            <w:pPr>
              <w:keepNext/>
              <w:keepLines/>
              <w:spacing w:after="0"/>
              <w:jc w:val="center"/>
              <w:rPr>
                <w:rFonts w:ascii="Arial" w:hAnsi="Arial"/>
                <w:b/>
                <w:sz w:val="18"/>
                <w:highlight w:val="none"/>
                <w:lang w:val="en-US"/>
              </w:rPr>
            </w:pPr>
          </w:p>
        </w:tc>
        <w:tc>
          <w:tcPr>
            <w:tcW w:w="850" w:type="dxa"/>
            <w:noWrap w:val="0"/>
            <w:vAlign w:val="top"/>
          </w:tcPr>
          <w:p>
            <w:pPr>
              <w:keepNext/>
              <w:keepLines/>
              <w:spacing w:after="0"/>
              <w:jc w:val="center"/>
              <w:rPr>
                <w:rFonts w:ascii="Arial" w:hAnsi="Arial"/>
                <w:b/>
                <w:sz w:val="18"/>
                <w:highlight w:val="none"/>
                <w:lang w:val="en-US"/>
              </w:rPr>
            </w:pPr>
          </w:p>
        </w:tc>
        <w:tc>
          <w:tcPr>
            <w:tcW w:w="862" w:type="dxa"/>
            <w:noWrap w:val="0"/>
            <w:vAlign w:val="top"/>
          </w:tcPr>
          <w:p>
            <w:pPr>
              <w:keepNext/>
              <w:keepLines/>
              <w:spacing w:after="0"/>
              <w:jc w:val="center"/>
              <w:rPr>
                <w:rFonts w:ascii="Arial" w:hAnsi="Arial"/>
                <w:b/>
                <w:sz w:val="18"/>
                <w:highlight w:val="none"/>
                <w:lang w:val="en-US"/>
              </w:rPr>
            </w:pPr>
          </w:p>
        </w:tc>
        <w:tc>
          <w:tcPr>
            <w:tcW w:w="1502"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2</w:t>
            </w:r>
            <w:r>
              <w:rPr>
                <w:rFonts w:ascii="Arial" w:hAnsi="Arial"/>
                <w:b/>
                <w:sz w:val="18"/>
                <w:highlight w:val="none"/>
                <w:vertAlign w:val="superscript"/>
                <w:lang w:val="en-US"/>
              </w:rPr>
              <w:t>nd</w:t>
            </w:r>
            <w:r>
              <w:rPr>
                <w:rFonts w:ascii="Arial" w:hAnsi="Arial"/>
                <w:b/>
                <w:sz w:val="18"/>
                <w:highlight w:val="none"/>
                <w:lang w:val="en-US"/>
              </w:rPr>
              <w:t xml:space="preserve"> Harmonic</w:t>
            </w:r>
          </w:p>
        </w:tc>
        <w:tc>
          <w:tcPr>
            <w:tcW w:w="1501"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3</w:t>
            </w:r>
            <w:r>
              <w:rPr>
                <w:rFonts w:ascii="Arial" w:hAnsi="Arial"/>
                <w:b/>
                <w:sz w:val="18"/>
                <w:highlight w:val="none"/>
                <w:vertAlign w:val="superscript"/>
                <w:lang w:val="en-US"/>
              </w:rPr>
              <w:t>rd</w:t>
            </w:r>
            <w:r>
              <w:rPr>
                <w:rFonts w:ascii="Arial" w:hAnsi="Arial"/>
                <w:b/>
                <w:sz w:val="18"/>
                <w:highlight w:val="none"/>
                <w:lang w:val="en-US"/>
              </w:rPr>
              <w:t xml:space="preserve"> Harmonic</w:t>
            </w:r>
          </w:p>
        </w:tc>
        <w:tc>
          <w:tcPr>
            <w:tcW w:w="1500" w:type="dxa"/>
            <w:gridSpan w:val="2"/>
            <w:noWrap w:val="0"/>
            <w:vAlign w:val="center"/>
          </w:tcPr>
          <w:p>
            <w:pPr>
              <w:keepNext/>
              <w:keepLines/>
              <w:spacing w:after="0"/>
              <w:jc w:val="center"/>
              <w:rPr>
                <w:rFonts w:ascii="Arial" w:hAnsi="Arial"/>
                <w:b/>
                <w:sz w:val="18"/>
                <w:highlight w:val="none"/>
                <w:lang w:val="en-US"/>
              </w:rPr>
            </w:pPr>
            <w:r>
              <w:rPr>
                <w:rFonts w:ascii="Arial" w:hAnsi="Arial" w:cs="Arial"/>
                <w:b/>
                <w:bCs/>
                <w:highlight w:val="none"/>
                <w:lang w:val="en-US" w:eastAsia="zh-CN"/>
              </w:rPr>
              <w:t>4</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c>
          <w:tcPr>
            <w:tcW w:w="1500" w:type="dxa"/>
            <w:gridSpan w:val="2"/>
            <w:noWrap w:val="0"/>
            <w:vAlign w:val="top"/>
          </w:tcPr>
          <w:p>
            <w:pPr>
              <w:keepNext/>
              <w:keepLines/>
              <w:spacing w:after="0"/>
              <w:jc w:val="center"/>
              <w:rPr>
                <w:rFonts w:ascii="Arial" w:hAnsi="Arial" w:cs="Arial"/>
                <w:b/>
                <w:bCs/>
                <w:highlight w:val="none"/>
                <w:lang w:val="en-US" w:eastAsia="zh-CN"/>
              </w:rPr>
            </w:pPr>
            <w:r>
              <w:rPr>
                <w:rFonts w:ascii="Arial" w:hAnsi="Arial" w:cs="Arial"/>
                <w:b/>
                <w:bCs/>
                <w:highlight w:val="none"/>
                <w:lang w:val="en-US" w:eastAsia="zh-CN"/>
              </w:rPr>
              <w:t>5</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67" w:type="dxa"/>
            <w:noWrap w:val="0"/>
            <w:vAlign w:val="center"/>
          </w:tcPr>
          <w:p>
            <w:pPr>
              <w:keepNext/>
              <w:keepLines/>
              <w:spacing w:after="0"/>
              <w:jc w:val="center"/>
              <w:rPr>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8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DL Low Band Edge</w:t>
            </w:r>
          </w:p>
        </w:tc>
        <w:tc>
          <w:tcPr>
            <w:tcW w:w="862"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DL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sz w:val="18"/>
                <w:highlight w:val="none"/>
                <w:lang w:val="en-US" w:eastAsia="ja-JP"/>
              </w:rPr>
            </w:pPr>
            <w:r>
              <w:rPr>
                <w:rFonts w:ascii="Arial" w:hAnsi="Arial" w:cs="Arial"/>
                <w:color w:val="000000"/>
                <w:sz w:val="18"/>
                <w:szCs w:val="18"/>
                <w:highlight w:val="none"/>
              </w:rPr>
              <w:t>n75</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w:t>
            </w:r>
          </w:p>
        </w:tc>
        <w:tc>
          <w:tcPr>
            <w:tcW w:w="862"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sz w:val="18"/>
                <w:highlight w:val="none"/>
                <w:lang w:val="en-US"/>
              </w:rPr>
            </w:pPr>
            <w:r>
              <w:rPr>
                <w:rFonts w:ascii="Arial" w:hAnsi="Arial" w:cs="Arial"/>
                <w:color w:val="000000"/>
                <w:sz w:val="18"/>
                <w:szCs w:val="18"/>
                <w:highlight w:val="none"/>
              </w:rPr>
              <w:t>n78</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3300</w:t>
            </w:r>
          </w:p>
        </w:tc>
        <w:tc>
          <w:tcPr>
            <w:tcW w:w="851" w:type="dxa"/>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3800</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3300</w:t>
            </w:r>
          </w:p>
        </w:tc>
        <w:tc>
          <w:tcPr>
            <w:tcW w:w="862"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3800</w:t>
            </w:r>
          </w:p>
        </w:tc>
        <w:tc>
          <w:tcPr>
            <w:tcW w:w="751"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6600</w:t>
            </w:r>
          </w:p>
        </w:tc>
        <w:tc>
          <w:tcPr>
            <w:tcW w:w="751"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7600</w:t>
            </w:r>
          </w:p>
        </w:tc>
        <w:tc>
          <w:tcPr>
            <w:tcW w:w="751"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9900</w:t>
            </w:r>
          </w:p>
        </w:tc>
        <w:tc>
          <w:tcPr>
            <w:tcW w:w="750"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11400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13200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15200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16500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19000</w:t>
            </w:r>
          </w:p>
        </w:tc>
      </w:tr>
    </w:tbl>
    <w:p>
      <w:pPr>
        <w:rPr>
          <w:highlight w:val="none"/>
        </w:rPr>
      </w:pPr>
    </w:p>
    <w:p>
      <w:pPr>
        <w:rPr>
          <w:highlight w:val="none"/>
          <w:lang w:eastAsia="zh-CN"/>
        </w:rPr>
      </w:pPr>
      <w:r>
        <w:rPr>
          <w:highlight w:val="none"/>
          <w:lang w:eastAsia="zh-CN"/>
        </w:rPr>
        <w:t xml:space="preserve">Table </w:t>
      </w:r>
      <w:r>
        <w:rPr>
          <w:rFonts w:hint="eastAsia"/>
          <w:highlight w:val="none"/>
          <w:lang w:eastAsia="zh-CN"/>
        </w:rPr>
        <w:t>5.11</w:t>
      </w:r>
      <w:r>
        <w:rPr>
          <w:highlight w:val="none"/>
          <w:lang w:eastAsia="zh-CN"/>
        </w:rPr>
        <w:t>.1.3-2</w:t>
      </w:r>
      <w:r>
        <w:rPr>
          <w:highlight w:val="none"/>
        </w:rPr>
        <w:t xml:space="preserve"> list harmonic mixing issue for the</w:t>
      </w:r>
      <w:r>
        <w:rPr>
          <w:highlight w:val="none"/>
          <w:lang w:eastAsia="zh-CN"/>
        </w:rPr>
        <w:t xml:space="preserve"> 2DL bands CA with 1 UL. </w:t>
      </w:r>
      <w:r>
        <w:rPr>
          <w:highlight w:val="none"/>
        </w:rPr>
        <w:t>As can be seen there are no harmonic mixing issues</w:t>
      </w:r>
      <w:r>
        <w:rPr>
          <w:highlight w:val="none"/>
          <w:lang w:eastAsia="zh-CN"/>
        </w:rPr>
        <w:t>.</w:t>
      </w:r>
    </w:p>
    <w:p>
      <w:pPr>
        <w:pStyle w:val="112"/>
        <w:rPr>
          <w:highlight w:val="none"/>
          <w:lang w:eastAsia="zh-CN"/>
        </w:rPr>
      </w:pPr>
      <w:r>
        <w:rPr>
          <w:highlight w:val="none"/>
          <w:lang w:eastAsia="zh-CN"/>
        </w:rPr>
        <w:t xml:space="preserve">Table </w:t>
      </w:r>
      <w:r>
        <w:rPr>
          <w:rFonts w:hint="eastAsia"/>
          <w:highlight w:val="none"/>
          <w:lang w:eastAsia="zh-CN"/>
        </w:rPr>
        <w:t>5.11</w:t>
      </w:r>
      <w:r>
        <w:rPr>
          <w:highlight w:val="none"/>
          <w:lang w:eastAsia="zh-CN"/>
        </w:rPr>
        <w:t>.1.3-2 Harmonic mixing for 2DLs/1UL</w:t>
      </w:r>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2</w:t>
            </w:r>
            <w:r>
              <w:rPr>
                <w:rFonts w:ascii="Arial" w:hAnsi="Arial"/>
                <w:b/>
                <w:sz w:val="18"/>
                <w:highlight w:val="none"/>
                <w:vertAlign w:val="superscript"/>
                <w:lang w:val="en-US" w:eastAsia="ja-JP"/>
              </w:rPr>
              <w:t>nd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val="en-US" w:eastAsia="ja-JP"/>
              </w:rPr>
            </w:pPr>
            <w:r>
              <w:rPr>
                <w:rFonts w:ascii="Arial" w:hAnsi="Arial"/>
                <w:b/>
                <w:sz w:val="18"/>
                <w:highlight w:val="none"/>
                <w:lang w:val="en-US" w:eastAsia="ja-JP"/>
              </w:rPr>
              <w:t>3</w:t>
            </w:r>
            <w:r>
              <w:rPr>
                <w:rFonts w:ascii="Arial" w:hAnsi="Arial"/>
                <w:b/>
                <w:sz w:val="18"/>
                <w:highlight w:val="none"/>
                <w:vertAlign w:val="superscript"/>
                <w:lang w:val="en-US" w:eastAsia="ja-JP"/>
              </w:rPr>
              <w:t>rd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zh-CN"/>
              </w:rPr>
              <w:t>4</w:t>
            </w:r>
            <w:r>
              <w:rPr>
                <w:rFonts w:ascii="Arial" w:hAnsi="Arial"/>
                <w:b/>
                <w:sz w:val="18"/>
                <w:highlight w:val="none"/>
                <w:vertAlign w:val="superscript"/>
                <w:lang w:val="en-US" w:eastAsia="ja-JP"/>
              </w:rPr>
              <w:t>th</w:t>
            </w:r>
            <w:r>
              <w:rPr>
                <w:rFonts w:ascii="Arial" w:hAnsi="Arial"/>
                <w:b/>
                <w:sz w:val="18"/>
                <w:highlight w:val="none"/>
                <w:lang w:val="en-US" w:eastAsia="zh-CN"/>
              </w:rPr>
              <w:t xml:space="preserve"> </w:t>
            </w:r>
            <w:r>
              <w:rPr>
                <w:rFonts w:ascii="Arial" w:hAnsi="Arial"/>
                <w:b/>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highlight w:val="none"/>
                <w:lang w:val="en-US" w:eastAsia="zh-CN"/>
              </w:rPr>
            </w:pPr>
            <w:r>
              <w:rPr>
                <w:rFonts w:cs="Arial"/>
                <w:color w:val="000000"/>
                <w:szCs w:val="18"/>
                <w:highlight w:val="none"/>
              </w:rPr>
              <w:t>n75</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1432</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1517</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2864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4296</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4551</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5728</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color w:val="000000"/>
                <w:szCs w:val="18"/>
                <w:highlight w:val="none"/>
              </w:rPr>
            </w:pPr>
            <w:r>
              <w:rPr>
                <w:rFonts w:cs="Arial"/>
                <w:color w:val="000000"/>
                <w:szCs w:val="18"/>
                <w:highlight w:val="none"/>
              </w:rPr>
              <w:t>n78</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3300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3800</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3300</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6600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7600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9900</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11400</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13200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15200</w:t>
            </w:r>
          </w:p>
        </w:tc>
      </w:tr>
    </w:tbl>
    <w:p>
      <w:pPr>
        <w:rPr>
          <w:highlight w:val="none"/>
        </w:rPr>
      </w:pPr>
    </w:p>
    <w:p>
      <w:pPr>
        <w:pStyle w:val="6"/>
        <w:tabs>
          <w:tab w:val="left" w:pos="0"/>
          <w:tab w:val="left" w:pos="420"/>
          <w:tab w:val="left" w:pos="864"/>
        </w:tabs>
        <w:rPr>
          <w:highlight w:val="none"/>
        </w:rPr>
      </w:pPr>
      <w:bookmarkStart w:id="556" w:name="_Toc106118193"/>
      <w:bookmarkStart w:id="557" w:name="_Toc29769"/>
      <w:bookmarkStart w:id="558" w:name="_Toc1937"/>
      <w:bookmarkStart w:id="559" w:name="_Toc106124724"/>
      <w:bookmarkStart w:id="560" w:name="_Toc21856"/>
      <w:bookmarkStart w:id="561" w:name="_Toc22255"/>
      <w:bookmarkStart w:id="562" w:name="_Toc1176"/>
      <w:bookmarkStart w:id="563" w:name="_Toc14078"/>
      <w:r>
        <w:rPr>
          <w:rFonts w:hint="eastAsia"/>
          <w:highlight w:val="none"/>
          <w:lang w:eastAsia="zh-CN"/>
        </w:rPr>
        <w:t>5.11</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bookmarkEnd w:id="556"/>
      <w:bookmarkEnd w:id="557"/>
      <w:bookmarkEnd w:id="558"/>
      <w:bookmarkEnd w:id="559"/>
      <w:bookmarkEnd w:id="560"/>
      <w:bookmarkEnd w:id="561"/>
      <w:bookmarkEnd w:id="562"/>
      <w:bookmarkEnd w:id="563"/>
    </w:p>
    <w:p>
      <w:pPr>
        <w:rPr>
          <w:highlight w:val="none"/>
        </w:rPr>
      </w:pPr>
      <w:r>
        <w:rPr>
          <w:highlight w:val="none"/>
        </w:rPr>
        <w:t xml:space="preserve">For </w:t>
      </w:r>
      <w:r>
        <w:rPr>
          <w:highlight w:val="none"/>
          <w:lang w:eastAsia="zh-CN"/>
        </w:rPr>
        <w:t>CA_n75-n78</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IB,c</w:t>
      </w:r>
      <w:r>
        <w:rPr>
          <w:highlight w:val="none"/>
        </w:rPr>
        <w:t xml:space="preserve"> values are defined in 38.101-1 and are given in the tables below.</w:t>
      </w:r>
    </w:p>
    <w:p>
      <w:pPr>
        <w:jc w:val="center"/>
        <w:rPr>
          <w:rFonts w:ascii="Arial" w:hAnsi="Arial" w:cs="Arial"/>
          <w:b/>
          <w:bCs/>
          <w:highlight w:val="none"/>
          <w:vertAlign w:val="subscript"/>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5.11</w:t>
      </w:r>
      <w:r>
        <w:rPr>
          <w:rFonts w:ascii="Arial" w:hAnsi="Arial" w:eastAsia="宋体" w:cs="Arial"/>
          <w:b/>
          <w:highlight w:val="none"/>
          <w:lang w:val="en-US"/>
        </w:rPr>
        <w:t>.1.4-1: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宋体" w:cs="Arial"/>
                <w:sz w:val="18"/>
                <w:highlight w:val="none"/>
                <w:lang w:val="sv-SE" w:eastAsia="zh-CN"/>
              </w:rPr>
              <w:t>CA_n75-n78</w:t>
            </w:r>
          </w:p>
        </w:tc>
        <w:tc>
          <w:tcPr>
            <w:tcW w:w="2952" w:type="dxa"/>
            <w:vAlign w:val="center"/>
          </w:tcPr>
          <w:p>
            <w:pPr>
              <w:pStyle w:val="104"/>
              <w:spacing w:line="260" w:lineRule="auto"/>
              <w:rPr>
                <w:lang w:val="en-US" w:eastAsia="zh-CN"/>
              </w:rPr>
            </w:pPr>
            <w:r>
              <w:rPr>
                <w:rFonts w:hint="eastAsia"/>
                <w:lang w:val="en-US" w:eastAsia="zh-CN"/>
              </w:rPr>
              <w:t>-</w:t>
            </w:r>
          </w:p>
        </w:tc>
        <w:tc>
          <w:tcPr>
            <w:tcW w:w="2952" w:type="dxa"/>
            <w:vAlign w:val="center"/>
          </w:tcPr>
          <w:p>
            <w:pPr>
              <w:pStyle w:val="104"/>
              <w:spacing w:line="260" w:lineRule="auto"/>
              <w:rPr>
                <w:rFonts w:hint="default"/>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5.11</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宋体" w:cs="Arial"/>
                <w:sz w:val="18"/>
                <w:highlight w:val="none"/>
                <w:lang w:val="sv-SE" w:eastAsia="zh-CN"/>
              </w:rPr>
              <w:t>CA_n75-n78</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rFonts w:hint="default"/>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highlight w:val="none"/>
          <w:lang w:val="en-US" w:eastAsia="zh-CN"/>
        </w:rPr>
      </w:pPr>
    </w:p>
    <w:p>
      <w:pPr>
        <w:pStyle w:val="6"/>
        <w:tabs>
          <w:tab w:val="left" w:pos="0"/>
          <w:tab w:val="left" w:pos="420"/>
          <w:tab w:val="left" w:pos="864"/>
        </w:tabs>
        <w:rPr>
          <w:highlight w:val="none"/>
        </w:rPr>
      </w:pPr>
      <w:bookmarkStart w:id="564" w:name="_Toc10105"/>
      <w:bookmarkStart w:id="565" w:name="_Toc16520"/>
      <w:bookmarkStart w:id="566" w:name="_Toc20635"/>
      <w:bookmarkStart w:id="567" w:name="_Toc15387"/>
      <w:bookmarkStart w:id="568" w:name="_Toc106118194"/>
      <w:bookmarkStart w:id="569" w:name="_Toc106124725"/>
      <w:bookmarkStart w:id="570" w:name="_Toc28864"/>
      <w:bookmarkStart w:id="571" w:name="_Toc24325"/>
      <w:r>
        <w:rPr>
          <w:rFonts w:hint="eastAsia"/>
          <w:highlight w:val="none"/>
          <w:lang w:eastAsia="zh-CN"/>
        </w:rPr>
        <w:t>5.11</w:t>
      </w:r>
      <w:r>
        <w:rPr>
          <w:highlight w:val="none"/>
        </w:rPr>
        <w:t>.1.5</w:t>
      </w:r>
      <w:r>
        <w:rPr>
          <w:highlight w:val="none"/>
        </w:rPr>
        <w:tab/>
      </w:r>
      <w:r>
        <w:rPr>
          <w:highlight w:val="none"/>
        </w:rPr>
        <w:t>REFSENS requirements</w:t>
      </w:r>
      <w:bookmarkEnd w:id="564"/>
      <w:bookmarkEnd w:id="565"/>
      <w:bookmarkEnd w:id="566"/>
      <w:bookmarkEnd w:id="567"/>
      <w:bookmarkEnd w:id="568"/>
      <w:bookmarkEnd w:id="569"/>
      <w:bookmarkEnd w:id="570"/>
      <w:bookmarkEnd w:id="571"/>
    </w:p>
    <w:p>
      <w:pPr>
        <w:rPr>
          <w:highlight w:val="none"/>
          <w:lang w:val="en-US" w:eastAsia="zh-CN"/>
        </w:rPr>
      </w:pPr>
      <w:r>
        <w:rPr>
          <w:highlight w:val="none"/>
          <w:lang w:val="en-US" w:eastAsia="zh-CN"/>
        </w:rPr>
        <w:t xml:space="preserve">As can be seen in the co-existence studies in </w:t>
      </w:r>
      <w:r>
        <w:rPr>
          <w:rFonts w:hint="eastAsia"/>
          <w:highlight w:val="none"/>
          <w:lang w:val="en-US" w:eastAsia="zh-CN"/>
        </w:rPr>
        <w:t>5.11</w:t>
      </w:r>
      <w:r>
        <w:rPr>
          <w:highlight w:val="none"/>
          <w:lang w:val="en-US" w:eastAsia="zh-CN"/>
        </w:rPr>
        <w:t>.1.3 there are no harmonics issues</w:t>
      </w:r>
      <w:r>
        <w:rPr>
          <w:rFonts w:eastAsia="宋体"/>
          <w:highlight w:val="none"/>
        </w:rPr>
        <w:t>.</w:t>
      </w:r>
    </w:p>
    <w:p>
      <w:pPr>
        <w:pStyle w:val="6"/>
        <w:tabs>
          <w:tab w:val="left" w:pos="0"/>
          <w:tab w:val="left" w:pos="420"/>
          <w:tab w:val="left" w:pos="864"/>
        </w:tabs>
        <w:rPr>
          <w:highlight w:val="none"/>
        </w:rPr>
      </w:pPr>
      <w:bookmarkStart w:id="572" w:name="_Toc106124726"/>
      <w:bookmarkStart w:id="573" w:name="_Toc27917"/>
      <w:bookmarkStart w:id="574" w:name="_Toc106118195"/>
      <w:bookmarkStart w:id="575" w:name="_Toc16430"/>
      <w:bookmarkStart w:id="576" w:name="_Toc10087"/>
      <w:bookmarkStart w:id="577" w:name="_Toc16485"/>
      <w:bookmarkStart w:id="578" w:name="_Toc20713"/>
      <w:bookmarkStart w:id="579" w:name="_Toc4202"/>
      <w:r>
        <w:rPr>
          <w:rFonts w:hint="eastAsia"/>
          <w:highlight w:val="none"/>
          <w:lang w:eastAsia="zh-CN"/>
        </w:rPr>
        <w:t>5.11</w:t>
      </w:r>
      <w:r>
        <w:rPr>
          <w:highlight w:val="none"/>
        </w:rPr>
        <w:t>.1.6</w:t>
      </w:r>
      <w:r>
        <w:rPr>
          <w:highlight w:val="none"/>
        </w:rPr>
        <w:tab/>
      </w:r>
      <w:r>
        <w:rPr>
          <w:highlight w:val="none"/>
        </w:rPr>
        <w:t>OOB blocking exception requirements</w:t>
      </w:r>
      <w:bookmarkEnd w:id="572"/>
      <w:bookmarkEnd w:id="573"/>
      <w:bookmarkEnd w:id="574"/>
      <w:bookmarkEnd w:id="575"/>
      <w:bookmarkEnd w:id="576"/>
      <w:bookmarkEnd w:id="577"/>
      <w:bookmarkEnd w:id="578"/>
      <w:bookmarkEnd w:id="579"/>
    </w:p>
    <w:p>
      <w:pPr>
        <w:rPr>
          <w:color w:val="0070C0"/>
          <w:highlight w:val="none"/>
        </w:rPr>
      </w:pPr>
      <w:r>
        <w:rPr>
          <w:highlight w:val="none"/>
        </w:rPr>
        <w:t>No need to specify OOB exception requirement for CA_n75-n78</w:t>
      </w:r>
    </w:p>
    <w:p>
      <w:pPr>
        <w:rPr>
          <w:highlight w:val="none"/>
        </w:rPr>
      </w:pPr>
    </w:p>
    <w:p>
      <w:pPr>
        <w:pStyle w:val="4"/>
        <w:outlineLvl w:val="1"/>
        <w:rPr>
          <w:highlight w:val="none"/>
          <w:lang w:eastAsia="zh-TW"/>
        </w:rPr>
      </w:pPr>
      <w:bookmarkStart w:id="580" w:name="_Toc27856"/>
      <w:bookmarkStart w:id="581" w:name="_Toc13285"/>
      <w:bookmarkStart w:id="582" w:name="_Toc4932"/>
      <w:r>
        <w:rPr>
          <w:rFonts w:hint="eastAsia"/>
          <w:highlight w:val="none"/>
          <w:lang w:eastAsia="zh-CN"/>
        </w:rPr>
        <w:t>5.12</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n28-n75</w:t>
      </w:r>
      <w:bookmarkEnd w:id="580"/>
      <w:bookmarkEnd w:id="581"/>
      <w:bookmarkEnd w:id="582"/>
    </w:p>
    <w:p>
      <w:pPr>
        <w:pStyle w:val="5"/>
        <w:tabs>
          <w:tab w:val="left" w:pos="680"/>
        </w:tabs>
        <w:rPr>
          <w:rFonts w:cs="Arial"/>
          <w:szCs w:val="28"/>
          <w:highlight w:val="none"/>
        </w:rPr>
      </w:pPr>
      <w:bookmarkStart w:id="583" w:name="_Toc8177"/>
      <w:bookmarkStart w:id="584" w:name="_Toc18651"/>
      <w:bookmarkStart w:id="585" w:name="_Toc11809"/>
      <w:r>
        <w:rPr>
          <w:rFonts w:hint="eastAsia" w:cs="Arial"/>
          <w:szCs w:val="28"/>
          <w:highlight w:val="none"/>
          <w:lang w:eastAsia="zh-CN"/>
        </w:rPr>
        <w:t>5.12</w:t>
      </w:r>
      <w:r>
        <w:rPr>
          <w:rFonts w:cs="Arial"/>
          <w:szCs w:val="28"/>
          <w:highlight w:val="none"/>
        </w:rPr>
        <w:t>.1</w:t>
      </w:r>
      <w:r>
        <w:rPr>
          <w:rFonts w:cs="Arial"/>
          <w:szCs w:val="28"/>
          <w:highlight w:val="none"/>
        </w:rPr>
        <w:tab/>
      </w:r>
      <w:r>
        <w:rPr>
          <w:rFonts w:cs="Arial"/>
          <w:szCs w:val="28"/>
          <w:highlight w:val="none"/>
        </w:rPr>
        <w:t>Common for 1 band UL and 2 bands UL CA</w:t>
      </w:r>
      <w:bookmarkEnd w:id="583"/>
      <w:bookmarkEnd w:id="584"/>
      <w:bookmarkEnd w:id="585"/>
    </w:p>
    <w:p>
      <w:pPr>
        <w:pStyle w:val="6"/>
        <w:tabs>
          <w:tab w:val="left" w:pos="0"/>
          <w:tab w:val="left" w:pos="420"/>
          <w:tab w:val="left" w:pos="864"/>
        </w:tabs>
        <w:rPr>
          <w:highlight w:val="none"/>
        </w:rPr>
      </w:pPr>
      <w:bookmarkStart w:id="586" w:name="_Toc13309"/>
      <w:bookmarkStart w:id="587" w:name="_Toc22680"/>
      <w:bookmarkStart w:id="588" w:name="_Toc21009"/>
      <w:r>
        <w:rPr>
          <w:rFonts w:hint="eastAsia"/>
          <w:highlight w:val="none"/>
          <w:lang w:eastAsia="zh-CN"/>
        </w:rPr>
        <w:t>5.12</w:t>
      </w:r>
      <w:r>
        <w:rPr>
          <w:highlight w:val="none"/>
        </w:rPr>
        <w:t>.1.1</w:t>
      </w:r>
      <w:r>
        <w:rPr>
          <w:highlight w:val="none"/>
        </w:rPr>
        <w:tab/>
      </w:r>
      <w:r>
        <w:rPr>
          <w:highlight w:val="none"/>
        </w:rPr>
        <w:t>Operating bands for CA</w:t>
      </w:r>
      <w:bookmarkEnd w:id="586"/>
      <w:bookmarkEnd w:id="587"/>
      <w:bookmarkEnd w:id="588"/>
    </w:p>
    <w:p>
      <w:pPr>
        <w:pStyle w:val="112"/>
        <w:rPr>
          <w:highlight w:val="none"/>
          <w:lang w:eastAsia="ja-JP"/>
        </w:rPr>
      </w:pPr>
      <w:r>
        <w:rPr>
          <w:highlight w:val="none"/>
        </w:rPr>
        <w:t xml:space="preserve">Table </w:t>
      </w:r>
      <w:r>
        <w:rPr>
          <w:rFonts w:hint="eastAsia"/>
          <w:highlight w:val="none"/>
          <w:lang w:val="en-US" w:eastAsia="zh-CN"/>
        </w:rPr>
        <w:t>5.12</w:t>
      </w:r>
      <w:r>
        <w:rPr>
          <w:highlight w:val="none"/>
          <w:lang w:eastAsia="zh-CN"/>
        </w:rPr>
        <w:t>.</w:t>
      </w:r>
      <w:r>
        <w:rPr>
          <w:highlight w:val="none"/>
          <w:lang w:val="en-US" w:eastAsia="zh-CN"/>
        </w:rPr>
        <w:t>1</w:t>
      </w:r>
      <w:r>
        <w:rPr>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n1 and n75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lang w:eastAsia="ja-JP"/>
              </w:rPr>
              <w:t>NR</w:t>
            </w:r>
            <w:r>
              <w:rPr>
                <w:rFonts w:eastAsia="Malgun Gothic"/>
                <w:highlight w:val="none"/>
              </w:rPr>
              <w:t xml:space="preserve"> Band</w:t>
            </w:r>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Duplex</w:t>
            </w:r>
          </w:p>
          <w:p>
            <w:pPr>
              <w:pStyle w:val="103"/>
              <w:snapToGrid w:val="0"/>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n28</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703 MHz</w:t>
            </w: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r>
              <w:rPr>
                <w:rFonts w:ascii="Arial" w:hAnsi="Arial" w:cs="Arial"/>
                <w:color w:val="000000"/>
                <w:sz w:val="18"/>
                <w:szCs w:val="18"/>
                <w:highlight w:val="none"/>
              </w:rPr>
              <w:t>748 MHz</w:t>
            </w: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758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803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n75</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sz w:val="18"/>
                <w:highlight w:val="none"/>
                <w:lang w:val="en-US" w:eastAsia="zh-CN"/>
              </w:rPr>
              <w:t>N/A</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1432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1517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SDL</w:t>
            </w:r>
          </w:p>
        </w:tc>
      </w:tr>
    </w:tbl>
    <w:p>
      <w:pPr>
        <w:rPr>
          <w:highlight w:val="none"/>
          <w:lang w:eastAsia="zh-CN"/>
        </w:rPr>
      </w:pPr>
    </w:p>
    <w:p>
      <w:pPr>
        <w:pStyle w:val="6"/>
        <w:tabs>
          <w:tab w:val="left" w:pos="0"/>
          <w:tab w:val="left" w:pos="420"/>
          <w:tab w:val="left" w:pos="864"/>
        </w:tabs>
        <w:rPr>
          <w:highlight w:val="none"/>
        </w:rPr>
      </w:pPr>
      <w:bookmarkStart w:id="589" w:name="_Toc8373"/>
      <w:bookmarkStart w:id="590" w:name="_Toc11335"/>
      <w:bookmarkStart w:id="591" w:name="_Toc11217"/>
      <w:r>
        <w:rPr>
          <w:rFonts w:hint="eastAsia"/>
          <w:highlight w:val="none"/>
          <w:lang w:eastAsia="zh-CN"/>
        </w:rPr>
        <w:t>5.12</w:t>
      </w:r>
      <w:r>
        <w:rPr>
          <w:highlight w:val="none"/>
        </w:rPr>
        <w:t>.1.2</w:t>
      </w:r>
      <w:r>
        <w:rPr>
          <w:highlight w:val="none"/>
        </w:rPr>
        <w:tab/>
      </w:r>
      <w:r>
        <w:rPr>
          <w:highlight w:val="none"/>
        </w:rPr>
        <w:t>Channel bandwidths per operating band for CA</w:t>
      </w:r>
      <w:bookmarkEnd w:id="589"/>
      <w:bookmarkEnd w:id="590"/>
      <w:bookmarkEnd w:id="591"/>
    </w:p>
    <w:p>
      <w:pPr>
        <w:pStyle w:val="112"/>
        <w:rPr>
          <w:highlight w:val="none"/>
          <w:lang w:val="en-US" w:eastAsia="zh-CN"/>
        </w:rPr>
      </w:pPr>
      <w:r>
        <w:rPr>
          <w:highlight w:val="none"/>
        </w:rPr>
        <w:t xml:space="preserve">Table </w:t>
      </w:r>
      <w:r>
        <w:rPr>
          <w:rFonts w:hint="eastAsia"/>
          <w:highlight w:val="none"/>
          <w:lang w:val="en-US" w:eastAsia="zh-CN"/>
        </w:rPr>
        <w:t>5.12</w:t>
      </w:r>
      <w:r>
        <w:rPr>
          <w:highlight w:val="none"/>
        </w:rPr>
        <w:t>.</w:t>
      </w:r>
      <w:r>
        <w:rPr>
          <w:highlight w:val="none"/>
          <w:lang w:val="en-US" w:eastAsia="zh-CN"/>
        </w:rPr>
        <w:t>1</w:t>
      </w:r>
      <w:r>
        <w:rPr>
          <w:highlight w:val="none"/>
          <w:lang w:eastAsia="zh-CN"/>
        </w:rPr>
        <w:t>.2</w:t>
      </w:r>
      <w:r>
        <w:rPr>
          <w:highlight w:val="none"/>
        </w:rPr>
        <w:t xml:space="preserve">-1: Supported </w:t>
      </w:r>
      <w:r>
        <w:rPr>
          <w:highlight w:val="none"/>
          <w:lang w:eastAsia="ja-JP"/>
        </w:rPr>
        <w:t>b</w:t>
      </w:r>
      <w:r>
        <w:rPr>
          <w:highlight w:val="none"/>
        </w:rPr>
        <w:t xml:space="preserve">andwidths per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n28 and n75</w:t>
      </w:r>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430"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UL</w:t>
            </w:r>
          </w:p>
        </w:tc>
        <w:tc>
          <w:tcPr>
            <w:tcW w:w="704"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52"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57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31"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70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lang w:val="en-US" w:eastAsia="zh-CN"/>
              </w:rPr>
            </w:pPr>
            <w:r>
              <w:rPr>
                <w:rFonts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ascii="Arial" w:hAnsi="Arial" w:cs="Arial"/>
                <w:b/>
                <w:kern w:val="2"/>
                <w:sz w:val="16"/>
                <w:szCs w:val="16"/>
                <w:highlight w:val="none"/>
                <w:lang w:val="en-US"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567"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noWrap w:val="0"/>
            <w:vAlign w:val="top"/>
          </w:tcPr>
          <w:p>
            <w:pPr>
              <w:keepNext/>
              <w:keepLines/>
              <w:spacing w:after="0"/>
              <w:jc w:val="center"/>
              <w:rPr>
                <w:rFonts w:ascii="Arial" w:hAnsi="Arial"/>
                <w:sz w:val="18"/>
                <w:highlight w:val="none"/>
                <w:lang w:val="en-US"/>
              </w:rPr>
            </w:pPr>
            <w:r>
              <w:rPr>
                <w:highlight w:val="none"/>
              </w:rPr>
              <w:t>CA_n28A-n75A</w:t>
            </w:r>
          </w:p>
        </w:tc>
        <w:tc>
          <w:tcPr>
            <w:tcW w:w="430" w:type="dxa"/>
            <w:vMerge w:val="restart"/>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n28</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bl>
    <w:p>
      <w:pPr>
        <w:rPr>
          <w:highlight w:val="none"/>
          <w:lang w:eastAsia="ko-KR"/>
        </w:rPr>
      </w:pPr>
    </w:p>
    <w:p>
      <w:pPr>
        <w:pStyle w:val="6"/>
        <w:tabs>
          <w:tab w:val="left" w:pos="0"/>
          <w:tab w:val="left" w:pos="420"/>
          <w:tab w:val="left" w:pos="864"/>
        </w:tabs>
        <w:rPr>
          <w:highlight w:val="none"/>
        </w:rPr>
      </w:pPr>
      <w:bookmarkStart w:id="592" w:name="_Toc16863"/>
      <w:bookmarkStart w:id="593" w:name="_Toc30933"/>
      <w:bookmarkStart w:id="594" w:name="_Toc4740"/>
      <w:r>
        <w:rPr>
          <w:rFonts w:hint="eastAsia"/>
          <w:highlight w:val="none"/>
          <w:lang w:eastAsia="zh-CN"/>
        </w:rPr>
        <w:t>5.12</w:t>
      </w:r>
      <w:r>
        <w:rPr>
          <w:highlight w:val="none"/>
        </w:rPr>
        <w:t>.1.3</w:t>
      </w:r>
      <w:r>
        <w:rPr>
          <w:highlight w:val="none"/>
        </w:rPr>
        <w:tab/>
      </w:r>
      <w:r>
        <w:rPr>
          <w:highlight w:val="none"/>
        </w:rPr>
        <w:t>UE co-existence studies</w:t>
      </w:r>
      <w:bookmarkEnd w:id="592"/>
      <w:bookmarkEnd w:id="593"/>
      <w:bookmarkEnd w:id="594"/>
    </w:p>
    <w:p>
      <w:pPr>
        <w:rPr>
          <w:highlight w:val="none"/>
          <w:lang w:eastAsia="zh-CN"/>
        </w:rPr>
      </w:pPr>
      <w:r>
        <w:rPr>
          <w:highlight w:val="none"/>
          <w:lang w:eastAsia="zh-CN"/>
        </w:rPr>
        <w:t>T</w:t>
      </w:r>
      <w:r>
        <w:rPr>
          <w:rFonts w:hint="eastAsia"/>
          <w:highlight w:val="none"/>
          <w:lang w:eastAsia="zh-CN"/>
        </w:rPr>
        <w:t xml:space="preserve">able </w:t>
      </w:r>
      <w:r>
        <w:rPr>
          <w:rFonts w:hint="eastAsia" w:eastAsia="MS Mincho"/>
          <w:highlight w:val="none"/>
          <w:lang w:val="en-US" w:eastAsia="zh-CN"/>
        </w:rPr>
        <w:t>5.12</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w:t>
      </w:r>
      <w:r>
        <w:rPr>
          <w:rFonts w:hint="eastAsia" w:eastAsia="MS Mincho"/>
          <w:highlight w:val="none"/>
          <w:lang w:val="en-US" w:eastAsia="zh-CN"/>
        </w:rPr>
        <w:t>/2</w:t>
      </w:r>
      <w:r>
        <w:rPr>
          <w:rFonts w:hint="eastAsia"/>
          <w:highlight w:val="none"/>
          <w:lang w:eastAsia="zh-CN"/>
        </w:rPr>
        <w:t xml:space="preserve"> summarizes frequency ranges where harmonics and/or harmonics mixing occur for CA</w:t>
      </w:r>
      <w:r>
        <w:rPr>
          <w:rFonts w:hint="eastAsia" w:eastAsia="MS Mincho"/>
          <w:highlight w:val="none"/>
          <w:lang w:val="en-US" w:eastAsia="zh-CN"/>
        </w:rPr>
        <w:t>_n2</w:t>
      </w:r>
      <w:r>
        <w:rPr>
          <w:rFonts w:eastAsia="MS Mincho"/>
          <w:highlight w:val="none"/>
          <w:lang w:val="en-US" w:eastAsia="zh-CN"/>
        </w:rPr>
        <w:t>8</w:t>
      </w:r>
      <w:r>
        <w:rPr>
          <w:rFonts w:hint="eastAsia" w:eastAsia="MS Mincho"/>
          <w:highlight w:val="none"/>
          <w:lang w:val="en-US" w:eastAsia="zh-CN"/>
        </w:rPr>
        <w:t>-n7</w:t>
      </w:r>
      <w:r>
        <w:rPr>
          <w:rFonts w:eastAsia="MS Mincho"/>
          <w:highlight w:val="none"/>
          <w:lang w:val="en-US" w:eastAsia="zh-CN"/>
        </w:rPr>
        <w:t>5</w:t>
      </w:r>
    </w:p>
    <w:p>
      <w:pPr>
        <w:keepNext/>
        <w:keepLines/>
        <w:jc w:val="center"/>
        <w:rPr>
          <w:rFonts w:ascii="Arial" w:hAnsi="Arial"/>
          <w:b/>
          <w:highlight w:val="none"/>
          <w:lang w:eastAsia="zh-CN"/>
        </w:rPr>
      </w:pPr>
      <w:r>
        <w:rPr>
          <w:rFonts w:ascii="Arial" w:hAnsi="Arial"/>
          <w:b/>
          <w:highlight w:val="none"/>
          <w:lang w:eastAsia="zh-CN"/>
        </w:rPr>
        <w:t xml:space="preserve">Table </w:t>
      </w:r>
      <w:r>
        <w:rPr>
          <w:rFonts w:hint="eastAsia" w:ascii="Arial" w:hAnsi="Arial"/>
          <w:b/>
          <w:highlight w:val="none"/>
          <w:lang w:val="en-US" w:eastAsia="zh-CN"/>
        </w:rPr>
        <w:t>5.12</w:t>
      </w:r>
      <w:r>
        <w:rPr>
          <w:rFonts w:ascii="Arial" w:hAnsi="Arial"/>
          <w:b/>
          <w:highlight w:val="none"/>
          <w:lang w:eastAsia="zh-CN"/>
        </w:rPr>
        <w:t>.</w:t>
      </w:r>
      <w:r>
        <w:rPr>
          <w:rFonts w:ascii="Arial" w:hAnsi="Arial"/>
          <w:b/>
          <w:highlight w:val="none"/>
          <w:lang w:val="en-US" w:eastAsia="zh-CN"/>
        </w:rPr>
        <w:t>1.3</w:t>
      </w:r>
      <w:r>
        <w:rPr>
          <w:rFonts w:ascii="Arial" w:hAnsi="Arial"/>
          <w:b/>
          <w:highlight w:val="none"/>
          <w:lang w:eastAsia="zh-CN"/>
        </w:rPr>
        <w:t xml:space="preserve">-1: Impact of UL/DL Harmonic </w:t>
      </w:r>
    </w:p>
    <w:tbl>
      <w:tblPr>
        <w:tblStyle w:val="89"/>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50"/>
        <w:gridCol w:w="851"/>
        <w:gridCol w:w="786"/>
        <w:gridCol w:w="851"/>
        <w:gridCol w:w="922"/>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567" w:type="dxa"/>
            <w:noWrap w:val="0"/>
            <w:vAlign w:val="center"/>
          </w:tcPr>
          <w:p>
            <w:pPr>
              <w:keepNext/>
              <w:keepLines/>
              <w:spacing w:after="0"/>
              <w:jc w:val="center"/>
              <w:rPr>
                <w:rFonts w:ascii="Arial" w:hAnsi="Arial"/>
                <w:b/>
                <w:sz w:val="18"/>
                <w:highlight w:val="none"/>
                <w:lang w:val="en-US"/>
              </w:rPr>
            </w:pPr>
          </w:p>
        </w:tc>
        <w:tc>
          <w:tcPr>
            <w:tcW w:w="1701" w:type="dxa"/>
            <w:gridSpan w:val="2"/>
            <w:noWrap w:val="0"/>
            <w:vAlign w:val="center"/>
          </w:tcPr>
          <w:p>
            <w:pPr>
              <w:keepNext/>
              <w:keepLines/>
              <w:spacing w:after="0"/>
              <w:jc w:val="center"/>
              <w:rPr>
                <w:rFonts w:ascii="Arial" w:hAnsi="Arial"/>
                <w:b/>
                <w:sz w:val="18"/>
                <w:highlight w:val="none"/>
                <w:lang w:val="en-US"/>
              </w:rPr>
            </w:pPr>
          </w:p>
        </w:tc>
        <w:tc>
          <w:tcPr>
            <w:tcW w:w="786" w:type="dxa"/>
            <w:noWrap w:val="0"/>
            <w:vAlign w:val="top"/>
          </w:tcPr>
          <w:p>
            <w:pPr>
              <w:keepNext/>
              <w:keepLines/>
              <w:spacing w:after="0"/>
              <w:jc w:val="center"/>
              <w:rPr>
                <w:rFonts w:ascii="Arial" w:hAnsi="Arial"/>
                <w:b/>
                <w:sz w:val="18"/>
                <w:highlight w:val="none"/>
                <w:lang w:val="en-US"/>
              </w:rPr>
            </w:pPr>
          </w:p>
        </w:tc>
        <w:tc>
          <w:tcPr>
            <w:tcW w:w="851" w:type="dxa"/>
            <w:noWrap w:val="0"/>
            <w:vAlign w:val="top"/>
          </w:tcPr>
          <w:p>
            <w:pPr>
              <w:keepNext/>
              <w:keepLines/>
              <w:spacing w:after="0"/>
              <w:jc w:val="center"/>
              <w:rPr>
                <w:rFonts w:ascii="Arial" w:hAnsi="Arial"/>
                <w:b/>
                <w:sz w:val="18"/>
                <w:highlight w:val="none"/>
                <w:lang w:val="en-US"/>
              </w:rPr>
            </w:pPr>
          </w:p>
        </w:tc>
        <w:tc>
          <w:tcPr>
            <w:tcW w:w="1673"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2</w:t>
            </w:r>
            <w:r>
              <w:rPr>
                <w:rFonts w:ascii="Arial" w:hAnsi="Arial"/>
                <w:b/>
                <w:sz w:val="18"/>
                <w:highlight w:val="none"/>
                <w:vertAlign w:val="superscript"/>
                <w:lang w:val="en-US"/>
              </w:rPr>
              <w:t>nd</w:t>
            </w:r>
            <w:r>
              <w:rPr>
                <w:rFonts w:ascii="Arial" w:hAnsi="Arial"/>
                <w:b/>
                <w:sz w:val="18"/>
                <w:highlight w:val="none"/>
                <w:lang w:val="en-US"/>
              </w:rPr>
              <w:t xml:space="preserve"> Harmonic</w:t>
            </w:r>
          </w:p>
        </w:tc>
        <w:tc>
          <w:tcPr>
            <w:tcW w:w="1501"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3</w:t>
            </w:r>
            <w:r>
              <w:rPr>
                <w:rFonts w:ascii="Arial" w:hAnsi="Arial"/>
                <w:b/>
                <w:sz w:val="18"/>
                <w:highlight w:val="none"/>
                <w:vertAlign w:val="superscript"/>
                <w:lang w:val="en-US"/>
              </w:rPr>
              <w:t>rd</w:t>
            </w:r>
            <w:r>
              <w:rPr>
                <w:rFonts w:ascii="Arial" w:hAnsi="Arial"/>
                <w:b/>
                <w:sz w:val="18"/>
                <w:highlight w:val="none"/>
                <w:lang w:val="en-US"/>
              </w:rPr>
              <w:t xml:space="preserve"> Harmonic</w:t>
            </w:r>
          </w:p>
        </w:tc>
        <w:tc>
          <w:tcPr>
            <w:tcW w:w="1500" w:type="dxa"/>
            <w:gridSpan w:val="2"/>
            <w:noWrap w:val="0"/>
            <w:vAlign w:val="center"/>
          </w:tcPr>
          <w:p>
            <w:pPr>
              <w:keepNext/>
              <w:keepLines/>
              <w:spacing w:after="0"/>
              <w:jc w:val="center"/>
              <w:rPr>
                <w:rFonts w:ascii="Arial" w:hAnsi="Arial"/>
                <w:b/>
                <w:sz w:val="18"/>
                <w:highlight w:val="none"/>
                <w:lang w:val="en-US"/>
              </w:rPr>
            </w:pPr>
            <w:r>
              <w:rPr>
                <w:rFonts w:ascii="Arial" w:hAnsi="Arial" w:cs="Arial"/>
                <w:b/>
                <w:bCs/>
                <w:highlight w:val="none"/>
                <w:lang w:val="en-US" w:eastAsia="zh-CN"/>
              </w:rPr>
              <w:t>4</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c>
          <w:tcPr>
            <w:tcW w:w="1500" w:type="dxa"/>
            <w:gridSpan w:val="2"/>
            <w:noWrap w:val="0"/>
            <w:vAlign w:val="top"/>
          </w:tcPr>
          <w:p>
            <w:pPr>
              <w:keepNext/>
              <w:keepLines/>
              <w:spacing w:after="0"/>
              <w:jc w:val="center"/>
              <w:rPr>
                <w:rFonts w:ascii="Arial" w:hAnsi="Arial" w:cs="Arial"/>
                <w:b/>
                <w:bCs/>
                <w:highlight w:val="none"/>
                <w:lang w:val="en-US" w:eastAsia="zh-CN"/>
              </w:rPr>
            </w:pPr>
            <w:r>
              <w:rPr>
                <w:rFonts w:ascii="Arial" w:hAnsi="Arial" w:cs="Arial"/>
                <w:b/>
                <w:bCs/>
                <w:highlight w:val="none"/>
                <w:lang w:val="en-US" w:eastAsia="zh-CN"/>
              </w:rPr>
              <w:t>5</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67" w:type="dxa"/>
            <w:noWrap w:val="0"/>
            <w:vAlign w:val="center"/>
          </w:tcPr>
          <w:p>
            <w:pPr>
              <w:keepNext/>
              <w:keepLines/>
              <w:spacing w:after="0"/>
              <w:jc w:val="center"/>
              <w:rPr>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8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86"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DL Low Band Edge</w:t>
            </w:r>
          </w:p>
        </w:tc>
        <w:tc>
          <w:tcPr>
            <w:tcW w:w="851"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DL High Band Edge</w:t>
            </w:r>
          </w:p>
        </w:tc>
        <w:tc>
          <w:tcPr>
            <w:tcW w:w="922"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n28</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703</w:t>
            </w:r>
          </w:p>
        </w:tc>
        <w:tc>
          <w:tcPr>
            <w:tcW w:w="8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748</w:t>
            </w:r>
          </w:p>
        </w:tc>
        <w:tc>
          <w:tcPr>
            <w:tcW w:w="786"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758</w:t>
            </w:r>
          </w:p>
        </w:tc>
        <w:tc>
          <w:tcPr>
            <w:tcW w:w="8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803</w:t>
            </w:r>
          </w:p>
        </w:tc>
        <w:tc>
          <w:tcPr>
            <w:tcW w:w="922"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1406</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1496</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2109</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2244</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2812</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2992</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3515</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sz w:val="18"/>
                <w:highlight w:val="none"/>
                <w:lang w:val="en-US" w:eastAsia="ja-JP"/>
              </w:rPr>
            </w:pPr>
            <w:r>
              <w:rPr>
                <w:rFonts w:ascii="Arial" w:hAnsi="Arial" w:cs="Arial"/>
                <w:color w:val="000000"/>
                <w:sz w:val="18"/>
                <w:szCs w:val="18"/>
                <w:highlight w:val="none"/>
              </w:rPr>
              <w:t>n75</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6"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w:t>
            </w:r>
          </w:p>
        </w:tc>
        <w:tc>
          <w:tcPr>
            <w:tcW w:w="8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w:t>
            </w:r>
          </w:p>
        </w:tc>
        <w:tc>
          <w:tcPr>
            <w:tcW w:w="922"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r>
    </w:tbl>
    <w:p>
      <w:pPr>
        <w:rPr>
          <w:highlight w:val="none"/>
        </w:rPr>
      </w:pPr>
    </w:p>
    <w:p>
      <w:pPr>
        <w:rPr>
          <w:highlight w:val="none"/>
          <w:lang w:eastAsia="zh-CN"/>
        </w:rPr>
      </w:pPr>
      <w:r>
        <w:rPr>
          <w:highlight w:val="none"/>
          <w:lang w:eastAsia="zh-CN"/>
        </w:rPr>
        <w:t>Based on above table, the 2nd harmonic of band n28 falls into the DL of band n75.</w:t>
      </w:r>
    </w:p>
    <w:p>
      <w:pPr>
        <w:pStyle w:val="112"/>
        <w:rPr>
          <w:highlight w:val="none"/>
          <w:lang w:eastAsia="zh-CN"/>
        </w:rPr>
      </w:pPr>
      <w:r>
        <w:rPr>
          <w:highlight w:val="none"/>
          <w:lang w:eastAsia="zh-CN"/>
        </w:rPr>
        <w:t xml:space="preserve">Table </w:t>
      </w:r>
      <w:r>
        <w:rPr>
          <w:rFonts w:hint="eastAsia"/>
          <w:highlight w:val="none"/>
          <w:lang w:eastAsia="zh-CN"/>
        </w:rPr>
        <w:t>5.12</w:t>
      </w:r>
      <w:r>
        <w:rPr>
          <w:highlight w:val="none"/>
          <w:lang w:eastAsia="zh-CN"/>
        </w:rPr>
        <w:t>.1.3-2 Harmonic mixing for 2DLs/1UL</w:t>
      </w:r>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894"/>
        <w:gridCol w:w="86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8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8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2</w:t>
            </w:r>
            <w:r>
              <w:rPr>
                <w:rFonts w:ascii="Arial" w:hAnsi="Arial"/>
                <w:b/>
                <w:sz w:val="18"/>
                <w:highlight w:val="none"/>
                <w:vertAlign w:val="superscript"/>
                <w:lang w:val="en-US" w:eastAsia="ja-JP"/>
              </w:rPr>
              <w:t>nd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val="en-US" w:eastAsia="ja-JP"/>
              </w:rPr>
            </w:pPr>
            <w:r>
              <w:rPr>
                <w:rFonts w:ascii="Arial" w:hAnsi="Arial"/>
                <w:b/>
                <w:sz w:val="18"/>
                <w:highlight w:val="none"/>
                <w:lang w:val="en-US" w:eastAsia="ja-JP"/>
              </w:rPr>
              <w:t>3</w:t>
            </w:r>
            <w:r>
              <w:rPr>
                <w:rFonts w:ascii="Arial" w:hAnsi="Arial"/>
                <w:b/>
                <w:sz w:val="18"/>
                <w:highlight w:val="none"/>
                <w:vertAlign w:val="superscript"/>
                <w:lang w:val="en-US" w:eastAsia="ja-JP"/>
              </w:rPr>
              <w:t>rd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zh-CN"/>
              </w:rPr>
              <w:t>4</w:t>
            </w:r>
            <w:r>
              <w:rPr>
                <w:rFonts w:ascii="Arial" w:hAnsi="Arial"/>
                <w:b/>
                <w:sz w:val="18"/>
                <w:highlight w:val="none"/>
                <w:vertAlign w:val="superscript"/>
                <w:lang w:val="en-US" w:eastAsia="ja-JP"/>
              </w:rPr>
              <w:t>th</w:t>
            </w:r>
            <w:r>
              <w:rPr>
                <w:rFonts w:ascii="Arial" w:hAnsi="Arial"/>
                <w:b/>
                <w:sz w:val="18"/>
                <w:highlight w:val="none"/>
                <w:lang w:val="en-US" w:eastAsia="zh-CN"/>
              </w:rPr>
              <w:t xml:space="preserve"> </w:t>
            </w:r>
            <w:r>
              <w:rPr>
                <w:rFonts w:ascii="Arial" w:hAnsi="Arial"/>
                <w:b/>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UL High Band Edge</w:t>
            </w:r>
          </w:p>
        </w:tc>
        <w:tc>
          <w:tcPr>
            <w:tcW w:w="894"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6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color w:val="000000"/>
                <w:szCs w:val="18"/>
                <w:highlight w:val="none"/>
              </w:rPr>
            </w:pPr>
            <w:r>
              <w:rPr>
                <w:rFonts w:cs="Arial"/>
                <w:color w:val="000000"/>
                <w:szCs w:val="18"/>
                <w:highlight w:val="none"/>
              </w:rPr>
              <w:t>n28</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703</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748</w:t>
            </w:r>
          </w:p>
        </w:tc>
        <w:tc>
          <w:tcPr>
            <w:tcW w:w="894"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758</w:t>
            </w:r>
          </w:p>
        </w:tc>
        <w:tc>
          <w:tcPr>
            <w:tcW w:w="8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803</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1516</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1606</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2274</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2409</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3032</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highlight w:val="none"/>
                <w:lang w:val="en-US" w:eastAsia="zh-CN"/>
              </w:rPr>
            </w:pPr>
            <w:r>
              <w:rPr>
                <w:rFonts w:cs="Arial"/>
                <w:color w:val="000000"/>
                <w:szCs w:val="18"/>
                <w:highlight w:val="none"/>
              </w:rPr>
              <w:t>n75</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94"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1432</w:t>
            </w:r>
          </w:p>
        </w:tc>
        <w:tc>
          <w:tcPr>
            <w:tcW w:w="8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1517</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2864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4296</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4551</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5728</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6068</w:t>
            </w:r>
          </w:p>
        </w:tc>
      </w:tr>
    </w:tbl>
    <w:p>
      <w:pPr>
        <w:rPr>
          <w:highlight w:val="none"/>
        </w:rPr>
      </w:pPr>
    </w:p>
    <w:p>
      <w:pPr>
        <w:rPr>
          <w:highlight w:val="none"/>
        </w:rPr>
      </w:pPr>
      <w:r>
        <w:rPr>
          <w:highlight w:val="none"/>
          <w:lang w:val="en-US" w:eastAsia="zh-CN"/>
        </w:rPr>
        <w:t>Based on above table, there is no harmonics mixing issue for the band combination of n28 and n75</w:t>
      </w:r>
      <w:r>
        <w:rPr>
          <w:rFonts w:hint="eastAsia"/>
          <w:highlight w:val="none"/>
          <w:lang w:val="en-US" w:eastAsia="zh-CN"/>
        </w:rPr>
        <w:t>.</w:t>
      </w:r>
    </w:p>
    <w:p>
      <w:pPr>
        <w:pStyle w:val="6"/>
        <w:tabs>
          <w:tab w:val="left" w:pos="0"/>
          <w:tab w:val="left" w:pos="420"/>
          <w:tab w:val="left" w:pos="864"/>
        </w:tabs>
        <w:rPr>
          <w:highlight w:val="none"/>
        </w:rPr>
      </w:pPr>
      <w:bookmarkStart w:id="595" w:name="_Toc23486"/>
      <w:bookmarkStart w:id="596" w:name="_Toc27739"/>
      <w:bookmarkStart w:id="597" w:name="_Toc31432"/>
      <w:r>
        <w:rPr>
          <w:rFonts w:hint="eastAsia"/>
          <w:highlight w:val="none"/>
          <w:lang w:eastAsia="zh-CN"/>
        </w:rPr>
        <w:t>5.12</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bookmarkEnd w:id="595"/>
      <w:bookmarkEnd w:id="596"/>
      <w:bookmarkEnd w:id="597"/>
    </w:p>
    <w:p>
      <w:pPr>
        <w:rPr>
          <w:highlight w:val="none"/>
        </w:rPr>
      </w:pPr>
      <w:r>
        <w:rPr>
          <w:highlight w:val="none"/>
        </w:rPr>
        <w:t xml:space="preserve">For </w:t>
      </w:r>
      <w:r>
        <w:rPr>
          <w:highlight w:val="none"/>
          <w:lang w:eastAsia="zh-CN"/>
        </w:rPr>
        <w:t>CA_n28-n75</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IB,c</w:t>
      </w:r>
      <w:r>
        <w:rPr>
          <w:highlight w:val="none"/>
        </w:rPr>
        <w:t xml:space="preserve"> values are defined in 38.101-1 and are given in the tables below.</w:t>
      </w:r>
    </w:p>
    <w:p>
      <w:pPr>
        <w:jc w:val="center"/>
        <w:rPr>
          <w:rFonts w:ascii="Arial" w:hAnsi="Arial" w:cs="Arial"/>
          <w:b/>
          <w:bCs/>
          <w:highlight w:val="none"/>
          <w:vertAlign w:val="subscript"/>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5.12</w:t>
      </w:r>
      <w:r>
        <w:rPr>
          <w:rFonts w:ascii="Arial" w:hAnsi="Arial" w:eastAsia="宋体" w:cs="Arial"/>
          <w:b/>
          <w:highlight w:val="none"/>
          <w:lang w:val="en-US"/>
        </w:rPr>
        <w:t>.1.4-1: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336" w:type="dxa"/>
            <w:shd w:val="clear" w:color="auto" w:fill="auto"/>
            <w:vAlign w:val="center"/>
          </w:tcPr>
          <w:p>
            <w:pPr>
              <w:pStyle w:val="104"/>
              <w:spacing w:line="260" w:lineRule="auto"/>
              <w:rPr>
                <w:lang w:val="en-US" w:eastAsia="zh-CN"/>
              </w:rPr>
            </w:pPr>
            <w:r>
              <w:rPr>
                <w:rFonts w:ascii="Arial" w:hAnsi="Arial" w:eastAsia="宋体" w:cs="Arial"/>
                <w:sz w:val="18"/>
                <w:highlight w:val="none"/>
                <w:lang w:val="sv-SE" w:eastAsia="zh-CN"/>
              </w:rPr>
              <w:t>CA_n28-n75</w:t>
            </w:r>
          </w:p>
        </w:tc>
        <w:tc>
          <w:tcPr>
            <w:tcW w:w="2952" w:type="dxa"/>
            <w:vAlign w:val="center"/>
          </w:tcPr>
          <w:p>
            <w:pPr>
              <w:pStyle w:val="104"/>
              <w:spacing w:line="260" w:lineRule="auto"/>
              <w:rPr>
                <w:rFonts w:hint="default"/>
                <w:lang w:val="en-US" w:eastAsia="zh-CN"/>
              </w:rPr>
            </w:pPr>
            <w:r>
              <w:rPr>
                <w:rFonts w:hint="eastAsia"/>
                <w:lang w:val="en-US" w:eastAsia="zh-CN"/>
              </w:rPr>
              <w:t>0.3</w:t>
            </w:r>
          </w:p>
        </w:tc>
        <w:tc>
          <w:tcPr>
            <w:tcW w:w="2952" w:type="dxa"/>
            <w:vAlign w:val="center"/>
          </w:tcPr>
          <w:p>
            <w:pPr>
              <w:pStyle w:val="104"/>
              <w:spacing w:line="260" w:lineRule="auto"/>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5.12</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宋体" w:cs="Arial"/>
                <w:sz w:val="18"/>
                <w:highlight w:val="none"/>
                <w:lang w:val="sv-SE" w:eastAsia="zh-CN"/>
              </w:rPr>
              <w:t>CA_n</w:t>
            </w:r>
            <w:r>
              <w:rPr>
                <w:rFonts w:hint="eastAsia" w:eastAsia="宋体" w:cs="Arial"/>
                <w:sz w:val="18"/>
                <w:highlight w:val="none"/>
                <w:lang w:val="en-US" w:eastAsia="zh-CN"/>
              </w:rPr>
              <w:t>28</w:t>
            </w:r>
            <w:r>
              <w:rPr>
                <w:rFonts w:ascii="Arial" w:hAnsi="Arial" w:eastAsia="宋体" w:cs="Arial"/>
                <w:sz w:val="18"/>
                <w:highlight w:val="none"/>
                <w:lang w:val="sv-SE" w:eastAsia="zh-CN"/>
              </w:rPr>
              <w:t>-n78</w:t>
            </w:r>
          </w:p>
        </w:tc>
        <w:tc>
          <w:tcPr>
            <w:tcW w:w="2952" w:type="dxa"/>
          </w:tcPr>
          <w:p>
            <w:pPr>
              <w:pStyle w:val="104"/>
              <w:rPr>
                <w:rFonts w:hint="default"/>
                <w:lang w:val="en-US" w:eastAsia="zh-CN"/>
              </w:rPr>
            </w:pPr>
            <w:r>
              <w:rPr>
                <w:rFonts w:hint="eastAsia"/>
                <w:lang w:val="en-US" w:eastAsia="zh-CN"/>
              </w:rPr>
              <w:t>0.2</w:t>
            </w:r>
          </w:p>
        </w:tc>
        <w:tc>
          <w:tcPr>
            <w:tcW w:w="2952" w:type="dxa"/>
          </w:tcPr>
          <w:p>
            <w:pPr>
              <w:pStyle w:val="104"/>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keepNext/>
        <w:keepLines/>
        <w:spacing w:before="60" w:after="120"/>
        <w:jc w:val="center"/>
        <w:rPr>
          <w:rFonts w:ascii="Arial" w:hAnsi="Arial" w:eastAsia="宋体" w:cs="Arial"/>
          <w:b/>
          <w:highlight w:val="none"/>
          <w:vertAlign w:val="subscript"/>
          <w:lang w:val="en-US"/>
        </w:rPr>
      </w:pPr>
    </w:p>
    <w:p>
      <w:pPr>
        <w:pStyle w:val="6"/>
        <w:tabs>
          <w:tab w:val="left" w:pos="0"/>
          <w:tab w:val="left" w:pos="420"/>
          <w:tab w:val="left" w:pos="864"/>
        </w:tabs>
        <w:rPr>
          <w:highlight w:val="none"/>
        </w:rPr>
      </w:pPr>
      <w:bookmarkStart w:id="598" w:name="_Toc15127"/>
      <w:bookmarkStart w:id="599" w:name="_Toc17343"/>
      <w:bookmarkStart w:id="600" w:name="_Toc14240"/>
      <w:r>
        <w:rPr>
          <w:rFonts w:hint="eastAsia"/>
          <w:highlight w:val="none"/>
          <w:lang w:eastAsia="zh-CN"/>
        </w:rPr>
        <w:t>5.12</w:t>
      </w:r>
      <w:r>
        <w:rPr>
          <w:highlight w:val="none"/>
        </w:rPr>
        <w:t>.1.5</w:t>
      </w:r>
      <w:r>
        <w:rPr>
          <w:highlight w:val="none"/>
        </w:rPr>
        <w:tab/>
      </w:r>
      <w:r>
        <w:rPr>
          <w:highlight w:val="none"/>
        </w:rPr>
        <w:t>REFSENS requirements</w:t>
      </w:r>
      <w:bookmarkEnd w:id="598"/>
      <w:bookmarkEnd w:id="599"/>
      <w:bookmarkEnd w:id="600"/>
    </w:p>
    <w:p>
      <w:pPr>
        <w:rPr>
          <w:highlight w:val="none"/>
          <w:lang w:val="en-US"/>
        </w:rPr>
      </w:pPr>
      <w:r>
        <w:rPr>
          <w:highlight w:val="none"/>
        </w:rPr>
        <w:t>Reference sensitivity exceptions of CA_n28-n75 due to UL harmonic</w:t>
      </w:r>
      <w:r>
        <w:rPr>
          <w:highlight w:val="none"/>
          <w:lang w:val="en-US"/>
        </w:rPr>
        <w:t xml:space="preserve"> for the CA combination are defined in TS38.101-1 and </w:t>
      </w:r>
      <w:r>
        <w:rPr>
          <w:highlight w:val="none"/>
        </w:rPr>
        <w:t>are given in the tables below</w:t>
      </w:r>
      <w:r>
        <w:rPr>
          <w:highlight w:val="none"/>
          <w:lang w:val="en-US"/>
        </w:rPr>
        <w:t>.</w:t>
      </w:r>
    </w:p>
    <w:p>
      <w:pPr>
        <w:pStyle w:val="112"/>
        <w:rPr>
          <w:highlight w:val="none"/>
        </w:rPr>
      </w:pPr>
      <w:r>
        <w:rPr>
          <w:rFonts w:eastAsia="宋体"/>
          <w:highlight w:val="none"/>
        </w:rPr>
        <w:t xml:space="preserve">Table </w:t>
      </w:r>
      <w:r>
        <w:rPr>
          <w:rFonts w:hint="eastAsia" w:eastAsia="宋体"/>
          <w:highlight w:val="none"/>
          <w:lang w:eastAsia="zh-CN"/>
        </w:rPr>
        <w:t>5.12</w:t>
      </w:r>
      <w:r>
        <w:rPr>
          <w:rFonts w:eastAsia="宋体"/>
          <w:highlight w:val="none"/>
        </w:rPr>
        <w:t>.1.5-1: 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795"/>
        <w:gridCol w:w="674"/>
        <w:gridCol w:w="692"/>
        <w:gridCol w:w="691"/>
        <w:gridCol w:w="691"/>
        <w:gridCol w:w="691"/>
        <w:gridCol w:w="692"/>
        <w:gridCol w:w="691"/>
        <w:gridCol w:w="691"/>
        <w:gridCol w:w="691"/>
        <w:gridCol w:w="692"/>
        <w:gridCol w:w="691"/>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gridSpan w:val="14"/>
            <w:noWrap w:val="0"/>
            <w:vAlign w:val="top"/>
          </w:tcPr>
          <w:p>
            <w:pPr>
              <w:pStyle w:val="103"/>
              <w:rPr>
                <w:highlight w:val="none"/>
              </w:rPr>
            </w:pPr>
            <w:r>
              <w:rPr>
                <w:highlight w:val="none"/>
              </w:rP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0" w:type="auto"/>
            <w:vMerge w:val="restart"/>
            <w:noWrap w:val="0"/>
            <w:vAlign w:val="top"/>
          </w:tcPr>
          <w:p>
            <w:pPr>
              <w:pStyle w:val="103"/>
              <w:rPr>
                <w:highlight w:val="none"/>
              </w:rPr>
            </w:pPr>
            <w:r>
              <w:rPr>
                <w:highlight w:val="none"/>
              </w:rPr>
              <w:t>UL band</w:t>
            </w:r>
          </w:p>
        </w:tc>
        <w:tc>
          <w:tcPr>
            <w:tcW w:w="0" w:type="auto"/>
            <w:vMerge w:val="restart"/>
            <w:noWrap w:val="0"/>
            <w:vAlign w:val="top"/>
          </w:tcPr>
          <w:p>
            <w:pPr>
              <w:pStyle w:val="103"/>
              <w:rPr>
                <w:highlight w:val="none"/>
              </w:rPr>
            </w:pPr>
            <w:r>
              <w:rPr>
                <w:highlight w:val="none"/>
              </w:rPr>
              <w:t>DL band</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5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10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15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20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25 MHz</w:t>
            </w:r>
          </w:p>
        </w:tc>
        <w:tc>
          <w:tcPr>
            <w:tcW w:w="0" w:type="auto"/>
            <w:noWrap w:val="0"/>
            <w:vAlign w:val="top"/>
          </w:tcPr>
          <w:p>
            <w:pPr>
              <w:spacing w:after="0"/>
              <w:jc w:val="center"/>
              <w:rPr>
                <w:rFonts w:ascii="Arial" w:hAnsi="Arial" w:cs="Arial"/>
                <w:b/>
                <w:bCs/>
                <w:sz w:val="18"/>
                <w:szCs w:val="18"/>
                <w:highlight w:val="none"/>
              </w:rPr>
            </w:pPr>
            <w:r>
              <w:rPr>
                <w:rFonts w:hint="eastAsia" w:ascii="Arial" w:hAnsi="Arial" w:cs="Arial"/>
                <w:b/>
                <w:bCs/>
                <w:sz w:val="18"/>
                <w:szCs w:val="18"/>
                <w:highlight w:val="none"/>
              </w:rPr>
              <w:t>30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40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50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60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80 MHz</w:t>
            </w:r>
          </w:p>
        </w:tc>
        <w:tc>
          <w:tcPr>
            <w:tcW w:w="0" w:type="auto"/>
            <w:noWrap w:val="0"/>
            <w:vAlign w:val="top"/>
          </w:tcPr>
          <w:p>
            <w:pPr>
              <w:spacing w:after="0"/>
              <w:jc w:val="center"/>
              <w:rPr>
                <w:rFonts w:ascii="Arial" w:hAnsi="Arial" w:cs="Arial"/>
                <w:b/>
                <w:bCs/>
                <w:sz w:val="18"/>
                <w:szCs w:val="18"/>
                <w:highlight w:val="none"/>
              </w:rPr>
            </w:pPr>
            <w:r>
              <w:rPr>
                <w:rFonts w:ascii="Arial" w:hAnsi="Arial" w:cs="Arial"/>
                <w:b/>
                <w:bCs/>
                <w:sz w:val="18"/>
                <w:szCs w:val="18"/>
                <w:highlight w:val="none"/>
              </w:rPr>
              <w:t>90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0" w:type="auto"/>
            <w:vMerge w:val="continue"/>
            <w:noWrap w:val="0"/>
            <w:vAlign w:val="top"/>
          </w:tcPr>
          <w:p>
            <w:pPr>
              <w:pStyle w:val="103"/>
              <w:rPr>
                <w:highlight w:val="none"/>
              </w:rPr>
            </w:pPr>
          </w:p>
        </w:tc>
        <w:tc>
          <w:tcPr>
            <w:tcW w:w="0" w:type="auto"/>
            <w:vMerge w:val="continue"/>
            <w:noWrap w:val="0"/>
            <w:vAlign w:val="top"/>
          </w:tcPr>
          <w:p>
            <w:pPr>
              <w:pStyle w:val="103"/>
              <w:rPr>
                <w:highlight w:val="none"/>
              </w:rPr>
            </w:pP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rFonts w:eastAsia="宋体"/>
                <w:highlight w:val="none"/>
                <w:lang w:eastAsia="zh-CN"/>
              </w:rPr>
            </w:pPr>
            <w:r>
              <w:rPr>
                <w:rFonts w:hint="eastAsia" w:eastAsia="宋体"/>
                <w:highlight w:val="none"/>
                <w:lang w:eastAsia="zh-CN"/>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noWrap w:val="0"/>
            <w:vAlign w:val="center"/>
          </w:tcPr>
          <w:p>
            <w:pPr>
              <w:pStyle w:val="104"/>
              <w:rPr>
                <w:highlight w:val="none"/>
              </w:rPr>
            </w:pPr>
            <w:r>
              <w:rPr>
                <w:highlight w:val="none"/>
              </w:rPr>
              <w:t>n28</w:t>
            </w:r>
          </w:p>
        </w:tc>
        <w:tc>
          <w:tcPr>
            <w:tcW w:w="0" w:type="auto"/>
            <w:noWrap w:val="0"/>
            <w:vAlign w:val="center"/>
          </w:tcPr>
          <w:p>
            <w:pPr>
              <w:pStyle w:val="104"/>
              <w:rPr>
                <w:highlight w:val="none"/>
              </w:rPr>
            </w:pPr>
            <w:r>
              <w:rPr>
                <w:highlight w:val="none"/>
              </w:rPr>
              <w:t>n75</w:t>
            </w:r>
            <w:r>
              <w:rPr>
                <w:rFonts w:hint="eastAsia" w:cs="Arial"/>
                <w:highlight w:val="none"/>
                <w:vertAlign w:val="superscript"/>
              </w:rPr>
              <w:t>1</w:t>
            </w:r>
            <w:r>
              <w:rPr>
                <w:rFonts w:hint="eastAsia" w:cs="Arial"/>
                <w:highlight w:val="none"/>
                <w:vertAlign w:val="superscript"/>
                <w:lang w:eastAsia="ja-JP"/>
              </w:rPr>
              <w:t>,</w:t>
            </w:r>
            <w:r>
              <w:rPr>
                <w:rFonts w:hint="eastAsia" w:cs="Arial"/>
                <w:highlight w:val="none"/>
                <w:vertAlign w:val="superscript"/>
              </w:rPr>
              <w:t>2</w:t>
            </w:r>
          </w:p>
        </w:tc>
        <w:tc>
          <w:tcPr>
            <w:tcW w:w="0" w:type="auto"/>
            <w:noWrap w:val="0"/>
            <w:vAlign w:val="center"/>
          </w:tcPr>
          <w:p>
            <w:pPr>
              <w:pStyle w:val="104"/>
              <w:rPr>
                <w:highlight w:val="none"/>
              </w:rPr>
            </w:pPr>
            <w:r>
              <w:rPr>
                <w:rFonts w:eastAsia="Malgun Gothic" w:cs="Arial"/>
                <w:highlight w:val="none"/>
              </w:rPr>
              <w:t>28.1</w:t>
            </w:r>
          </w:p>
        </w:tc>
        <w:tc>
          <w:tcPr>
            <w:tcW w:w="0" w:type="auto"/>
            <w:noWrap w:val="0"/>
            <w:vAlign w:val="center"/>
          </w:tcPr>
          <w:p>
            <w:pPr>
              <w:pStyle w:val="104"/>
              <w:rPr>
                <w:highlight w:val="none"/>
              </w:rPr>
            </w:pPr>
            <w:r>
              <w:rPr>
                <w:rFonts w:eastAsia="Malgun Gothic" w:cs="Arial"/>
                <w:highlight w:val="none"/>
              </w:rPr>
              <w:t>25.3</w:t>
            </w:r>
          </w:p>
        </w:tc>
        <w:tc>
          <w:tcPr>
            <w:tcW w:w="0" w:type="auto"/>
            <w:noWrap w:val="0"/>
            <w:vAlign w:val="center"/>
          </w:tcPr>
          <w:p>
            <w:pPr>
              <w:pStyle w:val="104"/>
              <w:rPr>
                <w:highlight w:val="none"/>
              </w:rPr>
            </w:pPr>
            <w:r>
              <w:rPr>
                <w:rFonts w:eastAsia="Malgun Gothic" w:cs="Arial"/>
                <w:highlight w:val="none"/>
              </w:rPr>
              <w:t>24.0</w:t>
            </w:r>
          </w:p>
        </w:tc>
        <w:tc>
          <w:tcPr>
            <w:tcW w:w="0" w:type="auto"/>
            <w:noWrap w:val="0"/>
            <w:vAlign w:val="center"/>
          </w:tcPr>
          <w:p>
            <w:pPr>
              <w:pStyle w:val="104"/>
              <w:rPr>
                <w:highlight w:val="none"/>
              </w:rPr>
            </w:pPr>
            <w:r>
              <w:rPr>
                <w:rFonts w:eastAsia="Malgun Gothic" w:cs="Arial"/>
                <w:highlight w:val="none"/>
              </w:rPr>
              <w:t>22.8</w:t>
            </w:r>
          </w:p>
        </w:tc>
        <w:tc>
          <w:tcPr>
            <w:tcW w:w="0" w:type="auto"/>
            <w:noWrap w:val="0"/>
            <w:vAlign w:val="center"/>
          </w:tcPr>
          <w:p>
            <w:pPr>
              <w:pStyle w:val="104"/>
              <w:rPr>
                <w:highlight w:val="none"/>
              </w:rPr>
            </w:pPr>
            <w:r>
              <w:rPr>
                <w:rFonts w:hint="eastAsia"/>
                <w:highlight w:val="none"/>
                <w:lang w:val="en-US" w:eastAsia="zh-CN"/>
              </w:rPr>
              <w:t>21.8</w:t>
            </w:r>
          </w:p>
        </w:tc>
        <w:tc>
          <w:tcPr>
            <w:tcW w:w="0" w:type="auto"/>
            <w:noWrap w:val="0"/>
            <w:vAlign w:val="center"/>
          </w:tcPr>
          <w:p>
            <w:pPr>
              <w:pStyle w:val="104"/>
              <w:rPr>
                <w:highlight w:val="none"/>
              </w:rPr>
            </w:pPr>
            <w:r>
              <w:rPr>
                <w:rFonts w:hint="eastAsia"/>
                <w:highlight w:val="none"/>
                <w:lang w:val="en-US" w:eastAsia="zh-CN"/>
              </w:rPr>
              <w:t>21.0</w:t>
            </w:r>
          </w:p>
        </w:tc>
        <w:tc>
          <w:tcPr>
            <w:tcW w:w="0" w:type="auto"/>
            <w:noWrap w:val="0"/>
            <w:vAlign w:val="center"/>
          </w:tcPr>
          <w:p>
            <w:pPr>
              <w:pStyle w:val="104"/>
              <w:rPr>
                <w:highlight w:val="none"/>
              </w:rPr>
            </w:pPr>
            <w:r>
              <w:rPr>
                <w:rFonts w:hint="eastAsia"/>
                <w:highlight w:val="none"/>
                <w:lang w:val="en-US" w:eastAsia="zh-CN"/>
              </w:rPr>
              <w:t>19.7</w:t>
            </w:r>
          </w:p>
        </w:tc>
        <w:tc>
          <w:tcPr>
            <w:tcW w:w="0" w:type="auto"/>
            <w:noWrap w:val="0"/>
            <w:vAlign w:val="center"/>
          </w:tcPr>
          <w:p>
            <w:pPr>
              <w:pStyle w:val="104"/>
              <w:rPr>
                <w:highlight w:val="none"/>
              </w:rPr>
            </w:pPr>
            <w:r>
              <w:rPr>
                <w:rFonts w:hint="eastAsia"/>
                <w:highlight w:val="none"/>
                <w:lang w:val="en-US" w:eastAsia="zh-CN"/>
              </w:rPr>
              <w:t>18.7</w:t>
            </w:r>
          </w:p>
        </w:tc>
        <w:tc>
          <w:tcPr>
            <w:tcW w:w="0" w:type="auto"/>
            <w:noWrap w:val="0"/>
            <w:vAlign w:val="center"/>
          </w:tcPr>
          <w:p>
            <w:pPr>
              <w:pStyle w:val="104"/>
              <w:rPr>
                <w:highlight w:val="none"/>
              </w:rPr>
            </w:pPr>
          </w:p>
        </w:tc>
        <w:tc>
          <w:tcPr>
            <w:tcW w:w="0" w:type="auto"/>
            <w:noWrap w:val="0"/>
            <w:vAlign w:val="center"/>
          </w:tcPr>
          <w:p>
            <w:pPr>
              <w:pStyle w:val="104"/>
              <w:rPr>
                <w:highlight w:val="none"/>
              </w:rPr>
            </w:pPr>
          </w:p>
        </w:tc>
        <w:tc>
          <w:tcPr>
            <w:tcW w:w="0" w:type="auto"/>
            <w:noWrap w:val="0"/>
            <w:vAlign w:val="top"/>
          </w:tcPr>
          <w:p>
            <w:pPr>
              <w:pStyle w:val="104"/>
              <w:rPr>
                <w:highlight w:val="none"/>
              </w:rPr>
            </w:pPr>
          </w:p>
        </w:tc>
        <w:tc>
          <w:tcPr>
            <w:tcW w:w="0" w:type="auto"/>
            <w:noWrap w:val="0"/>
            <w:vAlign w:val="center"/>
          </w:tcPr>
          <w:p>
            <w:pPr>
              <w:pStyle w:val="10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gridSpan w:val="14"/>
            <w:noWrap w:val="0"/>
            <w:vAlign w:val="top"/>
          </w:tcPr>
          <w:p>
            <w:pPr>
              <w:pStyle w:val="117"/>
              <w:rPr>
                <w:highlight w:val="none"/>
                <w:lang w:eastAsia="ja-JP"/>
              </w:rPr>
            </w:pPr>
            <w:r>
              <w:rPr>
                <w:highlight w:val="none"/>
              </w:rPr>
              <w:t xml:space="preserve">NOTE </w:t>
            </w:r>
            <w:r>
              <w:rPr>
                <w:rFonts w:hint="eastAsia"/>
                <w:highlight w:val="none"/>
              </w:rPr>
              <w:t>1</w:t>
            </w:r>
            <w:r>
              <w:rPr>
                <w:highlight w:val="none"/>
              </w:rPr>
              <w:t>:</w:t>
            </w:r>
            <w:r>
              <w:rPr>
                <w:highlight w:val="none"/>
              </w:rPr>
              <w:tab/>
            </w:r>
            <w:r>
              <w:rPr>
                <w:highlight w:val="none"/>
              </w:rPr>
              <w:t xml:space="preserve">These requirements apply when there is at least one individual RE within the </w:t>
            </w:r>
            <w:r>
              <w:rPr>
                <w:highlight w:val="none"/>
                <w:lang w:eastAsia="ja-JP"/>
              </w:rPr>
              <w:t xml:space="preserve">uplink </w:t>
            </w:r>
            <w:r>
              <w:rPr>
                <w:highlight w:val="none"/>
              </w:rPr>
              <w:t xml:space="preserve">transmission bandwidth of the aggressor (lower) band for which the 2nd </w:t>
            </w:r>
            <w:r>
              <w:rPr>
                <w:highlight w:val="none"/>
                <w:lang w:eastAsia="ja-JP"/>
              </w:rPr>
              <w:t xml:space="preserve">transmitter </w:t>
            </w:r>
            <w:r>
              <w:rPr>
                <w:highlight w:val="none"/>
              </w:rPr>
              <w:t xml:space="preserve">harmonic is within </w:t>
            </w:r>
            <w:r>
              <w:rPr>
                <w:highlight w:val="none"/>
                <w:lang w:eastAsia="ja-JP"/>
              </w:rPr>
              <w:t xml:space="preserve">the downlink </w:t>
            </w:r>
            <w:r>
              <w:rPr>
                <w:highlight w:val="none"/>
              </w:rPr>
              <w:t>transmission bandwidth of a victim (higher) band and a range ∆F</w:t>
            </w:r>
            <w:r>
              <w:rPr>
                <w:highlight w:val="none"/>
                <w:vertAlign w:val="subscript"/>
              </w:rPr>
              <w:t>HD</w:t>
            </w:r>
            <w:r>
              <w:rPr>
                <w:highlight w:val="none"/>
              </w:rPr>
              <w:t xml:space="preserve"> above and below the edge of this downlink transmission bandwidth. The value ∆F</w:t>
            </w:r>
            <w:r>
              <w:rPr>
                <w:highlight w:val="none"/>
                <w:vertAlign w:val="subscript"/>
              </w:rPr>
              <w:t>HD</w:t>
            </w:r>
            <w:r>
              <w:rPr>
                <w:highlight w:val="none"/>
              </w:rPr>
              <w:t xml:space="preserve"> depends on the band combination: ∆F</w:t>
            </w:r>
            <w:r>
              <w:rPr>
                <w:highlight w:val="none"/>
                <w:vertAlign w:val="subscript"/>
              </w:rPr>
              <w:t>HD</w:t>
            </w:r>
            <w:r>
              <w:rPr>
                <w:highlight w:val="none"/>
              </w:rPr>
              <w:t xml:space="preserve"> = 10 MHz for CA_n1-n77, </w:t>
            </w:r>
            <w:r>
              <w:rPr>
                <w:rFonts w:cs="Arial"/>
                <w:bCs/>
                <w:szCs w:val="18"/>
                <w:highlight w:val="none"/>
                <w:lang w:val="en-US"/>
              </w:rPr>
              <w:t>CA_n2-n78</w:t>
            </w:r>
            <w:r>
              <w:rPr>
                <w:rFonts w:hint="eastAsia" w:cs="Arial"/>
                <w:bCs/>
                <w:szCs w:val="18"/>
                <w:highlight w:val="none"/>
                <w:lang w:val="en-US" w:eastAsia="zh-CN"/>
              </w:rPr>
              <w:t xml:space="preserve">, </w:t>
            </w:r>
            <w:r>
              <w:rPr>
                <w:highlight w:val="none"/>
              </w:rPr>
              <w:t>CA_n3-n77, CA_n3-n78</w:t>
            </w:r>
            <w:r>
              <w:rPr>
                <w:rFonts w:hint="eastAsia"/>
                <w:highlight w:val="none"/>
                <w:lang w:val="en-US" w:eastAsia="zh-CN"/>
              </w:rPr>
              <w:t xml:space="preserve">, </w:t>
            </w:r>
            <w:r>
              <w:rPr>
                <w:highlight w:val="none"/>
              </w:rPr>
              <w:t>CA_n</w:t>
            </w:r>
            <w:r>
              <w:rPr>
                <w:rFonts w:hint="eastAsia"/>
                <w:highlight w:val="none"/>
                <w:lang w:val="en-US" w:eastAsia="zh-CN"/>
              </w:rPr>
              <w:t>2</w:t>
            </w:r>
            <w:r>
              <w:rPr>
                <w:highlight w:val="none"/>
              </w:rPr>
              <w:t>-n</w:t>
            </w:r>
            <w:r>
              <w:rPr>
                <w:rFonts w:hint="eastAsia"/>
                <w:highlight w:val="none"/>
                <w:lang w:val="en-US" w:eastAsia="zh-CN"/>
              </w:rPr>
              <w:t xml:space="preserve">48, </w:t>
            </w:r>
            <w:r>
              <w:rPr>
                <w:rStyle w:val="174"/>
                <w:highlight w:val="none"/>
              </w:rPr>
              <w:t>CA_n25-n78</w:t>
            </w:r>
            <w:r>
              <w:rPr>
                <w:rStyle w:val="174"/>
                <w:rFonts w:hint="eastAsia"/>
                <w:highlight w:val="none"/>
                <w:lang w:val="en-US" w:eastAsia="zh-CN"/>
              </w:rPr>
              <w:t xml:space="preserve">, </w:t>
            </w:r>
            <w:r>
              <w:rPr>
                <w:rFonts w:hint="eastAsia" w:eastAsia="宋体"/>
                <w:highlight w:val="none"/>
                <w:lang w:val="en-US" w:eastAsia="zh-CN"/>
              </w:rPr>
              <w:t>CA_n48-n66</w:t>
            </w:r>
            <w:r>
              <w:rPr>
                <w:highlight w:val="none"/>
                <w:lang w:val="en-US" w:eastAsia="zh-CN"/>
              </w:rPr>
              <w:t xml:space="preserve">, </w:t>
            </w:r>
            <w:r>
              <w:rPr>
                <w:rFonts w:hint="eastAsia"/>
                <w:highlight w:val="none"/>
                <w:lang w:val="en-US" w:eastAsia="zh-CN"/>
              </w:rPr>
              <w:t>CA_n</w:t>
            </w:r>
            <w:r>
              <w:rPr>
                <w:highlight w:val="none"/>
                <w:lang w:val="en-US" w:eastAsia="zh-CN"/>
              </w:rPr>
              <w:t>66</w:t>
            </w:r>
            <w:r>
              <w:rPr>
                <w:rFonts w:hint="eastAsia"/>
                <w:highlight w:val="none"/>
                <w:lang w:val="en-US" w:eastAsia="zh-CN"/>
              </w:rPr>
              <w:t>-n</w:t>
            </w:r>
            <w:r>
              <w:rPr>
                <w:highlight w:val="none"/>
                <w:lang w:val="en-US" w:eastAsia="zh-CN"/>
              </w:rPr>
              <w:t>78</w:t>
            </w:r>
            <w:r>
              <w:rPr>
                <w:highlight w:val="none"/>
              </w:rPr>
              <w:t>.</w:t>
            </w:r>
          </w:p>
          <w:p>
            <w:pPr>
              <w:pStyle w:val="117"/>
              <w:rPr>
                <w:snapToGrid w:val="0"/>
                <w:highlight w:val="none"/>
                <w:lang w:eastAsia="ja-JP"/>
              </w:rPr>
            </w:pPr>
            <w:r>
              <w:rPr>
                <w:highlight w:val="none"/>
                <w:lang w:eastAsia="ja-JP"/>
              </w:rPr>
              <w:t xml:space="preserve">NOTE </w:t>
            </w:r>
            <w:r>
              <w:rPr>
                <w:rFonts w:hint="eastAsia"/>
                <w:highlight w:val="none"/>
              </w:rPr>
              <w:t>2</w:t>
            </w:r>
            <w:r>
              <w:rPr>
                <w:highlight w:val="none"/>
                <w:lang w:eastAsia="ja-JP"/>
              </w:rPr>
              <w:t>:</w:t>
            </w:r>
            <w:r>
              <w:rPr>
                <w:highlight w:val="none"/>
                <w:lang w:eastAsia="ja-JP"/>
              </w:rPr>
              <w:tab/>
            </w:r>
            <w:r>
              <w:rPr>
                <w:highlight w:val="none"/>
                <w:lang w:eastAsia="ja-JP"/>
              </w:rPr>
              <w:t>The requirements should be verified for UL NR-ARFCN of the aggressor (low</w:t>
            </w:r>
            <w:r>
              <w:rPr>
                <w:rFonts w:hint="eastAsia"/>
                <w:highlight w:val="none"/>
                <w:lang w:eastAsia="ja-JP"/>
              </w:rPr>
              <w:t>er</w:t>
            </w:r>
            <w:r>
              <w:rPr>
                <w:highlight w:val="none"/>
                <w:lang w:eastAsia="ja-JP"/>
              </w:rPr>
              <w:t xml:space="preserve">) band (superscript LB) such that </w:t>
            </w:r>
            <w:r>
              <w:rPr>
                <w:snapToGrid w:val="0"/>
                <w:position w:val="-12"/>
                <w:highlight w:val="none"/>
                <w:lang w:eastAsia="ja-JP"/>
              </w:rPr>
              <w:object>
                <v:shape id="_x0000_i1039" o:spt="75" type="#_x0000_t75" style="height:12.25pt;width:77.4pt;" o:ole="t" filled="f" o:preferrelative="t" stroked="f" coordsize="21600,21600">
                  <v:path/>
                  <v:fill on="f" focussize="0,0"/>
                  <v:stroke on="f"/>
                  <v:imagedata r:id="rId18" o:title=""/>
                  <o:lock v:ext="edit" aspectratio="t"/>
                  <w10:wrap type="none"/>
                  <w10:anchorlock/>
                </v:shape>
                <o:OLEObject Type="Embed" ProgID="Equation.3" ShapeID="_x0000_i1039" DrawAspect="Content" ObjectID="_1468075739" r:id="rId34">
                  <o:LockedField>false</o:LockedField>
                </o:OLEObject>
              </w:object>
            </w:r>
            <w:r>
              <w:rPr>
                <w:snapToGrid w:val="0"/>
                <w:highlight w:val="none"/>
                <w:lang w:eastAsia="ja-JP"/>
              </w:rPr>
              <w:t xml:space="preserve">in MHz and </w:t>
            </w:r>
            <w:r>
              <w:rPr>
                <w:position w:val="-14"/>
                <w:highlight w:val="none"/>
              </w:rPr>
              <w:object>
                <v:shape id="_x0000_i1040" o:spt="75" type="#_x0000_t75" style="height:12.25pt;width:203.85pt;" o:ole="t" filled="f" o:preferrelative="t" stroked="f" coordsize="21600,21600">
                  <v:path/>
                  <v:fill on="f" focussize="0,0"/>
                  <v:stroke on="f"/>
                  <v:imagedata r:id="rId14" o:title=""/>
                  <o:lock v:ext="edit" aspectratio="t"/>
                  <w10:wrap type="none"/>
                  <w10:anchorlock/>
                </v:shape>
                <o:OLEObject Type="Embed" ProgID="Equation.DSMT4" ShapeID="_x0000_i1040" DrawAspect="Content" ObjectID="_1468075740" r:id="rId35">
                  <o:LockedField>false</o:LockedField>
                </o:OLEObject>
              </w:object>
            </w:r>
            <w:r>
              <w:rPr>
                <w:snapToGrid w:val="0"/>
                <w:highlight w:val="none"/>
                <w:lang w:eastAsia="ja-JP"/>
              </w:rPr>
              <w:t xml:space="preserve"> with</w:t>
            </w:r>
            <w:r>
              <w:rPr>
                <w:position w:val="-10"/>
                <w:highlight w:val="none"/>
                <w:lang w:val="en-US" w:eastAsia="zh-CN"/>
              </w:rPr>
              <w:drawing>
                <wp:inline distT="0" distB="0" distL="114300" distR="114300">
                  <wp:extent cx="238125" cy="200025"/>
                  <wp:effectExtent l="0" t="0" r="9525" b="7620"/>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15"/>
                          <a:stretch>
                            <a:fillRect/>
                          </a:stretch>
                        </pic:blipFill>
                        <pic:spPr>
                          <a:xfrm>
                            <a:off x="0" y="0"/>
                            <a:ext cx="238125" cy="200025"/>
                          </a:xfrm>
                          <a:prstGeom prst="rect">
                            <a:avLst/>
                          </a:prstGeom>
                          <a:noFill/>
                          <a:ln>
                            <a:noFill/>
                          </a:ln>
                        </pic:spPr>
                      </pic:pic>
                    </a:graphicData>
                  </a:graphic>
                </wp:inline>
              </w:drawing>
            </w:r>
            <w:r>
              <w:rPr>
                <w:snapToGrid w:val="0"/>
                <w:highlight w:val="none"/>
                <w:lang w:eastAsia="ja-JP"/>
              </w:rPr>
              <w:t xml:space="preserve"> carrier frequenc</w:t>
            </w:r>
            <w:r>
              <w:rPr>
                <w:rFonts w:hint="eastAsia"/>
                <w:snapToGrid w:val="0"/>
                <w:highlight w:val="none"/>
                <w:lang w:eastAsia="ja-JP"/>
              </w:rPr>
              <w:t>y</w:t>
            </w:r>
            <w:r>
              <w:rPr>
                <w:snapToGrid w:val="0"/>
                <w:highlight w:val="none"/>
                <w:lang w:eastAsia="ja-JP"/>
              </w:rPr>
              <w:t xml:space="preserve"> </w:t>
            </w:r>
            <w:r>
              <w:rPr>
                <w:highlight w:val="none"/>
              </w:rPr>
              <w:t>in</w:t>
            </w:r>
            <w:r>
              <w:rPr>
                <w:snapToGrid w:val="0"/>
                <w:highlight w:val="none"/>
                <w:lang w:eastAsia="ja-JP"/>
              </w:rPr>
              <w:t xml:space="preserve"> the victim (high</w:t>
            </w:r>
            <w:r>
              <w:rPr>
                <w:rFonts w:hint="eastAsia"/>
                <w:snapToGrid w:val="0"/>
                <w:highlight w:val="none"/>
                <w:lang w:eastAsia="ja-JP"/>
              </w:rPr>
              <w:t>er</w:t>
            </w:r>
            <w:r>
              <w:rPr>
                <w:snapToGrid w:val="0"/>
                <w:highlight w:val="none"/>
                <w:lang w:eastAsia="ja-JP"/>
              </w:rPr>
              <w:t xml:space="preserve">) band in MHz and </w:t>
            </w:r>
            <w:r>
              <w:rPr>
                <w:position w:val="-10"/>
                <w:highlight w:val="none"/>
                <w:lang w:val="en-US" w:eastAsia="zh-CN"/>
              </w:rPr>
              <w:drawing>
                <wp:inline distT="0" distB="0" distL="114300" distR="114300">
                  <wp:extent cx="428625" cy="190500"/>
                  <wp:effectExtent l="0" t="0" r="9525" b="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16"/>
                          <a:stretch>
                            <a:fillRect/>
                          </a:stretch>
                        </pic:blipFill>
                        <pic:spPr>
                          <a:xfrm>
                            <a:off x="0" y="0"/>
                            <a:ext cx="428625" cy="190500"/>
                          </a:xfrm>
                          <a:prstGeom prst="rect">
                            <a:avLst/>
                          </a:prstGeom>
                          <a:noFill/>
                          <a:ln>
                            <a:noFill/>
                          </a:ln>
                        </pic:spPr>
                      </pic:pic>
                    </a:graphicData>
                  </a:graphic>
                </wp:inline>
              </w:drawing>
            </w:r>
            <w:r>
              <w:rPr>
                <w:snapToGrid w:val="0"/>
                <w:highlight w:val="none"/>
                <w:lang w:eastAsia="ja-JP"/>
              </w:rPr>
              <w:t xml:space="preserve"> the channel bandwidth configured in the lower band.</w:t>
            </w:r>
          </w:p>
        </w:tc>
      </w:tr>
    </w:tbl>
    <w:p>
      <w:pPr>
        <w:rPr>
          <w:highlight w:val="none"/>
          <w:lang w:val="en-US" w:eastAsia="zh-CN"/>
        </w:rPr>
      </w:pPr>
    </w:p>
    <w:p>
      <w:pPr>
        <w:pStyle w:val="6"/>
        <w:tabs>
          <w:tab w:val="left" w:pos="0"/>
          <w:tab w:val="left" w:pos="420"/>
          <w:tab w:val="left" w:pos="864"/>
        </w:tabs>
        <w:rPr>
          <w:highlight w:val="none"/>
        </w:rPr>
      </w:pPr>
      <w:bookmarkStart w:id="601" w:name="_Toc26370"/>
      <w:bookmarkStart w:id="602" w:name="_Toc7924"/>
      <w:bookmarkStart w:id="603" w:name="_Toc4133"/>
      <w:r>
        <w:rPr>
          <w:rFonts w:hint="eastAsia"/>
          <w:highlight w:val="none"/>
          <w:lang w:eastAsia="zh-CN"/>
        </w:rPr>
        <w:t>5.12</w:t>
      </w:r>
      <w:r>
        <w:rPr>
          <w:highlight w:val="none"/>
        </w:rPr>
        <w:t>.1.6</w:t>
      </w:r>
      <w:r>
        <w:rPr>
          <w:highlight w:val="none"/>
        </w:rPr>
        <w:tab/>
      </w:r>
      <w:r>
        <w:rPr>
          <w:highlight w:val="none"/>
        </w:rPr>
        <w:t>OOB blocking exception requirements</w:t>
      </w:r>
      <w:bookmarkEnd w:id="601"/>
      <w:bookmarkEnd w:id="602"/>
      <w:bookmarkEnd w:id="603"/>
    </w:p>
    <w:p>
      <w:pPr>
        <w:rPr>
          <w:highlight w:val="none"/>
        </w:rPr>
      </w:pPr>
      <w:r>
        <w:rPr>
          <w:highlight w:val="none"/>
        </w:rPr>
        <w:t>No need to specify OOB exception requirement for CA_n28-n75</w:t>
      </w:r>
    </w:p>
    <w:p>
      <w:pPr>
        <w:rPr>
          <w:highlight w:val="none"/>
        </w:rPr>
      </w:pPr>
    </w:p>
    <w:p>
      <w:pPr>
        <w:pStyle w:val="4"/>
        <w:outlineLvl w:val="1"/>
        <w:rPr>
          <w:highlight w:val="none"/>
          <w:lang w:eastAsia="zh-TW"/>
        </w:rPr>
      </w:pPr>
      <w:bookmarkStart w:id="604" w:name="_Toc7882"/>
      <w:bookmarkStart w:id="605" w:name="_Toc18825"/>
      <w:bookmarkStart w:id="606" w:name="_Toc30588"/>
      <w:r>
        <w:rPr>
          <w:rFonts w:hint="eastAsia"/>
          <w:highlight w:val="none"/>
          <w:lang w:eastAsia="zh-CN"/>
        </w:rPr>
        <w:t>5.13</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n1-n75</w:t>
      </w:r>
      <w:bookmarkEnd w:id="604"/>
      <w:bookmarkEnd w:id="605"/>
      <w:bookmarkEnd w:id="606"/>
    </w:p>
    <w:p>
      <w:pPr>
        <w:pStyle w:val="5"/>
        <w:tabs>
          <w:tab w:val="left" w:pos="680"/>
        </w:tabs>
        <w:rPr>
          <w:rFonts w:cs="Arial"/>
          <w:szCs w:val="28"/>
          <w:highlight w:val="none"/>
        </w:rPr>
      </w:pPr>
      <w:bookmarkStart w:id="607" w:name="_Toc14471"/>
      <w:bookmarkStart w:id="608" w:name="_Toc16048"/>
      <w:bookmarkStart w:id="609" w:name="_Toc18973"/>
      <w:r>
        <w:rPr>
          <w:rFonts w:hint="eastAsia" w:cs="Arial"/>
          <w:szCs w:val="28"/>
          <w:highlight w:val="none"/>
          <w:lang w:eastAsia="zh-CN"/>
        </w:rPr>
        <w:t>5.13</w:t>
      </w:r>
      <w:r>
        <w:rPr>
          <w:rFonts w:cs="Arial"/>
          <w:szCs w:val="28"/>
          <w:highlight w:val="none"/>
        </w:rPr>
        <w:t>.1</w:t>
      </w:r>
      <w:r>
        <w:rPr>
          <w:rFonts w:cs="Arial"/>
          <w:szCs w:val="28"/>
          <w:highlight w:val="none"/>
        </w:rPr>
        <w:tab/>
      </w:r>
      <w:r>
        <w:rPr>
          <w:rFonts w:cs="Arial"/>
          <w:szCs w:val="28"/>
          <w:highlight w:val="none"/>
        </w:rPr>
        <w:t>Common for 1 band UL and 2 bands UL CA</w:t>
      </w:r>
      <w:bookmarkEnd w:id="607"/>
      <w:bookmarkEnd w:id="608"/>
      <w:bookmarkEnd w:id="609"/>
    </w:p>
    <w:p>
      <w:pPr>
        <w:pStyle w:val="6"/>
        <w:tabs>
          <w:tab w:val="left" w:pos="0"/>
          <w:tab w:val="left" w:pos="420"/>
          <w:tab w:val="left" w:pos="864"/>
        </w:tabs>
        <w:rPr>
          <w:highlight w:val="none"/>
        </w:rPr>
      </w:pPr>
      <w:bookmarkStart w:id="610" w:name="_Toc3331"/>
      <w:bookmarkStart w:id="611" w:name="_Toc31926"/>
      <w:bookmarkStart w:id="612" w:name="_Toc11642"/>
      <w:r>
        <w:rPr>
          <w:rFonts w:hint="eastAsia"/>
          <w:highlight w:val="none"/>
          <w:lang w:eastAsia="zh-CN"/>
        </w:rPr>
        <w:t>5.13</w:t>
      </w:r>
      <w:r>
        <w:rPr>
          <w:highlight w:val="none"/>
        </w:rPr>
        <w:t>.1.1</w:t>
      </w:r>
      <w:r>
        <w:rPr>
          <w:highlight w:val="none"/>
        </w:rPr>
        <w:tab/>
      </w:r>
      <w:r>
        <w:rPr>
          <w:highlight w:val="none"/>
        </w:rPr>
        <w:t>Operating bands for CA</w:t>
      </w:r>
      <w:bookmarkEnd w:id="610"/>
      <w:bookmarkEnd w:id="611"/>
      <w:bookmarkEnd w:id="612"/>
    </w:p>
    <w:p>
      <w:pPr>
        <w:pStyle w:val="112"/>
        <w:rPr>
          <w:highlight w:val="none"/>
          <w:lang w:eastAsia="ja-JP"/>
        </w:rPr>
      </w:pPr>
      <w:r>
        <w:rPr>
          <w:highlight w:val="none"/>
        </w:rPr>
        <w:t xml:space="preserve">Table </w:t>
      </w:r>
      <w:r>
        <w:rPr>
          <w:rFonts w:hint="eastAsia"/>
          <w:highlight w:val="none"/>
          <w:lang w:val="en-US" w:eastAsia="zh-CN"/>
        </w:rPr>
        <w:t>5.13</w:t>
      </w:r>
      <w:r>
        <w:rPr>
          <w:highlight w:val="none"/>
          <w:lang w:eastAsia="zh-CN"/>
        </w:rPr>
        <w:t>.</w:t>
      </w:r>
      <w:r>
        <w:rPr>
          <w:highlight w:val="none"/>
          <w:lang w:val="en-US" w:eastAsia="zh-CN"/>
        </w:rPr>
        <w:t>1</w:t>
      </w:r>
      <w:r>
        <w:rPr>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n1 and n75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lang w:eastAsia="ja-JP"/>
              </w:rPr>
              <w:t>NR</w:t>
            </w:r>
            <w:r>
              <w:rPr>
                <w:rFonts w:eastAsia="Malgun Gothic"/>
                <w:highlight w:val="none"/>
              </w:rPr>
              <w:t xml:space="preserve"> Band</w:t>
            </w:r>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Duplex</w:t>
            </w:r>
          </w:p>
          <w:p>
            <w:pPr>
              <w:pStyle w:val="103"/>
              <w:snapToGrid w:val="0"/>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n1</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1920 MHz</w:t>
            </w: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r>
              <w:rPr>
                <w:rFonts w:ascii="Arial" w:hAnsi="Arial" w:cs="Arial"/>
                <w:color w:val="000000"/>
                <w:sz w:val="18"/>
                <w:szCs w:val="18"/>
                <w:highlight w:val="none"/>
              </w:rPr>
              <w:t>1980 MHz</w:t>
            </w: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2110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2170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n75</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sz w:val="18"/>
                <w:highlight w:val="none"/>
                <w:lang w:val="en-US" w:eastAsia="zh-CN"/>
              </w:rPr>
              <w:t>N/A</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1432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1517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SDL</w:t>
            </w:r>
          </w:p>
        </w:tc>
      </w:tr>
    </w:tbl>
    <w:p>
      <w:pPr>
        <w:rPr>
          <w:highlight w:val="none"/>
          <w:lang w:eastAsia="zh-CN"/>
        </w:rPr>
      </w:pPr>
    </w:p>
    <w:p>
      <w:pPr>
        <w:pStyle w:val="6"/>
        <w:tabs>
          <w:tab w:val="left" w:pos="0"/>
          <w:tab w:val="left" w:pos="420"/>
          <w:tab w:val="left" w:pos="864"/>
        </w:tabs>
        <w:rPr>
          <w:highlight w:val="none"/>
        </w:rPr>
      </w:pPr>
      <w:bookmarkStart w:id="613" w:name="_Toc25047"/>
      <w:bookmarkStart w:id="614" w:name="_Toc15271"/>
      <w:bookmarkStart w:id="615" w:name="_Toc9698"/>
      <w:r>
        <w:rPr>
          <w:rFonts w:hint="eastAsia"/>
          <w:highlight w:val="none"/>
          <w:lang w:eastAsia="zh-CN"/>
        </w:rPr>
        <w:t>5.13</w:t>
      </w:r>
      <w:r>
        <w:rPr>
          <w:highlight w:val="none"/>
        </w:rPr>
        <w:t>.1.2</w:t>
      </w:r>
      <w:r>
        <w:rPr>
          <w:highlight w:val="none"/>
        </w:rPr>
        <w:tab/>
      </w:r>
      <w:r>
        <w:rPr>
          <w:highlight w:val="none"/>
        </w:rPr>
        <w:t>Channel bandwidths per operating band for CA</w:t>
      </w:r>
      <w:bookmarkEnd w:id="613"/>
      <w:bookmarkEnd w:id="614"/>
      <w:bookmarkEnd w:id="615"/>
    </w:p>
    <w:p>
      <w:pPr>
        <w:pStyle w:val="112"/>
        <w:rPr>
          <w:highlight w:val="none"/>
          <w:lang w:val="en-US" w:eastAsia="zh-CN"/>
        </w:rPr>
      </w:pPr>
      <w:r>
        <w:rPr>
          <w:highlight w:val="none"/>
        </w:rPr>
        <w:t xml:space="preserve">Table </w:t>
      </w:r>
      <w:r>
        <w:rPr>
          <w:rFonts w:hint="eastAsia"/>
          <w:highlight w:val="none"/>
          <w:lang w:val="en-US" w:eastAsia="zh-CN"/>
        </w:rPr>
        <w:t>5.13</w:t>
      </w:r>
      <w:r>
        <w:rPr>
          <w:highlight w:val="none"/>
        </w:rPr>
        <w:t>.</w:t>
      </w:r>
      <w:r>
        <w:rPr>
          <w:highlight w:val="none"/>
          <w:lang w:val="en-US" w:eastAsia="zh-CN"/>
        </w:rPr>
        <w:t>1</w:t>
      </w:r>
      <w:r>
        <w:rPr>
          <w:highlight w:val="none"/>
          <w:lang w:eastAsia="zh-CN"/>
        </w:rPr>
        <w:t>.2</w:t>
      </w:r>
      <w:r>
        <w:rPr>
          <w:highlight w:val="none"/>
        </w:rPr>
        <w:t xml:space="preserve">-1: Supported </w:t>
      </w:r>
      <w:r>
        <w:rPr>
          <w:highlight w:val="none"/>
          <w:lang w:eastAsia="ja-JP"/>
        </w:rPr>
        <w:t>b</w:t>
      </w:r>
      <w:r>
        <w:rPr>
          <w:highlight w:val="none"/>
        </w:rPr>
        <w:t xml:space="preserve">andwidths per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n1 and n75</w:t>
      </w:r>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430"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UL</w:t>
            </w:r>
          </w:p>
        </w:tc>
        <w:tc>
          <w:tcPr>
            <w:tcW w:w="704"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52"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57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31"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70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lang w:val="en-US" w:eastAsia="zh-CN"/>
              </w:rPr>
            </w:pPr>
            <w:r>
              <w:rPr>
                <w:rFonts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ascii="Arial" w:hAnsi="Arial" w:cs="Arial"/>
                <w:b/>
                <w:kern w:val="2"/>
                <w:sz w:val="16"/>
                <w:szCs w:val="16"/>
                <w:highlight w:val="none"/>
                <w:lang w:val="en-US"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567"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noWrap w:val="0"/>
            <w:vAlign w:val="top"/>
          </w:tcPr>
          <w:p>
            <w:pPr>
              <w:keepNext/>
              <w:keepLines/>
              <w:spacing w:after="0"/>
              <w:jc w:val="center"/>
              <w:rPr>
                <w:rFonts w:ascii="Arial" w:hAnsi="Arial"/>
                <w:sz w:val="18"/>
                <w:highlight w:val="none"/>
                <w:lang w:val="en-US"/>
              </w:rPr>
            </w:pPr>
            <w:r>
              <w:rPr>
                <w:highlight w:val="none"/>
              </w:rPr>
              <w:t>CA_n1A-n75A</w:t>
            </w:r>
          </w:p>
        </w:tc>
        <w:tc>
          <w:tcPr>
            <w:tcW w:w="430" w:type="dxa"/>
            <w:vMerge w:val="restart"/>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n1</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bl>
    <w:p>
      <w:pPr>
        <w:rPr>
          <w:highlight w:val="none"/>
          <w:lang w:eastAsia="ko-KR"/>
        </w:rPr>
      </w:pPr>
    </w:p>
    <w:p>
      <w:pPr>
        <w:pStyle w:val="6"/>
        <w:tabs>
          <w:tab w:val="left" w:pos="0"/>
          <w:tab w:val="left" w:pos="420"/>
          <w:tab w:val="left" w:pos="864"/>
        </w:tabs>
        <w:rPr>
          <w:highlight w:val="none"/>
        </w:rPr>
      </w:pPr>
      <w:bookmarkStart w:id="616" w:name="_Toc6354"/>
      <w:bookmarkStart w:id="617" w:name="_Toc14306"/>
      <w:bookmarkStart w:id="618" w:name="_Toc3476"/>
      <w:r>
        <w:rPr>
          <w:rFonts w:hint="eastAsia"/>
          <w:highlight w:val="none"/>
          <w:lang w:eastAsia="zh-CN"/>
        </w:rPr>
        <w:t>5.13</w:t>
      </w:r>
      <w:r>
        <w:rPr>
          <w:highlight w:val="none"/>
        </w:rPr>
        <w:t>.1.3</w:t>
      </w:r>
      <w:r>
        <w:rPr>
          <w:highlight w:val="none"/>
        </w:rPr>
        <w:tab/>
      </w:r>
      <w:r>
        <w:rPr>
          <w:highlight w:val="none"/>
        </w:rPr>
        <w:t>UE co-existence studies</w:t>
      </w:r>
      <w:bookmarkEnd w:id="616"/>
      <w:bookmarkEnd w:id="617"/>
      <w:bookmarkEnd w:id="618"/>
    </w:p>
    <w:p>
      <w:pPr>
        <w:rPr>
          <w:highlight w:val="none"/>
          <w:lang w:eastAsia="zh-CN"/>
        </w:rPr>
      </w:pPr>
      <w:r>
        <w:rPr>
          <w:highlight w:val="none"/>
          <w:lang w:eastAsia="zh-CN"/>
        </w:rPr>
        <w:t>T</w:t>
      </w:r>
      <w:r>
        <w:rPr>
          <w:rFonts w:hint="eastAsia"/>
          <w:highlight w:val="none"/>
          <w:lang w:eastAsia="zh-CN"/>
        </w:rPr>
        <w:t xml:space="preserve">able </w:t>
      </w:r>
      <w:r>
        <w:rPr>
          <w:rFonts w:hint="eastAsia" w:eastAsia="MS Mincho"/>
          <w:highlight w:val="none"/>
          <w:lang w:val="en-US" w:eastAsia="zh-CN"/>
        </w:rPr>
        <w:t>5.13</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-1summarizes frequency ranges where harmonics occur for</w:t>
      </w:r>
      <w:r>
        <w:rPr>
          <w:highlight w:val="none"/>
          <w:lang w:eastAsia="zh-CN"/>
        </w:rPr>
        <w:t xml:space="preserve"> n1A-n75A which shows that there are no harmonics issues.</w:t>
      </w:r>
    </w:p>
    <w:p>
      <w:pPr>
        <w:keepNext/>
        <w:keepLines/>
        <w:jc w:val="center"/>
        <w:rPr>
          <w:rFonts w:ascii="Arial" w:hAnsi="Arial"/>
          <w:b/>
          <w:highlight w:val="none"/>
          <w:lang w:eastAsia="zh-CN"/>
        </w:rPr>
      </w:pPr>
      <w:r>
        <w:rPr>
          <w:rFonts w:ascii="Arial" w:hAnsi="Arial"/>
          <w:b/>
          <w:highlight w:val="none"/>
          <w:lang w:eastAsia="zh-CN"/>
        </w:rPr>
        <w:t xml:space="preserve">Table </w:t>
      </w:r>
      <w:r>
        <w:rPr>
          <w:rFonts w:hint="eastAsia" w:ascii="Arial" w:hAnsi="Arial"/>
          <w:b/>
          <w:highlight w:val="none"/>
          <w:lang w:val="en-US" w:eastAsia="zh-CN"/>
        </w:rPr>
        <w:t>5.13</w:t>
      </w:r>
      <w:r>
        <w:rPr>
          <w:rFonts w:ascii="Arial" w:hAnsi="Arial"/>
          <w:b/>
          <w:highlight w:val="none"/>
          <w:lang w:eastAsia="zh-CN"/>
        </w:rPr>
        <w:t>.</w:t>
      </w:r>
      <w:r>
        <w:rPr>
          <w:rFonts w:ascii="Arial" w:hAnsi="Arial"/>
          <w:b/>
          <w:highlight w:val="none"/>
          <w:lang w:val="en-US" w:eastAsia="zh-CN"/>
        </w:rPr>
        <w:t>1.3</w:t>
      </w:r>
      <w:r>
        <w:rPr>
          <w:rFonts w:ascii="Arial" w:hAnsi="Arial"/>
          <w:b/>
          <w:highlight w:val="none"/>
          <w:lang w:eastAsia="zh-CN"/>
        </w:rPr>
        <w:t xml:space="preserve">-1: Impact of UL/DL Harmonic </w:t>
      </w:r>
    </w:p>
    <w:tbl>
      <w:tblPr>
        <w:tblStyle w:val="89"/>
        <w:tblW w:w="10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850"/>
        <w:gridCol w:w="992"/>
        <w:gridCol w:w="709"/>
        <w:gridCol w:w="862"/>
        <w:gridCol w:w="751"/>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608" w:type="dxa"/>
            <w:noWrap w:val="0"/>
            <w:vAlign w:val="center"/>
          </w:tcPr>
          <w:p>
            <w:pPr>
              <w:keepNext/>
              <w:keepLines/>
              <w:spacing w:after="0"/>
              <w:jc w:val="center"/>
              <w:rPr>
                <w:rFonts w:ascii="Arial" w:hAnsi="Arial"/>
                <w:b/>
                <w:sz w:val="18"/>
                <w:highlight w:val="none"/>
                <w:lang w:val="en-US"/>
              </w:rPr>
            </w:pPr>
          </w:p>
        </w:tc>
        <w:tc>
          <w:tcPr>
            <w:tcW w:w="1842" w:type="dxa"/>
            <w:gridSpan w:val="2"/>
            <w:tcBorders>
              <w:right w:val="single" w:color="auto" w:sz="4" w:space="0"/>
            </w:tcBorders>
            <w:noWrap w:val="0"/>
            <w:vAlign w:val="center"/>
          </w:tcPr>
          <w:p>
            <w:pPr>
              <w:keepNext/>
              <w:keepLines/>
              <w:spacing w:after="0"/>
              <w:jc w:val="center"/>
              <w:rPr>
                <w:rFonts w:ascii="Arial" w:hAnsi="Arial"/>
                <w:b/>
                <w:sz w:val="18"/>
                <w:highlight w:val="none"/>
                <w:lang w:val="en-US"/>
              </w:rPr>
            </w:pPr>
          </w:p>
        </w:tc>
        <w:tc>
          <w:tcPr>
            <w:tcW w:w="709" w:type="dxa"/>
            <w:tcBorders>
              <w:right w:val="single" w:color="auto" w:sz="4" w:space="0"/>
            </w:tcBorders>
            <w:noWrap w:val="0"/>
            <w:vAlign w:val="top"/>
          </w:tcPr>
          <w:p>
            <w:pPr>
              <w:keepNext/>
              <w:keepLines/>
              <w:spacing w:after="0"/>
              <w:jc w:val="center"/>
              <w:rPr>
                <w:rFonts w:ascii="Arial" w:hAnsi="Arial"/>
                <w:b/>
                <w:sz w:val="18"/>
                <w:highlight w:val="none"/>
                <w:lang w:val="en-US"/>
              </w:rPr>
            </w:pPr>
          </w:p>
        </w:tc>
        <w:tc>
          <w:tcPr>
            <w:tcW w:w="86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rPr>
            </w:pPr>
          </w:p>
        </w:tc>
        <w:tc>
          <w:tcPr>
            <w:tcW w:w="1502" w:type="dxa"/>
            <w:gridSpan w:val="2"/>
            <w:tcBorders>
              <w:left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2</w:t>
            </w:r>
            <w:r>
              <w:rPr>
                <w:rFonts w:ascii="Arial" w:hAnsi="Arial"/>
                <w:b/>
                <w:sz w:val="18"/>
                <w:highlight w:val="none"/>
                <w:vertAlign w:val="superscript"/>
                <w:lang w:val="en-US"/>
              </w:rPr>
              <w:t>nd</w:t>
            </w:r>
            <w:r>
              <w:rPr>
                <w:rFonts w:ascii="Arial" w:hAnsi="Arial"/>
                <w:b/>
                <w:sz w:val="18"/>
                <w:highlight w:val="none"/>
                <w:lang w:val="en-US"/>
              </w:rPr>
              <w:t xml:space="preserve"> Harmonic</w:t>
            </w:r>
          </w:p>
        </w:tc>
        <w:tc>
          <w:tcPr>
            <w:tcW w:w="1501"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3</w:t>
            </w:r>
            <w:r>
              <w:rPr>
                <w:rFonts w:ascii="Arial" w:hAnsi="Arial"/>
                <w:b/>
                <w:sz w:val="18"/>
                <w:highlight w:val="none"/>
                <w:vertAlign w:val="superscript"/>
                <w:lang w:val="en-US"/>
              </w:rPr>
              <w:t>rd</w:t>
            </w:r>
            <w:r>
              <w:rPr>
                <w:rFonts w:ascii="Arial" w:hAnsi="Arial"/>
                <w:b/>
                <w:sz w:val="18"/>
                <w:highlight w:val="none"/>
                <w:lang w:val="en-US"/>
              </w:rPr>
              <w:t xml:space="preserve"> Harmonic</w:t>
            </w:r>
          </w:p>
        </w:tc>
        <w:tc>
          <w:tcPr>
            <w:tcW w:w="1500" w:type="dxa"/>
            <w:gridSpan w:val="2"/>
            <w:noWrap w:val="0"/>
            <w:vAlign w:val="center"/>
          </w:tcPr>
          <w:p>
            <w:pPr>
              <w:keepNext/>
              <w:keepLines/>
              <w:spacing w:after="0"/>
              <w:jc w:val="center"/>
              <w:rPr>
                <w:rFonts w:ascii="Arial" w:hAnsi="Arial"/>
                <w:b/>
                <w:sz w:val="18"/>
                <w:highlight w:val="none"/>
                <w:lang w:val="en-US"/>
              </w:rPr>
            </w:pPr>
            <w:r>
              <w:rPr>
                <w:rFonts w:ascii="Arial" w:hAnsi="Arial" w:cs="Arial"/>
                <w:b/>
                <w:bCs/>
                <w:highlight w:val="none"/>
                <w:lang w:val="en-US" w:eastAsia="zh-CN"/>
              </w:rPr>
              <w:t>4</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c>
          <w:tcPr>
            <w:tcW w:w="1500" w:type="dxa"/>
            <w:gridSpan w:val="2"/>
            <w:noWrap w:val="0"/>
            <w:vAlign w:val="top"/>
          </w:tcPr>
          <w:p>
            <w:pPr>
              <w:keepNext/>
              <w:keepLines/>
              <w:spacing w:after="0"/>
              <w:jc w:val="center"/>
              <w:rPr>
                <w:rFonts w:ascii="Arial" w:hAnsi="Arial" w:cs="Arial"/>
                <w:b/>
                <w:bCs/>
                <w:highlight w:val="none"/>
                <w:lang w:val="en-US" w:eastAsia="zh-CN"/>
              </w:rPr>
            </w:pPr>
            <w:r>
              <w:rPr>
                <w:rFonts w:ascii="Arial" w:hAnsi="Arial" w:cs="Arial"/>
                <w:b/>
                <w:bCs/>
                <w:highlight w:val="none"/>
                <w:lang w:val="en-US" w:eastAsia="zh-CN"/>
              </w:rPr>
              <w:t>5</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608" w:type="dxa"/>
            <w:noWrap w:val="0"/>
            <w:vAlign w:val="center"/>
          </w:tcPr>
          <w:p>
            <w:pPr>
              <w:keepNext/>
              <w:keepLines/>
              <w:spacing w:after="0"/>
              <w:jc w:val="center"/>
              <w:rPr>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992" w:type="dxa"/>
            <w:tcBorders>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09" w:type="dxa"/>
            <w:tcBorders>
              <w:bottom w:val="single" w:color="auto" w:sz="4" w:space="0"/>
              <w:right w:val="single" w:color="auto" w:sz="4" w:space="0"/>
            </w:tcBorders>
            <w:noWrap w:val="0"/>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eastAsia="ja-JP"/>
              </w:rPr>
              <w:t>DL Low Band Edge</w:t>
            </w:r>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eastAsia="ja-JP"/>
              </w:rPr>
              <w:t>DL High Band Edge</w:t>
            </w:r>
          </w:p>
        </w:tc>
        <w:tc>
          <w:tcPr>
            <w:tcW w:w="751" w:type="dxa"/>
            <w:tcBorders>
              <w:left w:val="single" w:color="auto" w:sz="4" w:space="0"/>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608"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n1</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1920</w:t>
            </w:r>
          </w:p>
        </w:tc>
        <w:tc>
          <w:tcPr>
            <w:tcW w:w="992" w:type="dxa"/>
            <w:tcBorders>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1980</w:t>
            </w:r>
          </w:p>
        </w:tc>
        <w:tc>
          <w:tcPr>
            <w:tcW w:w="709" w:type="dxa"/>
            <w:tcBorders>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2110</w:t>
            </w:r>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2170</w:t>
            </w:r>
          </w:p>
        </w:tc>
        <w:tc>
          <w:tcPr>
            <w:tcW w:w="751" w:type="dxa"/>
            <w:tcBorders>
              <w:lef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3840</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3960</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5760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5940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7680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7920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9600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9900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608" w:type="dxa"/>
            <w:noWrap w:val="0"/>
            <w:vAlign w:val="center"/>
          </w:tcPr>
          <w:p>
            <w:pPr>
              <w:keepNext/>
              <w:keepLines/>
              <w:spacing w:after="0"/>
              <w:jc w:val="center"/>
              <w:rPr>
                <w:rFonts w:ascii="Arial" w:hAnsi="Arial"/>
                <w:sz w:val="18"/>
                <w:highlight w:val="none"/>
                <w:lang w:val="en-US" w:eastAsia="ja-JP"/>
              </w:rPr>
            </w:pPr>
            <w:r>
              <w:rPr>
                <w:rFonts w:ascii="Arial" w:hAnsi="Arial" w:cs="Arial"/>
                <w:color w:val="000000"/>
                <w:sz w:val="18"/>
                <w:szCs w:val="18"/>
                <w:highlight w:val="none"/>
              </w:rPr>
              <w:t>n75</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992" w:type="dxa"/>
            <w:tcBorders>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09" w:type="dxa"/>
            <w:tcBorders>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w:t>
            </w:r>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w:t>
            </w:r>
          </w:p>
        </w:tc>
        <w:tc>
          <w:tcPr>
            <w:tcW w:w="751" w:type="dxa"/>
            <w:tcBorders>
              <w:lef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r>
    </w:tbl>
    <w:p>
      <w:pPr>
        <w:rPr>
          <w:highlight w:val="none"/>
        </w:rPr>
      </w:pPr>
    </w:p>
    <w:p>
      <w:pPr>
        <w:rPr>
          <w:highlight w:val="none"/>
          <w:lang w:eastAsia="zh-CN"/>
        </w:rPr>
      </w:pPr>
      <w:r>
        <w:rPr>
          <w:highlight w:val="none"/>
          <w:lang w:eastAsia="zh-CN"/>
        </w:rPr>
        <w:t xml:space="preserve">Table </w:t>
      </w:r>
      <w:r>
        <w:rPr>
          <w:rFonts w:hint="eastAsia"/>
          <w:highlight w:val="none"/>
          <w:lang w:eastAsia="zh-CN"/>
        </w:rPr>
        <w:t>5.13</w:t>
      </w:r>
      <w:r>
        <w:rPr>
          <w:highlight w:val="none"/>
          <w:lang w:eastAsia="zh-CN"/>
        </w:rPr>
        <w:t>.1.3-2</w:t>
      </w:r>
      <w:r>
        <w:rPr>
          <w:highlight w:val="none"/>
        </w:rPr>
        <w:t xml:space="preserve"> list harmonic mixing issue for the</w:t>
      </w:r>
      <w:r>
        <w:rPr>
          <w:highlight w:val="none"/>
          <w:lang w:eastAsia="zh-CN"/>
        </w:rPr>
        <w:t xml:space="preserve"> 2DL bands CA with 1 UL. </w:t>
      </w:r>
      <w:r>
        <w:rPr>
          <w:highlight w:val="none"/>
        </w:rPr>
        <w:t>As can be seen there are no harmonic mixing issues</w:t>
      </w:r>
      <w:r>
        <w:rPr>
          <w:highlight w:val="none"/>
          <w:lang w:eastAsia="zh-CN"/>
        </w:rPr>
        <w:t>.</w:t>
      </w:r>
    </w:p>
    <w:p>
      <w:pPr>
        <w:pStyle w:val="112"/>
        <w:rPr>
          <w:highlight w:val="none"/>
          <w:lang w:eastAsia="zh-CN"/>
        </w:rPr>
      </w:pPr>
      <w:r>
        <w:rPr>
          <w:highlight w:val="none"/>
          <w:lang w:eastAsia="zh-CN"/>
        </w:rPr>
        <w:t xml:space="preserve">Table </w:t>
      </w:r>
      <w:r>
        <w:rPr>
          <w:rFonts w:hint="eastAsia"/>
          <w:highlight w:val="none"/>
          <w:lang w:eastAsia="zh-CN"/>
        </w:rPr>
        <w:t>5.13</w:t>
      </w:r>
      <w:r>
        <w:rPr>
          <w:highlight w:val="none"/>
          <w:lang w:eastAsia="zh-CN"/>
        </w:rPr>
        <w:t>.1.3-2 Harmonic mixing for 2DLs/1UL</w:t>
      </w:r>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2</w:t>
            </w:r>
            <w:r>
              <w:rPr>
                <w:rFonts w:ascii="Arial" w:hAnsi="Arial"/>
                <w:b/>
                <w:sz w:val="18"/>
                <w:highlight w:val="none"/>
                <w:vertAlign w:val="superscript"/>
                <w:lang w:val="en-US" w:eastAsia="ja-JP"/>
              </w:rPr>
              <w:t>nd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val="en-US" w:eastAsia="ja-JP"/>
              </w:rPr>
            </w:pPr>
            <w:r>
              <w:rPr>
                <w:rFonts w:ascii="Arial" w:hAnsi="Arial"/>
                <w:b/>
                <w:sz w:val="18"/>
                <w:highlight w:val="none"/>
                <w:lang w:val="en-US" w:eastAsia="ja-JP"/>
              </w:rPr>
              <w:t>3</w:t>
            </w:r>
            <w:r>
              <w:rPr>
                <w:rFonts w:ascii="Arial" w:hAnsi="Arial"/>
                <w:b/>
                <w:sz w:val="18"/>
                <w:highlight w:val="none"/>
                <w:vertAlign w:val="superscript"/>
                <w:lang w:val="en-US" w:eastAsia="ja-JP"/>
              </w:rPr>
              <w:t>rd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zh-CN"/>
              </w:rPr>
              <w:t>4</w:t>
            </w:r>
            <w:r>
              <w:rPr>
                <w:rFonts w:ascii="Arial" w:hAnsi="Arial"/>
                <w:b/>
                <w:sz w:val="18"/>
                <w:highlight w:val="none"/>
                <w:vertAlign w:val="superscript"/>
                <w:lang w:val="en-US" w:eastAsia="ja-JP"/>
              </w:rPr>
              <w:t>th</w:t>
            </w:r>
            <w:r>
              <w:rPr>
                <w:rFonts w:ascii="Arial" w:hAnsi="Arial"/>
                <w:b/>
                <w:sz w:val="18"/>
                <w:highlight w:val="none"/>
                <w:lang w:val="en-US" w:eastAsia="zh-CN"/>
              </w:rPr>
              <w:t xml:space="preserve"> </w:t>
            </w:r>
            <w:r>
              <w:rPr>
                <w:rFonts w:ascii="Arial" w:hAnsi="Arial"/>
                <w:b/>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color w:val="000000"/>
                <w:szCs w:val="18"/>
                <w:highlight w:val="none"/>
              </w:rPr>
            </w:pPr>
            <w:r>
              <w:rPr>
                <w:rFonts w:cs="Arial"/>
                <w:color w:val="000000"/>
                <w:szCs w:val="18"/>
                <w:highlight w:val="none"/>
              </w:rPr>
              <w:t>n1</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1920</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1980</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2110</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2170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4220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4340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6330</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6510</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8440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8680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highlight w:val="none"/>
                <w:lang w:val="en-US" w:eastAsia="zh-CN"/>
              </w:rPr>
            </w:pPr>
            <w:r>
              <w:rPr>
                <w:rFonts w:cs="Arial"/>
                <w:color w:val="000000"/>
                <w:szCs w:val="18"/>
                <w:highlight w:val="none"/>
              </w:rPr>
              <w:t>n75</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1432</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1517</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2864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4296</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4551</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5728</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6068</w:t>
            </w:r>
          </w:p>
        </w:tc>
      </w:tr>
    </w:tbl>
    <w:p>
      <w:pPr>
        <w:rPr>
          <w:highlight w:val="none"/>
        </w:rPr>
      </w:pPr>
    </w:p>
    <w:p>
      <w:pPr>
        <w:pStyle w:val="6"/>
        <w:tabs>
          <w:tab w:val="left" w:pos="0"/>
          <w:tab w:val="left" w:pos="420"/>
          <w:tab w:val="left" w:pos="864"/>
        </w:tabs>
        <w:rPr>
          <w:highlight w:val="none"/>
        </w:rPr>
      </w:pPr>
      <w:bookmarkStart w:id="619" w:name="_Toc17935"/>
      <w:bookmarkStart w:id="620" w:name="_Toc17773"/>
      <w:bookmarkStart w:id="621" w:name="_Toc26975"/>
      <w:r>
        <w:rPr>
          <w:rFonts w:hint="eastAsia"/>
          <w:highlight w:val="none"/>
          <w:lang w:eastAsia="zh-CN"/>
        </w:rPr>
        <w:t>5.13</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bookmarkEnd w:id="619"/>
      <w:bookmarkEnd w:id="620"/>
      <w:bookmarkEnd w:id="621"/>
    </w:p>
    <w:p>
      <w:pPr>
        <w:rPr>
          <w:highlight w:val="none"/>
        </w:rPr>
      </w:pPr>
      <w:r>
        <w:rPr>
          <w:highlight w:val="none"/>
        </w:rPr>
        <w:t xml:space="preserve">For </w:t>
      </w:r>
      <w:r>
        <w:rPr>
          <w:highlight w:val="none"/>
          <w:lang w:eastAsia="zh-CN"/>
        </w:rPr>
        <w:t>CA_n1-n75</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IB,c</w:t>
      </w:r>
      <w:r>
        <w:rPr>
          <w:highlight w:val="none"/>
        </w:rPr>
        <w:t xml:space="preserve"> values are derived fromCA_n41-n50 and are given in the tables below.</w:t>
      </w:r>
    </w:p>
    <w:p>
      <w:pPr>
        <w:jc w:val="center"/>
        <w:rPr>
          <w:rFonts w:ascii="Arial" w:hAnsi="Arial" w:cs="Arial"/>
          <w:b/>
          <w:bCs/>
          <w:highlight w:val="none"/>
          <w:vertAlign w:val="subscript"/>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5.13</w:t>
      </w:r>
      <w:r>
        <w:rPr>
          <w:rFonts w:ascii="Arial" w:hAnsi="Arial" w:eastAsia="宋体" w:cs="Arial"/>
          <w:b/>
          <w:highlight w:val="none"/>
          <w:lang w:val="en-US"/>
        </w:rPr>
        <w:t>.1.4-1: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336" w:type="dxa"/>
            <w:shd w:val="clear" w:color="auto" w:fill="auto"/>
            <w:vAlign w:val="center"/>
          </w:tcPr>
          <w:p>
            <w:pPr>
              <w:pStyle w:val="104"/>
              <w:spacing w:line="260" w:lineRule="auto"/>
              <w:rPr>
                <w:lang w:val="en-US" w:eastAsia="zh-CN"/>
              </w:rPr>
            </w:pPr>
            <w:r>
              <w:rPr>
                <w:rFonts w:ascii="Arial" w:hAnsi="Arial" w:eastAsia="宋体" w:cs="Arial"/>
                <w:sz w:val="18"/>
                <w:highlight w:val="none"/>
                <w:lang w:val="sv-SE" w:eastAsia="zh-CN"/>
              </w:rPr>
              <w:t>CA_n</w:t>
            </w:r>
            <w:r>
              <w:rPr>
                <w:rFonts w:hint="eastAsia" w:eastAsia="宋体" w:cs="Arial"/>
                <w:sz w:val="18"/>
                <w:highlight w:val="none"/>
                <w:lang w:val="en-US" w:eastAsia="zh-CN"/>
              </w:rPr>
              <w:t>1</w:t>
            </w:r>
            <w:r>
              <w:rPr>
                <w:rFonts w:ascii="Arial" w:hAnsi="Arial" w:eastAsia="宋体" w:cs="Arial"/>
                <w:sz w:val="18"/>
                <w:highlight w:val="none"/>
                <w:lang w:val="sv-SE" w:eastAsia="zh-CN"/>
              </w:rPr>
              <w:t>-n75</w:t>
            </w:r>
          </w:p>
        </w:tc>
        <w:tc>
          <w:tcPr>
            <w:tcW w:w="2952" w:type="dxa"/>
            <w:vAlign w:val="center"/>
          </w:tcPr>
          <w:p>
            <w:pPr>
              <w:pStyle w:val="104"/>
              <w:spacing w:line="260" w:lineRule="auto"/>
              <w:rPr>
                <w:rFonts w:hint="default"/>
                <w:lang w:val="en-US" w:eastAsia="zh-CN"/>
              </w:rPr>
            </w:pPr>
            <w:r>
              <w:rPr>
                <w:rFonts w:hint="eastAsia"/>
                <w:lang w:val="en-US" w:eastAsia="zh-CN"/>
              </w:rPr>
              <w:t>0.3</w:t>
            </w:r>
          </w:p>
        </w:tc>
        <w:tc>
          <w:tcPr>
            <w:tcW w:w="2952" w:type="dxa"/>
            <w:vAlign w:val="center"/>
          </w:tcPr>
          <w:p>
            <w:pPr>
              <w:pStyle w:val="104"/>
              <w:spacing w:line="260" w:lineRule="auto"/>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5.13</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宋体" w:cs="Arial"/>
                <w:sz w:val="18"/>
                <w:highlight w:val="none"/>
                <w:lang w:val="sv-SE" w:eastAsia="zh-CN"/>
              </w:rPr>
              <w:t>CA_n1-n75</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highlight w:val="none"/>
          <w:lang w:val="en-US" w:eastAsia="zh-CN"/>
        </w:rPr>
      </w:pPr>
    </w:p>
    <w:p>
      <w:pPr>
        <w:pStyle w:val="6"/>
        <w:tabs>
          <w:tab w:val="left" w:pos="0"/>
          <w:tab w:val="left" w:pos="420"/>
          <w:tab w:val="left" w:pos="864"/>
        </w:tabs>
        <w:rPr>
          <w:highlight w:val="none"/>
        </w:rPr>
      </w:pPr>
      <w:bookmarkStart w:id="622" w:name="_Toc557"/>
      <w:bookmarkStart w:id="623" w:name="_Toc1544"/>
      <w:bookmarkStart w:id="624" w:name="_Toc16984"/>
      <w:r>
        <w:rPr>
          <w:rFonts w:hint="eastAsia"/>
          <w:highlight w:val="none"/>
          <w:lang w:eastAsia="zh-CN"/>
        </w:rPr>
        <w:t>5.13</w:t>
      </w:r>
      <w:r>
        <w:rPr>
          <w:highlight w:val="none"/>
        </w:rPr>
        <w:t>.1.5</w:t>
      </w:r>
      <w:r>
        <w:rPr>
          <w:highlight w:val="none"/>
        </w:rPr>
        <w:tab/>
      </w:r>
      <w:r>
        <w:rPr>
          <w:highlight w:val="none"/>
        </w:rPr>
        <w:t>REFSENS requirements</w:t>
      </w:r>
      <w:bookmarkEnd w:id="622"/>
      <w:bookmarkEnd w:id="623"/>
      <w:bookmarkEnd w:id="624"/>
    </w:p>
    <w:p>
      <w:pPr>
        <w:rPr>
          <w:highlight w:val="none"/>
          <w:lang w:val="en-US" w:eastAsia="zh-CN"/>
        </w:rPr>
      </w:pPr>
      <w:r>
        <w:rPr>
          <w:highlight w:val="none"/>
          <w:lang w:val="en-US" w:eastAsia="zh-CN"/>
        </w:rPr>
        <w:t xml:space="preserve">As can be seen in the co-existence studies in </w:t>
      </w:r>
      <w:r>
        <w:rPr>
          <w:rFonts w:hint="eastAsia"/>
          <w:highlight w:val="none"/>
          <w:lang w:val="en-US" w:eastAsia="zh-CN"/>
        </w:rPr>
        <w:t>5.13</w:t>
      </w:r>
      <w:r>
        <w:rPr>
          <w:highlight w:val="none"/>
          <w:lang w:val="en-US" w:eastAsia="zh-CN"/>
        </w:rPr>
        <w:t>.1.3 there are no harmonics issues</w:t>
      </w:r>
      <w:r>
        <w:rPr>
          <w:rFonts w:eastAsia="宋体"/>
          <w:highlight w:val="none"/>
        </w:rPr>
        <w:t>.</w:t>
      </w:r>
    </w:p>
    <w:p>
      <w:pPr>
        <w:pStyle w:val="6"/>
        <w:tabs>
          <w:tab w:val="left" w:pos="0"/>
          <w:tab w:val="left" w:pos="420"/>
          <w:tab w:val="left" w:pos="864"/>
        </w:tabs>
        <w:rPr>
          <w:highlight w:val="none"/>
        </w:rPr>
      </w:pPr>
      <w:bookmarkStart w:id="625" w:name="_Toc6032"/>
      <w:bookmarkStart w:id="626" w:name="_Toc30892"/>
      <w:bookmarkStart w:id="627" w:name="_Toc16128"/>
      <w:r>
        <w:rPr>
          <w:rFonts w:hint="eastAsia"/>
          <w:highlight w:val="none"/>
          <w:lang w:eastAsia="zh-CN"/>
        </w:rPr>
        <w:t>5.13</w:t>
      </w:r>
      <w:r>
        <w:rPr>
          <w:highlight w:val="none"/>
        </w:rPr>
        <w:t>.1.6</w:t>
      </w:r>
      <w:r>
        <w:rPr>
          <w:highlight w:val="none"/>
        </w:rPr>
        <w:tab/>
      </w:r>
      <w:r>
        <w:rPr>
          <w:highlight w:val="none"/>
        </w:rPr>
        <w:t>OOB blocking exception requirements</w:t>
      </w:r>
      <w:bookmarkEnd w:id="625"/>
      <w:bookmarkEnd w:id="626"/>
      <w:bookmarkEnd w:id="627"/>
    </w:p>
    <w:p>
      <w:pPr>
        <w:pStyle w:val="111"/>
        <w:overflowPunct w:val="0"/>
        <w:autoSpaceDE w:val="0"/>
        <w:autoSpaceDN w:val="0"/>
        <w:adjustRightInd w:val="0"/>
        <w:ind w:left="0" w:leftChars="0" w:firstLine="0" w:firstLineChars="0"/>
        <w:textAlignment w:val="baseline"/>
        <w:rPr>
          <w:rFonts w:hint="default" w:eastAsia="宋体"/>
          <w:color w:val="auto"/>
          <w:lang w:val="en-US" w:eastAsia="zh-CN"/>
        </w:rPr>
      </w:pPr>
      <w:r>
        <w:rPr>
          <w:color w:val="auto"/>
          <w:highlight w:val="none"/>
        </w:rPr>
        <w:t>No need to specify OOB exception requirement for CA_n1-n7</w:t>
      </w: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4"/>
        <w:rPr>
          <w:lang w:val="en-US" w:eastAsia="zh-CN"/>
        </w:rPr>
      </w:pPr>
      <w:bookmarkStart w:id="628" w:name="_Toc519555228"/>
      <w:bookmarkStart w:id="629" w:name="_Toc26051"/>
      <w:bookmarkStart w:id="630" w:name="_Toc29077"/>
      <w:bookmarkStart w:id="631" w:name="_Toc27131"/>
      <w:bookmarkStart w:id="632" w:name="_Toc26302"/>
      <w:bookmarkStart w:id="633" w:name="_Toc11695"/>
      <w:bookmarkStart w:id="634" w:name="_Toc30773"/>
      <w:bookmarkStart w:id="635" w:name="_Toc12305"/>
      <w:bookmarkStart w:id="636" w:name="_Toc20225"/>
      <w:bookmarkStart w:id="637" w:name="_Toc3177"/>
      <w:bookmarkStart w:id="638" w:name="_Toc29393"/>
      <w:r>
        <w:rPr>
          <w:rFonts w:hint="eastAsia"/>
          <w:lang w:val="en-US" w:eastAsia="zh-CN"/>
        </w:rPr>
        <w:t>5.14</w:t>
      </w:r>
      <w:r>
        <w:rPr>
          <w:lang w:val="en-US" w:eastAsia="zh-CN"/>
        </w:rPr>
        <w:tab/>
      </w:r>
      <w:bookmarkEnd w:id="628"/>
      <w:r>
        <w:rPr>
          <w:lang w:val="en-US" w:eastAsia="zh-CN"/>
        </w:rPr>
        <w:tab/>
      </w:r>
      <w:bookmarkEnd w:id="629"/>
      <w:bookmarkEnd w:id="630"/>
      <w:bookmarkEnd w:id="631"/>
      <w:bookmarkEnd w:id="632"/>
      <w:bookmarkEnd w:id="633"/>
      <w:bookmarkEnd w:id="634"/>
      <w:bookmarkEnd w:id="635"/>
      <w:bookmarkEnd w:id="636"/>
      <w:r>
        <w:rPr>
          <w:lang w:val="en-US" w:eastAsia="zh-CN"/>
        </w:rPr>
        <w:t>CA_n5-n77</w:t>
      </w:r>
      <w:bookmarkEnd w:id="637"/>
      <w:bookmarkEnd w:id="638"/>
    </w:p>
    <w:p>
      <w:pPr>
        <w:pStyle w:val="5"/>
        <w:rPr>
          <w:lang w:val="en-US"/>
        </w:rPr>
      </w:pPr>
      <w:bookmarkStart w:id="639" w:name="_Toc21054"/>
      <w:bookmarkStart w:id="640" w:name="_Toc9289"/>
      <w:bookmarkStart w:id="641" w:name="_Toc2064"/>
      <w:bookmarkStart w:id="642" w:name="_Toc13284"/>
      <w:bookmarkStart w:id="643" w:name="_Toc32738"/>
      <w:bookmarkStart w:id="644" w:name="_Toc18213"/>
      <w:bookmarkStart w:id="645" w:name="_Toc27441"/>
      <w:bookmarkStart w:id="646" w:name="_Toc28464"/>
      <w:bookmarkStart w:id="647" w:name="_Toc3627"/>
      <w:bookmarkStart w:id="648" w:name="_Toc1826"/>
      <w:bookmarkStart w:id="649" w:name="_Toc30123"/>
      <w:bookmarkStart w:id="650" w:name="_Toc519555229"/>
      <w:r>
        <w:rPr>
          <w:rFonts w:hint="eastAsia"/>
          <w:lang w:val="en-US" w:eastAsia="zh-CN"/>
        </w:rPr>
        <w:t>5.14</w:t>
      </w:r>
      <w:r>
        <w:rPr>
          <w:lang w:val="en-US"/>
        </w:rPr>
        <w:t>.</w:t>
      </w:r>
      <w:r>
        <w:rPr>
          <w:lang w:val="en-US" w:eastAsia="zh-CN"/>
        </w:rPr>
        <w:t>1</w:t>
      </w:r>
      <w:r>
        <w:rPr>
          <w:lang w:val="en-US"/>
        </w:rPr>
        <w:tab/>
      </w:r>
      <w:r>
        <w:rPr>
          <w:rFonts w:cs="Arial"/>
          <w:szCs w:val="28"/>
          <w:lang w:val="en-US" w:eastAsia="zh-CN"/>
        </w:rPr>
        <w:t>Common for 1 band UL and 2 bands UL CA</w:t>
      </w:r>
      <w:bookmarkEnd w:id="639"/>
      <w:bookmarkEnd w:id="640"/>
      <w:bookmarkEnd w:id="641"/>
      <w:bookmarkEnd w:id="642"/>
      <w:bookmarkEnd w:id="643"/>
      <w:bookmarkEnd w:id="644"/>
      <w:bookmarkEnd w:id="645"/>
      <w:bookmarkEnd w:id="646"/>
      <w:bookmarkEnd w:id="647"/>
      <w:bookmarkEnd w:id="648"/>
      <w:bookmarkEnd w:id="649"/>
    </w:p>
    <w:bookmarkEnd w:id="650"/>
    <w:p>
      <w:pPr>
        <w:pStyle w:val="6"/>
        <w:spacing w:before="180"/>
        <w:rPr>
          <w:lang w:val="en-US" w:eastAsia="ja-JP"/>
        </w:rPr>
      </w:pPr>
      <w:bookmarkStart w:id="651" w:name="_Toc19969"/>
      <w:bookmarkStart w:id="652" w:name="_Toc14976"/>
      <w:bookmarkStart w:id="653" w:name="_Toc20774"/>
      <w:bookmarkStart w:id="654" w:name="_Toc28474"/>
      <w:bookmarkStart w:id="655" w:name="_Toc27776"/>
      <w:bookmarkStart w:id="656" w:name="_Toc12979"/>
      <w:bookmarkStart w:id="657" w:name="_Toc159"/>
      <w:bookmarkStart w:id="658" w:name="_Toc10753"/>
      <w:bookmarkStart w:id="659" w:name="_Toc2439"/>
      <w:bookmarkStart w:id="660" w:name="_Toc23877"/>
      <w:bookmarkStart w:id="661" w:name="_Toc2007"/>
      <w:r>
        <w:rPr>
          <w:rFonts w:hint="eastAsia"/>
          <w:lang w:eastAsia="zh-CN"/>
        </w:rPr>
        <w:t>5.14</w:t>
      </w:r>
      <w:r>
        <w:rPr>
          <w:lang w:eastAsia="zh-CN"/>
        </w:rPr>
        <w:t>.1.1 Operating bands for CA</w:t>
      </w:r>
      <w:bookmarkEnd w:id="651"/>
      <w:bookmarkEnd w:id="652"/>
      <w:bookmarkEnd w:id="653"/>
      <w:bookmarkEnd w:id="654"/>
      <w:bookmarkEnd w:id="655"/>
      <w:bookmarkEnd w:id="656"/>
      <w:bookmarkEnd w:id="657"/>
      <w:bookmarkEnd w:id="658"/>
      <w:bookmarkEnd w:id="659"/>
      <w:bookmarkEnd w:id="660"/>
      <w:bookmarkEnd w:id="661"/>
    </w:p>
    <w:p>
      <w:pPr>
        <w:pStyle w:val="112"/>
        <w:rPr>
          <w:lang w:eastAsia="ja-JP"/>
        </w:rPr>
      </w:pPr>
      <w:r>
        <w:t xml:space="preserve">Table </w:t>
      </w:r>
      <w:r>
        <w:rPr>
          <w:rFonts w:hint="eastAsia"/>
          <w:lang w:eastAsia="zh-CN"/>
        </w:rPr>
        <w:t>5.14</w:t>
      </w:r>
      <w:r>
        <w:rPr>
          <w:lang w:eastAsia="zh-CN"/>
        </w:rPr>
        <w:t>.1.1</w:t>
      </w:r>
      <w:r>
        <w:t>-1: CA band combination of band n5+n77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824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869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pPr>
        <w:pStyle w:val="6"/>
        <w:spacing w:before="180"/>
        <w:rPr>
          <w:lang w:val="en-US" w:eastAsia="ja-JP"/>
        </w:rPr>
      </w:pPr>
      <w:bookmarkStart w:id="662" w:name="_Toc519555230"/>
      <w:bookmarkStart w:id="663" w:name="_Toc17847"/>
      <w:bookmarkStart w:id="664" w:name="_Toc27654"/>
      <w:bookmarkStart w:id="665" w:name="_Toc15808"/>
      <w:bookmarkStart w:id="666" w:name="_Toc1681"/>
      <w:bookmarkStart w:id="667" w:name="_Toc462"/>
      <w:bookmarkStart w:id="668" w:name="_Toc29479"/>
      <w:bookmarkStart w:id="669" w:name="_Toc14119"/>
      <w:bookmarkStart w:id="670" w:name="_Toc11424"/>
      <w:bookmarkStart w:id="671" w:name="_Toc2604"/>
      <w:bookmarkStart w:id="672" w:name="_Toc20752"/>
      <w:bookmarkStart w:id="673" w:name="_Toc11575"/>
      <w:r>
        <w:rPr>
          <w:rFonts w:hint="eastAsia"/>
          <w:lang w:val="en-US" w:eastAsia="zh-CN"/>
        </w:rPr>
        <w:t>5.14</w:t>
      </w:r>
      <w:r>
        <w:rPr>
          <w:lang w:val="en-US" w:eastAsia="zh-CN"/>
        </w:rPr>
        <w:t>.1.2</w:t>
      </w:r>
      <w:r>
        <w:rPr>
          <w:lang w:val="en-US" w:eastAsia="zh-CN"/>
        </w:rPr>
        <w:tab/>
      </w:r>
      <w:r>
        <w:rPr>
          <w:lang w:val="en-US" w:eastAsia="zh-CN"/>
        </w:rPr>
        <w:t xml:space="preserve">Channel bandwidths per operating band for </w:t>
      </w:r>
      <w:bookmarkEnd w:id="662"/>
      <w:r>
        <w:rPr>
          <w:lang w:val="en-US" w:eastAsia="ja-JP"/>
        </w:rPr>
        <w:t>CA</w:t>
      </w:r>
      <w:bookmarkEnd w:id="663"/>
      <w:bookmarkEnd w:id="664"/>
      <w:bookmarkEnd w:id="665"/>
      <w:bookmarkEnd w:id="666"/>
      <w:bookmarkEnd w:id="667"/>
      <w:bookmarkEnd w:id="668"/>
      <w:bookmarkEnd w:id="669"/>
      <w:bookmarkEnd w:id="670"/>
      <w:bookmarkEnd w:id="671"/>
      <w:bookmarkEnd w:id="672"/>
      <w:bookmarkEnd w:id="673"/>
    </w:p>
    <w:p>
      <w:pPr>
        <w:pStyle w:val="112"/>
        <w:rPr>
          <w:sz w:val="16"/>
          <w:lang w:eastAsia="zh-CN"/>
        </w:rPr>
      </w:pPr>
      <w:r>
        <w:rPr>
          <w:rFonts w:cs="Arial"/>
        </w:rPr>
        <w:t xml:space="preserve">Table </w:t>
      </w:r>
      <w:r>
        <w:rPr>
          <w:rFonts w:hint="eastAsia" w:cs="Arial"/>
          <w:lang w:val="en-US" w:eastAsia="zh-CN"/>
        </w:rPr>
        <w:t>5.14</w:t>
      </w:r>
      <w:r>
        <w:rPr>
          <w:rFonts w:cs="Arial"/>
          <w:lang w:eastAsia="zh-CN"/>
        </w:rPr>
        <w:t>.1</w:t>
      </w:r>
      <w:r>
        <w:rPr>
          <w:rFonts w:cs="Arial"/>
        </w:rPr>
        <w:t>.</w:t>
      </w:r>
      <w:r>
        <w:rPr>
          <w:rFonts w:cs="Arial"/>
          <w:lang w:eastAsia="zh-CN"/>
        </w:rPr>
        <w:t>2</w:t>
      </w:r>
      <w:r>
        <w:rPr>
          <w:rFonts w:cs="Arial"/>
        </w:rPr>
        <w:t>-1</w:t>
      </w:r>
      <w:r>
        <w:t>: Supported bandwidths per CA band combination of band n5+n77</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nil"/>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30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eastAsia="MS Mincho" w:cs="Arial"/>
                <w:bCs/>
                <w:sz w:val="18"/>
                <w:szCs w:val="18"/>
                <w:lang w:val="en-US"/>
              </w:rPr>
              <w:t>CA_n5A-n77(3A)</w:t>
            </w:r>
          </w:p>
        </w:tc>
        <w:tc>
          <w:tcPr>
            <w:tcW w:w="693" w:type="pct"/>
            <w:tcBorders>
              <w:top w:val="single" w:color="auto" w:sz="4" w:space="0"/>
              <w:left w:val="nil"/>
              <w:right w:val="single" w:color="auto" w:sz="4" w:space="0"/>
            </w:tcBorders>
            <w:shd w:val="clear" w:color="auto" w:fill="auto"/>
            <w:vAlign w:val="center"/>
          </w:tcPr>
          <w:p>
            <w:pPr>
              <w:spacing w:after="0"/>
              <w:jc w:val="center"/>
              <w:rPr>
                <w:rFonts w:ascii="Arial" w:hAnsi="Arial" w:eastAsia="MS Mincho" w:cs="Arial"/>
                <w:bCs/>
                <w:sz w:val="18"/>
                <w:szCs w:val="18"/>
                <w:lang w:val="en-US"/>
              </w:rPr>
            </w:pPr>
            <w:r>
              <w:rPr>
                <w:rFonts w:ascii="Arial" w:hAnsi="Arial" w:eastAsia="MS Mincho" w:cs="Arial"/>
                <w:bCs/>
                <w:sz w:val="18"/>
                <w:szCs w:val="18"/>
                <w:lang w:val="en-US"/>
              </w:rPr>
              <w:t>CA_n77(2A) CA_n5A-n77A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n5</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5, 10, 15, 20</w:t>
            </w:r>
          </w:p>
        </w:tc>
        <w:tc>
          <w:tcPr>
            <w:tcW w:w="652" w:type="pct"/>
            <w:tcBorders>
              <w:top w:val="single" w:color="auto" w:sz="4" w:space="0"/>
              <w:left w:val="single" w:color="auto" w:sz="4" w:space="0"/>
              <w:bottom w:val="nil"/>
              <w:right w:val="single" w:color="auto" w:sz="4" w:space="0"/>
            </w:tcBorders>
            <w:shd w:val="clear" w:color="auto" w:fill="auto"/>
            <w:noWrap/>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CA_n77(3A)_BCS1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674" w:name="_Toc21940"/>
      <w:bookmarkStart w:id="675" w:name="_Toc519555231"/>
      <w:bookmarkStart w:id="676" w:name="_Toc5347"/>
      <w:bookmarkStart w:id="677" w:name="_Toc30873"/>
      <w:bookmarkStart w:id="678" w:name="_Toc4345"/>
      <w:bookmarkStart w:id="679" w:name="_Toc30863"/>
      <w:bookmarkStart w:id="680" w:name="_Toc27059"/>
      <w:bookmarkStart w:id="681" w:name="_Toc26475"/>
      <w:bookmarkStart w:id="682" w:name="_Toc3624"/>
      <w:bookmarkStart w:id="683" w:name="_Toc2025"/>
      <w:bookmarkStart w:id="684" w:name="_Toc11771"/>
      <w:bookmarkStart w:id="685" w:name="_Toc9618"/>
      <w:r>
        <w:rPr>
          <w:rFonts w:hint="eastAsia"/>
          <w:lang w:val="en-US" w:eastAsia="zh-CN"/>
        </w:rPr>
        <w:t>5.14</w:t>
      </w:r>
      <w:r>
        <w:rPr>
          <w:lang w:val="en-US" w:eastAsia="zh-CN"/>
        </w:rPr>
        <w:t>.1.3</w:t>
      </w:r>
      <w:r>
        <w:rPr>
          <w:lang w:val="en-US" w:eastAsia="zh-CN"/>
        </w:rPr>
        <w:tab/>
      </w:r>
      <w:r>
        <w:rPr>
          <w:lang w:val="en-US" w:eastAsia="zh-CN"/>
        </w:rPr>
        <w:t>Co-existence studies</w:t>
      </w:r>
      <w:bookmarkEnd w:id="674"/>
      <w:bookmarkEnd w:id="675"/>
      <w:bookmarkEnd w:id="676"/>
      <w:bookmarkEnd w:id="677"/>
      <w:bookmarkEnd w:id="678"/>
      <w:bookmarkEnd w:id="679"/>
      <w:bookmarkEnd w:id="680"/>
      <w:bookmarkEnd w:id="681"/>
      <w:bookmarkEnd w:id="682"/>
      <w:bookmarkEnd w:id="683"/>
      <w:bookmarkEnd w:id="684"/>
      <w:bookmarkEnd w:id="685"/>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5.14</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CA_n5-n77.</w:t>
      </w:r>
    </w:p>
    <w:p>
      <w:pPr>
        <w:jc w:val="center"/>
        <w:rPr>
          <w:rFonts w:ascii="Arial" w:hAnsi="Arial" w:eastAsia="MS Mincho"/>
          <w:b/>
          <w:lang w:eastAsia="zh-CN"/>
        </w:rPr>
      </w:pPr>
      <w:r>
        <w:rPr>
          <w:rFonts w:ascii="Arial" w:hAnsi="Arial" w:eastAsia="MS Mincho"/>
          <w:b/>
          <w:lang w:eastAsia="zh-CN"/>
        </w:rPr>
        <w:t xml:space="preserve">Table </w:t>
      </w:r>
      <w:bookmarkStart w:id="686" w:name="OLE_LINK48"/>
      <w:r>
        <w:rPr>
          <w:rFonts w:hint="eastAsia" w:ascii="Arial" w:hAnsi="Arial" w:eastAsia="MS Mincho"/>
          <w:b/>
          <w:lang w:eastAsia="zh-CN"/>
        </w:rPr>
        <w:t>5.14</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-1</w:t>
      </w:r>
      <w:bookmarkEnd w:id="686"/>
      <w:r>
        <w:rPr>
          <w:rFonts w:ascii="Arial" w:hAnsi="Arial" w:eastAsia="MS Mincho"/>
          <w:b/>
          <w:lang w:eastAsia="zh-CN"/>
        </w:rPr>
        <w:t xml:space="preserve">: Impact of UL/DL Harmonic </w:t>
      </w:r>
    </w:p>
    <w:tbl>
      <w:tblPr>
        <w:tblStyle w:val="89"/>
        <w:tblW w:w="5000" w:type="pct"/>
        <w:tblInd w:w="0" w:type="dxa"/>
        <w:tblLayout w:type="autofit"/>
        <w:tblCellMar>
          <w:top w:w="0" w:type="dxa"/>
          <w:left w:w="108" w:type="dxa"/>
          <w:bottom w:w="0" w:type="dxa"/>
          <w:right w:w="108" w:type="dxa"/>
        </w:tblCellMar>
      </w:tblPr>
      <w:tblGrid>
        <w:gridCol w:w="668"/>
        <w:gridCol w:w="668"/>
        <w:gridCol w:w="912"/>
        <w:gridCol w:w="669"/>
        <w:gridCol w:w="786"/>
        <w:gridCol w:w="941"/>
        <w:gridCol w:w="671"/>
        <w:gridCol w:w="957"/>
        <w:gridCol w:w="717"/>
        <w:gridCol w:w="717"/>
        <w:gridCol w:w="717"/>
        <w:gridCol w:w="717"/>
        <w:gridCol w:w="717"/>
      </w:tblGrid>
      <w:tr>
        <w:tblPrEx>
          <w:tblCellMar>
            <w:top w:w="0" w:type="dxa"/>
            <w:left w:w="108" w:type="dxa"/>
            <w:bottom w:w="0" w:type="dxa"/>
            <w:right w:w="108" w:type="dxa"/>
          </w:tblCellMar>
        </w:tblPrEx>
        <w:trPr>
          <w:trHeight w:val="300" w:hRule="atLeast"/>
        </w:trPr>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43"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40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869</w:t>
            </w:r>
          </w:p>
        </w:tc>
        <w:tc>
          <w:tcPr>
            <w:tcW w:w="40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1648</w:t>
            </w:r>
          </w:p>
        </w:tc>
        <w:tc>
          <w:tcPr>
            <w:tcW w:w="3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1698</w:t>
            </w:r>
          </w:p>
        </w:tc>
        <w:tc>
          <w:tcPr>
            <w:tcW w:w="48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2472</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2547</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3296</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3396</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4120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4245</w:t>
            </w:r>
          </w:p>
        </w:tc>
      </w:tr>
      <w:tr>
        <w:tblPrEx>
          <w:tblCellMar>
            <w:top w:w="0" w:type="dxa"/>
            <w:left w:w="108" w:type="dxa"/>
            <w:bottom w:w="0" w:type="dxa"/>
            <w:right w:w="108" w:type="dxa"/>
          </w:tblCellMar>
        </w:tblPrEx>
        <w:trPr>
          <w:trHeight w:val="315"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0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rPr>
          <w:lang w:val="en-US" w:eastAsia="zh-CN"/>
        </w:rPr>
      </w:pPr>
      <w:r>
        <w:rPr>
          <w:rFonts w:ascii="Arial" w:hAnsi="Arial" w:cs="Arial"/>
          <w:lang w:val="en-US" w:eastAsia="zh-CN"/>
        </w:rPr>
        <w:t>Based on above table, there is harmonic interference of the 4</w:t>
      </w:r>
      <w:r>
        <w:rPr>
          <w:rFonts w:ascii="Arial" w:hAnsi="Arial" w:cs="Arial"/>
          <w:vertAlign w:val="superscript"/>
          <w:lang w:val="en-US" w:eastAsia="zh-CN"/>
        </w:rPr>
        <w:t>th</w:t>
      </w:r>
      <w:r>
        <w:rPr>
          <w:rFonts w:ascii="Arial" w:hAnsi="Arial" w:cs="Arial"/>
          <w:lang w:val="en-US" w:eastAsia="zh-CN"/>
        </w:rPr>
        <w:t xml:space="preserve"> and 5</w:t>
      </w:r>
      <w:r>
        <w:rPr>
          <w:rFonts w:ascii="Arial" w:hAnsi="Arial" w:cs="Arial"/>
          <w:vertAlign w:val="superscript"/>
          <w:lang w:val="en-US" w:eastAsia="zh-CN"/>
        </w:rPr>
        <w:t>th</w:t>
      </w:r>
      <w:r>
        <w:rPr>
          <w:rFonts w:ascii="Arial" w:hAnsi="Arial" w:cs="Arial"/>
          <w:lang w:val="en-US" w:eastAsia="zh-CN"/>
        </w:rPr>
        <w:t xml:space="preserve"> harmonic of n5 falling inside n77 RX</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5.14</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8"/>
        <w:gridCol w:w="668"/>
        <w:gridCol w:w="911"/>
        <w:gridCol w:w="668"/>
        <w:gridCol w:w="783"/>
        <w:gridCol w:w="941"/>
        <w:gridCol w:w="671"/>
        <w:gridCol w:w="957"/>
        <w:gridCol w:w="718"/>
        <w:gridCol w:w="718"/>
        <w:gridCol w:w="718"/>
        <w:gridCol w:w="718"/>
        <w:gridCol w:w="718"/>
      </w:tblGrid>
      <w:tr>
        <w:tblPrEx>
          <w:tblCellMar>
            <w:top w:w="0" w:type="dxa"/>
            <w:left w:w="108" w:type="dxa"/>
            <w:bottom w:w="0" w:type="dxa"/>
            <w:right w:w="108" w:type="dxa"/>
          </w:tblCellMar>
        </w:tblPrEx>
        <w:trPr>
          <w:trHeight w:val="300" w:hRule="atLeast"/>
        </w:trPr>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5"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00"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40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869</w:t>
            </w:r>
          </w:p>
        </w:tc>
        <w:tc>
          <w:tcPr>
            <w:tcW w:w="40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1738</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1788</w:t>
            </w:r>
          </w:p>
        </w:tc>
        <w:tc>
          <w:tcPr>
            <w:tcW w:w="488"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2607</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2682</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3476</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3576</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4345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4470</w:t>
            </w:r>
          </w:p>
        </w:tc>
      </w:tr>
      <w:tr>
        <w:tblPrEx>
          <w:tblCellMar>
            <w:top w:w="0" w:type="dxa"/>
            <w:left w:w="108" w:type="dxa"/>
            <w:bottom w:w="0" w:type="dxa"/>
            <w:right w:w="108" w:type="dxa"/>
          </w:tblCellMar>
        </w:tblPrEx>
        <w:trPr>
          <w:trHeight w:val="315" w:hRule="atLeast"/>
        </w:trPr>
        <w:tc>
          <w:tcPr>
            <w:tcW w:w="342"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0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jc w:val="center"/>
        <w:rPr>
          <w:rFonts w:ascii="Arial" w:hAnsi="Arial" w:eastAsia="MS Mincho"/>
          <w:b/>
          <w:lang w:eastAsia="zh-CN"/>
        </w:rPr>
      </w:pPr>
    </w:p>
    <w:p>
      <w:pPr>
        <w:rPr>
          <w:rFonts w:ascii="Arial" w:hAnsi="Arial" w:cs="Arial"/>
          <w:lang w:val="en-US" w:eastAsia="zh-CN"/>
        </w:rPr>
      </w:pPr>
      <w:bookmarkStart w:id="687" w:name="_Toc25214"/>
      <w:bookmarkStart w:id="688" w:name="_Toc27850"/>
      <w:bookmarkStart w:id="689" w:name="_Toc25356"/>
      <w:bookmarkStart w:id="690" w:name="_Toc21187"/>
      <w:bookmarkStart w:id="691" w:name="_Toc3517"/>
      <w:bookmarkStart w:id="692" w:name="_Toc21552"/>
      <w:bookmarkStart w:id="693" w:name="_Toc519555232"/>
      <w:bookmarkStart w:id="694" w:name="_Toc750"/>
      <w:bookmarkStart w:id="695" w:name="_Toc27171"/>
      <w:bookmarkStart w:id="696" w:name="_Toc18572"/>
      <w:r>
        <w:rPr>
          <w:rFonts w:ascii="Arial" w:hAnsi="Arial" w:cs="Arial"/>
          <w:lang w:val="en-US" w:eastAsia="zh-CN"/>
        </w:rPr>
        <w:t>Based on above table, there is harmonic issue for CA_n5-n77 having the n77 UL fall inside the 4</w:t>
      </w:r>
      <w:r>
        <w:rPr>
          <w:rFonts w:ascii="Arial" w:hAnsi="Arial" w:cs="Arial"/>
          <w:vertAlign w:val="superscript"/>
          <w:lang w:val="en-US" w:eastAsia="zh-CN"/>
        </w:rPr>
        <w:t>th</w:t>
      </w:r>
      <w:r>
        <w:rPr>
          <w:rFonts w:ascii="Arial" w:hAnsi="Arial" w:cs="Arial"/>
          <w:lang w:val="en-US" w:eastAsia="zh-CN"/>
        </w:rPr>
        <w:t xml:space="preserve"> harmonic DL of n5.</w:t>
      </w:r>
    </w:p>
    <w:p>
      <w:pPr>
        <w:rPr>
          <w:rFonts w:ascii="Arial" w:hAnsi="Arial" w:cs="Arial"/>
          <w:lang w:val="en-US" w:eastAsia="zh-CN"/>
        </w:rPr>
      </w:pPr>
    </w:p>
    <w:p>
      <w:pPr>
        <w:rPr>
          <w:rFonts w:ascii="Arial" w:hAnsi="Arial" w:cs="Arial"/>
          <w:lang w:val="en-US" w:eastAsia="zh-CN"/>
        </w:rPr>
      </w:pPr>
      <w:r>
        <w:rPr>
          <w:rFonts w:ascii="Arial" w:hAnsi="Arial" w:cs="Arial"/>
          <w:lang w:val="en-US" w:eastAsia="zh-CN"/>
        </w:rPr>
        <w:t xml:space="preserve">Both the UL harmonic and the harmonic mixing issue is known and captured in 38.101-1. There’s nothing new to </w:t>
      </w:r>
      <w:bookmarkStart w:id="697" w:name="_Hlk117510936"/>
      <w:r>
        <w:rPr>
          <w:rFonts w:ascii="Arial" w:hAnsi="Arial" w:cs="Arial"/>
          <w:lang w:val="en-US" w:eastAsia="zh-CN"/>
        </w:rPr>
        <w:t>adding</w:t>
      </w:r>
      <w:bookmarkEnd w:id="697"/>
      <w:r>
        <w:rPr>
          <w:rFonts w:ascii="Arial" w:hAnsi="Arial" w:cs="Arial"/>
          <w:lang w:val="en-US" w:eastAsia="zh-CN"/>
        </w:rPr>
        <w:t xml:space="preserve"> n77(2A) to these requirements.</w:t>
      </w:r>
    </w:p>
    <w:p>
      <w:pPr>
        <w:pStyle w:val="6"/>
        <w:spacing w:before="180"/>
        <w:rPr>
          <w:lang w:val="en-US" w:eastAsia="zh-CN"/>
        </w:rPr>
      </w:pPr>
      <w:bookmarkStart w:id="698" w:name="_Toc12994"/>
      <w:bookmarkStart w:id="699" w:name="_Toc22898"/>
      <w:r>
        <w:rPr>
          <w:rFonts w:hint="eastAsia"/>
          <w:lang w:val="en-US" w:eastAsia="zh-CN"/>
        </w:rPr>
        <w:t>5.14</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687"/>
      <w:bookmarkEnd w:id="688"/>
      <w:bookmarkEnd w:id="689"/>
      <w:bookmarkEnd w:id="690"/>
      <w:bookmarkEnd w:id="691"/>
      <w:bookmarkEnd w:id="692"/>
      <w:bookmarkEnd w:id="693"/>
      <w:bookmarkEnd w:id="694"/>
      <w:bookmarkEnd w:id="695"/>
      <w:bookmarkEnd w:id="696"/>
      <w:bookmarkEnd w:id="698"/>
      <w:bookmarkEnd w:id="699"/>
    </w:p>
    <w:p>
      <w:r>
        <w:t xml:space="preserve">For </w:t>
      </w:r>
      <w:r>
        <w:rPr>
          <w:rFonts w:hint="eastAsia"/>
          <w:lang w:eastAsia="zh-CN"/>
        </w:rPr>
        <w:t>CA_</w:t>
      </w:r>
      <w:r>
        <w:rPr>
          <w:lang w:eastAsia="zh-CN"/>
        </w:rPr>
        <w:t>n5-n77</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already captured, since there’s nothing new to adding n77(2A) in UL. The values remains as captured below.</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5.14</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shd w:val="clear" w:color="auto" w:fill="auto"/>
            <w:vAlign w:val="center"/>
          </w:tcPr>
          <w:p>
            <w:pPr>
              <w:pStyle w:val="104"/>
              <w:spacing w:line="260" w:lineRule="auto"/>
              <w:rPr>
                <w:lang w:val="en-US" w:eastAsia="zh-CN"/>
              </w:rPr>
            </w:pPr>
            <w:r>
              <w:rPr>
                <w:lang w:val="en-US"/>
              </w:rPr>
              <w:t>CA_n5-n77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5.14</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5</w:t>
            </w:r>
            <w:r>
              <w:rPr>
                <w:rFonts w:hint="eastAsia"/>
                <w:lang w:val="en-US" w:eastAsia="zh-CN"/>
              </w:rPr>
              <w:t>-n</w:t>
            </w:r>
            <w:r>
              <w:rPr>
                <w:lang w:val="en-US" w:eastAsia="zh-CN"/>
              </w:rPr>
              <w:t>77</w:t>
            </w:r>
          </w:p>
        </w:tc>
        <w:tc>
          <w:tcPr>
            <w:tcW w:w="2952" w:type="dxa"/>
          </w:tcPr>
          <w:p>
            <w:pPr>
              <w:pStyle w:val="104"/>
              <w:rPr>
                <w:lang w:eastAsia="zh-CN"/>
              </w:rPr>
            </w:pPr>
            <w:r>
              <w:rPr>
                <w:lang w:eastAsia="zh-CN"/>
              </w:rPr>
              <w:t>0.2</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700" w:name="_Toc519555233"/>
      <w:bookmarkStart w:id="701" w:name="_Toc14862"/>
      <w:bookmarkStart w:id="702" w:name="_Toc6103"/>
      <w:bookmarkStart w:id="703" w:name="_Toc6156"/>
      <w:bookmarkStart w:id="704" w:name="_Toc3522"/>
      <w:bookmarkStart w:id="705" w:name="_Toc13081"/>
      <w:bookmarkStart w:id="706" w:name="_Toc29458"/>
      <w:bookmarkStart w:id="707" w:name="_Toc23560"/>
      <w:bookmarkStart w:id="708" w:name="_Toc22846"/>
      <w:bookmarkStart w:id="709" w:name="_Toc29415"/>
      <w:bookmarkStart w:id="710" w:name="_Toc21628"/>
      <w:bookmarkStart w:id="711" w:name="_Toc26314"/>
      <w:r>
        <w:rPr>
          <w:rFonts w:hint="eastAsia"/>
          <w:lang w:eastAsia="zh-CN"/>
        </w:rPr>
        <w:t>5.14</w:t>
      </w:r>
      <w:r>
        <w:t>.1.</w:t>
      </w:r>
      <w:r>
        <w:rPr>
          <w:rFonts w:eastAsia="Malgun Gothic"/>
          <w:lang w:eastAsia="ko-KR"/>
        </w:rPr>
        <w:t>5</w:t>
      </w:r>
      <w:r>
        <w:rPr>
          <w:rFonts w:ascii="Calibri" w:hAnsi="Calibri"/>
          <w:sz w:val="22"/>
          <w:szCs w:val="22"/>
          <w:lang w:eastAsia="sv-SE"/>
        </w:rPr>
        <w:tab/>
      </w:r>
      <w:bookmarkEnd w:id="700"/>
      <w:r>
        <w:rPr>
          <w:lang w:eastAsia="zh-CN"/>
        </w:rPr>
        <w:t>REFSENs requirements</w:t>
      </w:r>
      <w:bookmarkEnd w:id="701"/>
      <w:bookmarkEnd w:id="702"/>
      <w:bookmarkEnd w:id="703"/>
      <w:bookmarkEnd w:id="704"/>
      <w:bookmarkEnd w:id="705"/>
      <w:bookmarkEnd w:id="706"/>
      <w:bookmarkEnd w:id="707"/>
      <w:bookmarkEnd w:id="708"/>
      <w:bookmarkEnd w:id="709"/>
      <w:bookmarkEnd w:id="710"/>
      <w:bookmarkEnd w:id="711"/>
    </w:p>
    <w:p>
      <w:pPr>
        <w:rPr>
          <w:rFonts w:ascii="Arial" w:hAnsi="Arial" w:cs="Arial"/>
          <w:lang w:val="en-US" w:eastAsia="zh-CN"/>
        </w:rPr>
      </w:pPr>
      <w:bookmarkStart w:id="712" w:name="_Toc9607697"/>
      <w:bookmarkStart w:id="713" w:name="_Toc24456"/>
      <w:bookmarkStart w:id="714" w:name="_Toc13133208"/>
      <w:bookmarkStart w:id="715" w:name="_Toc523930200"/>
      <w:r>
        <w:rPr>
          <w:rFonts w:ascii="Arial" w:hAnsi="Arial" w:cs="Arial"/>
          <w:lang w:val="en-US" w:eastAsia="zh-CN"/>
        </w:rPr>
        <w:t>There’s nothing new to adding n77(2A) to these requirements.</w:t>
      </w:r>
    </w:p>
    <w:p>
      <w:pPr>
        <w:pStyle w:val="6"/>
        <w:spacing w:before="180"/>
      </w:pPr>
      <w:bookmarkStart w:id="716" w:name="_Toc17476"/>
      <w:bookmarkStart w:id="717" w:name="_Toc26816"/>
      <w:bookmarkStart w:id="718" w:name="_Toc3844"/>
      <w:bookmarkStart w:id="719" w:name="_Toc20854"/>
      <w:bookmarkStart w:id="720" w:name="_Toc30210"/>
      <w:bookmarkStart w:id="721" w:name="_Toc781"/>
      <w:bookmarkStart w:id="722" w:name="_Toc11705"/>
      <w:bookmarkStart w:id="723" w:name="_Toc5038"/>
      <w:bookmarkStart w:id="724" w:name="_Toc22796"/>
      <w:bookmarkStart w:id="725" w:name="_Toc30950"/>
      <w:bookmarkStart w:id="726" w:name="_Toc30421"/>
      <w:r>
        <w:rPr>
          <w:rFonts w:hint="eastAsia"/>
          <w:lang w:eastAsia="zh-CN"/>
        </w:rPr>
        <w:t>5.14</w:t>
      </w:r>
      <w:r>
        <w:t>.1.6</w:t>
      </w:r>
      <w:r>
        <w:tab/>
      </w:r>
      <w:r>
        <w:t>OOB blocking exception requirements</w:t>
      </w:r>
      <w:bookmarkEnd w:id="716"/>
      <w:bookmarkEnd w:id="717"/>
      <w:bookmarkEnd w:id="718"/>
      <w:bookmarkEnd w:id="719"/>
      <w:bookmarkEnd w:id="720"/>
      <w:bookmarkEnd w:id="721"/>
      <w:bookmarkEnd w:id="722"/>
      <w:bookmarkEnd w:id="723"/>
      <w:bookmarkEnd w:id="724"/>
      <w:bookmarkEnd w:id="725"/>
      <w:bookmarkEnd w:id="726"/>
    </w:p>
    <w:p>
      <w:pPr>
        <w:rPr>
          <w:rFonts w:ascii="Arial" w:hAnsi="Arial" w:cs="Arial"/>
          <w:lang w:val="en-US" w:eastAsia="zh-CN"/>
        </w:rPr>
      </w:pPr>
      <w:r>
        <w:rPr>
          <w:rFonts w:ascii="Arial" w:hAnsi="Arial" w:cs="Arial"/>
          <w:lang w:val="en-US" w:eastAsia="zh-CN"/>
        </w:rPr>
        <w:t>There’s nothing new to adding n77(2A) to these requirements.</w:t>
      </w:r>
    </w:p>
    <w:p>
      <w:pPr>
        <w:pStyle w:val="5"/>
        <w:tabs>
          <w:tab w:val="left" w:pos="0"/>
          <w:tab w:val="left" w:pos="420"/>
        </w:tabs>
        <w:rPr>
          <w:lang w:eastAsia="zh-CN"/>
        </w:rPr>
      </w:pPr>
      <w:bookmarkStart w:id="727" w:name="_Toc2826"/>
      <w:bookmarkStart w:id="728" w:name="_Toc26717"/>
      <w:bookmarkStart w:id="729" w:name="_Toc4312"/>
      <w:bookmarkStart w:id="730" w:name="_Toc25515"/>
      <w:bookmarkStart w:id="731" w:name="_Toc3929"/>
      <w:bookmarkStart w:id="732" w:name="_Toc20042"/>
      <w:bookmarkStart w:id="733" w:name="_Toc22784"/>
      <w:bookmarkStart w:id="734" w:name="_Toc23125"/>
      <w:bookmarkStart w:id="735" w:name="_Toc26029"/>
      <w:bookmarkStart w:id="736" w:name="_Toc31741"/>
      <w:bookmarkStart w:id="737" w:name="_Toc26581"/>
      <w:r>
        <w:rPr>
          <w:rFonts w:hint="eastAsia"/>
          <w:lang w:val="en-US" w:eastAsia="zh-CN"/>
        </w:rPr>
        <w:t>5.14</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712"/>
      <w:bookmarkEnd w:id="713"/>
      <w:bookmarkEnd w:id="714"/>
      <w:bookmarkEnd w:id="715"/>
      <w:bookmarkEnd w:id="727"/>
      <w:bookmarkEnd w:id="728"/>
      <w:bookmarkEnd w:id="729"/>
      <w:bookmarkEnd w:id="730"/>
      <w:bookmarkEnd w:id="731"/>
      <w:bookmarkEnd w:id="732"/>
      <w:bookmarkEnd w:id="733"/>
      <w:bookmarkEnd w:id="734"/>
      <w:bookmarkEnd w:id="735"/>
      <w:bookmarkEnd w:id="736"/>
      <w:bookmarkEnd w:id="737"/>
    </w:p>
    <w:p>
      <w:pPr>
        <w:pStyle w:val="6"/>
        <w:spacing w:before="180"/>
        <w:rPr>
          <w:rFonts w:cs="Arial"/>
          <w:lang w:val="en-US" w:eastAsia="zh-CN"/>
        </w:rPr>
      </w:pPr>
      <w:bookmarkStart w:id="738" w:name="_Toc18195"/>
      <w:bookmarkStart w:id="739" w:name="_Toc20632"/>
      <w:bookmarkStart w:id="740" w:name="_Toc3613"/>
      <w:bookmarkStart w:id="741" w:name="_Toc32320"/>
      <w:bookmarkStart w:id="742" w:name="_Toc28581"/>
      <w:bookmarkStart w:id="743" w:name="_Toc23999"/>
      <w:bookmarkStart w:id="744" w:name="_Toc23761"/>
      <w:bookmarkStart w:id="745" w:name="_Toc16629"/>
      <w:bookmarkStart w:id="746" w:name="_Toc24051"/>
      <w:bookmarkStart w:id="747" w:name="_Toc3694"/>
      <w:bookmarkStart w:id="748" w:name="_Toc11562"/>
      <w:r>
        <w:rPr>
          <w:rFonts w:hint="eastAsia" w:cs="Arial"/>
          <w:lang w:val="en-US" w:eastAsia="zh-CN"/>
        </w:rPr>
        <w:t>5.14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738"/>
      <w:bookmarkEnd w:id="739"/>
      <w:bookmarkEnd w:id="740"/>
      <w:bookmarkEnd w:id="741"/>
      <w:bookmarkEnd w:id="742"/>
      <w:bookmarkEnd w:id="743"/>
      <w:bookmarkEnd w:id="744"/>
      <w:bookmarkEnd w:id="745"/>
      <w:bookmarkEnd w:id="746"/>
      <w:bookmarkEnd w:id="747"/>
      <w:bookmarkEnd w:id="748"/>
    </w:p>
    <w:p>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pPr>
        <w:pStyle w:val="112"/>
      </w:pPr>
      <w:r>
        <w:t xml:space="preserve">Table </w:t>
      </w:r>
      <w:r>
        <w:rPr>
          <w:rFonts w:hint="eastAsia" w:eastAsia="宋体"/>
          <w:lang w:eastAsia="zh-CN"/>
        </w:rPr>
        <w:t>5.14</w:t>
      </w:r>
      <w:r>
        <w:t>.2A.1.1-1: UE Power Class for intraband non-contiguous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t>+2/-</w:t>
            </w:r>
            <w:r>
              <w:rPr>
                <w:lang w:eastAsia="zh-CN"/>
              </w:rPr>
              <w:t>3</w:t>
            </w:r>
          </w:p>
        </w:tc>
      </w:tr>
    </w:tbl>
    <w:p>
      <w:pPr>
        <w:rPr>
          <w:lang w:val="en-US" w:eastAsia="zh-CN"/>
        </w:rPr>
      </w:pPr>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5.14</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103"/>
            </w:pPr>
            <w:r>
              <w:t>Uplink CA Configuration</w:t>
            </w:r>
          </w:p>
        </w:tc>
        <w:tc>
          <w:tcPr>
            <w:tcW w:w="972" w:type="dxa"/>
          </w:tcPr>
          <w:p>
            <w:pPr>
              <w:pStyle w:val="103"/>
            </w:pPr>
            <w:r>
              <w:t>Class 1 (dBm)</w:t>
            </w:r>
            <w:r>
              <w:tab/>
            </w:r>
          </w:p>
        </w:tc>
        <w:tc>
          <w:tcPr>
            <w:tcW w:w="1086" w:type="dxa"/>
          </w:tcPr>
          <w:p>
            <w:pPr>
              <w:pStyle w:val="103"/>
            </w:pPr>
            <w:r>
              <w:t>Tolerance (dB)</w:t>
            </w:r>
            <w:r>
              <w:tab/>
            </w:r>
          </w:p>
        </w:tc>
        <w:tc>
          <w:tcPr>
            <w:tcW w:w="972" w:type="dxa"/>
          </w:tcPr>
          <w:p>
            <w:pPr>
              <w:pStyle w:val="103"/>
            </w:pPr>
            <w:r>
              <w:t>Class 2 (dBm)</w:t>
            </w:r>
          </w:p>
        </w:tc>
        <w:tc>
          <w:tcPr>
            <w:tcW w:w="1086" w:type="dxa"/>
          </w:tcPr>
          <w:p>
            <w:pPr>
              <w:pStyle w:val="103"/>
            </w:pPr>
            <w:r>
              <w:t>Tolerance</w:t>
            </w:r>
          </w:p>
          <w:p>
            <w:pPr>
              <w:pStyle w:val="103"/>
            </w:pPr>
            <w:r>
              <w:t>(dB)</w:t>
            </w:r>
            <w:r>
              <w:tab/>
            </w:r>
          </w:p>
        </w:tc>
        <w:tc>
          <w:tcPr>
            <w:tcW w:w="972" w:type="dxa"/>
          </w:tcPr>
          <w:p>
            <w:pPr>
              <w:pStyle w:val="103"/>
            </w:pPr>
            <w:r>
              <w:t>Class 3 (dBm)</w:t>
            </w:r>
          </w:p>
        </w:tc>
        <w:tc>
          <w:tcPr>
            <w:tcW w:w="1086" w:type="dxa"/>
          </w:tcPr>
          <w:p>
            <w:pPr>
              <w:pStyle w:val="103"/>
            </w:pPr>
            <w:r>
              <w:t>Tolerance (dB)</w:t>
            </w:r>
            <w:r>
              <w:tab/>
            </w:r>
          </w:p>
        </w:tc>
        <w:tc>
          <w:tcPr>
            <w:tcW w:w="973" w:type="dxa"/>
          </w:tcPr>
          <w:p>
            <w:pPr>
              <w:pStyle w:val="103"/>
            </w:pPr>
            <w:r>
              <w:t>Class 4 (dBm)</w:t>
            </w:r>
          </w:p>
        </w:tc>
        <w:tc>
          <w:tcPr>
            <w:tcW w:w="1086" w:type="dxa"/>
          </w:tcPr>
          <w:p>
            <w:pPr>
              <w:pStyle w:val="103"/>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104"/>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ind w:left="851" w:hanging="851"/>
              <w:textAlignment w:val="auto"/>
              <w:rPr>
                <w:rFonts w:ascii="Arial" w:hAnsi="Arial"/>
                <w:sz w:val="18"/>
                <w:lang w:eastAsia="zh-CN"/>
              </w:rPr>
            </w:pPr>
            <w:r>
              <w:rPr>
                <w:rFonts w:ascii="Arial" w:hAnsi="Arial"/>
                <w:sz w:val="18"/>
                <w:lang w:eastAsia="en-US"/>
              </w:rPr>
              <w:t xml:space="preserve">NOTE </w:t>
            </w:r>
            <w:r>
              <w:rPr>
                <w:rFonts w:hint="eastAsia" w:ascii="Arial" w:hAnsi="Arial"/>
                <w:sz w:val="18"/>
                <w:lang w:eastAsia="zh-CN"/>
              </w:rPr>
              <w:t>6</w:t>
            </w:r>
            <w:r>
              <w:rPr>
                <w:rFonts w:ascii="Arial" w:hAnsi="Arial"/>
                <w:sz w:val="18"/>
                <w:lang w:eastAsia="en-US"/>
              </w:rPr>
              <w:t>:</w:t>
            </w:r>
            <w:r>
              <w:rPr>
                <w:rFonts w:ascii="Arial" w:hAnsi="Arial"/>
                <w:sz w:val="18"/>
                <w:lang w:eastAsia="en-US"/>
              </w:rPr>
              <w:tab/>
            </w:r>
            <w:r>
              <w:rPr>
                <w:rFonts w:ascii="Arial" w:hAnsi="Arial"/>
                <w:sz w:val="18"/>
                <w:lang w:eastAsia="zh-CN"/>
              </w:rPr>
              <w:t xml:space="preserve">The UE supports PC3 within </w:t>
            </w:r>
            <w:r>
              <w:rPr>
                <w:rFonts w:hint="eastAsia" w:ascii="Arial" w:hAnsi="Arial"/>
                <w:sz w:val="18"/>
                <w:lang w:eastAsia="zh-CN"/>
              </w:rPr>
              <w:t>NR FDD band</w:t>
            </w:r>
            <w:r>
              <w:rPr>
                <w:rFonts w:ascii="Arial" w:hAnsi="Arial"/>
                <w:sz w:val="18"/>
                <w:lang w:eastAsia="zh-CN"/>
              </w:rPr>
              <w:t>, and supports either PC3 or PC2 within NR</w:t>
            </w:r>
            <w:r>
              <w:rPr>
                <w:rFonts w:hint="eastAsia" w:ascii="Arial" w:hAnsi="Arial"/>
                <w:sz w:val="18"/>
                <w:lang w:eastAsia="zh-CN"/>
              </w:rPr>
              <w:t xml:space="preserve"> TDD band</w:t>
            </w:r>
            <w:r>
              <w:rPr>
                <w:rFonts w:ascii="Arial" w:hAnsi="Arial"/>
                <w:sz w:val="18"/>
                <w:lang w:eastAsia="zh-CN"/>
              </w:rPr>
              <w:t>.</w:t>
            </w:r>
          </w:p>
          <w:p>
            <w:pPr>
              <w:pStyle w:val="104"/>
              <w:jc w:val="left"/>
            </w:pPr>
            <w:r>
              <w:rPr>
                <w:rFonts w:ascii="Times New Roman" w:hAnsi="Times New Roman"/>
                <w:sz w:val="20"/>
                <w:lang w:eastAsia="en-US"/>
              </w:rPr>
              <w:t>NOTE 7:  T</w:t>
            </w:r>
            <w:r>
              <w:rPr>
                <w:rFonts w:ascii="Times New Roman" w:hAnsi="Times New Roman"/>
                <w:sz w:val="20"/>
                <w:lang w:eastAsia="zh-CN"/>
              </w:rPr>
              <w:t xml:space="preserve">he UE that supports PC3 within an </w:t>
            </w:r>
            <w:r>
              <w:rPr>
                <w:rFonts w:hint="eastAsia" w:ascii="Times New Roman" w:hAnsi="Times New Roman"/>
                <w:sz w:val="20"/>
                <w:lang w:eastAsia="zh-CN"/>
              </w:rPr>
              <w:t xml:space="preserve">NR </w:t>
            </w:r>
            <w:r>
              <w:rPr>
                <w:rFonts w:ascii="Times New Roman" w:hAnsi="Times New Roman"/>
                <w:sz w:val="20"/>
                <w:lang w:eastAsia="zh-CN"/>
              </w:rPr>
              <w:t xml:space="preserve">TDD or </w:t>
            </w:r>
            <w:r>
              <w:rPr>
                <w:rFonts w:hint="eastAsia" w:ascii="Times New Roman" w:hAnsi="Times New Roman"/>
                <w:sz w:val="20"/>
                <w:lang w:eastAsia="zh-CN"/>
              </w:rPr>
              <w:t>FDD band</w:t>
            </w:r>
            <w:r>
              <w:rPr>
                <w:rFonts w:ascii="Times New Roman" w:hAnsi="Times New Roman"/>
                <w:sz w:val="20"/>
                <w:lang w:eastAsia="zh-CN"/>
              </w:rPr>
              <w:t xml:space="preserve"> and supports PC2 within a second NR</w:t>
            </w:r>
            <w:r>
              <w:rPr>
                <w:rFonts w:hint="eastAsia" w:ascii="Times New Roman" w:hAnsi="Times New Roman"/>
                <w:sz w:val="20"/>
                <w:lang w:eastAsia="zh-CN"/>
              </w:rPr>
              <w:t xml:space="preserve"> TDD band</w:t>
            </w:r>
            <w:r>
              <w:rPr>
                <w:rFonts w:ascii="Times New Roman" w:hAnsi="Times New Roman"/>
                <w:sz w:val="20"/>
                <w:lang w:eastAsia="zh-CN"/>
              </w:rPr>
              <w:t xml:space="preserve"> may signal a </w:t>
            </w:r>
            <w:r>
              <w:rPr>
                <w:rFonts w:ascii="Times New Roman" w:hAnsi="Times New Roman"/>
                <w:sz w:val="20"/>
                <w:lang w:eastAsia="en-US" w:bidi="bn-IN"/>
              </w:rPr>
              <w:t xml:space="preserve">[HigherPowerLimitCADC] capability whereby the maximum output power indicated in the table may be exceeded in accordance with sub-clause </w:t>
            </w:r>
            <w:r>
              <w:rPr>
                <w:rFonts w:ascii="Times New Roman" w:hAnsi="Times New Roman"/>
                <w:sz w:val="20"/>
                <w:lang w:eastAsia="en-US"/>
              </w:rPr>
              <w:t>6.2A.4.1.3.</w:t>
            </w:r>
            <w:r>
              <w:rPr>
                <w:rFonts w:ascii="Times New Roman" w:hAnsi="Times New Roman"/>
                <w:sz w:val="20"/>
                <w:lang w:eastAsia="zh-CN"/>
              </w:rPr>
              <w:t xml:space="preserve"> The power classes referenced are according to the reported [powerClassPerBand] if indicated or ue-PowerClass otherwise</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749" w:name="_Toc813"/>
      <w:bookmarkStart w:id="750" w:name="_Toc29684"/>
      <w:bookmarkStart w:id="751" w:name="_Toc523930201"/>
      <w:bookmarkStart w:id="752" w:name="_Toc13355"/>
      <w:bookmarkStart w:id="753" w:name="_Toc2500"/>
      <w:bookmarkStart w:id="754" w:name="_Toc23790"/>
      <w:bookmarkStart w:id="755" w:name="_Toc22423"/>
      <w:bookmarkStart w:id="756" w:name="_Toc9933"/>
      <w:bookmarkStart w:id="757" w:name="_Toc3631"/>
      <w:bookmarkStart w:id="758" w:name="_Toc13133209"/>
      <w:bookmarkStart w:id="759" w:name="_Toc27062"/>
      <w:bookmarkStart w:id="760" w:name="_Toc9607698"/>
      <w:bookmarkStart w:id="761" w:name="_Toc19929"/>
      <w:bookmarkStart w:id="762" w:name="_Toc18895"/>
      <w:bookmarkStart w:id="763" w:name="_Toc8319"/>
      <w:r>
        <w:rPr>
          <w:rFonts w:hint="eastAsia"/>
          <w:lang w:val="en-US" w:eastAsia="zh-CN"/>
        </w:rPr>
        <w:t>5.14</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5.14</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hAnsi="Arial" w:eastAsia="MS Mincho" w:cs="Arial"/>
          <w:lang w:eastAsia="ja-JP"/>
        </w:rPr>
        <w:t xml:space="preserve"> </w:t>
      </w:r>
      <w:r>
        <w:rPr>
          <w:rFonts w:ascii="Arial" w:hAnsi="Arial" w:cs="Arial"/>
          <w:lang w:val="en-US" w:eastAsia="zh-CN"/>
        </w:rPr>
        <w:t>n5-n77 with 2 ULs in n77 having a spectrum restriction of 600MHz separation.</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5.14</w:t>
      </w:r>
      <w:r>
        <w:rPr>
          <w:rFonts w:ascii="Arial" w:hAnsi="Arial" w:cs="Arial"/>
          <w:b/>
          <w:lang w:eastAsia="zh-CN"/>
        </w:rPr>
        <w:t>.2.2-1: IMD analysis</w:t>
      </w:r>
    </w:p>
    <w:tbl>
      <w:tblPr>
        <w:tblStyle w:val="89"/>
        <w:tblW w:w="5104" w:type="pct"/>
        <w:tblInd w:w="5" w:type="dxa"/>
        <w:tblLayout w:type="fixed"/>
        <w:tblCellMar>
          <w:top w:w="0" w:type="dxa"/>
          <w:left w:w="108" w:type="dxa"/>
          <w:bottom w:w="0" w:type="dxa"/>
          <w:right w:w="108" w:type="dxa"/>
        </w:tblCellMar>
      </w:tblPr>
      <w:tblGrid>
        <w:gridCol w:w="1830"/>
        <w:gridCol w:w="1278"/>
        <w:gridCol w:w="1418"/>
        <w:gridCol w:w="1421"/>
        <w:gridCol w:w="1418"/>
        <w:gridCol w:w="1418"/>
        <w:gridCol w:w="1278"/>
      </w:tblGrid>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fy_high-Ch</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|fy_high-Ch + fx_high|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12500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2700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4800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16700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+ 2*fy_high-Ch|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13200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+ 2*fy_high-Ch|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16800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20800</w:t>
            </w:r>
          </w:p>
        </w:tc>
      </w:tr>
    </w:tbl>
    <w:p>
      <w:pPr>
        <w:rPr>
          <w:rFonts w:asciiTheme="minorHAnsi" w:hAnsiTheme="minorHAnsi" w:eastAsiaTheme="minorHAnsi" w:cstheme="minorBidi"/>
          <w:sz w:val="22"/>
          <w:szCs w:val="22"/>
          <w:lang w:eastAsia="en-US"/>
        </w:rPr>
      </w:pPr>
    </w:p>
    <w:p>
      <w:pPr>
        <w:rPr>
          <w:rFonts w:ascii="Arial" w:hAnsi="Arial" w:cs="Arial"/>
        </w:rPr>
      </w:pPr>
      <w:r>
        <w:rPr>
          <w:rFonts w:ascii="Arial" w:hAnsi="Arial" w:cs="Arial"/>
        </w:rPr>
        <w:t xml:space="preserve">Based on the table </w:t>
      </w:r>
      <w:r>
        <w:rPr>
          <w:rFonts w:hint="eastAsia" w:ascii="Arial" w:hAnsi="Arial" w:eastAsia="宋体" w:cs="Arial"/>
          <w:lang w:eastAsia="zh-CN"/>
        </w:rPr>
        <w:t>5.14</w:t>
      </w:r>
      <w:r>
        <w:rPr>
          <w:rFonts w:ascii="Arial" w:hAnsi="Arial" w:cs="Arial"/>
        </w:rPr>
        <w:t>.2.2-1, there is 4</w:t>
      </w:r>
      <w:r>
        <w:rPr>
          <w:rFonts w:ascii="Arial" w:hAnsi="Arial" w:cs="Arial"/>
          <w:vertAlign w:val="superscript"/>
        </w:rPr>
        <w:t>th</w:t>
      </w:r>
      <w:r>
        <w:rPr>
          <w:rFonts w:ascii="Arial" w:hAnsi="Arial" w:cs="Arial"/>
        </w:rPr>
        <w:t xml:space="preserve">. order intermodulation products of n77 that fall inside the RX band of n5. </w:t>
      </w:r>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5.14</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hAnsi="Arial" w:eastAsia="MS Mincho" w:cs="Arial"/>
          <w:lang w:eastAsia="ja-JP"/>
        </w:rPr>
        <w:t xml:space="preserve"> the protected bands required for the </w:t>
      </w:r>
      <w:r>
        <w:rPr>
          <w:rFonts w:ascii="Arial" w:hAnsi="Arial" w:cs="Arial"/>
          <w:lang w:val="en-US" w:eastAsia="zh-CN"/>
        </w:rPr>
        <w:t>2UL bands CA</w:t>
      </w:r>
      <w:r>
        <w:rPr>
          <w:rFonts w:ascii="Arial" w:hAnsi="Arial" w:eastAsia="MS Mincho"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pPr>
        <w:rPr>
          <w:rFonts w:eastAsia="MS Mincho"/>
          <w:lang w:eastAsia="ja-JP"/>
        </w:rPr>
      </w:pP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5-n77</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lang w:val="en-US" w:eastAsia="zh-CN"/>
              </w:rPr>
            </w:pPr>
            <w:r>
              <w:t>E-UTRA Band 1, 2, 3, 4, 8, 11, 12, 13, 14, 17, 18, 19, 21, 25, 26, 28, 29, 30, 34, 40, 65, 66, 70, 71, 74, 103</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rPr>
            </w:pPr>
            <w:r>
              <w:t>E-UTRA Band 41</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2</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Frequency range</w:t>
            </w:r>
          </w:p>
        </w:tc>
        <w:tc>
          <w:tcPr>
            <w:tcW w:w="851" w:type="dxa"/>
            <w:tcBorders>
              <w:top w:val="nil"/>
              <w:left w:val="nil"/>
              <w:bottom w:val="single" w:color="auto" w:sz="4" w:space="0"/>
              <w:right w:val="single" w:color="auto" w:sz="4" w:space="0"/>
            </w:tcBorders>
          </w:tcPr>
          <w:p>
            <w:pPr>
              <w:keepNext/>
              <w:keepLines/>
              <w:spacing w:after="0"/>
              <w:jc w:val="right"/>
            </w:pPr>
            <w:r>
              <w:rPr>
                <w:lang w:eastAsia="zh-CN"/>
              </w:rPr>
              <w:t>1884.5</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1915.7</w:t>
            </w:r>
          </w:p>
        </w:tc>
        <w:tc>
          <w:tcPr>
            <w:tcW w:w="1067" w:type="dxa"/>
            <w:tcBorders>
              <w:top w:val="nil"/>
              <w:left w:val="nil"/>
              <w:bottom w:val="single" w:color="auto" w:sz="4" w:space="0"/>
              <w:right w:val="single" w:color="auto" w:sz="4" w:space="0"/>
            </w:tcBorders>
          </w:tcPr>
          <w:p>
            <w:pPr>
              <w:keepNext/>
              <w:keepLines/>
              <w:spacing w:after="0"/>
              <w:jc w:val="center"/>
            </w:pPr>
            <w:r>
              <w:t>-41</w:t>
            </w:r>
          </w:p>
        </w:tc>
        <w:tc>
          <w:tcPr>
            <w:tcW w:w="928" w:type="dxa"/>
            <w:tcBorders>
              <w:top w:val="nil"/>
              <w:left w:val="nil"/>
              <w:bottom w:val="single" w:color="auto" w:sz="4" w:space="0"/>
              <w:right w:val="single" w:color="auto" w:sz="4" w:space="0"/>
            </w:tcBorders>
          </w:tcPr>
          <w:p>
            <w:pPr>
              <w:keepNext/>
              <w:keepLines/>
              <w:spacing w:after="0"/>
              <w:jc w:val="center"/>
            </w:pPr>
            <w:r>
              <w:t>0.3</w:t>
            </w:r>
          </w:p>
        </w:tc>
        <w:tc>
          <w:tcPr>
            <w:tcW w:w="871" w:type="dxa"/>
            <w:tcBorders>
              <w:top w:val="nil"/>
              <w:left w:val="nil"/>
              <w:bottom w:val="single" w:color="auto" w:sz="4" w:space="0"/>
              <w:right w:val="single" w:color="auto" w:sz="4" w:space="0"/>
            </w:tcBorders>
          </w:tcPr>
          <w:p>
            <w:pPr>
              <w:keepNext/>
              <w:keepLines/>
              <w:spacing w:after="0"/>
              <w:jc w:val="center"/>
            </w:pPr>
            <w:r>
              <w:t>3</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pPr>
            <w:r>
              <w:rPr>
                <w:rFonts w:eastAsia="宋体"/>
              </w:rPr>
              <w:t>NOTE 3:</w:t>
            </w:r>
            <w:r>
              <w:rPr>
                <w:rFonts w:eastAsia="宋体"/>
              </w:rPr>
              <w:tab/>
            </w:r>
            <w:r>
              <w:rPr>
                <w:rFonts w:eastAsia="宋体"/>
              </w:rPr>
              <w:t>Applicable when co-existence with PHS system operating in 1884.5 -1915.7 MHz</w:t>
            </w:r>
          </w:p>
        </w:tc>
      </w:tr>
    </w:tbl>
    <w:p>
      <w:pPr>
        <w:pStyle w:val="128"/>
        <w:rPr>
          <w:rFonts w:asciiTheme="minorHAnsi" w:hAnsiTheme="minorHAnsi" w:cstheme="minorBidi"/>
          <w:i w:val="0"/>
          <w:iCs/>
          <w:color w:val="auto"/>
          <w:sz w:val="22"/>
          <w:szCs w:val="22"/>
          <w:lang w:eastAsia="zh-CN"/>
        </w:rPr>
      </w:pPr>
    </w:p>
    <w:p>
      <w:pPr>
        <w:pStyle w:val="6"/>
        <w:tabs>
          <w:tab w:val="left" w:pos="0"/>
          <w:tab w:val="left" w:pos="420"/>
          <w:tab w:val="left" w:pos="864"/>
        </w:tabs>
        <w:ind w:left="0" w:firstLine="0"/>
        <w:rPr>
          <w:lang w:val="en-US" w:eastAsia="zh-CN"/>
        </w:rPr>
      </w:pPr>
      <w:bookmarkStart w:id="764" w:name="OLE_LINK69"/>
      <w:bookmarkStart w:id="765" w:name="_Toc24059"/>
      <w:bookmarkStart w:id="766" w:name="_Toc10165"/>
      <w:bookmarkStart w:id="767" w:name="_Toc26445"/>
      <w:bookmarkStart w:id="768" w:name="_Toc8419"/>
      <w:bookmarkStart w:id="769" w:name="_Toc18279"/>
      <w:bookmarkStart w:id="770" w:name="_Toc20825"/>
      <w:bookmarkStart w:id="771" w:name="_Toc14909"/>
      <w:bookmarkStart w:id="772" w:name="_Toc30765"/>
      <w:bookmarkStart w:id="773" w:name="_Toc21272"/>
      <w:bookmarkStart w:id="774" w:name="_Toc13133210"/>
      <w:bookmarkStart w:id="775" w:name="_Toc9607699"/>
      <w:bookmarkStart w:id="776" w:name="_Toc15688"/>
      <w:bookmarkStart w:id="777" w:name="_Toc523930202"/>
      <w:bookmarkStart w:id="778" w:name="_Toc10666"/>
      <w:bookmarkStart w:id="779" w:name="_Toc32253"/>
      <w:r>
        <w:rPr>
          <w:rFonts w:hint="eastAsia"/>
          <w:lang w:val="en-US" w:eastAsia="zh-CN"/>
        </w:rPr>
        <w:t>5.14</w:t>
      </w:r>
      <w:r>
        <w:rPr>
          <w:lang w:eastAsia="zh-CN"/>
        </w:rPr>
        <w:t>.</w:t>
      </w:r>
      <w:r>
        <w:rPr>
          <w:lang w:val="en-US" w:eastAsia="zh-CN"/>
        </w:rPr>
        <w:t>2</w:t>
      </w:r>
      <w:r>
        <w:rPr>
          <w:lang w:eastAsia="zh-CN"/>
        </w:rPr>
        <w:t>.</w:t>
      </w:r>
      <w:r>
        <w:rPr>
          <w:lang w:val="en-US" w:eastAsia="zh-CN"/>
        </w:rPr>
        <w:t>3</w:t>
      </w:r>
      <w:bookmarkEnd w:id="764"/>
      <w:r>
        <w:rPr>
          <w:lang w:val="en-US" w:eastAsia="zh-CN"/>
        </w:rPr>
        <w:tab/>
      </w:r>
      <w:r>
        <w:rPr>
          <w:lang w:val="en-US" w:eastAsia="zh-CN"/>
        </w:rPr>
        <w:tab/>
      </w:r>
      <w:r>
        <w:rPr>
          <w:lang w:val="en-US" w:eastAsia="zh-CN"/>
        </w:rPr>
        <w:t>REFSENS requirements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pPr>
        <w:jc w:val="both"/>
        <w:rPr>
          <w:rFonts w:ascii="Arial" w:hAnsi="Arial" w:cs="Arial"/>
        </w:rPr>
      </w:pPr>
      <w:r>
        <w:rPr>
          <w:rFonts w:ascii="Arial" w:hAnsi="Arial" w:cs="Arial"/>
        </w:rPr>
        <w:t xml:space="preserve">Table </w:t>
      </w:r>
      <w:r>
        <w:rPr>
          <w:rFonts w:hint="eastAsia" w:ascii="Arial" w:hAnsi="Arial" w:eastAsia="宋体" w:cs="Arial"/>
          <w:lang w:eastAsia="zh-CN"/>
        </w:rPr>
        <w:t>5.14</w:t>
      </w:r>
      <w:r>
        <w:rPr>
          <w:rFonts w:ascii="Arial" w:hAnsi="Arial" w:cs="Arial"/>
        </w:rPr>
        <w:t>.2.3-1 lists the MSD required due to the 4</w:t>
      </w:r>
      <w:r>
        <w:rPr>
          <w:rFonts w:ascii="Arial" w:hAnsi="Arial" w:cs="Arial"/>
          <w:vertAlign w:val="superscript"/>
        </w:rPr>
        <w:t>th</w:t>
      </w:r>
      <w:r>
        <w:rPr>
          <w:rFonts w:ascii="Arial" w:hAnsi="Arial" w:cs="Arial"/>
        </w:rPr>
        <w:t>. IMD for the dual uplink configuration. The MSD value is taken from R4-2217804.</w:t>
      </w:r>
    </w:p>
    <w:p>
      <w:pPr>
        <w:pStyle w:val="112"/>
        <w:rPr>
          <w:lang w:val="en-US"/>
        </w:rPr>
      </w:pPr>
      <w:r>
        <w:rPr>
          <w:lang w:val="en-US"/>
        </w:rPr>
        <w:t xml:space="preserve">Table </w:t>
      </w:r>
      <w:r>
        <w:rPr>
          <w:rFonts w:hint="eastAsia" w:eastAsia="宋体"/>
          <w:lang w:val="en-US" w:eastAsia="zh-CN"/>
        </w:rPr>
        <w:t>5.14</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pStyle w:val="103"/>
            </w:pPr>
            <w:r>
              <w:rPr>
                <w:rFonts w:cs="Arial"/>
                <w:color w:val="000000"/>
                <w:szCs w:val="18"/>
                <w:lang w:eastAsia="ja-JP"/>
              </w:rPr>
              <w:t>NR CA band combination</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rPr>
                <w:lang w:eastAsia="zh-CN"/>
              </w:rPr>
              <w:t>NR</w:t>
            </w:r>
            <w:r>
              <w:t xml:space="preserve"> band</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93"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1096"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96" w:type="dxa"/>
            <w:vMerge w:val="restart"/>
            <w:tcBorders>
              <w:top w:val="single" w:color="auto" w:sz="4" w:space="0"/>
              <w:left w:val="single" w:color="auto" w:sz="4" w:space="0"/>
              <w:bottom w:val="nil"/>
              <w:right w:val="single" w:color="auto" w:sz="4" w:space="0"/>
            </w:tcBorders>
            <w:vAlign w:val="center"/>
          </w:tcPr>
          <w:p>
            <w:pPr>
              <w:pStyle w:val="104"/>
            </w:pPr>
            <w:r>
              <w:rPr>
                <w:rFonts w:hint="eastAsia"/>
                <w:lang w:val="en-US" w:eastAsia="zh-CN"/>
              </w:rPr>
              <w:t>CA</w:t>
            </w:r>
            <w:r>
              <w:t>_</w:t>
            </w:r>
            <w:r>
              <w:rPr>
                <w:rFonts w:hint="eastAsia"/>
                <w:lang w:val="en-US" w:eastAsia="zh-CN"/>
              </w:rPr>
              <w:t>n</w:t>
            </w:r>
            <w:r>
              <w:rPr>
                <w:lang w:val="en-US" w:eastAsia="zh-CN"/>
              </w:rPr>
              <w:t>5</w:t>
            </w:r>
            <w:r>
              <w:t>-</w:t>
            </w:r>
            <w:r>
              <w:rPr>
                <w:rFonts w:hint="eastAsia"/>
                <w:lang w:eastAsia="zh-CN"/>
              </w:rPr>
              <w:t>n</w:t>
            </w:r>
            <w:r>
              <w:rPr>
                <w:lang w:eastAsia="zh-CN"/>
              </w:rPr>
              <w:t>77</w:t>
            </w:r>
            <w:r>
              <w:rPr>
                <w:vertAlign w:val="superscript"/>
                <w:lang w:eastAsia="zh-CN"/>
              </w:rPr>
              <w:t>13</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lang w:val="en-US" w:eastAsia="zh-CN"/>
              </w:rPr>
              <w:t>n5</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N/A</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5</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880</w:t>
            </w:r>
          </w:p>
        </w:tc>
        <w:tc>
          <w:tcPr>
            <w:tcW w:w="911"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8.6</w:t>
            </w:r>
          </w:p>
        </w:tc>
        <w:tc>
          <w:tcPr>
            <w:tcW w:w="830"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FDD</w:t>
            </w:r>
          </w:p>
        </w:tc>
        <w:tc>
          <w:tcPr>
            <w:tcW w:w="1095" w:type="dxa"/>
            <w:tcBorders>
              <w:top w:val="single" w:color="auto" w:sz="4" w:space="0"/>
              <w:left w:val="single" w:color="auto" w:sz="4" w:space="0"/>
              <w:bottom w:val="single" w:color="auto" w:sz="4" w:space="0"/>
              <w:right w:val="single" w:color="auto" w:sz="4" w:space="0"/>
            </w:tcBorders>
          </w:tcPr>
          <w:p>
            <w:pPr>
              <w:pStyle w:val="104"/>
              <w:rPr>
                <w:lang w:eastAsia="zh-CN"/>
              </w:rPr>
            </w:pPr>
            <w:r>
              <w:rPr>
                <w:rFonts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vMerge w:val="continue"/>
            <w:tcBorders>
              <w:top w:val="nil"/>
              <w:left w:val="single" w:color="auto" w:sz="4" w:space="0"/>
              <w:bottom w:val="nil"/>
              <w:right w:val="single" w:color="auto" w:sz="4" w:space="0"/>
            </w:tcBorders>
            <w:vAlign w:val="center"/>
          </w:tcPr>
          <w:p>
            <w:pPr>
              <w:pStyle w:val="104"/>
            </w:pPr>
          </w:p>
        </w:tc>
        <w:tc>
          <w:tcPr>
            <w:tcW w:w="1134" w:type="dxa"/>
            <w:tcBorders>
              <w:top w:val="single" w:color="auto" w:sz="4" w:space="0"/>
              <w:left w:val="single" w:color="auto" w:sz="4" w:space="0"/>
              <w:bottom w:val="nil"/>
              <w:right w:val="single" w:color="auto" w:sz="4" w:space="0"/>
            </w:tcBorders>
            <w:vAlign w:val="center"/>
          </w:tcPr>
          <w:p>
            <w:pPr>
              <w:pStyle w:val="104"/>
              <w:rPr>
                <w:lang w:eastAsia="zh-CN"/>
              </w:rPr>
            </w:pPr>
            <w:r>
              <w:rPr>
                <w:lang w:eastAsia="zh-CN"/>
              </w:rPr>
              <w:t>n77</w:t>
            </w:r>
            <w:r>
              <w:rPr>
                <w:vertAlign w:val="superscript"/>
                <w:lang w:eastAsia="zh-CN"/>
              </w:rPr>
              <w:t>12</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3410</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3410</w:t>
            </w:r>
          </w:p>
        </w:tc>
        <w:tc>
          <w:tcPr>
            <w:tcW w:w="911"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N/A</w:t>
            </w:r>
          </w:p>
        </w:tc>
        <w:tc>
          <w:tcPr>
            <w:tcW w:w="830" w:type="dxa"/>
            <w:tcBorders>
              <w:top w:val="single" w:color="auto" w:sz="4" w:space="0"/>
              <w:left w:val="single" w:color="auto" w:sz="4" w:space="0"/>
              <w:bottom w:val="nil"/>
              <w:right w:val="single" w:color="auto" w:sz="4" w:space="0"/>
            </w:tcBorders>
            <w:vAlign w:val="center"/>
          </w:tcPr>
          <w:p>
            <w:pPr>
              <w:pStyle w:val="104"/>
              <w:rPr>
                <w:lang w:eastAsia="zh-CN"/>
              </w:rPr>
            </w:pPr>
            <w:r>
              <w:rPr>
                <w:rFonts w:cs="Arial"/>
                <w:color w:val="000000"/>
                <w:szCs w:val="18"/>
              </w:rPr>
              <w:t>TDD</w:t>
            </w:r>
          </w:p>
        </w:tc>
        <w:tc>
          <w:tcPr>
            <w:tcW w:w="1095" w:type="dxa"/>
            <w:tcBorders>
              <w:top w:val="single" w:color="auto" w:sz="4" w:space="0"/>
              <w:left w:val="single" w:color="auto" w:sz="4" w:space="0"/>
              <w:bottom w:val="nil"/>
              <w:right w:val="single" w:color="auto" w:sz="4" w:space="0"/>
            </w:tcBorders>
          </w:tcPr>
          <w:p>
            <w:pPr>
              <w:pStyle w:val="104"/>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single" w:color="auto" w:sz="4" w:space="0"/>
              <w:right w:val="single" w:color="auto" w:sz="4" w:space="0"/>
            </w:tcBorders>
            <w:vAlign w:val="center"/>
          </w:tcPr>
          <w:p>
            <w:pPr>
              <w:pStyle w:val="104"/>
            </w:pPr>
          </w:p>
        </w:tc>
        <w:tc>
          <w:tcPr>
            <w:tcW w:w="1134" w:type="dxa"/>
            <w:tcBorders>
              <w:top w:val="nil"/>
              <w:left w:val="single" w:color="auto" w:sz="4" w:space="0"/>
              <w:bottom w:val="single" w:color="auto" w:sz="4" w:space="0"/>
              <w:right w:val="single" w:color="auto" w:sz="4" w:space="0"/>
            </w:tcBorders>
            <w:vAlign w:val="center"/>
          </w:tcPr>
          <w:p>
            <w:pPr>
              <w:pStyle w:val="104"/>
              <w:rPr>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hint="eastAsia" w:eastAsia="PMingLiU" w:cs="Arial"/>
                <w:color w:val="000000"/>
                <w:szCs w:val="18"/>
                <w:lang w:eastAsia="zh-TW"/>
              </w:rPr>
              <w:t>3</w:t>
            </w:r>
            <w:r>
              <w:rPr>
                <w:rFonts w:eastAsia="PMingLiU" w:cs="Arial"/>
                <w:color w:val="000000"/>
                <w:szCs w:val="18"/>
                <w:lang w:eastAsia="zh-TW"/>
              </w:rPr>
              <w:t>850</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hint="eastAsia" w:eastAsia="PMingLiU" w:cs="Arial"/>
                <w:color w:val="000000"/>
                <w:szCs w:val="18"/>
                <w:lang w:eastAsia="zh-TW"/>
              </w:rPr>
              <w:t>3</w:t>
            </w:r>
            <w:r>
              <w:rPr>
                <w:rFonts w:eastAsia="PMingLiU" w:cs="Arial"/>
                <w:color w:val="000000"/>
                <w:szCs w:val="18"/>
                <w:lang w:eastAsia="zh-TW"/>
              </w:rPr>
              <w:t>850</w:t>
            </w:r>
          </w:p>
        </w:tc>
        <w:tc>
          <w:tcPr>
            <w:tcW w:w="911" w:type="dxa"/>
            <w:tcBorders>
              <w:top w:val="nil"/>
              <w:left w:val="single" w:color="auto" w:sz="4" w:space="0"/>
              <w:bottom w:val="single" w:color="auto" w:sz="4" w:space="0"/>
              <w:right w:val="single" w:color="auto" w:sz="4" w:space="0"/>
            </w:tcBorders>
            <w:vAlign w:val="center"/>
          </w:tcPr>
          <w:p>
            <w:pPr>
              <w:pStyle w:val="104"/>
              <w:rPr>
                <w:rFonts w:cs="Arial"/>
                <w:lang w:eastAsia="ko-KR"/>
              </w:rPr>
            </w:pPr>
          </w:p>
        </w:tc>
        <w:tc>
          <w:tcPr>
            <w:tcW w:w="830" w:type="dxa"/>
            <w:tcBorders>
              <w:top w:val="nil"/>
              <w:left w:val="single" w:color="auto" w:sz="4" w:space="0"/>
              <w:bottom w:val="single" w:color="auto" w:sz="4" w:space="0"/>
              <w:right w:val="single" w:color="auto" w:sz="4" w:space="0"/>
            </w:tcBorders>
            <w:vAlign w:val="center"/>
          </w:tcPr>
          <w:p>
            <w:pPr>
              <w:pStyle w:val="104"/>
              <w:rPr>
                <w:rFonts w:cs="Arial"/>
                <w:lang w:eastAsia="ko-KR"/>
              </w:rPr>
            </w:pPr>
          </w:p>
        </w:tc>
        <w:tc>
          <w:tcPr>
            <w:tcW w:w="1095" w:type="dxa"/>
            <w:tcBorders>
              <w:top w:val="nil"/>
              <w:left w:val="single" w:color="auto" w:sz="4" w:space="0"/>
              <w:bottom w:val="single" w:color="auto" w:sz="4" w:space="0"/>
              <w:right w:val="single" w:color="auto" w:sz="4" w:space="0"/>
            </w:tcBorders>
          </w:tcPr>
          <w:p>
            <w:pPr>
              <w:pStyle w:val="104"/>
              <w:rPr>
                <w:rFonts w:cs="Arial"/>
                <w:lang w:eastAsia="ko-KR"/>
              </w:rPr>
            </w:pPr>
          </w:p>
        </w:tc>
      </w:tr>
    </w:tbl>
    <w:p>
      <w:pPr>
        <w:pStyle w:val="117"/>
      </w:pPr>
      <w:r>
        <w:t>NOTE 12:</w:t>
      </w:r>
      <w:r>
        <w:tab/>
      </w:r>
      <w:r>
        <w:t>This band supports intra-band non-contiguous uplink configuration</w:t>
      </w:r>
    </w:p>
    <w:p>
      <w:pPr>
        <w:pStyle w:val="117"/>
      </w:pPr>
      <w:r>
        <w:t>NOTE 13:</w:t>
      </w:r>
      <w:r>
        <w:tab/>
      </w:r>
      <w:r>
        <w:rPr>
          <w:rFonts w:ascii="Segoe UI" w:hAnsi="Segoe UI" w:cs="Segoe UI"/>
          <w:color w:val="242424"/>
          <w:sz w:val="20"/>
        </w:rPr>
        <w:t>For a UE which supports this band combination only when the Band n77 frequency range restriction defined in NOTE 12 of Table 5.2-1 applies, the MSD test point(s) cannot be verified for the band combination and the test point(s) can be skipped</w:t>
      </w:r>
    </w:p>
    <w:p>
      <w:pPr>
        <w:pStyle w:val="117"/>
      </w:pPr>
    </w:p>
    <w:p/>
    <w:p>
      <w:pPr>
        <w:pStyle w:val="4"/>
        <w:rPr>
          <w:lang w:val="en-US" w:eastAsia="zh-CN"/>
        </w:rPr>
      </w:pPr>
      <w:bookmarkStart w:id="780" w:name="_Toc24504"/>
      <w:bookmarkStart w:id="781" w:name="_Toc27633"/>
      <w:r>
        <w:rPr>
          <w:rFonts w:hint="eastAsia"/>
          <w:lang w:val="en-US" w:eastAsia="zh-CN"/>
        </w:rPr>
        <w:t>5.15</w:t>
      </w:r>
      <w:r>
        <w:rPr>
          <w:lang w:val="en-US" w:eastAsia="zh-CN"/>
        </w:rPr>
        <w:tab/>
      </w:r>
      <w:r>
        <w:rPr>
          <w:lang w:val="en-US" w:eastAsia="zh-CN"/>
        </w:rPr>
        <w:tab/>
      </w:r>
      <w:r>
        <w:rPr>
          <w:lang w:val="en-US" w:eastAsia="zh-CN"/>
        </w:rPr>
        <w:t>CA_n7-n77</w:t>
      </w:r>
      <w:bookmarkEnd w:id="780"/>
      <w:bookmarkEnd w:id="781"/>
    </w:p>
    <w:p>
      <w:pPr>
        <w:pStyle w:val="5"/>
        <w:rPr>
          <w:lang w:val="en-US"/>
        </w:rPr>
      </w:pPr>
      <w:bookmarkStart w:id="782" w:name="_Toc23396"/>
      <w:bookmarkStart w:id="783" w:name="_Toc1799"/>
      <w:r>
        <w:rPr>
          <w:rFonts w:hint="eastAsia"/>
          <w:lang w:val="en-US" w:eastAsia="zh-CN"/>
        </w:rPr>
        <w:t>5.15</w:t>
      </w:r>
      <w:r>
        <w:rPr>
          <w:lang w:val="en-US"/>
        </w:rPr>
        <w:t>.</w:t>
      </w:r>
      <w:r>
        <w:rPr>
          <w:lang w:val="en-US" w:eastAsia="zh-CN"/>
        </w:rPr>
        <w:t>1</w:t>
      </w:r>
      <w:r>
        <w:rPr>
          <w:lang w:val="en-US"/>
        </w:rPr>
        <w:tab/>
      </w:r>
      <w:r>
        <w:rPr>
          <w:rFonts w:cs="Arial"/>
          <w:szCs w:val="28"/>
          <w:lang w:val="en-US" w:eastAsia="zh-CN"/>
        </w:rPr>
        <w:t>Common for 1 band UL and 2 bands UL CA</w:t>
      </w:r>
      <w:bookmarkEnd w:id="782"/>
      <w:bookmarkEnd w:id="783"/>
    </w:p>
    <w:p>
      <w:pPr>
        <w:pStyle w:val="6"/>
        <w:spacing w:before="180"/>
        <w:rPr>
          <w:lang w:val="en-US" w:eastAsia="ja-JP"/>
        </w:rPr>
      </w:pPr>
      <w:bookmarkStart w:id="784" w:name="_Toc14915"/>
      <w:bookmarkStart w:id="785" w:name="_Toc5809"/>
      <w:r>
        <w:rPr>
          <w:rFonts w:hint="eastAsia"/>
          <w:lang w:eastAsia="zh-CN"/>
        </w:rPr>
        <w:t>5.15</w:t>
      </w:r>
      <w:r>
        <w:rPr>
          <w:lang w:eastAsia="zh-CN"/>
        </w:rPr>
        <w:t>.1.1 Operating bands for CA</w:t>
      </w:r>
      <w:bookmarkEnd w:id="784"/>
      <w:bookmarkEnd w:id="785"/>
    </w:p>
    <w:p>
      <w:pPr>
        <w:pStyle w:val="112"/>
        <w:rPr>
          <w:lang w:eastAsia="ja-JP"/>
        </w:rPr>
      </w:pPr>
      <w:r>
        <w:t xml:space="preserve">Table </w:t>
      </w:r>
      <w:r>
        <w:rPr>
          <w:rFonts w:hint="eastAsia"/>
          <w:lang w:eastAsia="zh-CN"/>
        </w:rPr>
        <w:t>5.15</w:t>
      </w:r>
      <w:r>
        <w:rPr>
          <w:lang w:eastAsia="zh-CN"/>
        </w:rPr>
        <w:t>.1.1</w:t>
      </w:r>
      <w:r>
        <w:t>-1: CA band combination of band n7+n77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2500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2570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2620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pPr>
        <w:pStyle w:val="6"/>
        <w:spacing w:before="180"/>
        <w:rPr>
          <w:lang w:val="en-US" w:eastAsia="ja-JP"/>
        </w:rPr>
      </w:pPr>
      <w:bookmarkStart w:id="786" w:name="_Toc5130"/>
      <w:bookmarkStart w:id="787" w:name="_Toc966"/>
      <w:r>
        <w:rPr>
          <w:rFonts w:hint="eastAsia"/>
          <w:lang w:val="en-US" w:eastAsia="zh-CN"/>
        </w:rPr>
        <w:t>5.15</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786"/>
      <w:bookmarkEnd w:id="787"/>
    </w:p>
    <w:p>
      <w:pPr>
        <w:pStyle w:val="112"/>
        <w:rPr>
          <w:sz w:val="16"/>
          <w:lang w:eastAsia="zh-CN"/>
        </w:rPr>
      </w:pPr>
      <w:r>
        <w:rPr>
          <w:rFonts w:cs="Arial"/>
        </w:rPr>
        <w:t xml:space="preserve">Table </w:t>
      </w:r>
      <w:r>
        <w:rPr>
          <w:rFonts w:hint="eastAsia" w:cs="Arial"/>
          <w:lang w:val="en-US" w:eastAsia="zh-CN"/>
        </w:rPr>
        <w:t>5.15</w:t>
      </w:r>
      <w:r>
        <w:rPr>
          <w:rFonts w:cs="Arial"/>
          <w:lang w:eastAsia="zh-CN"/>
        </w:rPr>
        <w:t>.1</w:t>
      </w:r>
      <w:r>
        <w:rPr>
          <w:rFonts w:cs="Arial"/>
        </w:rPr>
        <w:t>.</w:t>
      </w:r>
      <w:r>
        <w:rPr>
          <w:rFonts w:cs="Arial"/>
          <w:lang w:eastAsia="zh-CN"/>
        </w:rPr>
        <w:t>2</w:t>
      </w:r>
      <w:r>
        <w:rPr>
          <w:rFonts w:cs="Arial"/>
        </w:rPr>
        <w:t>-1</w:t>
      </w:r>
      <w:r>
        <w:t>: Supported bandwidths per CA band combination of band n7+n77</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CA_n7(2A)-n77(3A)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CA_n77(2A)</w:t>
            </w:r>
          </w:p>
          <w:p>
            <w:pPr>
              <w:spacing w:after="0"/>
              <w:rPr>
                <w:rFonts w:ascii="Arial" w:hAnsi="Arial" w:eastAsia="MS Mincho" w:cs="Arial"/>
                <w:bCs/>
                <w:sz w:val="18"/>
                <w:szCs w:val="18"/>
                <w:lang w:val="en-US"/>
              </w:rPr>
            </w:pPr>
            <w:r>
              <w:rPr>
                <w:rFonts w:ascii="Arial" w:hAnsi="Arial" w:eastAsia="MS Mincho" w:cs="Arial"/>
                <w:bCs/>
                <w:sz w:val="18"/>
                <w:szCs w:val="18"/>
                <w:lang w:val="en-US"/>
              </w:rPr>
              <w:t>CA_n7(2A)</w:t>
            </w:r>
          </w:p>
          <w:p>
            <w:pPr>
              <w:spacing w:after="0"/>
              <w:rPr>
                <w:rFonts w:ascii="Arial" w:hAnsi="Arial" w:eastAsia="MS Mincho" w:cs="Arial"/>
                <w:bCs/>
                <w:sz w:val="18"/>
                <w:szCs w:val="18"/>
                <w:lang w:val="en-US"/>
              </w:rPr>
            </w:pPr>
            <w:r>
              <w:rPr>
                <w:rFonts w:ascii="Arial" w:hAnsi="Arial" w:eastAsia="MS Mincho" w:cs="Arial"/>
                <w:bCs/>
                <w:sz w:val="18"/>
                <w:szCs w:val="18"/>
                <w:lang w:val="en-US"/>
              </w:rPr>
              <w:t>CA_n7A-n77A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CA_n7(2A) Bandwidth Combination Set 0 in Table 5.5A.2-1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788" w:name="_Toc8582"/>
      <w:bookmarkStart w:id="789" w:name="_Toc27056"/>
      <w:r>
        <w:rPr>
          <w:rFonts w:hint="eastAsia"/>
          <w:lang w:val="en-US" w:eastAsia="zh-CN"/>
        </w:rPr>
        <w:t>5.15</w:t>
      </w:r>
      <w:r>
        <w:rPr>
          <w:lang w:val="en-US" w:eastAsia="zh-CN"/>
        </w:rPr>
        <w:t>.1.3</w:t>
      </w:r>
      <w:r>
        <w:rPr>
          <w:lang w:val="en-US" w:eastAsia="zh-CN"/>
        </w:rPr>
        <w:tab/>
      </w:r>
      <w:r>
        <w:rPr>
          <w:lang w:val="en-US" w:eastAsia="zh-CN"/>
        </w:rPr>
        <w:t>Co-existence studies</w:t>
      </w:r>
      <w:bookmarkEnd w:id="788"/>
      <w:bookmarkEnd w:id="789"/>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5.15</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CA_n7-n77.</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5.15</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65"/>
        <w:gridCol w:w="667"/>
        <w:gridCol w:w="911"/>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2500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2570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2620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5000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5140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7710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10000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10280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12850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rPr>
          <w:lang w:val="en-US" w:eastAsia="zh-CN"/>
        </w:rPr>
      </w:pPr>
      <w:r>
        <w:rPr>
          <w:rFonts w:ascii="Arial" w:hAnsi="Arial" w:cs="Arial"/>
          <w:lang w:val="en-US" w:eastAsia="zh-CN"/>
        </w:rPr>
        <w:t>Based on above table, there is no UL harmonic interference</w:t>
      </w:r>
      <w:r>
        <w:rPr>
          <w:lang w:val="en-US" w:eastAsia="zh-CN"/>
        </w:rPr>
        <w:t>.</w:t>
      </w:r>
    </w:p>
    <w:p>
      <w:pPr>
        <w:rPr>
          <w:lang w:val="en-US" w:eastAsia="zh-CN"/>
        </w:rPr>
      </w:pPr>
    </w:p>
    <w:p>
      <w:pPr>
        <w:rPr>
          <w:lang w:val="en-US" w:eastAsia="zh-CN"/>
        </w:rPr>
      </w:pP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5.15</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7"/>
        <w:gridCol w:w="667"/>
        <w:gridCol w:w="913"/>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49"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2500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2570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2620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5240</w:t>
            </w:r>
          </w:p>
        </w:tc>
        <w:tc>
          <w:tcPr>
            <w:tcW w:w="34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7860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10480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13100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13450</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jc w:val="center"/>
        <w:rPr>
          <w:rFonts w:ascii="Arial" w:hAnsi="Arial" w:eastAsia="MS Mincho"/>
          <w:b/>
          <w:lang w:eastAsia="zh-CN"/>
        </w:rPr>
      </w:pPr>
    </w:p>
    <w:p>
      <w:pPr>
        <w:rPr>
          <w:rFonts w:ascii="Arial" w:hAnsi="Arial" w:cs="Arial"/>
          <w:lang w:val="en-US" w:eastAsia="zh-CN"/>
        </w:rPr>
      </w:pPr>
      <w:r>
        <w:rPr>
          <w:rFonts w:ascii="Arial" w:hAnsi="Arial" w:cs="Arial"/>
          <w:lang w:val="en-US" w:eastAsia="zh-CN"/>
        </w:rPr>
        <w:t>Based on above table, there is harmonic issue for CA_n7-n77 having the 3</w:t>
      </w:r>
      <w:r>
        <w:rPr>
          <w:rFonts w:ascii="Arial" w:hAnsi="Arial" w:cs="Arial"/>
          <w:vertAlign w:val="superscript"/>
          <w:lang w:val="en-US" w:eastAsia="zh-CN"/>
        </w:rPr>
        <w:t>rd</w:t>
      </w:r>
      <w:r>
        <w:rPr>
          <w:rFonts w:ascii="Arial" w:hAnsi="Arial" w:cs="Arial"/>
          <w:lang w:val="en-US" w:eastAsia="zh-CN"/>
        </w:rPr>
        <w:t xml:space="preserve"> UL harmonic of n7 fall inside the 2</w:t>
      </w:r>
      <w:r>
        <w:rPr>
          <w:rFonts w:ascii="Arial" w:hAnsi="Arial" w:cs="Arial"/>
          <w:vertAlign w:val="superscript"/>
          <w:lang w:val="en-US" w:eastAsia="zh-CN"/>
        </w:rPr>
        <w:t>nd</w:t>
      </w:r>
      <w:r>
        <w:rPr>
          <w:rFonts w:ascii="Arial" w:hAnsi="Arial" w:cs="Arial"/>
          <w:lang w:val="en-US" w:eastAsia="zh-CN"/>
        </w:rPr>
        <w:t xml:space="preserve"> harmonic DL of n77.</w:t>
      </w:r>
    </w:p>
    <w:p>
      <w:pPr>
        <w:rPr>
          <w:rFonts w:ascii="Arial" w:hAnsi="Arial" w:cs="Arial"/>
          <w:lang w:val="en-US" w:eastAsia="zh-CN"/>
        </w:rPr>
      </w:pPr>
      <w:r>
        <w:rPr>
          <w:rFonts w:ascii="Arial" w:hAnsi="Arial" w:cs="Arial"/>
          <w:lang w:val="en-US" w:eastAsia="zh-CN"/>
        </w:rPr>
        <w:t>Based on above table, there is harmonic issue for CA_n7-n77 having the 2</w:t>
      </w:r>
      <w:r>
        <w:rPr>
          <w:rFonts w:ascii="Arial" w:hAnsi="Arial" w:cs="Arial"/>
          <w:vertAlign w:val="superscript"/>
          <w:lang w:val="en-US" w:eastAsia="zh-CN"/>
        </w:rPr>
        <w:t>nd</w:t>
      </w:r>
      <w:r>
        <w:rPr>
          <w:rFonts w:ascii="Arial" w:hAnsi="Arial" w:cs="Arial"/>
          <w:lang w:val="en-US" w:eastAsia="zh-CN"/>
        </w:rPr>
        <w:t xml:space="preserve"> UL harmonic of n77 fall inside the 3</w:t>
      </w:r>
      <w:r>
        <w:rPr>
          <w:rFonts w:ascii="Arial" w:hAnsi="Arial" w:cs="Arial"/>
          <w:vertAlign w:val="superscript"/>
          <w:lang w:val="en-US" w:eastAsia="zh-CN"/>
        </w:rPr>
        <w:t>rd</w:t>
      </w:r>
      <w:r>
        <w:rPr>
          <w:rFonts w:ascii="Arial" w:hAnsi="Arial" w:cs="Arial"/>
          <w:lang w:val="en-US" w:eastAsia="zh-CN"/>
        </w:rPr>
        <w:t xml:space="preserve"> harmonic DL of n7.</w:t>
      </w:r>
    </w:p>
    <w:p>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pPr>
        <w:pStyle w:val="6"/>
        <w:spacing w:before="180"/>
        <w:rPr>
          <w:lang w:val="en-US" w:eastAsia="zh-CN"/>
        </w:rPr>
      </w:pPr>
      <w:bookmarkStart w:id="790" w:name="_Toc11614"/>
      <w:bookmarkStart w:id="791" w:name="_Toc11680"/>
      <w:r>
        <w:rPr>
          <w:rFonts w:hint="eastAsia"/>
          <w:lang w:val="en-US" w:eastAsia="zh-CN"/>
        </w:rPr>
        <w:t>5.15</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790"/>
      <w:bookmarkEnd w:id="791"/>
    </w:p>
    <w:p>
      <w:pPr>
        <w:rPr>
          <w:rFonts w:ascii="Arial" w:hAnsi="Arial" w:cs="Arial"/>
          <w:lang w:val="en-US" w:eastAsia="zh-CN"/>
        </w:rPr>
      </w:pPr>
      <w:r>
        <w:rPr>
          <w:rFonts w:ascii="Arial" w:hAnsi="Arial" w:cs="Arial"/>
        </w:rPr>
        <w:t xml:space="preserve">For CA_n7-n77,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rPr>
          <w:rFonts w:ascii="Arial" w:hAnsi="Arial" w:cs="Arial"/>
        </w:rPr>
        <w:t>. The values remain as captured below</w:t>
      </w:r>
      <w:r>
        <w:t>.</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5.15</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CA_n7-n77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5.15</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7</w:t>
            </w:r>
            <w:r>
              <w:rPr>
                <w:rFonts w:hint="eastAsia"/>
                <w:lang w:val="en-US" w:eastAsia="zh-CN"/>
              </w:rPr>
              <w:t>-n</w:t>
            </w:r>
            <w:r>
              <w:rPr>
                <w:lang w:val="en-US" w:eastAsia="zh-CN"/>
              </w:rPr>
              <w:t>77</w:t>
            </w:r>
          </w:p>
        </w:tc>
        <w:tc>
          <w:tcPr>
            <w:tcW w:w="2952" w:type="dxa"/>
          </w:tcPr>
          <w:p>
            <w:pPr>
              <w:pStyle w:val="104"/>
              <w:rPr>
                <w:lang w:eastAsia="zh-CN"/>
              </w:rPr>
            </w:pPr>
            <w:r>
              <w:rPr>
                <w:lang w:eastAsia="zh-CN"/>
              </w:rPr>
              <w:t>-</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792" w:name="_Toc19297"/>
      <w:bookmarkStart w:id="793" w:name="_Toc7347"/>
      <w:r>
        <w:rPr>
          <w:rFonts w:hint="eastAsia"/>
          <w:lang w:eastAsia="zh-CN"/>
        </w:rPr>
        <w:t>5.15</w:t>
      </w:r>
      <w:r>
        <w:t>.1.</w:t>
      </w:r>
      <w:r>
        <w:rPr>
          <w:rFonts w:eastAsia="Malgun Gothic"/>
          <w:lang w:eastAsia="ko-KR"/>
        </w:rPr>
        <w:t>5</w:t>
      </w:r>
      <w:r>
        <w:rPr>
          <w:rFonts w:ascii="Calibri" w:hAnsi="Calibri"/>
          <w:sz w:val="22"/>
          <w:szCs w:val="22"/>
          <w:lang w:eastAsia="sv-SE"/>
        </w:rPr>
        <w:tab/>
      </w:r>
      <w:r>
        <w:rPr>
          <w:lang w:eastAsia="zh-CN"/>
        </w:rPr>
        <w:t>REFSENs requirements</w:t>
      </w:r>
      <w:bookmarkEnd w:id="792"/>
      <w:bookmarkEnd w:id="793"/>
    </w:p>
    <w:p>
      <w:pPr>
        <w:rPr>
          <w:rFonts w:ascii="Arial" w:hAnsi="Arial" w:cs="Arial"/>
          <w:lang w:val="en-US" w:eastAsia="zh-CN"/>
        </w:rPr>
      </w:pPr>
      <w:r>
        <w:rPr>
          <w:rFonts w:ascii="Arial" w:hAnsi="Arial" w:cs="Arial"/>
          <w:lang w:val="en-US" w:eastAsia="zh-CN"/>
        </w:rPr>
        <w:t>There’s nothing new to adding n77(2A) to these requirements.</w:t>
      </w:r>
    </w:p>
    <w:p>
      <w:pPr>
        <w:pStyle w:val="6"/>
        <w:spacing w:before="180"/>
      </w:pPr>
      <w:bookmarkStart w:id="794" w:name="_Toc2821"/>
      <w:bookmarkStart w:id="795" w:name="_Toc20832"/>
      <w:r>
        <w:rPr>
          <w:rFonts w:hint="eastAsia"/>
          <w:lang w:eastAsia="zh-CN"/>
        </w:rPr>
        <w:t>5.15</w:t>
      </w:r>
      <w:r>
        <w:t>.1.6</w:t>
      </w:r>
      <w:r>
        <w:tab/>
      </w:r>
      <w:r>
        <w:t>OOB blocking exception requirements</w:t>
      </w:r>
      <w:bookmarkEnd w:id="794"/>
      <w:bookmarkEnd w:id="795"/>
    </w:p>
    <w:p>
      <w:pPr>
        <w:rPr>
          <w:rFonts w:ascii="Arial" w:hAnsi="Arial" w:cs="Arial"/>
          <w:lang w:val="en-US" w:eastAsia="zh-CN"/>
        </w:rPr>
      </w:pPr>
      <w:r>
        <w:rPr>
          <w:rFonts w:ascii="Arial" w:hAnsi="Arial" w:cs="Arial"/>
          <w:lang w:val="en-US" w:eastAsia="zh-CN"/>
        </w:rPr>
        <w:t>There’s nothing new to adding n77(2A) to these requirements.</w:t>
      </w:r>
    </w:p>
    <w:p>
      <w:pPr>
        <w:pStyle w:val="5"/>
        <w:tabs>
          <w:tab w:val="left" w:pos="0"/>
          <w:tab w:val="left" w:pos="420"/>
        </w:tabs>
        <w:rPr>
          <w:lang w:eastAsia="zh-CN"/>
        </w:rPr>
      </w:pPr>
      <w:bookmarkStart w:id="796" w:name="_Toc3513"/>
      <w:bookmarkStart w:id="797" w:name="_Toc27742"/>
      <w:r>
        <w:rPr>
          <w:rFonts w:hint="eastAsia"/>
          <w:lang w:val="en-US" w:eastAsia="zh-CN"/>
        </w:rPr>
        <w:t>5.15</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796"/>
      <w:bookmarkEnd w:id="797"/>
    </w:p>
    <w:p>
      <w:pPr>
        <w:pStyle w:val="6"/>
        <w:spacing w:before="180"/>
        <w:rPr>
          <w:rFonts w:cs="Arial"/>
          <w:lang w:val="en-US" w:eastAsia="zh-CN"/>
        </w:rPr>
      </w:pPr>
      <w:bookmarkStart w:id="798" w:name="_Toc26261"/>
      <w:bookmarkStart w:id="799" w:name="_Toc25182"/>
      <w:r>
        <w:rPr>
          <w:rFonts w:hint="eastAsia" w:cs="Arial"/>
          <w:lang w:val="en-US" w:eastAsia="zh-CN"/>
        </w:rPr>
        <w:t>5.15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798"/>
      <w:bookmarkEnd w:id="799"/>
    </w:p>
    <w:p>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pPr>
        <w:pStyle w:val="112"/>
      </w:pPr>
      <w:r>
        <w:t xml:space="preserve">Table </w:t>
      </w:r>
      <w:r>
        <w:rPr>
          <w:rFonts w:hint="eastAsia" w:eastAsia="宋体"/>
          <w:lang w:eastAsia="zh-CN"/>
        </w:rPr>
        <w:t>5.15</w:t>
      </w:r>
      <w:r>
        <w:t>.2A.1.1-1: UE Power Class for intraband non-contiguous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t>+2/-</w:t>
            </w:r>
            <w:r>
              <w:rPr>
                <w:lang w:eastAsia="zh-CN"/>
              </w:rPr>
              <w:t>3</w:t>
            </w:r>
          </w:p>
        </w:tc>
      </w:tr>
    </w:tbl>
    <w:p>
      <w:pPr>
        <w:rPr>
          <w:lang w:val="en-US" w:eastAsia="zh-CN"/>
        </w:rPr>
      </w:pPr>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5.15</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103"/>
            </w:pPr>
            <w:r>
              <w:t>Uplink CA Configuration</w:t>
            </w:r>
          </w:p>
        </w:tc>
        <w:tc>
          <w:tcPr>
            <w:tcW w:w="972" w:type="dxa"/>
          </w:tcPr>
          <w:p>
            <w:pPr>
              <w:pStyle w:val="103"/>
            </w:pPr>
            <w:r>
              <w:t>Class 1 (dBm)</w:t>
            </w:r>
            <w:r>
              <w:tab/>
            </w:r>
          </w:p>
        </w:tc>
        <w:tc>
          <w:tcPr>
            <w:tcW w:w="1086" w:type="dxa"/>
          </w:tcPr>
          <w:p>
            <w:pPr>
              <w:pStyle w:val="103"/>
            </w:pPr>
            <w:r>
              <w:t>Tolerance (dB)</w:t>
            </w:r>
            <w:r>
              <w:tab/>
            </w:r>
          </w:p>
        </w:tc>
        <w:tc>
          <w:tcPr>
            <w:tcW w:w="972" w:type="dxa"/>
          </w:tcPr>
          <w:p>
            <w:pPr>
              <w:pStyle w:val="103"/>
            </w:pPr>
            <w:r>
              <w:t>Class 2 (dBm)</w:t>
            </w:r>
          </w:p>
        </w:tc>
        <w:tc>
          <w:tcPr>
            <w:tcW w:w="1086" w:type="dxa"/>
          </w:tcPr>
          <w:p>
            <w:pPr>
              <w:pStyle w:val="103"/>
            </w:pPr>
            <w:r>
              <w:t>Tolerance</w:t>
            </w:r>
          </w:p>
          <w:p>
            <w:pPr>
              <w:pStyle w:val="103"/>
            </w:pPr>
            <w:r>
              <w:t>(dB)</w:t>
            </w:r>
            <w:r>
              <w:tab/>
            </w:r>
          </w:p>
        </w:tc>
        <w:tc>
          <w:tcPr>
            <w:tcW w:w="972" w:type="dxa"/>
          </w:tcPr>
          <w:p>
            <w:pPr>
              <w:pStyle w:val="103"/>
            </w:pPr>
            <w:r>
              <w:t>Class 3 (dBm)</w:t>
            </w:r>
          </w:p>
        </w:tc>
        <w:tc>
          <w:tcPr>
            <w:tcW w:w="1086" w:type="dxa"/>
          </w:tcPr>
          <w:p>
            <w:pPr>
              <w:pStyle w:val="103"/>
            </w:pPr>
            <w:r>
              <w:t>Tolerance (dB)</w:t>
            </w:r>
            <w:r>
              <w:tab/>
            </w:r>
          </w:p>
        </w:tc>
        <w:tc>
          <w:tcPr>
            <w:tcW w:w="973" w:type="dxa"/>
          </w:tcPr>
          <w:p>
            <w:pPr>
              <w:pStyle w:val="103"/>
            </w:pPr>
            <w:r>
              <w:t>Class 4 (dBm)</w:t>
            </w:r>
          </w:p>
        </w:tc>
        <w:tc>
          <w:tcPr>
            <w:tcW w:w="1086" w:type="dxa"/>
          </w:tcPr>
          <w:p>
            <w:pPr>
              <w:pStyle w:val="103"/>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CA_n7A-n77A</w:t>
            </w: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800" w:name="_Toc29594"/>
      <w:bookmarkStart w:id="801" w:name="_Toc10575"/>
      <w:r>
        <w:rPr>
          <w:rFonts w:hint="eastAsia"/>
          <w:lang w:val="en-US" w:eastAsia="zh-CN"/>
        </w:rPr>
        <w:t>5.15</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00"/>
      <w:bookmarkEnd w:id="801"/>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5.15</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hAnsi="Arial" w:eastAsia="MS Mincho" w:cs="Arial"/>
          <w:lang w:eastAsia="ja-JP"/>
        </w:rPr>
        <w:t xml:space="preserve"> </w:t>
      </w:r>
      <w:r>
        <w:rPr>
          <w:rFonts w:ascii="Arial" w:hAnsi="Arial" w:cs="Arial"/>
          <w:lang w:val="en-US" w:eastAsia="zh-CN"/>
        </w:rPr>
        <w:t>n7-n77 with 2 ULs in n77 having a spectrum restriction of 600MHz separation.</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5.15</w:t>
      </w:r>
      <w:r>
        <w:rPr>
          <w:rFonts w:ascii="Arial" w:hAnsi="Arial" w:cs="Arial"/>
          <w:b/>
          <w:lang w:eastAsia="zh-CN"/>
        </w:rPr>
        <w:t>.2.2-1: IMD analysis</w:t>
      </w:r>
    </w:p>
    <w:tbl>
      <w:tblPr>
        <w:tblStyle w:val="89"/>
        <w:tblW w:w="5104" w:type="pct"/>
        <w:tblInd w:w="5" w:type="dxa"/>
        <w:tblLayout w:type="fixed"/>
        <w:tblCellMar>
          <w:top w:w="0" w:type="dxa"/>
          <w:left w:w="108" w:type="dxa"/>
          <w:bottom w:w="0" w:type="dxa"/>
          <w:right w:w="108" w:type="dxa"/>
        </w:tblCellMar>
      </w:tblPr>
      <w:tblGrid>
        <w:gridCol w:w="1830"/>
        <w:gridCol w:w="1278"/>
        <w:gridCol w:w="1418"/>
        <w:gridCol w:w="1421"/>
        <w:gridCol w:w="1418"/>
        <w:gridCol w:w="1418"/>
        <w:gridCol w:w="1278"/>
      </w:tblGrid>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fy_high-Ch</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|fy_high-Ch + fx_high|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12500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2700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4800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16700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+ 2*fy_high-Ch|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13200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+ 2*fy_high-Ch|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16800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20800</w:t>
            </w:r>
          </w:p>
        </w:tc>
      </w:tr>
    </w:tbl>
    <w:p>
      <w:pPr>
        <w:rPr>
          <w:rFonts w:asciiTheme="minorHAnsi" w:hAnsiTheme="minorHAnsi" w:eastAsiaTheme="minorHAnsi" w:cstheme="minorBidi"/>
          <w:sz w:val="22"/>
          <w:szCs w:val="22"/>
          <w:lang w:eastAsia="en-US"/>
        </w:rPr>
      </w:pPr>
    </w:p>
    <w:p>
      <w:pPr>
        <w:rPr>
          <w:rFonts w:ascii="Arial" w:hAnsi="Arial" w:cs="Arial"/>
        </w:rPr>
      </w:pPr>
      <w:r>
        <w:rPr>
          <w:rFonts w:ascii="Arial" w:hAnsi="Arial" w:cs="Arial"/>
        </w:rPr>
        <w:t xml:space="preserve">Based on the table </w:t>
      </w:r>
      <w:r>
        <w:rPr>
          <w:rFonts w:hint="eastAsia" w:ascii="Arial" w:hAnsi="Arial" w:eastAsia="宋体" w:cs="Arial"/>
          <w:lang w:eastAsia="zh-CN"/>
        </w:rPr>
        <w:t>5.15</w:t>
      </w:r>
      <w:r>
        <w:rPr>
          <w:rFonts w:ascii="Arial" w:hAnsi="Arial" w:cs="Arial"/>
        </w:rPr>
        <w:t>.2.2-1, there is 5</w:t>
      </w:r>
      <w:r>
        <w:rPr>
          <w:rFonts w:ascii="Arial" w:hAnsi="Arial" w:cs="Arial"/>
          <w:vertAlign w:val="superscript"/>
        </w:rPr>
        <w:t>th</w:t>
      </w:r>
      <w:r>
        <w:rPr>
          <w:rFonts w:ascii="Arial" w:hAnsi="Arial" w:cs="Arial"/>
        </w:rPr>
        <w:t xml:space="preserve">. order intermodulation products of n77 that fall inside the RX band of n7. </w:t>
      </w:r>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5.15</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hAnsi="Arial" w:eastAsia="MS Mincho" w:cs="Arial"/>
          <w:lang w:eastAsia="ja-JP"/>
        </w:rPr>
        <w:t xml:space="preserve"> the protected bands required for the </w:t>
      </w:r>
      <w:r>
        <w:rPr>
          <w:rFonts w:ascii="Arial" w:hAnsi="Arial" w:cs="Arial"/>
          <w:lang w:val="en-US" w:eastAsia="zh-CN"/>
        </w:rPr>
        <w:t>2UL bands CA</w:t>
      </w:r>
      <w:r>
        <w:rPr>
          <w:rFonts w:ascii="Arial" w:hAnsi="Arial" w:eastAsia="MS Mincho"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5.15</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lang w:eastAsia="zh-CN"/>
              </w:rPr>
            </w:pPr>
            <w:r>
              <w:t>CA_n7-n77</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pStyle w:val="102"/>
            </w:pPr>
            <w:r>
              <w:t>E-UTRA Band 1, 2, 3, 4, 5, 7, 8, 11, 18, 19, 20, 21, 26, 27, 28, 31, 32, 33, 34, 40, 50, 51, 65, 66, 67, 68, 72, 74, 75, 76</w:t>
            </w:r>
          </w:p>
          <w:p>
            <w:pPr>
              <w:keepNext/>
              <w:keepLines/>
              <w:spacing w:after="0"/>
              <w:rPr>
                <w:rFonts w:ascii="Arial" w:hAnsi="Arial" w:cs="Arial"/>
                <w:sz w:val="16"/>
                <w:lang w:val="en-US" w:eastAsia="zh-CN"/>
              </w:rPr>
            </w:pPr>
            <w:r>
              <w:rPr>
                <w:szCs w:val="18"/>
                <w:lang w:val="sv-SE" w:eastAsia="ja-JP"/>
              </w:rPr>
              <w:t>NR Band</w:t>
            </w:r>
            <w:r>
              <w:t xml:space="preserve"> n100</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rPr>
            </w:pPr>
            <w: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2570</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2575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+1.6</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5</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4, 6, 7</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Frequency range</w:t>
            </w:r>
          </w:p>
        </w:tc>
        <w:tc>
          <w:tcPr>
            <w:tcW w:w="851" w:type="dxa"/>
            <w:tcBorders>
              <w:top w:val="nil"/>
              <w:left w:val="nil"/>
              <w:bottom w:val="single" w:color="auto" w:sz="4" w:space="0"/>
              <w:right w:val="single" w:color="auto" w:sz="4" w:space="0"/>
            </w:tcBorders>
          </w:tcPr>
          <w:p>
            <w:pPr>
              <w:keepNext/>
              <w:keepLines/>
              <w:spacing w:after="0"/>
              <w:jc w:val="right"/>
            </w:pPr>
            <w:r>
              <w:t>2575</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2595</w:t>
            </w:r>
          </w:p>
        </w:tc>
        <w:tc>
          <w:tcPr>
            <w:tcW w:w="1067" w:type="dxa"/>
            <w:tcBorders>
              <w:top w:val="nil"/>
              <w:left w:val="nil"/>
              <w:bottom w:val="single" w:color="auto" w:sz="4" w:space="0"/>
              <w:right w:val="single" w:color="auto" w:sz="4" w:space="0"/>
            </w:tcBorders>
          </w:tcPr>
          <w:p>
            <w:pPr>
              <w:keepNext/>
              <w:keepLines/>
              <w:spacing w:after="0"/>
              <w:jc w:val="center"/>
            </w:pPr>
            <w:r>
              <w:t>-15.5</w:t>
            </w:r>
          </w:p>
        </w:tc>
        <w:tc>
          <w:tcPr>
            <w:tcW w:w="928" w:type="dxa"/>
            <w:tcBorders>
              <w:top w:val="nil"/>
              <w:left w:val="nil"/>
              <w:bottom w:val="single" w:color="auto" w:sz="4" w:space="0"/>
              <w:right w:val="single" w:color="auto" w:sz="4" w:space="0"/>
            </w:tcBorders>
          </w:tcPr>
          <w:p>
            <w:pPr>
              <w:keepNext/>
              <w:keepLines/>
              <w:spacing w:after="0"/>
              <w:jc w:val="center"/>
            </w:pPr>
            <w:r>
              <w:t>5</w:t>
            </w:r>
          </w:p>
        </w:tc>
        <w:tc>
          <w:tcPr>
            <w:tcW w:w="871" w:type="dxa"/>
            <w:tcBorders>
              <w:top w:val="nil"/>
              <w:left w:val="nil"/>
              <w:bottom w:val="single" w:color="auto" w:sz="4" w:space="0"/>
              <w:right w:val="single" w:color="auto" w:sz="4" w:space="0"/>
            </w:tcBorders>
          </w:tcPr>
          <w:p>
            <w:pPr>
              <w:keepNext/>
              <w:keepLines/>
              <w:spacing w:after="0"/>
              <w:jc w:val="center"/>
            </w:pPr>
            <w:r>
              <w:t>4, 6, 7</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Frequency range</w:t>
            </w:r>
          </w:p>
        </w:tc>
        <w:tc>
          <w:tcPr>
            <w:tcW w:w="851" w:type="dxa"/>
            <w:tcBorders>
              <w:top w:val="nil"/>
              <w:left w:val="nil"/>
              <w:bottom w:val="single" w:color="auto" w:sz="4" w:space="0"/>
              <w:right w:val="single" w:color="auto" w:sz="4" w:space="0"/>
            </w:tcBorders>
          </w:tcPr>
          <w:p>
            <w:pPr>
              <w:keepNext/>
              <w:keepLines/>
              <w:spacing w:after="0"/>
              <w:jc w:val="right"/>
            </w:pPr>
            <w:r>
              <w:t>2595</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2620</w:t>
            </w:r>
          </w:p>
        </w:tc>
        <w:tc>
          <w:tcPr>
            <w:tcW w:w="1067" w:type="dxa"/>
            <w:tcBorders>
              <w:top w:val="nil"/>
              <w:left w:val="nil"/>
              <w:bottom w:val="single" w:color="auto" w:sz="4" w:space="0"/>
              <w:right w:val="single" w:color="auto" w:sz="4" w:space="0"/>
            </w:tcBorders>
          </w:tcPr>
          <w:p>
            <w:pPr>
              <w:keepNext/>
              <w:keepLines/>
              <w:spacing w:after="0"/>
              <w:jc w:val="center"/>
            </w:pPr>
            <w:r>
              <w:t>-40</w:t>
            </w:r>
          </w:p>
        </w:tc>
        <w:tc>
          <w:tcPr>
            <w:tcW w:w="928" w:type="dxa"/>
            <w:tcBorders>
              <w:top w:val="nil"/>
              <w:left w:val="nil"/>
              <w:bottom w:val="single" w:color="auto" w:sz="4" w:space="0"/>
              <w:right w:val="single" w:color="auto" w:sz="4" w:space="0"/>
            </w:tcBorders>
          </w:tcPr>
          <w:p>
            <w:pPr>
              <w:keepNext/>
              <w:keepLines/>
              <w:spacing w:after="0"/>
              <w:jc w:val="center"/>
            </w:pPr>
            <w:r>
              <w:t>1</w:t>
            </w:r>
          </w:p>
        </w:tc>
        <w:tc>
          <w:tcPr>
            <w:tcW w:w="871" w:type="dxa"/>
            <w:tcBorders>
              <w:top w:val="nil"/>
              <w:left w:val="nil"/>
              <w:bottom w:val="single" w:color="auto" w:sz="4" w:space="0"/>
              <w:right w:val="single" w:color="auto" w:sz="4" w:space="0"/>
            </w:tcBorders>
          </w:tcPr>
          <w:p>
            <w:pPr>
              <w:keepNext/>
              <w:keepLines/>
              <w:spacing w:after="0"/>
              <w:jc w:val="center"/>
            </w:pPr>
            <w:r>
              <w:t>4, 6</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rFonts w:cs="Arial"/>
              </w:rPr>
            </w:pPr>
            <w:r>
              <w:rPr>
                <w:rFonts w:cs="Arial"/>
              </w:rPr>
              <w:t xml:space="preserve">NOTE </w:t>
            </w:r>
            <w:r>
              <w:rPr>
                <w:rFonts w:cs="Arial"/>
                <w:lang w:val="en-US"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117"/>
              <w:rPr>
                <w:rFonts w:cs="Arial"/>
              </w:rPr>
            </w:pPr>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117"/>
            </w:pPr>
          </w:p>
        </w:tc>
      </w:tr>
    </w:tbl>
    <w:p>
      <w:pPr>
        <w:rPr>
          <w:rFonts w:ascii="Arial" w:hAnsi="Arial" w:cs="Arial"/>
        </w:rPr>
      </w:pPr>
    </w:p>
    <w:p>
      <w:pPr>
        <w:pStyle w:val="6"/>
        <w:tabs>
          <w:tab w:val="left" w:pos="0"/>
          <w:tab w:val="left" w:pos="420"/>
          <w:tab w:val="left" w:pos="864"/>
        </w:tabs>
        <w:ind w:left="0" w:firstLine="0"/>
        <w:rPr>
          <w:lang w:val="en-US" w:eastAsia="zh-CN"/>
        </w:rPr>
      </w:pPr>
      <w:bookmarkStart w:id="802" w:name="_Toc8202"/>
      <w:bookmarkStart w:id="803" w:name="_Toc5700"/>
      <w:r>
        <w:rPr>
          <w:rFonts w:hint="eastAsia"/>
          <w:lang w:val="en-US" w:eastAsia="zh-CN"/>
        </w:rPr>
        <w:t>5.15</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802"/>
      <w:bookmarkEnd w:id="803"/>
    </w:p>
    <w:p>
      <w:pPr>
        <w:jc w:val="both"/>
        <w:rPr>
          <w:rFonts w:ascii="Arial" w:hAnsi="Arial" w:cs="Arial"/>
        </w:rPr>
      </w:pPr>
      <w:r>
        <w:rPr>
          <w:rFonts w:ascii="Arial" w:hAnsi="Arial" w:cs="Arial"/>
        </w:rPr>
        <w:t xml:space="preserve">Table </w:t>
      </w:r>
      <w:r>
        <w:rPr>
          <w:rFonts w:hint="eastAsia" w:ascii="Arial" w:hAnsi="Arial" w:eastAsia="宋体" w:cs="Arial"/>
          <w:lang w:eastAsia="zh-CN"/>
        </w:rPr>
        <w:t>5.15</w:t>
      </w:r>
      <w:r>
        <w:rPr>
          <w:rFonts w:ascii="Arial" w:hAnsi="Arial" w:cs="Arial"/>
        </w:rPr>
        <w:t>.2.3-1 lists the MSD required due to the 5</w:t>
      </w:r>
      <w:r>
        <w:rPr>
          <w:rFonts w:ascii="Arial" w:hAnsi="Arial" w:cs="Arial"/>
          <w:vertAlign w:val="superscript"/>
        </w:rPr>
        <w:t>th</w:t>
      </w:r>
      <w:r>
        <w:rPr>
          <w:rFonts w:ascii="Arial" w:hAnsi="Arial" w:cs="Arial"/>
        </w:rPr>
        <w:t>. IMD for the dual uplink configuration. The MSD value is taken from R4-2217804.</w:t>
      </w:r>
    </w:p>
    <w:p>
      <w:pPr>
        <w:pStyle w:val="112"/>
        <w:rPr>
          <w:lang w:val="en-US"/>
        </w:rPr>
      </w:pPr>
      <w:r>
        <w:rPr>
          <w:lang w:val="en-US"/>
        </w:rPr>
        <w:t xml:space="preserve">Table </w:t>
      </w:r>
      <w:r>
        <w:rPr>
          <w:rFonts w:hint="eastAsia" w:eastAsia="宋体"/>
          <w:lang w:val="en-US" w:eastAsia="zh-CN"/>
        </w:rPr>
        <w:t>5.15</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pStyle w:val="103"/>
            </w:pPr>
            <w:r>
              <w:rPr>
                <w:rFonts w:cs="Arial"/>
                <w:color w:val="000000"/>
                <w:szCs w:val="18"/>
                <w:lang w:eastAsia="ja-JP"/>
              </w:rPr>
              <w:t>NR CA band combination</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rPr>
                <w:lang w:eastAsia="zh-CN"/>
              </w:rPr>
              <w:t>NR</w:t>
            </w:r>
            <w:r>
              <w:t xml:space="preserve"> band</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93"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1096"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96" w:type="dxa"/>
            <w:vMerge w:val="restart"/>
            <w:tcBorders>
              <w:top w:val="single" w:color="auto" w:sz="4" w:space="0"/>
              <w:left w:val="single" w:color="auto" w:sz="4" w:space="0"/>
              <w:bottom w:val="nil"/>
              <w:right w:val="single" w:color="auto" w:sz="4" w:space="0"/>
            </w:tcBorders>
            <w:vAlign w:val="center"/>
          </w:tcPr>
          <w:p>
            <w:pPr>
              <w:pStyle w:val="104"/>
            </w:pPr>
            <w:r>
              <w:rPr>
                <w:rFonts w:cs="Arial"/>
                <w:color w:val="000000"/>
                <w:szCs w:val="18"/>
              </w:rPr>
              <w:t>CA_n7-n77</w:t>
            </w:r>
          </w:p>
          <w:p>
            <w:pPr>
              <w:pStyle w:val="104"/>
            </w:pPr>
            <w:r>
              <w:rPr>
                <w:rFonts w:cs="Arial"/>
                <w:color w:val="000000"/>
                <w:szCs w:val="18"/>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n7</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N/A</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5</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2687.5</w:t>
            </w:r>
          </w:p>
        </w:tc>
        <w:tc>
          <w:tcPr>
            <w:tcW w:w="911"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15</w:t>
            </w:r>
          </w:p>
        </w:tc>
        <w:tc>
          <w:tcPr>
            <w:tcW w:w="830"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vMerge w:val="continue"/>
            <w:tcBorders>
              <w:top w:val="nil"/>
              <w:left w:val="single" w:color="auto" w:sz="4" w:space="0"/>
              <w:bottom w:val="nil"/>
              <w:right w:val="single" w:color="auto" w:sz="4" w:space="0"/>
            </w:tcBorders>
            <w:vAlign w:val="center"/>
          </w:tcPr>
          <w:p>
            <w:pPr>
              <w:pStyle w:val="104"/>
            </w:pPr>
          </w:p>
        </w:tc>
        <w:tc>
          <w:tcPr>
            <w:tcW w:w="1134" w:type="dxa"/>
            <w:tcBorders>
              <w:top w:val="single" w:color="auto" w:sz="4" w:space="0"/>
              <w:left w:val="single" w:color="auto" w:sz="4" w:space="0"/>
              <w:bottom w:val="nil"/>
              <w:right w:val="single" w:color="auto" w:sz="4" w:space="0"/>
            </w:tcBorders>
            <w:vAlign w:val="center"/>
          </w:tcPr>
          <w:p>
            <w:pPr>
              <w:pStyle w:val="104"/>
              <w:rPr>
                <w:lang w:eastAsia="zh-CN"/>
              </w:rPr>
            </w:pPr>
            <w:r>
              <w:rPr>
                <w:rFonts w:cs="Arial"/>
                <w:color w:val="000000"/>
                <w:szCs w:val="18"/>
              </w:rPr>
              <w:t>n77</w:t>
            </w:r>
            <w:r>
              <w:rPr>
                <w:rFonts w:cs="Arial"/>
                <w:color w:val="000000"/>
                <w:szCs w:val="18"/>
                <w:vertAlign w:val="superscript"/>
              </w:rPr>
              <w:t>12</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3455</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=0)</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lang w:eastAsia="ja-JP"/>
              </w:rPr>
              <w:t>3455</w:t>
            </w:r>
          </w:p>
        </w:tc>
        <w:tc>
          <w:tcPr>
            <w:tcW w:w="911"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N/A</w:t>
            </w:r>
          </w:p>
        </w:tc>
        <w:tc>
          <w:tcPr>
            <w:tcW w:w="830" w:type="dxa"/>
            <w:tcBorders>
              <w:top w:val="single" w:color="auto" w:sz="4" w:space="0"/>
              <w:left w:val="single" w:color="auto" w:sz="4" w:space="0"/>
              <w:bottom w:val="nil"/>
              <w:right w:val="single" w:color="auto" w:sz="4" w:space="0"/>
            </w:tcBorders>
            <w:vAlign w:val="center"/>
          </w:tcPr>
          <w:p>
            <w:pPr>
              <w:pStyle w:val="104"/>
              <w:rPr>
                <w:lang w:eastAsia="zh-CN"/>
              </w:rPr>
            </w:pPr>
            <w:r>
              <w:rPr>
                <w:rFonts w:cs="Arial"/>
                <w:color w:val="000000"/>
                <w:szCs w:val="18"/>
              </w:rPr>
              <w:t>TDD</w:t>
            </w:r>
          </w:p>
        </w:tc>
        <w:tc>
          <w:tcPr>
            <w:tcW w:w="1095"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single" w:color="auto" w:sz="4" w:space="0"/>
              <w:right w:val="single" w:color="auto" w:sz="4" w:space="0"/>
            </w:tcBorders>
            <w:vAlign w:val="center"/>
          </w:tcPr>
          <w:p>
            <w:pPr>
              <w:pStyle w:val="104"/>
            </w:pPr>
            <w:r>
              <w:rPr>
                <w:rFonts w:cs="Arial"/>
                <w:color w:val="000000"/>
                <w:szCs w:val="18"/>
              </w:rPr>
              <w:t> </w:t>
            </w:r>
          </w:p>
        </w:tc>
        <w:tc>
          <w:tcPr>
            <w:tcW w:w="1134" w:type="dxa"/>
            <w:tcBorders>
              <w:top w:val="nil"/>
              <w:left w:val="single" w:color="auto" w:sz="4" w:space="0"/>
              <w:bottom w:val="single" w:color="auto" w:sz="4" w:space="0"/>
              <w:right w:val="single" w:color="auto" w:sz="4" w:space="0"/>
            </w:tcBorders>
            <w:vAlign w:val="center"/>
          </w:tcPr>
          <w:p>
            <w:pPr>
              <w:pStyle w:val="104"/>
              <w:rPr>
                <w:lang w:eastAsia="zh-CN"/>
              </w:rPr>
            </w:pPr>
            <w:r>
              <w:rPr>
                <w:rFonts w:cs="Arial"/>
                <w:color w:val="000000"/>
                <w:szCs w:val="18"/>
                <w:lang w:val="en-US" w:eastAsia="zh-CN"/>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3835</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eastAsia="ja-JP"/>
              </w:rPr>
              <w:t>3835</w:t>
            </w:r>
          </w:p>
        </w:tc>
        <w:tc>
          <w:tcPr>
            <w:tcW w:w="911"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eastAsia="ja-JP"/>
              </w:rPr>
              <w:t> </w:t>
            </w:r>
          </w:p>
        </w:tc>
        <w:tc>
          <w:tcPr>
            <w:tcW w:w="830"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val="en-US" w:eastAsia="zh-CN"/>
              </w:rPr>
              <w:t> </w:t>
            </w:r>
          </w:p>
        </w:tc>
        <w:tc>
          <w:tcPr>
            <w:tcW w:w="1095"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eastAsia="ja-JP"/>
              </w:rPr>
              <w:t> </w:t>
            </w:r>
          </w:p>
        </w:tc>
      </w:tr>
    </w:tbl>
    <w:p>
      <w:pPr>
        <w:pStyle w:val="117"/>
      </w:pPr>
      <w:r>
        <w:t>NOTE 12:</w:t>
      </w:r>
      <w:r>
        <w:tab/>
      </w:r>
      <w:r>
        <w:t>This band supports intra-band non-contiguous uplink configuration</w:t>
      </w:r>
    </w:p>
    <w:p/>
    <w:p>
      <w:pPr>
        <w:pStyle w:val="4"/>
        <w:rPr>
          <w:lang w:val="en-US" w:eastAsia="zh-CN"/>
        </w:rPr>
      </w:pPr>
      <w:bookmarkStart w:id="804" w:name="_Toc19105"/>
      <w:bookmarkStart w:id="805" w:name="_Toc23305"/>
      <w:r>
        <w:rPr>
          <w:rFonts w:hint="eastAsia"/>
          <w:lang w:val="en-US" w:eastAsia="zh-CN"/>
        </w:rPr>
        <w:t>5.16</w:t>
      </w:r>
      <w:r>
        <w:rPr>
          <w:lang w:val="en-US" w:eastAsia="zh-CN"/>
        </w:rPr>
        <w:tab/>
      </w:r>
      <w:r>
        <w:rPr>
          <w:lang w:val="en-US" w:eastAsia="zh-CN"/>
        </w:rPr>
        <w:tab/>
      </w:r>
      <w:r>
        <w:rPr>
          <w:lang w:val="en-US" w:eastAsia="zh-CN"/>
        </w:rPr>
        <w:t>CA_n25-n77</w:t>
      </w:r>
      <w:bookmarkEnd w:id="804"/>
      <w:bookmarkEnd w:id="805"/>
    </w:p>
    <w:p>
      <w:pPr>
        <w:pStyle w:val="5"/>
        <w:rPr>
          <w:lang w:val="en-US"/>
        </w:rPr>
      </w:pPr>
      <w:bookmarkStart w:id="806" w:name="_Toc10401"/>
      <w:bookmarkStart w:id="807" w:name="_Toc2615"/>
      <w:r>
        <w:rPr>
          <w:rFonts w:hint="eastAsia"/>
          <w:lang w:val="en-US" w:eastAsia="zh-CN"/>
        </w:rPr>
        <w:t>5.16</w:t>
      </w:r>
      <w:r>
        <w:rPr>
          <w:lang w:val="en-US"/>
        </w:rPr>
        <w:t>.</w:t>
      </w:r>
      <w:r>
        <w:rPr>
          <w:lang w:val="en-US" w:eastAsia="zh-CN"/>
        </w:rPr>
        <w:t>1</w:t>
      </w:r>
      <w:r>
        <w:rPr>
          <w:lang w:val="en-US"/>
        </w:rPr>
        <w:tab/>
      </w:r>
      <w:r>
        <w:rPr>
          <w:rFonts w:cs="Arial"/>
          <w:szCs w:val="28"/>
          <w:lang w:val="en-US" w:eastAsia="zh-CN"/>
        </w:rPr>
        <w:t>Common for 1 band UL and 2 bands UL CA</w:t>
      </w:r>
      <w:bookmarkEnd w:id="806"/>
      <w:bookmarkEnd w:id="807"/>
    </w:p>
    <w:p>
      <w:pPr>
        <w:pStyle w:val="6"/>
        <w:spacing w:before="180"/>
        <w:rPr>
          <w:lang w:val="en-US" w:eastAsia="ja-JP"/>
        </w:rPr>
      </w:pPr>
      <w:bookmarkStart w:id="808" w:name="_Toc2645"/>
      <w:bookmarkStart w:id="809" w:name="_Toc17810"/>
      <w:r>
        <w:rPr>
          <w:rFonts w:hint="eastAsia"/>
          <w:lang w:eastAsia="zh-CN"/>
        </w:rPr>
        <w:t>5.16</w:t>
      </w:r>
      <w:r>
        <w:rPr>
          <w:lang w:eastAsia="zh-CN"/>
        </w:rPr>
        <w:t>.1.1 Operating bands for CA</w:t>
      </w:r>
      <w:bookmarkEnd w:id="808"/>
      <w:bookmarkEnd w:id="809"/>
    </w:p>
    <w:p>
      <w:pPr>
        <w:pStyle w:val="112"/>
        <w:rPr>
          <w:lang w:eastAsia="ja-JP"/>
        </w:rPr>
      </w:pPr>
      <w:r>
        <w:t xml:space="preserve">Table </w:t>
      </w:r>
      <w:r>
        <w:rPr>
          <w:rFonts w:hint="eastAsia"/>
          <w:lang w:eastAsia="zh-CN"/>
        </w:rPr>
        <w:t>5.16</w:t>
      </w:r>
      <w:r>
        <w:rPr>
          <w:lang w:eastAsia="zh-CN"/>
        </w:rPr>
        <w:t>.1.1</w:t>
      </w:r>
      <w:r>
        <w:t>-1: CA band combination of band n25+n77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n25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1850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1915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1930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1995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pPr>
        <w:pStyle w:val="6"/>
        <w:spacing w:before="180"/>
        <w:rPr>
          <w:lang w:val="en-US" w:eastAsia="ja-JP"/>
        </w:rPr>
      </w:pPr>
      <w:bookmarkStart w:id="810" w:name="_Toc4418"/>
      <w:bookmarkStart w:id="811" w:name="_Toc5770"/>
      <w:r>
        <w:rPr>
          <w:rFonts w:hint="eastAsia"/>
          <w:lang w:val="en-US" w:eastAsia="zh-CN"/>
        </w:rPr>
        <w:t>5.16</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810"/>
      <w:bookmarkEnd w:id="811"/>
    </w:p>
    <w:p>
      <w:pPr>
        <w:pStyle w:val="112"/>
        <w:rPr>
          <w:sz w:val="16"/>
          <w:lang w:eastAsia="zh-CN"/>
        </w:rPr>
      </w:pPr>
      <w:r>
        <w:rPr>
          <w:rFonts w:cs="Arial"/>
        </w:rPr>
        <w:t xml:space="preserve">Table </w:t>
      </w:r>
      <w:r>
        <w:rPr>
          <w:rFonts w:hint="eastAsia" w:cs="Arial"/>
          <w:lang w:val="en-US" w:eastAsia="zh-CN"/>
        </w:rPr>
        <w:t>5.16</w:t>
      </w:r>
      <w:r>
        <w:rPr>
          <w:rFonts w:cs="Arial"/>
          <w:lang w:eastAsia="zh-CN"/>
        </w:rPr>
        <w:t>.1</w:t>
      </w:r>
      <w:r>
        <w:rPr>
          <w:rFonts w:cs="Arial"/>
        </w:rPr>
        <w:t>.</w:t>
      </w:r>
      <w:r>
        <w:rPr>
          <w:rFonts w:cs="Arial"/>
          <w:lang w:eastAsia="zh-CN"/>
        </w:rPr>
        <w:t>2</w:t>
      </w:r>
      <w:r>
        <w:rPr>
          <w:rFonts w:cs="Arial"/>
        </w:rPr>
        <w:t>-1</w:t>
      </w:r>
      <w:r>
        <w:t>: Supported bandwidths per CA band combination of band n25+n77</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CA_n25A-n77(3A)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CA_n77(2A)</w:t>
            </w:r>
          </w:p>
          <w:p>
            <w:pPr>
              <w:spacing w:after="0"/>
              <w:rPr>
                <w:rFonts w:ascii="Arial" w:hAnsi="Arial" w:eastAsia="MS Mincho" w:cs="Arial"/>
                <w:bCs/>
                <w:sz w:val="18"/>
                <w:szCs w:val="18"/>
                <w:lang w:val="en-US"/>
              </w:rPr>
            </w:pPr>
            <w:r>
              <w:rPr>
                <w:rFonts w:ascii="Arial" w:hAnsi="Arial" w:eastAsia="MS Mincho" w:cs="Arial"/>
                <w:bCs/>
                <w:sz w:val="18"/>
                <w:szCs w:val="18"/>
                <w:lang w:val="en-US"/>
              </w:rPr>
              <w:t>CA_n25A-n77A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CA_n25(2A)-n77(3A)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CA_n25(2A)</w:t>
            </w:r>
          </w:p>
          <w:p>
            <w:pPr>
              <w:spacing w:after="0"/>
              <w:rPr>
                <w:rFonts w:ascii="Arial" w:hAnsi="Arial" w:eastAsia="MS Mincho" w:cs="Arial"/>
                <w:bCs/>
                <w:sz w:val="18"/>
                <w:szCs w:val="18"/>
                <w:lang w:val="en-US"/>
              </w:rPr>
            </w:pPr>
            <w:r>
              <w:rPr>
                <w:rFonts w:ascii="Arial" w:hAnsi="Arial" w:eastAsia="MS Mincho" w:cs="Arial"/>
                <w:bCs/>
                <w:sz w:val="18"/>
                <w:szCs w:val="18"/>
                <w:lang w:val="en-US"/>
              </w:rPr>
              <w:t>CA_n77(2A)</w:t>
            </w:r>
          </w:p>
          <w:p>
            <w:pPr>
              <w:spacing w:after="0"/>
              <w:rPr>
                <w:rFonts w:ascii="Arial" w:hAnsi="Arial" w:eastAsia="MS Mincho" w:cs="Arial"/>
                <w:bCs/>
                <w:sz w:val="18"/>
                <w:szCs w:val="18"/>
                <w:lang w:val="en-US"/>
              </w:rPr>
            </w:pPr>
            <w:r>
              <w:rPr>
                <w:rFonts w:ascii="Arial" w:hAnsi="Arial" w:eastAsia="MS Mincho" w:cs="Arial"/>
                <w:bCs/>
                <w:sz w:val="18"/>
                <w:szCs w:val="18"/>
                <w:lang w:val="en-US"/>
              </w:rPr>
              <w:t>CA_n25A-n77A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CA_n25(2A) Bandwidth Combination Set 0 in Table 5.5A.2-1</w:t>
            </w:r>
          </w:p>
          <w:p>
            <w:pPr>
              <w:spacing w:before="100" w:beforeAutospacing="1" w:after="100" w:afterAutospacing="1"/>
              <w:jc w:val="center"/>
              <w:rPr>
                <w:rFonts w:ascii="Arial" w:hAnsi="Arial" w:cs="Arial"/>
                <w:color w:val="000000"/>
                <w:sz w:val="18"/>
                <w:szCs w:val="18"/>
                <w:lang w:val="en-US"/>
              </w:rPr>
            </w:pP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812" w:name="_Toc12463"/>
      <w:bookmarkStart w:id="813" w:name="_Toc27541"/>
      <w:r>
        <w:rPr>
          <w:rFonts w:hint="eastAsia"/>
          <w:lang w:val="en-US" w:eastAsia="zh-CN"/>
        </w:rPr>
        <w:t>5.16</w:t>
      </w:r>
      <w:r>
        <w:rPr>
          <w:lang w:val="en-US" w:eastAsia="zh-CN"/>
        </w:rPr>
        <w:t>.1.3</w:t>
      </w:r>
      <w:r>
        <w:rPr>
          <w:lang w:val="en-US" w:eastAsia="zh-CN"/>
        </w:rPr>
        <w:tab/>
      </w:r>
      <w:r>
        <w:rPr>
          <w:lang w:val="en-US" w:eastAsia="zh-CN"/>
        </w:rPr>
        <w:t>Co-existence studies</w:t>
      </w:r>
      <w:bookmarkEnd w:id="812"/>
      <w:bookmarkEnd w:id="813"/>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5.16</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CA_n25-n77.</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5.16</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65"/>
        <w:gridCol w:w="667"/>
        <w:gridCol w:w="911"/>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1850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1930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3830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5550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5745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7660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9250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9575</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rPr>
          <w:lang w:val="en-US" w:eastAsia="zh-CN"/>
        </w:rPr>
      </w:pPr>
      <w:r>
        <w:rPr>
          <w:rFonts w:ascii="Arial" w:hAnsi="Arial" w:cs="Arial"/>
          <w:lang w:val="en-US" w:eastAsia="zh-CN"/>
        </w:rPr>
        <w:t>Based on above table, the 2</w:t>
      </w:r>
      <w:r>
        <w:rPr>
          <w:rFonts w:ascii="Arial" w:hAnsi="Arial" w:cs="Arial"/>
          <w:vertAlign w:val="superscript"/>
          <w:lang w:val="en-US" w:eastAsia="zh-CN"/>
        </w:rPr>
        <w:t>nd</w:t>
      </w:r>
      <w:r>
        <w:rPr>
          <w:rFonts w:ascii="Arial" w:hAnsi="Arial" w:cs="Arial"/>
          <w:lang w:val="en-US" w:eastAsia="zh-CN"/>
        </w:rPr>
        <w:t xml:space="preserve"> UL harmonic of n25 falls inside the n77 RX band</w:t>
      </w:r>
      <w:r>
        <w:rPr>
          <w:lang w:val="en-US" w:eastAsia="zh-CN"/>
        </w:rPr>
        <w:t>.</w:t>
      </w: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5.16</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7"/>
        <w:gridCol w:w="667"/>
        <w:gridCol w:w="913"/>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1850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1930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3860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3990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5790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5985</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7720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7980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9650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9975</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jc w:val="center"/>
        <w:rPr>
          <w:rFonts w:ascii="Arial" w:hAnsi="Arial" w:eastAsia="MS Mincho"/>
          <w:b/>
          <w:lang w:eastAsia="zh-CN"/>
        </w:rPr>
      </w:pPr>
    </w:p>
    <w:p>
      <w:pPr>
        <w:rPr>
          <w:rFonts w:ascii="Arial" w:hAnsi="Arial" w:cs="Arial"/>
          <w:lang w:val="en-US" w:eastAsia="zh-CN"/>
        </w:rPr>
      </w:pPr>
      <w:r>
        <w:rPr>
          <w:rFonts w:ascii="Arial" w:hAnsi="Arial" w:cs="Arial"/>
          <w:lang w:val="en-US" w:eastAsia="zh-CN"/>
        </w:rPr>
        <w:t>Based on above table, there is harmonic issue for CA_n25-n77 having the 4</w:t>
      </w:r>
      <w:r>
        <w:rPr>
          <w:rFonts w:ascii="Arial" w:hAnsi="Arial" w:cs="Arial"/>
          <w:vertAlign w:val="superscript"/>
          <w:lang w:val="en-US" w:eastAsia="zh-CN"/>
        </w:rPr>
        <w:t>th</w:t>
      </w:r>
      <w:r>
        <w:rPr>
          <w:rFonts w:ascii="Arial" w:hAnsi="Arial" w:cs="Arial"/>
          <w:lang w:val="en-US" w:eastAsia="zh-CN"/>
        </w:rPr>
        <w:t xml:space="preserve"> UL harmonic of n25 fall inside the 2</w:t>
      </w:r>
      <w:r>
        <w:rPr>
          <w:rFonts w:ascii="Arial" w:hAnsi="Arial" w:cs="Arial"/>
          <w:vertAlign w:val="superscript"/>
          <w:lang w:val="en-US" w:eastAsia="zh-CN"/>
        </w:rPr>
        <w:t>nd</w:t>
      </w:r>
      <w:r>
        <w:rPr>
          <w:rFonts w:ascii="Arial" w:hAnsi="Arial" w:cs="Arial"/>
          <w:lang w:val="en-US" w:eastAsia="zh-CN"/>
        </w:rPr>
        <w:t xml:space="preserve"> harmonic of the DL of RX band n77.</w:t>
      </w:r>
    </w:p>
    <w:p>
      <w:pPr>
        <w:rPr>
          <w:rFonts w:ascii="Arial" w:hAnsi="Arial" w:cs="Arial"/>
          <w:lang w:val="en-US" w:eastAsia="zh-CN"/>
        </w:rPr>
      </w:pPr>
      <w:r>
        <w:rPr>
          <w:rFonts w:ascii="Arial" w:hAnsi="Arial" w:cs="Arial"/>
          <w:lang w:val="en-US" w:eastAsia="zh-CN"/>
        </w:rPr>
        <w:t>Based on above table, there is harmonic issue for CA_n25-n77 having the fundamental TX of n77 fall inside the 2</w:t>
      </w:r>
      <w:r>
        <w:rPr>
          <w:rFonts w:ascii="Arial" w:hAnsi="Arial" w:cs="Arial"/>
          <w:vertAlign w:val="superscript"/>
          <w:lang w:val="en-US" w:eastAsia="zh-CN"/>
        </w:rPr>
        <w:t>nd</w:t>
      </w:r>
      <w:r>
        <w:rPr>
          <w:rFonts w:ascii="Arial" w:hAnsi="Arial" w:cs="Arial"/>
          <w:lang w:val="en-US" w:eastAsia="zh-CN"/>
        </w:rPr>
        <w:t xml:space="preserve"> harmonic DL of n25 and the 2</w:t>
      </w:r>
      <w:r>
        <w:rPr>
          <w:rFonts w:ascii="Arial" w:hAnsi="Arial" w:cs="Arial"/>
          <w:vertAlign w:val="superscript"/>
          <w:lang w:val="en-US" w:eastAsia="zh-CN"/>
        </w:rPr>
        <w:t>nd</w:t>
      </w:r>
      <w:r>
        <w:rPr>
          <w:rFonts w:ascii="Arial" w:hAnsi="Arial" w:cs="Arial"/>
          <w:lang w:val="en-US" w:eastAsia="zh-CN"/>
        </w:rPr>
        <w:t xml:space="preserve"> UL harmonic of n77 fall inside the 4</w:t>
      </w:r>
      <w:r>
        <w:rPr>
          <w:rFonts w:ascii="Arial" w:hAnsi="Arial" w:cs="Arial"/>
          <w:vertAlign w:val="superscript"/>
          <w:lang w:val="en-US" w:eastAsia="zh-CN"/>
        </w:rPr>
        <w:t>th</w:t>
      </w:r>
      <w:r>
        <w:rPr>
          <w:rFonts w:ascii="Arial" w:hAnsi="Arial" w:cs="Arial"/>
          <w:lang w:val="en-US" w:eastAsia="zh-CN"/>
        </w:rPr>
        <w:t xml:space="preserve"> harmonic DL of RX band n25.</w:t>
      </w:r>
    </w:p>
    <w:p>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pPr>
        <w:pStyle w:val="6"/>
        <w:spacing w:before="180"/>
        <w:rPr>
          <w:lang w:val="en-US" w:eastAsia="zh-CN"/>
        </w:rPr>
      </w:pPr>
      <w:bookmarkStart w:id="814" w:name="_Toc30118"/>
      <w:bookmarkStart w:id="815" w:name="_Toc14497"/>
      <w:r>
        <w:rPr>
          <w:rFonts w:hint="eastAsia"/>
          <w:lang w:val="en-US" w:eastAsia="zh-CN"/>
        </w:rPr>
        <w:t>5.16</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814"/>
      <w:bookmarkEnd w:id="815"/>
    </w:p>
    <w:p>
      <w:pPr>
        <w:rPr>
          <w:rFonts w:ascii="Arial" w:hAnsi="Arial" w:cs="Arial"/>
          <w:lang w:val="en-US" w:eastAsia="zh-CN"/>
        </w:rPr>
      </w:pPr>
      <w:r>
        <w:rPr>
          <w:rFonts w:ascii="Arial" w:hAnsi="Arial" w:cs="Arial"/>
        </w:rPr>
        <w:t xml:space="preserve">For CA_n25-n77,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xml:space="preserve">. There’s nothing new to having n77(2A) to these requirements. </w:t>
      </w:r>
      <w:r>
        <w:rPr>
          <w:rFonts w:ascii="Arial" w:hAnsi="Arial" w:cs="Arial"/>
        </w:rPr>
        <w:t>The values remain as captured below</w:t>
      </w:r>
      <w:r>
        <w:t>.</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5.16</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CA_n25-n77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5.16</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25</w:t>
            </w:r>
            <w:r>
              <w:rPr>
                <w:rFonts w:hint="eastAsia"/>
                <w:lang w:val="en-US" w:eastAsia="zh-CN"/>
              </w:rPr>
              <w:t>-n</w:t>
            </w:r>
            <w:r>
              <w:rPr>
                <w:lang w:val="en-US" w:eastAsia="zh-CN"/>
              </w:rPr>
              <w:t>77</w:t>
            </w:r>
          </w:p>
        </w:tc>
        <w:tc>
          <w:tcPr>
            <w:tcW w:w="2952" w:type="dxa"/>
          </w:tcPr>
          <w:p>
            <w:pPr>
              <w:pStyle w:val="104"/>
              <w:rPr>
                <w:lang w:eastAsia="zh-CN"/>
              </w:rPr>
            </w:pPr>
            <w:r>
              <w:rPr>
                <w:lang w:eastAsia="zh-CN"/>
              </w:rPr>
              <w:t>0.2</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816" w:name="_Toc9625"/>
      <w:bookmarkStart w:id="817" w:name="_Toc22730"/>
      <w:r>
        <w:rPr>
          <w:rFonts w:hint="eastAsia"/>
          <w:lang w:eastAsia="zh-CN"/>
        </w:rPr>
        <w:t>5.16</w:t>
      </w:r>
      <w:r>
        <w:t>.1.</w:t>
      </w:r>
      <w:r>
        <w:rPr>
          <w:rFonts w:eastAsia="Malgun Gothic"/>
          <w:lang w:eastAsia="ko-KR"/>
        </w:rPr>
        <w:t>5</w:t>
      </w:r>
      <w:r>
        <w:rPr>
          <w:rFonts w:ascii="Calibri" w:hAnsi="Calibri"/>
          <w:sz w:val="22"/>
          <w:szCs w:val="22"/>
          <w:lang w:eastAsia="sv-SE"/>
        </w:rPr>
        <w:tab/>
      </w:r>
      <w:r>
        <w:rPr>
          <w:lang w:eastAsia="zh-CN"/>
        </w:rPr>
        <w:t>REFSENs requirements</w:t>
      </w:r>
      <w:bookmarkEnd w:id="816"/>
      <w:bookmarkEnd w:id="817"/>
    </w:p>
    <w:p>
      <w:pPr>
        <w:rPr>
          <w:rFonts w:ascii="Arial" w:hAnsi="Arial" w:cs="Arial"/>
          <w:lang w:val="en-US" w:eastAsia="zh-CN"/>
        </w:rPr>
      </w:pPr>
      <w:r>
        <w:rPr>
          <w:rFonts w:ascii="Arial" w:hAnsi="Arial" w:cs="Arial"/>
          <w:lang w:val="en-US" w:eastAsia="zh-CN"/>
        </w:rPr>
        <w:t>There’s nothing new to adding n77(2A) to these requirements.</w:t>
      </w:r>
    </w:p>
    <w:p>
      <w:pPr>
        <w:pStyle w:val="6"/>
        <w:spacing w:before="180"/>
      </w:pPr>
      <w:bookmarkStart w:id="818" w:name="_Toc1543"/>
      <w:bookmarkStart w:id="819" w:name="_Toc30843"/>
      <w:r>
        <w:rPr>
          <w:rFonts w:hint="eastAsia"/>
          <w:lang w:eastAsia="zh-CN"/>
        </w:rPr>
        <w:t>5.16</w:t>
      </w:r>
      <w:r>
        <w:t>.1.6</w:t>
      </w:r>
      <w:r>
        <w:tab/>
      </w:r>
      <w:r>
        <w:t>OOB blocking exception requirements</w:t>
      </w:r>
      <w:bookmarkEnd w:id="818"/>
      <w:bookmarkEnd w:id="819"/>
    </w:p>
    <w:p>
      <w:pPr>
        <w:rPr>
          <w:rFonts w:ascii="Arial" w:hAnsi="Arial" w:cs="Arial"/>
          <w:lang w:val="en-US" w:eastAsia="zh-CN"/>
        </w:rPr>
      </w:pPr>
      <w:r>
        <w:rPr>
          <w:rFonts w:ascii="Arial" w:hAnsi="Arial" w:cs="Arial"/>
          <w:lang w:val="en-US" w:eastAsia="zh-CN"/>
        </w:rPr>
        <w:t>There’s nothing new to adding n77(2A) to these requirements.</w:t>
      </w:r>
    </w:p>
    <w:p>
      <w:pPr>
        <w:pStyle w:val="5"/>
        <w:tabs>
          <w:tab w:val="left" w:pos="0"/>
          <w:tab w:val="left" w:pos="420"/>
        </w:tabs>
        <w:rPr>
          <w:lang w:eastAsia="zh-CN"/>
        </w:rPr>
      </w:pPr>
      <w:bookmarkStart w:id="820" w:name="_Toc10815"/>
      <w:bookmarkStart w:id="821" w:name="_Toc31204"/>
      <w:r>
        <w:rPr>
          <w:rFonts w:hint="eastAsia"/>
          <w:lang w:val="en-US" w:eastAsia="zh-CN"/>
        </w:rPr>
        <w:t>5.16</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820"/>
      <w:bookmarkEnd w:id="821"/>
    </w:p>
    <w:p>
      <w:pPr>
        <w:pStyle w:val="6"/>
        <w:spacing w:before="180"/>
        <w:rPr>
          <w:rFonts w:cs="Arial"/>
          <w:lang w:val="en-US" w:eastAsia="zh-CN"/>
        </w:rPr>
      </w:pPr>
      <w:bookmarkStart w:id="822" w:name="_Toc28974"/>
      <w:bookmarkStart w:id="823" w:name="_Toc27132"/>
      <w:r>
        <w:rPr>
          <w:rFonts w:hint="eastAsia" w:cs="Arial"/>
          <w:lang w:val="en-US" w:eastAsia="zh-CN"/>
        </w:rPr>
        <w:t>5.16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822"/>
      <w:bookmarkEnd w:id="823"/>
    </w:p>
    <w:p>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pPr>
        <w:pStyle w:val="112"/>
      </w:pPr>
      <w:r>
        <w:t xml:space="preserve">Table </w:t>
      </w:r>
      <w:r>
        <w:rPr>
          <w:rFonts w:hint="eastAsia" w:eastAsia="宋体"/>
          <w:lang w:eastAsia="zh-CN"/>
        </w:rPr>
        <w:t>5.16</w:t>
      </w:r>
      <w:r>
        <w:t>.2A.1.1-1: UE Power Class for intraband non-contiguous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t>+2/-</w:t>
            </w:r>
            <w:r>
              <w:rPr>
                <w:lang w:eastAsia="zh-CN"/>
              </w:rPr>
              <w:t>3</w:t>
            </w:r>
          </w:p>
        </w:tc>
      </w:tr>
    </w:tbl>
    <w:p>
      <w:pPr>
        <w:rPr>
          <w:lang w:val="en-US" w:eastAsia="zh-CN"/>
        </w:rPr>
      </w:pPr>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5.16</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103"/>
            </w:pPr>
            <w:r>
              <w:t>Uplink CA Configuration</w:t>
            </w:r>
          </w:p>
        </w:tc>
        <w:tc>
          <w:tcPr>
            <w:tcW w:w="972" w:type="dxa"/>
          </w:tcPr>
          <w:p>
            <w:pPr>
              <w:pStyle w:val="103"/>
            </w:pPr>
            <w:r>
              <w:t>Class 1 (dBm)</w:t>
            </w:r>
            <w:r>
              <w:tab/>
            </w:r>
          </w:p>
        </w:tc>
        <w:tc>
          <w:tcPr>
            <w:tcW w:w="1086" w:type="dxa"/>
          </w:tcPr>
          <w:p>
            <w:pPr>
              <w:pStyle w:val="103"/>
            </w:pPr>
            <w:r>
              <w:t>Tolerance (dB)</w:t>
            </w:r>
            <w:r>
              <w:tab/>
            </w:r>
          </w:p>
        </w:tc>
        <w:tc>
          <w:tcPr>
            <w:tcW w:w="972" w:type="dxa"/>
          </w:tcPr>
          <w:p>
            <w:pPr>
              <w:pStyle w:val="103"/>
            </w:pPr>
            <w:r>
              <w:t>Class 2 (dBm)</w:t>
            </w:r>
          </w:p>
        </w:tc>
        <w:tc>
          <w:tcPr>
            <w:tcW w:w="1086" w:type="dxa"/>
          </w:tcPr>
          <w:p>
            <w:pPr>
              <w:pStyle w:val="103"/>
            </w:pPr>
            <w:r>
              <w:t>Tolerance</w:t>
            </w:r>
          </w:p>
          <w:p>
            <w:pPr>
              <w:pStyle w:val="103"/>
            </w:pPr>
            <w:r>
              <w:t>(dB)</w:t>
            </w:r>
            <w:r>
              <w:tab/>
            </w:r>
          </w:p>
        </w:tc>
        <w:tc>
          <w:tcPr>
            <w:tcW w:w="972" w:type="dxa"/>
          </w:tcPr>
          <w:p>
            <w:pPr>
              <w:pStyle w:val="103"/>
            </w:pPr>
            <w:r>
              <w:t>Class 3 (dBm)</w:t>
            </w:r>
          </w:p>
        </w:tc>
        <w:tc>
          <w:tcPr>
            <w:tcW w:w="1086" w:type="dxa"/>
          </w:tcPr>
          <w:p>
            <w:pPr>
              <w:pStyle w:val="103"/>
            </w:pPr>
            <w:r>
              <w:t>Tolerance (dB)</w:t>
            </w:r>
            <w:r>
              <w:tab/>
            </w:r>
          </w:p>
        </w:tc>
        <w:tc>
          <w:tcPr>
            <w:tcW w:w="973" w:type="dxa"/>
          </w:tcPr>
          <w:p>
            <w:pPr>
              <w:pStyle w:val="103"/>
            </w:pPr>
            <w:r>
              <w:t>Class 4 (dBm)</w:t>
            </w:r>
          </w:p>
        </w:tc>
        <w:tc>
          <w:tcPr>
            <w:tcW w:w="1086" w:type="dxa"/>
          </w:tcPr>
          <w:p>
            <w:pPr>
              <w:pStyle w:val="103"/>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CA_n25A-n77A</w:t>
            </w: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824" w:name="_Toc7092"/>
      <w:bookmarkStart w:id="825" w:name="_Toc21767"/>
      <w:r>
        <w:rPr>
          <w:rFonts w:hint="eastAsia"/>
          <w:lang w:val="en-US" w:eastAsia="zh-CN"/>
        </w:rPr>
        <w:t>5.16</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24"/>
      <w:bookmarkEnd w:id="825"/>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5.16</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hAnsi="Arial" w:eastAsia="MS Mincho" w:cs="Arial"/>
          <w:lang w:eastAsia="ja-JP"/>
        </w:rPr>
        <w:t xml:space="preserve"> </w:t>
      </w:r>
      <w:r>
        <w:rPr>
          <w:rFonts w:ascii="Arial" w:hAnsi="Arial" w:cs="Arial"/>
          <w:lang w:val="en-US" w:eastAsia="zh-CN"/>
        </w:rPr>
        <w:t>n25-n77 with 2 ULs in n77 having a spectrum restriction of 600MHz separation.</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5.16</w:t>
      </w:r>
      <w:r>
        <w:rPr>
          <w:rFonts w:ascii="Arial" w:hAnsi="Arial" w:cs="Arial"/>
          <w:b/>
          <w:lang w:eastAsia="zh-CN"/>
        </w:rPr>
        <w:t>.2.2-1: IMD analysis</w:t>
      </w:r>
    </w:p>
    <w:tbl>
      <w:tblPr>
        <w:tblStyle w:val="89"/>
        <w:tblW w:w="5000" w:type="pct"/>
        <w:tblInd w:w="0" w:type="dxa"/>
        <w:tblLayout w:type="autofit"/>
        <w:tblCellMar>
          <w:top w:w="0" w:type="dxa"/>
          <w:left w:w="108" w:type="dxa"/>
          <w:bottom w:w="0" w:type="dxa"/>
          <w:right w:w="108" w:type="dxa"/>
        </w:tblCellMar>
      </w:tblPr>
      <w:tblGrid>
        <w:gridCol w:w="1414"/>
        <w:gridCol w:w="1561"/>
        <w:gridCol w:w="1634"/>
        <w:gridCol w:w="1308"/>
        <w:gridCol w:w="1381"/>
        <w:gridCol w:w="1243"/>
        <w:gridCol w:w="1316"/>
      </w:tblGrid>
      <w:tr>
        <w:tblPrEx>
          <w:tblCellMar>
            <w:top w:w="0" w:type="dxa"/>
            <w:left w:w="108" w:type="dxa"/>
            <w:bottom w:w="0" w:type="dxa"/>
            <w:right w:w="108" w:type="dxa"/>
          </w:tblCellMar>
        </w:tblPrEx>
        <w:trPr>
          <w:trHeight w:val="270" w:hRule="atLeast"/>
        </w:trPr>
        <w:tc>
          <w:tcPr>
            <w:tcW w:w="832" w:type="pct"/>
            <w:tcBorders>
              <w:top w:val="single" w:color="auto" w:sz="8" w:space="0"/>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CC location</w:t>
            </w:r>
          </w:p>
        </w:tc>
        <w:tc>
          <w:tcPr>
            <w:tcW w:w="7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fU1L</w:t>
            </w:r>
          </w:p>
        </w:tc>
        <w:tc>
          <w:tcPr>
            <w:tcW w:w="8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fU2L</w:t>
            </w:r>
          </w:p>
        </w:tc>
        <w:tc>
          <w:tcPr>
            <w:tcW w:w="70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fU3L</w:t>
            </w:r>
          </w:p>
        </w:tc>
        <w:tc>
          <w:tcPr>
            <w:tcW w:w="651"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fU1H</w:t>
            </w:r>
          </w:p>
        </w:tc>
        <w:tc>
          <w:tcPr>
            <w:tcW w:w="63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fU2H</w:t>
            </w:r>
          </w:p>
        </w:tc>
        <w:tc>
          <w:tcPr>
            <w:tcW w:w="662" w:type="pct"/>
            <w:tcBorders>
              <w:top w:val="single" w:color="auto" w:sz="8" w:space="0"/>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fU3H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Frequency</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3300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3320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3900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4200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4180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3600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w:t>
            </w:r>
            <w:r>
              <w:rPr>
                <w:rFonts w:ascii="Calibri" w:hAnsi="Calibri" w:cs="Calibri"/>
                <w:color w:val="000000"/>
                <w:sz w:val="18"/>
                <w:szCs w:val="18"/>
                <w:vertAlign w:val="superscript"/>
              </w:rPr>
              <w:t>nd</w:t>
            </w:r>
            <w:r>
              <w:rPr>
                <w:rFonts w:ascii="Calibri" w:hAnsi="Calibri" w:cs="Calibri"/>
                <w:color w:val="000000"/>
                <w:sz w:val="18"/>
                <w:szCs w:val="18"/>
              </w:rPr>
              <w:t xml:space="preserve">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fU1L-fU2L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fU1L-fU3L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fU1L + fU2L</w:t>
            </w:r>
          </w:p>
        </w:tc>
        <w:tc>
          <w:tcPr>
            <w:tcW w:w="651"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fU1H+fU2H</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6620</w:t>
            </w:r>
          </w:p>
        </w:tc>
        <w:tc>
          <w:tcPr>
            <w:tcW w:w="651"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8380</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w:t>
            </w:r>
            <w:r>
              <w:rPr>
                <w:rFonts w:ascii="Calibri" w:hAnsi="Calibri" w:cs="Calibri"/>
                <w:color w:val="000000"/>
                <w:sz w:val="18"/>
                <w:szCs w:val="18"/>
                <w:vertAlign w:val="superscript"/>
              </w:rPr>
              <w:t>rd</w:t>
            </w:r>
            <w:r>
              <w:rPr>
                <w:rFonts w:ascii="Calibri" w:hAnsi="Calibri" w:cs="Calibri"/>
                <w:color w:val="000000"/>
                <w:sz w:val="18"/>
                <w:szCs w:val="18"/>
              </w:rPr>
              <w:t xml:space="preserve">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2*fU1L-fU3L</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2*fU1H-fU3H</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2*fU1L + fU2L</w:t>
            </w:r>
          </w:p>
        </w:tc>
        <w:tc>
          <w:tcPr>
            <w:tcW w:w="651"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2*fU1H + fU2H</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nil"/>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2700</w:t>
            </w:r>
          </w:p>
        </w:tc>
        <w:tc>
          <w:tcPr>
            <w:tcW w:w="803"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4800</w:t>
            </w:r>
          </w:p>
        </w:tc>
        <w:tc>
          <w:tcPr>
            <w:tcW w:w="709"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9920</w:t>
            </w:r>
          </w:p>
        </w:tc>
        <w:tc>
          <w:tcPr>
            <w:tcW w:w="651" w:type="pct"/>
            <w:tcBorders>
              <w:top w:val="nil"/>
              <w:left w:val="nil"/>
              <w:bottom w:val="nil"/>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12580</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single" w:color="auto" w:sz="8" w:space="0"/>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2*fU1L - 2*fU2L I</w:t>
            </w:r>
          </w:p>
        </w:tc>
        <w:tc>
          <w:tcPr>
            <w:tcW w:w="8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2*fU1H - 2*fU3H I</w:t>
            </w:r>
          </w:p>
        </w:tc>
        <w:tc>
          <w:tcPr>
            <w:tcW w:w="70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3*fU1L - fU3L</w:t>
            </w:r>
          </w:p>
        </w:tc>
        <w:tc>
          <w:tcPr>
            <w:tcW w:w="651"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3*fU1H - fU3H</w:t>
            </w:r>
          </w:p>
        </w:tc>
        <w:tc>
          <w:tcPr>
            <w:tcW w:w="63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3*fU1L + fU2L</w:t>
            </w:r>
          </w:p>
        </w:tc>
        <w:tc>
          <w:tcPr>
            <w:tcW w:w="662" w:type="pct"/>
            <w:tcBorders>
              <w:top w:val="single" w:color="auto" w:sz="8" w:space="0"/>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3*fU1H + fU2H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1200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9000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13220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16780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3*fUL1-2*fU3L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3*fUH1-2*fU3H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4*fUL1-fU3L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4*fUH1-fU3H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4*fUL1+fU2L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4*fUH1+fU2H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2100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5400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9300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13200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16520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20980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3*fUL1-3*fU2L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3*fUH1-3*fU3H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4*fUL1-2*fU3L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4*fUH1-2*fU3H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5*fUL1-fU3L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5*fUH1-fU3H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1800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5400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9600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12600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17400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7</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4*fUL1-3*fU3L I</w:t>
            </w:r>
          </w:p>
        </w:tc>
        <w:tc>
          <w:tcPr>
            <w:tcW w:w="803" w:type="pct"/>
            <w:tcBorders>
              <w:top w:val="nil"/>
              <w:left w:val="single" w:color="auto" w:sz="4" w:space="0"/>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4*fUH1-3*fU3H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5*fUL1-2*fU3L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5*fUH1-2*fU3H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6*fUL1-fU3L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6*fUH1-fU3H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single" w:color="auto" w:sz="4" w:space="0"/>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1500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8700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13800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15900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21600</w:t>
            </w:r>
          </w:p>
        </w:tc>
      </w:tr>
    </w:tbl>
    <w:p>
      <w:pPr>
        <w:rPr>
          <w:rFonts w:asciiTheme="minorHAnsi" w:hAnsiTheme="minorHAnsi" w:eastAsiaTheme="minorHAnsi" w:cstheme="minorBidi"/>
          <w:sz w:val="22"/>
          <w:szCs w:val="22"/>
          <w:lang w:eastAsia="en-US"/>
        </w:rPr>
      </w:pPr>
    </w:p>
    <w:p>
      <w:pPr>
        <w:rPr>
          <w:rFonts w:ascii="Arial" w:hAnsi="Arial" w:cs="Arial"/>
        </w:rPr>
      </w:pPr>
      <w:r>
        <w:rPr>
          <w:rFonts w:ascii="Arial" w:hAnsi="Arial" w:cs="Arial"/>
        </w:rPr>
        <w:t xml:space="preserve">Based on the table </w:t>
      </w:r>
      <w:r>
        <w:rPr>
          <w:rFonts w:hint="eastAsia" w:ascii="Arial" w:hAnsi="Arial" w:eastAsia="宋体" w:cs="Arial"/>
          <w:lang w:eastAsia="zh-CN"/>
        </w:rPr>
        <w:t>5.16</w:t>
      </w:r>
      <w:r>
        <w:rPr>
          <w:rFonts w:ascii="Arial" w:hAnsi="Arial" w:cs="Arial"/>
        </w:rPr>
        <w:t>.2.2-1, the 7</w:t>
      </w:r>
      <w:r>
        <w:rPr>
          <w:rFonts w:ascii="Arial" w:hAnsi="Arial" w:cs="Arial"/>
          <w:vertAlign w:val="superscript"/>
        </w:rPr>
        <w:t>th</w:t>
      </w:r>
      <w:r>
        <w:rPr>
          <w:rFonts w:ascii="Arial" w:hAnsi="Arial" w:cs="Arial"/>
        </w:rPr>
        <w:t xml:space="preserve"> order IMD product of n77 fall inside the RX band of n25. </w:t>
      </w:r>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5.16</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hAnsi="Arial" w:eastAsia="MS Mincho" w:cs="Arial"/>
          <w:lang w:eastAsia="ja-JP"/>
        </w:rPr>
        <w:t xml:space="preserve"> the protected bands required for the </w:t>
      </w:r>
      <w:r>
        <w:rPr>
          <w:rFonts w:ascii="Arial" w:hAnsi="Arial" w:cs="Arial"/>
          <w:lang w:val="en-US" w:eastAsia="zh-CN"/>
        </w:rPr>
        <w:t>2UL bands CA</w:t>
      </w:r>
      <w:r>
        <w:rPr>
          <w:rFonts w:ascii="Arial" w:hAnsi="Arial" w:eastAsia="MS Mincho"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5.16</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lang w:eastAsia="zh-CN"/>
              </w:rPr>
            </w:pPr>
            <w:r>
              <w:t>CA_n25-n77</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lang w:val="en-US" w:eastAsia="zh-CN"/>
              </w:rPr>
            </w:pPr>
            <w:r>
              <w:t>E-UTRA Band 4, 5, 12, 13, 14, 17, 26, 29, 30, 41, 65, 66, 70, 71, 103</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rPr>
                <w:lang w:val="en-US" w:eastAsia="zh-CN"/>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rPr>
                <w:lang w:val="en-US" w:eastAsia="zh-CN"/>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rPr>
            </w:pPr>
            <w:r>
              <w:t>E-UTRA Band 2, 25</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rPr>
                <w:lang w:val="en-US" w:eastAsia="zh-CN"/>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rPr>
                <w:lang w:val="en-US" w:eastAsia="zh-CN"/>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rPr>
                <w:lang w:eastAsia="ko-KR"/>
              </w:rPr>
              <w:t>2</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pPr>
          </w:p>
        </w:tc>
      </w:tr>
    </w:tbl>
    <w:p>
      <w:pPr>
        <w:rPr>
          <w:rFonts w:ascii="Arial" w:hAnsi="Arial" w:cs="Arial"/>
        </w:rPr>
      </w:pPr>
    </w:p>
    <w:p>
      <w:pPr>
        <w:pStyle w:val="6"/>
        <w:tabs>
          <w:tab w:val="left" w:pos="0"/>
          <w:tab w:val="left" w:pos="420"/>
          <w:tab w:val="left" w:pos="864"/>
        </w:tabs>
        <w:ind w:left="0" w:firstLine="0"/>
        <w:rPr>
          <w:lang w:val="en-US" w:eastAsia="zh-CN"/>
        </w:rPr>
      </w:pPr>
      <w:bookmarkStart w:id="826" w:name="_Toc8740"/>
      <w:bookmarkStart w:id="827" w:name="_Toc18131"/>
      <w:r>
        <w:rPr>
          <w:rFonts w:hint="eastAsia"/>
          <w:lang w:val="en-US" w:eastAsia="zh-CN"/>
        </w:rPr>
        <w:t>5.16</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826"/>
      <w:bookmarkEnd w:id="827"/>
    </w:p>
    <w:p>
      <w:pPr>
        <w:jc w:val="both"/>
        <w:rPr>
          <w:rFonts w:ascii="Arial" w:hAnsi="Arial" w:cs="Arial"/>
        </w:rPr>
      </w:pPr>
      <w:r>
        <w:rPr>
          <w:rFonts w:ascii="Arial" w:hAnsi="Arial" w:cs="Arial"/>
        </w:rPr>
        <w:t xml:space="preserve">Table </w:t>
      </w:r>
      <w:r>
        <w:rPr>
          <w:rFonts w:hint="eastAsia" w:ascii="Arial" w:hAnsi="Arial" w:eastAsia="宋体" w:cs="Arial"/>
          <w:lang w:eastAsia="zh-CN"/>
        </w:rPr>
        <w:t>5.16</w:t>
      </w:r>
      <w:r>
        <w:rPr>
          <w:rFonts w:ascii="Arial" w:hAnsi="Arial" w:cs="Arial"/>
        </w:rPr>
        <w:t>.2.3-1 lists the MSD required due to the 7</w:t>
      </w:r>
      <w:r>
        <w:rPr>
          <w:rFonts w:ascii="Arial" w:hAnsi="Arial" w:cs="Arial"/>
          <w:vertAlign w:val="superscript"/>
        </w:rPr>
        <w:t>th</w:t>
      </w:r>
      <w:r>
        <w:rPr>
          <w:rFonts w:ascii="Arial" w:hAnsi="Arial" w:cs="Arial"/>
        </w:rPr>
        <w:t>. IMD for the dual uplink configuration. The MSD value is taken from CA_n2A-n77(2A).</w:t>
      </w:r>
    </w:p>
    <w:p>
      <w:pPr>
        <w:pStyle w:val="112"/>
        <w:rPr>
          <w:lang w:val="en-US"/>
        </w:rPr>
      </w:pPr>
      <w:r>
        <w:rPr>
          <w:lang w:val="en-US"/>
        </w:rPr>
        <w:t xml:space="preserve">Table </w:t>
      </w:r>
      <w:r>
        <w:rPr>
          <w:rFonts w:hint="eastAsia" w:eastAsia="宋体"/>
          <w:lang w:val="en-US" w:eastAsia="zh-CN"/>
        </w:rPr>
        <w:t>5.16</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pStyle w:val="103"/>
            </w:pPr>
            <w:r>
              <w:rPr>
                <w:rFonts w:cs="Arial"/>
                <w:color w:val="000000"/>
                <w:szCs w:val="18"/>
                <w:lang w:eastAsia="ja-JP"/>
              </w:rPr>
              <w:t>NR CA band combination</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rPr>
                <w:lang w:eastAsia="zh-CN"/>
              </w:rPr>
              <w:t>NR</w:t>
            </w:r>
            <w:r>
              <w:t xml:space="preserve"> band</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93"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1096"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96" w:type="dxa"/>
            <w:vMerge w:val="restart"/>
            <w:tcBorders>
              <w:top w:val="single" w:color="auto" w:sz="4" w:space="0"/>
              <w:left w:val="single" w:color="auto" w:sz="4" w:space="0"/>
              <w:bottom w:val="nil"/>
              <w:right w:val="single" w:color="auto" w:sz="4" w:space="0"/>
            </w:tcBorders>
            <w:vAlign w:val="center"/>
          </w:tcPr>
          <w:p>
            <w:pPr>
              <w:pStyle w:val="104"/>
            </w:pPr>
            <w:r>
              <w:rPr>
                <w:rFonts w:cs="Arial"/>
                <w:color w:val="000000"/>
                <w:szCs w:val="18"/>
              </w:rPr>
              <w:t>CA_n25-n77</w:t>
            </w:r>
          </w:p>
          <w:p>
            <w:pPr>
              <w:pStyle w:val="104"/>
            </w:pPr>
          </w:p>
        </w:tc>
        <w:tc>
          <w:tcPr>
            <w:tcW w:w="1134" w:type="dxa"/>
            <w:tcBorders>
              <w:top w:val="single" w:color="auto" w:sz="4" w:space="0"/>
              <w:left w:val="single" w:color="auto" w:sz="4" w:space="0"/>
              <w:bottom w:val="single" w:color="auto" w:sz="4" w:space="0"/>
              <w:right w:val="single" w:color="auto" w:sz="4" w:space="0"/>
            </w:tcBorders>
          </w:tcPr>
          <w:p>
            <w:pPr>
              <w:pStyle w:val="104"/>
              <w:rPr>
                <w:lang w:eastAsia="zh-CN"/>
              </w:rPr>
            </w:pPr>
            <w:r>
              <w:rPr>
                <w:lang w:val="en-US" w:eastAsia="zh-CN"/>
              </w:rPr>
              <w:t>n25</w:t>
            </w:r>
          </w:p>
        </w:tc>
        <w:tc>
          <w:tcPr>
            <w:tcW w:w="1134"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N/A</w:t>
            </w:r>
          </w:p>
        </w:tc>
        <w:tc>
          <w:tcPr>
            <w:tcW w:w="993" w:type="dxa"/>
            <w:tcBorders>
              <w:top w:val="single" w:color="auto" w:sz="4" w:space="0"/>
              <w:left w:val="single" w:color="auto" w:sz="4" w:space="0"/>
              <w:bottom w:val="single" w:color="auto" w:sz="4" w:space="0"/>
              <w:right w:val="single" w:color="auto" w:sz="4" w:space="0"/>
            </w:tcBorders>
          </w:tcPr>
          <w:p>
            <w:pPr>
              <w:pStyle w:val="104"/>
            </w:pPr>
            <w:r>
              <w:rPr>
                <w:rFonts w:hint="eastAsia"/>
                <w:lang w:val="en-US" w:eastAsia="zh-CN"/>
              </w:rPr>
              <w:t>5</w:t>
            </w:r>
          </w:p>
        </w:tc>
        <w:tc>
          <w:tcPr>
            <w:tcW w:w="1096" w:type="dxa"/>
            <w:tcBorders>
              <w:top w:val="single" w:color="auto" w:sz="4" w:space="0"/>
              <w:left w:val="single" w:color="auto" w:sz="4" w:space="0"/>
              <w:bottom w:val="single" w:color="auto" w:sz="4" w:space="0"/>
              <w:right w:val="single" w:color="auto" w:sz="4" w:space="0"/>
            </w:tcBorders>
          </w:tcPr>
          <w:p>
            <w:pPr>
              <w:pStyle w:val="104"/>
            </w:pPr>
            <w:r>
              <w:rPr>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1987.5</w:t>
            </w:r>
          </w:p>
        </w:tc>
        <w:tc>
          <w:tcPr>
            <w:tcW w:w="911" w:type="dxa"/>
            <w:tcBorders>
              <w:top w:val="single" w:color="auto" w:sz="4" w:space="0"/>
              <w:left w:val="single" w:color="auto" w:sz="4" w:space="0"/>
              <w:bottom w:val="single" w:color="auto" w:sz="4" w:space="0"/>
              <w:right w:val="single" w:color="auto" w:sz="4" w:space="0"/>
            </w:tcBorders>
          </w:tcPr>
          <w:p>
            <w:pPr>
              <w:pStyle w:val="104"/>
              <w:rPr>
                <w:lang w:eastAsia="zh-CN"/>
              </w:rPr>
            </w:pPr>
            <w:r>
              <w:rPr>
                <w:lang w:val="en-US" w:eastAsia="zh-CN"/>
              </w:rPr>
              <w:t>2.7</w:t>
            </w:r>
          </w:p>
        </w:tc>
        <w:tc>
          <w:tcPr>
            <w:tcW w:w="830" w:type="dxa"/>
            <w:tcBorders>
              <w:top w:val="single" w:color="auto" w:sz="4" w:space="0"/>
              <w:left w:val="single" w:color="auto" w:sz="4" w:space="0"/>
              <w:bottom w:val="single" w:color="auto" w:sz="4" w:space="0"/>
              <w:right w:val="single" w:color="auto" w:sz="4" w:space="0"/>
            </w:tcBorders>
          </w:tcPr>
          <w:p>
            <w:pPr>
              <w:pStyle w:val="104"/>
            </w:pPr>
            <w:r>
              <w:rPr>
                <w:rFonts w:hint="eastAsia"/>
                <w:lang w:val="en-US" w:eastAsia="zh-CN"/>
              </w:rPr>
              <w:t>FDD</w:t>
            </w:r>
          </w:p>
        </w:tc>
        <w:tc>
          <w:tcPr>
            <w:tcW w:w="1095"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vMerge w:val="continue"/>
            <w:tcBorders>
              <w:top w:val="nil"/>
              <w:left w:val="single" w:color="auto" w:sz="4" w:space="0"/>
              <w:bottom w:val="nil"/>
              <w:right w:val="single" w:color="auto" w:sz="4" w:space="0"/>
            </w:tcBorders>
            <w:vAlign w:val="center"/>
          </w:tcPr>
          <w:p>
            <w:pPr>
              <w:pStyle w:val="104"/>
            </w:pPr>
          </w:p>
        </w:tc>
        <w:tc>
          <w:tcPr>
            <w:tcW w:w="1134" w:type="dxa"/>
            <w:tcBorders>
              <w:top w:val="single" w:color="auto" w:sz="4" w:space="0"/>
              <w:left w:val="single" w:color="auto" w:sz="4" w:space="0"/>
              <w:bottom w:val="nil"/>
              <w:right w:val="single" w:color="auto" w:sz="4" w:space="0"/>
            </w:tcBorders>
          </w:tcPr>
          <w:p>
            <w:pPr>
              <w:pStyle w:val="104"/>
              <w:rPr>
                <w:lang w:eastAsia="zh-CN"/>
              </w:rPr>
            </w:pPr>
            <w:r>
              <w:rPr>
                <w:lang w:val="en-US" w:eastAsia="zh-CN"/>
              </w:rPr>
              <w:t>n77</w:t>
            </w:r>
            <w:r>
              <w:rPr>
                <w:vertAlign w:val="superscript"/>
                <w:lang w:val="en-US" w:eastAsia="zh-CN"/>
              </w:rPr>
              <w:t>12</w:t>
            </w:r>
          </w:p>
        </w:tc>
        <w:tc>
          <w:tcPr>
            <w:tcW w:w="1134"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rFonts w:cs="Arial"/>
                <w:lang w:eastAsia="ja-JP"/>
              </w:rPr>
              <w:t>3455</w:t>
            </w:r>
          </w:p>
        </w:tc>
        <w:tc>
          <w:tcPr>
            <w:tcW w:w="993" w:type="dxa"/>
            <w:tcBorders>
              <w:top w:val="single" w:color="auto" w:sz="4" w:space="0"/>
              <w:left w:val="single" w:color="auto" w:sz="4" w:space="0"/>
              <w:bottom w:val="single" w:color="auto" w:sz="4" w:space="0"/>
              <w:right w:val="single" w:color="auto" w:sz="4" w:space="0"/>
            </w:tcBorders>
          </w:tcPr>
          <w:p>
            <w:pPr>
              <w:pStyle w:val="104"/>
              <w:rPr>
                <w:lang w:eastAsia="zh-CN"/>
              </w:rPr>
            </w:pPr>
            <w:r>
              <w:rPr>
                <w:rFonts w:cs="Arial"/>
              </w:rPr>
              <w:t>10</w:t>
            </w:r>
          </w:p>
        </w:tc>
        <w:tc>
          <w:tcPr>
            <w:tcW w:w="10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color="auto" w:sz="4" w:space="0"/>
              <w:left w:val="single" w:color="auto" w:sz="4" w:space="0"/>
              <w:bottom w:val="single" w:color="auto" w:sz="4" w:space="0"/>
              <w:right w:val="single" w:color="auto" w:sz="4" w:space="0"/>
            </w:tcBorders>
          </w:tcPr>
          <w:p>
            <w:pPr>
              <w:pStyle w:val="104"/>
              <w:rPr>
                <w:lang w:eastAsia="zh-CN"/>
              </w:rPr>
            </w:pPr>
            <w:r>
              <w:rPr>
                <w:rFonts w:cs="Arial"/>
                <w:lang w:eastAsia="ja-JP"/>
              </w:rPr>
              <w:t>3455</w:t>
            </w:r>
          </w:p>
        </w:tc>
        <w:tc>
          <w:tcPr>
            <w:tcW w:w="911" w:type="dxa"/>
            <w:tcBorders>
              <w:top w:val="single" w:color="auto" w:sz="4" w:space="0"/>
              <w:left w:val="single" w:color="auto" w:sz="4" w:space="0"/>
              <w:bottom w:val="nil"/>
              <w:right w:val="single" w:color="auto" w:sz="4" w:space="0"/>
            </w:tcBorders>
          </w:tcPr>
          <w:p>
            <w:pPr>
              <w:pStyle w:val="104"/>
            </w:pPr>
            <w:r>
              <w:rPr>
                <w:rFonts w:cs="Arial"/>
                <w:szCs w:val="18"/>
                <w:lang w:eastAsia="ja-JP"/>
              </w:rPr>
              <w:t>N/A</w:t>
            </w:r>
          </w:p>
        </w:tc>
        <w:tc>
          <w:tcPr>
            <w:tcW w:w="830" w:type="dxa"/>
            <w:tcBorders>
              <w:top w:val="single" w:color="auto" w:sz="4" w:space="0"/>
              <w:left w:val="single" w:color="auto" w:sz="4" w:space="0"/>
              <w:bottom w:val="nil"/>
              <w:right w:val="single" w:color="auto" w:sz="4" w:space="0"/>
            </w:tcBorders>
          </w:tcPr>
          <w:p>
            <w:pPr>
              <w:pStyle w:val="104"/>
              <w:rPr>
                <w:lang w:eastAsia="zh-CN"/>
              </w:rPr>
            </w:pPr>
            <w:r>
              <w:rPr>
                <w:lang w:val="en-US" w:eastAsia="zh-CN"/>
              </w:rPr>
              <w:t>TDD</w:t>
            </w:r>
          </w:p>
        </w:tc>
        <w:tc>
          <w:tcPr>
            <w:tcW w:w="1095" w:type="dxa"/>
            <w:tcBorders>
              <w:top w:val="single" w:color="auto" w:sz="4" w:space="0"/>
              <w:left w:val="single" w:color="auto" w:sz="4" w:space="0"/>
              <w:bottom w:val="nil"/>
              <w:right w:val="single" w:color="auto" w:sz="4" w:space="0"/>
            </w:tcBorders>
          </w:tcPr>
          <w:p>
            <w:pPr>
              <w:pStyle w:val="104"/>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single" w:color="auto" w:sz="4" w:space="0"/>
              <w:right w:val="single" w:color="auto" w:sz="4" w:space="0"/>
            </w:tcBorders>
            <w:vAlign w:val="center"/>
          </w:tcPr>
          <w:p>
            <w:pPr>
              <w:pStyle w:val="104"/>
            </w:pPr>
          </w:p>
        </w:tc>
        <w:tc>
          <w:tcPr>
            <w:tcW w:w="1134" w:type="dxa"/>
            <w:tcBorders>
              <w:top w:val="nil"/>
              <w:left w:val="single" w:color="auto" w:sz="4" w:space="0"/>
              <w:bottom w:val="single" w:color="auto" w:sz="4" w:space="0"/>
              <w:right w:val="single" w:color="auto" w:sz="4" w:space="0"/>
            </w:tcBorders>
          </w:tcPr>
          <w:p>
            <w:pPr>
              <w:pStyle w:val="104"/>
              <w:rPr>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104"/>
              <w:rPr>
                <w:rFonts w:cs="Arial"/>
                <w:lang w:eastAsia="ko-KR"/>
              </w:rPr>
            </w:pPr>
            <w:r>
              <w:rPr>
                <w:rFonts w:cs="Arial"/>
                <w:lang w:eastAsia="ja-JP"/>
              </w:rPr>
              <w:t>3945</w:t>
            </w:r>
          </w:p>
        </w:tc>
        <w:tc>
          <w:tcPr>
            <w:tcW w:w="993" w:type="dxa"/>
            <w:tcBorders>
              <w:top w:val="single" w:color="auto" w:sz="4" w:space="0"/>
              <w:left w:val="single" w:color="auto" w:sz="4" w:space="0"/>
              <w:bottom w:val="single" w:color="auto" w:sz="4" w:space="0"/>
              <w:right w:val="single" w:color="auto" w:sz="4" w:space="0"/>
            </w:tcBorders>
          </w:tcPr>
          <w:p>
            <w:pPr>
              <w:pStyle w:val="104"/>
              <w:rPr>
                <w:rFonts w:cs="Arial"/>
                <w:lang w:eastAsia="ko-KR"/>
              </w:rPr>
            </w:pPr>
            <w:r>
              <w:rPr>
                <w:rFonts w:hint="eastAsia" w:cs="Arial"/>
                <w:lang w:val="en-US" w:eastAsia="zh-CN"/>
              </w:rPr>
              <w:t>10</w:t>
            </w:r>
          </w:p>
        </w:tc>
        <w:tc>
          <w:tcPr>
            <w:tcW w:w="1096" w:type="dxa"/>
            <w:tcBorders>
              <w:top w:val="single" w:color="auto" w:sz="4" w:space="0"/>
              <w:left w:val="single" w:color="auto" w:sz="4" w:space="0"/>
              <w:bottom w:val="single" w:color="auto" w:sz="4" w:space="0"/>
              <w:right w:val="single" w:color="auto" w:sz="4" w:space="0"/>
            </w:tcBorders>
          </w:tcPr>
          <w:p>
            <w:pPr>
              <w:pStyle w:val="104"/>
              <w:rPr>
                <w:rFonts w:cs="Arial"/>
                <w:lang w:eastAsia="ko-KR"/>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color="auto" w:sz="4" w:space="0"/>
              <w:left w:val="single" w:color="auto" w:sz="4" w:space="0"/>
              <w:bottom w:val="single" w:color="auto" w:sz="4" w:space="0"/>
              <w:right w:val="single" w:color="auto" w:sz="4" w:space="0"/>
            </w:tcBorders>
          </w:tcPr>
          <w:p>
            <w:pPr>
              <w:pStyle w:val="104"/>
              <w:rPr>
                <w:rFonts w:cs="Arial"/>
                <w:lang w:eastAsia="ko-KR"/>
              </w:rPr>
            </w:pPr>
            <w:r>
              <w:rPr>
                <w:rFonts w:cs="Arial"/>
                <w:lang w:eastAsia="ja-JP"/>
              </w:rPr>
              <w:t>3945</w:t>
            </w:r>
          </w:p>
        </w:tc>
        <w:tc>
          <w:tcPr>
            <w:tcW w:w="911" w:type="dxa"/>
            <w:tcBorders>
              <w:top w:val="nil"/>
              <w:left w:val="single" w:color="auto" w:sz="4" w:space="0"/>
              <w:bottom w:val="single" w:color="auto" w:sz="4" w:space="0"/>
              <w:right w:val="single" w:color="auto" w:sz="4" w:space="0"/>
            </w:tcBorders>
          </w:tcPr>
          <w:p>
            <w:pPr>
              <w:pStyle w:val="104"/>
              <w:rPr>
                <w:rFonts w:cs="Arial"/>
                <w:lang w:eastAsia="ko-KR"/>
              </w:rPr>
            </w:pPr>
          </w:p>
        </w:tc>
        <w:tc>
          <w:tcPr>
            <w:tcW w:w="830" w:type="dxa"/>
            <w:tcBorders>
              <w:top w:val="nil"/>
              <w:left w:val="single" w:color="auto" w:sz="4" w:space="0"/>
              <w:bottom w:val="single" w:color="auto" w:sz="4" w:space="0"/>
              <w:right w:val="single" w:color="auto" w:sz="4" w:space="0"/>
            </w:tcBorders>
          </w:tcPr>
          <w:p>
            <w:pPr>
              <w:pStyle w:val="104"/>
              <w:rPr>
                <w:rFonts w:cs="Arial"/>
                <w:lang w:eastAsia="ko-KR"/>
              </w:rPr>
            </w:pPr>
          </w:p>
        </w:tc>
        <w:tc>
          <w:tcPr>
            <w:tcW w:w="1095" w:type="dxa"/>
            <w:tcBorders>
              <w:top w:val="nil"/>
              <w:left w:val="single" w:color="auto" w:sz="4" w:space="0"/>
              <w:bottom w:val="single" w:color="auto" w:sz="4" w:space="0"/>
              <w:right w:val="single" w:color="auto" w:sz="4" w:space="0"/>
            </w:tcBorders>
          </w:tcPr>
          <w:p>
            <w:pPr>
              <w:pStyle w:val="104"/>
              <w:rPr>
                <w:rFonts w:cs="Arial"/>
                <w:lang w:eastAsia="ko-KR"/>
              </w:rPr>
            </w:pPr>
          </w:p>
        </w:tc>
      </w:tr>
    </w:tbl>
    <w:p>
      <w:pPr>
        <w:pStyle w:val="117"/>
      </w:pPr>
      <w:r>
        <w:t>NOTE 12:</w:t>
      </w:r>
      <w:r>
        <w:tab/>
      </w:r>
      <w:r>
        <w:t>This band supports intra-band non-contiguous uplink configuration</w:t>
      </w:r>
    </w:p>
    <w:p/>
    <w:p>
      <w:pPr>
        <w:pStyle w:val="4"/>
        <w:rPr>
          <w:lang w:val="en-US" w:eastAsia="zh-CN"/>
        </w:rPr>
      </w:pPr>
      <w:bookmarkStart w:id="828" w:name="_Toc5944"/>
      <w:bookmarkStart w:id="829" w:name="_Toc919"/>
      <w:r>
        <w:rPr>
          <w:rFonts w:hint="eastAsia"/>
          <w:lang w:val="en-US" w:eastAsia="zh-CN"/>
        </w:rPr>
        <w:t>5.17</w:t>
      </w:r>
      <w:r>
        <w:rPr>
          <w:lang w:val="en-US" w:eastAsia="zh-CN"/>
        </w:rPr>
        <w:tab/>
      </w:r>
      <w:r>
        <w:rPr>
          <w:lang w:val="en-US" w:eastAsia="zh-CN"/>
        </w:rPr>
        <w:tab/>
      </w:r>
      <w:r>
        <w:rPr>
          <w:lang w:val="en-US" w:eastAsia="zh-CN"/>
        </w:rPr>
        <w:t>CA_n66-n77</w:t>
      </w:r>
      <w:bookmarkEnd w:id="828"/>
      <w:bookmarkEnd w:id="829"/>
    </w:p>
    <w:p>
      <w:pPr>
        <w:pStyle w:val="5"/>
        <w:rPr>
          <w:lang w:val="en-US"/>
        </w:rPr>
      </w:pPr>
      <w:bookmarkStart w:id="830" w:name="_Toc22024"/>
      <w:bookmarkStart w:id="831" w:name="_Toc3967"/>
      <w:r>
        <w:rPr>
          <w:rFonts w:hint="eastAsia"/>
          <w:lang w:val="en-US" w:eastAsia="zh-CN"/>
        </w:rPr>
        <w:t>5.17</w:t>
      </w:r>
      <w:r>
        <w:rPr>
          <w:lang w:val="en-US"/>
        </w:rPr>
        <w:t>.</w:t>
      </w:r>
      <w:r>
        <w:rPr>
          <w:lang w:val="en-US" w:eastAsia="zh-CN"/>
        </w:rPr>
        <w:t>1</w:t>
      </w:r>
      <w:r>
        <w:rPr>
          <w:lang w:val="en-US"/>
        </w:rPr>
        <w:tab/>
      </w:r>
      <w:r>
        <w:rPr>
          <w:rFonts w:cs="Arial"/>
          <w:szCs w:val="28"/>
          <w:lang w:val="en-US" w:eastAsia="zh-CN"/>
        </w:rPr>
        <w:t>Common for 1 band UL and 2 bands UL CA</w:t>
      </w:r>
      <w:bookmarkEnd w:id="830"/>
      <w:bookmarkEnd w:id="831"/>
    </w:p>
    <w:p>
      <w:pPr>
        <w:pStyle w:val="6"/>
        <w:spacing w:before="180"/>
        <w:rPr>
          <w:lang w:val="en-US" w:eastAsia="ja-JP"/>
        </w:rPr>
      </w:pPr>
      <w:bookmarkStart w:id="832" w:name="_Toc18153"/>
      <w:bookmarkStart w:id="833" w:name="_Toc3604"/>
      <w:r>
        <w:rPr>
          <w:rFonts w:hint="eastAsia"/>
          <w:lang w:eastAsia="zh-CN"/>
        </w:rPr>
        <w:t>5.17</w:t>
      </w:r>
      <w:r>
        <w:rPr>
          <w:lang w:eastAsia="zh-CN"/>
        </w:rPr>
        <w:t>.1.1 Operating bands for CA</w:t>
      </w:r>
      <w:bookmarkEnd w:id="832"/>
      <w:bookmarkEnd w:id="833"/>
    </w:p>
    <w:p>
      <w:pPr>
        <w:pStyle w:val="112"/>
        <w:rPr>
          <w:lang w:eastAsia="ja-JP"/>
        </w:rPr>
      </w:pPr>
      <w:r>
        <w:t xml:space="preserve">Table </w:t>
      </w:r>
      <w:r>
        <w:rPr>
          <w:rFonts w:hint="eastAsia"/>
          <w:lang w:eastAsia="zh-CN"/>
        </w:rPr>
        <w:t>5.17</w:t>
      </w:r>
      <w:r>
        <w:rPr>
          <w:lang w:eastAsia="zh-CN"/>
        </w:rPr>
        <w:t>.1.1</w:t>
      </w:r>
      <w:r>
        <w:t>-1: CA band combination of band n66+n77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n66</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1780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2110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pPr>
        <w:pStyle w:val="6"/>
        <w:spacing w:before="180"/>
        <w:rPr>
          <w:lang w:val="en-US" w:eastAsia="ja-JP"/>
        </w:rPr>
      </w:pPr>
      <w:bookmarkStart w:id="834" w:name="_Toc21069"/>
      <w:bookmarkStart w:id="835" w:name="_Toc29780"/>
      <w:r>
        <w:rPr>
          <w:rFonts w:hint="eastAsia"/>
          <w:lang w:val="en-US" w:eastAsia="zh-CN"/>
        </w:rPr>
        <w:t>5.17</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834"/>
      <w:bookmarkEnd w:id="835"/>
    </w:p>
    <w:p>
      <w:pPr>
        <w:pStyle w:val="112"/>
        <w:rPr>
          <w:sz w:val="16"/>
          <w:lang w:eastAsia="zh-CN"/>
        </w:rPr>
      </w:pPr>
      <w:r>
        <w:rPr>
          <w:rFonts w:cs="Arial"/>
        </w:rPr>
        <w:t xml:space="preserve">Table </w:t>
      </w:r>
      <w:r>
        <w:rPr>
          <w:rFonts w:hint="eastAsia" w:cs="Arial"/>
          <w:lang w:val="en-US" w:eastAsia="zh-CN"/>
        </w:rPr>
        <w:t>5.17</w:t>
      </w:r>
      <w:r>
        <w:rPr>
          <w:rFonts w:cs="Arial"/>
          <w:lang w:eastAsia="zh-CN"/>
        </w:rPr>
        <w:t>.1</w:t>
      </w:r>
      <w:r>
        <w:rPr>
          <w:rFonts w:cs="Arial"/>
        </w:rPr>
        <w:t>.</w:t>
      </w:r>
      <w:r>
        <w:rPr>
          <w:rFonts w:cs="Arial"/>
          <w:lang w:eastAsia="zh-CN"/>
        </w:rPr>
        <w:t>2</w:t>
      </w:r>
      <w:r>
        <w:rPr>
          <w:rFonts w:cs="Arial"/>
        </w:rPr>
        <w:t>-1</w:t>
      </w:r>
      <w:r>
        <w:t>: Supported bandwidths per CA band combination of band n66+n77</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CA_n66A-n77(3A)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CA_n77(2A)</w:t>
            </w:r>
          </w:p>
          <w:p>
            <w:pPr>
              <w:spacing w:after="0"/>
              <w:rPr>
                <w:rFonts w:ascii="Arial" w:hAnsi="Arial" w:cs="Arial"/>
                <w:color w:val="000000"/>
                <w:sz w:val="18"/>
                <w:szCs w:val="18"/>
                <w:lang w:val="en-US"/>
              </w:rPr>
            </w:pPr>
            <w:r>
              <w:rPr>
                <w:rFonts w:ascii="Arial" w:hAnsi="Arial" w:cs="Arial"/>
                <w:color w:val="000000"/>
                <w:sz w:val="18"/>
                <w:szCs w:val="18"/>
                <w:lang w:val="en-US"/>
              </w:rPr>
              <w:t>CA_n66A-n77A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n66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CA_n66(2A)-n77(3A)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CA_n66(2A)</w:t>
            </w:r>
          </w:p>
          <w:p>
            <w:pPr>
              <w:spacing w:after="0"/>
              <w:rPr>
                <w:rFonts w:ascii="Arial" w:hAnsi="Arial" w:cs="Arial"/>
                <w:color w:val="000000"/>
                <w:sz w:val="18"/>
                <w:szCs w:val="18"/>
                <w:lang w:val="en-US"/>
              </w:rPr>
            </w:pPr>
            <w:r>
              <w:rPr>
                <w:rFonts w:ascii="Arial" w:hAnsi="Arial" w:cs="Arial"/>
                <w:color w:val="000000"/>
                <w:sz w:val="18"/>
                <w:szCs w:val="18"/>
                <w:lang w:val="en-US"/>
              </w:rPr>
              <w:t>CA_n77(2A)</w:t>
            </w:r>
          </w:p>
          <w:p>
            <w:pPr>
              <w:spacing w:after="0"/>
              <w:rPr>
                <w:rFonts w:ascii="Arial" w:hAnsi="Arial" w:cs="Arial"/>
                <w:color w:val="000000"/>
                <w:sz w:val="18"/>
                <w:szCs w:val="18"/>
                <w:lang w:val="en-US"/>
              </w:rPr>
            </w:pPr>
            <w:r>
              <w:rPr>
                <w:rFonts w:ascii="Arial" w:hAnsi="Arial" w:cs="Arial"/>
                <w:color w:val="000000"/>
                <w:sz w:val="18"/>
                <w:szCs w:val="18"/>
                <w:lang w:val="en-US"/>
              </w:rPr>
              <w:t>CA_n66A-n77A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CA_n66(2A) Bandwidth Combination Set 0 in Table 5.5A.2-1</w:t>
            </w:r>
          </w:p>
          <w:p>
            <w:pPr>
              <w:spacing w:before="100" w:beforeAutospacing="1" w:after="100" w:afterAutospacing="1"/>
              <w:jc w:val="center"/>
              <w:rPr>
                <w:rFonts w:ascii="Arial" w:hAnsi="Arial" w:cs="Arial"/>
                <w:color w:val="000000"/>
                <w:sz w:val="18"/>
                <w:szCs w:val="18"/>
                <w:lang w:val="en-US"/>
              </w:rPr>
            </w:pP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color="auto" w:sz="4" w:space="0"/>
              <w:bottom w:val="single" w:color="000000"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836" w:name="_Toc478"/>
      <w:bookmarkStart w:id="837" w:name="_Toc8999"/>
      <w:r>
        <w:rPr>
          <w:rFonts w:hint="eastAsia"/>
          <w:lang w:val="en-US" w:eastAsia="zh-CN"/>
        </w:rPr>
        <w:t>5.17</w:t>
      </w:r>
      <w:r>
        <w:rPr>
          <w:lang w:val="en-US" w:eastAsia="zh-CN"/>
        </w:rPr>
        <w:t>.1.3</w:t>
      </w:r>
      <w:r>
        <w:rPr>
          <w:lang w:val="en-US" w:eastAsia="zh-CN"/>
        </w:rPr>
        <w:tab/>
      </w:r>
      <w:r>
        <w:rPr>
          <w:lang w:val="en-US" w:eastAsia="zh-CN"/>
        </w:rPr>
        <w:t>Co-existence studies</w:t>
      </w:r>
      <w:bookmarkEnd w:id="836"/>
      <w:bookmarkEnd w:id="837"/>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5.17</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CA_n66-n77.</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5.17</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65"/>
        <w:gridCol w:w="667"/>
        <w:gridCol w:w="911"/>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1710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2110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3420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3560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5130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5340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6840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7120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8550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8900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rPr>
          <w:lang w:val="en-US" w:eastAsia="zh-CN"/>
        </w:rPr>
      </w:pPr>
      <w:r>
        <w:rPr>
          <w:rFonts w:ascii="Arial" w:hAnsi="Arial" w:cs="Arial"/>
          <w:lang w:val="en-US" w:eastAsia="zh-CN"/>
        </w:rPr>
        <w:t>Based on above table, the 2</w:t>
      </w:r>
      <w:r>
        <w:rPr>
          <w:rFonts w:ascii="Arial" w:hAnsi="Arial" w:cs="Arial"/>
          <w:vertAlign w:val="superscript"/>
          <w:lang w:val="en-US" w:eastAsia="zh-CN"/>
        </w:rPr>
        <w:t>nd</w:t>
      </w:r>
      <w:r>
        <w:rPr>
          <w:rFonts w:ascii="Arial" w:hAnsi="Arial" w:cs="Arial"/>
          <w:lang w:val="en-US" w:eastAsia="zh-CN"/>
        </w:rPr>
        <w:t xml:space="preserve"> UL harmonic of n66 falls inside the n77 RX band</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5.17</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7"/>
        <w:gridCol w:w="667"/>
        <w:gridCol w:w="913"/>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49"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1710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2110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4220</w:t>
            </w:r>
          </w:p>
        </w:tc>
        <w:tc>
          <w:tcPr>
            <w:tcW w:w="34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6330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10550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11000</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0"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jc w:val="center"/>
        <w:rPr>
          <w:rFonts w:ascii="Arial" w:hAnsi="Arial" w:eastAsia="MS Mincho"/>
          <w:b/>
          <w:lang w:eastAsia="zh-CN"/>
        </w:rPr>
      </w:pPr>
    </w:p>
    <w:p>
      <w:pPr>
        <w:rPr>
          <w:rFonts w:ascii="Arial" w:hAnsi="Arial" w:cs="Arial"/>
          <w:lang w:val="en-US" w:eastAsia="zh-CN"/>
        </w:rPr>
      </w:pPr>
      <w:r>
        <w:rPr>
          <w:rFonts w:ascii="Arial" w:hAnsi="Arial" w:cs="Arial"/>
          <w:lang w:val="en-US" w:eastAsia="zh-CN"/>
        </w:rPr>
        <w:t>Based on above table, there is harmonic issue for CA_n66-n77 having the 4</w:t>
      </w:r>
      <w:r>
        <w:rPr>
          <w:rFonts w:ascii="Arial" w:hAnsi="Arial" w:cs="Arial"/>
          <w:vertAlign w:val="superscript"/>
          <w:lang w:val="en-US" w:eastAsia="zh-CN"/>
        </w:rPr>
        <w:t>th</w:t>
      </w:r>
      <w:r>
        <w:rPr>
          <w:rFonts w:ascii="Arial" w:hAnsi="Arial" w:cs="Arial"/>
          <w:lang w:val="en-US" w:eastAsia="zh-CN"/>
        </w:rPr>
        <w:t xml:space="preserve"> UL harmonic of n66 fall inside the 2</w:t>
      </w:r>
      <w:r>
        <w:rPr>
          <w:rFonts w:ascii="Arial" w:hAnsi="Arial" w:cs="Arial"/>
          <w:vertAlign w:val="superscript"/>
          <w:lang w:val="en-US" w:eastAsia="zh-CN"/>
        </w:rPr>
        <w:t>nd</w:t>
      </w:r>
      <w:r>
        <w:rPr>
          <w:rFonts w:ascii="Arial" w:hAnsi="Arial" w:cs="Arial"/>
          <w:lang w:val="en-US" w:eastAsia="zh-CN"/>
        </w:rPr>
        <w:t xml:space="preserve"> harmonic of the DL of RX band n77.</w:t>
      </w:r>
    </w:p>
    <w:p>
      <w:pPr>
        <w:rPr>
          <w:rFonts w:ascii="Arial" w:hAnsi="Arial" w:cs="Arial"/>
          <w:lang w:val="en-US" w:eastAsia="zh-CN"/>
        </w:rPr>
      </w:pPr>
      <w:r>
        <w:rPr>
          <w:rFonts w:ascii="Arial" w:hAnsi="Arial" w:cs="Arial"/>
          <w:lang w:val="en-US" w:eastAsia="zh-CN"/>
        </w:rPr>
        <w:t>Based on above table, there is harmonic issue for CA_n66-n77 having the 2</w:t>
      </w:r>
      <w:r>
        <w:rPr>
          <w:rFonts w:ascii="Arial" w:hAnsi="Arial" w:cs="Arial"/>
          <w:vertAlign w:val="superscript"/>
          <w:lang w:val="en-US" w:eastAsia="zh-CN"/>
        </w:rPr>
        <w:t>nd</w:t>
      </w:r>
      <w:r>
        <w:rPr>
          <w:rFonts w:ascii="Arial" w:hAnsi="Arial" w:cs="Arial"/>
          <w:lang w:val="en-US" w:eastAsia="zh-CN"/>
        </w:rPr>
        <w:t xml:space="preserve"> UL harmonic of n77 fall inside the 3</w:t>
      </w:r>
      <w:r>
        <w:rPr>
          <w:rFonts w:ascii="Arial" w:hAnsi="Arial" w:cs="Arial"/>
          <w:vertAlign w:val="superscript"/>
          <w:lang w:val="en-US" w:eastAsia="zh-CN"/>
        </w:rPr>
        <w:t>rd</w:t>
      </w:r>
      <w:r>
        <w:rPr>
          <w:rFonts w:ascii="Arial" w:hAnsi="Arial" w:cs="Arial"/>
          <w:lang w:val="en-US" w:eastAsia="zh-CN"/>
        </w:rPr>
        <w:t xml:space="preserve"> harmonic DL of RX band n66.</w:t>
      </w:r>
    </w:p>
    <w:p>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pPr>
        <w:rPr>
          <w:rFonts w:ascii="Arial" w:hAnsi="Arial" w:cs="Arial"/>
          <w:lang w:val="en-US" w:eastAsia="zh-CN"/>
        </w:rPr>
      </w:pPr>
    </w:p>
    <w:p>
      <w:pPr>
        <w:pStyle w:val="6"/>
        <w:spacing w:before="180"/>
        <w:rPr>
          <w:lang w:val="en-US" w:eastAsia="zh-CN"/>
        </w:rPr>
      </w:pPr>
      <w:bookmarkStart w:id="838" w:name="_Toc32695"/>
      <w:bookmarkStart w:id="839" w:name="_Toc5649"/>
      <w:r>
        <w:rPr>
          <w:rFonts w:hint="eastAsia"/>
          <w:lang w:val="en-US" w:eastAsia="zh-CN"/>
        </w:rPr>
        <w:t>5.17</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838"/>
      <w:bookmarkEnd w:id="839"/>
    </w:p>
    <w:p>
      <w:r>
        <w:rPr>
          <w:rFonts w:ascii="Arial" w:hAnsi="Arial" w:cs="Arial"/>
        </w:rPr>
        <w:t xml:space="preserve">For CA_n66-n77,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t xml:space="preserve">. </w:t>
      </w:r>
      <w:r>
        <w:rPr>
          <w:rFonts w:ascii="Arial" w:hAnsi="Arial" w:cs="Arial"/>
        </w:rPr>
        <w:t>The values remain as captured below.</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5.17</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CA_n66-n77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5.17</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66</w:t>
            </w:r>
            <w:r>
              <w:rPr>
                <w:rFonts w:hint="eastAsia"/>
                <w:lang w:val="en-US" w:eastAsia="zh-CN"/>
              </w:rPr>
              <w:t>-n</w:t>
            </w:r>
            <w:r>
              <w:rPr>
                <w:lang w:val="en-US" w:eastAsia="zh-CN"/>
              </w:rPr>
              <w:t>77</w:t>
            </w:r>
          </w:p>
        </w:tc>
        <w:tc>
          <w:tcPr>
            <w:tcW w:w="2952" w:type="dxa"/>
          </w:tcPr>
          <w:p>
            <w:pPr>
              <w:pStyle w:val="104"/>
              <w:rPr>
                <w:lang w:eastAsia="zh-CN"/>
              </w:rPr>
            </w:pPr>
            <w:r>
              <w:rPr>
                <w:lang w:eastAsia="zh-CN"/>
              </w:rPr>
              <w:t>0.2</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840" w:name="_Toc17822"/>
      <w:bookmarkStart w:id="841" w:name="_Toc26736"/>
      <w:r>
        <w:rPr>
          <w:rFonts w:hint="eastAsia"/>
          <w:lang w:eastAsia="zh-CN"/>
        </w:rPr>
        <w:t>5.17</w:t>
      </w:r>
      <w:r>
        <w:t>.1.</w:t>
      </w:r>
      <w:r>
        <w:rPr>
          <w:rFonts w:eastAsia="Malgun Gothic"/>
          <w:lang w:eastAsia="ko-KR"/>
        </w:rPr>
        <w:t>5</w:t>
      </w:r>
      <w:r>
        <w:rPr>
          <w:rFonts w:ascii="Calibri" w:hAnsi="Calibri"/>
          <w:sz w:val="22"/>
          <w:szCs w:val="22"/>
          <w:lang w:eastAsia="sv-SE"/>
        </w:rPr>
        <w:tab/>
      </w:r>
      <w:r>
        <w:rPr>
          <w:lang w:eastAsia="zh-CN"/>
        </w:rPr>
        <w:t>REFSENs requirements</w:t>
      </w:r>
      <w:bookmarkEnd w:id="840"/>
      <w:bookmarkEnd w:id="841"/>
    </w:p>
    <w:p>
      <w:pPr>
        <w:rPr>
          <w:rFonts w:ascii="Arial" w:hAnsi="Arial" w:cs="Arial"/>
          <w:lang w:val="en-US" w:eastAsia="zh-CN"/>
        </w:rPr>
      </w:pPr>
      <w:r>
        <w:rPr>
          <w:rFonts w:ascii="Arial" w:hAnsi="Arial" w:cs="Arial"/>
          <w:lang w:val="en-US" w:eastAsia="zh-CN"/>
        </w:rPr>
        <w:t>There’s nothing new to adding n77(2A) to these requirements.</w:t>
      </w:r>
    </w:p>
    <w:p>
      <w:pPr>
        <w:pStyle w:val="6"/>
        <w:spacing w:before="180"/>
      </w:pPr>
      <w:bookmarkStart w:id="842" w:name="_Toc13339"/>
      <w:bookmarkStart w:id="843" w:name="_Toc18001"/>
      <w:r>
        <w:rPr>
          <w:rFonts w:hint="eastAsia"/>
          <w:lang w:eastAsia="zh-CN"/>
        </w:rPr>
        <w:t>5.17</w:t>
      </w:r>
      <w:r>
        <w:t>.1.6</w:t>
      </w:r>
      <w:r>
        <w:tab/>
      </w:r>
      <w:r>
        <w:t>OOB blocking exception requirements</w:t>
      </w:r>
      <w:bookmarkEnd w:id="842"/>
      <w:bookmarkEnd w:id="843"/>
    </w:p>
    <w:p>
      <w:pPr>
        <w:rPr>
          <w:rFonts w:ascii="Arial" w:hAnsi="Arial" w:cs="Arial"/>
          <w:lang w:val="en-US" w:eastAsia="zh-CN"/>
        </w:rPr>
      </w:pPr>
      <w:r>
        <w:rPr>
          <w:rFonts w:ascii="Arial" w:hAnsi="Arial" w:cs="Arial"/>
          <w:lang w:val="en-US" w:eastAsia="zh-CN"/>
        </w:rPr>
        <w:t>There’s nothing new to adding n77(2A) to these requirements.</w:t>
      </w:r>
    </w:p>
    <w:p>
      <w:pPr>
        <w:pStyle w:val="5"/>
        <w:tabs>
          <w:tab w:val="left" w:pos="0"/>
          <w:tab w:val="left" w:pos="420"/>
        </w:tabs>
        <w:rPr>
          <w:lang w:eastAsia="zh-CN"/>
        </w:rPr>
      </w:pPr>
      <w:bookmarkStart w:id="844" w:name="_Toc23916"/>
      <w:bookmarkStart w:id="845" w:name="_Toc31155"/>
      <w:r>
        <w:rPr>
          <w:rFonts w:hint="eastAsia"/>
          <w:lang w:val="en-US" w:eastAsia="zh-CN"/>
        </w:rPr>
        <w:t>5.17</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844"/>
      <w:bookmarkEnd w:id="845"/>
    </w:p>
    <w:p>
      <w:pPr>
        <w:pStyle w:val="6"/>
        <w:spacing w:before="180"/>
        <w:rPr>
          <w:rFonts w:cs="Arial"/>
          <w:lang w:val="en-US" w:eastAsia="zh-CN"/>
        </w:rPr>
      </w:pPr>
      <w:bookmarkStart w:id="846" w:name="_Toc23344"/>
      <w:bookmarkStart w:id="847" w:name="_Toc7248"/>
      <w:r>
        <w:rPr>
          <w:rFonts w:hint="eastAsia" w:cs="Arial"/>
          <w:lang w:val="en-US" w:eastAsia="zh-CN"/>
        </w:rPr>
        <w:t>5.17</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846"/>
      <w:bookmarkEnd w:id="847"/>
    </w:p>
    <w:p>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pPr>
        <w:pStyle w:val="112"/>
      </w:pPr>
      <w:r>
        <w:t xml:space="preserve">Table </w:t>
      </w:r>
      <w:r>
        <w:rPr>
          <w:rFonts w:hint="eastAsia" w:eastAsia="宋体"/>
          <w:lang w:eastAsia="zh-CN"/>
        </w:rPr>
        <w:t>5.17</w:t>
      </w:r>
      <w:r>
        <w:t>.2A.1.1-1: UE Power Class for intraband non-contiguous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t>+2/-</w:t>
            </w:r>
            <w:r>
              <w:rPr>
                <w:lang w:eastAsia="zh-CN"/>
              </w:rPr>
              <w:t>3</w:t>
            </w:r>
          </w:p>
        </w:tc>
      </w:tr>
    </w:tbl>
    <w:p>
      <w:pPr>
        <w:rPr>
          <w:lang w:val="en-US" w:eastAsia="zh-CN"/>
        </w:rPr>
      </w:pPr>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5.17</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103"/>
            </w:pPr>
            <w:r>
              <w:t>Uplink CA Configuration</w:t>
            </w:r>
          </w:p>
        </w:tc>
        <w:tc>
          <w:tcPr>
            <w:tcW w:w="972" w:type="dxa"/>
          </w:tcPr>
          <w:p>
            <w:pPr>
              <w:pStyle w:val="103"/>
            </w:pPr>
            <w:r>
              <w:t>Class 1 (dBm)</w:t>
            </w:r>
            <w:r>
              <w:tab/>
            </w:r>
          </w:p>
        </w:tc>
        <w:tc>
          <w:tcPr>
            <w:tcW w:w="1086" w:type="dxa"/>
          </w:tcPr>
          <w:p>
            <w:pPr>
              <w:pStyle w:val="103"/>
            </w:pPr>
            <w:r>
              <w:t>Tolerance (dB)</w:t>
            </w:r>
            <w:r>
              <w:tab/>
            </w:r>
          </w:p>
        </w:tc>
        <w:tc>
          <w:tcPr>
            <w:tcW w:w="972" w:type="dxa"/>
          </w:tcPr>
          <w:p>
            <w:pPr>
              <w:pStyle w:val="103"/>
            </w:pPr>
            <w:r>
              <w:t>Class 2 (dBm)</w:t>
            </w:r>
          </w:p>
        </w:tc>
        <w:tc>
          <w:tcPr>
            <w:tcW w:w="1086" w:type="dxa"/>
          </w:tcPr>
          <w:p>
            <w:pPr>
              <w:pStyle w:val="103"/>
            </w:pPr>
            <w:r>
              <w:t>Tolerance</w:t>
            </w:r>
          </w:p>
          <w:p>
            <w:pPr>
              <w:pStyle w:val="103"/>
            </w:pPr>
            <w:r>
              <w:t>(dB)</w:t>
            </w:r>
            <w:r>
              <w:tab/>
            </w:r>
          </w:p>
        </w:tc>
        <w:tc>
          <w:tcPr>
            <w:tcW w:w="972" w:type="dxa"/>
          </w:tcPr>
          <w:p>
            <w:pPr>
              <w:pStyle w:val="103"/>
            </w:pPr>
            <w:r>
              <w:t>Class 3 (dBm)</w:t>
            </w:r>
          </w:p>
        </w:tc>
        <w:tc>
          <w:tcPr>
            <w:tcW w:w="1086" w:type="dxa"/>
          </w:tcPr>
          <w:p>
            <w:pPr>
              <w:pStyle w:val="103"/>
            </w:pPr>
            <w:r>
              <w:t>Tolerance (dB)</w:t>
            </w:r>
            <w:r>
              <w:tab/>
            </w:r>
          </w:p>
        </w:tc>
        <w:tc>
          <w:tcPr>
            <w:tcW w:w="973" w:type="dxa"/>
          </w:tcPr>
          <w:p>
            <w:pPr>
              <w:pStyle w:val="103"/>
            </w:pPr>
            <w:r>
              <w:t>Class 4 (dBm)</w:t>
            </w:r>
          </w:p>
        </w:tc>
        <w:tc>
          <w:tcPr>
            <w:tcW w:w="1086" w:type="dxa"/>
          </w:tcPr>
          <w:p>
            <w:pPr>
              <w:pStyle w:val="103"/>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CA_n66A-n77A</w:t>
            </w: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104"/>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ind w:left="851" w:hanging="851"/>
              <w:textAlignment w:val="auto"/>
              <w:rPr>
                <w:rFonts w:ascii="Arial" w:hAnsi="Arial"/>
                <w:sz w:val="18"/>
                <w:lang w:eastAsia="zh-CN"/>
              </w:rPr>
            </w:pPr>
            <w:r>
              <w:rPr>
                <w:rFonts w:ascii="Arial" w:hAnsi="Arial"/>
                <w:sz w:val="18"/>
                <w:lang w:eastAsia="en-US"/>
              </w:rPr>
              <w:t xml:space="preserve">NOTE </w:t>
            </w:r>
            <w:r>
              <w:rPr>
                <w:rFonts w:hint="eastAsia" w:ascii="Arial" w:hAnsi="Arial"/>
                <w:sz w:val="18"/>
                <w:lang w:eastAsia="zh-CN"/>
              </w:rPr>
              <w:t>6</w:t>
            </w:r>
            <w:r>
              <w:rPr>
                <w:rFonts w:ascii="Arial" w:hAnsi="Arial"/>
                <w:sz w:val="18"/>
                <w:lang w:eastAsia="en-US"/>
              </w:rPr>
              <w:t>:</w:t>
            </w:r>
            <w:r>
              <w:rPr>
                <w:rFonts w:ascii="Arial" w:hAnsi="Arial"/>
                <w:sz w:val="18"/>
                <w:lang w:eastAsia="en-US"/>
              </w:rPr>
              <w:tab/>
            </w:r>
            <w:r>
              <w:rPr>
                <w:rFonts w:ascii="Arial" w:hAnsi="Arial"/>
                <w:sz w:val="18"/>
                <w:lang w:eastAsia="zh-CN"/>
              </w:rPr>
              <w:t xml:space="preserve">The UE supports PC3 within </w:t>
            </w:r>
            <w:r>
              <w:rPr>
                <w:rFonts w:hint="eastAsia" w:ascii="Arial" w:hAnsi="Arial"/>
                <w:sz w:val="18"/>
                <w:lang w:eastAsia="zh-CN"/>
              </w:rPr>
              <w:t>NR FDD band</w:t>
            </w:r>
            <w:r>
              <w:rPr>
                <w:rFonts w:ascii="Arial" w:hAnsi="Arial"/>
                <w:sz w:val="18"/>
                <w:lang w:eastAsia="zh-CN"/>
              </w:rPr>
              <w:t>, and supports either PC3 or PC2 within NR</w:t>
            </w:r>
            <w:r>
              <w:rPr>
                <w:rFonts w:hint="eastAsia" w:ascii="Arial" w:hAnsi="Arial"/>
                <w:sz w:val="18"/>
                <w:lang w:eastAsia="zh-CN"/>
              </w:rPr>
              <w:t xml:space="preserve"> TDD band</w:t>
            </w:r>
            <w:r>
              <w:rPr>
                <w:rFonts w:ascii="Arial" w:hAnsi="Arial"/>
                <w:sz w:val="18"/>
                <w:lang w:eastAsia="zh-CN"/>
              </w:rPr>
              <w:t>.</w:t>
            </w:r>
          </w:p>
          <w:p>
            <w:pPr>
              <w:pStyle w:val="104"/>
              <w:jc w:val="left"/>
            </w:pPr>
            <w:r>
              <w:rPr>
                <w:rFonts w:ascii="Times New Roman" w:hAnsi="Times New Roman"/>
                <w:sz w:val="20"/>
                <w:lang w:eastAsia="en-US"/>
              </w:rPr>
              <w:t>NOTE 7:  T</w:t>
            </w:r>
            <w:r>
              <w:rPr>
                <w:rFonts w:ascii="Times New Roman" w:hAnsi="Times New Roman"/>
                <w:sz w:val="20"/>
                <w:lang w:eastAsia="zh-CN"/>
              </w:rPr>
              <w:t xml:space="preserve">he UE that supports PC3 within an </w:t>
            </w:r>
            <w:r>
              <w:rPr>
                <w:rFonts w:hint="eastAsia" w:ascii="Times New Roman" w:hAnsi="Times New Roman"/>
                <w:sz w:val="20"/>
                <w:lang w:eastAsia="zh-CN"/>
              </w:rPr>
              <w:t xml:space="preserve">NR </w:t>
            </w:r>
            <w:r>
              <w:rPr>
                <w:rFonts w:ascii="Times New Roman" w:hAnsi="Times New Roman"/>
                <w:sz w:val="20"/>
                <w:lang w:eastAsia="zh-CN"/>
              </w:rPr>
              <w:t xml:space="preserve">TDD or </w:t>
            </w:r>
            <w:r>
              <w:rPr>
                <w:rFonts w:hint="eastAsia" w:ascii="Times New Roman" w:hAnsi="Times New Roman"/>
                <w:sz w:val="20"/>
                <w:lang w:eastAsia="zh-CN"/>
              </w:rPr>
              <w:t>FDD band</w:t>
            </w:r>
            <w:r>
              <w:rPr>
                <w:rFonts w:ascii="Times New Roman" w:hAnsi="Times New Roman"/>
                <w:sz w:val="20"/>
                <w:lang w:eastAsia="zh-CN"/>
              </w:rPr>
              <w:t xml:space="preserve"> and supports PC2 within a second NR</w:t>
            </w:r>
            <w:r>
              <w:rPr>
                <w:rFonts w:hint="eastAsia" w:ascii="Times New Roman" w:hAnsi="Times New Roman"/>
                <w:sz w:val="20"/>
                <w:lang w:eastAsia="zh-CN"/>
              </w:rPr>
              <w:t xml:space="preserve"> TDD band</w:t>
            </w:r>
            <w:r>
              <w:rPr>
                <w:rFonts w:ascii="Times New Roman" w:hAnsi="Times New Roman"/>
                <w:sz w:val="20"/>
                <w:lang w:eastAsia="zh-CN"/>
              </w:rPr>
              <w:t xml:space="preserve"> may signal a </w:t>
            </w:r>
            <w:r>
              <w:rPr>
                <w:rFonts w:ascii="Times New Roman" w:hAnsi="Times New Roman"/>
                <w:sz w:val="20"/>
                <w:lang w:eastAsia="en-US" w:bidi="bn-IN"/>
              </w:rPr>
              <w:t xml:space="preserve">[HigherPowerLimitCADC] capability whereby the maximum output power indicated in the table may be exceeded in accordance with sub-clause </w:t>
            </w:r>
            <w:r>
              <w:rPr>
                <w:rFonts w:ascii="Times New Roman" w:hAnsi="Times New Roman"/>
                <w:sz w:val="20"/>
                <w:lang w:eastAsia="en-US"/>
              </w:rPr>
              <w:t>6.2A.4.1.3.</w:t>
            </w:r>
            <w:r>
              <w:rPr>
                <w:rFonts w:ascii="Times New Roman" w:hAnsi="Times New Roman"/>
                <w:sz w:val="20"/>
                <w:lang w:eastAsia="zh-CN"/>
              </w:rPr>
              <w:t xml:space="preserve"> The power classes referenced are according to the reported [powerClassPerBand] if indicated or ue-PowerClass otherwise</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848" w:name="_Toc21182"/>
      <w:bookmarkStart w:id="849" w:name="_Toc11416"/>
      <w:r>
        <w:rPr>
          <w:rFonts w:hint="eastAsia"/>
          <w:lang w:val="en-US" w:eastAsia="zh-CN"/>
        </w:rPr>
        <w:t>5.17</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48"/>
      <w:bookmarkEnd w:id="849"/>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5.17</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hAnsi="Arial" w:eastAsia="MS Mincho" w:cs="Arial"/>
          <w:lang w:eastAsia="ja-JP"/>
        </w:rPr>
        <w:t xml:space="preserve"> </w:t>
      </w:r>
      <w:r>
        <w:rPr>
          <w:rFonts w:ascii="Arial" w:hAnsi="Arial" w:cs="Arial"/>
          <w:lang w:val="en-US" w:eastAsia="zh-CN"/>
        </w:rPr>
        <w:t>n66-n77 with 2 ULs in n77 having a spectrum restriction of 600MHz separation.</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5.17</w:t>
      </w:r>
      <w:r>
        <w:rPr>
          <w:rFonts w:ascii="Arial" w:hAnsi="Arial" w:cs="Arial"/>
          <w:b/>
          <w:lang w:eastAsia="zh-CN"/>
        </w:rPr>
        <w:t>.2.2-1: IMD analysis</w:t>
      </w:r>
    </w:p>
    <w:tbl>
      <w:tblPr>
        <w:tblStyle w:val="89"/>
        <w:tblW w:w="5000" w:type="pct"/>
        <w:tblInd w:w="0" w:type="dxa"/>
        <w:tblLayout w:type="autofit"/>
        <w:tblCellMar>
          <w:top w:w="0" w:type="dxa"/>
          <w:left w:w="108" w:type="dxa"/>
          <w:bottom w:w="0" w:type="dxa"/>
          <w:right w:w="108" w:type="dxa"/>
        </w:tblCellMar>
      </w:tblPr>
      <w:tblGrid>
        <w:gridCol w:w="1414"/>
        <w:gridCol w:w="1561"/>
        <w:gridCol w:w="1634"/>
        <w:gridCol w:w="1308"/>
        <w:gridCol w:w="1381"/>
        <w:gridCol w:w="1243"/>
        <w:gridCol w:w="1316"/>
      </w:tblGrid>
      <w:tr>
        <w:tblPrEx>
          <w:tblCellMar>
            <w:top w:w="0" w:type="dxa"/>
            <w:left w:w="108" w:type="dxa"/>
            <w:bottom w:w="0" w:type="dxa"/>
            <w:right w:w="108" w:type="dxa"/>
          </w:tblCellMar>
        </w:tblPrEx>
        <w:trPr>
          <w:trHeight w:val="270" w:hRule="atLeast"/>
        </w:trPr>
        <w:tc>
          <w:tcPr>
            <w:tcW w:w="832" w:type="pct"/>
            <w:tcBorders>
              <w:top w:val="single" w:color="auto" w:sz="8" w:space="0"/>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CC location</w:t>
            </w:r>
          </w:p>
        </w:tc>
        <w:tc>
          <w:tcPr>
            <w:tcW w:w="7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fU1L</w:t>
            </w:r>
          </w:p>
        </w:tc>
        <w:tc>
          <w:tcPr>
            <w:tcW w:w="8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fU2L</w:t>
            </w:r>
          </w:p>
        </w:tc>
        <w:tc>
          <w:tcPr>
            <w:tcW w:w="70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fU3L</w:t>
            </w:r>
          </w:p>
        </w:tc>
        <w:tc>
          <w:tcPr>
            <w:tcW w:w="651"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fU1H</w:t>
            </w:r>
          </w:p>
        </w:tc>
        <w:tc>
          <w:tcPr>
            <w:tcW w:w="63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fU2H</w:t>
            </w:r>
          </w:p>
        </w:tc>
        <w:tc>
          <w:tcPr>
            <w:tcW w:w="662" w:type="pct"/>
            <w:tcBorders>
              <w:top w:val="single" w:color="auto" w:sz="8" w:space="0"/>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fU3H</w:t>
            </w:r>
          </w:p>
        </w:tc>
      </w:tr>
      <w:tr>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Frequency</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3300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3320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3900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4200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4180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3600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2nd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fU1L-fU2L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fU1L-fU3L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fU1L + fU2L</w:t>
            </w:r>
          </w:p>
        </w:tc>
        <w:tc>
          <w:tcPr>
            <w:tcW w:w="651"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fU1H+fU2H</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6620</w:t>
            </w:r>
          </w:p>
        </w:tc>
        <w:tc>
          <w:tcPr>
            <w:tcW w:w="651"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8380</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3rd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2*fU1L-fU3L</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2*fU1H-fU3H</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2*fU1L + fU2L</w:t>
            </w:r>
          </w:p>
        </w:tc>
        <w:tc>
          <w:tcPr>
            <w:tcW w:w="651"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2*fU1H + fU2H</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nil"/>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2700</w:t>
            </w:r>
          </w:p>
        </w:tc>
        <w:tc>
          <w:tcPr>
            <w:tcW w:w="803"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4800</w:t>
            </w:r>
          </w:p>
        </w:tc>
        <w:tc>
          <w:tcPr>
            <w:tcW w:w="709" w:type="pct"/>
            <w:tcBorders>
              <w:top w:val="nil"/>
              <w:left w:val="nil"/>
              <w:bottom w:val="nil"/>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9920</w:t>
            </w:r>
          </w:p>
        </w:tc>
        <w:tc>
          <w:tcPr>
            <w:tcW w:w="651" w:type="pct"/>
            <w:tcBorders>
              <w:top w:val="nil"/>
              <w:left w:val="nil"/>
              <w:bottom w:val="nil"/>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12580</w:t>
            </w:r>
          </w:p>
        </w:tc>
        <w:tc>
          <w:tcPr>
            <w:tcW w:w="639"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pPr>
              <w:overflowPunct/>
              <w:autoSpaceDE/>
              <w:autoSpaceDN/>
              <w:adjustRightInd/>
              <w:spacing w:after="0"/>
              <w:textAlignment w:val="auto"/>
              <w:rPr>
                <w:sz w:val="18"/>
                <w:szCs w:val="18"/>
              </w:rPr>
            </w:pPr>
          </w:p>
        </w:tc>
      </w:tr>
      <w:tr>
        <w:tblPrEx>
          <w:tblCellMar>
            <w:top w:w="0" w:type="dxa"/>
            <w:left w:w="108" w:type="dxa"/>
            <w:bottom w:w="0" w:type="dxa"/>
            <w:right w:w="108" w:type="dxa"/>
          </w:tblCellMar>
        </w:tblPrEx>
        <w:trPr>
          <w:trHeight w:val="270" w:hRule="atLeast"/>
        </w:trPr>
        <w:tc>
          <w:tcPr>
            <w:tcW w:w="832" w:type="pct"/>
            <w:tcBorders>
              <w:top w:val="single" w:color="auto" w:sz="8" w:space="0"/>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4th order</w:t>
            </w:r>
          </w:p>
        </w:tc>
        <w:tc>
          <w:tcPr>
            <w:tcW w:w="7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2*fU1L - 2*fU2L I</w:t>
            </w:r>
          </w:p>
        </w:tc>
        <w:tc>
          <w:tcPr>
            <w:tcW w:w="803"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2*fU1H - 2*fU3H I</w:t>
            </w:r>
          </w:p>
        </w:tc>
        <w:tc>
          <w:tcPr>
            <w:tcW w:w="70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3*fU1L - fU3L</w:t>
            </w:r>
          </w:p>
        </w:tc>
        <w:tc>
          <w:tcPr>
            <w:tcW w:w="651"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3*fU1H - fU3H</w:t>
            </w:r>
          </w:p>
        </w:tc>
        <w:tc>
          <w:tcPr>
            <w:tcW w:w="639" w:type="pct"/>
            <w:tcBorders>
              <w:top w:val="single" w:color="auto" w:sz="8" w:space="0"/>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3*fU1L + fU2L</w:t>
            </w:r>
          </w:p>
        </w:tc>
        <w:tc>
          <w:tcPr>
            <w:tcW w:w="662" w:type="pct"/>
            <w:tcBorders>
              <w:top w:val="single" w:color="auto" w:sz="8" w:space="0"/>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3*fU1H + fU2H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1200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9000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13220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16780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5th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3*fUL1-2*fU3L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3*fUH1-2*fU3H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4*fUL1-fU3L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4*fUH1-fU3H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4*fUL1+fU2L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4*fUH1+fU2H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2100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5400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9300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13200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16520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20980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6th order</w:t>
            </w:r>
          </w:p>
        </w:tc>
        <w:tc>
          <w:tcPr>
            <w:tcW w:w="7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3*fUL1-3*fU2L I</w:t>
            </w:r>
          </w:p>
        </w:tc>
        <w:tc>
          <w:tcPr>
            <w:tcW w:w="803"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3*fUH1-3*fU3H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4*fUL1-2*fU3L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4*fUH1-2*fU3H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5*fUL1-fU3L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5*fUH1-fU3H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1800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5400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9600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12600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17400</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4" w:space="0"/>
              <w:right w:val="single" w:color="auto" w:sz="8" w:space="0"/>
            </w:tcBorders>
            <w:shd w:val="clear" w:color="auto" w:fill="auto"/>
            <w:noWrap/>
            <w:vAlign w:val="center"/>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7th order</w:t>
            </w:r>
          </w:p>
        </w:tc>
        <w:tc>
          <w:tcPr>
            <w:tcW w:w="703" w:type="pct"/>
            <w:tcBorders>
              <w:top w:val="nil"/>
              <w:left w:val="nil"/>
              <w:bottom w:val="nil"/>
              <w:right w:val="nil"/>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4*fUL1-3*fU3L I</w:t>
            </w:r>
          </w:p>
        </w:tc>
        <w:tc>
          <w:tcPr>
            <w:tcW w:w="803" w:type="pct"/>
            <w:tcBorders>
              <w:top w:val="nil"/>
              <w:left w:val="single" w:color="auto" w:sz="4" w:space="0"/>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I 4*fUH1-3*fU3H I</w:t>
            </w:r>
          </w:p>
        </w:tc>
        <w:tc>
          <w:tcPr>
            <w:tcW w:w="70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5*fUL1-2*fU3L</w:t>
            </w:r>
          </w:p>
        </w:tc>
        <w:tc>
          <w:tcPr>
            <w:tcW w:w="651"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5*fUH1-2*fU3H</w:t>
            </w:r>
          </w:p>
        </w:tc>
        <w:tc>
          <w:tcPr>
            <w:tcW w:w="639" w:type="pct"/>
            <w:tcBorders>
              <w:top w:val="nil"/>
              <w:left w:val="nil"/>
              <w:bottom w:val="single" w:color="auto" w:sz="4"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6*fUL1-fU3L</w:t>
            </w:r>
          </w:p>
        </w:tc>
        <w:tc>
          <w:tcPr>
            <w:tcW w:w="662" w:type="pct"/>
            <w:tcBorders>
              <w:top w:val="nil"/>
              <w:left w:val="nil"/>
              <w:bottom w:val="single" w:color="auto" w:sz="4"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6*fUH1-fU3H</w:t>
            </w:r>
          </w:p>
        </w:tc>
      </w:tr>
      <w:tr>
        <w:tblPrEx>
          <w:tblCellMar>
            <w:top w:w="0" w:type="dxa"/>
            <w:left w:w="108" w:type="dxa"/>
            <w:bottom w:w="0" w:type="dxa"/>
            <w:right w:w="108" w:type="dxa"/>
          </w:tblCellMar>
        </w:tblPrEx>
        <w:trPr>
          <w:trHeight w:val="270" w:hRule="atLeast"/>
        </w:trPr>
        <w:tc>
          <w:tcPr>
            <w:tcW w:w="832" w:type="pct"/>
            <w:tcBorders>
              <w:top w:val="nil"/>
              <w:left w:val="single" w:color="auto" w:sz="8" w:space="0"/>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Ranges</w:t>
            </w:r>
          </w:p>
        </w:tc>
        <w:tc>
          <w:tcPr>
            <w:tcW w:w="703" w:type="pct"/>
            <w:tcBorders>
              <w:top w:val="single" w:color="auto" w:sz="4" w:space="0"/>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1500</w:t>
            </w:r>
          </w:p>
        </w:tc>
        <w:tc>
          <w:tcPr>
            <w:tcW w:w="803"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6000</w:t>
            </w:r>
          </w:p>
        </w:tc>
        <w:tc>
          <w:tcPr>
            <w:tcW w:w="70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8700</w:t>
            </w:r>
          </w:p>
        </w:tc>
        <w:tc>
          <w:tcPr>
            <w:tcW w:w="651"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000000"/>
                <w:sz w:val="18"/>
                <w:szCs w:val="18"/>
              </w:rPr>
            </w:pPr>
            <w:r>
              <w:rPr>
                <w:rFonts w:ascii="Calibri" w:hAnsi="Calibri" w:cs="Calibri"/>
                <w:color w:val="000000"/>
                <w:sz w:val="18"/>
                <w:szCs w:val="18"/>
              </w:rPr>
              <w:t>13800</w:t>
            </w:r>
          </w:p>
        </w:tc>
        <w:tc>
          <w:tcPr>
            <w:tcW w:w="639" w:type="pct"/>
            <w:tcBorders>
              <w:top w:val="nil"/>
              <w:left w:val="nil"/>
              <w:bottom w:val="single" w:color="auto" w:sz="8" w:space="0"/>
              <w:right w:val="single" w:color="auto" w:sz="4"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15900</w:t>
            </w:r>
          </w:p>
        </w:tc>
        <w:tc>
          <w:tcPr>
            <w:tcW w:w="662" w:type="pct"/>
            <w:tcBorders>
              <w:top w:val="nil"/>
              <w:left w:val="nil"/>
              <w:bottom w:val="single" w:color="auto" w:sz="8" w:space="0"/>
              <w:right w:val="single" w:color="auto" w:sz="8" w:space="0"/>
            </w:tcBorders>
            <w:shd w:val="clear" w:color="auto" w:fill="auto"/>
            <w:noWrap/>
            <w:vAlign w:val="bottom"/>
          </w:tcPr>
          <w:p>
            <w:pPr>
              <w:overflowPunct/>
              <w:autoSpaceDE/>
              <w:autoSpaceDN/>
              <w:adjustRightInd/>
              <w:spacing w:after="0"/>
              <w:jc w:val="center"/>
              <w:textAlignment w:val="auto"/>
              <w:rPr>
                <w:rFonts w:ascii="Calibri" w:hAnsi="Calibri" w:cs="Calibri"/>
                <w:color w:val="AEAAAA"/>
                <w:sz w:val="18"/>
                <w:szCs w:val="18"/>
              </w:rPr>
            </w:pPr>
            <w:r>
              <w:rPr>
                <w:rFonts w:ascii="Calibri" w:hAnsi="Calibri" w:cs="Calibri"/>
                <w:color w:val="AEAAAA"/>
                <w:sz w:val="18"/>
                <w:szCs w:val="18"/>
              </w:rPr>
              <w:t>21600</w:t>
            </w:r>
          </w:p>
        </w:tc>
      </w:tr>
    </w:tbl>
    <w:p>
      <w:pPr>
        <w:rPr>
          <w:rFonts w:asciiTheme="minorHAnsi" w:hAnsiTheme="minorHAnsi" w:eastAsiaTheme="minorHAnsi" w:cstheme="minorBidi"/>
          <w:sz w:val="22"/>
          <w:szCs w:val="22"/>
          <w:lang w:eastAsia="en-US"/>
        </w:rPr>
      </w:pPr>
    </w:p>
    <w:p>
      <w:pPr>
        <w:rPr>
          <w:rFonts w:ascii="Arial" w:hAnsi="Arial" w:cs="Arial"/>
        </w:rPr>
      </w:pPr>
      <w:r>
        <w:rPr>
          <w:rFonts w:ascii="Arial" w:hAnsi="Arial" w:cs="Arial"/>
        </w:rPr>
        <w:t xml:space="preserve">Based on the table </w:t>
      </w:r>
      <w:r>
        <w:rPr>
          <w:rFonts w:hint="eastAsia" w:ascii="Arial" w:hAnsi="Arial" w:eastAsia="宋体" w:cs="Arial"/>
          <w:lang w:eastAsia="zh-CN"/>
        </w:rPr>
        <w:t>5.17</w:t>
      </w:r>
      <w:r>
        <w:rPr>
          <w:rFonts w:ascii="Arial" w:hAnsi="Arial" w:cs="Arial"/>
        </w:rPr>
        <w:t>.2.2-1, the 5</w:t>
      </w:r>
      <w:r>
        <w:rPr>
          <w:rFonts w:ascii="Arial" w:hAnsi="Arial" w:cs="Arial"/>
          <w:vertAlign w:val="superscript"/>
        </w:rPr>
        <w:t>th</w:t>
      </w:r>
      <w:r>
        <w:rPr>
          <w:rFonts w:ascii="Arial" w:hAnsi="Arial" w:cs="Arial"/>
        </w:rPr>
        <w:t xml:space="preserve"> and 7</w:t>
      </w:r>
      <w:r>
        <w:rPr>
          <w:rFonts w:ascii="Arial" w:hAnsi="Arial" w:cs="Arial"/>
          <w:vertAlign w:val="superscript"/>
        </w:rPr>
        <w:t>th</w:t>
      </w:r>
      <w:r>
        <w:rPr>
          <w:rFonts w:ascii="Arial" w:hAnsi="Arial" w:cs="Arial"/>
        </w:rPr>
        <w:t xml:space="preserve"> order intermodulation products of n77 fall inside the RX band of n66. </w:t>
      </w:r>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5.17</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hAnsi="Arial" w:eastAsia="MS Mincho" w:cs="Arial"/>
          <w:lang w:eastAsia="ja-JP"/>
        </w:rPr>
        <w:t xml:space="preserve"> the protected bands required for the </w:t>
      </w:r>
      <w:r>
        <w:rPr>
          <w:rFonts w:ascii="Arial" w:hAnsi="Arial" w:cs="Arial"/>
          <w:lang w:val="en-US" w:eastAsia="zh-CN"/>
        </w:rPr>
        <w:t>2UL bands CA</w:t>
      </w:r>
      <w:r>
        <w:rPr>
          <w:rFonts w:ascii="Arial" w:hAnsi="Arial" w:eastAsia="MS Mincho"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pPr>
        <w:rPr>
          <w:rFonts w:eastAsia="MS Mincho"/>
          <w:lang w:eastAsia="ja-JP"/>
        </w:rPr>
      </w:pP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5.17</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66-n77</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lang w:val="en-US" w:eastAsia="zh-CN"/>
              </w:rPr>
            </w:pPr>
            <w:r>
              <w:t>E-UTRA Band 2, 4, 5, 12, 13, 14, 17, 26, 29, 30, 41, 65, 66, 70, 71, 103</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rPr>
                <w:rFonts w:cs="Arial"/>
              </w:rPr>
              <w:t>F</w:t>
            </w:r>
            <w:r>
              <w:rPr>
                <w:rFonts w:cs="Arial"/>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rPr>
                <w:rFonts w:cs="Arial"/>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rPr>
                <w:rFonts w:cs="Arial"/>
              </w:rPr>
              <w:t>F</w:t>
            </w:r>
            <w:r>
              <w:rPr>
                <w:rFonts w:cs="Arial"/>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rPr>
                <w:rFonts w:cs="Arial"/>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rPr>
                <w:rFonts w:cs="Arial"/>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bl>
    <w:p>
      <w:pPr>
        <w:pStyle w:val="128"/>
        <w:rPr>
          <w:rFonts w:asciiTheme="minorHAnsi" w:hAnsiTheme="minorHAnsi" w:cstheme="minorBidi"/>
          <w:i w:val="0"/>
          <w:iCs/>
          <w:color w:val="auto"/>
          <w:sz w:val="22"/>
          <w:szCs w:val="22"/>
          <w:lang w:eastAsia="zh-CN"/>
        </w:rPr>
      </w:pPr>
    </w:p>
    <w:p>
      <w:pPr>
        <w:pStyle w:val="6"/>
        <w:tabs>
          <w:tab w:val="left" w:pos="0"/>
          <w:tab w:val="left" w:pos="420"/>
          <w:tab w:val="left" w:pos="864"/>
        </w:tabs>
        <w:ind w:left="0" w:firstLine="0"/>
        <w:rPr>
          <w:lang w:val="en-US" w:eastAsia="zh-CN"/>
        </w:rPr>
      </w:pPr>
      <w:bookmarkStart w:id="850" w:name="_Toc11089"/>
      <w:bookmarkStart w:id="851" w:name="_Toc23669"/>
      <w:r>
        <w:rPr>
          <w:rFonts w:hint="eastAsia"/>
          <w:lang w:val="en-US" w:eastAsia="zh-CN"/>
        </w:rPr>
        <w:t>5.17</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850"/>
      <w:bookmarkEnd w:id="851"/>
    </w:p>
    <w:p>
      <w:pPr>
        <w:jc w:val="both"/>
        <w:rPr>
          <w:rFonts w:ascii="Arial" w:hAnsi="Arial" w:cs="Arial"/>
        </w:rPr>
      </w:pPr>
      <w:r>
        <w:rPr>
          <w:rFonts w:ascii="Arial" w:hAnsi="Arial" w:cs="Arial"/>
        </w:rPr>
        <w:t xml:space="preserve">Table </w:t>
      </w:r>
      <w:r>
        <w:rPr>
          <w:rFonts w:hint="eastAsia" w:ascii="Arial" w:hAnsi="Arial" w:eastAsia="宋体" w:cs="Arial"/>
          <w:lang w:eastAsia="zh-CN"/>
        </w:rPr>
        <w:t>5.17</w:t>
      </w:r>
      <w:r>
        <w:rPr>
          <w:rFonts w:ascii="Arial" w:hAnsi="Arial" w:cs="Arial"/>
        </w:rPr>
        <w:t>.2.3-1 lists the MSD required due to the 5</w:t>
      </w:r>
      <w:r>
        <w:rPr>
          <w:rFonts w:ascii="Arial" w:hAnsi="Arial" w:cs="Arial"/>
          <w:vertAlign w:val="superscript"/>
        </w:rPr>
        <w:t>th</w:t>
      </w:r>
      <w:r>
        <w:rPr>
          <w:rFonts w:ascii="Arial" w:hAnsi="Arial" w:cs="Arial"/>
        </w:rPr>
        <w:t xml:space="preserve"> and 7</w:t>
      </w:r>
      <w:r>
        <w:rPr>
          <w:rFonts w:ascii="Arial" w:hAnsi="Arial" w:cs="Arial"/>
          <w:vertAlign w:val="superscript"/>
        </w:rPr>
        <w:t>th</w:t>
      </w:r>
      <w:r>
        <w:rPr>
          <w:rFonts w:ascii="Arial" w:hAnsi="Arial" w:cs="Arial"/>
        </w:rPr>
        <w:t xml:space="preserve">  IMD for the dual uplink configuration. The MSD value is taken from the agreed WF. </w:t>
      </w:r>
    </w:p>
    <w:p>
      <w:pPr>
        <w:pStyle w:val="112"/>
        <w:rPr>
          <w:lang w:val="en-US"/>
        </w:rPr>
      </w:pPr>
      <w:r>
        <w:rPr>
          <w:lang w:val="en-US"/>
        </w:rPr>
        <w:t xml:space="preserve">Table </w:t>
      </w:r>
      <w:r>
        <w:rPr>
          <w:rFonts w:hint="eastAsia" w:eastAsia="宋体"/>
          <w:lang w:val="en-US" w:eastAsia="zh-CN"/>
        </w:rPr>
        <w:t>5.17</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851"/>
        <w:gridCol w:w="1238"/>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pStyle w:val="103"/>
            </w:pPr>
            <w:r>
              <w:rPr>
                <w:rFonts w:cs="Arial"/>
                <w:color w:val="000000"/>
                <w:szCs w:val="18"/>
                <w:lang w:eastAsia="ja-JP"/>
              </w:rPr>
              <w:t>NR CA band combination</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rPr>
                <w:lang w:eastAsia="zh-CN"/>
              </w:rPr>
              <w:t>NR</w:t>
            </w:r>
            <w:r>
              <w:t xml:space="preserve"> band</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851"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1238"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CA_n66-n77</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n66</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N/A</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5</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lang w:eastAsia="ja-JP"/>
              </w:rPr>
            </w:pPr>
            <w:r>
              <w:rPr>
                <w:rFonts w:cs="Arial"/>
                <w:color w:val="000000"/>
                <w:szCs w:val="18"/>
              </w:rPr>
              <w:t>2197.5</w:t>
            </w:r>
          </w:p>
        </w:tc>
        <w:tc>
          <w:tcPr>
            <w:tcW w:w="911"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15</w:t>
            </w:r>
          </w:p>
        </w:tc>
        <w:tc>
          <w:tcPr>
            <w:tcW w:w="830"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IMD5</w:t>
            </w:r>
            <w:r>
              <w:rPr>
                <w:rFonts w:cs="Arial"/>
                <w:color w:val="000000"/>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nil"/>
              <w:right w:val="single" w:color="auto" w:sz="4" w:space="0"/>
            </w:tcBorders>
            <w:vAlign w:val="center"/>
          </w:tcPr>
          <w:p>
            <w:pPr>
              <w:pStyle w:val="104"/>
              <w:rPr>
                <w:rFonts w:cs="Arial"/>
                <w:color w:val="000000"/>
                <w:szCs w:val="18"/>
              </w:rPr>
            </w:pPr>
          </w:p>
        </w:tc>
        <w:tc>
          <w:tcPr>
            <w:tcW w:w="1134" w:type="dxa"/>
            <w:tcBorders>
              <w:top w:val="single" w:color="auto" w:sz="4" w:space="0"/>
              <w:left w:val="single" w:color="auto" w:sz="4" w:space="0"/>
              <w:bottom w:val="nil"/>
              <w:right w:val="single" w:color="auto" w:sz="4" w:space="0"/>
            </w:tcBorders>
            <w:vAlign w:val="center"/>
          </w:tcPr>
          <w:p>
            <w:pPr>
              <w:pStyle w:val="104"/>
              <w:rPr>
                <w:rFonts w:cs="Arial"/>
                <w:color w:val="000000"/>
                <w:szCs w:val="18"/>
              </w:rPr>
            </w:pPr>
            <w:r>
              <w:rPr>
                <w:rFonts w:cs="Arial"/>
                <w:color w:val="000000"/>
                <w:szCs w:val="18"/>
              </w:rPr>
              <w:t>n77</w:t>
            </w:r>
            <w:r>
              <w:rPr>
                <w:rFonts w:cs="Arial"/>
                <w:color w:val="000000"/>
                <w:szCs w:val="18"/>
                <w:vertAlign w:val="superscript"/>
              </w:rPr>
              <w:t>12</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3305</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10</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 w:val="14"/>
                <w:szCs w:val="14"/>
              </w:rPr>
              <w:t>1 (RBstart=0)</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3305</w:t>
            </w:r>
          </w:p>
        </w:tc>
        <w:tc>
          <w:tcPr>
            <w:tcW w:w="911"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N/A</w:t>
            </w:r>
          </w:p>
        </w:tc>
        <w:tc>
          <w:tcPr>
            <w:tcW w:w="830"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TDD</w:t>
            </w:r>
          </w:p>
        </w:tc>
        <w:tc>
          <w:tcPr>
            <w:tcW w:w="1095" w:type="dxa"/>
            <w:tcBorders>
              <w:top w:val="single" w:color="auto" w:sz="4" w:space="0"/>
              <w:left w:val="single" w:color="auto" w:sz="4" w:space="0"/>
              <w:bottom w:val="nil"/>
              <w:right w:val="single" w:color="auto" w:sz="4" w:space="0"/>
            </w:tcBorders>
            <w:vAlign w:val="center"/>
          </w:tcPr>
          <w:p>
            <w:pPr>
              <w:pStyle w:val="104"/>
              <w:rPr>
                <w:rFonts w:cs="Arial"/>
                <w:color w:val="000000"/>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nil"/>
              <w:right w:val="single" w:color="auto" w:sz="4" w:space="0"/>
            </w:tcBorders>
            <w:vAlign w:val="center"/>
          </w:tcPr>
          <w:p>
            <w:pPr>
              <w:pStyle w:val="104"/>
              <w:rPr>
                <w:rFonts w:cs="Arial"/>
                <w:color w:val="000000"/>
                <w:szCs w:val="18"/>
              </w:rPr>
            </w:pPr>
          </w:p>
        </w:tc>
        <w:tc>
          <w:tcPr>
            <w:tcW w:w="1134"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3855</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10</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 w:val="14"/>
                <w:szCs w:val="14"/>
              </w:rPr>
            </w:pPr>
            <w:r>
              <w:rPr>
                <w:rFonts w:cs="Arial"/>
                <w:color w:val="000000"/>
                <w:sz w:val="14"/>
                <w:szCs w:val="14"/>
              </w:rPr>
              <w:t>1 (RBstart=8)</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3855</w:t>
            </w:r>
          </w:p>
        </w:tc>
        <w:tc>
          <w:tcPr>
            <w:tcW w:w="911"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830"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1095"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nil"/>
              <w:right w:val="single" w:color="auto" w:sz="4" w:space="0"/>
            </w:tcBorders>
            <w:vAlign w:val="center"/>
          </w:tcPr>
          <w:p>
            <w:pPr>
              <w:pStyle w:val="104"/>
              <w:rPr>
                <w:rFonts w:cs="Arial"/>
                <w:color w:val="000000"/>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n66</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N/A</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5</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 w:val="14"/>
                <w:szCs w:val="14"/>
              </w:rPr>
            </w:pPr>
            <w:r>
              <w:rPr>
                <w:rFonts w:cs="Arial"/>
                <w:color w:val="000000"/>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2197.5</w:t>
            </w:r>
          </w:p>
        </w:tc>
        <w:tc>
          <w:tcPr>
            <w:tcW w:w="911"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1.7</w:t>
            </w:r>
          </w:p>
        </w:tc>
        <w:tc>
          <w:tcPr>
            <w:tcW w:w="830"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nil"/>
              <w:right w:val="single" w:color="auto" w:sz="4" w:space="0"/>
            </w:tcBorders>
            <w:vAlign w:val="center"/>
          </w:tcPr>
          <w:p>
            <w:pPr>
              <w:pStyle w:val="104"/>
              <w:rPr>
                <w:rFonts w:cs="Arial"/>
                <w:color w:val="000000"/>
                <w:szCs w:val="18"/>
              </w:rPr>
            </w:pPr>
            <w:r>
              <w:rPr>
                <w:rFonts w:cs="Arial"/>
                <w:color w:val="000000"/>
                <w:szCs w:val="18"/>
              </w:rPr>
              <w:t> </w:t>
            </w:r>
          </w:p>
        </w:tc>
        <w:tc>
          <w:tcPr>
            <w:tcW w:w="1134" w:type="dxa"/>
            <w:tcBorders>
              <w:top w:val="single" w:color="auto" w:sz="4" w:space="0"/>
              <w:left w:val="single" w:color="auto" w:sz="4" w:space="0"/>
              <w:bottom w:val="nil"/>
              <w:right w:val="single" w:color="auto" w:sz="4" w:space="0"/>
            </w:tcBorders>
            <w:vAlign w:val="center"/>
          </w:tcPr>
          <w:p>
            <w:pPr>
              <w:pStyle w:val="104"/>
              <w:rPr>
                <w:rFonts w:cs="Arial"/>
                <w:color w:val="000000"/>
                <w:szCs w:val="18"/>
              </w:rPr>
            </w:pPr>
            <w:r>
              <w:rPr>
                <w:rFonts w:cs="Arial"/>
                <w:color w:val="000000"/>
                <w:szCs w:val="18"/>
              </w:rPr>
              <w:t>n77</w:t>
            </w:r>
            <w:r>
              <w:rPr>
                <w:rFonts w:cs="Arial"/>
                <w:color w:val="000000"/>
                <w:szCs w:val="18"/>
                <w:vertAlign w:val="superscript"/>
              </w:rPr>
              <w:t>12</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3455</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10</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 w:val="14"/>
                <w:szCs w:val="14"/>
              </w:rPr>
              <w:t>1 (RBstart=10)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3455</w:t>
            </w:r>
          </w:p>
        </w:tc>
        <w:tc>
          <w:tcPr>
            <w:tcW w:w="911"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N/A</w:t>
            </w:r>
          </w:p>
        </w:tc>
        <w:tc>
          <w:tcPr>
            <w:tcW w:w="830"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TDD</w:t>
            </w:r>
          </w:p>
        </w:tc>
        <w:tc>
          <w:tcPr>
            <w:tcW w:w="1095" w:type="dxa"/>
            <w:tcBorders>
              <w:top w:val="single" w:color="auto" w:sz="4" w:space="0"/>
              <w:left w:val="single" w:color="auto" w:sz="4" w:space="0"/>
              <w:bottom w:val="nil"/>
              <w:right w:val="single" w:color="auto" w:sz="4" w:space="0"/>
            </w:tcBorders>
            <w:vAlign w:val="center"/>
          </w:tcPr>
          <w:p>
            <w:pPr>
              <w:pStyle w:val="104"/>
              <w:rPr>
                <w:rFonts w:cs="Arial"/>
                <w:color w:val="000000"/>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1134"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3875</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10</w:t>
            </w:r>
          </w:p>
        </w:tc>
        <w:tc>
          <w:tcPr>
            <w:tcW w:w="1238"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 w:val="14"/>
                <w:szCs w:val="14"/>
              </w:rPr>
            </w:pPr>
            <w:r>
              <w:rPr>
                <w:rFonts w:cs="Arial"/>
                <w:color w:val="000000"/>
                <w:sz w:val="14"/>
                <w:szCs w:val="14"/>
              </w:rPr>
              <w:t>1 (RBstart=0)</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3875</w:t>
            </w:r>
          </w:p>
        </w:tc>
        <w:tc>
          <w:tcPr>
            <w:tcW w:w="911"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830"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c>
          <w:tcPr>
            <w:tcW w:w="1095" w:type="dxa"/>
            <w:tcBorders>
              <w:top w:val="nil"/>
              <w:left w:val="single" w:color="auto" w:sz="4" w:space="0"/>
              <w:bottom w:val="single" w:color="auto" w:sz="4" w:space="0"/>
              <w:right w:val="single" w:color="auto" w:sz="4" w:space="0"/>
            </w:tcBorders>
            <w:vAlign w:val="center"/>
          </w:tcPr>
          <w:p>
            <w:pPr>
              <w:pStyle w:val="104"/>
              <w:rPr>
                <w:rFonts w:cs="Arial"/>
                <w:color w:val="000000"/>
                <w:szCs w:val="18"/>
              </w:rPr>
            </w:pPr>
            <w:r>
              <w:rPr>
                <w:rFonts w:cs="Arial"/>
                <w:color w:val="000000"/>
                <w:szCs w:val="18"/>
              </w:rPr>
              <w:t> </w:t>
            </w:r>
          </w:p>
        </w:tc>
      </w:tr>
    </w:tbl>
    <w:p>
      <w:pPr>
        <w:pStyle w:val="117"/>
      </w:pPr>
      <w:r>
        <w:t>NOTE 12:</w:t>
      </w:r>
      <w:r>
        <w:tab/>
      </w:r>
      <w:r>
        <w:t>This band supports intra-band non-contiguous uplink configuration</w:t>
      </w:r>
    </w:p>
    <w:p>
      <w:pPr>
        <w:pStyle w:val="117"/>
      </w:pPr>
      <w:r>
        <w:t xml:space="preserve">NOTE </w:t>
      </w:r>
      <w:r>
        <w:rPr>
          <w:lang w:val="en-US" w:eastAsia="zh-CN"/>
        </w:rPr>
        <w:t>13</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
      <w:pPr>
        <w:pStyle w:val="4"/>
        <w:rPr>
          <w:lang w:val="en-US" w:eastAsia="zh-CN"/>
        </w:rPr>
      </w:pPr>
      <w:bookmarkStart w:id="852" w:name="_Toc5133"/>
      <w:bookmarkStart w:id="853" w:name="_Toc27119"/>
      <w:r>
        <w:rPr>
          <w:rFonts w:hint="eastAsia"/>
          <w:lang w:val="en-US" w:eastAsia="zh-CN"/>
        </w:rPr>
        <w:t>5.18</w:t>
      </w:r>
      <w:r>
        <w:rPr>
          <w:lang w:val="en-US" w:eastAsia="zh-CN"/>
        </w:rPr>
        <w:tab/>
      </w:r>
      <w:r>
        <w:rPr>
          <w:lang w:val="en-US" w:eastAsia="zh-CN"/>
        </w:rPr>
        <w:tab/>
      </w:r>
      <w:r>
        <w:rPr>
          <w:lang w:val="en-US" w:eastAsia="zh-CN"/>
        </w:rPr>
        <w:t>CA_n71-n77</w:t>
      </w:r>
      <w:bookmarkEnd w:id="852"/>
      <w:bookmarkEnd w:id="853"/>
    </w:p>
    <w:p>
      <w:pPr>
        <w:pStyle w:val="5"/>
        <w:rPr>
          <w:lang w:val="en-US"/>
        </w:rPr>
      </w:pPr>
      <w:bookmarkStart w:id="854" w:name="_Toc15725"/>
      <w:bookmarkStart w:id="855" w:name="_Toc24902"/>
      <w:r>
        <w:rPr>
          <w:rFonts w:hint="eastAsia"/>
          <w:lang w:val="en-US" w:eastAsia="zh-CN"/>
        </w:rPr>
        <w:t>5.18</w:t>
      </w:r>
      <w:r>
        <w:rPr>
          <w:lang w:val="en-US"/>
        </w:rPr>
        <w:t>.</w:t>
      </w:r>
      <w:r>
        <w:rPr>
          <w:lang w:val="en-US" w:eastAsia="zh-CN"/>
        </w:rPr>
        <w:t>1</w:t>
      </w:r>
      <w:r>
        <w:rPr>
          <w:lang w:val="en-US"/>
        </w:rPr>
        <w:tab/>
      </w:r>
      <w:r>
        <w:rPr>
          <w:rFonts w:cs="Arial"/>
          <w:szCs w:val="28"/>
          <w:lang w:val="en-US" w:eastAsia="zh-CN"/>
        </w:rPr>
        <w:t>Common for 1 band UL and 2 bands UL CA</w:t>
      </w:r>
      <w:bookmarkEnd w:id="854"/>
      <w:bookmarkEnd w:id="855"/>
    </w:p>
    <w:p>
      <w:pPr>
        <w:pStyle w:val="6"/>
        <w:spacing w:before="180"/>
        <w:rPr>
          <w:lang w:val="en-US" w:eastAsia="ja-JP"/>
        </w:rPr>
      </w:pPr>
      <w:bookmarkStart w:id="856" w:name="_Toc8135"/>
      <w:bookmarkStart w:id="857" w:name="_Toc32031"/>
      <w:r>
        <w:rPr>
          <w:rFonts w:hint="eastAsia"/>
          <w:lang w:eastAsia="zh-CN"/>
        </w:rPr>
        <w:t>5.18</w:t>
      </w:r>
      <w:r>
        <w:rPr>
          <w:lang w:eastAsia="zh-CN"/>
        </w:rPr>
        <w:t>.1.1 Operating bands for CA</w:t>
      </w:r>
      <w:bookmarkEnd w:id="856"/>
      <w:bookmarkEnd w:id="857"/>
    </w:p>
    <w:p>
      <w:pPr>
        <w:pStyle w:val="112"/>
        <w:rPr>
          <w:lang w:eastAsia="ja-JP"/>
        </w:rPr>
      </w:pPr>
      <w:r>
        <w:t xml:space="preserve">Table </w:t>
      </w:r>
      <w:r>
        <w:rPr>
          <w:rFonts w:hint="eastAsia"/>
          <w:lang w:eastAsia="zh-CN"/>
        </w:rPr>
        <w:t>5.18</w:t>
      </w:r>
      <w:r>
        <w:rPr>
          <w:lang w:eastAsia="zh-CN"/>
        </w:rPr>
        <w:t>.1.1</w:t>
      </w:r>
      <w:r>
        <w:t>-1: CA band combination of band n71+n77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n71</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663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698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617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pPr>
        <w:pStyle w:val="6"/>
        <w:spacing w:before="180"/>
        <w:rPr>
          <w:lang w:val="en-US" w:eastAsia="ja-JP"/>
        </w:rPr>
      </w:pPr>
      <w:bookmarkStart w:id="858" w:name="_Toc12408"/>
      <w:bookmarkStart w:id="859" w:name="_Toc4518"/>
      <w:r>
        <w:rPr>
          <w:rFonts w:hint="eastAsia"/>
          <w:lang w:val="en-US" w:eastAsia="zh-CN"/>
        </w:rPr>
        <w:t>5.18</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858"/>
      <w:bookmarkEnd w:id="859"/>
    </w:p>
    <w:p>
      <w:pPr>
        <w:pStyle w:val="112"/>
        <w:rPr>
          <w:sz w:val="16"/>
          <w:lang w:eastAsia="zh-CN"/>
        </w:rPr>
      </w:pPr>
      <w:r>
        <w:rPr>
          <w:rFonts w:cs="Arial"/>
        </w:rPr>
        <w:t xml:space="preserve">Table </w:t>
      </w:r>
      <w:r>
        <w:rPr>
          <w:rFonts w:hint="eastAsia" w:cs="Arial"/>
          <w:lang w:val="en-US" w:eastAsia="zh-CN"/>
        </w:rPr>
        <w:t>5.18</w:t>
      </w:r>
      <w:r>
        <w:rPr>
          <w:rFonts w:cs="Arial"/>
          <w:lang w:eastAsia="zh-CN"/>
        </w:rPr>
        <w:t>.1</w:t>
      </w:r>
      <w:r>
        <w:rPr>
          <w:rFonts w:cs="Arial"/>
        </w:rPr>
        <w:t>.</w:t>
      </w:r>
      <w:r>
        <w:rPr>
          <w:rFonts w:cs="Arial"/>
          <w:lang w:eastAsia="zh-CN"/>
        </w:rPr>
        <w:t>2</w:t>
      </w:r>
      <w:r>
        <w:rPr>
          <w:rFonts w:cs="Arial"/>
        </w:rPr>
        <w:t>-1</w:t>
      </w:r>
      <w:r>
        <w:t>: Supported bandwidths per CA band combination of band n71+n77</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CA_n71A-n77(3A)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CA_n77(2A)</w:t>
            </w:r>
          </w:p>
          <w:p>
            <w:pPr>
              <w:spacing w:after="0"/>
              <w:rPr>
                <w:rFonts w:ascii="Arial" w:hAnsi="Arial" w:cs="Arial"/>
                <w:color w:val="000000"/>
                <w:sz w:val="18"/>
                <w:szCs w:val="18"/>
                <w:lang w:val="en-US"/>
              </w:rPr>
            </w:pPr>
            <w:r>
              <w:rPr>
                <w:rFonts w:ascii="Arial" w:hAnsi="Arial" w:cs="Arial"/>
                <w:color w:val="000000"/>
                <w:sz w:val="18"/>
                <w:szCs w:val="18"/>
                <w:lang w:val="en-US"/>
              </w:rPr>
              <w:t>CA_n71A-n77A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n71</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n71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color="auto" w:sz="4" w:space="0"/>
              <w:bottom w:val="single" w:color="000000"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860" w:name="_Toc7575"/>
      <w:bookmarkStart w:id="861" w:name="_Toc4813"/>
      <w:r>
        <w:rPr>
          <w:rFonts w:hint="eastAsia"/>
          <w:lang w:val="en-US" w:eastAsia="zh-CN"/>
        </w:rPr>
        <w:t>5.18</w:t>
      </w:r>
      <w:r>
        <w:rPr>
          <w:lang w:val="en-US" w:eastAsia="zh-CN"/>
        </w:rPr>
        <w:t>.1.3</w:t>
      </w:r>
      <w:r>
        <w:rPr>
          <w:lang w:val="en-US" w:eastAsia="zh-CN"/>
        </w:rPr>
        <w:tab/>
      </w:r>
      <w:r>
        <w:rPr>
          <w:lang w:val="en-US" w:eastAsia="zh-CN"/>
        </w:rPr>
        <w:t>Co-existence studies</w:t>
      </w:r>
      <w:bookmarkEnd w:id="860"/>
      <w:bookmarkEnd w:id="861"/>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5.18</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CA_n71-n77.</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5.18</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65"/>
        <w:gridCol w:w="667"/>
        <w:gridCol w:w="911"/>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n71</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663</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617</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652</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1326</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1396</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1989</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2652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3315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3490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rPr>
          <w:lang w:val="en-US" w:eastAsia="zh-CN"/>
        </w:rPr>
      </w:pPr>
      <w:r>
        <w:rPr>
          <w:rFonts w:ascii="Arial" w:hAnsi="Arial" w:cs="Arial"/>
          <w:lang w:val="en-US" w:eastAsia="zh-CN"/>
        </w:rPr>
        <w:t>Based on above table, the 5</w:t>
      </w:r>
      <w:r>
        <w:rPr>
          <w:rFonts w:ascii="Arial" w:hAnsi="Arial" w:cs="Arial"/>
          <w:vertAlign w:val="superscript"/>
          <w:lang w:val="en-US" w:eastAsia="zh-CN"/>
        </w:rPr>
        <w:t>th</w:t>
      </w:r>
      <w:r>
        <w:rPr>
          <w:rFonts w:ascii="Arial" w:hAnsi="Arial" w:cs="Arial"/>
          <w:lang w:val="en-US" w:eastAsia="zh-CN"/>
        </w:rPr>
        <w:t xml:space="preserve"> UL harmonic of n71 falls inside the n77 RX band</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5.18</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7"/>
        <w:gridCol w:w="667"/>
        <w:gridCol w:w="913"/>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n71</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663</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617</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652</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1234</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1304</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1851</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1956</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2468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2608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3085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3260</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bl>
    <w:p>
      <w:pPr>
        <w:jc w:val="center"/>
        <w:rPr>
          <w:rFonts w:ascii="Arial" w:hAnsi="Arial" w:eastAsia="MS Mincho"/>
          <w:b/>
          <w:lang w:eastAsia="zh-CN"/>
        </w:rPr>
      </w:pPr>
    </w:p>
    <w:p>
      <w:pPr>
        <w:rPr>
          <w:rFonts w:ascii="Arial" w:hAnsi="Arial" w:cs="Arial"/>
          <w:lang w:val="en-US" w:eastAsia="zh-CN"/>
        </w:rPr>
      </w:pPr>
      <w:r>
        <w:rPr>
          <w:rFonts w:ascii="Arial" w:hAnsi="Arial" w:cs="Arial"/>
          <w:lang w:val="en-US" w:eastAsia="zh-CN"/>
        </w:rPr>
        <w:t>There is no harmonic mixing occurring between n71 and n77.</w:t>
      </w:r>
    </w:p>
    <w:p>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pPr>
        <w:rPr>
          <w:rFonts w:ascii="Arial" w:hAnsi="Arial" w:cs="Arial"/>
          <w:lang w:val="en-US" w:eastAsia="zh-CN"/>
        </w:rPr>
      </w:pPr>
    </w:p>
    <w:p>
      <w:pPr>
        <w:pStyle w:val="6"/>
        <w:spacing w:before="180"/>
        <w:rPr>
          <w:lang w:val="en-US" w:eastAsia="zh-CN"/>
        </w:rPr>
      </w:pPr>
      <w:bookmarkStart w:id="862" w:name="_Toc11859"/>
      <w:bookmarkStart w:id="863" w:name="_Toc25936"/>
      <w:r>
        <w:rPr>
          <w:rFonts w:hint="eastAsia"/>
          <w:lang w:val="en-US" w:eastAsia="zh-CN"/>
        </w:rPr>
        <w:t>5.18</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862"/>
      <w:bookmarkEnd w:id="863"/>
    </w:p>
    <w:p>
      <w:r>
        <w:rPr>
          <w:rFonts w:ascii="Arial" w:hAnsi="Arial" w:cs="Arial"/>
        </w:rPr>
        <w:t xml:space="preserve">For CA_n66-n77,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t xml:space="preserve">. </w:t>
      </w:r>
      <w:r>
        <w:rPr>
          <w:rFonts w:ascii="Arial" w:hAnsi="Arial" w:cs="Arial"/>
        </w:rPr>
        <w:t>The values remain as captured below.</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5.18</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CA_n71-n77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5.18</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71</w:t>
            </w:r>
            <w:r>
              <w:rPr>
                <w:rFonts w:hint="eastAsia"/>
                <w:lang w:val="en-US" w:eastAsia="zh-CN"/>
              </w:rPr>
              <w:t>-n</w:t>
            </w:r>
            <w:r>
              <w:rPr>
                <w:lang w:val="en-US" w:eastAsia="zh-CN"/>
              </w:rPr>
              <w:t>77</w:t>
            </w:r>
          </w:p>
        </w:tc>
        <w:tc>
          <w:tcPr>
            <w:tcW w:w="2952" w:type="dxa"/>
          </w:tcPr>
          <w:p>
            <w:pPr>
              <w:pStyle w:val="104"/>
              <w:rPr>
                <w:lang w:eastAsia="zh-CN"/>
              </w:rPr>
            </w:pPr>
            <w:r>
              <w:rPr>
                <w:lang w:eastAsia="zh-CN"/>
              </w:rPr>
              <w:t>0.2</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864" w:name="_Toc11590"/>
      <w:bookmarkStart w:id="865" w:name="_Toc23252"/>
      <w:r>
        <w:rPr>
          <w:rFonts w:hint="eastAsia"/>
          <w:lang w:eastAsia="zh-CN"/>
        </w:rPr>
        <w:t>5.18</w:t>
      </w:r>
      <w:r>
        <w:t>.1.</w:t>
      </w:r>
      <w:r>
        <w:rPr>
          <w:rFonts w:eastAsia="Malgun Gothic"/>
          <w:lang w:eastAsia="ko-KR"/>
        </w:rPr>
        <w:t>5</w:t>
      </w:r>
      <w:r>
        <w:rPr>
          <w:rFonts w:ascii="Calibri" w:hAnsi="Calibri"/>
          <w:sz w:val="22"/>
          <w:szCs w:val="22"/>
          <w:lang w:eastAsia="sv-SE"/>
        </w:rPr>
        <w:tab/>
      </w:r>
      <w:r>
        <w:rPr>
          <w:lang w:eastAsia="zh-CN"/>
        </w:rPr>
        <w:t>REFSENs requirements</w:t>
      </w:r>
      <w:bookmarkEnd w:id="864"/>
      <w:bookmarkEnd w:id="865"/>
    </w:p>
    <w:p>
      <w:pPr>
        <w:rPr>
          <w:rFonts w:ascii="Arial" w:hAnsi="Arial" w:cs="Arial"/>
          <w:lang w:val="en-US" w:eastAsia="zh-CN"/>
        </w:rPr>
      </w:pPr>
      <w:r>
        <w:rPr>
          <w:rFonts w:ascii="Arial" w:hAnsi="Arial" w:cs="Arial"/>
          <w:lang w:val="en-US" w:eastAsia="zh-CN"/>
        </w:rPr>
        <w:t>There’s nothing new to adding n77(2A) to these requirements.</w:t>
      </w:r>
    </w:p>
    <w:p>
      <w:pPr>
        <w:pStyle w:val="6"/>
        <w:spacing w:before="180"/>
      </w:pPr>
      <w:bookmarkStart w:id="866" w:name="_Toc26220"/>
      <w:bookmarkStart w:id="867" w:name="_Toc28811"/>
      <w:r>
        <w:rPr>
          <w:rFonts w:hint="eastAsia"/>
          <w:lang w:eastAsia="zh-CN"/>
        </w:rPr>
        <w:t>5.18</w:t>
      </w:r>
      <w:r>
        <w:t>.1.6</w:t>
      </w:r>
      <w:r>
        <w:tab/>
      </w:r>
      <w:r>
        <w:t>OOB blocking exception requirements</w:t>
      </w:r>
      <w:bookmarkEnd w:id="866"/>
      <w:bookmarkEnd w:id="867"/>
    </w:p>
    <w:p>
      <w:pPr>
        <w:rPr>
          <w:rFonts w:ascii="Arial" w:hAnsi="Arial" w:cs="Arial"/>
          <w:lang w:val="en-US" w:eastAsia="zh-CN"/>
        </w:rPr>
      </w:pPr>
      <w:r>
        <w:rPr>
          <w:rFonts w:ascii="Arial" w:hAnsi="Arial" w:cs="Arial"/>
          <w:lang w:val="en-US" w:eastAsia="zh-CN"/>
        </w:rPr>
        <w:t>There’s nothing new to adding n77(2A) to these requirements.</w:t>
      </w:r>
    </w:p>
    <w:p>
      <w:pPr>
        <w:pStyle w:val="5"/>
        <w:tabs>
          <w:tab w:val="left" w:pos="0"/>
          <w:tab w:val="left" w:pos="420"/>
        </w:tabs>
        <w:rPr>
          <w:lang w:eastAsia="zh-CN"/>
        </w:rPr>
      </w:pPr>
      <w:bookmarkStart w:id="868" w:name="_Toc2126"/>
      <w:bookmarkStart w:id="869" w:name="_Toc18603"/>
      <w:r>
        <w:rPr>
          <w:rFonts w:hint="eastAsia"/>
          <w:lang w:val="en-US" w:eastAsia="zh-CN"/>
        </w:rPr>
        <w:t>5.18</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868"/>
      <w:bookmarkEnd w:id="869"/>
    </w:p>
    <w:p>
      <w:pPr>
        <w:pStyle w:val="6"/>
        <w:spacing w:before="180"/>
        <w:rPr>
          <w:rFonts w:cs="Arial"/>
          <w:lang w:val="en-US" w:eastAsia="zh-CN"/>
        </w:rPr>
      </w:pPr>
      <w:bookmarkStart w:id="870" w:name="_Toc30339"/>
      <w:bookmarkStart w:id="871" w:name="_Toc30349"/>
      <w:r>
        <w:rPr>
          <w:rFonts w:hint="eastAsia" w:cs="Arial"/>
          <w:lang w:val="en-US" w:eastAsia="zh-CN"/>
        </w:rPr>
        <w:t>5.18</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870"/>
      <w:bookmarkEnd w:id="871"/>
    </w:p>
    <w:p>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pPr>
        <w:pStyle w:val="112"/>
      </w:pPr>
      <w:r>
        <w:t xml:space="preserve">Table </w:t>
      </w:r>
      <w:r>
        <w:rPr>
          <w:rFonts w:hint="eastAsia" w:eastAsia="宋体"/>
          <w:lang w:eastAsia="zh-CN"/>
        </w:rPr>
        <w:t>5.18</w:t>
      </w:r>
      <w:r>
        <w:t>.2A.1.1-1: UE Power Class for intraband non-contiguous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t>+2/-</w:t>
            </w:r>
            <w:r>
              <w:rPr>
                <w:lang w:eastAsia="zh-CN"/>
              </w:rPr>
              <w:t>3</w:t>
            </w:r>
          </w:p>
        </w:tc>
      </w:tr>
    </w:tbl>
    <w:p>
      <w:pPr>
        <w:rPr>
          <w:lang w:val="en-US" w:eastAsia="zh-CN"/>
        </w:rPr>
      </w:pPr>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5.18</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103"/>
            </w:pPr>
            <w:r>
              <w:t>Uplink CA Configuration</w:t>
            </w:r>
          </w:p>
        </w:tc>
        <w:tc>
          <w:tcPr>
            <w:tcW w:w="972" w:type="dxa"/>
          </w:tcPr>
          <w:p>
            <w:pPr>
              <w:pStyle w:val="103"/>
            </w:pPr>
            <w:r>
              <w:t>Class 1 (dBm)</w:t>
            </w:r>
            <w:r>
              <w:tab/>
            </w:r>
          </w:p>
        </w:tc>
        <w:tc>
          <w:tcPr>
            <w:tcW w:w="1086" w:type="dxa"/>
          </w:tcPr>
          <w:p>
            <w:pPr>
              <w:pStyle w:val="103"/>
            </w:pPr>
            <w:r>
              <w:t>Tolerance (dB)</w:t>
            </w:r>
            <w:r>
              <w:tab/>
            </w:r>
          </w:p>
        </w:tc>
        <w:tc>
          <w:tcPr>
            <w:tcW w:w="972" w:type="dxa"/>
          </w:tcPr>
          <w:p>
            <w:pPr>
              <w:pStyle w:val="103"/>
            </w:pPr>
            <w:r>
              <w:t>Class 2 (dBm)</w:t>
            </w:r>
          </w:p>
        </w:tc>
        <w:tc>
          <w:tcPr>
            <w:tcW w:w="1086" w:type="dxa"/>
          </w:tcPr>
          <w:p>
            <w:pPr>
              <w:pStyle w:val="103"/>
            </w:pPr>
            <w:r>
              <w:t>Tolerance</w:t>
            </w:r>
          </w:p>
          <w:p>
            <w:pPr>
              <w:pStyle w:val="103"/>
            </w:pPr>
            <w:r>
              <w:t>(dB)</w:t>
            </w:r>
            <w:r>
              <w:tab/>
            </w:r>
          </w:p>
        </w:tc>
        <w:tc>
          <w:tcPr>
            <w:tcW w:w="972" w:type="dxa"/>
          </w:tcPr>
          <w:p>
            <w:pPr>
              <w:pStyle w:val="103"/>
            </w:pPr>
            <w:r>
              <w:t>Class 3 (dBm)</w:t>
            </w:r>
          </w:p>
        </w:tc>
        <w:tc>
          <w:tcPr>
            <w:tcW w:w="1086" w:type="dxa"/>
          </w:tcPr>
          <w:p>
            <w:pPr>
              <w:pStyle w:val="103"/>
            </w:pPr>
            <w:r>
              <w:t>Tolerance (dB)</w:t>
            </w:r>
            <w:r>
              <w:tab/>
            </w:r>
          </w:p>
        </w:tc>
        <w:tc>
          <w:tcPr>
            <w:tcW w:w="973" w:type="dxa"/>
          </w:tcPr>
          <w:p>
            <w:pPr>
              <w:pStyle w:val="103"/>
            </w:pPr>
            <w:r>
              <w:t>Class 4 (dBm)</w:t>
            </w:r>
          </w:p>
        </w:tc>
        <w:tc>
          <w:tcPr>
            <w:tcW w:w="1086" w:type="dxa"/>
          </w:tcPr>
          <w:p>
            <w:pPr>
              <w:pStyle w:val="103"/>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CA_n71A-n77A</w:t>
            </w:r>
          </w:p>
        </w:tc>
        <w:tc>
          <w:tcPr>
            <w:tcW w:w="972"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c>
          <w:tcPr>
            <w:tcW w:w="972" w:type="dxa"/>
            <w:tcBorders>
              <w:top w:val="single" w:color="auto" w:sz="4" w:space="0"/>
              <w:left w:val="single" w:color="auto" w:sz="4" w:space="0"/>
              <w:bottom w:val="single" w:color="auto" w:sz="4" w:space="0"/>
              <w:right w:val="single" w:color="auto" w:sz="4" w:space="0"/>
            </w:tcBorders>
          </w:tcPr>
          <w:p>
            <w:pPr>
              <w:pStyle w:val="104"/>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104"/>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4"/>
            </w:pPr>
          </w:p>
        </w:tc>
        <w:tc>
          <w:tcPr>
            <w:tcW w:w="1086" w:type="dxa"/>
            <w:tcBorders>
              <w:top w:val="single" w:color="auto" w:sz="4" w:space="0"/>
              <w:left w:val="single" w:color="auto" w:sz="4" w:space="0"/>
              <w:bottom w:val="single" w:color="auto" w:sz="4" w:space="0"/>
              <w:right w:val="single" w:color="auto" w:sz="4" w:space="0"/>
            </w:tcBorders>
          </w:tcPr>
          <w:p>
            <w:pPr>
              <w:pStyle w:val="10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ind w:left="851" w:hanging="851"/>
              <w:textAlignment w:val="auto"/>
              <w:rPr>
                <w:rFonts w:ascii="Arial" w:hAnsi="Arial"/>
                <w:sz w:val="18"/>
                <w:lang w:eastAsia="zh-CN"/>
              </w:rPr>
            </w:pPr>
            <w:r>
              <w:rPr>
                <w:rFonts w:ascii="Arial" w:hAnsi="Arial"/>
                <w:sz w:val="18"/>
                <w:lang w:eastAsia="en-US"/>
              </w:rPr>
              <w:t xml:space="preserve">NOTE </w:t>
            </w:r>
            <w:r>
              <w:rPr>
                <w:rFonts w:hint="eastAsia" w:ascii="Arial" w:hAnsi="Arial"/>
                <w:sz w:val="18"/>
                <w:lang w:eastAsia="zh-CN"/>
              </w:rPr>
              <w:t>6</w:t>
            </w:r>
            <w:r>
              <w:rPr>
                <w:rFonts w:ascii="Arial" w:hAnsi="Arial"/>
                <w:sz w:val="18"/>
                <w:lang w:eastAsia="en-US"/>
              </w:rPr>
              <w:t>:</w:t>
            </w:r>
            <w:r>
              <w:rPr>
                <w:rFonts w:ascii="Arial" w:hAnsi="Arial"/>
                <w:sz w:val="18"/>
                <w:lang w:eastAsia="en-US"/>
              </w:rPr>
              <w:tab/>
            </w:r>
            <w:r>
              <w:rPr>
                <w:rFonts w:ascii="Arial" w:hAnsi="Arial"/>
                <w:sz w:val="18"/>
                <w:lang w:eastAsia="zh-CN"/>
              </w:rPr>
              <w:t xml:space="preserve">The UE supports PC3 within </w:t>
            </w:r>
            <w:r>
              <w:rPr>
                <w:rFonts w:hint="eastAsia" w:ascii="Arial" w:hAnsi="Arial"/>
                <w:sz w:val="18"/>
                <w:lang w:eastAsia="zh-CN"/>
              </w:rPr>
              <w:t>NR FDD band</w:t>
            </w:r>
            <w:r>
              <w:rPr>
                <w:rFonts w:ascii="Arial" w:hAnsi="Arial"/>
                <w:sz w:val="18"/>
                <w:lang w:eastAsia="zh-CN"/>
              </w:rPr>
              <w:t>, and supports either PC3 or PC2 within NR</w:t>
            </w:r>
            <w:r>
              <w:rPr>
                <w:rFonts w:hint="eastAsia" w:ascii="Arial" w:hAnsi="Arial"/>
                <w:sz w:val="18"/>
                <w:lang w:eastAsia="zh-CN"/>
              </w:rPr>
              <w:t xml:space="preserve"> TDD band</w:t>
            </w:r>
            <w:r>
              <w:rPr>
                <w:rFonts w:ascii="Arial" w:hAnsi="Arial"/>
                <w:sz w:val="18"/>
                <w:lang w:eastAsia="zh-CN"/>
              </w:rPr>
              <w:t>.</w:t>
            </w:r>
          </w:p>
          <w:p>
            <w:pPr>
              <w:pStyle w:val="104"/>
              <w:jc w:val="left"/>
            </w:pPr>
            <w:r>
              <w:rPr>
                <w:rFonts w:ascii="Times New Roman" w:hAnsi="Times New Roman"/>
                <w:sz w:val="20"/>
                <w:lang w:eastAsia="en-US"/>
              </w:rPr>
              <w:t>NOTE 7:  T</w:t>
            </w:r>
            <w:r>
              <w:rPr>
                <w:rFonts w:ascii="Times New Roman" w:hAnsi="Times New Roman"/>
                <w:sz w:val="20"/>
                <w:lang w:eastAsia="zh-CN"/>
              </w:rPr>
              <w:t xml:space="preserve">he UE that supports PC3 within an </w:t>
            </w:r>
            <w:r>
              <w:rPr>
                <w:rFonts w:hint="eastAsia" w:ascii="Times New Roman" w:hAnsi="Times New Roman"/>
                <w:sz w:val="20"/>
                <w:lang w:eastAsia="zh-CN"/>
              </w:rPr>
              <w:t xml:space="preserve">NR </w:t>
            </w:r>
            <w:r>
              <w:rPr>
                <w:rFonts w:ascii="Times New Roman" w:hAnsi="Times New Roman"/>
                <w:sz w:val="20"/>
                <w:lang w:eastAsia="zh-CN"/>
              </w:rPr>
              <w:t xml:space="preserve">TDD or </w:t>
            </w:r>
            <w:r>
              <w:rPr>
                <w:rFonts w:hint="eastAsia" w:ascii="Times New Roman" w:hAnsi="Times New Roman"/>
                <w:sz w:val="20"/>
                <w:lang w:eastAsia="zh-CN"/>
              </w:rPr>
              <w:t>FDD band</w:t>
            </w:r>
            <w:r>
              <w:rPr>
                <w:rFonts w:ascii="Times New Roman" w:hAnsi="Times New Roman"/>
                <w:sz w:val="20"/>
                <w:lang w:eastAsia="zh-CN"/>
              </w:rPr>
              <w:t xml:space="preserve"> and supports PC2 within a second NR</w:t>
            </w:r>
            <w:r>
              <w:rPr>
                <w:rFonts w:hint="eastAsia" w:ascii="Times New Roman" w:hAnsi="Times New Roman"/>
                <w:sz w:val="20"/>
                <w:lang w:eastAsia="zh-CN"/>
              </w:rPr>
              <w:t xml:space="preserve"> TDD band</w:t>
            </w:r>
            <w:r>
              <w:rPr>
                <w:rFonts w:ascii="Times New Roman" w:hAnsi="Times New Roman"/>
                <w:sz w:val="20"/>
                <w:lang w:eastAsia="zh-CN"/>
              </w:rPr>
              <w:t xml:space="preserve"> may signal a </w:t>
            </w:r>
            <w:r>
              <w:rPr>
                <w:rFonts w:ascii="Times New Roman" w:hAnsi="Times New Roman"/>
                <w:sz w:val="20"/>
                <w:lang w:eastAsia="en-US" w:bidi="bn-IN"/>
              </w:rPr>
              <w:t xml:space="preserve">[HigherPowerLimitCADC] capability whereby the maximum output power indicated in the table may be exceeded in accordance with sub-clause </w:t>
            </w:r>
            <w:r>
              <w:rPr>
                <w:rFonts w:ascii="Times New Roman" w:hAnsi="Times New Roman"/>
                <w:sz w:val="20"/>
                <w:lang w:eastAsia="en-US"/>
              </w:rPr>
              <w:t>6.2A.4.1.3.</w:t>
            </w:r>
            <w:r>
              <w:rPr>
                <w:rFonts w:ascii="Times New Roman" w:hAnsi="Times New Roman"/>
                <w:sz w:val="20"/>
                <w:lang w:eastAsia="zh-CN"/>
              </w:rPr>
              <w:t xml:space="preserve"> The power classes referenced are according to the reported [powerClassPerBand] if indicated or ue-PowerClass otherwise</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872" w:name="_Toc15578"/>
      <w:bookmarkStart w:id="873" w:name="_Toc6084"/>
      <w:r>
        <w:rPr>
          <w:rFonts w:hint="eastAsia"/>
          <w:lang w:val="en-US" w:eastAsia="zh-CN"/>
        </w:rPr>
        <w:t>5.18</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72"/>
      <w:bookmarkEnd w:id="873"/>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5.18</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hAnsi="Arial" w:eastAsia="MS Mincho" w:cs="Arial"/>
          <w:lang w:eastAsia="ja-JP"/>
        </w:rPr>
        <w:t xml:space="preserve"> </w:t>
      </w:r>
      <w:r>
        <w:rPr>
          <w:rFonts w:ascii="Arial" w:hAnsi="Arial" w:cs="Arial"/>
          <w:lang w:val="en-US" w:eastAsia="zh-CN"/>
        </w:rPr>
        <w:t>n71-n77 with 2 ULs in n77 having a spectrum restriction of 600MHz separation.</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5.18</w:t>
      </w:r>
      <w:r>
        <w:rPr>
          <w:rFonts w:ascii="Arial" w:hAnsi="Arial" w:cs="Arial"/>
          <w:b/>
          <w:lang w:eastAsia="zh-CN"/>
        </w:rPr>
        <w:t>.2.2-1: IMD analysis</w:t>
      </w:r>
    </w:p>
    <w:tbl>
      <w:tblPr>
        <w:tblStyle w:val="89"/>
        <w:tblW w:w="5104" w:type="pct"/>
        <w:tblInd w:w="5" w:type="dxa"/>
        <w:tblLayout w:type="fixed"/>
        <w:tblCellMar>
          <w:top w:w="0" w:type="dxa"/>
          <w:left w:w="108" w:type="dxa"/>
          <w:bottom w:w="0" w:type="dxa"/>
          <w:right w:w="108" w:type="dxa"/>
        </w:tblCellMar>
      </w:tblPr>
      <w:tblGrid>
        <w:gridCol w:w="1830"/>
        <w:gridCol w:w="1278"/>
        <w:gridCol w:w="1418"/>
        <w:gridCol w:w="1421"/>
        <w:gridCol w:w="1418"/>
        <w:gridCol w:w="1418"/>
        <w:gridCol w:w="1278"/>
      </w:tblGrid>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fy_high-Ch</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blPrEx>
          <w:tblCellMar>
            <w:top w:w="0" w:type="dxa"/>
            <w:left w:w="108" w:type="dxa"/>
            <w:bottom w:w="0" w:type="dxa"/>
            <w:right w:w="108" w:type="dxa"/>
          </w:tblCellMar>
        </w:tblPrEx>
        <w:trPr>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3600</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|fy_high-Ch + fx_high|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w:t>
            </w:r>
          </w:p>
        </w:tc>
        <w:tc>
          <w:tcPr>
            <w:tcW w:w="70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6700</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12500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2700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sz w:val="16"/>
                <w:szCs w:val="16"/>
              </w:rPr>
            </w:pPr>
            <w:r>
              <w:rPr>
                <w:rFonts w:ascii="Arial" w:hAnsi="Arial" w:cs="Arial"/>
                <w:sz w:val="16"/>
                <w:szCs w:val="16"/>
              </w:rPr>
              <w:t>4800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16700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+ 2*fy_high-Ch|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706"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13400</w:t>
            </w:r>
          </w:p>
        </w:tc>
        <w:tc>
          <w:tcPr>
            <w:tcW w:w="705" w:type="pct"/>
            <w:tcBorders>
              <w:top w:val="single" w:color="auto" w:sz="4" w:space="0"/>
              <w:left w:val="single" w:color="auto" w:sz="4" w:space="0"/>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|4*fx_high – fy_high-MaxD|</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13200</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+ 2*fy_high-Ch|</w:t>
            </w:r>
          </w:p>
        </w:tc>
      </w:tr>
      <w:tr>
        <w:tblPrEx>
          <w:tblCellMar>
            <w:top w:w="0" w:type="dxa"/>
            <w:left w:w="108" w:type="dxa"/>
            <w:bottom w:w="0" w:type="dxa"/>
            <w:right w:w="108" w:type="dxa"/>
          </w:tblCellMar>
        </w:tblPrEx>
        <w:trPr>
          <w:gridAfter w:val="2"/>
          <w:wAfter w:w="1340" w:type="pct"/>
          <w:trHeight w:val="270" w:hRule="atLeast"/>
        </w:trPr>
        <w:tc>
          <w:tcPr>
            <w:tcW w:w="909"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5400</w:t>
            </w:r>
          </w:p>
        </w:tc>
        <w:tc>
          <w:tcPr>
            <w:tcW w:w="706"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16800</w:t>
            </w:r>
          </w:p>
        </w:tc>
        <w:tc>
          <w:tcPr>
            <w:tcW w:w="705" w:type="pct"/>
            <w:tcBorders>
              <w:top w:val="single" w:color="auto" w:sz="4" w:space="0"/>
              <w:left w:val="single" w:color="auto" w:sz="4" w:space="0"/>
              <w:bottom w:val="single" w:color="auto" w:sz="4" w:space="0"/>
              <w:right w:val="single" w:color="auto" w:sz="4" w:space="0"/>
            </w:tcBorders>
            <w:shd w:val="clear" w:color="000000" w:fill="F2F2F2"/>
            <w:vAlign w:val="center"/>
          </w:tcPr>
          <w:p>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20800</w:t>
            </w:r>
          </w:p>
        </w:tc>
      </w:tr>
    </w:tbl>
    <w:p>
      <w:pPr>
        <w:rPr>
          <w:rFonts w:asciiTheme="minorHAnsi" w:hAnsiTheme="minorHAnsi" w:eastAsiaTheme="minorHAnsi" w:cstheme="minorBidi"/>
          <w:sz w:val="22"/>
          <w:szCs w:val="22"/>
          <w:lang w:eastAsia="en-US"/>
        </w:rPr>
      </w:pPr>
    </w:p>
    <w:p>
      <w:pPr>
        <w:rPr>
          <w:rFonts w:ascii="Arial" w:hAnsi="Arial" w:cs="Arial"/>
        </w:rPr>
      </w:pPr>
      <w:r>
        <w:rPr>
          <w:rFonts w:ascii="Arial" w:hAnsi="Arial" w:cs="Arial"/>
        </w:rPr>
        <w:t xml:space="preserve">Based on the table </w:t>
      </w:r>
      <w:r>
        <w:rPr>
          <w:rFonts w:hint="eastAsia" w:ascii="Arial" w:hAnsi="Arial" w:eastAsia="宋体" w:cs="Arial"/>
          <w:lang w:eastAsia="zh-CN"/>
        </w:rPr>
        <w:t>5.18</w:t>
      </w:r>
      <w:r>
        <w:rPr>
          <w:rFonts w:ascii="Arial" w:hAnsi="Arial" w:cs="Arial"/>
        </w:rPr>
        <w:t>.2.2-1, the 4</w:t>
      </w:r>
      <w:r>
        <w:rPr>
          <w:rFonts w:ascii="Arial" w:hAnsi="Arial" w:cs="Arial"/>
          <w:vertAlign w:val="superscript"/>
        </w:rPr>
        <w:t>th</w:t>
      </w:r>
      <w:r>
        <w:rPr>
          <w:rFonts w:ascii="Arial" w:hAnsi="Arial" w:cs="Arial"/>
        </w:rPr>
        <w:t xml:space="preserve"> order intermodulation products of n77 fall inside the RX band of n71. </w:t>
      </w:r>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5.18</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hAnsi="Arial" w:eastAsia="MS Mincho" w:cs="Arial"/>
          <w:lang w:eastAsia="ja-JP"/>
        </w:rPr>
        <w:t xml:space="preserve"> the protected bands required for the </w:t>
      </w:r>
      <w:r>
        <w:rPr>
          <w:rFonts w:ascii="Arial" w:hAnsi="Arial" w:cs="Arial"/>
          <w:lang w:val="en-US" w:eastAsia="zh-CN"/>
        </w:rPr>
        <w:t>2UL bands CA</w:t>
      </w:r>
      <w:r>
        <w:rPr>
          <w:rFonts w:ascii="Arial" w:hAnsi="Arial" w:eastAsia="MS Mincho"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pPr>
        <w:rPr>
          <w:rFonts w:eastAsia="MS Mincho"/>
          <w:lang w:eastAsia="ja-JP"/>
        </w:rPr>
      </w:pP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5.18</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71-n77</w:t>
            </w:r>
          </w:p>
          <w:p>
            <w:pPr>
              <w:keepNext/>
              <w:keepLines/>
              <w:spacing w:after="0"/>
              <w:jc w:val="center"/>
              <w:rPr>
                <w:rFonts w:ascii="Arial" w:hAnsi="Arial" w:cs="Arial"/>
                <w:sz w:val="18"/>
                <w:lang w:eastAsia="zh-CN"/>
              </w:rPr>
            </w:pPr>
          </w:p>
        </w:tc>
        <w:tc>
          <w:tcPr>
            <w:tcW w:w="2608" w:type="dxa"/>
            <w:tcBorders>
              <w:top w:val="single" w:color="auto" w:sz="4" w:space="0"/>
              <w:left w:val="nil"/>
              <w:bottom w:val="single" w:color="auto" w:sz="4" w:space="0"/>
              <w:right w:val="single" w:color="auto" w:sz="4" w:space="0"/>
            </w:tcBorders>
          </w:tcPr>
          <w:p>
            <w:pPr>
              <w:keepNext/>
              <w:keepLines/>
              <w:spacing w:after="0"/>
              <w:rPr>
                <w:rFonts w:ascii="Arial" w:hAnsi="Arial" w:cs="Arial"/>
                <w:sz w:val="16"/>
                <w:lang w:val="en-US" w:eastAsia="zh-CN"/>
              </w:rPr>
            </w:pPr>
            <w:r>
              <w:rPr>
                <w:lang w:val="sv-FI"/>
              </w:rPr>
              <w:t xml:space="preserve">E-UTRA Band 1, 3, 4, 5, 8, 10, 11, 12, 13, 14, 17, 18, 19, 20, 21, 24, 26, 27, 28, 30, 39, 40, 44, 45, 50, 51, 53, 65, 66, 73, 74, 85, </w:t>
            </w:r>
            <w:r>
              <w:t>103</w:t>
            </w:r>
          </w:p>
        </w:tc>
        <w:tc>
          <w:tcPr>
            <w:tcW w:w="851" w:type="dxa"/>
            <w:tcBorders>
              <w:top w:val="single" w:color="auto" w:sz="4" w:space="0"/>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single" w:color="auto" w:sz="4" w:space="0"/>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rPr>
            </w:pPr>
            <w:r>
              <w:t>-50</w:t>
            </w:r>
          </w:p>
        </w:tc>
        <w:tc>
          <w:tcPr>
            <w:tcW w:w="928"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rPr>
            </w:pPr>
            <w:r>
              <w:t>1</w:t>
            </w:r>
          </w:p>
        </w:tc>
        <w:tc>
          <w:tcPr>
            <w:tcW w:w="871"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tcBorders>
              <w:left w:val="single" w:color="auto" w:sz="4" w:space="0"/>
              <w:right w:val="single" w:color="auto" w:sz="4" w:space="0"/>
            </w:tcBorders>
          </w:tcPr>
          <w:p>
            <w:pPr>
              <w:keepNext/>
              <w:keepLines/>
              <w:spacing w:after="0"/>
              <w:jc w:val="center"/>
              <w:rPr>
                <w:lang w:eastAsia="zh-CN"/>
              </w:rPr>
            </w:pPr>
          </w:p>
        </w:tc>
        <w:tc>
          <w:tcPr>
            <w:tcW w:w="2608" w:type="dxa"/>
            <w:tcBorders>
              <w:top w:val="single" w:color="auto" w:sz="4" w:space="0"/>
              <w:left w:val="nil"/>
              <w:bottom w:val="single" w:color="auto" w:sz="4" w:space="0"/>
              <w:right w:val="single" w:color="auto" w:sz="4" w:space="0"/>
            </w:tcBorders>
          </w:tcPr>
          <w:p>
            <w:pPr>
              <w:keepNext/>
              <w:keepLines/>
              <w:spacing w:after="0"/>
            </w:pPr>
            <w:r>
              <w:t>Frequency range</w:t>
            </w:r>
          </w:p>
        </w:tc>
        <w:tc>
          <w:tcPr>
            <w:tcW w:w="851" w:type="dxa"/>
            <w:tcBorders>
              <w:top w:val="single" w:color="auto" w:sz="4" w:space="0"/>
              <w:left w:val="nil"/>
              <w:bottom w:val="single" w:color="auto" w:sz="4" w:space="0"/>
              <w:right w:val="single" w:color="auto" w:sz="4" w:space="0"/>
            </w:tcBorders>
          </w:tcPr>
          <w:p>
            <w:pPr>
              <w:keepNext/>
              <w:keepLines/>
              <w:spacing w:after="0"/>
              <w:jc w:val="right"/>
              <w:rPr>
                <w:rFonts w:cs="Arial"/>
              </w:rPr>
            </w:pPr>
            <w:r>
              <w:t>1884.5</w:t>
            </w:r>
          </w:p>
        </w:tc>
        <w:tc>
          <w:tcPr>
            <w:tcW w:w="283" w:type="dxa"/>
            <w:tcBorders>
              <w:top w:val="single" w:color="auto" w:sz="4" w:space="0"/>
              <w:left w:val="nil"/>
              <w:bottom w:val="single" w:color="auto" w:sz="4" w:space="0"/>
              <w:right w:val="single" w:color="auto" w:sz="4" w:space="0"/>
            </w:tcBorders>
          </w:tcPr>
          <w:p>
            <w:pPr>
              <w:keepNext/>
              <w:keepLines/>
              <w:spacing w:after="0"/>
              <w:jc w:val="center"/>
              <w:rPr>
                <w:rFonts w:cs="Arial"/>
              </w:rPr>
            </w:pPr>
          </w:p>
        </w:tc>
        <w:tc>
          <w:tcPr>
            <w:tcW w:w="852" w:type="dxa"/>
            <w:tcBorders>
              <w:top w:val="single" w:color="auto" w:sz="4" w:space="0"/>
              <w:left w:val="nil"/>
              <w:bottom w:val="single" w:color="auto" w:sz="4" w:space="0"/>
              <w:right w:val="single" w:color="auto" w:sz="4" w:space="0"/>
            </w:tcBorders>
          </w:tcPr>
          <w:p>
            <w:pPr>
              <w:keepNext/>
              <w:keepLines/>
              <w:spacing w:after="0"/>
              <w:rPr>
                <w:rFonts w:cs="Arial"/>
              </w:rPr>
            </w:pPr>
            <w:r>
              <w:t>1915.7</w:t>
            </w:r>
          </w:p>
        </w:tc>
        <w:tc>
          <w:tcPr>
            <w:tcW w:w="1067" w:type="dxa"/>
            <w:tcBorders>
              <w:top w:val="single" w:color="auto" w:sz="4" w:space="0"/>
              <w:left w:val="nil"/>
              <w:bottom w:val="single" w:color="auto" w:sz="4" w:space="0"/>
              <w:right w:val="single" w:color="auto" w:sz="4" w:space="0"/>
            </w:tcBorders>
          </w:tcPr>
          <w:p>
            <w:pPr>
              <w:keepNext/>
              <w:keepLines/>
              <w:spacing w:after="0"/>
              <w:jc w:val="center"/>
              <w:rPr>
                <w:rFonts w:cs="Arial"/>
              </w:rPr>
            </w:pPr>
            <w:r>
              <w:t>-41</w:t>
            </w:r>
          </w:p>
        </w:tc>
        <w:tc>
          <w:tcPr>
            <w:tcW w:w="928" w:type="dxa"/>
            <w:tcBorders>
              <w:top w:val="single" w:color="auto" w:sz="4" w:space="0"/>
              <w:left w:val="nil"/>
              <w:bottom w:val="single" w:color="auto" w:sz="4" w:space="0"/>
              <w:right w:val="single" w:color="auto" w:sz="4" w:space="0"/>
            </w:tcBorders>
          </w:tcPr>
          <w:p>
            <w:pPr>
              <w:keepNext/>
              <w:keepLines/>
              <w:spacing w:after="0"/>
              <w:jc w:val="center"/>
              <w:rPr>
                <w:rFonts w:cs="Arial"/>
              </w:rPr>
            </w:pPr>
            <w:r>
              <w:t>0.3</w:t>
            </w:r>
          </w:p>
        </w:tc>
        <w:tc>
          <w:tcPr>
            <w:tcW w:w="871"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lang w:val="en-US" w:eastAsia="zh-CN"/>
              </w:rPr>
            </w:pPr>
            <w:r>
              <w:rPr>
                <w:rFonts w:cs="Arial"/>
                <w:szCs w:val="18"/>
                <w:lang w:val="en-US" w:eastAsia="zh-CN"/>
              </w:rPr>
              <w:t>3</w:t>
            </w:r>
          </w:p>
        </w:tc>
      </w:tr>
      <w:tr>
        <w:tblPrEx>
          <w:tblCellMar>
            <w:top w:w="0" w:type="dxa"/>
            <w:left w:w="108" w:type="dxa"/>
            <w:bottom w:w="0" w:type="dxa"/>
            <w:right w:w="108" w:type="dxa"/>
          </w:tblCellMar>
        </w:tblPrEx>
        <w:trPr>
          <w:trHeight w:val="225" w:hRule="atLeast"/>
          <w:jc w:val="center"/>
        </w:trPr>
        <w:tc>
          <w:tcPr>
            <w:tcW w:w="1486" w:type="dxa"/>
            <w:tcBorders>
              <w:left w:val="single" w:color="auto" w:sz="4" w:space="0"/>
              <w:right w:val="single" w:color="auto" w:sz="4" w:space="0"/>
            </w:tcBorders>
          </w:tcPr>
          <w:p>
            <w:pPr>
              <w:keepNext/>
              <w:keepLines/>
              <w:spacing w:after="0"/>
              <w:jc w:val="center"/>
              <w:rPr>
                <w:lang w:eastAsia="zh-CN"/>
              </w:rPr>
            </w:pPr>
          </w:p>
        </w:tc>
        <w:tc>
          <w:tcPr>
            <w:tcW w:w="2608" w:type="dxa"/>
            <w:tcBorders>
              <w:top w:val="single" w:color="auto" w:sz="4" w:space="0"/>
              <w:left w:val="nil"/>
              <w:bottom w:val="single" w:color="auto" w:sz="4" w:space="0"/>
              <w:right w:val="single" w:color="auto" w:sz="4" w:space="0"/>
            </w:tcBorders>
          </w:tcPr>
          <w:p>
            <w:pPr>
              <w:keepNext/>
              <w:keepLines/>
              <w:spacing w:after="0"/>
            </w:pPr>
            <w:r>
              <w:rPr>
                <w:lang w:val="sv-FI"/>
              </w:rPr>
              <w:t>E-UTRA Band 2, 7, 25, 41, 34, 70</w:t>
            </w:r>
          </w:p>
        </w:tc>
        <w:tc>
          <w:tcPr>
            <w:tcW w:w="851" w:type="dxa"/>
            <w:tcBorders>
              <w:top w:val="single" w:color="auto" w:sz="4" w:space="0"/>
              <w:left w:val="nil"/>
              <w:bottom w:val="single" w:color="auto" w:sz="4" w:space="0"/>
              <w:right w:val="single" w:color="auto" w:sz="4" w:space="0"/>
            </w:tcBorders>
          </w:tcPr>
          <w:p>
            <w:pPr>
              <w:keepNext/>
              <w:keepLines/>
              <w:spacing w:after="0"/>
              <w:jc w:val="right"/>
              <w:rPr>
                <w:rFonts w:cs="Arial"/>
              </w:rPr>
            </w:pPr>
            <w:r>
              <w:t>F</w:t>
            </w:r>
            <w:r>
              <w:rPr>
                <w:vertAlign w:val="subscript"/>
              </w:rPr>
              <w:t>DL_low</w:t>
            </w:r>
          </w:p>
        </w:tc>
        <w:tc>
          <w:tcPr>
            <w:tcW w:w="283" w:type="dxa"/>
            <w:tcBorders>
              <w:top w:val="single" w:color="auto" w:sz="4" w:space="0"/>
              <w:left w:val="nil"/>
              <w:bottom w:val="single" w:color="auto" w:sz="4" w:space="0"/>
              <w:right w:val="single" w:color="auto" w:sz="4" w:space="0"/>
            </w:tcBorders>
          </w:tcPr>
          <w:p>
            <w:pPr>
              <w:keepNext/>
              <w:keepLines/>
              <w:spacing w:after="0"/>
              <w:jc w:val="center"/>
              <w:rPr>
                <w:rFonts w:cs="Arial"/>
              </w:rPr>
            </w:pPr>
            <w:r>
              <w:t>-</w:t>
            </w:r>
          </w:p>
        </w:tc>
        <w:tc>
          <w:tcPr>
            <w:tcW w:w="852" w:type="dxa"/>
            <w:tcBorders>
              <w:top w:val="single" w:color="auto" w:sz="4" w:space="0"/>
              <w:left w:val="nil"/>
              <w:bottom w:val="single" w:color="auto" w:sz="4" w:space="0"/>
              <w:right w:val="single" w:color="auto" w:sz="4" w:space="0"/>
            </w:tcBorders>
          </w:tcPr>
          <w:p>
            <w:pPr>
              <w:keepNext/>
              <w:keepLines/>
              <w:spacing w:after="0"/>
              <w:rPr>
                <w:rFonts w:cs="Arial"/>
              </w:rPr>
            </w:pPr>
            <w:r>
              <w:t>F</w:t>
            </w:r>
            <w:r>
              <w:rPr>
                <w:vertAlign w:val="subscript"/>
              </w:rPr>
              <w:t>DL_high</w:t>
            </w:r>
          </w:p>
        </w:tc>
        <w:tc>
          <w:tcPr>
            <w:tcW w:w="1067" w:type="dxa"/>
            <w:tcBorders>
              <w:top w:val="single" w:color="auto" w:sz="4" w:space="0"/>
              <w:left w:val="nil"/>
              <w:bottom w:val="single" w:color="auto" w:sz="4" w:space="0"/>
              <w:right w:val="single" w:color="auto" w:sz="4" w:space="0"/>
            </w:tcBorders>
          </w:tcPr>
          <w:p>
            <w:pPr>
              <w:keepNext/>
              <w:keepLines/>
              <w:spacing w:after="0"/>
              <w:jc w:val="center"/>
              <w:rPr>
                <w:rFonts w:cs="Arial"/>
              </w:rPr>
            </w:pPr>
            <w:r>
              <w:t>-50</w:t>
            </w:r>
          </w:p>
        </w:tc>
        <w:tc>
          <w:tcPr>
            <w:tcW w:w="928" w:type="dxa"/>
            <w:tcBorders>
              <w:top w:val="single" w:color="auto" w:sz="4" w:space="0"/>
              <w:left w:val="nil"/>
              <w:bottom w:val="single" w:color="auto" w:sz="4" w:space="0"/>
              <w:right w:val="single" w:color="auto" w:sz="4" w:space="0"/>
            </w:tcBorders>
          </w:tcPr>
          <w:p>
            <w:pPr>
              <w:keepNext/>
              <w:keepLines/>
              <w:spacing w:after="0"/>
              <w:jc w:val="center"/>
              <w:rPr>
                <w:rFonts w:cs="Arial"/>
              </w:rPr>
            </w:pPr>
            <w:r>
              <w:t>1</w:t>
            </w:r>
          </w:p>
        </w:tc>
        <w:tc>
          <w:tcPr>
            <w:tcW w:w="871"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lang w:val="en-US" w:eastAsia="zh-CN"/>
              </w:rPr>
            </w:pPr>
            <w:r>
              <w:t>2</w:t>
            </w:r>
          </w:p>
        </w:tc>
      </w:tr>
      <w:tr>
        <w:tblPrEx>
          <w:tblCellMar>
            <w:top w:w="0" w:type="dxa"/>
            <w:left w:w="108" w:type="dxa"/>
            <w:bottom w:w="0" w:type="dxa"/>
            <w:right w:w="108" w:type="dxa"/>
          </w:tblCellMar>
        </w:tblPrEx>
        <w:trPr>
          <w:trHeight w:val="225" w:hRule="atLeast"/>
          <w:jc w:val="center"/>
        </w:trPr>
        <w:tc>
          <w:tcPr>
            <w:tcW w:w="1486" w:type="dxa"/>
            <w:tcBorders>
              <w:left w:val="single" w:color="auto" w:sz="4" w:space="0"/>
              <w:right w:val="single" w:color="auto" w:sz="4" w:space="0"/>
            </w:tcBorders>
          </w:tcPr>
          <w:p>
            <w:pPr>
              <w:keepNext/>
              <w:keepLines/>
              <w:spacing w:after="0"/>
              <w:jc w:val="center"/>
              <w:rPr>
                <w:lang w:eastAsia="zh-CN"/>
              </w:rPr>
            </w:pPr>
          </w:p>
        </w:tc>
        <w:tc>
          <w:tcPr>
            <w:tcW w:w="2608" w:type="dxa"/>
            <w:tcBorders>
              <w:top w:val="single" w:color="auto" w:sz="4" w:space="0"/>
              <w:left w:val="nil"/>
              <w:bottom w:val="single" w:color="auto" w:sz="4" w:space="0"/>
              <w:right w:val="single" w:color="auto" w:sz="4" w:space="0"/>
            </w:tcBorders>
          </w:tcPr>
          <w:p>
            <w:pPr>
              <w:keepNext/>
              <w:keepLines/>
              <w:spacing w:after="0"/>
            </w:pPr>
            <w:r>
              <w:t>E-UTRA Band 29</w:t>
            </w:r>
          </w:p>
        </w:tc>
        <w:tc>
          <w:tcPr>
            <w:tcW w:w="851" w:type="dxa"/>
            <w:tcBorders>
              <w:top w:val="single" w:color="auto" w:sz="4" w:space="0"/>
              <w:left w:val="nil"/>
              <w:bottom w:val="single" w:color="auto" w:sz="4" w:space="0"/>
              <w:right w:val="single" w:color="auto" w:sz="4" w:space="0"/>
            </w:tcBorders>
          </w:tcPr>
          <w:p>
            <w:pPr>
              <w:keepNext/>
              <w:keepLines/>
              <w:spacing w:after="0"/>
              <w:jc w:val="right"/>
              <w:rPr>
                <w:rFonts w:cs="Arial"/>
              </w:rPr>
            </w:pPr>
            <w:r>
              <w:t>F</w:t>
            </w:r>
            <w:r>
              <w:rPr>
                <w:vertAlign w:val="subscript"/>
              </w:rPr>
              <w:t>DL_low</w:t>
            </w:r>
          </w:p>
        </w:tc>
        <w:tc>
          <w:tcPr>
            <w:tcW w:w="283" w:type="dxa"/>
            <w:tcBorders>
              <w:top w:val="single" w:color="auto" w:sz="4" w:space="0"/>
              <w:left w:val="nil"/>
              <w:bottom w:val="single" w:color="auto" w:sz="4" w:space="0"/>
              <w:right w:val="single" w:color="auto" w:sz="4" w:space="0"/>
            </w:tcBorders>
          </w:tcPr>
          <w:p>
            <w:pPr>
              <w:keepNext/>
              <w:keepLines/>
              <w:spacing w:after="0"/>
              <w:jc w:val="center"/>
              <w:rPr>
                <w:rFonts w:cs="Arial"/>
              </w:rPr>
            </w:pPr>
            <w:r>
              <w:t>-</w:t>
            </w:r>
          </w:p>
        </w:tc>
        <w:tc>
          <w:tcPr>
            <w:tcW w:w="852" w:type="dxa"/>
            <w:tcBorders>
              <w:top w:val="single" w:color="auto" w:sz="4" w:space="0"/>
              <w:left w:val="nil"/>
              <w:bottom w:val="single" w:color="auto" w:sz="4" w:space="0"/>
              <w:right w:val="single" w:color="auto" w:sz="4" w:space="0"/>
            </w:tcBorders>
          </w:tcPr>
          <w:p>
            <w:pPr>
              <w:keepNext/>
              <w:keepLines/>
              <w:spacing w:after="0"/>
              <w:rPr>
                <w:rFonts w:cs="Arial"/>
              </w:rPr>
            </w:pPr>
            <w:r>
              <w:t>F</w:t>
            </w:r>
            <w:r>
              <w:rPr>
                <w:vertAlign w:val="subscript"/>
              </w:rPr>
              <w:t>DL_high</w:t>
            </w:r>
          </w:p>
        </w:tc>
        <w:tc>
          <w:tcPr>
            <w:tcW w:w="1067" w:type="dxa"/>
            <w:tcBorders>
              <w:top w:val="single" w:color="auto" w:sz="4" w:space="0"/>
              <w:left w:val="nil"/>
              <w:bottom w:val="single" w:color="auto" w:sz="4" w:space="0"/>
              <w:right w:val="single" w:color="auto" w:sz="4" w:space="0"/>
            </w:tcBorders>
          </w:tcPr>
          <w:p>
            <w:pPr>
              <w:keepNext/>
              <w:keepLines/>
              <w:spacing w:after="0"/>
              <w:jc w:val="center"/>
              <w:rPr>
                <w:rFonts w:cs="Arial"/>
              </w:rPr>
            </w:pPr>
            <w:r>
              <w:t>-38</w:t>
            </w:r>
          </w:p>
        </w:tc>
        <w:tc>
          <w:tcPr>
            <w:tcW w:w="928" w:type="dxa"/>
            <w:tcBorders>
              <w:top w:val="single" w:color="auto" w:sz="4" w:space="0"/>
              <w:left w:val="nil"/>
              <w:bottom w:val="single" w:color="auto" w:sz="4" w:space="0"/>
              <w:right w:val="single" w:color="auto" w:sz="4" w:space="0"/>
            </w:tcBorders>
          </w:tcPr>
          <w:p>
            <w:pPr>
              <w:keepNext/>
              <w:keepLines/>
              <w:spacing w:after="0"/>
              <w:jc w:val="center"/>
              <w:rPr>
                <w:rFonts w:cs="Arial"/>
              </w:rPr>
            </w:pPr>
            <w:r>
              <w:t>1</w:t>
            </w:r>
          </w:p>
        </w:tc>
        <w:tc>
          <w:tcPr>
            <w:tcW w:w="871" w:type="dxa"/>
            <w:tcBorders>
              <w:top w:val="single" w:color="auto" w:sz="4" w:space="0"/>
              <w:left w:val="nil"/>
              <w:bottom w:val="single" w:color="auto" w:sz="4" w:space="0"/>
              <w:right w:val="single" w:color="auto" w:sz="4" w:space="0"/>
            </w:tcBorders>
          </w:tcPr>
          <w:p>
            <w:pPr>
              <w:keepNext/>
              <w:keepLines/>
              <w:spacing w:after="0"/>
              <w:jc w:val="center"/>
              <w:rPr>
                <w:rFonts w:ascii="Arial" w:hAnsi="Arial" w:cs="Arial"/>
                <w:sz w:val="16"/>
                <w:lang w:val="en-US" w:eastAsia="zh-CN"/>
              </w:rPr>
            </w:pPr>
            <w:r>
              <w:t>4</w:t>
            </w:r>
          </w:p>
        </w:tc>
      </w:tr>
      <w:tr>
        <w:tblPrEx>
          <w:tblCellMar>
            <w:top w:w="0" w:type="dxa"/>
            <w:left w:w="108" w:type="dxa"/>
            <w:bottom w:w="0" w:type="dxa"/>
            <w:right w:w="108" w:type="dxa"/>
          </w:tblCellMar>
        </w:tblPrEx>
        <w:trPr>
          <w:trHeight w:val="225" w:hRule="atLeast"/>
          <w:jc w:val="center"/>
        </w:trPr>
        <w:tc>
          <w:tcPr>
            <w:tcW w:w="1486" w:type="dxa"/>
            <w:tcBorders>
              <w:left w:val="single" w:color="auto" w:sz="4" w:space="0"/>
              <w:bottom w:val="single" w:color="auto" w:sz="4" w:space="0"/>
              <w:right w:val="single" w:color="auto" w:sz="4" w:space="0"/>
            </w:tcBorders>
          </w:tcPr>
          <w:p>
            <w:pPr>
              <w:keepNext/>
              <w:keepLines/>
              <w:spacing w:after="0"/>
              <w:jc w:val="center"/>
              <w:rPr>
                <w:lang w:eastAsia="zh-CN"/>
              </w:rPr>
            </w:pPr>
          </w:p>
        </w:tc>
        <w:tc>
          <w:tcPr>
            <w:tcW w:w="2608" w:type="dxa"/>
            <w:tcBorders>
              <w:top w:val="single" w:color="auto" w:sz="4" w:space="0"/>
              <w:left w:val="nil"/>
              <w:bottom w:val="nil"/>
              <w:right w:val="single" w:color="auto" w:sz="4" w:space="0"/>
            </w:tcBorders>
          </w:tcPr>
          <w:p>
            <w:pPr>
              <w:keepNext/>
              <w:keepLines/>
              <w:spacing w:after="0"/>
            </w:pPr>
            <w:r>
              <w:t>E-UTRA Band 71</w:t>
            </w:r>
          </w:p>
        </w:tc>
        <w:tc>
          <w:tcPr>
            <w:tcW w:w="851" w:type="dxa"/>
            <w:tcBorders>
              <w:top w:val="single" w:color="auto" w:sz="4" w:space="0"/>
              <w:left w:val="nil"/>
              <w:bottom w:val="nil"/>
              <w:right w:val="single" w:color="auto" w:sz="4" w:space="0"/>
            </w:tcBorders>
          </w:tcPr>
          <w:p>
            <w:pPr>
              <w:keepNext/>
              <w:keepLines/>
              <w:spacing w:after="0"/>
              <w:jc w:val="right"/>
              <w:rPr>
                <w:rFonts w:cs="Arial"/>
              </w:rPr>
            </w:pPr>
            <w:r>
              <w:t>F</w:t>
            </w:r>
            <w:r>
              <w:rPr>
                <w:vertAlign w:val="subscript"/>
              </w:rPr>
              <w:t>DL_low</w:t>
            </w:r>
          </w:p>
        </w:tc>
        <w:tc>
          <w:tcPr>
            <w:tcW w:w="283" w:type="dxa"/>
            <w:tcBorders>
              <w:top w:val="single" w:color="auto" w:sz="4" w:space="0"/>
              <w:left w:val="nil"/>
              <w:bottom w:val="nil"/>
              <w:right w:val="single" w:color="auto" w:sz="4" w:space="0"/>
            </w:tcBorders>
          </w:tcPr>
          <w:p>
            <w:pPr>
              <w:keepNext/>
              <w:keepLines/>
              <w:spacing w:after="0"/>
              <w:jc w:val="center"/>
              <w:rPr>
                <w:rFonts w:cs="Arial"/>
              </w:rPr>
            </w:pPr>
            <w:r>
              <w:t>-</w:t>
            </w:r>
          </w:p>
        </w:tc>
        <w:tc>
          <w:tcPr>
            <w:tcW w:w="852" w:type="dxa"/>
            <w:tcBorders>
              <w:top w:val="single" w:color="auto" w:sz="4" w:space="0"/>
              <w:left w:val="nil"/>
              <w:bottom w:val="nil"/>
              <w:right w:val="single" w:color="auto" w:sz="4" w:space="0"/>
            </w:tcBorders>
          </w:tcPr>
          <w:p>
            <w:pPr>
              <w:keepNext/>
              <w:keepLines/>
              <w:spacing w:after="0"/>
              <w:rPr>
                <w:rFonts w:cs="Arial"/>
              </w:rPr>
            </w:pPr>
            <w:r>
              <w:t>F</w:t>
            </w:r>
            <w:r>
              <w:rPr>
                <w:vertAlign w:val="subscript"/>
              </w:rPr>
              <w:t>DL_high</w:t>
            </w:r>
          </w:p>
        </w:tc>
        <w:tc>
          <w:tcPr>
            <w:tcW w:w="1067" w:type="dxa"/>
            <w:tcBorders>
              <w:top w:val="single" w:color="auto" w:sz="4" w:space="0"/>
              <w:left w:val="nil"/>
              <w:bottom w:val="nil"/>
              <w:right w:val="single" w:color="auto" w:sz="4" w:space="0"/>
            </w:tcBorders>
          </w:tcPr>
          <w:p>
            <w:pPr>
              <w:keepNext/>
              <w:keepLines/>
              <w:spacing w:after="0"/>
              <w:jc w:val="center"/>
              <w:rPr>
                <w:rFonts w:cs="Arial"/>
              </w:rPr>
            </w:pPr>
            <w:r>
              <w:t>-50</w:t>
            </w:r>
          </w:p>
        </w:tc>
        <w:tc>
          <w:tcPr>
            <w:tcW w:w="928" w:type="dxa"/>
            <w:tcBorders>
              <w:top w:val="single" w:color="auto" w:sz="4" w:space="0"/>
              <w:left w:val="nil"/>
              <w:bottom w:val="nil"/>
              <w:right w:val="single" w:color="auto" w:sz="4" w:space="0"/>
            </w:tcBorders>
          </w:tcPr>
          <w:p>
            <w:pPr>
              <w:keepNext/>
              <w:keepLines/>
              <w:spacing w:after="0"/>
              <w:jc w:val="center"/>
              <w:rPr>
                <w:rFonts w:cs="Arial"/>
              </w:rPr>
            </w:pPr>
            <w:r>
              <w:t>1</w:t>
            </w:r>
          </w:p>
        </w:tc>
        <w:tc>
          <w:tcPr>
            <w:tcW w:w="871" w:type="dxa"/>
            <w:tcBorders>
              <w:top w:val="single" w:color="auto" w:sz="4" w:space="0"/>
              <w:left w:val="nil"/>
              <w:bottom w:val="nil"/>
              <w:right w:val="single" w:color="auto" w:sz="4" w:space="0"/>
            </w:tcBorders>
          </w:tcPr>
          <w:p>
            <w:pPr>
              <w:keepNext/>
              <w:keepLines/>
              <w:spacing w:after="0"/>
              <w:jc w:val="center"/>
              <w:rPr>
                <w:rFonts w:ascii="Arial" w:hAnsi="Arial" w:cs="Arial"/>
                <w:sz w:val="16"/>
                <w:lang w:val="en-US" w:eastAsia="zh-CN"/>
              </w:rPr>
            </w:pPr>
            <w:r>
              <w:t>4</w:t>
            </w:r>
          </w:p>
        </w:tc>
      </w:tr>
      <w:tr>
        <w:tblPrEx>
          <w:tblCellMar>
            <w:top w:w="0" w:type="dxa"/>
            <w:left w:w="108" w:type="dxa"/>
            <w:bottom w:w="0" w:type="dxa"/>
            <w:right w:w="108" w:type="dxa"/>
          </w:tblCellMar>
        </w:tblPrEx>
        <w:trPr>
          <w:trHeight w:val="225"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pStyle w:val="128"/>
        <w:rPr>
          <w:rFonts w:asciiTheme="minorHAnsi" w:hAnsiTheme="minorHAnsi" w:cstheme="minorBidi"/>
          <w:i w:val="0"/>
          <w:iCs/>
          <w:color w:val="auto"/>
          <w:sz w:val="22"/>
          <w:szCs w:val="22"/>
          <w:lang w:eastAsia="zh-CN"/>
        </w:rPr>
      </w:pPr>
    </w:p>
    <w:p>
      <w:pPr>
        <w:pStyle w:val="6"/>
        <w:tabs>
          <w:tab w:val="left" w:pos="0"/>
          <w:tab w:val="left" w:pos="420"/>
          <w:tab w:val="left" w:pos="864"/>
        </w:tabs>
        <w:ind w:left="0" w:firstLine="0"/>
        <w:rPr>
          <w:lang w:val="en-US" w:eastAsia="zh-CN"/>
        </w:rPr>
      </w:pPr>
      <w:bookmarkStart w:id="874" w:name="_Toc25785"/>
      <w:bookmarkStart w:id="875" w:name="_Toc25249"/>
      <w:r>
        <w:rPr>
          <w:rFonts w:hint="eastAsia"/>
          <w:lang w:val="en-US" w:eastAsia="zh-CN"/>
        </w:rPr>
        <w:t>5.18</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874"/>
      <w:bookmarkEnd w:id="875"/>
    </w:p>
    <w:p>
      <w:pPr>
        <w:jc w:val="both"/>
        <w:rPr>
          <w:rFonts w:ascii="Arial" w:hAnsi="Arial" w:cs="Arial"/>
        </w:rPr>
      </w:pPr>
      <w:r>
        <w:rPr>
          <w:rFonts w:ascii="Arial" w:hAnsi="Arial" w:cs="Arial"/>
        </w:rPr>
        <w:t xml:space="preserve">Table </w:t>
      </w:r>
      <w:r>
        <w:rPr>
          <w:rFonts w:hint="eastAsia" w:ascii="Arial" w:hAnsi="Arial" w:eastAsia="宋体" w:cs="Arial"/>
          <w:lang w:eastAsia="zh-CN"/>
        </w:rPr>
        <w:t>5.18</w:t>
      </w:r>
      <w:r>
        <w:rPr>
          <w:rFonts w:ascii="Arial" w:hAnsi="Arial" w:cs="Arial"/>
        </w:rPr>
        <w:t>.2.3-1 lists the MSD required due to the 4</w:t>
      </w:r>
      <w:r>
        <w:rPr>
          <w:rFonts w:ascii="Arial" w:hAnsi="Arial" w:cs="Arial"/>
          <w:vertAlign w:val="superscript"/>
        </w:rPr>
        <w:t>th</w:t>
      </w:r>
      <w:r>
        <w:rPr>
          <w:rFonts w:ascii="Arial" w:hAnsi="Arial" w:cs="Arial"/>
        </w:rPr>
        <w:t>. IMD for the dual uplink configuration. The MSD value is taken from R4-2217804.</w:t>
      </w:r>
    </w:p>
    <w:p>
      <w:pPr>
        <w:pStyle w:val="112"/>
        <w:rPr>
          <w:lang w:val="en-US"/>
        </w:rPr>
      </w:pPr>
      <w:r>
        <w:rPr>
          <w:lang w:val="en-US"/>
        </w:rPr>
        <w:t xml:space="preserve">Table </w:t>
      </w:r>
      <w:r>
        <w:rPr>
          <w:rFonts w:hint="eastAsia" w:eastAsia="宋体"/>
          <w:lang w:val="en-US" w:eastAsia="zh-CN"/>
        </w:rPr>
        <w:t>5.18</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pStyle w:val="103"/>
            </w:pPr>
            <w:r>
              <w:rPr>
                <w:rFonts w:cs="Arial"/>
                <w:color w:val="000000"/>
                <w:szCs w:val="18"/>
                <w:lang w:eastAsia="ja-JP"/>
              </w:rPr>
              <w:t>NR CA band combination</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rPr>
                <w:lang w:eastAsia="zh-CN"/>
              </w:rPr>
              <w:t>NR</w:t>
            </w:r>
            <w:r>
              <w:t xml:space="preserve"> band</w:t>
            </w:r>
          </w:p>
        </w:tc>
        <w:tc>
          <w:tcPr>
            <w:tcW w:w="1134"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93"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1096"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96" w:type="dxa"/>
            <w:vMerge w:val="restart"/>
            <w:tcBorders>
              <w:top w:val="single" w:color="auto" w:sz="4" w:space="0"/>
              <w:left w:val="single" w:color="auto" w:sz="4" w:space="0"/>
              <w:bottom w:val="nil"/>
              <w:right w:val="single" w:color="auto" w:sz="4" w:space="0"/>
            </w:tcBorders>
            <w:vAlign w:val="center"/>
          </w:tcPr>
          <w:p>
            <w:pPr>
              <w:pStyle w:val="104"/>
            </w:pPr>
            <w:r>
              <w:rPr>
                <w:rFonts w:cs="Arial"/>
                <w:color w:val="000000"/>
                <w:szCs w:val="18"/>
              </w:rPr>
              <w:t>CA_n71-n77</w:t>
            </w:r>
            <w:r>
              <w:rPr>
                <w:rFonts w:cs="Arial"/>
                <w:color w:val="000000"/>
                <w:szCs w:val="18"/>
                <w:vertAlign w:val="superscript"/>
              </w:rPr>
              <w:t>13</w:t>
            </w:r>
          </w:p>
          <w:p>
            <w:pPr>
              <w:pStyle w:val="104"/>
            </w:pPr>
            <w:r>
              <w:rPr>
                <w:rFonts w:cs="Arial"/>
                <w:color w:val="000000"/>
                <w:szCs w:val="18"/>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n71</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N/A</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5</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640</w:t>
            </w:r>
          </w:p>
        </w:tc>
        <w:tc>
          <w:tcPr>
            <w:tcW w:w="911"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8.6</w:t>
            </w:r>
          </w:p>
        </w:tc>
        <w:tc>
          <w:tcPr>
            <w:tcW w:w="830" w:type="dxa"/>
            <w:tcBorders>
              <w:top w:val="single" w:color="auto" w:sz="4" w:space="0"/>
              <w:left w:val="single" w:color="auto" w:sz="4" w:space="0"/>
              <w:bottom w:val="single" w:color="auto" w:sz="4" w:space="0"/>
              <w:right w:val="single" w:color="auto" w:sz="4" w:space="0"/>
            </w:tcBorders>
            <w:vAlign w:val="center"/>
          </w:tcPr>
          <w:p>
            <w:pPr>
              <w:pStyle w:val="104"/>
            </w:pPr>
            <w:r>
              <w:rPr>
                <w:rFonts w:cs="Arial"/>
                <w:color w:val="000000"/>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vMerge w:val="continue"/>
            <w:tcBorders>
              <w:top w:val="nil"/>
              <w:left w:val="single" w:color="auto" w:sz="4" w:space="0"/>
              <w:bottom w:val="nil"/>
              <w:right w:val="single" w:color="auto" w:sz="4" w:space="0"/>
            </w:tcBorders>
            <w:vAlign w:val="center"/>
          </w:tcPr>
          <w:p>
            <w:pPr>
              <w:pStyle w:val="104"/>
            </w:pPr>
          </w:p>
        </w:tc>
        <w:tc>
          <w:tcPr>
            <w:tcW w:w="1134" w:type="dxa"/>
            <w:tcBorders>
              <w:top w:val="single" w:color="auto" w:sz="4" w:space="0"/>
              <w:left w:val="single" w:color="auto" w:sz="4" w:space="0"/>
              <w:bottom w:val="nil"/>
              <w:right w:val="single" w:color="auto" w:sz="4" w:space="0"/>
            </w:tcBorders>
            <w:vAlign w:val="center"/>
          </w:tcPr>
          <w:p>
            <w:pPr>
              <w:pStyle w:val="104"/>
              <w:rPr>
                <w:lang w:eastAsia="zh-CN"/>
              </w:rPr>
            </w:pPr>
            <w:r>
              <w:rPr>
                <w:rFonts w:cs="Arial"/>
                <w:color w:val="000000"/>
                <w:szCs w:val="18"/>
              </w:rPr>
              <w:t>n77</w:t>
            </w:r>
            <w:r>
              <w:rPr>
                <w:rFonts w:cs="Arial"/>
                <w:color w:val="000000"/>
                <w:szCs w:val="18"/>
                <w:vertAlign w:val="superscript"/>
              </w:rPr>
              <w:t>12</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Cs w:val="18"/>
              </w:rPr>
              <w:t>3480</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lang w:eastAsia="zh-CN"/>
              </w:rPr>
            </w:pPr>
            <w:r>
              <w:rPr>
                <w:rFonts w:cs="Arial"/>
                <w:color w:val="000000"/>
                <w:szCs w:val="18"/>
              </w:rPr>
              <w:t>3480</w:t>
            </w:r>
          </w:p>
        </w:tc>
        <w:tc>
          <w:tcPr>
            <w:tcW w:w="911"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N/A</w:t>
            </w:r>
          </w:p>
        </w:tc>
        <w:tc>
          <w:tcPr>
            <w:tcW w:w="830" w:type="dxa"/>
            <w:tcBorders>
              <w:top w:val="single" w:color="auto" w:sz="4" w:space="0"/>
              <w:left w:val="single" w:color="auto" w:sz="4" w:space="0"/>
              <w:bottom w:val="nil"/>
              <w:right w:val="single" w:color="auto" w:sz="4" w:space="0"/>
            </w:tcBorders>
            <w:vAlign w:val="center"/>
          </w:tcPr>
          <w:p>
            <w:pPr>
              <w:pStyle w:val="104"/>
              <w:rPr>
                <w:lang w:eastAsia="zh-CN"/>
              </w:rPr>
            </w:pPr>
            <w:r>
              <w:rPr>
                <w:rFonts w:cs="Arial"/>
                <w:color w:val="000000"/>
                <w:szCs w:val="18"/>
              </w:rPr>
              <w:t>TDD</w:t>
            </w:r>
          </w:p>
        </w:tc>
        <w:tc>
          <w:tcPr>
            <w:tcW w:w="1095" w:type="dxa"/>
            <w:tcBorders>
              <w:top w:val="single" w:color="auto" w:sz="4" w:space="0"/>
              <w:left w:val="single" w:color="auto" w:sz="4" w:space="0"/>
              <w:bottom w:val="nil"/>
              <w:right w:val="single" w:color="auto" w:sz="4" w:space="0"/>
            </w:tcBorders>
            <w:vAlign w:val="center"/>
          </w:tcPr>
          <w:p>
            <w:pPr>
              <w:pStyle w:val="104"/>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single" w:color="auto" w:sz="4" w:space="0"/>
              <w:right w:val="single" w:color="auto" w:sz="4" w:space="0"/>
            </w:tcBorders>
            <w:vAlign w:val="center"/>
          </w:tcPr>
          <w:p>
            <w:pPr>
              <w:pStyle w:val="104"/>
            </w:pPr>
            <w:r>
              <w:rPr>
                <w:rFonts w:cs="Arial"/>
                <w:color w:val="000000"/>
                <w:szCs w:val="18"/>
              </w:rPr>
              <w:t> </w:t>
            </w:r>
          </w:p>
        </w:tc>
        <w:tc>
          <w:tcPr>
            <w:tcW w:w="1134" w:type="dxa"/>
            <w:tcBorders>
              <w:top w:val="nil"/>
              <w:left w:val="single" w:color="auto" w:sz="4" w:space="0"/>
              <w:bottom w:val="single" w:color="auto" w:sz="4" w:space="0"/>
              <w:right w:val="single" w:color="auto" w:sz="4" w:space="0"/>
            </w:tcBorders>
            <w:vAlign w:val="center"/>
          </w:tcPr>
          <w:p>
            <w:pPr>
              <w:pStyle w:val="104"/>
              <w:rPr>
                <w:lang w:eastAsia="zh-CN"/>
              </w:rPr>
            </w:pPr>
            <w:r>
              <w:rPr>
                <w:rFonts w:cs="Arial"/>
                <w:color w:val="000000"/>
                <w:szCs w:val="18"/>
                <w:lang w:val="en-US"/>
              </w:rPr>
              <w:t> </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993"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rPr>
              <w:t>10</w:t>
            </w:r>
          </w:p>
        </w:tc>
        <w:tc>
          <w:tcPr>
            <w:tcW w:w="1096"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04"/>
              <w:rPr>
                <w:rFonts w:cs="Arial"/>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911"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eastAsia="ja-JP"/>
              </w:rPr>
              <w:t> </w:t>
            </w:r>
          </w:p>
        </w:tc>
        <w:tc>
          <w:tcPr>
            <w:tcW w:w="830"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val="en-US"/>
              </w:rPr>
              <w:t> </w:t>
            </w:r>
          </w:p>
        </w:tc>
        <w:tc>
          <w:tcPr>
            <w:tcW w:w="1095" w:type="dxa"/>
            <w:tcBorders>
              <w:top w:val="nil"/>
              <w:left w:val="single" w:color="auto" w:sz="4" w:space="0"/>
              <w:bottom w:val="single" w:color="auto" w:sz="4" w:space="0"/>
              <w:right w:val="single" w:color="auto" w:sz="4" w:space="0"/>
            </w:tcBorders>
            <w:vAlign w:val="center"/>
          </w:tcPr>
          <w:p>
            <w:pPr>
              <w:pStyle w:val="104"/>
              <w:rPr>
                <w:rFonts w:cs="Arial"/>
                <w:lang w:eastAsia="ko-KR"/>
              </w:rPr>
            </w:pPr>
            <w:r>
              <w:rPr>
                <w:rFonts w:cs="Arial"/>
                <w:color w:val="000000"/>
                <w:szCs w:val="18"/>
                <w:lang w:eastAsia="ja-JP"/>
              </w:rPr>
              <w:t> </w:t>
            </w:r>
          </w:p>
        </w:tc>
      </w:tr>
    </w:tbl>
    <w:p>
      <w:pPr>
        <w:pStyle w:val="117"/>
      </w:pPr>
      <w:r>
        <w:t>NOTE 12:</w:t>
      </w:r>
      <w:r>
        <w:tab/>
      </w:r>
      <w:r>
        <w:t xml:space="preserve">This band supports intra-band non-contiguous uplink configuration </w:t>
      </w:r>
    </w:p>
    <w:p>
      <w:pPr>
        <w:pStyle w:val="117"/>
      </w:pPr>
    </w:p>
    <w:p>
      <w:pPr>
        <w:pStyle w:val="117"/>
      </w:pPr>
      <w:r>
        <w:t xml:space="preserve">NOTE </w:t>
      </w:r>
      <w:r>
        <w:rPr>
          <w:lang w:val="en-US" w:eastAsia="zh-CN"/>
        </w:rPr>
        <w:t>13</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
      <w:pPr>
        <w:pStyle w:val="4"/>
        <w:rPr>
          <w:lang w:val="en-US" w:eastAsia="ja-JP"/>
        </w:rPr>
      </w:pPr>
      <w:bookmarkStart w:id="876" w:name="_Toc18439"/>
      <w:bookmarkStart w:id="877" w:name="_Toc22961"/>
      <w:bookmarkStart w:id="878" w:name="_Toc31281"/>
      <w:bookmarkStart w:id="879" w:name="_Toc31528"/>
      <w:bookmarkStart w:id="880" w:name="_Toc18116"/>
      <w:bookmarkStart w:id="881" w:name="_Toc28508"/>
      <w:bookmarkStart w:id="882" w:name="_Toc1968"/>
      <w:bookmarkStart w:id="883" w:name="_Toc14735"/>
      <w:bookmarkStart w:id="884" w:name="_Toc5656"/>
      <w:bookmarkStart w:id="885" w:name="_Toc27619"/>
      <w:bookmarkStart w:id="886" w:name="_Toc11108"/>
      <w:bookmarkStart w:id="887" w:name="_Toc28511"/>
      <w:bookmarkStart w:id="888" w:name="_Toc17371"/>
      <w:r>
        <w:rPr>
          <w:rFonts w:hint="eastAsia"/>
          <w:lang w:val="en-US" w:eastAsia="zh-CN"/>
        </w:rPr>
        <w:t>5.19</w:t>
      </w:r>
      <w:r>
        <w:rPr>
          <w:lang w:val="en-US"/>
        </w:rPr>
        <w:tab/>
      </w:r>
      <w:bookmarkEnd w:id="876"/>
      <w:bookmarkEnd w:id="877"/>
      <w:bookmarkEnd w:id="878"/>
      <w:bookmarkEnd w:id="879"/>
      <w:bookmarkEnd w:id="880"/>
      <w:bookmarkEnd w:id="881"/>
      <w:bookmarkEnd w:id="882"/>
      <w:bookmarkEnd w:id="883"/>
      <w:bookmarkEnd w:id="884"/>
      <w:bookmarkEnd w:id="885"/>
      <w:bookmarkEnd w:id="886"/>
      <w:r>
        <w:rPr>
          <w:rFonts w:eastAsia="MS Mincho" w:cs="Arial"/>
          <w:bCs/>
          <w:lang w:val="en-US"/>
        </w:rPr>
        <w:t>CA_n3-n41</w:t>
      </w:r>
      <w:bookmarkEnd w:id="887"/>
      <w:bookmarkEnd w:id="888"/>
    </w:p>
    <w:p>
      <w:pPr>
        <w:pStyle w:val="5"/>
        <w:rPr>
          <w:lang w:val="en-US"/>
        </w:rPr>
      </w:pPr>
      <w:bookmarkStart w:id="889" w:name="_Toc32263"/>
      <w:bookmarkStart w:id="890" w:name="_Toc12245"/>
      <w:bookmarkStart w:id="891" w:name="_Toc31861"/>
      <w:bookmarkStart w:id="892" w:name="_Toc6857"/>
      <w:bookmarkStart w:id="893" w:name="_Toc12715"/>
      <w:bookmarkStart w:id="894" w:name="_Toc28129"/>
      <w:bookmarkStart w:id="895" w:name="_Toc2519"/>
      <w:bookmarkStart w:id="896" w:name="_Toc4129"/>
      <w:bookmarkStart w:id="897" w:name="_Toc9747"/>
      <w:bookmarkStart w:id="898" w:name="_Toc16675"/>
      <w:bookmarkStart w:id="899" w:name="_Toc28940"/>
      <w:bookmarkStart w:id="900" w:name="_Toc28572"/>
      <w:bookmarkStart w:id="901" w:name="_Toc5818"/>
      <w:r>
        <w:rPr>
          <w:rFonts w:hint="eastAsia"/>
          <w:lang w:val="en-US" w:eastAsia="zh-CN"/>
        </w:rPr>
        <w:t>5.19</w:t>
      </w:r>
      <w:r>
        <w:rPr>
          <w:lang w:val="en-US"/>
        </w:rPr>
        <w:t>.</w:t>
      </w:r>
      <w:r>
        <w:rPr>
          <w:lang w:val="en-US" w:eastAsia="zh-CN"/>
        </w:rPr>
        <w:t>1</w:t>
      </w:r>
      <w:r>
        <w:rPr>
          <w:lang w:val="en-US"/>
        </w:rPr>
        <w:tab/>
      </w:r>
      <w:r>
        <w:rPr>
          <w:rFonts w:cs="Arial"/>
          <w:szCs w:val="28"/>
          <w:lang w:val="en-US" w:eastAsia="zh-CN"/>
        </w:rPr>
        <w:t>Common for 1 band UL and 2 bands UL CA</w:t>
      </w:r>
      <w:bookmarkEnd w:id="889"/>
      <w:bookmarkEnd w:id="890"/>
      <w:bookmarkEnd w:id="891"/>
      <w:bookmarkEnd w:id="892"/>
      <w:bookmarkEnd w:id="893"/>
      <w:bookmarkEnd w:id="894"/>
      <w:bookmarkEnd w:id="895"/>
      <w:bookmarkEnd w:id="896"/>
      <w:bookmarkEnd w:id="897"/>
      <w:bookmarkEnd w:id="898"/>
      <w:bookmarkEnd w:id="899"/>
      <w:bookmarkEnd w:id="900"/>
      <w:bookmarkEnd w:id="901"/>
    </w:p>
    <w:p>
      <w:pPr>
        <w:pStyle w:val="6"/>
        <w:tabs>
          <w:tab w:val="left" w:pos="0"/>
          <w:tab w:val="left" w:pos="420"/>
          <w:tab w:val="left" w:pos="864"/>
        </w:tabs>
        <w:ind w:left="0" w:firstLine="0"/>
        <w:rPr>
          <w:lang w:val="en-GB" w:eastAsia="zh-CN"/>
        </w:rPr>
      </w:pPr>
      <w:bookmarkStart w:id="902" w:name="_Toc5805"/>
      <w:bookmarkStart w:id="903" w:name="_Toc1332"/>
      <w:bookmarkStart w:id="904" w:name="_Toc30289"/>
      <w:bookmarkStart w:id="905" w:name="_Toc12701"/>
      <w:bookmarkStart w:id="906" w:name="_Toc7224"/>
      <w:bookmarkStart w:id="907" w:name="_Toc16632"/>
      <w:bookmarkStart w:id="908" w:name="_Toc20804"/>
      <w:bookmarkStart w:id="909" w:name="_Toc8293"/>
      <w:bookmarkStart w:id="910" w:name="_Toc30343"/>
      <w:bookmarkStart w:id="911" w:name="_Toc15262"/>
      <w:bookmarkStart w:id="912" w:name="_Toc7369"/>
      <w:bookmarkStart w:id="913" w:name="_Toc15639"/>
      <w:bookmarkStart w:id="914" w:name="_Toc22577"/>
      <w:r>
        <w:rPr>
          <w:rFonts w:hint="eastAsia"/>
          <w:lang w:eastAsia="zh-CN"/>
        </w:rPr>
        <w:t>5.19</w:t>
      </w:r>
      <w:r>
        <w:rPr>
          <w:lang w:eastAsia="zh-CN"/>
        </w:rPr>
        <w:t>.1.1 Operating bands for CA</w:t>
      </w:r>
      <w:bookmarkEnd w:id="902"/>
      <w:bookmarkEnd w:id="903"/>
      <w:bookmarkEnd w:id="904"/>
      <w:bookmarkEnd w:id="905"/>
      <w:bookmarkEnd w:id="906"/>
      <w:bookmarkEnd w:id="907"/>
      <w:bookmarkEnd w:id="908"/>
      <w:bookmarkEnd w:id="909"/>
      <w:bookmarkEnd w:id="910"/>
      <w:bookmarkEnd w:id="911"/>
      <w:bookmarkEnd w:id="912"/>
      <w:bookmarkEnd w:id="913"/>
      <w:bookmarkEnd w:id="914"/>
    </w:p>
    <w:p>
      <w:pPr>
        <w:pStyle w:val="112"/>
        <w:rPr>
          <w:lang w:eastAsia="ja-JP"/>
        </w:rPr>
      </w:pPr>
      <w:r>
        <w:t xml:space="preserve">Table </w:t>
      </w:r>
      <w:r>
        <w:rPr>
          <w:rFonts w:hint="eastAsia"/>
          <w:lang w:eastAsia="zh-CN"/>
        </w:rPr>
        <w:t>5.19</w:t>
      </w:r>
      <w:r>
        <w:rPr>
          <w:lang w:eastAsia="zh-CN"/>
        </w:rPr>
        <w:t>.1.1</w:t>
      </w:r>
      <w:r>
        <w:t>-1: CA band combination CA_n3-n41</w:t>
      </w:r>
    </w:p>
    <w:tbl>
      <w:tblPr>
        <w:tblStyle w:val="89"/>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CA_n3-n41</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n3</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1785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1805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sz w:val="18"/>
                <w:lang w:val="sv-SE" w:eastAsia="ko-KR"/>
              </w:rPr>
              <w:t>n41</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algun Gothic" w:cs="Arial"/>
                <w:sz w:val="18"/>
                <w:lang w:val="en-US" w:eastAsia="ko-KR"/>
              </w:rPr>
            </w:pPr>
            <w:r>
              <w:rPr>
                <w:rFonts w:ascii="Arial" w:hAnsi="Arial" w:cs="Arial"/>
                <w:sz w:val="18"/>
                <w:lang w:val="en-US" w:eastAsia="ko-KR"/>
              </w:rPr>
              <w:t>2496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2496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pPr>
        <w:rPr>
          <w:rFonts w:eastAsia="Malgun Gothic"/>
        </w:rPr>
      </w:pPr>
    </w:p>
    <w:p>
      <w:pPr>
        <w:pStyle w:val="6"/>
        <w:tabs>
          <w:tab w:val="left" w:pos="0"/>
          <w:tab w:val="left" w:pos="420"/>
          <w:tab w:val="left" w:pos="864"/>
        </w:tabs>
        <w:ind w:left="0" w:firstLine="0"/>
        <w:rPr>
          <w:lang w:eastAsia="zh-CN"/>
        </w:rPr>
      </w:pPr>
      <w:bookmarkStart w:id="915" w:name="_Toc19615"/>
      <w:bookmarkStart w:id="916" w:name="_Toc16446"/>
      <w:bookmarkStart w:id="917" w:name="_Toc21904"/>
      <w:bookmarkStart w:id="918" w:name="_Toc18444"/>
      <w:bookmarkStart w:id="919" w:name="_Toc1358"/>
      <w:bookmarkStart w:id="920" w:name="_Toc17482"/>
      <w:bookmarkStart w:id="921" w:name="_Toc15435"/>
      <w:bookmarkStart w:id="922" w:name="_Toc10408"/>
      <w:bookmarkStart w:id="923" w:name="_Toc23637"/>
      <w:bookmarkStart w:id="924" w:name="_Toc26481"/>
      <w:bookmarkStart w:id="925" w:name="_Toc27394"/>
      <w:bookmarkStart w:id="926" w:name="_Toc19834"/>
      <w:bookmarkStart w:id="927" w:name="_Toc9219"/>
      <w:r>
        <w:rPr>
          <w:rFonts w:hint="eastAsia"/>
          <w:lang w:eastAsia="zh-CN"/>
        </w:rPr>
        <w:t>5.19</w:t>
      </w:r>
      <w:r>
        <w:rPr>
          <w:lang w:eastAsia="zh-CN"/>
        </w:rPr>
        <w:t>.1.2</w:t>
      </w:r>
      <w:r>
        <w:rPr>
          <w:lang w:eastAsia="zh-CN"/>
        </w:rPr>
        <w:tab/>
      </w:r>
      <w:r>
        <w:rPr>
          <w:lang w:eastAsia="zh-CN"/>
        </w:rPr>
        <w:t>Channel bandwidths per operating band for CA</w:t>
      </w:r>
      <w:bookmarkEnd w:id="915"/>
      <w:bookmarkEnd w:id="916"/>
      <w:bookmarkEnd w:id="917"/>
      <w:bookmarkEnd w:id="918"/>
      <w:bookmarkEnd w:id="919"/>
      <w:bookmarkEnd w:id="920"/>
      <w:bookmarkEnd w:id="921"/>
      <w:bookmarkEnd w:id="922"/>
      <w:bookmarkEnd w:id="923"/>
      <w:bookmarkEnd w:id="924"/>
      <w:bookmarkEnd w:id="925"/>
      <w:bookmarkEnd w:id="926"/>
      <w:bookmarkEnd w:id="927"/>
    </w:p>
    <w:p>
      <w:pPr>
        <w:pStyle w:val="112"/>
      </w:pPr>
      <w:r>
        <w:t xml:space="preserve">Table </w:t>
      </w:r>
      <w:r>
        <w:rPr>
          <w:rFonts w:hint="eastAsia"/>
          <w:lang w:eastAsia="zh-CN"/>
        </w:rPr>
        <w:t>5.19</w:t>
      </w:r>
      <w:r>
        <w:rPr>
          <w:lang w:eastAsia="zh-CN"/>
        </w:rPr>
        <w:t>.1</w:t>
      </w:r>
      <w:r>
        <w:t>.</w:t>
      </w:r>
      <w:r>
        <w:rPr>
          <w:lang w:eastAsia="zh-CN"/>
        </w:rPr>
        <w:t>2</w:t>
      </w:r>
      <w:r>
        <w:t>-1: Supported bandwidths per CA band combination CA_n3-n41</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val="en-US"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rFonts w:cs="Arial"/>
                <w:szCs w:val="18"/>
                <w:lang w:val="en-US" w:eastAsia="zh-CN"/>
              </w:rPr>
            </w:pPr>
            <w:r>
              <w:rPr>
                <w:rFonts w:cs="Arial"/>
                <w:szCs w:val="18"/>
                <w:lang w:val="en-US" w:eastAsia="zh-CN"/>
              </w:rPr>
              <w:t>CA_n3A-</w:t>
            </w:r>
            <w:r>
              <w:rPr>
                <w:rFonts w:hint="eastAsia" w:cs="Arial"/>
                <w:szCs w:val="18"/>
                <w:lang w:val="en-US" w:eastAsia="zh-CN"/>
              </w:rPr>
              <w:t>n</w:t>
            </w:r>
            <w:r>
              <w:rPr>
                <w:rFonts w:cs="Arial"/>
                <w:szCs w:val="18"/>
                <w:lang w:val="en-US" w:eastAsia="zh-CN"/>
              </w:rPr>
              <w:t>41C</w:t>
            </w:r>
          </w:p>
        </w:tc>
        <w:tc>
          <w:tcPr>
            <w:tcW w:w="16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rFonts w:cs="Arial"/>
                <w:szCs w:val="18"/>
                <w:lang w:val="en-US" w:eastAsia="zh-CN"/>
              </w:rPr>
            </w:pPr>
            <w:r>
              <w:rPr>
                <w:rFonts w:cs="Arial"/>
                <w:szCs w:val="18"/>
                <w:lang w:val="en-US" w:eastAsia="zh-CN"/>
              </w:rPr>
              <w:t>CA_</w:t>
            </w:r>
            <w:r>
              <w:rPr>
                <w:rFonts w:hint="eastAsia" w:cs="Arial"/>
                <w:szCs w:val="18"/>
                <w:lang w:val="en-US" w:eastAsia="zh-CN"/>
              </w:rPr>
              <w:t>n</w:t>
            </w:r>
            <w:r>
              <w:rPr>
                <w:rFonts w:cs="Arial"/>
                <w:szCs w:val="18"/>
                <w:lang w:val="en-US" w:eastAsia="zh-CN"/>
              </w:rPr>
              <w:t>41C</w:t>
            </w: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tcPr>
          <w:p>
            <w:pPr>
              <w:pStyle w:val="104"/>
              <w:overflowPunct w:val="0"/>
              <w:autoSpaceDE w:val="0"/>
              <w:autoSpaceDN w:val="0"/>
              <w:adjustRightInd w:val="0"/>
              <w:rPr>
                <w:rFonts w:cs="Arial"/>
                <w:szCs w:val="18"/>
                <w:lang w:val="en-US" w:eastAsia="zh-CN"/>
              </w:rPr>
            </w:pPr>
            <w:r>
              <w:rPr>
                <w:rFonts w:cs="Arial"/>
                <w:szCs w:val="18"/>
                <w:lang w:val="en-US" w:eastAsia="zh-CN"/>
              </w:rPr>
              <w:t>5, 10, 15, 20, 25, 30</w:t>
            </w:r>
          </w:p>
        </w:tc>
        <w:tc>
          <w:tcPr>
            <w:tcW w:w="1360" w:type="dxa"/>
            <w:tcBorders>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cs="Arial"/>
                <w:szCs w:val="18"/>
                <w:lang w:val="en-US" w:eastAsia="zh-CN"/>
              </w:rPr>
            </w:pPr>
          </w:p>
        </w:tc>
        <w:tc>
          <w:tcPr>
            <w:tcW w:w="1690"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104"/>
              <w:overflowPunct w:val="0"/>
              <w:autoSpaceDE w:val="0"/>
              <w:autoSpaceDN w:val="0"/>
              <w:adjustRightInd w:val="0"/>
              <w:rPr>
                <w:rFonts w:cs="Arial"/>
                <w:szCs w:val="18"/>
                <w:lang w:val="en-US" w:eastAsia="zh-CN"/>
              </w:rPr>
            </w:pPr>
            <w:r>
              <w:rPr>
                <w:rFonts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r>
    </w:tbl>
    <w:p>
      <w:pPr>
        <w:rPr>
          <w:rFonts w:eastAsia="Malgun Gothic"/>
          <w:lang w:eastAsia="ko-KR"/>
        </w:rPr>
      </w:pPr>
    </w:p>
    <w:p>
      <w:pPr>
        <w:pStyle w:val="6"/>
        <w:tabs>
          <w:tab w:val="left" w:pos="0"/>
          <w:tab w:val="left" w:pos="420"/>
          <w:tab w:val="left" w:pos="864"/>
        </w:tabs>
        <w:ind w:left="0" w:firstLine="0"/>
        <w:rPr>
          <w:lang w:eastAsia="zh-CN"/>
        </w:rPr>
      </w:pPr>
      <w:bookmarkStart w:id="928" w:name="_Toc32757"/>
      <w:bookmarkStart w:id="929" w:name="_Toc9850"/>
      <w:bookmarkStart w:id="930" w:name="_Toc24509"/>
      <w:bookmarkStart w:id="931" w:name="_Toc23684"/>
      <w:bookmarkStart w:id="932" w:name="_Toc2351"/>
      <w:bookmarkStart w:id="933" w:name="_Toc14696"/>
      <w:bookmarkStart w:id="934" w:name="_Toc8991"/>
      <w:bookmarkStart w:id="935" w:name="_Toc19898"/>
      <w:bookmarkStart w:id="936" w:name="_Toc11918"/>
      <w:bookmarkStart w:id="937" w:name="_Toc22171"/>
      <w:bookmarkStart w:id="938" w:name="_Toc8945"/>
      <w:bookmarkStart w:id="939" w:name="_Toc31020"/>
      <w:r>
        <w:rPr>
          <w:rFonts w:hint="eastAsia"/>
          <w:lang w:eastAsia="zh-CN"/>
        </w:rPr>
        <w:t>5.19</w:t>
      </w:r>
      <w:r>
        <w:rPr>
          <w:lang w:eastAsia="zh-CN"/>
        </w:rPr>
        <w:t>.1.3</w:t>
      </w:r>
      <w:r>
        <w:rPr>
          <w:lang w:eastAsia="zh-CN"/>
        </w:rPr>
        <w:tab/>
      </w:r>
      <w:r>
        <w:rPr>
          <w:lang w:eastAsia="zh-CN"/>
        </w:rPr>
        <w:t>UE Co-existence studies</w:t>
      </w:r>
      <w:bookmarkEnd w:id="928"/>
      <w:bookmarkEnd w:id="929"/>
      <w:bookmarkEnd w:id="930"/>
      <w:bookmarkEnd w:id="931"/>
      <w:bookmarkEnd w:id="932"/>
      <w:bookmarkEnd w:id="933"/>
      <w:bookmarkEnd w:id="934"/>
      <w:bookmarkEnd w:id="935"/>
      <w:bookmarkEnd w:id="936"/>
      <w:bookmarkEnd w:id="937"/>
      <w:bookmarkEnd w:id="938"/>
      <w:bookmarkEnd w:id="939"/>
    </w:p>
    <w:p>
      <w:pPr>
        <w:rPr>
          <w:lang w:val="en-US" w:eastAsia="zh-CN"/>
        </w:rPr>
      </w:pPr>
      <w:r>
        <w:rPr>
          <w:lang w:val="en-US" w:eastAsia="zh-CN"/>
        </w:rPr>
        <w:t>The harmonic / harmonic mixing issue have been analyzed in previous release.</w:t>
      </w:r>
    </w:p>
    <w:p>
      <w:pPr>
        <w:rPr>
          <w:lang w:val="en-US" w:eastAsia="zh-CN"/>
        </w:rPr>
      </w:pPr>
      <w:r>
        <w:rPr>
          <w:lang w:val="en-US" w:eastAsia="zh-CN"/>
        </w:rPr>
        <w:t>IMD order for contiguous UL CA as below.</w:t>
      </w:r>
    </w:p>
    <w:p>
      <w:pPr>
        <w:rPr>
          <w:lang w:eastAsia="zh-CN"/>
        </w:rPr>
      </w:pPr>
      <w:r>
        <w:rPr>
          <w:lang w:eastAsia="zh-CN"/>
        </w:rPr>
        <w:t>W</w:t>
      </w:r>
      <w:r>
        <w:rPr>
          <w:vertAlign w:val="subscript"/>
          <w:lang w:eastAsia="zh-CN"/>
        </w:rPr>
        <w:t>Gap</w:t>
      </w:r>
      <w:r>
        <w:rPr>
          <w:lang w:eastAsia="zh-CN"/>
        </w:rPr>
        <w:t xml:space="preserve"> = lowest band edge of n41 - highest DL band edge of n3 = 2496 – 1880 = 616 MHz.</w:t>
      </w:r>
    </w:p>
    <w:p>
      <w:r>
        <w:t>Min(maxUL aggregated BW, UL band bandwidth) = Min(190, 194) = 190 MHz.</w:t>
      </w:r>
    </w:p>
    <w:p>
      <w:r>
        <w:t>IMD order = 2*ceil(</w:t>
      </w:r>
      <w:r>
        <w:rPr>
          <w:lang w:eastAsia="zh-CN"/>
        </w:rPr>
        <w:t>W</w:t>
      </w:r>
      <w:r>
        <w:rPr>
          <w:vertAlign w:val="subscript"/>
          <w:lang w:eastAsia="zh-CN"/>
        </w:rPr>
        <w:t>Gap</w:t>
      </w:r>
      <w:r>
        <w:t xml:space="preserve"> /Min(maxUL aggregated BW, UL band bandwidth) + 1 = 9.</w:t>
      </w:r>
    </w:p>
    <w:p>
      <w:pPr>
        <w:jc w:val="both"/>
      </w:pPr>
      <w:r>
        <w:t>If full n41C bandwidth is considered (190MHz aggregated BW), band n3 is subject to IMD9. But since band n3 is not present in regions where n41 uses the full bandwidth, at current stage we don’t need to consider this IMD9 issue.</w:t>
      </w:r>
    </w:p>
    <w:p>
      <w:pPr>
        <w:jc w:val="both"/>
      </w:pPr>
      <w:r>
        <w:t>If 160MHz aggregated bandwidth is considered for the IMD calculation, e.g. in China (also valid for Japan). lowest IMD9 is in upper 5MHz of band n3, i.e. 1875MHz-1880MHz. but 160MHz n41 spectrum and upper 5</w:t>
      </w:r>
      <w:r>
        <w:rPr>
          <w:rFonts w:hint="eastAsia"/>
          <w:lang w:eastAsia="zh-CN"/>
        </w:rPr>
        <w:t>MHz</w:t>
      </w:r>
      <w:r>
        <w:t xml:space="preserve"> of n3 are not hold by one operator by now, so MSD of IMD9 is not applicable for such case.</w:t>
      </w:r>
    </w:p>
    <w:p>
      <w:pPr>
        <w:jc w:val="both"/>
      </w:pPr>
      <w:r>
        <w:t xml:space="preserve">A test point with N/A MSD is as follows with a note on n41 spectrum </w:t>
      </w:r>
    </w:p>
    <w:tbl>
      <w:tblPr>
        <w:tblStyle w:val="89"/>
        <w:tblW w:w="9180" w:type="dxa"/>
        <w:tblInd w:w="0" w:type="dxa"/>
        <w:tblLayout w:type="autofit"/>
        <w:tblCellMar>
          <w:top w:w="0" w:type="dxa"/>
          <w:left w:w="108" w:type="dxa"/>
          <w:bottom w:w="0" w:type="dxa"/>
          <w:right w:w="108" w:type="dxa"/>
        </w:tblCellMar>
      </w:tblPr>
      <w:tblGrid>
        <w:gridCol w:w="1286"/>
        <w:gridCol w:w="803"/>
        <w:gridCol w:w="706"/>
        <w:gridCol w:w="922"/>
        <w:gridCol w:w="1376"/>
        <w:gridCol w:w="1033"/>
        <w:gridCol w:w="616"/>
        <w:gridCol w:w="1182"/>
        <w:gridCol w:w="1256"/>
      </w:tblGrid>
      <w:tr>
        <w:tblPrEx>
          <w:tblCellMar>
            <w:top w:w="0" w:type="dxa"/>
            <w:left w:w="108" w:type="dxa"/>
            <w:bottom w:w="0" w:type="dxa"/>
            <w:right w:w="108" w:type="dxa"/>
          </w:tblCellMar>
        </w:tblPrEx>
        <w:trPr>
          <w:trHeight w:val="270" w:hRule="atLeast"/>
        </w:trPr>
        <w:tc>
          <w:tcPr>
            <w:tcW w:w="7924" w:type="dxa"/>
            <w:gridSpan w:val="8"/>
            <w:tcBorders>
              <w:top w:val="single" w:color="auto" w:sz="8" w:space="0"/>
              <w:left w:val="single" w:color="auto" w:sz="8" w:space="0"/>
              <w:bottom w:val="single" w:color="auto" w:sz="8" w:space="0"/>
              <w:right w:val="single" w:color="000000"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Band / Channel bandwidth / N</w:t>
            </w:r>
            <w:r>
              <w:rPr>
                <w:rFonts w:ascii="Arial" w:hAnsi="Arial" w:eastAsia="Times New Roman" w:cs="Arial"/>
                <w:b/>
                <w:bCs/>
                <w:color w:val="000000"/>
                <w:sz w:val="18"/>
                <w:szCs w:val="18"/>
                <w:vertAlign w:val="subscript"/>
              </w:rPr>
              <w:t>RB</w:t>
            </w:r>
            <w:r>
              <w:rPr>
                <w:rFonts w:ascii="Arial" w:hAnsi="Arial" w:eastAsia="Times New Roman" w:cs="Arial"/>
                <w:b/>
                <w:bCs/>
                <w:color w:val="000000"/>
                <w:sz w:val="18"/>
                <w:szCs w:val="18"/>
              </w:rPr>
              <w:t xml:space="preserve"> / Duplex mode</w:t>
            </w:r>
          </w:p>
        </w:tc>
        <w:tc>
          <w:tcPr>
            <w:tcW w:w="1256" w:type="dxa"/>
            <w:tcBorders>
              <w:top w:val="single" w:color="auto" w:sz="8" w:space="0"/>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Source of IMD</w:t>
            </w:r>
          </w:p>
        </w:tc>
      </w:tr>
      <w:tr>
        <w:tblPrEx>
          <w:tblCellMar>
            <w:top w:w="0" w:type="dxa"/>
            <w:left w:w="108" w:type="dxa"/>
            <w:bottom w:w="0" w:type="dxa"/>
            <w:right w:w="108" w:type="dxa"/>
          </w:tblCellMar>
        </w:tblPrEx>
        <w:trPr>
          <w:trHeight w:val="315" w:hRule="atLeast"/>
        </w:trPr>
        <w:tc>
          <w:tcPr>
            <w:tcW w:w="128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ja-JP"/>
              </w:rPr>
              <w:t>NR CA band combination</w:t>
            </w:r>
          </w:p>
        </w:tc>
        <w:tc>
          <w:tcPr>
            <w:tcW w:w="80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ja-JP"/>
              </w:rPr>
              <w:t>NR band</w:t>
            </w:r>
          </w:p>
        </w:tc>
        <w:tc>
          <w:tcPr>
            <w:tcW w:w="70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 F</w:t>
            </w:r>
            <w:r>
              <w:rPr>
                <w:rFonts w:ascii="Arial" w:hAnsi="Arial" w:eastAsia="Times New Roman" w:cs="Arial"/>
                <w:b/>
                <w:bCs/>
                <w:color w:val="000000"/>
                <w:sz w:val="18"/>
                <w:szCs w:val="18"/>
                <w:vertAlign w:val="subscript"/>
              </w:rPr>
              <w:t>c</w:t>
            </w:r>
          </w:p>
        </w:tc>
        <w:tc>
          <w:tcPr>
            <w:tcW w:w="92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UL/DL BW</w:t>
            </w:r>
          </w:p>
        </w:tc>
        <w:tc>
          <w:tcPr>
            <w:tcW w:w="137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w:t>
            </w:r>
          </w:p>
        </w:tc>
        <w:tc>
          <w:tcPr>
            <w:tcW w:w="103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DL F</w:t>
            </w:r>
            <w:r>
              <w:rPr>
                <w:rFonts w:ascii="Arial" w:hAnsi="Arial" w:eastAsia="Times New Roman" w:cs="Arial"/>
                <w:b/>
                <w:bCs/>
                <w:color w:val="000000"/>
                <w:sz w:val="18"/>
                <w:szCs w:val="18"/>
                <w:vertAlign w:val="subscript"/>
              </w:rPr>
              <w:t>c</w:t>
            </w:r>
            <w:r>
              <w:rPr>
                <w:rFonts w:ascii="Arial" w:hAnsi="Arial" w:eastAsia="Times New Roman" w:cs="Arial"/>
                <w:b/>
                <w:bCs/>
                <w:color w:val="000000"/>
                <w:sz w:val="18"/>
                <w:szCs w:val="18"/>
              </w:rPr>
              <w:t xml:space="preserve"> (MHz)</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MSD</w:t>
            </w:r>
          </w:p>
        </w:tc>
        <w:tc>
          <w:tcPr>
            <w:tcW w:w="1182"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Duplex mode</w:t>
            </w:r>
          </w:p>
        </w:tc>
        <w:tc>
          <w:tcPr>
            <w:tcW w:w="125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 </w:t>
            </w:r>
          </w:p>
        </w:tc>
      </w:tr>
      <w:tr>
        <w:tblPrEx>
          <w:tblCellMar>
            <w:top w:w="0" w:type="dxa"/>
            <w:left w:w="108" w:type="dxa"/>
            <w:bottom w:w="0" w:type="dxa"/>
            <w:right w:w="108" w:type="dxa"/>
          </w:tblCellMar>
        </w:tblPrEx>
        <w:trPr>
          <w:trHeight w:val="285" w:hRule="atLeast"/>
        </w:trPr>
        <w:tc>
          <w:tcPr>
            <w:tcW w:w="128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80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(MHz)</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(MHz)</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C</w:t>
            </w:r>
            <w:r>
              <w:rPr>
                <w:rFonts w:ascii="Arial" w:hAnsi="Arial" w:eastAsia="Times New Roman" w:cs="Arial"/>
                <w:b/>
                <w:bCs/>
                <w:color w:val="000000"/>
                <w:sz w:val="18"/>
                <w:szCs w:val="18"/>
                <w:vertAlign w:val="subscript"/>
                <w:lang w:val="en-US"/>
              </w:rPr>
              <w:t>LRB</w:t>
            </w:r>
          </w:p>
        </w:tc>
        <w:tc>
          <w:tcPr>
            <w:tcW w:w="103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(dB)</w:t>
            </w:r>
          </w:p>
        </w:tc>
        <w:tc>
          <w:tcPr>
            <w:tcW w:w="1182"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125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CA_n3-n41</w:t>
            </w:r>
          </w:p>
        </w:tc>
        <w:tc>
          <w:tcPr>
            <w:tcW w:w="80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n3</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5</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1877.5</w:t>
            </w: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r>
              <w:rPr>
                <w:rFonts w:ascii="Arial" w:hAnsi="Arial" w:eastAsia="Times New Roman" w:cs="Arial"/>
                <w:color w:val="000000"/>
                <w:sz w:val="18"/>
                <w:szCs w:val="18"/>
                <w:vertAlign w:val="superscript"/>
                <w:lang w:val="en-US" w:eastAsia="zh-CN"/>
              </w:rPr>
              <w:t>X</w:t>
            </w:r>
          </w:p>
        </w:tc>
        <w:tc>
          <w:tcPr>
            <w:tcW w:w="118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FDD</w:t>
            </w:r>
          </w:p>
        </w:tc>
        <w:tc>
          <w:tcPr>
            <w:tcW w:w="125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zh-CN"/>
              </w:rPr>
              <w:t>IMD9</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 </w:t>
            </w:r>
          </w:p>
        </w:tc>
        <w:tc>
          <w:tcPr>
            <w:tcW w:w="803"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n41</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2545</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60</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4"/>
                <w:szCs w:val="14"/>
                <w:lang w:val="en-US"/>
              </w:rPr>
            </w:pPr>
            <w:r>
              <w:rPr>
                <w:rFonts w:ascii="Arial" w:hAnsi="Arial" w:eastAsia="Times New Roman" w:cs="Arial"/>
                <w:color w:val="000000"/>
                <w:sz w:val="14"/>
                <w:szCs w:val="16"/>
              </w:rPr>
              <w:t>1 RBSTART= 0</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2545</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N/A</w:t>
            </w:r>
          </w:p>
        </w:tc>
        <w:tc>
          <w:tcPr>
            <w:tcW w:w="118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TDD</w:t>
            </w:r>
          </w:p>
        </w:tc>
        <w:tc>
          <w:tcPr>
            <w:tcW w:w="125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N/A</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 </w:t>
            </w:r>
          </w:p>
        </w:tc>
        <w:tc>
          <w:tcPr>
            <w:tcW w:w="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 </w:t>
            </w:r>
          </w:p>
        </w:tc>
        <w:tc>
          <w:tcPr>
            <w:tcW w:w="70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2625</w:t>
            </w:r>
          </w:p>
        </w:tc>
        <w:tc>
          <w:tcPr>
            <w:tcW w:w="92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100</w:t>
            </w:r>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4"/>
                <w:szCs w:val="14"/>
                <w:lang w:val="en-US"/>
              </w:rPr>
            </w:pPr>
            <w:r>
              <w:rPr>
                <w:rFonts w:ascii="Arial" w:hAnsi="Arial" w:eastAsia="Times New Roman" w:cs="Arial"/>
                <w:color w:val="000000"/>
                <w:sz w:val="14"/>
                <w:szCs w:val="16"/>
              </w:rPr>
              <w:t>1 RBSTART= 272</w:t>
            </w:r>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2625</w:t>
            </w:r>
          </w:p>
        </w:tc>
        <w:tc>
          <w:tcPr>
            <w:tcW w:w="61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 </w:t>
            </w:r>
          </w:p>
        </w:tc>
        <w:tc>
          <w:tcPr>
            <w:tcW w:w="118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 </w:t>
            </w:r>
          </w:p>
        </w:tc>
        <w:tc>
          <w:tcPr>
            <w:tcW w:w="125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 </w:t>
            </w:r>
          </w:p>
        </w:tc>
      </w:tr>
      <w:tr>
        <w:tblPrEx>
          <w:tblCellMar>
            <w:top w:w="0" w:type="dxa"/>
            <w:left w:w="108" w:type="dxa"/>
            <w:bottom w:w="0" w:type="dxa"/>
            <w:right w:w="108" w:type="dxa"/>
          </w:tblCellMar>
        </w:tblPrEx>
        <w:trPr>
          <w:trHeight w:val="255" w:hRule="atLeast"/>
        </w:trPr>
        <w:tc>
          <w:tcPr>
            <w:tcW w:w="9180" w:type="dxa"/>
            <w:gridSpan w:val="9"/>
            <w:tcBorders>
              <w:top w:val="single" w:color="auto" w:sz="4" w:space="0"/>
              <w:left w:val="single" w:color="auto" w:sz="8" w:space="0"/>
              <w:bottom w:val="single" w:color="auto" w:sz="8" w:space="0"/>
              <w:right w:val="single" w:color="auto" w:sz="8" w:space="0"/>
            </w:tcBorders>
            <w:shd w:val="clear" w:color="auto" w:fill="auto"/>
            <w:vAlign w:val="center"/>
          </w:tcPr>
          <w:p>
            <w:pPr>
              <w:spacing w:after="0"/>
              <w:rPr>
                <w:rFonts w:ascii="Arial" w:hAnsi="Arial" w:eastAsia="Times New Roman" w:cs="Arial"/>
                <w:color w:val="000000"/>
                <w:sz w:val="18"/>
                <w:szCs w:val="18"/>
                <w:lang w:eastAsia="ja-JP"/>
              </w:rPr>
            </w:pPr>
            <w:r>
              <w:rPr>
                <w:rFonts w:ascii="Arial" w:hAnsi="Arial" w:eastAsia="Times New Roman" w:cs="Arial"/>
                <w:color w:val="000000"/>
                <w:sz w:val="18"/>
                <w:szCs w:val="18"/>
                <w:lang w:eastAsia="ja-JP"/>
              </w:rPr>
              <w:t>NOTE X: when n41 spectrum is restricted to 2515-2675MHz and n3 is restricted within 1805-1875MHz for DL.</w:t>
            </w:r>
          </w:p>
        </w:tc>
      </w:tr>
    </w:tbl>
    <w:p>
      <w:pPr>
        <w:rPr>
          <w:lang w:eastAsia="zh-CN"/>
        </w:rPr>
      </w:pPr>
    </w:p>
    <w:p>
      <w:pPr>
        <w:pStyle w:val="6"/>
        <w:tabs>
          <w:tab w:val="left" w:pos="0"/>
          <w:tab w:val="left" w:pos="420"/>
          <w:tab w:val="left" w:pos="864"/>
        </w:tabs>
        <w:ind w:left="0" w:firstLine="0"/>
        <w:rPr>
          <w:lang w:val="en-GB" w:eastAsia="zh-CN"/>
        </w:rPr>
      </w:pPr>
      <w:bookmarkStart w:id="940" w:name="_Toc28085"/>
      <w:bookmarkStart w:id="941" w:name="_Toc24506"/>
      <w:bookmarkStart w:id="942" w:name="_Toc20727"/>
      <w:bookmarkStart w:id="943" w:name="_Toc26028"/>
      <w:bookmarkStart w:id="944" w:name="_Toc14966"/>
      <w:bookmarkStart w:id="945" w:name="_Toc13188"/>
      <w:bookmarkStart w:id="946" w:name="_Toc17664"/>
      <w:bookmarkStart w:id="947" w:name="_Toc15671"/>
      <w:bookmarkStart w:id="948" w:name="_Toc6418"/>
      <w:bookmarkStart w:id="949" w:name="_Toc14555"/>
      <w:bookmarkStart w:id="950" w:name="_Toc20795"/>
      <w:bookmarkStart w:id="951" w:name="_Toc32720"/>
      <w:bookmarkStart w:id="952" w:name="_Toc20099"/>
      <w:r>
        <w:rPr>
          <w:rFonts w:hint="eastAsia"/>
          <w:lang w:eastAsia="zh-CN"/>
        </w:rPr>
        <w:t>5.19</w:t>
      </w:r>
      <w:r>
        <w:rPr>
          <w:lang w:eastAsia="zh-CN"/>
        </w:rPr>
        <w:t>.1.4</w:t>
      </w:r>
      <w:r>
        <w:rPr>
          <w:lang w:eastAsia="zh-CN"/>
        </w:rPr>
        <w:tab/>
      </w:r>
      <w:r>
        <w:rPr>
          <w:lang w:eastAsia="zh-CN"/>
        </w:rPr>
        <w:t>∆TIB and ∆RIB values</w:t>
      </w:r>
      <w:bookmarkEnd w:id="940"/>
      <w:bookmarkEnd w:id="941"/>
      <w:bookmarkEnd w:id="942"/>
      <w:bookmarkEnd w:id="943"/>
      <w:bookmarkEnd w:id="944"/>
      <w:bookmarkEnd w:id="945"/>
      <w:bookmarkEnd w:id="946"/>
      <w:bookmarkEnd w:id="947"/>
      <w:bookmarkEnd w:id="948"/>
      <w:bookmarkEnd w:id="949"/>
      <w:bookmarkEnd w:id="950"/>
      <w:bookmarkEnd w:id="951"/>
      <w:bookmarkEnd w:id="952"/>
    </w:p>
    <w:p>
      <w:r>
        <w:t xml:space="preserve">The </w:t>
      </w:r>
      <w:r>
        <w:rPr/>
        <w:sym w:font="Symbol" w:char="F044"/>
      </w:r>
      <w:r>
        <w:t>T</w:t>
      </w:r>
      <w:r>
        <w:rPr>
          <w:vertAlign w:val="subscript"/>
        </w:rPr>
        <w:t>IB,c</w:t>
      </w:r>
      <w:r>
        <w:t xml:space="preserve"> and </w:t>
      </w:r>
      <w:r>
        <w:rPr/>
        <w:sym w:font="Symbol" w:char="F044"/>
      </w:r>
      <w:r>
        <w:t>R</w:t>
      </w:r>
      <w:r>
        <w:rPr>
          <w:vertAlign w:val="subscript"/>
        </w:rPr>
        <w:t>IB</w:t>
      </w:r>
      <w:r>
        <w:t xml:space="preserve"> have been specified in current spec.</w:t>
      </w:r>
    </w:p>
    <w:p>
      <w:pPr>
        <w:rPr>
          <w:rFonts w:eastAsia="Malgun Gothic"/>
          <w:lang w:val="en-US" w:eastAsia="zh-CN"/>
        </w:rPr>
      </w:pPr>
    </w:p>
    <w:p>
      <w:pPr>
        <w:pStyle w:val="6"/>
        <w:tabs>
          <w:tab w:val="left" w:pos="0"/>
          <w:tab w:val="left" w:pos="420"/>
          <w:tab w:val="left" w:pos="864"/>
        </w:tabs>
        <w:ind w:left="0" w:firstLine="0"/>
        <w:rPr>
          <w:lang w:eastAsia="zh-CN"/>
        </w:rPr>
      </w:pPr>
      <w:bookmarkStart w:id="953" w:name="_Toc12200"/>
      <w:bookmarkStart w:id="954" w:name="_Toc11773"/>
      <w:bookmarkStart w:id="955" w:name="_Toc11124"/>
      <w:bookmarkStart w:id="956" w:name="_Toc22173"/>
      <w:bookmarkStart w:id="957" w:name="_Toc30312"/>
      <w:bookmarkStart w:id="958" w:name="_Toc3864"/>
      <w:bookmarkStart w:id="959" w:name="_Toc9470"/>
      <w:bookmarkStart w:id="960" w:name="_Toc27713"/>
      <w:bookmarkStart w:id="961" w:name="_Toc17805"/>
      <w:bookmarkStart w:id="962" w:name="_Toc1962"/>
      <w:bookmarkStart w:id="963" w:name="_Toc26398"/>
      <w:bookmarkStart w:id="964" w:name="_Toc31650"/>
      <w:bookmarkStart w:id="965" w:name="_Toc6747"/>
      <w:r>
        <w:rPr>
          <w:rFonts w:hint="eastAsia"/>
          <w:lang w:eastAsia="zh-CN"/>
        </w:rPr>
        <w:t>5.19</w:t>
      </w:r>
      <w:r>
        <w:rPr>
          <w:lang w:eastAsia="zh-CN"/>
        </w:rPr>
        <w:t>.1.5</w:t>
      </w:r>
      <w:r>
        <w:rPr>
          <w:lang w:eastAsia="zh-CN"/>
        </w:rPr>
        <w:tab/>
      </w:r>
      <w:r>
        <w:rPr>
          <w:lang w:eastAsia="zh-CN"/>
        </w:rPr>
        <w:t>REFSENs requirements</w:t>
      </w:r>
      <w:bookmarkEnd w:id="953"/>
      <w:bookmarkEnd w:id="954"/>
      <w:bookmarkEnd w:id="955"/>
      <w:bookmarkEnd w:id="956"/>
      <w:bookmarkEnd w:id="957"/>
      <w:bookmarkEnd w:id="958"/>
      <w:bookmarkEnd w:id="959"/>
      <w:bookmarkEnd w:id="960"/>
      <w:bookmarkEnd w:id="961"/>
      <w:bookmarkEnd w:id="962"/>
      <w:bookmarkEnd w:id="963"/>
      <w:bookmarkEnd w:id="964"/>
      <w:bookmarkEnd w:id="965"/>
    </w:p>
    <w:p>
      <w:pPr>
        <w:rPr>
          <w:lang w:val="sv-SE" w:eastAsia="zh-CN"/>
        </w:rPr>
      </w:pPr>
      <w:r>
        <w:rPr>
          <w:lang w:val="sv-SE" w:eastAsia="zh-CN"/>
        </w:rPr>
        <w:t>As analysied before, the MSD is as below.</w:t>
      </w:r>
    </w:p>
    <w:tbl>
      <w:tblPr>
        <w:tblStyle w:val="89"/>
        <w:tblW w:w="9180" w:type="dxa"/>
        <w:tblInd w:w="0" w:type="dxa"/>
        <w:tblLayout w:type="autofit"/>
        <w:tblCellMar>
          <w:top w:w="0" w:type="dxa"/>
          <w:left w:w="108" w:type="dxa"/>
          <w:bottom w:w="0" w:type="dxa"/>
          <w:right w:w="108" w:type="dxa"/>
        </w:tblCellMar>
      </w:tblPr>
      <w:tblGrid>
        <w:gridCol w:w="1286"/>
        <w:gridCol w:w="803"/>
        <w:gridCol w:w="706"/>
        <w:gridCol w:w="922"/>
        <w:gridCol w:w="1376"/>
        <w:gridCol w:w="1033"/>
        <w:gridCol w:w="616"/>
        <w:gridCol w:w="1182"/>
        <w:gridCol w:w="1256"/>
      </w:tblGrid>
      <w:tr>
        <w:tblPrEx>
          <w:tblCellMar>
            <w:top w:w="0" w:type="dxa"/>
            <w:left w:w="108" w:type="dxa"/>
            <w:bottom w:w="0" w:type="dxa"/>
            <w:right w:w="108" w:type="dxa"/>
          </w:tblCellMar>
        </w:tblPrEx>
        <w:trPr>
          <w:trHeight w:val="270" w:hRule="atLeast"/>
        </w:trPr>
        <w:tc>
          <w:tcPr>
            <w:tcW w:w="7924" w:type="dxa"/>
            <w:gridSpan w:val="8"/>
            <w:tcBorders>
              <w:top w:val="single" w:color="auto" w:sz="8" w:space="0"/>
              <w:left w:val="single" w:color="auto" w:sz="8" w:space="0"/>
              <w:bottom w:val="single" w:color="auto" w:sz="8" w:space="0"/>
              <w:right w:val="single" w:color="000000"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Band / Channel bandwidth / N</w:t>
            </w:r>
            <w:r>
              <w:rPr>
                <w:rFonts w:ascii="Arial" w:hAnsi="Arial" w:eastAsia="Times New Roman" w:cs="Arial"/>
                <w:b/>
                <w:bCs/>
                <w:color w:val="000000"/>
                <w:sz w:val="18"/>
                <w:szCs w:val="18"/>
                <w:vertAlign w:val="subscript"/>
              </w:rPr>
              <w:t>RB</w:t>
            </w:r>
            <w:r>
              <w:rPr>
                <w:rFonts w:ascii="Arial" w:hAnsi="Arial" w:eastAsia="Times New Roman" w:cs="Arial"/>
                <w:b/>
                <w:bCs/>
                <w:color w:val="000000"/>
                <w:sz w:val="18"/>
                <w:szCs w:val="18"/>
              </w:rPr>
              <w:t xml:space="preserve"> / Duplex mode</w:t>
            </w:r>
          </w:p>
        </w:tc>
        <w:tc>
          <w:tcPr>
            <w:tcW w:w="1256" w:type="dxa"/>
            <w:tcBorders>
              <w:top w:val="single" w:color="auto" w:sz="8" w:space="0"/>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Source of IMD</w:t>
            </w:r>
          </w:p>
        </w:tc>
      </w:tr>
      <w:tr>
        <w:tblPrEx>
          <w:tblCellMar>
            <w:top w:w="0" w:type="dxa"/>
            <w:left w:w="108" w:type="dxa"/>
            <w:bottom w:w="0" w:type="dxa"/>
            <w:right w:w="108" w:type="dxa"/>
          </w:tblCellMar>
        </w:tblPrEx>
        <w:trPr>
          <w:trHeight w:val="315" w:hRule="atLeast"/>
        </w:trPr>
        <w:tc>
          <w:tcPr>
            <w:tcW w:w="128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ja-JP"/>
              </w:rPr>
              <w:t>NR CA band combination</w:t>
            </w:r>
          </w:p>
        </w:tc>
        <w:tc>
          <w:tcPr>
            <w:tcW w:w="80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ja-JP"/>
              </w:rPr>
              <w:t>NR band</w:t>
            </w:r>
          </w:p>
        </w:tc>
        <w:tc>
          <w:tcPr>
            <w:tcW w:w="70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 F</w:t>
            </w:r>
            <w:r>
              <w:rPr>
                <w:rFonts w:ascii="Arial" w:hAnsi="Arial" w:eastAsia="Times New Roman" w:cs="Arial"/>
                <w:b/>
                <w:bCs/>
                <w:color w:val="000000"/>
                <w:sz w:val="18"/>
                <w:szCs w:val="18"/>
                <w:vertAlign w:val="subscript"/>
              </w:rPr>
              <w:t>c</w:t>
            </w:r>
          </w:p>
        </w:tc>
        <w:tc>
          <w:tcPr>
            <w:tcW w:w="92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UL/DL BW</w:t>
            </w:r>
          </w:p>
        </w:tc>
        <w:tc>
          <w:tcPr>
            <w:tcW w:w="137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w:t>
            </w:r>
          </w:p>
        </w:tc>
        <w:tc>
          <w:tcPr>
            <w:tcW w:w="103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DL F</w:t>
            </w:r>
            <w:r>
              <w:rPr>
                <w:rFonts w:ascii="Arial" w:hAnsi="Arial" w:eastAsia="Times New Roman" w:cs="Arial"/>
                <w:b/>
                <w:bCs/>
                <w:color w:val="000000"/>
                <w:sz w:val="18"/>
                <w:szCs w:val="18"/>
                <w:vertAlign w:val="subscript"/>
              </w:rPr>
              <w:t>c</w:t>
            </w:r>
            <w:r>
              <w:rPr>
                <w:rFonts w:ascii="Arial" w:hAnsi="Arial" w:eastAsia="Times New Roman" w:cs="Arial"/>
                <w:b/>
                <w:bCs/>
                <w:color w:val="000000"/>
                <w:sz w:val="18"/>
                <w:szCs w:val="18"/>
              </w:rPr>
              <w:t xml:space="preserve"> (MHz)</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MSD</w:t>
            </w:r>
          </w:p>
        </w:tc>
        <w:tc>
          <w:tcPr>
            <w:tcW w:w="1182"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Duplex mode</w:t>
            </w:r>
          </w:p>
        </w:tc>
        <w:tc>
          <w:tcPr>
            <w:tcW w:w="125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 </w:t>
            </w:r>
          </w:p>
        </w:tc>
      </w:tr>
      <w:tr>
        <w:tblPrEx>
          <w:tblCellMar>
            <w:top w:w="0" w:type="dxa"/>
            <w:left w:w="108" w:type="dxa"/>
            <w:bottom w:w="0" w:type="dxa"/>
            <w:right w:w="108" w:type="dxa"/>
          </w:tblCellMar>
        </w:tblPrEx>
        <w:trPr>
          <w:trHeight w:val="285" w:hRule="atLeast"/>
        </w:trPr>
        <w:tc>
          <w:tcPr>
            <w:tcW w:w="128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80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(MHz)</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(MHz)</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C</w:t>
            </w:r>
            <w:r>
              <w:rPr>
                <w:rFonts w:ascii="Arial" w:hAnsi="Arial" w:eastAsia="Times New Roman" w:cs="Arial"/>
                <w:b/>
                <w:bCs/>
                <w:color w:val="000000"/>
                <w:sz w:val="18"/>
                <w:szCs w:val="18"/>
                <w:vertAlign w:val="subscript"/>
                <w:lang w:val="en-US"/>
              </w:rPr>
              <w:t>LRB</w:t>
            </w:r>
          </w:p>
        </w:tc>
        <w:tc>
          <w:tcPr>
            <w:tcW w:w="103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(dB)</w:t>
            </w:r>
          </w:p>
        </w:tc>
        <w:tc>
          <w:tcPr>
            <w:tcW w:w="1182"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125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CA_n3-n41</w:t>
            </w:r>
          </w:p>
        </w:tc>
        <w:tc>
          <w:tcPr>
            <w:tcW w:w="80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n3</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5</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1877.5</w:t>
            </w: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r>
              <w:rPr>
                <w:rFonts w:ascii="Arial" w:hAnsi="Arial" w:eastAsia="Times New Roman" w:cs="Arial"/>
                <w:color w:val="000000"/>
                <w:sz w:val="18"/>
                <w:szCs w:val="18"/>
                <w:vertAlign w:val="superscript"/>
                <w:lang w:val="en-US" w:eastAsia="zh-CN"/>
              </w:rPr>
              <w:t>X</w:t>
            </w:r>
          </w:p>
        </w:tc>
        <w:tc>
          <w:tcPr>
            <w:tcW w:w="118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FDD</w:t>
            </w:r>
          </w:p>
        </w:tc>
        <w:tc>
          <w:tcPr>
            <w:tcW w:w="125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zh-CN"/>
              </w:rPr>
              <w:t>IMD9</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 </w:t>
            </w:r>
          </w:p>
        </w:tc>
        <w:tc>
          <w:tcPr>
            <w:tcW w:w="803"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n41</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2545</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60</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4"/>
                <w:szCs w:val="14"/>
                <w:lang w:val="en-US"/>
              </w:rPr>
            </w:pPr>
            <w:r>
              <w:rPr>
                <w:rFonts w:ascii="Arial" w:hAnsi="Arial" w:eastAsia="Times New Roman" w:cs="Arial"/>
                <w:color w:val="000000"/>
                <w:sz w:val="14"/>
                <w:szCs w:val="16"/>
              </w:rPr>
              <w:t>1 RBSTART= 0</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2545</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N/A</w:t>
            </w:r>
          </w:p>
        </w:tc>
        <w:tc>
          <w:tcPr>
            <w:tcW w:w="118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TDD</w:t>
            </w:r>
          </w:p>
        </w:tc>
        <w:tc>
          <w:tcPr>
            <w:tcW w:w="125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N/A</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 </w:t>
            </w:r>
          </w:p>
        </w:tc>
        <w:tc>
          <w:tcPr>
            <w:tcW w:w="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 </w:t>
            </w:r>
          </w:p>
        </w:tc>
        <w:tc>
          <w:tcPr>
            <w:tcW w:w="70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2625</w:t>
            </w:r>
          </w:p>
        </w:tc>
        <w:tc>
          <w:tcPr>
            <w:tcW w:w="92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100</w:t>
            </w:r>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4"/>
                <w:szCs w:val="14"/>
                <w:lang w:val="en-US"/>
              </w:rPr>
            </w:pPr>
            <w:r>
              <w:rPr>
                <w:rFonts w:ascii="Arial" w:hAnsi="Arial" w:eastAsia="Times New Roman" w:cs="Arial"/>
                <w:color w:val="000000"/>
                <w:sz w:val="14"/>
                <w:szCs w:val="16"/>
              </w:rPr>
              <w:t>1 RBSTART= 272</w:t>
            </w:r>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2625</w:t>
            </w:r>
          </w:p>
        </w:tc>
        <w:tc>
          <w:tcPr>
            <w:tcW w:w="61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 </w:t>
            </w:r>
          </w:p>
        </w:tc>
        <w:tc>
          <w:tcPr>
            <w:tcW w:w="118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 </w:t>
            </w:r>
          </w:p>
        </w:tc>
        <w:tc>
          <w:tcPr>
            <w:tcW w:w="125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 </w:t>
            </w:r>
          </w:p>
        </w:tc>
      </w:tr>
      <w:tr>
        <w:tblPrEx>
          <w:tblCellMar>
            <w:top w:w="0" w:type="dxa"/>
            <w:left w:w="108" w:type="dxa"/>
            <w:bottom w:w="0" w:type="dxa"/>
            <w:right w:w="108" w:type="dxa"/>
          </w:tblCellMar>
        </w:tblPrEx>
        <w:trPr>
          <w:trHeight w:val="255" w:hRule="atLeast"/>
        </w:trPr>
        <w:tc>
          <w:tcPr>
            <w:tcW w:w="9180" w:type="dxa"/>
            <w:gridSpan w:val="9"/>
            <w:tcBorders>
              <w:top w:val="single" w:color="auto" w:sz="4" w:space="0"/>
              <w:left w:val="single" w:color="auto" w:sz="8" w:space="0"/>
              <w:bottom w:val="single" w:color="auto" w:sz="8" w:space="0"/>
              <w:right w:val="single" w:color="auto" w:sz="8" w:space="0"/>
            </w:tcBorders>
            <w:shd w:val="clear" w:color="auto" w:fill="auto"/>
            <w:vAlign w:val="center"/>
          </w:tcPr>
          <w:p>
            <w:pPr>
              <w:spacing w:after="0"/>
              <w:rPr>
                <w:rFonts w:ascii="Arial" w:hAnsi="Arial" w:eastAsia="Times New Roman" w:cs="Arial"/>
                <w:color w:val="000000"/>
                <w:sz w:val="18"/>
                <w:szCs w:val="18"/>
                <w:lang w:eastAsia="ja-JP"/>
              </w:rPr>
            </w:pPr>
            <w:r>
              <w:rPr>
                <w:rFonts w:ascii="Arial" w:hAnsi="Arial" w:eastAsia="Times New Roman" w:cs="Arial"/>
                <w:color w:val="000000"/>
                <w:sz w:val="18"/>
                <w:szCs w:val="18"/>
                <w:lang w:eastAsia="ja-JP"/>
              </w:rPr>
              <w:t>NOTE X: Applicable when n41 spectrum is restricted to 2515-2675MHz</w:t>
            </w:r>
          </w:p>
        </w:tc>
      </w:tr>
    </w:tbl>
    <w:p/>
    <w:p>
      <w:pPr>
        <w:pStyle w:val="6"/>
        <w:tabs>
          <w:tab w:val="left" w:pos="0"/>
          <w:tab w:val="left" w:pos="420"/>
          <w:tab w:val="left" w:pos="864"/>
        </w:tabs>
        <w:ind w:left="0" w:firstLine="0"/>
        <w:rPr>
          <w:lang w:eastAsia="zh-CN"/>
        </w:rPr>
      </w:pPr>
      <w:bookmarkStart w:id="966" w:name="_Toc5810"/>
      <w:bookmarkStart w:id="967" w:name="_Toc29296"/>
      <w:bookmarkStart w:id="968" w:name="_Toc8029"/>
      <w:bookmarkStart w:id="969" w:name="_Toc11449"/>
      <w:bookmarkStart w:id="970" w:name="_Toc11853"/>
      <w:bookmarkStart w:id="971" w:name="_Toc23495"/>
      <w:bookmarkStart w:id="972" w:name="_Toc13803"/>
      <w:bookmarkStart w:id="973" w:name="_Toc12509"/>
      <w:bookmarkStart w:id="974" w:name="_Toc30471"/>
      <w:bookmarkStart w:id="975" w:name="_Toc11113"/>
      <w:bookmarkStart w:id="976" w:name="_Toc5588"/>
      <w:bookmarkStart w:id="977" w:name="_Toc22629"/>
      <w:r>
        <w:rPr>
          <w:rFonts w:hint="eastAsia"/>
          <w:lang w:eastAsia="zh-CN"/>
        </w:rPr>
        <w:t>5.19</w:t>
      </w:r>
      <w:r>
        <w:rPr>
          <w:lang w:eastAsia="zh-CN"/>
        </w:rPr>
        <w:t>.1.6</w:t>
      </w:r>
      <w:r>
        <w:rPr>
          <w:lang w:eastAsia="zh-CN"/>
        </w:rPr>
        <w:tab/>
      </w:r>
      <w:r>
        <w:rPr>
          <w:lang w:eastAsia="zh-CN"/>
        </w:rPr>
        <w:t>OOB blocking exception requirements</w:t>
      </w:r>
      <w:bookmarkEnd w:id="966"/>
      <w:bookmarkEnd w:id="967"/>
      <w:bookmarkEnd w:id="968"/>
      <w:bookmarkEnd w:id="969"/>
      <w:bookmarkEnd w:id="970"/>
      <w:bookmarkEnd w:id="971"/>
      <w:bookmarkEnd w:id="972"/>
      <w:bookmarkEnd w:id="973"/>
      <w:bookmarkEnd w:id="974"/>
      <w:bookmarkEnd w:id="975"/>
      <w:bookmarkEnd w:id="976"/>
      <w:bookmarkEnd w:id="977"/>
    </w:p>
    <w:p>
      <w:pPr>
        <w:rPr>
          <w:rFonts w:eastAsia="Malgun Gothic"/>
        </w:rPr>
      </w:pPr>
      <w:r>
        <w:rPr>
          <w:lang w:val="sv-SE" w:eastAsia="zh-CN"/>
        </w:rPr>
        <w:t xml:space="preserve">There is no </w:t>
      </w:r>
      <w:r>
        <w:rPr>
          <w:lang w:eastAsia="zh-CN"/>
        </w:rPr>
        <w:t>OOB blocking exception requirements</w:t>
      </w:r>
    </w:p>
    <w:p>
      <w:pPr>
        <w:pStyle w:val="4"/>
        <w:rPr>
          <w:lang w:val="en-US" w:eastAsia="zh-CN"/>
        </w:rPr>
      </w:pPr>
      <w:bookmarkStart w:id="978" w:name="_Toc25920"/>
      <w:bookmarkStart w:id="979" w:name="_Toc12906"/>
      <w:r>
        <w:rPr>
          <w:rFonts w:hint="eastAsia"/>
          <w:lang w:val="en-US" w:eastAsia="zh-CN"/>
        </w:rPr>
        <w:t>5.20</w:t>
      </w:r>
      <w:r>
        <w:rPr>
          <w:lang w:val="en-US" w:eastAsia="zh-CN"/>
        </w:rPr>
        <w:tab/>
      </w:r>
      <w:r>
        <w:rPr>
          <w:lang w:val="en-US" w:eastAsia="zh-CN"/>
        </w:rPr>
        <w:tab/>
      </w:r>
      <w:r>
        <w:rPr>
          <w:lang w:val="en-US" w:eastAsia="zh-CN"/>
        </w:rPr>
        <w:t>CA_n25-n85</w:t>
      </w:r>
      <w:bookmarkEnd w:id="978"/>
      <w:bookmarkEnd w:id="979"/>
    </w:p>
    <w:p>
      <w:pPr>
        <w:pStyle w:val="5"/>
        <w:rPr>
          <w:lang w:val="en-US"/>
        </w:rPr>
      </w:pPr>
      <w:bookmarkStart w:id="980" w:name="_Toc32586"/>
      <w:bookmarkStart w:id="981" w:name="_Toc2616"/>
      <w:r>
        <w:rPr>
          <w:rFonts w:hint="eastAsia"/>
          <w:lang w:val="en-US" w:eastAsia="zh-CN"/>
        </w:rPr>
        <w:t>5.20</w:t>
      </w:r>
      <w:r>
        <w:rPr>
          <w:lang w:val="en-US"/>
        </w:rPr>
        <w:t>.</w:t>
      </w:r>
      <w:r>
        <w:rPr>
          <w:lang w:val="en-US" w:eastAsia="zh-CN"/>
        </w:rPr>
        <w:t>1</w:t>
      </w:r>
      <w:r>
        <w:rPr>
          <w:lang w:val="en-US"/>
        </w:rPr>
        <w:tab/>
      </w:r>
      <w:r>
        <w:rPr>
          <w:rFonts w:cs="Arial"/>
          <w:szCs w:val="28"/>
          <w:lang w:val="en-US" w:eastAsia="zh-CN"/>
        </w:rPr>
        <w:t>Common for 1 band UL and 2 bands UL CA</w:t>
      </w:r>
      <w:bookmarkEnd w:id="980"/>
      <w:bookmarkEnd w:id="981"/>
    </w:p>
    <w:p>
      <w:pPr>
        <w:pStyle w:val="6"/>
        <w:spacing w:before="180"/>
        <w:rPr>
          <w:lang w:val="en-US" w:eastAsia="ja-JP"/>
        </w:rPr>
      </w:pPr>
      <w:bookmarkStart w:id="982" w:name="_Toc12602"/>
      <w:bookmarkStart w:id="983" w:name="_Toc10850"/>
      <w:r>
        <w:rPr>
          <w:rFonts w:hint="eastAsia"/>
          <w:lang w:eastAsia="zh-CN"/>
        </w:rPr>
        <w:t>5.20</w:t>
      </w:r>
      <w:r>
        <w:rPr>
          <w:lang w:eastAsia="zh-CN"/>
        </w:rPr>
        <w:t>.1.1 Operating bands for CA</w:t>
      </w:r>
      <w:bookmarkEnd w:id="982"/>
      <w:bookmarkEnd w:id="983"/>
    </w:p>
    <w:p>
      <w:pPr>
        <w:pStyle w:val="112"/>
        <w:rPr>
          <w:lang w:eastAsia="ja-JP"/>
        </w:rPr>
      </w:pPr>
      <w:r>
        <w:t xml:space="preserve">Table </w:t>
      </w:r>
      <w:r>
        <w:rPr>
          <w:rFonts w:hint="eastAsia"/>
          <w:lang w:eastAsia="zh-CN"/>
        </w:rPr>
        <w:t>5.20</w:t>
      </w:r>
      <w:r>
        <w:rPr>
          <w:lang w:eastAsia="zh-CN"/>
        </w:rPr>
        <w:t>.1.1</w:t>
      </w:r>
      <w:r>
        <w:t>-1: CA band combination of band n25+n85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n25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1850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1915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1930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1995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n85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698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pPr>
        <w:pStyle w:val="6"/>
        <w:spacing w:before="180"/>
        <w:rPr>
          <w:lang w:val="en-US" w:eastAsia="ja-JP"/>
        </w:rPr>
      </w:pPr>
      <w:bookmarkStart w:id="984" w:name="_Toc982"/>
      <w:bookmarkStart w:id="985" w:name="_Toc20654"/>
      <w:r>
        <w:rPr>
          <w:rFonts w:hint="eastAsia"/>
          <w:lang w:val="en-US" w:eastAsia="zh-CN"/>
        </w:rPr>
        <w:t>5.20</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984"/>
      <w:bookmarkEnd w:id="985"/>
    </w:p>
    <w:p>
      <w:pPr>
        <w:pStyle w:val="112"/>
        <w:rPr>
          <w:sz w:val="16"/>
          <w:lang w:eastAsia="zh-CN"/>
        </w:rPr>
      </w:pPr>
      <w:r>
        <w:rPr>
          <w:rFonts w:cs="Arial"/>
        </w:rPr>
        <w:t xml:space="preserve">Table </w:t>
      </w:r>
      <w:r>
        <w:rPr>
          <w:rFonts w:hint="eastAsia" w:cs="Arial"/>
          <w:lang w:val="en-US" w:eastAsia="zh-CN"/>
        </w:rPr>
        <w:t>5.20</w:t>
      </w:r>
      <w:r>
        <w:rPr>
          <w:rFonts w:cs="Arial"/>
          <w:lang w:eastAsia="zh-CN"/>
        </w:rPr>
        <w:t>.1</w:t>
      </w:r>
      <w:r>
        <w:rPr>
          <w:rFonts w:cs="Arial"/>
        </w:rPr>
        <w:t>.</w:t>
      </w:r>
      <w:r>
        <w:rPr>
          <w:rFonts w:cs="Arial"/>
          <w:lang w:eastAsia="zh-CN"/>
        </w:rPr>
        <w:t>2</w:t>
      </w:r>
      <w:r>
        <w:rPr>
          <w:rFonts w:cs="Arial"/>
        </w:rPr>
        <w:t>-1</w:t>
      </w:r>
      <w:r>
        <w:t>: Supported bandwidths per CA band combination of band n25+n85</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CA_n25A-n85A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CA_n25A-n85A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CA_n25(2A)-n85A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CA_n25A-n85A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CA_n25(2A)_BCS 4 and 5</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986" w:name="_Toc29239"/>
      <w:bookmarkStart w:id="987" w:name="_Toc30608"/>
      <w:r>
        <w:rPr>
          <w:rFonts w:hint="eastAsia"/>
          <w:lang w:val="en-US" w:eastAsia="zh-CN"/>
        </w:rPr>
        <w:t>5.20</w:t>
      </w:r>
      <w:r>
        <w:rPr>
          <w:lang w:val="en-US" w:eastAsia="zh-CN"/>
        </w:rPr>
        <w:t>.1.3</w:t>
      </w:r>
      <w:r>
        <w:rPr>
          <w:lang w:val="en-US" w:eastAsia="zh-CN"/>
        </w:rPr>
        <w:tab/>
      </w:r>
      <w:r>
        <w:rPr>
          <w:lang w:val="en-US" w:eastAsia="zh-CN"/>
        </w:rPr>
        <w:t>Co-existence studies</w:t>
      </w:r>
      <w:bookmarkEnd w:id="986"/>
      <w:bookmarkEnd w:id="987"/>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5.20</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CA_n25-n85.</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5.20</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65"/>
        <w:gridCol w:w="668"/>
        <w:gridCol w:w="911"/>
        <w:gridCol w:w="668"/>
        <w:gridCol w:w="787"/>
        <w:gridCol w:w="940"/>
        <w:gridCol w:w="672"/>
        <w:gridCol w:w="958"/>
        <w:gridCol w:w="718"/>
        <w:gridCol w:w="718"/>
        <w:gridCol w:w="718"/>
        <w:gridCol w:w="718"/>
        <w:gridCol w:w="716"/>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1850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1930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3830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5550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5745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7660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9250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9575</w:t>
            </w:r>
          </w:p>
        </w:tc>
      </w:tr>
      <w:tr>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3490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3580</w:t>
            </w:r>
          </w:p>
        </w:tc>
      </w:tr>
    </w:tbl>
    <w:p>
      <w:pPr>
        <w:rPr>
          <w:lang w:val="en-US" w:eastAsia="zh-CN"/>
        </w:rPr>
      </w:pPr>
      <w:r>
        <w:rPr>
          <w:rFonts w:ascii="Arial" w:hAnsi="Arial" w:cs="Arial"/>
          <w:lang w:val="en-US" w:eastAsia="zh-CN"/>
        </w:rPr>
        <w:t>Based on above table, there is no UL harmonic interference</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5.20</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7"/>
        <w:gridCol w:w="668"/>
        <w:gridCol w:w="913"/>
        <w:gridCol w:w="668"/>
        <w:gridCol w:w="783"/>
        <w:gridCol w:w="940"/>
        <w:gridCol w:w="672"/>
        <w:gridCol w:w="958"/>
        <w:gridCol w:w="718"/>
        <w:gridCol w:w="718"/>
        <w:gridCol w:w="718"/>
        <w:gridCol w:w="718"/>
        <w:gridCol w:w="716"/>
      </w:tblGrid>
      <w:tr>
        <w:tblPrEx>
          <w:tblCellMar>
            <w:top w:w="0" w:type="dxa"/>
            <w:left w:w="108" w:type="dxa"/>
            <w:bottom w:w="0" w:type="dxa"/>
            <w:right w:w="108" w:type="dxa"/>
          </w:tblCellMar>
        </w:tblPrEx>
        <w:trPr>
          <w:trHeight w:val="300" w:hRule="atLeast"/>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1850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1930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3860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3990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5790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5985</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7720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7980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9650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9975</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3730</w:t>
            </w:r>
          </w:p>
        </w:tc>
      </w:tr>
    </w:tbl>
    <w:p>
      <w:pPr>
        <w:rPr>
          <w:rFonts w:ascii="Arial" w:hAnsi="Arial" w:cs="Arial"/>
          <w:lang w:val="en-US" w:eastAsia="zh-CN"/>
        </w:rPr>
      </w:pPr>
      <w:r>
        <w:rPr>
          <w:rFonts w:ascii="Arial" w:hAnsi="Arial" w:cs="Arial"/>
          <w:lang w:val="en-US" w:eastAsia="zh-CN"/>
        </w:rPr>
        <w:t>Based on above table, there is no harmonic mixing issue for CA_n25-n85.</w:t>
      </w:r>
    </w:p>
    <w:p>
      <w:pPr>
        <w:pStyle w:val="6"/>
        <w:spacing w:before="180"/>
        <w:rPr>
          <w:lang w:val="en-US" w:eastAsia="zh-CN"/>
        </w:rPr>
      </w:pPr>
      <w:bookmarkStart w:id="988" w:name="_Toc28384"/>
      <w:bookmarkStart w:id="989" w:name="_Toc21068"/>
      <w:r>
        <w:rPr>
          <w:rFonts w:hint="eastAsia"/>
          <w:lang w:val="en-US" w:eastAsia="zh-CN"/>
        </w:rPr>
        <w:t>5.20</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988"/>
      <w:bookmarkEnd w:id="989"/>
    </w:p>
    <w:p>
      <w:pPr>
        <w:keepNext/>
        <w:keepLines/>
        <w:spacing w:before="60" w:after="120"/>
        <w:rPr>
          <w:rFonts w:ascii="Arial" w:hAnsi="Arial" w:cs="Arial"/>
        </w:rPr>
      </w:pPr>
      <w:r>
        <w:rPr>
          <w:rFonts w:ascii="Arial" w:hAnsi="Arial" w:cs="Arial"/>
        </w:rPr>
        <w:t xml:space="preserve">For CA_n25-n85,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taken from CA_n25-n71.</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5.20</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CA_n25-n85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5.20</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pPr>
              <w:pStyle w:val="104"/>
              <w:rPr>
                <w:lang w:eastAsia="zh-CN"/>
              </w:rPr>
            </w:pPr>
            <w:r>
              <w:rPr>
                <w:lang w:eastAsia="zh-CN"/>
              </w:rPr>
              <w:t>-</w:t>
            </w:r>
          </w:p>
        </w:tc>
        <w:tc>
          <w:tcPr>
            <w:tcW w:w="2952" w:type="dxa"/>
          </w:tcPr>
          <w:p>
            <w:pPr>
              <w:pStyle w:val="104"/>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990" w:name="_Toc15824"/>
      <w:bookmarkStart w:id="991" w:name="_Toc29253"/>
      <w:r>
        <w:rPr>
          <w:rFonts w:hint="eastAsia"/>
          <w:lang w:eastAsia="zh-CN"/>
        </w:rPr>
        <w:t>5.20</w:t>
      </w:r>
      <w:r>
        <w:t>.1.</w:t>
      </w:r>
      <w:r>
        <w:rPr>
          <w:rFonts w:eastAsia="Malgun Gothic"/>
          <w:lang w:eastAsia="ko-KR"/>
        </w:rPr>
        <w:t>5</w:t>
      </w:r>
      <w:r>
        <w:rPr>
          <w:rFonts w:ascii="Calibri" w:hAnsi="Calibri"/>
          <w:sz w:val="22"/>
          <w:szCs w:val="22"/>
          <w:lang w:eastAsia="sv-SE"/>
        </w:rPr>
        <w:tab/>
      </w:r>
      <w:r>
        <w:rPr>
          <w:lang w:eastAsia="zh-CN"/>
        </w:rPr>
        <w:t>REFSENs requirements</w:t>
      </w:r>
      <w:bookmarkEnd w:id="990"/>
      <w:bookmarkEnd w:id="991"/>
    </w:p>
    <w:p>
      <w:pPr>
        <w:pStyle w:val="6"/>
        <w:spacing w:before="180"/>
        <w:rPr>
          <w:rFonts w:cs="Arial"/>
          <w:sz w:val="20"/>
        </w:rPr>
      </w:pPr>
      <w:bookmarkStart w:id="992" w:name="_Toc25704"/>
      <w:bookmarkStart w:id="993" w:name="_Toc28624"/>
      <w:r>
        <w:rPr>
          <w:rFonts w:cs="Arial"/>
          <w:sz w:val="20"/>
        </w:rPr>
        <w:t>There are no specific REFSENS requirements for 1 band UL</w:t>
      </w:r>
      <w:bookmarkEnd w:id="992"/>
      <w:bookmarkEnd w:id="993"/>
    </w:p>
    <w:p>
      <w:pPr>
        <w:pStyle w:val="6"/>
        <w:spacing w:before="180"/>
      </w:pPr>
      <w:bookmarkStart w:id="994" w:name="_Toc1303"/>
      <w:bookmarkStart w:id="995" w:name="_Toc8123"/>
      <w:r>
        <w:rPr>
          <w:rFonts w:hint="eastAsia"/>
          <w:lang w:eastAsia="zh-CN"/>
        </w:rPr>
        <w:t>5.20</w:t>
      </w:r>
      <w:r>
        <w:t>.1.6</w:t>
      </w:r>
      <w:r>
        <w:tab/>
      </w:r>
      <w:r>
        <w:t>OOB blocking exception requirements</w:t>
      </w:r>
      <w:bookmarkEnd w:id="994"/>
      <w:bookmarkEnd w:id="995"/>
    </w:p>
    <w:p>
      <w:pPr>
        <w:rPr>
          <w:rFonts w:ascii="Arial" w:hAnsi="Arial" w:cs="Arial"/>
        </w:rPr>
      </w:pPr>
      <w:r>
        <w:rPr>
          <w:rFonts w:ascii="Arial" w:hAnsi="Arial" w:cs="Arial"/>
        </w:rPr>
        <w:t>There is no OOB exception for the CA combination.</w:t>
      </w:r>
    </w:p>
    <w:p>
      <w:pPr>
        <w:pStyle w:val="5"/>
        <w:tabs>
          <w:tab w:val="left" w:pos="0"/>
          <w:tab w:val="left" w:pos="420"/>
        </w:tabs>
        <w:rPr>
          <w:lang w:eastAsia="zh-CN"/>
        </w:rPr>
      </w:pPr>
      <w:bookmarkStart w:id="996" w:name="_Toc25730"/>
      <w:bookmarkStart w:id="997" w:name="_Toc26780"/>
      <w:r>
        <w:rPr>
          <w:rFonts w:hint="eastAsia"/>
          <w:lang w:val="en-US" w:eastAsia="zh-CN"/>
        </w:rPr>
        <w:t>5.20</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996"/>
      <w:bookmarkEnd w:id="997"/>
    </w:p>
    <w:p>
      <w:pPr>
        <w:pStyle w:val="6"/>
        <w:spacing w:before="180"/>
        <w:rPr>
          <w:rFonts w:cs="Arial"/>
          <w:lang w:val="en-US" w:eastAsia="zh-CN"/>
        </w:rPr>
      </w:pPr>
      <w:bookmarkStart w:id="998" w:name="_Toc28184"/>
      <w:bookmarkStart w:id="999" w:name="_Toc9330"/>
      <w:r>
        <w:rPr>
          <w:rFonts w:hint="eastAsia" w:cs="Arial"/>
          <w:lang w:val="en-US" w:eastAsia="zh-CN"/>
        </w:rPr>
        <w:t>5.20</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998"/>
      <w:bookmarkEnd w:id="999"/>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5.20</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3"/>
              <w:rPr>
                <w:rFonts w:cs="Arial"/>
                <w:lang w:eastAsia="en-US"/>
              </w:rPr>
            </w:pPr>
            <w:r>
              <w:rPr>
                <w:rFonts w:cs="Arial"/>
              </w:rPr>
              <w:t>Uplink CA Configuration</w:t>
            </w:r>
          </w:p>
        </w:tc>
        <w:tc>
          <w:tcPr>
            <w:tcW w:w="2621"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Class 3 (dBm)</w:t>
            </w:r>
          </w:p>
        </w:tc>
        <w:tc>
          <w:tcPr>
            <w:tcW w:w="2929"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CA_n25A-n85A</w:t>
            </w:r>
          </w:p>
        </w:tc>
        <w:tc>
          <w:tcPr>
            <w:tcW w:w="2621"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pStyle w:val="104"/>
              <w:rPr>
                <w:rFonts w:cs="Arial"/>
                <w:lang w:eastAsia="en-US"/>
              </w:rPr>
            </w:pPr>
            <w:r>
              <w:rPr>
                <w:rFonts w:cs="Arial"/>
              </w:rPr>
              <w:t>+</w:t>
            </w:r>
            <w:r>
              <w:rPr>
                <w:rFonts w:cs="Arial"/>
                <w:lang w:val="en-US" w:eastAsia="zh-CN"/>
              </w:rPr>
              <w:t>2</w:t>
            </w:r>
            <w:r>
              <w:rPr>
                <w:rFonts w:cs="Arial"/>
              </w:rPr>
              <w:t>/-</w:t>
            </w:r>
            <w:r>
              <w:rPr>
                <w:rFonts w:cs="Arial"/>
                <w:lang w:val="en-US" w:eastAsia="zh-CN"/>
              </w:rPr>
              <w:t>3</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1000" w:name="_Toc21762"/>
      <w:bookmarkStart w:id="1001" w:name="_Toc3187"/>
      <w:r>
        <w:rPr>
          <w:rFonts w:hint="eastAsia"/>
          <w:lang w:val="en-US" w:eastAsia="zh-CN"/>
        </w:rPr>
        <w:t>5.20</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000"/>
      <w:bookmarkEnd w:id="1001"/>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5.20</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n25-n85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5.20</w:t>
      </w:r>
      <w:r>
        <w:rPr>
          <w:rFonts w:ascii="Arial" w:hAnsi="Arial" w:cs="Arial"/>
          <w:b/>
          <w:lang w:eastAsia="zh-CN"/>
        </w:rPr>
        <w:t>.2.2-1: IMD analysis</w:t>
      </w:r>
    </w:p>
    <w:tbl>
      <w:tblPr>
        <w:tblStyle w:val="89"/>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1850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1915</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716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1930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1995</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746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 fy_high</w:t>
            </w:r>
          </w:p>
        </w:tc>
      </w:tr>
      <w:tr>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3700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3830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1432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5550</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5745</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2094</w:t>
            </w:r>
          </w:p>
        </w:tc>
        <w:tc>
          <w:tcPr>
            <w:tcW w:w="895"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2148</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7400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7660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2792</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2864</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9250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9575</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3490</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3580</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11100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11490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4188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4296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12950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13405</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4886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5012</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1217</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1134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2548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2631</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2984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3132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519</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418</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4398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4546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3246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3347</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4834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5047</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179</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298</w:t>
            </w:r>
          </w:p>
        </w:tc>
      </w:tr>
    </w:tbl>
    <w:p>
      <w:r>
        <w:t xml:space="preserve">Based on the table </w:t>
      </w:r>
      <w:r>
        <w:rPr>
          <w:rFonts w:hint="eastAsia" w:eastAsia="宋体"/>
          <w:lang w:eastAsia="zh-CN"/>
        </w:rPr>
        <w:t>5.20</w:t>
      </w:r>
      <w:r>
        <w:t xml:space="preserve">.2.2-1, there is no IMD issue </w:t>
      </w:r>
      <w:r>
        <w:rPr>
          <w:lang w:eastAsia="zh-CN"/>
        </w:rPr>
        <w:t>for CA_n25-n85</w:t>
      </w:r>
      <w:r>
        <w:t xml:space="preserve">. </w:t>
      </w:r>
    </w:p>
    <w:p>
      <w:pPr>
        <w:rPr>
          <w:rFonts w:eastAsia="MS Mincho"/>
          <w:lang w:eastAsia="ja-JP"/>
        </w:rPr>
      </w:pPr>
      <w:r>
        <w:t xml:space="preserve">Table </w:t>
      </w:r>
      <w:r>
        <w:rPr>
          <w:rFonts w:hint="eastAsia"/>
          <w:lang w:val="en-US" w:eastAsia="zh-CN"/>
        </w:rPr>
        <w:t>5.20</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5.20</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lang w:eastAsia="zh-CN"/>
              </w:rPr>
            </w:pPr>
            <w:r>
              <w:t>CA_n25-n85</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lang w:val="en-US" w:eastAsia="zh-CN"/>
              </w:rPr>
            </w:pPr>
            <w:r>
              <w:t>E-UTRA Band 5, 12, 13, 14, 17, 24, 26, 30, 53, 85, 103</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rPr>
            </w:pPr>
            <w:r>
              <w:t>E-UTRA Band 4, 48, 66, 70</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2</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NR Band n71</w:t>
            </w:r>
          </w:p>
        </w:tc>
        <w:tc>
          <w:tcPr>
            <w:tcW w:w="851" w:type="dxa"/>
            <w:tcBorders>
              <w:top w:val="nil"/>
              <w:left w:val="nil"/>
              <w:bottom w:val="single" w:color="auto" w:sz="4" w:space="0"/>
              <w:right w:val="single" w:color="auto" w:sz="4" w:space="0"/>
            </w:tcBorders>
          </w:tcPr>
          <w:p>
            <w:pPr>
              <w:keepNext/>
              <w:keepLines/>
              <w:spacing w:after="0"/>
              <w:jc w:val="right"/>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pPr>
            <w:r>
              <w:t>-50</w:t>
            </w:r>
          </w:p>
        </w:tc>
        <w:tc>
          <w:tcPr>
            <w:tcW w:w="928" w:type="dxa"/>
            <w:tcBorders>
              <w:top w:val="nil"/>
              <w:left w:val="nil"/>
              <w:bottom w:val="single" w:color="auto" w:sz="4" w:space="0"/>
              <w:right w:val="single" w:color="auto" w:sz="4" w:space="0"/>
            </w:tcBorders>
          </w:tcPr>
          <w:p>
            <w:pPr>
              <w:keepNext/>
              <w:keepLines/>
              <w:spacing w:after="0"/>
              <w:jc w:val="center"/>
            </w:pPr>
            <w:r>
              <w:t>1</w:t>
            </w:r>
          </w:p>
        </w:tc>
        <w:tc>
          <w:tcPr>
            <w:tcW w:w="871" w:type="dxa"/>
            <w:tcBorders>
              <w:top w:val="nil"/>
              <w:left w:val="nil"/>
              <w:bottom w:val="single" w:color="auto" w:sz="4" w:space="0"/>
              <w:right w:val="single" w:color="auto" w:sz="4" w:space="0"/>
            </w:tcBorders>
          </w:tcPr>
          <w:p>
            <w:pPr>
              <w:keepNext/>
              <w:keepLines/>
              <w:spacing w:after="0"/>
              <w:jc w:val="center"/>
            </w:pPr>
            <w: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E-UTRA Band 29</w:t>
            </w:r>
          </w:p>
        </w:tc>
        <w:tc>
          <w:tcPr>
            <w:tcW w:w="851" w:type="dxa"/>
            <w:tcBorders>
              <w:top w:val="nil"/>
              <w:left w:val="nil"/>
              <w:bottom w:val="single" w:color="auto" w:sz="4" w:space="0"/>
              <w:right w:val="single" w:color="auto" w:sz="4" w:space="0"/>
            </w:tcBorders>
          </w:tcPr>
          <w:p>
            <w:pPr>
              <w:keepNext/>
              <w:keepLines/>
              <w:spacing w:after="0"/>
              <w:jc w:val="right"/>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pPr>
            <w:r>
              <w:t>-38</w:t>
            </w:r>
          </w:p>
        </w:tc>
        <w:tc>
          <w:tcPr>
            <w:tcW w:w="928" w:type="dxa"/>
            <w:tcBorders>
              <w:top w:val="nil"/>
              <w:left w:val="nil"/>
              <w:bottom w:val="single" w:color="auto" w:sz="4" w:space="0"/>
              <w:right w:val="single" w:color="auto" w:sz="4" w:space="0"/>
            </w:tcBorders>
          </w:tcPr>
          <w:p>
            <w:pPr>
              <w:keepNext/>
              <w:keepLines/>
              <w:spacing w:after="0"/>
              <w:jc w:val="center"/>
            </w:pPr>
            <w:r>
              <w:t>1</w:t>
            </w:r>
          </w:p>
        </w:tc>
        <w:tc>
          <w:tcPr>
            <w:tcW w:w="871" w:type="dxa"/>
            <w:tcBorders>
              <w:top w:val="nil"/>
              <w:left w:val="nil"/>
              <w:bottom w:val="single" w:color="auto" w:sz="4" w:space="0"/>
              <w:right w:val="single" w:color="auto" w:sz="4" w:space="0"/>
            </w:tcBorders>
          </w:tcPr>
          <w:p>
            <w:pPr>
              <w:keepNext/>
              <w:keepLines/>
              <w:spacing w:after="0"/>
              <w:jc w:val="center"/>
            </w:pPr>
            <w: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rPr>
          <w:rFonts w:ascii="Arial" w:hAnsi="Arial" w:cs="Arial"/>
        </w:rPr>
      </w:pPr>
    </w:p>
    <w:p>
      <w:pPr>
        <w:pStyle w:val="6"/>
        <w:tabs>
          <w:tab w:val="left" w:pos="0"/>
          <w:tab w:val="left" w:pos="420"/>
          <w:tab w:val="left" w:pos="864"/>
        </w:tabs>
        <w:ind w:left="0" w:firstLine="0"/>
        <w:rPr>
          <w:lang w:val="en-US" w:eastAsia="zh-CN"/>
        </w:rPr>
      </w:pPr>
      <w:bookmarkStart w:id="1002" w:name="_Toc21970"/>
      <w:bookmarkStart w:id="1003" w:name="_Toc13040"/>
      <w:r>
        <w:rPr>
          <w:rFonts w:hint="eastAsia"/>
          <w:lang w:val="en-US" w:eastAsia="zh-CN"/>
        </w:rPr>
        <w:t>5.20</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1002"/>
      <w:bookmarkEnd w:id="1003"/>
    </w:p>
    <w:p>
      <w:r>
        <w:t>There are no additional MSD requirements for this band combination.</w:t>
      </w:r>
    </w:p>
    <w:p/>
    <w:p>
      <w:pPr>
        <w:pStyle w:val="4"/>
        <w:rPr>
          <w:lang w:val="en-US" w:eastAsia="zh-CN"/>
        </w:rPr>
      </w:pPr>
      <w:bookmarkStart w:id="1004" w:name="_Toc18448"/>
      <w:bookmarkStart w:id="1005" w:name="_Toc14780"/>
      <w:r>
        <w:rPr>
          <w:rFonts w:hint="eastAsia"/>
          <w:lang w:val="en-US" w:eastAsia="zh-CN"/>
        </w:rPr>
        <w:t>5.21</w:t>
      </w:r>
      <w:r>
        <w:rPr>
          <w:lang w:val="en-US" w:eastAsia="zh-CN"/>
        </w:rPr>
        <w:tab/>
      </w:r>
      <w:r>
        <w:rPr>
          <w:lang w:val="en-US" w:eastAsia="zh-CN"/>
        </w:rPr>
        <w:tab/>
      </w:r>
      <w:r>
        <w:rPr>
          <w:lang w:val="en-US" w:eastAsia="zh-CN"/>
        </w:rPr>
        <w:t>CA_n41-n85</w:t>
      </w:r>
      <w:bookmarkEnd w:id="1004"/>
      <w:bookmarkEnd w:id="1005"/>
    </w:p>
    <w:p>
      <w:pPr>
        <w:pStyle w:val="5"/>
        <w:rPr>
          <w:lang w:val="en-US"/>
        </w:rPr>
      </w:pPr>
      <w:bookmarkStart w:id="1006" w:name="_Toc1829"/>
      <w:bookmarkStart w:id="1007" w:name="_Toc16732"/>
      <w:r>
        <w:rPr>
          <w:rFonts w:hint="eastAsia"/>
          <w:lang w:val="en-US" w:eastAsia="zh-CN"/>
        </w:rPr>
        <w:t>5.21</w:t>
      </w:r>
      <w:r>
        <w:rPr>
          <w:lang w:val="en-US"/>
        </w:rPr>
        <w:t>.</w:t>
      </w:r>
      <w:r>
        <w:rPr>
          <w:lang w:val="en-US" w:eastAsia="zh-CN"/>
        </w:rPr>
        <w:t>1</w:t>
      </w:r>
      <w:r>
        <w:rPr>
          <w:lang w:val="en-US"/>
        </w:rPr>
        <w:tab/>
      </w:r>
      <w:r>
        <w:rPr>
          <w:rFonts w:cs="Arial"/>
          <w:szCs w:val="28"/>
          <w:lang w:val="en-US" w:eastAsia="zh-CN"/>
        </w:rPr>
        <w:t>Common for 1 band UL and 2 bands UL CA</w:t>
      </w:r>
      <w:bookmarkEnd w:id="1006"/>
      <w:bookmarkEnd w:id="1007"/>
    </w:p>
    <w:p>
      <w:pPr>
        <w:pStyle w:val="6"/>
        <w:spacing w:before="180"/>
        <w:rPr>
          <w:lang w:val="en-US" w:eastAsia="ja-JP"/>
        </w:rPr>
      </w:pPr>
      <w:bookmarkStart w:id="1008" w:name="_Toc27896"/>
      <w:bookmarkStart w:id="1009" w:name="_Toc30228"/>
      <w:r>
        <w:rPr>
          <w:rFonts w:hint="eastAsia"/>
          <w:lang w:eastAsia="zh-CN"/>
        </w:rPr>
        <w:t>5.21</w:t>
      </w:r>
      <w:r>
        <w:rPr>
          <w:lang w:eastAsia="zh-CN"/>
        </w:rPr>
        <w:t>.1.1 Operating bands for CA</w:t>
      </w:r>
      <w:bookmarkEnd w:id="1008"/>
      <w:bookmarkEnd w:id="1009"/>
    </w:p>
    <w:p>
      <w:pPr>
        <w:pStyle w:val="112"/>
        <w:rPr>
          <w:lang w:eastAsia="ja-JP"/>
        </w:rPr>
      </w:pPr>
      <w:r>
        <w:t xml:space="preserve">Table </w:t>
      </w:r>
      <w:r>
        <w:rPr>
          <w:rFonts w:hint="eastAsia"/>
          <w:lang w:eastAsia="zh-CN"/>
        </w:rPr>
        <w:t>5.21</w:t>
      </w:r>
      <w:r>
        <w:rPr>
          <w:lang w:eastAsia="zh-CN"/>
        </w:rPr>
        <w:t>.1.1</w:t>
      </w:r>
      <w:r>
        <w:t>-1: CA band combination of band n41+n85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n41</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n85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698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pPr>
        <w:pStyle w:val="6"/>
        <w:spacing w:before="180"/>
        <w:rPr>
          <w:lang w:val="en-US" w:eastAsia="ja-JP"/>
        </w:rPr>
      </w:pPr>
      <w:bookmarkStart w:id="1010" w:name="_Toc14075"/>
      <w:bookmarkStart w:id="1011" w:name="_Toc1047"/>
      <w:r>
        <w:rPr>
          <w:rFonts w:hint="eastAsia"/>
          <w:lang w:val="en-US" w:eastAsia="zh-CN"/>
        </w:rPr>
        <w:t>5.21</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1010"/>
      <w:bookmarkEnd w:id="1011"/>
    </w:p>
    <w:p>
      <w:pPr>
        <w:pStyle w:val="112"/>
        <w:rPr>
          <w:sz w:val="16"/>
          <w:lang w:eastAsia="zh-CN"/>
        </w:rPr>
      </w:pPr>
      <w:r>
        <w:rPr>
          <w:rFonts w:cs="Arial"/>
        </w:rPr>
        <w:t xml:space="preserve">Table </w:t>
      </w:r>
      <w:r>
        <w:rPr>
          <w:rFonts w:hint="eastAsia" w:cs="Arial"/>
          <w:lang w:val="en-US" w:eastAsia="zh-CN"/>
        </w:rPr>
        <w:t>5.21</w:t>
      </w:r>
      <w:r>
        <w:rPr>
          <w:rFonts w:cs="Arial"/>
          <w:lang w:eastAsia="zh-CN"/>
        </w:rPr>
        <w:t>.1</w:t>
      </w:r>
      <w:r>
        <w:rPr>
          <w:rFonts w:cs="Arial"/>
        </w:rPr>
        <w:t>.</w:t>
      </w:r>
      <w:r>
        <w:rPr>
          <w:rFonts w:cs="Arial"/>
          <w:lang w:eastAsia="zh-CN"/>
        </w:rPr>
        <w:t>2</w:t>
      </w:r>
      <w:r>
        <w:rPr>
          <w:rFonts w:cs="Arial"/>
        </w:rPr>
        <w:t>-1</w:t>
      </w:r>
      <w:r>
        <w:t>: Supported bandwidths per CA band combination of band n41+n85</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CA_n41A-n85A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CA_n41A-n85A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CA_n41C-n85A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CA_n41A-n85A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CA_n41C_BCS 4 and 5</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CA_n41C</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CA_n41(2A)-n85A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CA_n41A-n85A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CA_n41(2A)_BCS 4 and 5</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1012" w:name="_Toc30830"/>
      <w:bookmarkStart w:id="1013" w:name="_Toc26813"/>
      <w:r>
        <w:rPr>
          <w:rFonts w:hint="eastAsia"/>
          <w:lang w:val="en-US" w:eastAsia="zh-CN"/>
        </w:rPr>
        <w:t>5.21</w:t>
      </w:r>
      <w:r>
        <w:rPr>
          <w:lang w:val="en-US" w:eastAsia="zh-CN"/>
        </w:rPr>
        <w:t>.1.3</w:t>
      </w:r>
      <w:r>
        <w:rPr>
          <w:lang w:val="en-US" w:eastAsia="zh-CN"/>
        </w:rPr>
        <w:tab/>
      </w:r>
      <w:r>
        <w:rPr>
          <w:lang w:val="en-US" w:eastAsia="zh-CN"/>
        </w:rPr>
        <w:t>Co-existence studies</w:t>
      </w:r>
      <w:bookmarkEnd w:id="1012"/>
      <w:bookmarkEnd w:id="1013"/>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5.21</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CA_n41-n85.</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5.21</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-1: Impact of UL/DL Harmonic</w:t>
      </w:r>
    </w:p>
    <w:tbl>
      <w:tblPr>
        <w:tblStyle w:val="89"/>
        <w:tblW w:w="5000" w:type="pct"/>
        <w:tblInd w:w="0" w:type="dxa"/>
        <w:tblLayout w:type="autofit"/>
        <w:tblCellMar>
          <w:top w:w="0" w:type="dxa"/>
          <w:left w:w="108" w:type="dxa"/>
          <w:bottom w:w="0" w:type="dxa"/>
          <w:right w:w="108" w:type="dxa"/>
        </w:tblCellMar>
      </w:tblPr>
      <w:tblGrid>
        <w:gridCol w:w="665"/>
        <w:gridCol w:w="667"/>
        <w:gridCol w:w="912"/>
        <w:gridCol w:w="667"/>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2"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n41</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4992</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7488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12480</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13450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3490</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3580</w:t>
            </w:r>
          </w:p>
        </w:tc>
      </w:tr>
    </w:tbl>
    <w:p>
      <w:pPr>
        <w:rPr>
          <w:lang w:val="en-US" w:eastAsia="zh-CN"/>
        </w:rPr>
      </w:pPr>
      <w:r>
        <w:rPr>
          <w:rFonts w:ascii="Arial" w:hAnsi="Arial" w:cs="Arial"/>
          <w:lang w:val="en-US" w:eastAsia="zh-CN"/>
        </w:rPr>
        <w:t>Based on above table, there is no UL harmonic interference</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5.21</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6"/>
        <w:gridCol w:w="667"/>
        <w:gridCol w:w="914"/>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n41</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4992</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7488</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12480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13450</w:t>
            </w:r>
          </w:p>
        </w:tc>
      </w:tr>
      <w:tr>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3730</w:t>
            </w:r>
          </w:p>
        </w:tc>
      </w:tr>
    </w:tbl>
    <w:p>
      <w:pPr>
        <w:rPr>
          <w:rFonts w:ascii="Arial" w:hAnsi="Arial" w:cs="Arial"/>
          <w:lang w:val="en-US" w:eastAsia="zh-CN"/>
        </w:rPr>
      </w:pPr>
      <w:r>
        <w:rPr>
          <w:rFonts w:ascii="Arial" w:hAnsi="Arial" w:cs="Arial"/>
          <w:lang w:val="en-US" w:eastAsia="zh-CN"/>
        </w:rPr>
        <w:t>Based on above table, there is no harmonic mixing issue for CA_n41-n85.</w:t>
      </w:r>
    </w:p>
    <w:p>
      <w:pPr>
        <w:pStyle w:val="6"/>
        <w:spacing w:before="180"/>
        <w:rPr>
          <w:lang w:val="en-US" w:eastAsia="zh-CN"/>
        </w:rPr>
      </w:pPr>
      <w:bookmarkStart w:id="1014" w:name="_Toc24527"/>
      <w:bookmarkStart w:id="1015" w:name="_Toc5421"/>
      <w:r>
        <w:rPr>
          <w:rFonts w:hint="eastAsia"/>
          <w:lang w:val="en-US" w:eastAsia="zh-CN"/>
        </w:rPr>
        <w:t>5.21</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014"/>
      <w:bookmarkEnd w:id="1015"/>
    </w:p>
    <w:p>
      <w:pPr>
        <w:rPr>
          <w:rFonts w:ascii="Arial" w:hAnsi="Arial" w:cs="Arial"/>
          <w:lang w:val="en-US" w:eastAsia="zh-CN"/>
        </w:rPr>
      </w:pPr>
      <w:r>
        <w:rPr>
          <w:rFonts w:ascii="Arial" w:hAnsi="Arial" w:cs="Arial"/>
        </w:rPr>
        <w:t xml:space="preserve">For CA_n41-n85,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based on CA_n41-n71.</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5.21</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CA_n41-n85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5.21</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pPr>
              <w:pStyle w:val="104"/>
              <w:rPr>
                <w:lang w:eastAsia="zh-CN"/>
              </w:rPr>
            </w:pPr>
            <w:r>
              <w:rPr>
                <w:lang w:eastAsia="zh-CN"/>
              </w:rPr>
              <w:t>-</w:t>
            </w:r>
          </w:p>
        </w:tc>
        <w:tc>
          <w:tcPr>
            <w:tcW w:w="2952" w:type="dxa"/>
          </w:tcPr>
          <w:p>
            <w:pPr>
              <w:pStyle w:val="104"/>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1016" w:name="_Toc11619"/>
      <w:bookmarkStart w:id="1017" w:name="_Toc18416"/>
      <w:r>
        <w:rPr>
          <w:rFonts w:hint="eastAsia"/>
          <w:lang w:eastAsia="zh-CN"/>
        </w:rPr>
        <w:t>5.21</w:t>
      </w:r>
      <w:r>
        <w:t>.1.</w:t>
      </w:r>
      <w:r>
        <w:rPr>
          <w:rFonts w:eastAsia="Malgun Gothic"/>
          <w:lang w:eastAsia="ko-KR"/>
        </w:rPr>
        <w:t>5</w:t>
      </w:r>
      <w:r>
        <w:rPr>
          <w:rFonts w:ascii="Calibri" w:hAnsi="Calibri"/>
          <w:sz w:val="22"/>
          <w:szCs w:val="22"/>
          <w:lang w:eastAsia="sv-SE"/>
        </w:rPr>
        <w:tab/>
      </w:r>
      <w:r>
        <w:rPr>
          <w:lang w:eastAsia="zh-CN"/>
        </w:rPr>
        <w:t>REFSENs requirements</w:t>
      </w:r>
      <w:bookmarkEnd w:id="1016"/>
      <w:bookmarkEnd w:id="1017"/>
    </w:p>
    <w:p>
      <w:pPr>
        <w:pStyle w:val="6"/>
        <w:spacing w:before="180"/>
        <w:rPr>
          <w:rFonts w:cs="Arial"/>
          <w:sz w:val="20"/>
        </w:rPr>
      </w:pPr>
      <w:bookmarkStart w:id="1018" w:name="_Toc4210"/>
      <w:bookmarkStart w:id="1019" w:name="_Toc17951"/>
      <w:r>
        <w:rPr>
          <w:rFonts w:cs="Arial"/>
          <w:sz w:val="20"/>
        </w:rPr>
        <w:t>There are no specific REFSENS requirements for 1 band UL</w:t>
      </w:r>
      <w:bookmarkEnd w:id="1018"/>
      <w:bookmarkEnd w:id="1019"/>
    </w:p>
    <w:p>
      <w:pPr>
        <w:pStyle w:val="6"/>
        <w:spacing w:before="180"/>
      </w:pPr>
      <w:bookmarkStart w:id="1020" w:name="_Toc27135"/>
      <w:bookmarkStart w:id="1021" w:name="_Toc24874"/>
      <w:r>
        <w:rPr>
          <w:rFonts w:hint="eastAsia"/>
          <w:lang w:eastAsia="zh-CN"/>
        </w:rPr>
        <w:t>5.21</w:t>
      </w:r>
      <w:r>
        <w:t>.1.6</w:t>
      </w:r>
      <w:r>
        <w:tab/>
      </w:r>
      <w:r>
        <w:t>OOB blocking exception requirements</w:t>
      </w:r>
      <w:bookmarkEnd w:id="1020"/>
      <w:bookmarkEnd w:id="1021"/>
    </w:p>
    <w:p>
      <w:pPr>
        <w:rPr>
          <w:rFonts w:ascii="Arial" w:hAnsi="Arial" w:cs="Arial"/>
        </w:rPr>
      </w:pPr>
      <w:r>
        <w:rPr>
          <w:rFonts w:ascii="Arial" w:hAnsi="Arial" w:cs="Arial"/>
        </w:rPr>
        <w:t>There is no OOB exception for the CA combination.</w:t>
      </w:r>
    </w:p>
    <w:p>
      <w:pPr>
        <w:pStyle w:val="5"/>
        <w:tabs>
          <w:tab w:val="left" w:pos="0"/>
          <w:tab w:val="left" w:pos="420"/>
        </w:tabs>
        <w:rPr>
          <w:lang w:eastAsia="zh-CN"/>
        </w:rPr>
      </w:pPr>
      <w:bookmarkStart w:id="1022" w:name="_Toc10620"/>
      <w:bookmarkStart w:id="1023" w:name="_Toc15764"/>
      <w:r>
        <w:rPr>
          <w:rFonts w:hint="eastAsia"/>
          <w:lang w:val="en-US" w:eastAsia="zh-CN"/>
        </w:rPr>
        <w:t>5.21</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1022"/>
      <w:bookmarkEnd w:id="1023"/>
    </w:p>
    <w:p>
      <w:pPr>
        <w:pStyle w:val="6"/>
        <w:spacing w:before="180"/>
        <w:rPr>
          <w:rFonts w:cs="Arial"/>
          <w:lang w:val="en-US" w:eastAsia="zh-CN"/>
        </w:rPr>
      </w:pPr>
      <w:bookmarkStart w:id="1024" w:name="_Toc10470"/>
      <w:bookmarkStart w:id="1025" w:name="_Toc13704"/>
      <w:r>
        <w:rPr>
          <w:rFonts w:hint="eastAsia" w:cs="Arial"/>
          <w:lang w:val="en-US" w:eastAsia="zh-CN"/>
        </w:rPr>
        <w:t>5.21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1024"/>
      <w:bookmarkEnd w:id="1025"/>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5.21</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3"/>
              <w:rPr>
                <w:rFonts w:cs="Arial"/>
                <w:lang w:eastAsia="en-US"/>
              </w:rPr>
            </w:pPr>
            <w:r>
              <w:rPr>
                <w:rFonts w:cs="Arial"/>
              </w:rPr>
              <w:t>Uplink CA Configuration</w:t>
            </w:r>
          </w:p>
        </w:tc>
        <w:tc>
          <w:tcPr>
            <w:tcW w:w="2621"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Class 3 (dBm)</w:t>
            </w:r>
          </w:p>
        </w:tc>
        <w:tc>
          <w:tcPr>
            <w:tcW w:w="2929"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CA_n41A-n85A</w:t>
            </w:r>
          </w:p>
        </w:tc>
        <w:tc>
          <w:tcPr>
            <w:tcW w:w="2621"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pStyle w:val="104"/>
              <w:rPr>
                <w:rFonts w:cs="Arial"/>
                <w:lang w:eastAsia="en-US"/>
              </w:rPr>
            </w:pPr>
            <w:r>
              <w:rPr>
                <w:rFonts w:cs="Arial"/>
              </w:rPr>
              <w:t>+</w:t>
            </w:r>
            <w:r>
              <w:rPr>
                <w:rFonts w:cs="Arial"/>
                <w:lang w:val="en-US" w:eastAsia="zh-CN"/>
              </w:rPr>
              <w:t>2</w:t>
            </w:r>
            <w:r>
              <w:rPr>
                <w:rFonts w:cs="Arial"/>
              </w:rPr>
              <w:t>/-</w:t>
            </w:r>
            <w:r>
              <w:rPr>
                <w:rFonts w:cs="Arial"/>
                <w:lang w:val="en-US" w:eastAsia="zh-CN"/>
              </w:rPr>
              <w:t>3</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1026" w:name="_Toc25872"/>
      <w:bookmarkStart w:id="1027" w:name="_Toc2479"/>
      <w:r>
        <w:rPr>
          <w:rFonts w:hint="eastAsia"/>
          <w:lang w:val="en-US" w:eastAsia="zh-CN"/>
        </w:rPr>
        <w:t>5.21</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026"/>
      <w:bookmarkEnd w:id="1027"/>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5.21</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n41-n85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5.21</w:t>
      </w:r>
      <w:r>
        <w:rPr>
          <w:rFonts w:ascii="Arial" w:hAnsi="Arial" w:cs="Arial"/>
          <w:b/>
          <w:lang w:eastAsia="zh-CN"/>
        </w:rPr>
        <w:t>.2.2-1: IMD analysis</w:t>
      </w:r>
    </w:p>
    <w:tbl>
      <w:tblPr>
        <w:tblStyle w:val="89"/>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2496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2690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716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2496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2690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746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4992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5380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1432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7488</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8070</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2094</w:t>
            </w:r>
          </w:p>
        </w:tc>
        <w:tc>
          <w:tcPr>
            <w:tcW w:w="895"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2148</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9984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10760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2792</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2864</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12480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13450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3490</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3580</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14976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16140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4188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4296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17472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18830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4886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5012</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1992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1780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3194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3406</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4276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4682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1294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1064</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5690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6096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3892</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4122</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6772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7372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348</w:t>
            </w:r>
          </w:p>
        </w:tc>
      </w:tr>
    </w:tbl>
    <w:p>
      <w:r>
        <w:t xml:space="preserve">Based on the table </w:t>
      </w:r>
      <w:r>
        <w:rPr>
          <w:rFonts w:hint="eastAsia" w:eastAsia="宋体"/>
          <w:lang w:eastAsia="zh-CN"/>
        </w:rPr>
        <w:t>5.21</w:t>
      </w:r>
      <w:r>
        <w:t xml:space="preserve">.2.2-1, there is no IMD issue </w:t>
      </w:r>
      <w:r>
        <w:rPr>
          <w:lang w:eastAsia="zh-CN"/>
        </w:rPr>
        <w:t>for CA_n41-n85</w:t>
      </w:r>
      <w:r>
        <w:t xml:space="preserve">. </w:t>
      </w:r>
    </w:p>
    <w:p>
      <w:pPr>
        <w:rPr>
          <w:rFonts w:eastAsia="MS Mincho"/>
          <w:lang w:eastAsia="ja-JP"/>
        </w:rPr>
      </w:pPr>
      <w:r>
        <w:t xml:space="preserve">Table </w:t>
      </w:r>
      <w:r>
        <w:rPr>
          <w:rFonts w:hint="eastAsia"/>
          <w:lang w:val="en-US" w:eastAsia="zh-CN"/>
        </w:rPr>
        <w:t>5.21</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5.21</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lang w:eastAsia="zh-CN"/>
              </w:rPr>
            </w:pPr>
            <w:r>
              <w:t>CA_n41-n85</w:t>
            </w:r>
          </w:p>
          <w:p>
            <w:pPr>
              <w:keepNext/>
              <w:keepLines/>
              <w:spacing w:after="0"/>
              <w:jc w:val="center"/>
              <w:rPr>
                <w:rFonts w:ascii="Arial" w:hAnsi="Arial" w:cs="Arial"/>
                <w:sz w:val="18"/>
                <w:lang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lang w:val="en-US" w:eastAsia="zh-CN"/>
              </w:rPr>
            </w:pPr>
            <w:r>
              <w:t>E-UTRA Band 5, 12, 13, 14, 17, 24, 26, 30, 85, 103</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6"/>
              </w:rPr>
            </w:pPr>
            <w:r>
              <w:t>E-UTRA Band 2, 4, 25, 48, 66, 70</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6"/>
              </w:rPr>
            </w:pPr>
            <w: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6"/>
              </w:rPr>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sz w:val="16"/>
                <w:lang w:eastAsia="ko-KR"/>
              </w:rPr>
            </w:pPr>
            <w:r>
              <w:t>2</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NR Band n71</w:t>
            </w:r>
          </w:p>
        </w:tc>
        <w:tc>
          <w:tcPr>
            <w:tcW w:w="851" w:type="dxa"/>
            <w:tcBorders>
              <w:top w:val="nil"/>
              <w:left w:val="nil"/>
              <w:bottom w:val="single" w:color="auto" w:sz="4" w:space="0"/>
              <w:right w:val="single" w:color="auto" w:sz="4" w:space="0"/>
            </w:tcBorders>
          </w:tcPr>
          <w:p>
            <w:pPr>
              <w:keepNext/>
              <w:keepLines/>
              <w:spacing w:after="0"/>
              <w:jc w:val="right"/>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pPr>
            <w:r>
              <w:t>-50</w:t>
            </w:r>
          </w:p>
        </w:tc>
        <w:tc>
          <w:tcPr>
            <w:tcW w:w="928" w:type="dxa"/>
            <w:tcBorders>
              <w:top w:val="nil"/>
              <w:left w:val="nil"/>
              <w:bottom w:val="single" w:color="auto" w:sz="4" w:space="0"/>
              <w:right w:val="single" w:color="auto" w:sz="4" w:space="0"/>
            </w:tcBorders>
          </w:tcPr>
          <w:p>
            <w:pPr>
              <w:keepNext/>
              <w:keepLines/>
              <w:spacing w:after="0"/>
              <w:jc w:val="center"/>
            </w:pPr>
            <w:r>
              <w:t>1</w:t>
            </w:r>
          </w:p>
        </w:tc>
        <w:tc>
          <w:tcPr>
            <w:tcW w:w="871" w:type="dxa"/>
            <w:tcBorders>
              <w:top w:val="nil"/>
              <w:left w:val="nil"/>
              <w:bottom w:val="single" w:color="auto" w:sz="4" w:space="0"/>
              <w:right w:val="single" w:color="auto" w:sz="4" w:space="0"/>
            </w:tcBorders>
          </w:tcPr>
          <w:p>
            <w:pPr>
              <w:keepNext/>
              <w:keepLines/>
              <w:spacing w:after="0"/>
              <w:jc w:val="center"/>
            </w:pPr>
            <w: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2608" w:type="dxa"/>
            <w:tcBorders>
              <w:top w:val="nil"/>
              <w:left w:val="nil"/>
              <w:bottom w:val="single" w:color="auto" w:sz="4" w:space="0"/>
              <w:right w:val="single" w:color="auto" w:sz="4" w:space="0"/>
            </w:tcBorders>
          </w:tcPr>
          <w:p>
            <w:pPr>
              <w:keepNext/>
              <w:keepLines/>
              <w:spacing w:after="0"/>
            </w:pPr>
            <w:r>
              <w:t>E-UTRA Band 29</w:t>
            </w:r>
          </w:p>
        </w:tc>
        <w:tc>
          <w:tcPr>
            <w:tcW w:w="851" w:type="dxa"/>
            <w:tcBorders>
              <w:top w:val="nil"/>
              <w:left w:val="nil"/>
              <w:bottom w:val="single" w:color="auto" w:sz="4" w:space="0"/>
              <w:right w:val="single" w:color="auto" w:sz="4" w:space="0"/>
            </w:tcBorders>
          </w:tcPr>
          <w:p>
            <w:pPr>
              <w:keepNext/>
              <w:keepLines/>
              <w:spacing w:after="0"/>
              <w:jc w:val="right"/>
            </w:pPr>
            <w:r>
              <w:t>F</w:t>
            </w:r>
            <w:r>
              <w:rPr>
                <w:vertAlign w:val="subscript"/>
              </w:rPr>
              <w:t>DL_low</w:t>
            </w:r>
          </w:p>
        </w:tc>
        <w:tc>
          <w:tcPr>
            <w:tcW w:w="283" w:type="dxa"/>
            <w:tcBorders>
              <w:top w:val="nil"/>
              <w:left w:val="nil"/>
              <w:bottom w:val="single" w:color="auto" w:sz="4" w:space="0"/>
              <w:right w:val="single" w:color="auto" w:sz="4" w:space="0"/>
            </w:tcBorders>
          </w:tcPr>
          <w:p>
            <w:pPr>
              <w:keepNext/>
              <w:keepLines/>
              <w:spacing w:after="0"/>
              <w:jc w:val="center"/>
            </w:pPr>
            <w:r>
              <w:t>-</w:t>
            </w:r>
          </w:p>
        </w:tc>
        <w:tc>
          <w:tcPr>
            <w:tcW w:w="852" w:type="dxa"/>
            <w:tcBorders>
              <w:top w:val="nil"/>
              <w:left w:val="nil"/>
              <w:bottom w:val="single" w:color="auto" w:sz="4" w:space="0"/>
              <w:right w:val="single" w:color="auto" w:sz="4" w:space="0"/>
            </w:tcBorders>
          </w:tcPr>
          <w:p>
            <w:pPr>
              <w:keepNext/>
              <w:keepLines/>
              <w:spacing w:after="0"/>
            </w:pPr>
            <w:r>
              <w:t>F</w:t>
            </w:r>
            <w:r>
              <w:rPr>
                <w:vertAlign w:val="subscript"/>
              </w:rPr>
              <w:t>DL_high</w:t>
            </w:r>
          </w:p>
        </w:tc>
        <w:tc>
          <w:tcPr>
            <w:tcW w:w="1067" w:type="dxa"/>
            <w:tcBorders>
              <w:top w:val="nil"/>
              <w:left w:val="nil"/>
              <w:bottom w:val="single" w:color="auto" w:sz="4" w:space="0"/>
              <w:right w:val="single" w:color="auto" w:sz="4" w:space="0"/>
            </w:tcBorders>
          </w:tcPr>
          <w:p>
            <w:pPr>
              <w:keepNext/>
              <w:keepLines/>
              <w:spacing w:after="0"/>
              <w:jc w:val="center"/>
            </w:pPr>
            <w:r>
              <w:t>-38</w:t>
            </w:r>
          </w:p>
        </w:tc>
        <w:tc>
          <w:tcPr>
            <w:tcW w:w="928" w:type="dxa"/>
            <w:tcBorders>
              <w:top w:val="nil"/>
              <w:left w:val="nil"/>
              <w:bottom w:val="single" w:color="auto" w:sz="4" w:space="0"/>
              <w:right w:val="single" w:color="auto" w:sz="4" w:space="0"/>
            </w:tcBorders>
          </w:tcPr>
          <w:p>
            <w:pPr>
              <w:keepNext/>
              <w:keepLines/>
              <w:spacing w:after="0"/>
              <w:jc w:val="center"/>
            </w:pPr>
            <w:r>
              <w:t>1</w:t>
            </w:r>
          </w:p>
        </w:tc>
        <w:tc>
          <w:tcPr>
            <w:tcW w:w="871" w:type="dxa"/>
            <w:tcBorders>
              <w:top w:val="nil"/>
              <w:left w:val="nil"/>
              <w:bottom w:val="single" w:color="auto" w:sz="4" w:space="0"/>
              <w:right w:val="single" w:color="auto" w:sz="4" w:space="0"/>
            </w:tcBorders>
          </w:tcPr>
          <w:p>
            <w:pPr>
              <w:keepNext/>
              <w:keepLines/>
              <w:spacing w:after="0"/>
              <w:jc w:val="center"/>
            </w:pPr>
            <w: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rPr>
          <w:rFonts w:ascii="Arial" w:hAnsi="Arial" w:cs="Arial"/>
        </w:rPr>
      </w:pPr>
    </w:p>
    <w:p>
      <w:pPr>
        <w:pStyle w:val="6"/>
        <w:tabs>
          <w:tab w:val="left" w:pos="0"/>
          <w:tab w:val="left" w:pos="420"/>
          <w:tab w:val="left" w:pos="864"/>
        </w:tabs>
        <w:ind w:left="0" w:firstLine="0"/>
        <w:rPr>
          <w:lang w:val="en-US" w:eastAsia="zh-CN"/>
        </w:rPr>
      </w:pPr>
      <w:bookmarkStart w:id="1028" w:name="_Toc4959"/>
      <w:bookmarkStart w:id="1029" w:name="_Toc16455"/>
      <w:r>
        <w:rPr>
          <w:rFonts w:hint="eastAsia"/>
          <w:lang w:val="en-US" w:eastAsia="zh-CN"/>
        </w:rPr>
        <w:t>5.21</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1028"/>
      <w:bookmarkEnd w:id="1029"/>
    </w:p>
    <w:p>
      <w:pPr>
        <w:rPr>
          <w:color w:val="0070C0"/>
        </w:rPr>
      </w:pPr>
      <w:r>
        <w:t>There are no additional MSD requirements for this band combination.</w:t>
      </w:r>
    </w:p>
    <w:p/>
    <w:p>
      <w:pPr>
        <w:pStyle w:val="4"/>
        <w:rPr>
          <w:lang w:val="en-US" w:eastAsia="zh-CN"/>
        </w:rPr>
      </w:pPr>
      <w:bookmarkStart w:id="1030" w:name="_Toc27115"/>
      <w:bookmarkStart w:id="1031" w:name="_Toc3603"/>
      <w:r>
        <w:rPr>
          <w:rFonts w:hint="eastAsia"/>
          <w:lang w:val="en-US" w:eastAsia="zh-CN"/>
        </w:rPr>
        <w:t>5.22</w:t>
      </w:r>
      <w:r>
        <w:rPr>
          <w:lang w:val="en-US" w:eastAsia="zh-CN"/>
        </w:rPr>
        <w:tab/>
      </w:r>
      <w:r>
        <w:rPr>
          <w:lang w:val="en-US" w:eastAsia="zh-CN"/>
        </w:rPr>
        <w:tab/>
      </w:r>
      <w:r>
        <w:rPr>
          <w:lang w:val="en-US" w:eastAsia="zh-CN"/>
        </w:rPr>
        <w:t>CA_n66-n85</w:t>
      </w:r>
      <w:bookmarkEnd w:id="1030"/>
      <w:bookmarkEnd w:id="1031"/>
    </w:p>
    <w:p>
      <w:pPr>
        <w:pStyle w:val="5"/>
        <w:rPr>
          <w:lang w:val="en-US"/>
        </w:rPr>
      </w:pPr>
      <w:bookmarkStart w:id="1032" w:name="_Toc6822"/>
      <w:bookmarkStart w:id="1033" w:name="_Toc14673"/>
      <w:r>
        <w:rPr>
          <w:rFonts w:hint="eastAsia"/>
          <w:lang w:val="en-US" w:eastAsia="zh-CN"/>
        </w:rPr>
        <w:t>5.22</w:t>
      </w:r>
      <w:r>
        <w:rPr>
          <w:lang w:val="en-US"/>
        </w:rPr>
        <w:t>.</w:t>
      </w:r>
      <w:r>
        <w:rPr>
          <w:lang w:val="en-US" w:eastAsia="zh-CN"/>
        </w:rPr>
        <w:t>1</w:t>
      </w:r>
      <w:r>
        <w:rPr>
          <w:lang w:val="en-US"/>
        </w:rPr>
        <w:tab/>
      </w:r>
      <w:r>
        <w:rPr>
          <w:rFonts w:cs="Arial"/>
          <w:szCs w:val="28"/>
          <w:lang w:val="en-US" w:eastAsia="zh-CN"/>
        </w:rPr>
        <w:t>Common for 1 band UL and 2 bands UL CA</w:t>
      </w:r>
      <w:bookmarkEnd w:id="1032"/>
      <w:bookmarkEnd w:id="1033"/>
    </w:p>
    <w:p>
      <w:pPr>
        <w:pStyle w:val="6"/>
        <w:spacing w:before="180"/>
        <w:rPr>
          <w:lang w:val="en-US" w:eastAsia="ja-JP"/>
        </w:rPr>
      </w:pPr>
      <w:bookmarkStart w:id="1034" w:name="_Toc11182"/>
      <w:bookmarkStart w:id="1035" w:name="_Toc29432"/>
      <w:r>
        <w:rPr>
          <w:rFonts w:hint="eastAsia"/>
          <w:lang w:eastAsia="zh-CN"/>
        </w:rPr>
        <w:t>5.22</w:t>
      </w:r>
      <w:r>
        <w:rPr>
          <w:lang w:eastAsia="zh-CN"/>
        </w:rPr>
        <w:t>.1.1 Operating bands for CA</w:t>
      </w:r>
      <w:bookmarkEnd w:id="1034"/>
      <w:bookmarkEnd w:id="1035"/>
    </w:p>
    <w:p>
      <w:pPr>
        <w:pStyle w:val="112"/>
        <w:rPr>
          <w:lang w:eastAsia="ja-JP"/>
        </w:rPr>
      </w:pPr>
      <w:r>
        <w:t xml:space="preserve">Table </w:t>
      </w:r>
      <w:r>
        <w:rPr>
          <w:rFonts w:hint="eastAsia"/>
          <w:lang w:eastAsia="zh-CN"/>
        </w:rPr>
        <w:t>5.22</w:t>
      </w:r>
      <w:r>
        <w:rPr>
          <w:lang w:eastAsia="zh-CN"/>
        </w:rPr>
        <w:t>.1.1</w:t>
      </w:r>
      <w:r>
        <w:t>-1: CA band combination of band n66+n85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n66</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1780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2110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n85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698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pPr>
        <w:pStyle w:val="6"/>
        <w:spacing w:before="180"/>
        <w:rPr>
          <w:lang w:val="en-US" w:eastAsia="ja-JP"/>
        </w:rPr>
      </w:pPr>
      <w:bookmarkStart w:id="1036" w:name="_Toc26073"/>
      <w:bookmarkStart w:id="1037" w:name="_Toc4113"/>
      <w:r>
        <w:rPr>
          <w:rFonts w:hint="eastAsia"/>
          <w:lang w:val="en-US" w:eastAsia="zh-CN"/>
        </w:rPr>
        <w:t>5.22</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1036"/>
      <w:bookmarkEnd w:id="1037"/>
    </w:p>
    <w:p>
      <w:pPr>
        <w:pStyle w:val="112"/>
        <w:rPr>
          <w:sz w:val="16"/>
          <w:lang w:eastAsia="zh-CN"/>
        </w:rPr>
      </w:pPr>
      <w:r>
        <w:rPr>
          <w:rFonts w:cs="Arial"/>
        </w:rPr>
        <w:t xml:space="preserve">Table </w:t>
      </w:r>
      <w:r>
        <w:rPr>
          <w:rFonts w:hint="eastAsia" w:cs="Arial"/>
          <w:lang w:val="en-US" w:eastAsia="zh-CN"/>
        </w:rPr>
        <w:t>5.22</w:t>
      </w:r>
      <w:r>
        <w:rPr>
          <w:rFonts w:cs="Arial"/>
          <w:lang w:eastAsia="zh-CN"/>
        </w:rPr>
        <w:t>.1</w:t>
      </w:r>
      <w:r>
        <w:rPr>
          <w:rFonts w:cs="Arial"/>
        </w:rPr>
        <w:t>.</w:t>
      </w:r>
      <w:r>
        <w:rPr>
          <w:rFonts w:cs="Arial"/>
          <w:lang w:eastAsia="zh-CN"/>
        </w:rPr>
        <w:t>2</w:t>
      </w:r>
      <w:r>
        <w:rPr>
          <w:rFonts w:cs="Arial"/>
        </w:rPr>
        <w:t>-1</w:t>
      </w:r>
      <w:r>
        <w:t>: Supported bandwidths per CA band combination of band n66+n85</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CA_n66A-n85A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CA_n66A-n85A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n66 channel bandwidths in Table 5.3.5-1</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 xml:space="preserve">See n85 channel bandwidths in Table 5.3.5-1 </w:t>
            </w:r>
          </w:p>
        </w:tc>
        <w:tc>
          <w:tcPr>
            <w:tcW w:w="652"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cs="Arial"/>
                <w:color w:val="000000"/>
                <w:sz w:val="18"/>
                <w:szCs w:val="18"/>
                <w:lang w:val="en-US"/>
              </w:rPr>
              <w:t>CA_n66(2A)-n85A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CA_n66A-n85A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CA_n66(2A)_BCS 4 and 5</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 xml:space="preserve">See n85 channel bandwidths in Table 5.3.5-1 </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1038" w:name="_Toc10952"/>
      <w:bookmarkStart w:id="1039" w:name="_Toc9731"/>
      <w:r>
        <w:rPr>
          <w:rFonts w:hint="eastAsia"/>
          <w:lang w:val="en-US" w:eastAsia="zh-CN"/>
        </w:rPr>
        <w:t>5.22</w:t>
      </w:r>
      <w:r>
        <w:rPr>
          <w:lang w:val="en-US" w:eastAsia="zh-CN"/>
        </w:rPr>
        <w:t>.1.3</w:t>
      </w:r>
      <w:r>
        <w:rPr>
          <w:lang w:val="en-US" w:eastAsia="zh-CN"/>
        </w:rPr>
        <w:tab/>
      </w:r>
      <w:r>
        <w:rPr>
          <w:lang w:val="en-US" w:eastAsia="zh-CN"/>
        </w:rPr>
        <w:t>Co-existence studies</w:t>
      </w:r>
      <w:bookmarkEnd w:id="1038"/>
      <w:bookmarkEnd w:id="1039"/>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5.22</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CA_n66-n85.</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5.22</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-1: Impact of UL/DL Harmonic</w:t>
      </w:r>
    </w:p>
    <w:tbl>
      <w:tblPr>
        <w:tblStyle w:val="89"/>
        <w:tblW w:w="5000" w:type="pct"/>
        <w:tblInd w:w="0" w:type="dxa"/>
        <w:tblLayout w:type="autofit"/>
        <w:tblCellMar>
          <w:top w:w="0" w:type="dxa"/>
          <w:left w:w="108" w:type="dxa"/>
          <w:bottom w:w="0" w:type="dxa"/>
          <w:right w:w="108" w:type="dxa"/>
        </w:tblCellMar>
      </w:tblPr>
      <w:tblGrid>
        <w:gridCol w:w="663"/>
        <w:gridCol w:w="668"/>
        <w:gridCol w:w="915"/>
        <w:gridCol w:w="668"/>
        <w:gridCol w:w="787"/>
        <w:gridCol w:w="940"/>
        <w:gridCol w:w="672"/>
        <w:gridCol w:w="958"/>
        <w:gridCol w:w="718"/>
        <w:gridCol w:w="718"/>
        <w:gridCol w:w="718"/>
        <w:gridCol w:w="718"/>
        <w:gridCol w:w="714"/>
      </w:tblGrid>
      <w:tr>
        <w:tblPrEx>
          <w:tblCellMar>
            <w:top w:w="0" w:type="dxa"/>
            <w:left w:w="108" w:type="dxa"/>
            <w:bottom w:w="0" w:type="dxa"/>
            <w:right w:w="108" w:type="dxa"/>
          </w:tblCellMar>
        </w:tblPrEx>
        <w:trPr>
          <w:trHeight w:val="300" w:hRule="atLeast"/>
        </w:trPr>
        <w:tc>
          <w:tcPr>
            <w:tcW w:w="337"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7"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7"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1710</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2110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3420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3560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5130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5340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6840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7120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8550</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8900</w:t>
            </w:r>
          </w:p>
        </w:tc>
      </w:tr>
      <w:tr>
        <w:tblPrEx>
          <w:tblCellMar>
            <w:top w:w="0" w:type="dxa"/>
            <w:left w:w="108" w:type="dxa"/>
            <w:bottom w:w="0" w:type="dxa"/>
            <w:right w:w="108" w:type="dxa"/>
          </w:tblCellMar>
        </w:tblPrEx>
        <w:trPr>
          <w:trHeight w:val="315" w:hRule="atLeast"/>
        </w:trPr>
        <w:tc>
          <w:tcPr>
            <w:tcW w:w="337"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3490</w:t>
            </w:r>
          </w:p>
        </w:tc>
        <w:tc>
          <w:tcPr>
            <w:tcW w:w="3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3580</w:t>
            </w:r>
          </w:p>
        </w:tc>
      </w:tr>
    </w:tbl>
    <w:p>
      <w:pPr>
        <w:rPr>
          <w:lang w:val="en-US" w:eastAsia="zh-CN"/>
        </w:rPr>
      </w:pPr>
      <w:r>
        <w:rPr>
          <w:rFonts w:ascii="Arial" w:hAnsi="Arial" w:cs="Arial"/>
          <w:lang w:val="en-US" w:eastAsia="zh-CN"/>
        </w:rPr>
        <w:t>Based on above table, the 3</w:t>
      </w:r>
      <w:r>
        <w:rPr>
          <w:rFonts w:ascii="Arial" w:hAnsi="Arial" w:cs="Arial"/>
          <w:vertAlign w:val="superscript"/>
          <w:lang w:val="en-US" w:eastAsia="zh-CN"/>
        </w:rPr>
        <w:t>rd</w:t>
      </w:r>
      <w:r>
        <w:rPr>
          <w:rFonts w:ascii="Arial" w:hAnsi="Arial" w:cs="Arial"/>
          <w:lang w:val="en-US" w:eastAsia="zh-CN"/>
        </w:rPr>
        <w:t xml:space="preserve"> harmonic of n85 falls inside n66 RX band causing harmonic interference</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5.22</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6"/>
        <w:gridCol w:w="667"/>
        <w:gridCol w:w="914"/>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1710</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2110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4220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6330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10550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11000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3730</w:t>
            </w:r>
          </w:p>
        </w:tc>
      </w:tr>
    </w:tbl>
    <w:p>
      <w:pPr>
        <w:rPr>
          <w:rFonts w:ascii="Arial" w:hAnsi="Arial" w:cs="Arial"/>
          <w:lang w:val="en-US" w:eastAsia="zh-CN"/>
        </w:rPr>
      </w:pPr>
      <w:r>
        <w:rPr>
          <w:rFonts w:ascii="Arial" w:hAnsi="Arial" w:cs="Arial"/>
          <w:lang w:val="en-US" w:eastAsia="zh-CN"/>
        </w:rPr>
        <w:t>Based on above table, there is no harmonic mixing issue for CA_n66-n85.</w:t>
      </w:r>
    </w:p>
    <w:p>
      <w:pPr>
        <w:pStyle w:val="6"/>
        <w:spacing w:before="180"/>
        <w:rPr>
          <w:lang w:val="en-US" w:eastAsia="zh-CN"/>
        </w:rPr>
      </w:pPr>
      <w:bookmarkStart w:id="1040" w:name="_Toc19483"/>
      <w:bookmarkStart w:id="1041" w:name="_Toc15912"/>
      <w:r>
        <w:rPr>
          <w:rFonts w:hint="eastAsia"/>
          <w:lang w:val="en-US" w:eastAsia="zh-CN"/>
        </w:rPr>
        <w:t>5.22</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040"/>
      <w:bookmarkEnd w:id="1041"/>
    </w:p>
    <w:p>
      <w:pPr>
        <w:rPr>
          <w:rFonts w:ascii="Arial" w:hAnsi="Arial" w:cs="Arial"/>
          <w:lang w:val="en-US" w:eastAsia="zh-CN"/>
        </w:rPr>
      </w:pPr>
      <w:r>
        <w:rPr>
          <w:rFonts w:ascii="Arial" w:hAnsi="Arial" w:cs="Arial"/>
        </w:rPr>
        <w:t xml:space="preserve">For CA_n66-n85,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similar to those from CA_n66-n71.</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5.22</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shd w:val="clear" w:color="auto" w:fill="auto"/>
            <w:vAlign w:val="center"/>
          </w:tcPr>
          <w:p>
            <w:pPr>
              <w:pStyle w:val="104"/>
              <w:spacing w:line="260" w:lineRule="auto"/>
              <w:rPr>
                <w:lang w:val="en-US" w:eastAsia="zh-CN"/>
              </w:rPr>
            </w:pPr>
            <w:r>
              <w:rPr>
                <w:lang w:val="en-US"/>
              </w:rPr>
              <w:t>CA_n66-n85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5.22</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2952" w:type="dxa"/>
          </w:tcPr>
          <w:p>
            <w:pPr>
              <w:pStyle w:val="104"/>
              <w:rPr>
                <w:lang w:eastAsia="zh-CN"/>
              </w:rPr>
            </w:pPr>
            <w:r>
              <w:rPr>
                <w:lang w:eastAsia="zh-CN"/>
              </w:rPr>
              <w:t>-</w:t>
            </w:r>
          </w:p>
        </w:tc>
        <w:tc>
          <w:tcPr>
            <w:tcW w:w="2952" w:type="dxa"/>
          </w:tcPr>
          <w:p>
            <w:pPr>
              <w:pStyle w:val="104"/>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1042" w:name="_Toc24697"/>
      <w:bookmarkStart w:id="1043" w:name="_Toc17085"/>
      <w:r>
        <w:rPr>
          <w:rFonts w:hint="eastAsia"/>
          <w:lang w:eastAsia="zh-CN"/>
        </w:rPr>
        <w:t>5.22</w:t>
      </w:r>
      <w:r>
        <w:t>.1.</w:t>
      </w:r>
      <w:r>
        <w:rPr>
          <w:rFonts w:eastAsia="Malgun Gothic"/>
          <w:lang w:eastAsia="ko-KR"/>
        </w:rPr>
        <w:t>5</w:t>
      </w:r>
      <w:r>
        <w:rPr>
          <w:rFonts w:ascii="Calibri" w:hAnsi="Calibri"/>
          <w:sz w:val="22"/>
          <w:szCs w:val="22"/>
          <w:lang w:eastAsia="sv-SE"/>
        </w:rPr>
        <w:tab/>
      </w:r>
      <w:r>
        <w:rPr>
          <w:lang w:eastAsia="zh-CN"/>
        </w:rPr>
        <w:t>REFSENs requirements</w:t>
      </w:r>
      <w:bookmarkEnd w:id="1042"/>
      <w:bookmarkEnd w:id="1043"/>
    </w:p>
    <w:p>
      <w:r>
        <w:rPr>
          <w:rFonts w:ascii="Arial" w:hAnsi="Arial" w:cs="Arial"/>
        </w:rPr>
        <w:t>Based on the co-existence studies there is 3rd uplink harmonic from band n85 UL into band n66 DL. MSD value proposed based on similar conditions in CA_n12A-n66A as there is UL spectrum overlap (n12 UL: 699MHz - 716MHz ; n85 UL: 698MHz – 716MHz).</w:t>
      </w:r>
    </w:p>
    <w:p>
      <w:pPr>
        <w:pStyle w:val="29"/>
        <w:keepNext/>
        <w:jc w:val="center"/>
        <w:rPr>
          <w:rFonts w:ascii="Arial" w:hAnsi="Arial" w:eastAsia="Times New Roman" w:cs="Arial"/>
          <w:lang w:val="en-US" w:eastAsia="en-GB"/>
        </w:rPr>
      </w:pPr>
      <w:r>
        <w:rPr>
          <w:rFonts w:ascii="Arial" w:hAnsi="Arial" w:eastAsia="Times New Roman" w:cs="Arial"/>
          <w:lang w:val="en-US" w:eastAsia="en-GB"/>
        </w:rPr>
        <w:t xml:space="preserve">Table </w:t>
      </w:r>
      <w:r>
        <w:rPr>
          <w:rFonts w:hint="eastAsia" w:ascii="Arial" w:hAnsi="Arial" w:cs="Arial"/>
          <w:lang w:val="en-US" w:eastAsia="zh-CN"/>
        </w:rPr>
        <w:t>5.22</w:t>
      </w:r>
      <w:r>
        <w:rPr>
          <w:rFonts w:ascii="Arial" w:hAnsi="Arial" w:eastAsia="Times New Roman" w:cs="Arial"/>
          <w:lang w:val="en-US" w:eastAsia="en-GB"/>
        </w:rPr>
        <w:t>.1.5-1:</w:t>
      </w:r>
      <w:r>
        <w:t xml:space="preserve"> </w:t>
      </w:r>
      <w:r>
        <w:rPr>
          <w:rFonts w:ascii="Arial" w:hAnsi="Arial" w:eastAsia="Times New Roman" w:cs="Arial"/>
          <w:lang w:val="en-US" w:eastAsia="en-GB"/>
        </w:rPr>
        <w:t>Reference sensitivity exceptions and uplink/downlink configurations due to UL harmonic from a PC3 aggressor NR UL band for NR DL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3"/>
        <w:gridCol w:w="857"/>
        <w:gridCol w:w="1046"/>
        <w:gridCol w:w="1718"/>
        <w:gridCol w:w="857"/>
        <w:gridCol w:w="721"/>
        <w:gridCol w:w="1440"/>
        <w:gridCol w:w="1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0" w:type="auto"/>
            <w:gridSpan w:val="9"/>
            <w:vAlign w:val="center"/>
          </w:tcPr>
          <w:p>
            <w:pPr>
              <w:pStyle w:val="117"/>
              <w:rPr>
                <w:rFonts w:cs="Arial"/>
                <w:lang w:eastAsia="ja-JP"/>
              </w:rPr>
            </w:pPr>
            <w:r>
              <w:rPr>
                <w:rFonts w:cs="Arial"/>
                <w:lang w:eastAsia="ja-JP"/>
              </w:rPr>
              <w:t xml:space="preserve">NOTE </w:t>
            </w:r>
            <w:r>
              <w:rPr>
                <w:rFonts w:cs="Arial"/>
                <w:lang w:eastAsia="fr-FR"/>
              </w:rPr>
              <w:t>3:</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41" o:spt="75" type="#_x0000_t75" style="height:11.7pt;width:77.85pt;" o:ole="t" filled="f" o:preferrelative="t" stroked="f" coordsize="21600,21600">
                  <v:path/>
                  <v:fill on="f" focussize="0,0"/>
                  <v:stroke on="f" joinstyle="miter"/>
                  <v:imagedata r:id="rId37" o:title=""/>
                  <o:lock v:ext="edit" aspectratio="t"/>
                  <w10:wrap type="none"/>
                  <w10:anchorlock/>
                </v:shape>
                <o:OLEObject Type="Embed" ProgID="Equation.DSMT4" ShapeID="_x0000_i1041" DrawAspect="Content" ObjectID="_1468075741" r:id="rId36">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42" o:spt="75" type="#_x0000_t75" style="height:11.7pt;width:204.3pt;" o:ole="t" filled="f" o:preferrelative="t" stroked="f" coordsize="21600,21600">
                  <v:path/>
                  <v:fill on="f" focussize="0,0"/>
                  <v:stroke on="f" joinstyle="miter"/>
                  <v:imagedata r:id="rId14" o:title=""/>
                  <o:lock v:ext="edit" aspectratio="t"/>
                  <w10:wrap type="none"/>
                  <w10:anchorlock/>
                </v:shape>
                <o:OLEObject Type="Embed" ProgID="Equation.DSMT4" ShapeID="_x0000_i1042" DrawAspect="Content" ObjectID="_1468075742" r:id="rId38">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spacing w:after="0"/>
              <w:jc w:val="center"/>
              <w:rPr>
                <w:rFonts w:ascii="Arial" w:hAnsi="Arial" w:cs="Arial"/>
                <w:bCs/>
                <w:sz w:val="18"/>
                <w:szCs w:val="18"/>
                <w:lang w:eastAsia="zh-CN"/>
              </w:rPr>
            </w:pPr>
          </w:p>
        </w:tc>
      </w:tr>
    </w:tbl>
    <w:p/>
    <w:p>
      <w:pPr>
        <w:pStyle w:val="6"/>
        <w:spacing w:before="180"/>
      </w:pPr>
      <w:bookmarkStart w:id="1044" w:name="_Toc18301"/>
      <w:bookmarkStart w:id="1045" w:name="_Toc32040"/>
      <w:r>
        <w:rPr>
          <w:rFonts w:hint="eastAsia"/>
          <w:lang w:eastAsia="zh-CN"/>
        </w:rPr>
        <w:t>5.22</w:t>
      </w:r>
      <w:r>
        <w:t>.1.6</w:t>
      </w:r>
      <w:r>
        <w:tab/>
      </w:r>
      <w:r>
        <w:t>OOB blocking exception requirements</w:t>
      </w:r>
      <w:bookmarkEnd w:id="1044"/>
      <w:bookmarkEnd w:id="1045"/>
    </w:p>
    <w:p>
      <w:pPr>
        <w:rPr>
          <w:rFonts w:ascii="Arial" w:hAnsi="Arial" w:cs="Arial"/>
        </w:rPr>
      </w:pPr>
      <w:bookmarkStart w:id="1046" w:name="_Hlk117582367"/>
      <w:r>
        <w:rPr>
          <w:rFonts w:ascii="Arial" w:hAnsi="Arial" w:cs="Arial"/>
        </w:rPr>
        <w:t>No exception needed</w:t>
      </w:r>
    </w:p>
    <w:bookmarkEnd w:id="1046"/>
    <w:p>
      <w:pPr>
        <w:pStyle w:val="5"/>
        <w:tabs>
          <w:tab w:val="left" w:pos="0"/>
          <w:tab w:val="left" w:pos="420"/>
        </w:tabs>
        <w:rPr>
          <w:lang w:eastAsia="zh-CN"/>
        </w:rPr>
      </w:pPr>
      <w:bookmarkStart w:id="1047" w:name="_Toc17012"/>
      <w:bookmarkStart w:id="1048" w:name="_Toc10201"/>
      <w:r>
        <w:rPr>
          <w:rFonts w:hint="eastAsia"/>
          <w:lang w:val="en-US" w:eastAsia="zh-CN"/>
        </w:rPr>
        <w:t>5.22</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1047"/>
      <w:bookmarkEnd w:id="1048"/>
    </w:p>
    <w:p>
      <w:pPr>
        <w:pStyle w:val="6"/>
        <w:spacing w:before="180"/>
        <w:rPr>
          <w:rFonts w:cs="Arial"/>
          <w:lang w:val="en-US" w:eastAsia="zh-CN"/>
        </w:rPr>
      </w:pPr>
      <w:bookmarkStart w:id="1049" w:name="_Toc17054"/>
      <w:bookmarkStart w:id="1050" w:name="_Toc22842"/>
      <w:r>
        <w:rPr>
          <w:rFonts w:hint="eastAsia" w:cs="Arial"/>
          <w:lang w:val="en-US" w:eastAsia="zh-CN"/>
        </w:rPr>
        <w:t>5.22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1049"/>
      <w:bookmarkEnd w:id="1050"/>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5.22</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3"/>
              <w:rPr>
                <w:rFonts w:cs="Arial"/>
                <w:lang w:eastAsia="en-US"/>
              </w:rPr>
            </w:pPr>
            <w:r>
              <w:rPr>
                <w:rFonts w:cs="Arial"/>
              </w:rPr>
              <w:t>Uplink CA Configuration</w:t>
            </w:r>
          </w:p>
        </w:tc>
        <w:tc>
          <w:tcPr>
            <w:tcW w:w="2621"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Class 3 (dBm)</w:t>
            </w:r>
          </w:p>
        </w:tc>
        <w:tc>
          <w:tcPr>
            <w:tcW w:w="2929"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CA_n66A-n85A</w:t>
            </w:r>
          </w:p>
        </w:tc>
        <w:tc>
          <w:tcPr>
            <w:tcW w:w="2621"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pStyle w:val="104"/>
              <w:rPr>
                <w:rFonts w:cs="Arial"/>
                <w:lang w:eastAsia="en-US"/>
              </w:rPr>
            </w:pPr>
            <w:r>
              <w:rPr>
                <w:rFonts w:cs="Arial"/>
              </w:rPr>
              <w:t>+</w:t>
            </w:r>
            <w:r>
              <w:rPr>
                <w:rFonts w:cs="Arial"/>
                <w:lang w:val="en-US" w:eastAsia="zh-CN"/>
              </w:rPr>
              <w:t>2</w:t>
            </w:r>
            <w:r>
              <w:rPr>
                <w:rFonts w:cs="Arial"/>
              </w:rPr>
              <w:t>/-</w:t>
            </w:r>
            <w:r>
              <w:rPr>
                <w:rFonts w:cs="Arial"/>
                <w:lang w:val="en-US" w:eastAsia="zh-CN"/>
              </w:rPr>
              <w:t>3</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1051" w:name="_Toc30427"/>
      <w:bookmarkStart w:id="1052" w:name="_Toc26547"/>
      <w:r>
        <w:rPr>
          <w:rFonts w:hint="eastAsia"/>
          <w:lang w:val="en-US" w:eastAsia="zh-CN"/>
        </w:rPr>
        <w:t>5.22</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051"/>
      <w:bookmarkEnd w:id="1052"/>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5.22</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n66-n85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5.22</w:t>
      </w:r>
      <w:r>
        <w:rPr>
          <w:rFonts w:ascii="Arial" w:hAnsi="Arial" w:cs="Arial"/>
          <w:b/>
          <w:lang w:eastAsia="zh-CN"/>
        </w:rPr>
        <w:t>.2.2-1: IMD analysis</w:t>
      </w:r>
    </w:p>
    <w:tbl>
      <w:tblPr>
        <w:tblStyle w:val="89"/>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1710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1780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716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2110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2200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746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1082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994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2408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2496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2704</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2862</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384</w:t>
            </w:r>
          </w:p>
        </w:tc>
        <w:tc>
          <w:tcPr>
            <w:tcW w:w="895"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278</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4118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4276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3106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3212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4414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4642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314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438</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–2*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–2*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+2*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+2*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1988</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2164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4816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4992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5828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6056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3804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3928</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|fx_low – 4*fy_high|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|fx_high – 4*fy_low|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4*fx_high|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4*fx_low|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1154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1012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6422</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6124</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- 3*fy_high|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- 3*fy_low|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- 3*fx_high|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-3*fx_low|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1272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1466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3944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3698</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|fx_low + 4*fy_low|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|fx_high + 4*fy_high|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+ 4*fx_low|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+ 4*fx_high|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4502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4644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7538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7836</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+ 3*fy_low|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+ 3*fy_high|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+ 3*fx_low|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+ 3*fx_high|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5514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5708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6526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6772</w:t>
            </w:r>
          </w:p>
        </w:tc>
      </w:tr>
    </w:tbl>
    <w:p>
      <w:r>
        <w:t xml:space="preserve">Based on the table 6.x.2.2-1, the 4th order IMD product of </w:t>
      </w:r>
      <w:r>
        <w:rPr>
          <w:lang w:eastAsia="zh-CN"/>
        </w:rPr>
        <w:t>CA_n66-n85 falls inside the RX of n66</w:t>
      </w:r>
      <w:r>
        <w:t xml:space="preserve">. </w:t>
      </w:r>
    </w:p>
    <w:p>
      <w:r>
        <w:rPr>
          <w:lang w:val="en-US"/>
        </w:rPr>
        <w:t xml:space="preserve">There are no IMD products </w:t>
      </w:r>
      <w:r>
        <w:t>produced in Rx of band n85</w:t>
      </w:r>
    </w:p>
    <w:p>
      <w:pPr>
        <w:rPr>
          <w:rFonts w:eastAsia="MS Mincho"/>
          <w:lang w:eastAsia="ja-JP"/>
        </w:rPr>
      </w:pPr>
      <w:r>
        <w:t xml:space="preserve">Table </w:t>
      </w:r>
      <w:r>
        <w:rPr>
          <w:rFonts w:hint="eastAsia"/>
          <w:lang w:val="en-US" w:eastAsia="zh-CN"/>
        </w:rPr>
        <w:t>5.22</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5.22</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0" w:type="auto"/>
        <w:jc w:val="center"/>
        <w:tblLayout w:type="fixed"/>
        <w:tblCellMar>
          <w:top w:w="0" w:type="dxa"/>
          <w:left w:w="108" w:type="dxa"/>
          <w:bottom w:w="0" w:type="dxa"/>
          <w:right w:w="108" w:type="dxa"/>
        </w:tblCellMar>
      </w:tblPr>
      <w:tblGrid>
        <w:gridCol w:w="1413"/>
        <w:gridCol w:w="2693"/>
        <w:gridCol w:w="851"/>
        <w:gridCol w:w="425"/>
        <w:gridCol w:w="698"/>
        <w:gridCol w:w="11"/>
        <w:gridCol w:w="992"/>
        <w:gridCol w:w="64"/>
        <w:gridCol w:w="928"/>
        <w:gridCol w:w="1134"/>
      </w:tblGrid>
      <w:tr>
        <w:tblPrEx>
          <w:tblCellMar>
            <w:top w:w="0" w:type="dxa"/>
            <w:left w:w="108" w:type="dxa"/>
            <w:bottom w:w="0" w:type="dxa"/>
            <w:right w:w="108" w:type="dxa"/>
          </w:tblCellMar>
        </w:tblPrEx>
        <w:trPr>
          <w:trHeight w:val="270" w:hRule="atLeast"/>
          <w:jc w:val="center"/>
        </w:trPr>
        <w:tc>
          <w:tcPr>
            <w:tcW w:w="1413"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96" w:type="dxa"/>
            <w:gridSpan w:val="9"/>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1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693"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Protected band</w:t>
            </w:r>
          </w:p>
        </w:tc>
        <w:tc>
          <w:tcPr>
            <w:tcW w:w="1974"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Frequency range (MHz)</w:t>
            </w:r>
          </w:p>
        </w:tc>
        <w:tc>
          <w:tcPr>
            <w:tcW w:w="1067" w:type="dxa"/>
            <w:gridSpan w:val="3"/>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MBW (MHz)</w:t>
            </w:r>
          </w:p>
        </w:tc>
        <w:tc>
          <w:tcPr>
            <w:tcW w:w="1134"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bottom w:val="nil"/>
            </w:tcBorders>
            <w:shd w:val="clear" w:color="auto" w:fill="auto"/>
          </w:tcPr>
          <w:p>
            <w:pPr>
              <w:pStyle w:val="104"/>
              <w:rPr>
                <w:rFonts w:eastAsia="宋体"/>
              </w:rPr>
            </w:pPr>
            <w:r>
              <w:rPr>
                <w:rFonts w:eastAsia="Malgun Gothic" w:cs="Arial"/>
                <w:lang w:val="en-US" w:eastAsia="zh-CN"/>
              </w:rPr>
              <w:t>CA</w:t>
            </w:r>
            <w:r>
              <w:rPr>
                <w:rFonts w:cs="Arial"/>
              </w:rPr>
              <w:t>_</w:t>
            </w:r>
            <w:r>
              <w:rPr>
                <w:rFonts w:hint="eastAsia" w:cs="Arial"/>
                <w:lang w:val="en-US" w:eastAsia="zh-CN"/>
              </w:rPr>
              <w:t>n</w:t>
            </w:r>
            <w:r>
              <w:rPr>
                <w:rFonts w:cs="Arial"/>
                <w:lang w:val="en-US" w:eastAsia="zh-CN"/>
              </w:rPr>
              <w:t>66</w:t>
            </w:r>
            <w:r>
              <w:rPr>
                <w:rFonts w:cs="Arial"/>
              </w:rPr>
              <w:t>-</w:t>
            </w:r>
            <w:r>
              <w:rPr>
                <w:rFonts w:cs="Arial"/>
                <w:lang w:val="en-US" w:eastAsia="zh-CN"/>
              </w:rPr>
              <w:t>n85</w:t>
            </w:r>
          </w:p>
        </w:tc>
        <w:tc>
          <w:tcPr>
            <w:tcW w:w="2693" w:type="dxa"/>
            <w:shd w:val="clear" w:color="auto" w:fill="auto"/>
          </w:tcPr>
          <w:p>
            <w:pPr>
              <w:pStyle w:val="102"/>
              <w:rPr>
                <w:rFonts w:eastAsia="宋体"/>
              </w:rPr>
            </w:pPr>
            <w:r>
              <w:t>E-UTRA Band 5, 12, 13, 14, 17, 26, 27, 30, 43, 53, 74, 85, 103</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rPr>
                <w:lang w:val="en-US" w:eastAsia="zh-CN"/>
              </w:rP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rPr>
                <w:lang w:val="en-US" w:eastAsia="zh-CN"/>
              </w:rPr>
              <w:t>-50</w:t>
            </w:r>
          </w:p>
        </w:tc>
        <w:tc>
          <w:tcPr>
            <w:tcW w:w="992" w:type="dxa"/>
            <w:gridSpan w:val="2"/>
            <w:shd w:val="clear" w:color="auto" w:fill="auto"/>
          </w:tcPr>
          <w:p>
            <w:pPr>
              <w:pStyle w:val="104"/>
              <w:rPr>
                <w:rFonts w:eastAsia="宋体"/>
                <w:lang w:val="en-US" w:eastAsia="zh-CN"/>
              </w:rPr>
            </w:pPr>
            <w:r>
              <w:rPr>
                <w:lang w:val="en-US" w:eastAsia="zh-CN"/>
              </w:rPr>
              <w:t>1</w:t>
            </w:r>
          </w:p>
        </w:tc>
        <w:tc>
          <w:tcPr>
            <w:tcW w:w="1134" w:type="dxa"/>
            <w:shd w:val="clear" w:color="auto" w:fill="auto"/>
          </w:tcPr>
          <w:p>
            <w:pPr>
              <w:pStyle w:val="10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nil"/>
            </w:tcBorders>
            <w:shd w:val="clear" w:color="auto" w:fill="auto"/>
          </w:tcPr>
          <w:p>
            <w:pPr>
              <w:pStyle w:val="104"/>
              <w:rPr>
                <w:rFonts w:eastAsia="宋体"/>
              </w:rPr>
            </w:pPr>
          </w:p>
        </w:tc>
        <w:tc>
          <w:tcPr>
            <w:tcW w:w="2693" w:type="dxa"/>
            <w:shd w:val="clear" w:color="auto" w:fill="auto"/>
          </w:tcPr>
          <w:p>
            <w:pPr>
              <w:pStyle w:val="102"/>
              <w:rPr>
                <w:lang w:val="sv-FI"/>
              </w:rPr>
            </w:pPr>
            <w:r>
              <w:rPr>
                <w:lang w:val="sv-FI"/>
              </w:rPr>
              <w:t>E-UTRA Band 2,</w:t>
            </w:r>
            <w:r>
              <w:t xml:space="preserve"> 4,</w:t>
            </w:r>
            <w:r>
              <w:rPr>
                <w:lang w:val="sv-FI"/>
              </w:rPr>
              <w:t xml:space="preserve"> 25, 41, 42, 48, </w:t>
            </w:r>
            <w:r>
              <w:t xml:space="preserve">50, 51, 66, </w:t>
            </w:r>
            <w:r>
              <w:rPr>
                <w:lang w:val="sv-FI"/>
              </w:rPr>
              <w:t>70</w:t>
            </w:r>
          </w:p>
          <w:p>
            <w:pPr>
              <w:pStyle w:val="102"/>
              <w:rPr>
                <w:rFonts w:eastAsia="宋体"/>
              </w:rPr>
            </w:pPr>
            <w:r>
              <w:rPr>
                <w:lang w:val="sv-FI"/>
              </w:rPr>
              <w:t>NR Band n77</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rPr>
                <w:lang w:val="en-US" w:eastAsia="zh-CN"/>
              </w:rP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rPr>
                <w:lang w:val="en-US" w:eastAsia="zh-CN"/>
              </w:rPr>
              <w:t>-50</w:t>
            </w:r>
          </w:p>
        </w:tc>
        <w:tc>
          <w:tcPr>
            <w:tcW w:w="992" w:type="dxa"/>
            <w:gridSpan w:val="2"/>
            <w:shd w:val="clear" w:color="auto" w:fill="auto"/>
          </w:tcPr>
          <w:p>
            <w:pPr>
              <w:pStyle w:val="104"/>
              <w:rPr>
                <w:rFonts w:eastAsia="宋体"/>
                <w:lang w:val="en-US" w:eastAsia="zh-CN"/>
              </w:rPr>
            </w:pPr>
            <w:r>
              <w:rPr>
                <w:lang w:val="en-US" w:eastAsia="zh-CN"/>
              </w:rPr>
              <w:t>1</w:t>
            </w:r>
          </w:p>
        </w:tc>
        <w:tc>
          <w:tcPr>
            <w:tcW w:w="1134" w:type="dxa"/>
            <w:shd w:val="clear" w:color="auto" w:fill="auto"/>
          </w:tcPr>
          <w:p>
            <w:pPr>
              <w:pStyle w:val="104"/>
              <w:rPr>
                <w:rFonts w:eastAsia="宋体"/>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nil"/>
            </w:tcBorders>
            <w:shd w:val="clear" w:color="auto" w:fill="auto"/>
          </w:tcPr>
          <w:p>
            <w:pPr>
              <w:pStyle w:val="104"/>
              <w:rPr>
                <w:rFonts w:eastAsia="宋体"/>
              </w:rPr>
            </w:pPr>
          </w:p>
        </w:tc>
        <w:tc>
          <w:tcPr>
            <w:tcW w:w="2693" w:type="dxa"/>
            <w:shd w:val="clear" w:color="auto" w:fill="auto"/>
          </w:tcPr>
          <w:p>
            <w:pPr>
              <w:pStyle w:val="102"/>
              <w:rPr>
                <w:rFonts w:eastAsia="宋体"/>
              </w:rPr>
            </w:pPr>
            <w:r>
              <w:t>E-UTRA Band 29</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rPr>
                <w:lang w:val="en-US" w:eastAsia="zh-CN"/>
              </w:rP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rPr>
                <w:lang w:val="en-US" w:eastAsia="zh-CN"/>
              </w:rPr>
              <w:t>-38</w:t>
            </w:r>
          </w:p>
        </w:tc>
        <w:tc>
          <w:tcPr>
            <w:tcW w:w="992" w:type="dxa"/>
            <w:gridSpan w:val="2"/>
            <w:shd w:val="clear" w:color="auto" w:fill="auto"/>
          </w:tcPr>
          <w:p>
            <w:pPr>
              <w:pStyle w:val="104"/>
              <w:rPr>
                <w:rFonts w:eastAsia="宋体"/>
                <w:lang w:val="en-US" w:eastAsia="zh-CN"/>
              </w:rPr>
            </w:pPr>
            <w:r>
              <w:rPr>
                <w:lang w:val="en-US" w:eastAsia="zh-CN"/>
              </w:rPr>
              <w:t>1</w:t>
            </w:r>
          </w:p>
        </w:tc>
        <w:tc>
          <w:tcPr>
            <w:tcW w:w="1134" w:type="dxa"/>
            <w:shd w:val="clear" w:color="auto" w:fill="auto"/>
          </w:tcPr>
          <w:p>
            <w:pPr>
              <w:pStyle w:val="104"/>
              <w:rPr>
                <w:rFonts w:eastAsia="宋体"/>
                <w:lang w:val="en-US" w:eastAsia="zh-CN"/>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single" w:color="auto" w:sz="4" w:space="0"/>
            </w:tcBorders>
            <w:shd w:val="clear" w:color="auto" w:fill="auto"/>
          </w:tcPr>
          <w:p>
            <w:pPr>
              <w:pStyle w:val="104"/>
              <w:rPr>
                <w:rFonts w:eastAsia="宋体"/>
              </w:rPr>
            </w:pPr>
          </w:p>
        </w:tc>
        <w:tc>
          <w:tcPr>
            <w:tcW w:w="2693" w:type="dxa"/>
            <w:shd w:val="clear" w:color="auto" w:fill="auto"/>
          </w:tcPr>
          <w:p>
            <w:pPr>
              <w:pStyle w:val="102"/>
              <w:rPr>
                <w:rFonts w:eastAsia="宋体"/>
              </w:rPr>
            </w:pPr>
            <w:r>
              <w:t>E-UTRA Band 71</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rPr>
                <w:lang w:val="en-US" w:eastAsia="zh-CN"/>
              </w:rP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rPr>
                <w:lang w:val="en-US" w:eastAsia="zh-CN"/>
              </w:rPr>
              <w:t>-50</w:t>
            </w:r>
          </w:p>
        </w:tc>
        <w:tc>
          <w:tcPr>
            <w:tcW w:w="992" w:type="dxa"/>
            <w:gridSpan w:val="2"/>
            <w:shd w:val="clear" w:color="auto" w:fill="auto"/>
          </w:tcPr>
          <w:p>
            <w:pPr>
              <w:pStyle w:val="104"/>
              <w:rPr>
                <w:rFonts w:eastAsia="宋体"/>
                <w:lang w:val="en-US" w:eastAsia="zh-CN"/>
              </w:rPr>
            </w:pPr>
            <w:r>
              <w:rPr>
                <w:lang w:val="en-US" w:eastAsia="zh-CN"/>
              </w:rPr>
              <w:t>1</w:t>
            </w:r>
          </w:p>
        </w:tc>
        <w:tc>
          <w:tcPr>
            <w:tcW w:w="1134" w:type="dxa"/>
            <w:shd w:val="clear" w:color="auto" w:fill="auto"/>
          </w:tcPr>
          <w:p>
            <w:pPr>
              <w:pStyle w:val="104"/>
              <w:rPr>
                <w:rFonts w:eastAsia="宋体"/>
                <w:lang w:val="en-US" w:eastAsia="zh-CN"/>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09" w:type="dxa"/>
            <w:gridSpan w:val="10"/>
            <w:tcBorders>
              <w:top w:val="nil"/>
              <w:bottom w:val="single" w:color="auto" w:sz="4" w:space="0"/>
            </w:tcBorders>
            <w:shd w:val="clear" w:color="auto" w:fill="auto"/>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szCs w:val="16"/>
                <w:lang w:eastAsia="ja-JP"/>
              </w:rPr>
            </w:pPr>
          </w:p>
        </w:tc>
      </w:tr>
    </w:tbl>
    <w:p>
      <w:pPr>
        <w:rPr>
          <w:rFonts w:ascii="Arial" w:hAnsi="Arial" w:cs="Arial"/>
        </w:rPr>
      </w:pPr>
    </w:p>
    <w:p>
      <w:pPr>
        <w:pStyle w:val="6"/>
        <w:tabs>
          <w:tab w:val="left" w:pos="0"/>
          <w:tab w:val="left" w:pos="420"/>
          <w:tab w:val="left" w:pos="864"/>
        </w:tabs>
        <w:ind w:left="0" w:firstLine="0"/>
        <w:rPr>
          <w:lang w:val="en-US" w:eastAsia="zh-CN"/>
        </w:rPr>
      </w:pPr>
      <w:bookmarkStart w:id="1053" w:name="_Toc19788"/>
      <w:bookmarkStart w:id="1054" w:name="_Toc1651"/>
      <w:r>
        <w:rPr>
          <w:rFonts w:hint="eastAsia"/>
          <w:lang w:val="en-US" w:eastAsia="zh-CN"/>
        </w:rPr>
        <w:t>5.22</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1053"/>
      <w:bookmarkEnd w:id="1054"/>
    </w:p>
    <w:p>
      <w:r>
        <w:rPr>
          <w:lang w:val="en-US" w:eastAsia="zh-CN"/>
        </w:rPr>
        <w:t xml:space="preserve">As seen in the </w:t>
      </w:r>
      <w:r>
        <w:rPr>
          <w:rFonts w:hint="eastAsia"/>
          <w:lang w:val="en-US" w:eastAsia="zh-CN"/>
        </w:rPr>
        <w:t>coexistence</w:t>
      </w:r>
      <w:r>
        <w:rPr>
          <w:lang w:val="en-US"/>
        </w:rPr>
        <w:t xml:space="preserve"> study 4</w:t>
      </w:r>
      <w:r>
        <w:rPr>
          <w:vertAlign w:val="superscript"/>
          <w:lang w:val="en-US"/>
        </w:rPr>
        <w:t>th</w:t>
      </w:r>
      <w:r>
        <w:rPr>
          <w:lang w:val="en-US"/>
        </w:rPr>
        <w:t xml:space="preserve"> IMD product might fall in own Rx band </w:t>
      </w:r>
      <w:r>
        <w:rPr>
          <w:lang w:val="en-US" w:eastAsia="zh-CN"/>
        </w:rPr>
        <w:t xml:space="preserve">why MSD is needed for 2 band UL. Values from </w:t>
      </w:r>
      <w:r>
        <w:t>CA_n66</w:t>
      </w:r>
      <w:r>
        <w:rPr>
          <w:lang w:eastAsia="zh-TW"/>
        </w:rPr>
        <w:t>A</w:t>
      </w:r>
      <w:r>
        <w:t>-n71A is reused due to similar frequency range.</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5.22.2.</w:t>
      </w:r>
      <w:r>
        <w:rPr>
          <w:rFonts w:ascii="Arial" w:hAnsi="Arial" w:cs="Arial"/>
          <w:b/>
          <w:bCs/>
          <w:lang w:val="en-US" w:eastAsia="zh-CN"/>
        </w:rPr>
        <w:t>3</w:t>
      </w:r>
      <w:r>
        <w:rPr>
          <w:rFonts w:hint="eastAsia" w:ascii="Arial" w:hAnsi="Arial" w:cs="Arial"/>
          <w:b/>
          <w:bCs/>
          <w:lang w:val="en-US" w:eastAsia="zh-CN"/>
        </w:rPr>
        <w:t>-1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03"/>
              <w:rPr>
                <w:lang w:val="en-US" w:eastAsia="zh-CN"/>
              </w:rPr>
            </w:pPr>
            <w:r>
              <w:rPr>
                <w:rFonts w:hint="eastAsia"/>
                <w:lang w:val="en-US" w:eastAsia="zh-CN"/>
              </w:rPr>
              <w:t>CA</w:t>
            </w:r>
          </w:p>
          <w:p>
            <w:pPr>
              <w:pStyle w:val="103"/>
            </w:pPr>
            <w: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03"/>
            </w:pPr>
            <w:r>
              <w:rPr>
                <w:rFonts w:hint="eastAsia"/>
                <w:lang w:eastAsia="zh-CN"/>
              </w:rPr>
              <w:t>Operating</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106" w:type="dxa"/>
            <w:vMerge w:val="restart"/>
            <w:tcBorders>
              <w:left w:val="single" w:color="auto" w:sz="4" w:space="0"/>
              <w:right w:val="single" w:color="auto" w:sz="4" w:space="0"/>
            </w:tcBorders>
            <w:shd w:val="clear" w:color="auto" w:fill="auto"/>
          </w:tcPr>
          <w:p>
            <w:pPr>
              <w:pStyle w:val="104"/>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p>
            <w:pPr>
              <w:pStyle w:val="104"/>
              <w:rPr>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104"/>
              <w:rPr>
                <w:szCs w:val="18"/>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104"/>
            </w:pPr>
            <w:r>
              <w:t>1770</w:t>
            </w:r>
          </w:p>
        </w:tc>
        <w:tc>
          <w:tcPr>
            <w:tcW w:w="960" w:type="dxa"/>
            <w:tcBorders>
              <w:top w:val="single" w:color="auto" w:sz="4" w:space="0"/>
              <w:left w:val="single" w:color="auto" w:sz="4" w:space="0"/>
              <w:bottom w:val="single" w:color="auto" w:sz="4" w:space="0"/>
              <w:right w:val="single" w:color="auto" w:sz="4" w:space="0"/>
            </w:tcBorders>
          </w:tcPr>
          <w:p>
            <w:pPr>
              <w:pStyle w:val="104"/>
            </w:pPr>
            <w:r>
              <w:t>5</w:t>
            </w:r>
          </w:p>
        </w:tc>
        <w:tc>
          <w:tcPr>
            <w:tcW w:w="960" w:type="dxa"/>
            <w:tcBorders>
              <w:top w:val="single" w:color="auto" w:sz="4" w:space="0"/>
              <w:left w:val="single" w:color="auto" w:sz="4" w:space="0"/>
              <w:bottom w:val="single" w:color="auto" w:sz="4" w:space="0"/>
              <w:right w:val="single" w:color="auto" w:sz="4" w:space="0"/>
            </w:tcBorders>
          </w:tcPr>
          <w:p>
            <w:pPr>
              <w:pStyle w:val="104"/>
            </w:pPr>
            <w:r>
              <w:t>25</w:t>
            </w:r>
          </w:p>
        </w:tc>
        <w:tc>
          <w:tcPr>
            <w:tcW w:w="960" w:type="dxa"/>
            <w:tcBorders>
              <w:top w:val="single" w:color="auto" w:sz="4" w:space="0"/>
              <w:left w:val="single" w:color="auto" w:sz="4" w:space="0"/>
              <w:bottom w:val="single" w:color="auto" w:sz="4" w:space="0"/>
              <w:right w:val="single" w:color="auto" w:sz="4" w:space="0"/>
            </w:tcBorders>
          </w:tcPr>
          <w:p>
            <w:pPr>
              <w:pStyle w:val="104"/>
            </w:pPr>
            <w:r>
              <w:t>2138</w:t>
            </w:r>
          </w:p>
        </w:tc>
        <w:tc>
          <w:tcPr>
            <w:tcW w:w="911" w:type="dxa"/>
            <w:tcBorders>
              <w:top w:val="single" w:color="auto" w:sz="4" w:space="0"/>
              <w:left w:val="single" w:color="auto" w:sz="4" w:space="0"/>
              <w:bottom w:val="single" w:color="auto" w:sz="4" w:space="0"/>
              <w:right w:val="single" w:color="auto" w:sz="4" w:space="0"/>
            </w:tcBorders>
          </w:tcPr>
          <w:p>
            <w:pPr>
              <w:pStyle w:val="104"/>
            </w:pPr>
            <w:r>
              <w:t>5</w:t>
            </w:r>
          </w:p>
        </w:tc>
        <w:tc>
          <w:tcPr>
            <w:tcW w:w="830" w:type="dxa"/>
            <w:tcBorders>
              <w:top w:val="single" w:color="auto" w:sz="4" w:space="0"/>
              <w:left w:val="single" w:color="auto" w:sz="4" w:space="0"/>
              <w:bottom w:val="single" w:color="auto" w:sz="4" w:space="0"/>
              <w:right w:val="single" w:color="auto" w:sz="4" w:space="0"/>
            </w:tcBorders>
          </w:tcPr>
          <w:p>
            <w:pPr>
              <w:pStyle w:val="104"/>
            </w:pPr>
            <w:r>
              <w:t>FDD</w:t>
            </w:r>
          </w:p>
        </w:tc>
        <w:tc>
          <w:tcPr>
            <w:tcW w:w="1095" w:type="dxa"/>
            <w:tcBorders>
              <w:top w:val="single" w:color="auto" w:sz="4" w:space="0"/>
              <w:left w:val="single" w:color="auto" w:sz="4" w:space="0"/>
              <w:bottom w:val="single" w:color="auto" w:sz="4" w:space="0"/>
              <w:right w:val="single" w:color="auto" w:sz="4" w:space="0"/>
            </w:tcBorders>
          </w:tcPr>
          <w:p>
            <w:pPr>
              <w:pStyle w:val="104"/>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left w:val="single" w:color="auto" w:sz="4" w:space="0"/>
              <w:right w:val="single" w:color="auto" w:sz="4" w:space="0"/>
            </w:tcBorders>
            <w:shd w:val="clear" w:color="auto" w:fill="auto"/>
          </w:tcPr>
          <w:p>
            <w:pPr>
              <w:pStyle w:val="104"/>
              <w:rPr>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104"/>
              <w:rPr>
                <w:szCs w:val="18"/>
                <w:lang w:val="en-US" w:eastAsia="zh-CN"/>
              </w:rPr>
            </w:pPr>
            <w:r>
              <w:t>n85</w:t>
            </w:r>
          </w:p>
        </w:tc>
        <w:tc>
          <w:tcPr>
            <w:tcW w:w="960" w:type="dxa"/>
            <w:tcBorders>
              <w:top w:val="single" w:color="auto" w:sz="4" w:space="0"/>
              <w:left w:val="single" w:color="auto" w:sz="4" w:space="0"/>
              <w:bottom w:val="single" w:color="auto" w:sz="4" w:space="0"/>
              <w:right w:val="single" w:color="auto" w:sz="4" w:space="0"/>
            </w:tcBorders>
          </w:tcPr>
          <w:p>
            <w:pPr>
              <w:pStyle w:val="104"/>
            </w:pPr>
            <w:r>
              <w:t>701</w:t>
            </w:r>
          </w:p>
        </w:tc>
        <w:tc>
          <w:tcPr>
            <w:tcW w:w="960" w:type="dxa"/>
            <w:tcBorders>
              <w:top w:val="single" w:color="auto" w:sz="4" w:space="0"/>
              <w:left w:val="single" w:color="auto" w:sz="4" w:space="0"/>
              <w:bottom w:val="single" w:color="auto" w:sz="4" w:space="0"/>
              <w:right w:val="single" w:color="auto" w:sz="4" w:space="0"/>
            </w:tcBorders>
          </w:tcPr>
          <w:p>
            <w:pPr>
              <w:pStyle w:val="104"/>
            </w:pPr>
            <w:r>
              <w:t>5</w:t>
            </w:r>
          </w:p>
        </w:tc>
        <w:tc>
          <w:tcPr>
            <w:tcW w:w="960" w:type="dxa"/>
            <w:tcBorders>
              <w:top w:val="single" w:color="auto" w:sz="4" w:space="0"/>
              <w:left w:val="single" w:color="auto" w:sz="4" w:space="0"/>
              <w:bottom w:val="single" w:color="auto" w:sz="4" w:space="0"/>
              <w:right w:val="single" w:color="auto" w:sz="4" w:space="0"/>
            </w:tcBorders>
          </w:tcPr>
          <w:p>
            <w:pPr>
              <w:pStyle w:val="104"/>
            </w:pPr>
            <w:r>
              <w:t>25</w:t>
            </w:r>
          </w:p>
        </w:tc>
        <w:tc>
          <w:tcPr>
            <w:tcW w:w="960" w:type="dxa"/>
            <w:tcBorders>
              <w:top w:val="single" w:color="auto" w:sz="4" w:space="0"/>
              <w:left w:val="single" w:color="auto" w:sz="4" w:space="0"/>
              <w:bottom w:val="single" w:color="auto" w:sz="4" w:space="0"/>
              <w:right w:val="single" w:color="auto" w:sz="4" w:space="0"/>
            </w:tcBorders>
          </w:tcPr>
          <w:p>
            <w:pPr>
              <w:pStyle w:val="104"/>
            </w:pPr>
            <w:r>
              <w:t>731</w:t>
            </w:r>
          </w:p>
        </w:tc>
        <w:tc>
          <w:tcPr>
            <w:tcW w:w="911" w:type="dxa"/>
            <w:tcBorders>
              <w:top w:val="single" w:color="auto" w:sz="4" w:space="0"/>
              <w:left w:val="single" w:color="auto" w:sz="4" w:space="0"/>
              <w:bottom w:val="single" w:color="auto" w:sz="4" w:space="0"/>
              <w:right w:val="single" w:color="auto" w:sz="4" w:space="0"/>
            </w:tcBorders>
          </w:tcPr>
          <w:p>
            <w:pPr>
              <w:pStyle w:val="104"/>
            </w:pPr>
            <w:r>
              <w:t>N/A</w:t>
            </w:r>
          </w:p>
        </w:tc>
        <w:tc>
          <w:tcPr>
            <w:tcW w:w="830" w:type="dxa"/>
            <w:tcBorders>
              <w:top w:val="single" w:color="auto" w:sz="4" w:space="0"/>
              <w:left w:val="single" w:color="auto" w:sz="4" w:space="0"/>
              <w:bottom w:val="single" w:color="auto" w:sz="4" w:space="0"/>
              <w:right w:val="single" w:color="auto" w:sz="4" w:space="0"/>
            </w:tcBorders>
          </w:tcPr>
          <w:p>
            <w:pPr>
              <w:pStyle w:val="104"/>
            </w:pPr>
            <w:r>
              <w:t>FDD</w:t>
            </w:r>
          </w:p>
        </w:tc>
        <w:tc>
          <w:tcPr>
            <w:tcW w:w="1095" w:type="dxa"/>
            <w:tcBorders>
              <w:top w:val="single" w:color="auto" w:sz="4" w:space="0"/>
              <w:left w:val="single" w:color="auto" w:sz="4" w:space="0"/>
              <w:bottom w:val="single" w:color="auto" w:sz="4" w:space="0"/>
              <w:right w:val="single" w:color="auto" w:sz="4" w:space="0"/>
            </w:tcBorders>
          </w:tcPr>
          <w:p>
            <w:pPr>
              <w:pStyle w:val="104"/>
            </w:pPr>
            <w:r>
              <w:t>N/A</w:t>
            </w:r>
          </w:p>
        </w:tc>
      </w:tr>
    </w:tbl>
    <w:p/>
    <w:p>
      <w:pPr>
        <w:pStyle w:val="4"/>
        <w:rPr>
          <w:lang w:val="en-US" w:eastAsia="zh-CN"/>
        </w:rPr>
      </w:pPr>
      <w:bookmarkStart w:id="1055" w:name="_Toc30119"/>
      <w:bookmarkStart w:id="1056" w:name="_Toc31851"/>
      <w:r>
        <w:rPr>
          <w:rFonts w:hint="eastAsia"/>
          <w:lang w:val="en-US" w:eastAsia="zh-CN"/>
        </w:rPr>
        <w:t>5.23</w:t>
      </w:r>
      <w:r>
        <w:rPr>
          <w:lang w:val="en-US" w:eastAsia="zh-CN"/>
        </w:rPr>
        <w:tab/>
      </w:r>
      <w:r>
        <w:rPr>
          <w:lang w:val="en-US" w:eastAsia="zh-CN"/>
        </w:rPr>
        <w:tab/>
      </w:r>
      <w:r>
        <w:rPr>
          <w:lang w:val="en-US" w:eastAsia="zh-CN"/>
        </w:rPr>
        <w:t>CA_n77-n85</w:t>
      </w:r>
      <w:bookmarkEnd w:id="1055"/>
      <w:bookmarkEnd w:id="1056"/>
    </w:p>
    <w:p>
      <w:pPr>
        <w:pStyle w:val="5"/>
        <w:rPr>
          <w:lang w:val="en-US"/>
        </w:rPr>
      </w:pPr>
      <w:bookmarkStart w:id="1057" w:name="_Toc22125"/>
      <w:bookmarkStart w:id="1058" w:name="_Toc9567"/>
      <w:r>
        <w:rPr>
          <w:rFonts w:hint="eastAsia"/>
          <w:lang w:val="en-US" w:eastAsia="zh-CN"/>
        </w:rPr>
        <w:t>5.23</w:t>
      </w:r>
      <w:r>
        <w:rPr>
          <w:lang w:val="en-US"/>
        </w:rPr>
        <w:t>.</w:t>
      </w:r>
      <w:r>
        <w:rPr>
          <w:lang w:val="en-US" w:eastAsia="zh-CN"/>
        </w:rPr>
        <w:t>1</w:t>
      </w:r>
      <w:r>
        <w:rPr>
          <w:lang w:val="en-US"/>
        </w:rPr>
        <w:tab/>
      </w:r>
      <w:r>
        <w:rPr>
          <w:rFonts w:cs="Arial"/>
          <w:szCs w:val="28"/>
          <w:lang w:val="en-US" w:eastAsia="zh-CN"/>
        </w:rPr>
        <w:t>Common for 1 band UL and 2 bands UL CA</w:t>
      </w:r>
      <w:bookmarkEnd w:id="1057"/>
      <w:bookmarkEnd w:id="1058"/>
    </w:p>
    <w:p>
      <w:pPr>
        <w:pStyle w:val="6"/>
        <w:spacing w:before="180"/>
        <w:rPr>
          <w:lang w:val="en-US" w:eastAsia="ja-JP"/>
        </w:rPr>
      </w:pPr>
      <w:bookmarkStart w:id="1059" w:name="_Toc16173"/>
      <w:bookmarkStart w:id="1060" w:name="_Toc22071"/>
      <w:r>
        <w:rPr>
          <w:rFonts w:hint="eastAsia"/>
          <w:lang w:eastAsia="zh-CN"/>
        </w:rPr>
        <w:t>5.23</w:t>
      </w:r>
      <w:r>
        <w:rPr>
          <w:lang w:eastAsia="zh-CN"/>
        </w:rPr>
        <w:t>.1.1 Operating bands for CA</w:t>
      </w:r>
      <w:bookmarkEnd w:id="1059"/>
      <w:bookmarkEnd w:id="1060"/>
    </w:p>
    <w:p>
      <w:pPr>
        <w:pStyle w:val="112"/>
        <w:rPr>
          <w:lang w:eastAsia="ja-JP"/>
        </w:rPr>
      </w:pPr>
      <w:r>
        <w:t xml:space="preserve">Table </w:t>
      </w:r>
      <w:r>
        <w:rPr>
          <w:rFonts w:hint="eastAsia"/>
          <w:lang w:eastAsia="zh-CN"/>
        </w:rPr>
        <w:t>5.23</w:t>
      </w:r>
      <w:r>
        <w:rPr>
          <w:lang w:eastAsia="zh-CN"/>
        </w:rPr>
        <w:t>.1.1</w:t>
      </w:r>
      <w:r>
        <w:t>-1: CA band combination of band n77+n85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bCs/>
                <w:szCs w:val="18"/>
              </w:rPr>
            </w:pPr>
            <w:r>
              <w:rPr>
                <w:rFonts w:eastAsia="Malgun Gothic" w:cs="Arial"/>
                <w:bCs/>
                <w:szCs w:val="18"/>
              </w:rPr>
              <w:t>Duplex</w:t>
            </w:r>
          </w:p>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HAnsi"/>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22"/>
                <w:lang w:val="sv-SE" w:eastAsia="ko-KR"/>
              </w:rPr>
            </w:pPr>
            <w:r>
              <w:rPr>
                <w:rFonts w:ascii="Arial" w:hAnsi="Arial" w:cs="Arial"/>
                <w:color w:val="000000"/>
                <w:sz w:val="18"/>
                <w:szCs w:val="18"/>
              </w:rPr>
              <w:t>n77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color w:val="000000"/>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color w:val="000000"/>
                <w:sz w:val="18"/>
                <w:szCs w:val="18"/>
              </w:rPr>
              <w:t>n85</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eastAsiaTheme="minorHAnsi"/>
                <w:sz w:val="18"/>
                <w:lang w:val="en-US" w:eastAsia="ko-KR"/>
              </w:rPr>
            </w:pPr>
            <w:r>
              <w:rPr>
                <w:rFonts w:ascii="Arial" w:hAnsi="Arial" w:cs="Arial"/>
                <w:color w:val="000000"/>
                <w:sz w:val="18"/>
                <w:szCs w:val="18"/>
              </w:rPr>
              <w:t>698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pPr>
        <w:pStyle w:val="6"/>
        <w:spacing w:before="180"/>
        <w:rPr>
          <w:lang w:val="en-US" w:eastAsia="ja-JP"/>
        </w:rPr>
      </w:pPr>
      <w:bookmarkStart w:id="1061" w:name="_Toc8602"/>
      <w:bookmarkStart w:id="1062" w:name="_Toc21522"/>
      <w:r>
        <w:rPr>
          <w:rFonts w:hint="eastAsia"/>
          <w:lang w:val="en-US" w:eastAsia="zh-CN"/>
        </w:rPr>
        <w:t>5.23</w:t>
      </w:r>
      <w:r>
        <w:rPr>
          <w:lang w:val="en-US" w:eastAsia="zh-CN"/>
        </w:rPr>
        <w:t>.1.2</w:t>
      </w:r>
      <w:r>
        <w:rPr>
          <w:lang w:val="en-US" w:eastAsia="zh-CN"/>
        </w:rPr>
        <w:tab/>
      </w:r>
      <w:r>
        <w:rPr>
          <w:lang w:val="en-US" w:eastAsia="zh-CN"/>
        </w:rPr>
        <w:t xml:space="preserve">Channel bandwidths per operating band for </w:t>
      </w:r>
      <w:r>
        <w:rPr>
          <w:lang w:val="en-US" w:eastAsia="ja-JP"/>
        </w:rPr>
        <w:t>CA</w:t>
      </w:r>
      <w:bookmarkEnd w:id="1061"/>
      <w:bookmarkEnd w:id="1062"/>
    </w:p>
    <w:p>
      <w:pPr>
        <w:pStyle w:val="112"/>
        <w:rPr>
          <w:sz w:val="16"/>
          <w:lang w:eastAsia="zh-CN"/>
        </w:rPr>
      </w:pPr>
      <w:r>
        <w:rPr>
          <w:rFonts w:cs="Arial"/>
        </w:rPr>
        <w:t xml:space="preserve">Table </w:t>
      </w:r>
      <w:r>
        <w:rPr>
          <w:rFonts w:hint="eastAsia" w:cs="Arial"/>
          <w:lang w:val="en-US" w:eastAsia="zh-CN"/>
        </w:rPr>
        <w:t>5.23</w:t>
      </w:r>
      <w:r>
        <w:rPr>
          <w:rFonts w:cs="Arial"/>
          <w:lang w:eastAsia="zh-CN"/>
        </w:rPr>
        <w:t>.1</w:t>
      </w:r>
      <w:r>
        <w:rPr>
          <w:rFonts w:cs="Arial"/>
        </w:rPr>
        <w:t>.</w:t>
      </w:r>
      <w:r>
        <w:rPr>
          <w:rFonts w:cs="Arial"/>
          <w:lang w:eastAsia="zh-CN"/>
        </w:rPr>
        <w:t>2</w:t>
      </w:r>
      <w:r>
        <w:rPr>
          <w:rFonts w:cs="Arial"/>
        </w:rPr>
        <w:t>-1</w:t>
      </w:r>
      <w:r>
        <w:t>: Supported bandwidths per CA band combination of band n77+n85</w:t>
      </w:r>
      <w:r>
        <w:rPr>
          <w:sz w:val="16"/>
          <w:lang w:eastAsia="zh-CN"/>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cs="Arial"/>
                <w:color w:val="000000"/>
                <w:sz w:val="18"/>
                <w:szCs w:val="18"/>
                <w:lang w:val="en-US"/>
              </w:rPr>
            </w:pPr>
            <w:r>
              <w:rPr>
                <w:rFonts w:ascii="Arial" w:hAnsi="Arial" w:eastAsia="MS Mincho" w:cs="Arial"/>
                <w:bCs/>
                <w:sz w:val="18"/>
                <w:szCs w:val="18"/>
                <w:lang w:val="en-US"/>
              </w:rPr>
              <w:t>CA_n77A-n85A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CA_n77A-n85A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color w:val="000000"/>
                <w:sz w:val="18"/>
                <w:szCs w:val="18"/>
                <w:lang w:val="en-US"/>
              </w:rPr>
            </w:pPr>
            <w:r>
              <w:rPr>
                <w:rFonts w:ascii="Arial" w:hAnsi="Arial" w:cs="Arial"/>
                <w:sz w:val="18"/>
                <w:szCs w:val="18"/>
              </w:rPr>
              <w:t>See n77 channel bandwidths in Table 5.3.5-1</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sz w:val="18"/>
                <w:szCs w:val="18"/>
              </w:rPr>
            </w:pPr>
            <w:r>
              <w:rPr>
                <w:rFonts w:ascii="Arial" w:hAnsi="Arial" w:cs="Arial"/>
                <w:sz w:val="18"/>
                <w:szCs w:val="18"/>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CA_n77(2A)-n85A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MS Mincho" w:cs="Arial"/>
                <w:bCs/>
                <w:sz w:val="18"/>
                <w:szCs w:val="18"/>
                <w:lang w:val="en-US"/>
              </w:rPr>
            </w:pPr>
            <w:r>
              <w:rPr>
                <w:rFonts w:ascii="Arial" w:hAnsi="Arial" w:eastAsia="MS Mincho" w:cs="Arial"/>
                <w:bCs/>
                <w:sz w:val="18"/>
                <w:szCs w:val="18"/>
                <w:lang w:val="en-US"/>
              </w:rPr>
              <w:t>CA_n77A-n85A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sz w:val="18"/>
                <w:szCs w:val="18"/>
              </w:rPr>
            </w:pPr>
            <w:r>
              <w:rPr>
                <w:rFonts w:ascii="Arial" w:hAnsi="Arial" w:cs="Arial"/>
                <w:sz w:val="18"/>
                <w:szCs w:val="18"/>
              </w:rPr>
              <w:t>CA_n77(2A)_BCS 4 and 5</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rPr>
            </w:pPr>
            <w:r>
              <w:rPr>
                <w:rFonts w:ascii="Arial" w:hAnsi="Arial" w:cs="Arial"/>
                <w:sz w:val="18"/>
                <w:szCs w:val="18"/>
                <w:lang w:val="en-US"/>
              </w:rPr>
              <w:t>4 and 5</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MS Mincho" w:cs="Arial"/>
                <w:bCs/>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cs="Arial"/>
                <w:sz w:val="18"/>
                <w:szCs w:val="18"/>
              </w:rPr>
            </w:pPr>
            <w:r>
              <w:rPr>
                <w:rFonts w:ascii="Arial" w:hAnsi="Arial" w:cs="Arial"/>
                <w:sz w:val="18"/>
                <w:szCs w:val="18"/>
              </w:rPr>
              <w:t>See n85 channel bandwidths in Table 5.3.5-1</w:t>
            </w:r>
          </w:p>
        </w:tc>
        <w:tc>
          <w:tcPr>
            <w:tcW w:w="652" w:type="pct"/>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rPr>
            </w:pPr>
          </w:p>
        </w:tc>
      </w:tr>
    </w:tbl>
    <w:p>
      <w:pPr>
        <w:rPr>
          <w:rFonts w:asciiTheme="minorHAnsi" w:hAnsiTheme="minorHAnsi" w:eastAsiaTheme="minorHAnsi" w:cstheme="minorBidi"/>
          <w:sz w:val="22"/>
          <w:szCs w:val="22"/>
          <w:lang w:eastAsia="ko-KR"/>
        </w:rPr>
      </w:pPr>
    </w:p>
    <w:p>
      <w:pPr>
        <w:pStyle w:val="6"/>
        <w:spacing w:before="180"/>
        <w:rPr>
          <w:lang w:val="en-US" w:eastAsia="zh-CN"/>
        </w:rPr>
      </w:pPr>
      <w:bookmarkStart w:id="1063" w:name="_Toc17050"/>
      <w:bookmarkStart w:id="1064" w:name="_Toc5862"/>
      <w:r>
        <w:rPr>
          <w:rFonts w:hint="eastAsia"/>
          <w:lang w:val="en-US" w:eastAsia="zh-CN"/>
        </w:rPr>
        <w:t>5.23</w:t>
      </w:r>
      <w:r>
        <w:rPr>
          <w:lang w:val="en-US" w:eastAsia="zh-CN"/>
        </w:rPr>
        <w:t>.1.3</w:t>
      </w:r>
      <w:r>
        <w:rPr>
          <w:lang w:val="en-US" w:eastAsia="zh-CN"/>
        </w:rPr>
        <w:tab/>
      </w:r>
      <w:r>
        <w:rPr>
          <w:lang w:val="en-US" w:eastAsia="zh-CN"/>
        </w:rPr>
        <w:t>Co-existence studies</w:t>
      </w:r>
      <w:bookmarkEnd w:id="1063"/>
      <w:bookmarkEnd w:id="1064"/>
    </w:p>
    <w:p>
      <w:pPr>
        <w:rPr>
          <w:rFonts w:ascii="Arial" w:hAnsi="Arial" w:cs="Arial"/>
          <w:lang w:eastAsia="en-US"/>
        </w:rPr>
      </w:pPr>
      <w:r>
        <w:rPr>
          <w:rFonts w:ascii="Arial" w:hAnsi="Arial" w:cs="Arial"/>
          <w:lang w:eastAsia="zh-CN"/>
        </w:rPr>
        <w:t xml:space="preserve">Table </w:t>
      </w:r>
      <w:r>
        <w:rPr>
          <w:rFonts w:hint="eastAsia" w:ascii="Arial" w:hAnsi="Arial" w:eastAsia="MS Mincho" w:cs="Arial"/>
          <w:lang w:val="en-US" w:eastAsia="zh-CN"/>
        </w:rPr>
        <w:t>5.23</w:t>
      </w:r>
      <w:r>
        <w:rPr>
          <w:rFonts w:ascii="Arial" w:hAnsi="Arial" w:cs="Arial"/>
          <w:lang w:eastAsia="zh-CN"/>
        </w:rPr>
        <w:t>.</w:t>
      </w:r>
      <w:r>
        <w:rPr>
          <w:rFonts w:ascii="Arial" w:hAnsi="Arial" w:eastAsia="MS Mincho" w:cs="Arial"/>
          <w:lang w:val="en-US" w:eastAsia="zh-CN"/>
        </w:rPr>
        <w:t>1.3</w:t>
      </w:r>
      <w:r>
        <w:rPr>
          <w:rFonts w:ascii="Arial" w:hAnsi="Arial" w:cs="Arial"/>
          <w:lang w:eastAsia="zh-CN"/>
        </w:rPr>
        <w:t>-1</w:t>
      </w:r>
      <w:r>
        <w:rPr>
          <w:rFonts w:ascii="Arial" w:hAnsi="Arial" w:eastAsia="MS Mincho" w:cs="Arial"/>
          <w:lang w:val="en-US" w:eastAsia="zh-CN"/>
        </w:rPr>
        <w:t>/2</w:t>
      </w:r>
      <w:r>
        <w:rPr>
          <w:rFonts w:ascii="Arial" w:hAnsi="Arial" w:cs="Arial"/>
          <w:lang w:eastAsia="zh-CN"/>
        </w:rPr>
        <w:t xml:space="preserve"> summarizes frequency ranges where harmonics and/or harmonics mixing occur for CA_n77-n85.</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5.23</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-1: Impact of UL/DL Harmonic</w:t>
      </w:r>
    </w:p>
    <w:tbl>
      <w:tblPr>
        <w:tblStyle w:val="89"/>
        <w:tblW w:w="5000" w:type="pct"/>
        <w:tblInd w:w="0" w:type="dxa"/>
        <w:tblLayout w:type="autofit"/>
        <w:tblCellMar>
          <w:top w:w="0" w:type="dxa"/>
          <w:left w:w="108" w:type="dxa"/>
          <w:bottom w:w="0" w:type="dxa"/>
          <w:right w:w="108" w:type="dxa"/>
        </w:tblCellMar>
      </w:tblPr>
      <w:tblGrid>
        <w:gridCol w:w="661"/>
        <w:gridCol w:w="666"/>
        <w:gridCol w:w="916"/>
        <w:gridCol w:w="668"/>
        <w:gridCol w:w="787"/>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0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4"/>
                <w:szCs w:val="14"/>
              </w:rPr>
            </w:pPr>
            <w:r>
              <w:rPr>
                <w:rFonts w:ascii="Arial" w:hAnsi="Arial" w:cs="Arial"/>
                <w:b/>
                <w:bCs/>
                <w:color w:val="000000"/>
                <w:sz w:val="14"/>
                <w:szCs w:val="14"/>
              </w:rPr>
              <w:t> </w:t>
            </w:r>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r>
        <w:tblPrEx>
          <w:tblCellMar>
            <w:top w:w="0" w:type="dxa"/>
            <w:left w:w="108" w:type="dxa"/>
            <w:bottom w:w="0" w:type="dxa"/>
            <w:right w:w="108" w:type="dxa"/>
          </w:tblCellMar>
        </w:tblPrEx>
        <w:trPr>
          <w:trHeight w:val="315" w:hRule="atLeast"/>
        </w:trPr>
        <w:tc>
          <w:tcPr>
            <w:tcW w:w="33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3490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3580</w:t>
            </w:r>
          </w:p>
        </w:tc>
      </w:tr>
    </w:tbl>
    <w:p>
      <w:pPr>
        <w:rPr>
          <w:lang w:val="en-US" w:eastAsia="zh-CN"/>
        </w:rPr>
      </w:pPr>
      <w:r>
        <w:rPr>
          <w:rFonts w:ascii="Arial" w:hAnsi="Arial" w:cs="Arial"/>
          <w:lang w:val="en-US" w:eastAsia="zh-CN"/>
        </w:rPr>
        <w:t>Based on above table, the 5</w:t>
      </w:r>
      <w:r>
        <w:rPr>
          <w:rFonts w:ascii="Arial" w:hAnsi="Arial" w:cs="Arial"/>
          <w:vertAlign w:val="superscript"/>
          <w:lang w:val="en-US" w:eastAsia="zh-CN"/>
        </w:rPr>
        <w:t>th</w:t>
      </w:r>
      <w:r>
        <w:rPr>
          <w:rFonts w:ascii="Arial" w:hAnsi="Arial" w:cs="Arial"/>
          <w:lang w:val="en-US" w:eastAsia="zh-CN"/>
        </w:rPr>
        <w:t xml:space="preserve"> UL harmonic of n85 causes interference in RX of n77</w:t>
      </w:r>
      <w:r>
        <w:rPr>
          <w:lang w:val="en-US" w:eastAsia="zh-CN"/>
        </w:rPr>
        <w:t>.</w:t>
      </w:r>
    </w:p>
    <w:p>
      <w:pPr>
        <w:rPr>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5.23</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6"/>
        <w:gridCol w:w="667"/>
        <w:gridCol w:w="914"/>
        <w:gridCol w:w="668"/>
        <w:gridCol w:w="783"/>
        <w:gridCol w:w="940"/>
        <w:gridCol w:w="672"/>
        <w:gridCol w:w="958"/>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3730</w:t>
            </w:r>
          </w:p>
        </w:tc>
      </w:tr>
    </w:tbl>
    <w:p>
      <w:pPr>
        <w:rPr>
          <w:rFonts w:ascii="Arial" w:hAnsi="Arial" w:cs="Arial"/>
          <w:lang w:val="en-US" w:eastAsia="zh-CN"/>
        </w:rPr>
      </w:pPr>
      <w:r>
        <w:rPr>
          <w:rFonts w:ascii="Arial" w:hAnsi="Arial" w:cs="Arial"/>
          <w:lang w:val="en-US" w:eastAsia="zh-CN"/>
        </w:rPr>
        <w:t>Based on above table, the fundamental of n77 causes harmonic mixing at the 5</w:t>
      </w:r>
      <w:r>
        <w:rPr>
          <w:rFonts w:ascii="Arial" w:hAnsi="Arial" w:cs="Arial"/>
          <w:vertAlign w:val="superscript"/>
          <w:lang w:val="en-US" w:eastAsia="zh-CN"/>
        </w:rPr>
        <w:t>th</w:t>
      </w:r>
      <w:r>
        <w:rPr>
          <w:rFonts w:ascii="Arial" w:hAnsi="Arial" w:cs="Arial"/>
          <w:lang w:val="en-US" w:eastAsia="zh-CN"/>
        </w:rPr>
        <w:t xml:space="preserve"> DL harmonic of n85 for CA_n77-n85.</w:t>
      </w:r>
    </w:p>
    <w:p>
      <w:pPr>
        <w:pStyle w:val="6"/>
        <w:spacing w:before="180"/>
        <w:rPr>
          <w:lang w:val="en-US" w:eastAsia="zh-CN"/>
        </w:rPr>
      </w:pPr>
      <w:bookmarkStart w:id="1065" w:name="_Toc27599"/>
      <w:bookmarkStart w:id="1066" w:name="_Toc4245"/>
      <w:r>
        <w:rPr>
          <w:rFonts w:hint="eastAsia"/>
          <w:lang w:val="en-US" w:eastAsia="zh-CN"/>
        </w:rPr>
        <w:t>5.23</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065"/>
      <w:bookmarkEnd w:id="1066"/>
    </w:p>
    <w:p>
      <w:pPr>
        <w:rPr>
          <w:rFonts w:ascii="Arial" w:hAnsi="Arial" w:cs="Arial"/>
          <w:lang w:val="en-US" w:eastAsia="zh-CN"/>
        </w:rPr>
      </w:pPr>
      <w:r>
        <w:rPr>
          <w:rFonts w:ascii="Arial" w:hAnsi="Arial" w:cs="Arial"/>
        </w:rPr>
        <w:t xml:space="preserve">For CA_n77-n85,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based on CA_n71-n77.</w:t>
      </w:r>
    </w:p>
    <w:p>
      <w:pPr>
        <w:keepNext/>
        <w:keepLines/>
        <w:spacing w:before="6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5.23</w:t>
      </w:r>
      <w:r>
        <w:rPr>
          <w:rFonts w:hint="eastAsia" w:ascii="Arial" w:hAnsi="Arial" w:cs="Arial"/>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CA_n77-n85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
      <w:pPr>
        <w:keepNext/>
        <w:keepLines/>
        <w:spacing w:before="6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5.23</w:t>
      </w:r>
      <w:r>
        <w:rPr>
          <w:rFonts w:hint="eastAsia" w:ascii="Arial" w:hAnsi="Arial" w:cs="Arial"/>
          <w:b/>
          <w:lang w:val="en-US"/>
        </w:rPr>
        <w:t>.1.4-</w:t>
      </w:r>
      <w:r>
        <w:rPr>
          <w:rFonts w:ascii="Arial" w:hAnsi="Arial" w:cs="Arial"/>
          <w:b/>
          <w:lang w:val="en-US"/>
        </w:rPr>
        <w:t>2: ΔR</w:t>
      </w:r>
      <w:r>
        <w:rPr>
          <w:rFonts w:ascii="Arial" w:hAnsi="Arial" w:cs="Arial"/>
          <w:b/>
          <w:vertAlign w:val="subscript"/>
          <w:lang w:val="en-US"/>
        </w:rPr>
        <w:t>IB</w:t>
      </w:r>
      <w:r>
        <w:rPr>
          <w:rFonts w:hint="eastAsia" w:ascii="Arial" w:hAnsi="Arial" w:cs="Arial"/>
          <w:b/>
          <w:vertAlign w:val="subscript"/>
          <w:lang w:val="en-US" w:eastAsia="zh-CN"/>
        </w:rPr>
        <w:t>,c</w:t>
      </w:r>
      <w:r>
        <w:rPr>
          <w:rFonts w:ascii="Arial" w:hAnsi="Arial"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pPr>
              <w:pStyle w:val="104"/>
              <w:rPr>
                <w:lang w:eastAsia="zh-CN"/>
              </w:rPr>
            </w:pPr>
            <w:r>
              <w:rPr>
                <w:lang w:eastAsia="zh-CN"/>
              </w:rPr>
              <w:t>0.5</w:t>
            </w:r>
          </w:p>
        </w:tc>
        <w:tc>
          <w:tcPr>
            <w:tcW w:w="2952" w:type="dxa"/>
          </w:tcPr>
          <w:p>
            <w:pPr>
              <w:pStyle w:val="104"/>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spacing w:before="180"/>
        <w:rPr>
          <w:lang w:eastAsia="ja-JP"/>
        </w:rPr>
      </w:pPr>
      <w:bookmarkStart w:id="1067" w:name="_Toc19077"/>
      <w:bookmarkStart w:id="1068" w:name="_Toc18680"/>
      <w:r>
        <w:rPr>
          <w:rFonts w:hint="eastAsia"/>
          <w:lang w:eastAsia="zh-CN"/>
        </w:rPr>
        <w:t>5.23</w:t>
      </w:r>
      <w:r>
        <w:t>.1.</w:t>
      </w:r>
      <w:r>
        <w:rPr>
          <w:rFonts w:eastAsia="Malgun Gothic"/>
          <w:lang w:eastAsia="ko-KR"/>
        </w:rPr>
        <w:t>5</w:t>
      </w:r>
      <w:r>
        <w:rPr>
          <w:rFonts w:ascii="Calibri" w:hAnsi="Calibri"/>
          <w:sz w:val="22"/>
          <w:szCs w:val="22"/>
          <w:lang w:eastAsia="sv-SE"/>
        </w:rPr>
        <w:tab/>
      </w:r>
      <w:r>
        <w:rPr>
          <w:lang w:eastAsia="zh-CN"/>
        </w:rPr>
        <w:t>REFSENs requirements</w:t>
      </w:r>
      <w:bookmarkEnd w:id="1067"/>
      <w:bookmarkEnd w:id="1068"/>
    </w:p>
    <w:p>
      <w:pPr>
        <w:pStyle w:val="128"/>
        <w:rPr>
          <w:rFonts w:ascii="Arial" w:hAnsi="Arial" w:eastAsia="Times New Roman" w:cs="Arial"/>
          <w:i w:val="0"/>
          <w:color w:val="auto"/>
          <w:lang w:val="en-GB" w:eastAsia="en-GB"/>
        </w:rPr>
      </w:pPr>
      <w:r>
        <w:rPr>
          <w:rFonts w:ascii="Arial" w:hAnsi="Arial" w:eastAsia="Times New Roman" w:cs="Arial"/>
          <w:i w:val="0"/>
          <w:color w:val="auto"/>
          <w:lang w:val="en-GB" w:eastAsia="en-GB"/>
        </w:rPr>
        <w:t xml:space="preserve">As can be seen in the co-existence studies in </w:t>
      </w:r>
      <w:r>
        <w:rPr>
          <w:rFonts w:hint="eastAsia" w:ascii="Arial" w:hAnsi="Arial" w:cs="Arial"/>
          <w:i w:val="0"/>
          <w:color w:val="auto"/>
          <w:lang w:val="en-GB" w:eastAsia="zh-CN"/>
        </w:rPr>
        <w:t>5.23</w:t>
      </w:r>
      <w:r>
        <w:rPr>
          <w:rFonts w:ascii="Arial" w:hAnsi="Arial" w:eastAsia="Times New Roman" w:cs="Arial"/>
          <w:i w:val="0"/>
          <w:color w:val="auto"/>
          <w:lang w:val="en-GB" w:eastAsia="en-GB"/>
        </w:rPr>
        <w:t>.1.3 there are both UL harmonic and harmonic mixing issues.</w:t>
      </w:r>
    </w:p>
    <w:p>
      <w:r>
        <w:rPr>
          <w:rFonts w:ascii="Arial" w:hAnsi="Arial" w:cs="Arial"/>
        </w:rPr>
        <w:t>Based on the co-existence studies there is 5</w:t>
      </w:r>
      <w:r>
        <w:rPr>
          <w:rFonts w:ascii="Arial" w:hAnsi="Arial" w:cs="Arial"/>
          <w:vertAlign w:val="superscript"/>
        </w:rPr>
        <w:t>th</w:t>
      </w:r>
      <w:r>
        <w:rPr>
          <w:rFonts w:ascii="Arial" w:hAnsi="Arial" w:cs="Arial"/>
        </w:rPr>
        <w:t xml:space="preserve"> uplink harmonic from band n85 UL into band n77 DL. MSD value proposed based on similar conditions in CA_n12A-n77A as there is UL spectrum overlap (n12 UL: 699MHz - 716MHz ; n85 UL: 698MHz – 716MHz).</w:t>
      </w:r>
    </w:p>
    <w:p>
      <w:pPr>
        <w:pStyle w:val="29"/>
        <w:keepNext/>
        <w:jc w:val="center"/>
        <w:rPr>
          <w:rFonts w:ascii="Arial" w:hAnsi="Arial" w:eastAsia="Times New Roman" w:cs="Arial"/>
          <w:lang w:val="en-US" w:eastAsia="en-GB"/>
        </w:rPr>
      </w:pPr>
    </w:p>
    <w:p>
      <w:pPr>
        <w:pStyle w:val="29"/>
        <w:keepNext/>
        <w:jc w:val="center"/>
        <w:rPr>
          <w:rFonts w:ascii="Arial" w:hAnsi="Arial" w:eastAsia="Times New Roman" w:cs="Arial"/>
          <w:lang w:val="en-US" w:eastAsia="en-GB"/>
        </w:rPr>
      </w:pPr>
      <w:r>
        <w:rPr>
          <w:rFonts w:ascii="Arial" w:hAnsi="Arial" w:eastAsia="Times New Roman" w:cs="Arial"/>
          <w:lang w:val="en-US" w:eastAsia="en-GB"/>
        </w:rPr>
        <w:t xml:space="preserve">Table </w:t>
      </w:r>
      <w:r>
        <w:rPr>
          <w:rFonts w:hint="eastAsia" w:ascii="Arial" w:hAnsi="Arial" w:cs="Arial"/>
          <w:lang w:val="en-US" w:eastAsia="zh-CN"/>
        </w:rPr>
        <w:t>5.23</w:t>
      </w:r>
      <w:r>
        <w:rPr>
          <w:rFonts w:ascii="Arial" w:hAnsi="Arial" w:eastAsia="Times New Roman" w:cs="Arial"/>
          <w:lang w:val="en-US" w:eastAsia="en-GB"/>
        </w:rPr>
        <w:t>.1.5-1:</w:t>
      </w:r>
      <w:r>
        <w:t xml:space="preserve"> </w:t>
      </w:r>
      <w:r>
        <w:rPr>
          <w:rFonts w:ascii="Arial" w:hAnsi="Arial" w:eastAsia="Times New Roman" w:cs="Arial"/>
          <w:lang w:val="en-US" w:eastAsia="en-GB"/>
        </w:rPr>
        <w:t>Reference sensitivity exceptions and uplink/downlink configurations due to UL harmonic from a PC3 aggressor NR UL band for NR DL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8"/>
        <w:gridCol w:w="1044"/>
        <w:gridCol w:w="1720"/>
        <w:gridCol w:w="858"/>
        <w:gridCol w:w="722"/>
        <w:gridCol w:w="1439"/>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.7</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0" w:type="auto"/>
            <w:gridSpan w:val="9"/>
            <w:vAlign w:val="center"/>
          </w:tcPr>
          <w:p>
            <w:pPr>
              <w:pStyle w:val="117"/>
            </w:pPr>
            <w:r>
              <w:t>NOTE 5:</w:t>
            </w:r>
            <w:r>
              <w:tab/>
            </w:r>
            <w:r>
              <w:t xml:space="preserve">The requirements should be verified for UL NR-ARFCN of the aggressor (lower) band (superscript LB) such that </w:t>
            </w:r>
            <w:r>
              <w:object>
                <v:shape id="_x0000_i1043" o:spt="75" type="#_x0000_t75" style="height:11.7pt;width:77.85pt;" o:ole="t" filled="f" o:preferrelative="t" stroked="f" coordsize="21600,21600">
                  <v:path/>
                  <v:fill on="f" focussize="0,0"/>
                  <v:stroke on="f" joinstyle="miter"/>
                  <v:imagedata r:id="rId40" o:title=""/>
                  <o:lock v:ext="edit" aspectratio="t"/>
                  <w10:wrap type="none"/>
                  <w10:anchorlock/>
                </v:shape>
                <o:OLEObject Type="Embed" ProgID="Equation.3" ShapeID="_x0000_i1043" DrawAspect="Content" ObjectID="_1468075743" r:id="rId39">
                  <o:LockedField>false</o:LockedField>
                </o:OLEObject>
              </w:object>
            </w:r>
            <w:r>
              <w:t xml:space="preserve">in MHz and </w:t>
            </w:r>
            <w:r>
              <w:object>
                <v:shape id="_x0000_i1044" o:spt="75" type="#_x0000_t75" style="height:11.7pt;width:204.3pt;" o:ole="t" filled="f" o:preferrelative="t" stroked="f" coordsize="21600,21600">
                  <v:path/>
                  <v:fill on="f" focussize="0,0"/>
                  <v:stroke on="f" joinstyle="miter"/>
                  <v:imagedata r:id="rId14" o:title=""/>
                  <o:lock v:ext="edit" aspectratio="t"/>
                  <w10:wrap type="none"/>
                  <w10:anchorlock/>
                </v:shape>
                <o:OLEObject Type="Embed" ProgID="Equation.DSMT4" ShapeID="_x0000_i1044" DrawAspect="Content" ObjectID="_1468075744" r:id="rId41">
                  <o:LockedField>false</o:LockedField>
                </o:OLEObject>
              </w:object>
            </w:r>
            <w:r>
              <w:t xml:space="preserve"> with</w:t>
            </w:r>
            <w:r>
              <w:rPr>
                <w:lang w:val="en-US" w:eastAsia="zh-CN"/>
              </w:rPr>
              <w:drawing>
                <wp:inline distT="0" distB="0" distL="0" distR="0">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10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val="en-US" w:eastAsia="zh-CN"/>
              </w:rPr>
              <w:drawing>
                <wp:inline distT="0" distB="0" distL="0" distR="0">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10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spacing w:after="0"/>
              <w:jc w:val="center"/>
              <w:rPr>
                <w:rFonts w:ascii="Arial" w:hAnsi="Arial" w:cs="Arial"/>
                <w:bCs/>
                <w:sz w:val="18"/>
                <w:szCs w:val="18"/>
                <w:lang w:eastAsia="zh-CN"/>
              </w:rPr>
            </w:pPr>
          </w:p>
        </w:tc>
      </w:tr>
    </w:tbl>
    <w:p/>
    <w:p>
      <w:r>
        <w:rPr>
          <w:rFonts w:ascii="Arial" w:hAnsi="Arial" w:cs="Arial"/>
        </w:rPr>
        <w:t>Based on the co-existence studies there are 5</w:t>
      </w:r>
      <w:r>
        <w:rPr>
          <w:rFonts w:ascii="Arial" w:hAnsi="Arial" w:cs="Arial"/>
          <w:vertAlign w:val="superscript"/>
        </w:rPr>
        <w:t>th</w:t>
      </w:r>
      <w:r>
        <w:rPr>
          <w:rFonts w:ascii="Arial" w:hAnsi="Arial" w:cs="Arial"/>
        </w:rPr>
        <w:t xml:space="preserve"> harmonic mixing from band n77 UL into band n85 DL. MSD value proposed based on similar conditions in CA_n12A-n77A as there is UL spectrum overlap (n12 UL: 699MHz - 716MHz ; n85 UL: 698MHz – 716MHz).</w:t>
      </w:r>
    </w:p>
    <w:p>
      <w:pPr>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5.23</w:t>
      </w:r>
      <w:r>
        <w:rPr>
          <w:rFonts w:hint="eastAsia" w:ascii="Arial" w:hAnsi="Arial" w:cs="Arial"/>
          <w:b/>
          <w:lang w:val="en-US"/>
        </w:rPr>
        <w:t>.1.5-</w:t>
      </w:r>
      <w:r>
        <w:rPr>
          <w:rFonts w:ascii="Arial" w:hAnsi="Arial" w:cs="Arial"/>
          <w:b/>
          <w:lang w:val="en-US"/>
        </w:rPr>
        <w:t>2: Reference sensitivity exceptions and uplink/downlink configurations due to harmonic mixing from a PC3 aggressor NR UL band for DL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846"/>
        <w:gridCol w:w="775"/>
        <w:gridCol w:w="1289"/>
        <w:gridCol w:w="1594"/>
        <w:gridCol w:w="775"/>
        <w:gridCol w:w="616"/>
        <w:gridCol w:w="1702"/>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1702" w:type="dxa"/>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1414" w:type="dxa"/>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1702" w:type="dxa"/>
            <w:vMerge w:val="continue"/>
            <w:vAlign w:val="center"/>
          </w:tcPr>
          <w:p>
            <w:pPr>
              <w:spacing w:after="0"/>
              <w:rPr>
                <w:rFonts w:ascii="Arial" w:hAnsi="Arial" w:cs="Arial"/>
                <w:b/>
                <w:bCs/>
                <w:sz w:val="18"/>
                <w:szCs w:val="18"/>
                <w:lang w:eastAsia="zh-CN"/>
              </w:rPr>
            </w:pPr>
          </w:p>
        </w:tc>
        <w:tc>
          <w:tcPr>
            <w:tcW w:w="1414"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n85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31</w:t>
            </w:r>
          </w:p>
        </w:tc>
        <w:tc>
          <w:tcPr>
            <w:tcW w:w="1702"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1702"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855" w:type="dxa"/>
            <w:gridSpan w:val="9"/>
            <w:vAlign w:val="center"/>
          </w:tcPr>
          <w:p>
            <w:pPr>
              <w:pStyle w:val="117"/>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hAnsi="Times New Roman" w:eastAsia="宋体"/>
                <w:snapToGrid w:val="0"/>
                <w:position w:val="-12"/>
                <w:sz w:val="20"/>
                <w:lang w:eastAsia="ja-JP"/>
              </w:rPr>
              <w:object>
                <v:shape id="_x0000_i1045" o:spt="75" type="#_x0000_t75" style="height:15.9pt;width:77pt;" o:ole="t" filled="f" o:preferrelative="t" stroked="f" coordsize="21600,21600">
                  <v:path/>
                  <v:fill on="f" focussize="0,0"/>
                  <v:stroke on="f" joinstyle="miter"/>
                  <v:imagedata r:id="rId43" o:title=""/>
                  <o:lock v:ext="edit" aspectratio="t"/>
                  <w10:wrap type="none"/>
                  <w10:anchorlock/>
                </v:shape>
                <o:OLEObject Type="Embed" ProgID="Equation.3" ShapeID="_x0000_i1045" DrawAspect="Content" ObjectID="_1468075745" r:id="rId42">
                  <o:LockedField>false</o:LockedField>
                </o:OLEObject>
              </w:object>
            </w:r>
            <w:r>
              <w:rPr>
                <w:snapToGrid w:val="0"/>
                <w:lang w:eastAsia="ja-JP"/>
              </w:rPr>
              <w:t xml:space="preserve">  with </w:t>
            </w:r>
            <w:r>
              <w:rPr>
                <w:rFonts w:ascii="Times New Roman" w:hAnsi="Times New Roman" w:eastAsia="宋体"/>
                <w:snapToGrid w:val="0"/>
                <w:position w:val="-10"/>
                <w:sz w:val="20"/>
                <w:lang w:eastAsia="ja-JP"/>
              </w:rPr>
              <w:object>
                <v:shape id="_x0000_i1046" o:spt="75" type="#_x0000_t75" style="height:15.9pt;width:15.9pt;" o:ole="t" filled="f" o:preferrelative="t" stroked="f" coordsize="21600,21600">
                  <v:path/>
                  <v:fill on="f" focussize="0,0"/>
                  <v:stroke on="f" joinstyle="miter"/>
                  <v:imagedata r:id="rId45" o:title=""/>
                  <o:lock v:ext="edit" aspectratio="t"/>
                  <w10:wrap type="none"/>
                  <w10:anchorlock/>
                </v:shape>
                <o:OLEObject Type="Embed" ProgID="Equation.3" ShapeID="_x0000_i1046" DrawAspect="Content" ObjectID="_1468075746" r:id="rId44">
                  <o:LockedField>false</o:LockedField>
                </o:OLEObject>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in the higher band, both in MHz.</w:t>
            </w:r>
          </w:p>
          <w:p>
            <w:pPr>
              <w:spacing w:after="0"/>
              <w:jc w:val="center"/>
              <w:rPr>
                <w:rFonts w:ascii="Arial" w:hAnsi="Arial" w:cs="Arial"/>
                <w:bCs/>
                <w:sz w:val="18"/>
                <w:szCs w:val="18"/>
                <w:lang w:eastAsia="zh-CN"/>
              </w:rPr>
            </w:pPr>
          </w:p>
        </w:tc>
      </w:tr>
    </w:tbl>
    <w:p>
      <w:pPr>
        <w:pStyle w:val="6"/>
        <w:spacing w:before="180"/>
      </w:pPr>
      <w:bookmarkStart w:id="1069" w:name="_Toc11178"/>
      <w:bookmarkStart w:id="1070" w:name="_Toc25230"/>
      <w:r>
        <w:rPr>
          <w:rFonts w:hint="eastAsia"/>
          <w:lang w:eastAsia="zh-CN"/>
        </w:rPr>
        <w:t>5.23</w:t>
      </w:r>
      <w:r>
        <w:t>.1.6</w:t>
      </w:r>
      <w:r>
        <w:tab/>
      </w:r>
      <w:r>
        <w:t>OOB blocking exception requirements</w:t>
      </w:r>
      <w:bookmarkEnd w:id="1069"/>
      <w:bookmarkEnd w:id="1070"/>
    </w:p>
    <w:p>
      <w:pPr>
        <w:rPr>
          <w:rFonts w:ascii="Arial" w:hAnsi="Arial" w:cs="Arial"/>
        </w:rPr>
      </w:pPr>
      <w:r>
        <w:rPr>
          <w:rFonts w:ascii="Arial" w:hAnsi="Arial" w:cs="Arial"/>
        </w:rPr>
        <w:t>Exceptions added for CA_n77-n85</w:t>
      </w:r>
    </w:p>
    <w:p>
      <w:pPr>
        <w:pStyle w:val="112"/>
      </w:pPr>
      <w:r>
        <w:t xml:space="preserve">Table </w:t>
      </w:r>
      <w:r>
        <w:rPr>
          <w:rFonts w:hint="eastAsia" w:eastAsia="宋体"/>
          <w:lang w:eastAsia="zh-CN"/>
        </w:rPr>
        <w:t>5.23</w:t>
      </w:r>
      <w:r>
        <w:t>.1.6-1: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lang w:val="en-US" w:eastAsia="zh-CN"/>
              </w:rPr>
            </w:pPr>
            <w:r>
              <w:rPr>
                <w:lang w:val="en-US" w:eastAsia="zh-CN"/>
              </w:rPr>
              <w:t>CA_n77-n85</w:t>
            </w:r>
          </w:p>
        </w:tc>
      </w:tr>
    </w:tbl>
    <w:p>
      <w:pPr>
        <w:pStyle w:val="5"/>
        <w:tabs>
          <w:tab w:val="left" w:pos="0"/>
          <w:tab w:val="left" w:pos="420"/>
        </w:tabs>
        <w:rPr>
          <w:lang w:eastAsia="zh-CN"/>
        </w:rPr>
      </w:pPr>
      <w:bookmarkStart w:id="1071" w:name="_Toc11122"/>
      <w:bookmarkStart w:id="1072" w:name="_Toc29795"/>
      <w:r>
        <w:rPr>
          <w:rFonts w:hint="eastAsia"/>
          <w:lang w:val="en-US" w:eastAsia="zh-CN"/>
        </w:rPr>
        <w:t>5.23</w:t>
      </w:r>
      <w:r>
        <w:rPr>
          <w:lang w:eastAsia="zh-CN"/>
        </w:rPr>
        <w:t>.</w:t>
      </w:r>
      <w:r>
        <w:rPr>
          <w:lang w:val="en-US" w:eastAsia="zh-CN"/>
        </w:rPr>
        <w:t>2</w:t>
      </w:r>
      <w:r>
        <w:rPr>
          <w:lang w:val="en-US" w:eastAsia="zh-CN"/>
        </w:rPr>
        <w:tab/>
      </w:r>
      <w:r>
        <w:rPr>
          <w:lang w:val="en-US" w:eastAsia="zh-CN"/>
        </w:rPr>
        <w:tab/>
      </w:r>
      <w:r>
        <w:rPr>
          <w:lang w:val="en-US" w:eastAsia="zh-CN"/>
        </w:rPr>
        <w:t xml:space="preserve">Specific for 2 bands UL </w:t>
      </w:r>
      <w:r>
        <w:rPr>
          <w:lang w:eastAsia="zh-CN"/>
        </w:rPr>
        <w:t>CA</w:t>
      </w:r>
      <w:bookmarkEnd w:id="1071"/>
      <w:bookmarkEnd w:id="1072"/>
    </w:p>
    <w:p>
      <w:pPr>
        <w:pStyle w:val="6"/>
        <w:spacing w:before="180"/>
        <w:rPr>
          <w:rFonts w:cs="Arial"/>
          <w:lang w:val="en-US" w:eastAsia="zh-CN"/>
        </w:rPr>
      </w:pPr>
      <w:bookmarkStart w:id="1073" w:name="_Toc3527"/>
      <w:bookmarkStart w:id="1074" w:name="_Toc4661"/>
      <w:r>
        <w:rPr>
          <w:rFonts w:hint="eastAsia" w:cs="Arial"/>
          <w:lang w:val="en-US" w:eastAsia="zh-CN"/>
        </w:rPr>
        <w:t>5.23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1073"/>
      <w:bookmarkEnd w:id="1074"/>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5.23</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3"/>
              <w:rPr>
                <w:rFonts w:cs="Arial"/>
                <w:lang w:eastAsia="en-US"/>
              </w:rPr>
            </w:pPr>
            <w:r>
              <w:rPr>
                <w:rFonts w:cs="Arial"/>
              </w:rPr>
              <w:t>Uplink CA Configuration</w:t>
            </w:r>
          </w:p>
        </w:tc>
        <w:tc>
          <w:tcPr>
            <w:tcW w:w="2621"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Class 3 (dBm)</w:t>
            </w:r>
          </w:p>
        </w:tc>
        <w:tc>
          <w:tcPr>
            <w:tcW w:w="2929"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CA_n77A-n85A</w:t>
            </w:r>
          </w:p>
        </w:tc>
        <w:tc>
          <w:tcPr>
            <w:tcW w:w="2621" w:type="dxa"/>
            <w:tcBorders>
              <w:top w:val="single" w:color="auto" w:sz="4" w:space="0"/>
              <w:left w:val="single" w:color="auto" w:sz="4" w:space="0"/>
              <w:bottom w:val="single" w:color="auto" w:sz="4" w:space="0"/>
              <w:right w:val="single" w:color="auto" w:sz="4" w:space="0"/>
            </w:tcBorders>
          </w:tcPr>
          <w:p>
            <w:pPr>
              <w:pStyle w:val="104"/>
              <w:rPr>
                <w:rFonts w:cs="Arial"/>
                <w:lang w:val="en-US" w:eastAsia="zh-CN"/>
              </w:rPr>
            </w:pPr>
            <w:r>
              <w:rPr>
                <w:rFonts w:cs="Arial"/>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pStyle w:val="104"/>
              <w:rPr>
                <w:rFonts w:cs="Arial"/>
                <w:lang w:eastAsia="en-US"/>
              </w:rPr>
            </w:pPr>
            <w:r>
              <w:rPr>
                <w:rFonts w:cs="Arial"/>
              </w:rPr>
              <w:t>+</w:t>
            </w:r>
            <w:r>
              <w:rPr>
                <w:rFonts w:cs="Arial"/>
                <w:lang w:val="en-US" w:eastAsia="zh-CN"/>
              </w:rPr>
              <w:t>2</w:t>
            </w:r>
            <w:r>
              <w:rPr>
                <w:rFonts w:cs="Arial"/>
              </w:rPr>
              <w:t>/-</w:t>
            </w:r>
            <w:r>
              <w:rPr>
                <w:rFonts w:cs="Arial"/>
                <w:lang w:val="en-US" w:eastAsia="zh-CN"/>
              </w:rPr>
              <w:t>3</w:t>
            </w:r>
          </w:p>
        </w:tc>
      </w:tr>
    </w:tbl>
    <w:p>
      <w:pPr>
        <w:rPr>
          <w:rFonts w:asciiTheme="minorHAnsi" w:hAnsiTheme="minorHAnsi" w:eastAsiaTheme="minorHAnsi" w:cstheme="minorBidi"/>
          <w:sz w:val="22"/>
          <w:szCs w:val="22"/>
          <w:lang w:val="en-US" w:eastAsia="zh-CN"/>
        </w:rPr>
      </w:pPr>
    </w:p>
    <w:p>
      <w:pPr>
        <w:pStyle w:val="6"/>
        <w:tabs>
          <w:tab w:val="left" w:pos="0"/>
          <w:tab w:val="left" w:pos="420"/>
          <w:tab w:val="left" w:pos="864"/>
        </w:tabs>
        <w:ind w:left="0" w:firstLine="0"/>
        <w:rPr>
          <w:lang w:eastAsia="zh-CN"/>
        </w:rPr>
      </w:pPr>
      <w:bookmarkStart w:id="1075" w:name="_Toc32485"/>
      <w:bookmarkStart w:id="1076" w:name="_Toc21124"/>
      <w:r>
        <w:rPr>
          <w:rFonts w:hint="eastAsia"/>
          <w:lang w:val="en-US" w:eastAsia="zh-CN"/>
        </w:rPr>
        <w:t>5.23</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075"/>
      <w:bookmarkEnd w:id="1076"/>
    </w:p>
    <w:p>
      <w:pPr>
        <w:rPr>
          <w:rFonts w:ascii="Arial" w:hAnsi="Arial" w:cs="Arial"/>
          <w:lang w:val="en-US" w:eastAsia="zh-CN"/>
        </w:rPr>
      </w:pPr>
      <w:r>
        <w:rPr>
          <w:rFonts w:ascii="Arial" w:hAnsi="Arial" w:cs="Arial"/>
        </w:rPr>
        <w:t xml:space="preserve">Table </w:t>
      </w:r>
      <w:r>
        <w:rPr>
          <w:rFonts w:hint="eastAsia" w:ascii="Arial" w:hAnsi="Arial" w:cs="Arial"/>
          <w:lang w:val="en-US" w:eastAsia="zh-CN"/>
        </w:rPr>
        <w:t>5.23</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n77-n85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5.23</w:t>
      </w:r>
      <w:r>
        <w:rPr>
          <w:rFonts w:ascii="Arial" w:hAnsi="Arial" w:cs="Arial"/>
          <w:b/>
          <w:lang w:eastAsia="zh-CN"/>
        </w:rPr>
        <w:t>.2.2-1: IMD analysis</w:t>
      </w:r>
    </w:p>
    <w:tbl>
      <w:tblPr>
        <w:tblStyle w:val="89"/>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3300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716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3300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4200</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746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3502</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2584</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3998</w:t>
            </w:r>
          </w:p>
        </w:tc>
        <w:tc>
          <w:tcPr>
            <w:tcW w:w="895"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4916</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5884</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7702</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2804</w:t>
            </w:r>
          </w:p>
        </w:tc>
        <w:tc>
          <w:tcPr>
            <w:tcW w:w="895"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1868</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7298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9116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4696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5632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9184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11902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2106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1152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–2* 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–2*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+2* fy_low|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+2* 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5168</w:t>
            </w:r>
          </w:p>
        </w:tc>
        <w:tc>
          <w:tcPr>
            <w:tcW w:w="896" w:type="pct"/>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6"/>
                <w:szCs w:val="16"/>
                <w:lang w:val="fi-FI" w:eastAsia="fi-FI"/>
              </w:rPr>
            </w:pPr>
            <w:r>
              <w:rPr>
                <w:rFonts w:ascii="Arial" w:hAnsi="Arial" w:cs="Arial"/>
                <w:color w:val="000000"/>
                <w:sz w:val="16"/>
                <w:szCs w:val="16"/>
              </w:rPr>
              <w:t>7004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7996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9832</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|3*fx_low +1* 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|3*fx_high + 1*fy_high|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|3*fy_low + 1*fx_low|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|3*fy_high + 1*fx_high|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10598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13316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5394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6348</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|fx_low – 4*fy_high|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|fx_high – 4*fy_low|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4*fx_high|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4*fx_low|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436</w:t>
            </w:r>
          </w:p>
        </w:tc>
        <w:tc>
          <w:tcPr>
            <w:tcW w:w="896" w:type="pct"/>
            <w:tcBorders>
              <w:top w:val="nil"/>
              <w:left w:val="nil"/>
              <w:bottom w:val="single" w:color="auto" w:sz="4" w:space="0"/>
              <w:right w:val="single" w:color="auto" w:sz="4" w:space="0"/>
            </w:tcBorders>
            <w:shd w:val="clear" w:color="auto" w:fill="FFFF00"/>
            <w:vAlign w:val="center"/>
          </w:tcPr>
          <w:p>
            <w:pPr>
              <w:spacing w:after="0"/>
              <w:jc w:val="center"/>
              <w:rPr>
                <w:rFonts w:ascii="Arial" w:hAnsi="Arial" w:cs="Arial"/>
                <w:sz w:val="16"/>
                <w:szCs w:val="16"/>
                <w:lang w:val="fi-FI" w:eastAsia="fi-FI"/>
              </w:rPr>
            </w:pPr>
            <w:r>
              <w:rPr>
                <w:rFonts w:ascii="Arial" w:hAnsi="Arial" w:cs="Arial"/>
                <w:color w:val="000000"/>
                <w:sz w:val="16"/>
                <w:szCs w:val="16"/>
              </w:rPr>
              <w:t>1408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16102</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12484</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- 3*fy_high|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- 3*fy_low|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- 3*fx_high|</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-3*fx_low|</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4452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6306</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11204</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8468</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|fx_low + 4*fy_low|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|fx_high + 4*fy_high|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|fy_low + 4*fx_low|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|fy_high + 4*fx_high|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6092</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7064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13898</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17516</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|2*fx_low + 3*fy_low|</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|2*fx_high + 3*fy_high|</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|2*fy_low + 3*fx_low|</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|2*fy_high + 3*fx_high|</w:t>
            </w:r>
          </w:p>
        </w:tc>
      </w:tr>
      <w:tr>
        <w:tblPrEx>
          <w:tblCellMar>
            <w:top w:w="0" w:type="dxa"/>
            <w:left w:w="70" w:type="dxa"/>
            <w:bottom w:w="0" w:type="dxa"/>
            <w:right w:w="70" w:type="dxa"/>
          </w:tblCellMar>
        </w:tblPrEx>
        <w:trPr>
          <w:trHeight w:val="290" w:hRule="atLeast"/>
        </w:trPr>
        <w:tc>
          <w:tcPr>
            <w:tcW w:w="1417" w:type="pct"/>
            <w:tcBorders>
              <w:top w:val="nil"/>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8694</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10548</w:t>
            </w:r>
          </w:p>
        </w:tc>
        <w:tc>
          <w:tcPr>
            <w:tcW w:w="896"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11296</w:t>
            </w:r>
          </w:p>
        </w:tc>
        <w:tc>
          <w:tcPr>
            <w:tcW w:w="895" w:type="pct"/>
            <w:tcBorders>
              <w:top w:val="nil"/>
              <w:left w:val="nil"/>
              <w:bottom w:val="single" w:color="auto" w:sz="4" w:space="0"/>
              <w:right w:val="single" w:color="auto" w:sz="4" w:space="0"/>
            </w:tcBorders>
            <w:vAlign w:val="center"/>
          </w:tcPr>
          <w:p>
            <w:pPr>
              <w:spacing w:after="0"/>
              <w:jc w:val="center"/>
              <w:rPr>
                <w:rFonts w:ascii="Arial" w:hAnsi="Arial" w:cs="Arial"/>
                <w:sz w:val="16"/>
                <w:szCs w:val="16"/>
                <w:lang w:val="fi-FI" w:eastAsia="fi-FI"/>
              </w:rPr>
            </w:pPr>
            <w:r>
              <w:rPr>
                <w:rFonts w:ascii="Arial" w:hAnsi="Arial" w:cs="Arial"/>
                <w:color w:val="000000"/>
                <w:sz w:val="16"/>
                <w:szCs w:val="16"/>
              </w:rPr>
              <w:t>14032</w:t>
            </w:r>
          </w:p>
        </w:tc>
      </w:tr>
    </w:tbl>
    <w:p>
      <w:r>
        <w:t xml:space="preserve">Based on the table 6.x.2.2-1, the 2nd order IMD product of </w:t>
      </w:r>
      <w:r>
        <w:rPr>
          <w:lang w:eastAsia="zh-CN"/>
        </w:rPr>
        <w:t>CA_n77-n85 falls inside the RX of n77, but n77 is a TDD band, so there’s no RX during 2UL</w:t>
      </w:r>
      <w:r>
        <w:t xml:space="preserve">. </w:t>
      </w:r>
    </w:p>
    <w:p>
      <w:pPr>
        <w:rPr>
          <w:b/>
          <w:bCs/>
        </w:rPr>
      </w:pPr>
      <w:r>
        <w:t xml:space="preserve">Based on the table 6.x.2.2-1, the 5th order IMD product of </w:t>
      </w:r>
      <w:r>
        <w:rPr>
          <w:lang w:eastAsia="zh-CN"/>
        </w:rPr>
        <w:t>CA_n77-n85 falls inside the RX of n85</w:t>
      </w:r>
      <w:r>
        <w:t>.</w:t>
      </w:r>
    </w:p>
    <w:p>
      <w:pPr>
        <w:rPr>
          <w:rFonts w:eastAsia="MS Mincho"/>
          <w:lang w:eastAsia="ja-JP"/>
        </w:rPr>
      </w:pPr>
      <w:r>
        <w:t xml:space="preserve">Table </w:t>
      </w:r>
      <w:r>
        <w:rPr>
          <w:rFonts w:hint="eastAsia"/>
          <w:lang w:val="en-US" w:eastAsia="zh-CN"/>
        </w:rPr>
        <w:t>5.23</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5.23</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0" w:type="auto"/>
        <w:jc w:val="center"/>
        <w:tblLayout w:type="fixed"/>
        <w:tblCellMar>
          <w:top w:w="0" w:type="dxa"/>
          <w:left w:w="108" w:type="dxa"/>
          <w:bottom w:w="0" w:type="dxa"/>
          <w:right w:w="108" w:type="dxa"/>
        </w:tblCellMar>
      </w:tblPr>
      <w:tblGrid>
        <w:gridCol w:w="1413"/>
        <w:gridCol w:w="2693"/>
        <w:gridCol w:w="851"/>
        <w:gridCol w:w="425"/>
        <w:gridCol w:w="698"/>
        <w:gridCol w:w="11"/>
        <w:gridCol w:w="992"/>
        <w:gridCol w:w="64"/>
        <w:gridCol w:w="928"/>
        <w:gridCol w:w="1134"/>
      </w:tblGrid>
      <w:tr>
        <w:tblPrEx>
          <w:tblCellMar>
            <w:top w:w="0" w:type="dxa"/>
            <w:left w:w="108" w:type="dxa"/>
            <w:bottom w:w="0" w:type="dxa"/>
            <w:right w:w="108" w:type="dxa"/>
          </w:tblCellMar>
        </w:tblPrEx>
        <w:trPr>
          <w:trHeight w:val="270" w:hRule="atLeast"/>
          <w:jc w:val="center"/>
        </w:trPr>
        <w:tc>
          <w:tcPr>
            <w:tcW w:w="1413"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96" w:type="dxa"/>
            <w:gridSpan w:val="9"/>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1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693"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Protected band</w:t>
            </w:r>
          </w:p>
        </w:tc>
        <w:tc>
          <w:tcPr>
            <w:tcW w:w="1974"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Frequency range (MHz)</w:t>
            </w:r>
          </w:p>
        </w:tc>
        <w:tc>
          <w:tcPr>
            <w:tcW w:w="1067" w:type="dxa"/>
            <w:gridSpan w:val="3"/>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MBW (MHz)</w:t>
            </w:r>
          </w:p>
        </w:tc>
        <w:tc>
          <w:tcPr>
            <w:tcW w:w="1134" w:type="dxa"/>
            <w:tcBorders>
              <w:top w:val="nil"/>
              <w:left w:val="nil"/>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bottom w:val="nil"/>
            </w:tcBorders>
            <w:shd w:val="clear" w:color="auto" w:fill="auto"/>
          </w:tcPr>
          <w:p>
            <w:pPr>
              <w:pStyle w:val="104"/>
              <w:rPr>
                <w:rFonts w:eastAsia="宋体"/>
              </w:rPr>
            </w:pPr>
            <w:r>
              <w:rPr>
                <w:rFonts w:eastAsia="Malgun Gothic" w:cs="Arial"/>
                <w:lang w:val="en-US" w:eastAsia="zh-CN"/>
              </w:rPr>
              <w:t>CA</w:t>
            </w:r>
            <w:r>
              <w:rPr>
                <w:rFonts w:cs="Arial"/>
              </w:rPr>
              <w:t>_</w:t>
            </w:r>
            <w:r>
              <w:rPr>
                <w:rFonts w:hint="eastAsia" w:cs="Arial"/>
                <w:lang w:val="en-US" w:eastAsia="zh-CN"/>
              </w:rPr>
              <w:t>n</w:t>
            </w:r>
            <w:r>
              <w:rPr>
                <w:rFonts w:cs="Arial"/>
                <w:lang w:val="en-US" w:eastAsia="zh-CN"/>
              </w:rPr>
              <w:t>77</w:t>
            </w:r>
            <w:r>
              <w:rPr>
                <w:rFonts w:cs="Arial"/>
              </w:rPr>
              <w:t>-</w:t>
            </w:r>
            <w:r>
              <w:rPr>
                <w:rFonts w:cs="Arial"/>
                <w:lang w:val="en-US" w:eastAsia="zh-CN"/>
              </w:rPr>
              <w:t>n85</w:t>
            </w:r>
          </w:p>
        </w:tc>
        <w:tc>
          <w:tcPr>
            <w:tcW w:w="2693" w:type="dxa"/>
            <w:shd w:val="clear" w:color="auto" w:fill="auto"/>
          </w:tcPr>
          <w:p>
            <w:pPr>
              <w:pStyle w:val="102"/>
              <w:rPr>
                <w:rFonts w:eastAsia="宋体"/>
              </w:rPr>
            </w:pPr>
            <w:r>
              <w:rPr>
                <w:lang w:val="sv-FI"/>
              </w:rPr>
              <w:t xml:space="preserve">E-UTRA Band 3, 5, 8, 11, 12, 13, 14, 17, 18, 19, 20, 21, 24, 26, 27, 28, 30, 39, 40, 45, 53, 73, 74, </w:t>
            </w:r>
            <w:r>
              <w:t>103</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t>-50</w:t>
            </w:r>
          </w:p>
        </w:tc>
        <w:tc>
          <w:tcPr>
            <w:tcW w:w="992" w:type="dxa"/>
            <w:gridSpan w:val="2"/>
            <w:shd w:val="clear" w:color="auto" w:fill="auto"/>
          </w:tcPr>
          <w:p>
            <w:pPr>
              <w:pStyle w:val="104"/>
              <w:rPr>
                <w:rFonts w:eastAsia="宋体"/>
                <w:lang w:val="en-US" w:eastAsia="zh-CN"/>
              </w:rPr>
            </w:pPr>
            <w:r>
              <w:t>1</w:t>
            </w:r>
          </w:p>
        </w:tc>
        <w:tc>
          <w:tcPr>
            <w:tcW w:w="1134" w:type="dxa"/>
            <w:shd w:val="clear" w:color="auto" w:fill="auto"/>
          </w:tcPr>
          <w:p>
            <w:pPr>
              <w:pStyle w:val="10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nil"/>
            </w:tcBorders>
            <w:shd w:val="clear" w:color="auto" w:fill="auto"/>
          </w:tcPr>
          <w:p>
            <w:pPr>
              <w:pStyle w:val="104"/>
              <w:rPr>
                <w:rFonts w:eastAsia="宋体"/>
              </w:rPr>
            </w:pPr>
          </w:p>
        </w:tc>
        <w:tc>
          <w:tcPr>
            <w:tcW w:w="2693" w:type="dxa"/>
            <w:shd w:val="clear" w:color="auto" w:fill="auto"/>
          </w:tcPr>
          <w:p>
            <w:pPr>
              <w:pStyle w:val="102"/>
              <w:rPr>
                <w:rFonts w:eastAsia="宋体"/>
              </w:rPr>
            </w:pPr>
            <w:r>
              <w:t>Frequency range</w:t>
            </w:r>
          </w:p>
        </w:tc>
        <w:tc>
          <w:tcPr>
            <w:tcW w:w="851" w:type="dxa"/>
            <w:shd w:val="clear" w:color="auto" w:fill="auto"/>
          </w:tcPr>
          <w:p>
            <w:pPr>
              <w:pStyle w:val="104"/>
              <w:rPr>
                <w:rFonts w:eastAsia="宋体"/>
                <w:lang w:val="en-US" w:eastAsia="zh-CN"/>
              </w:rPr>
            </w:pPr>
            <w:r>
              <w:t>1884.5</w:t>
            </w:r>
          </w:p>
        </w:tc>
        <w:tc>
          <w:tcPr>
            <w:tcW w:w="425" w:type="dxa"/>
            <w:shd w:val="clear" w:color="auto" w:fill="auto"/>
          </w:tcPr>
          <w:p>
            <w:pPr>
              <w:pStyle w:val="104"/>
              <w:rPr>
                <w:rFonts w:eastAsia="宋体"/>
                <w:lang w:val="en-US" w:eastAsia="zh-CN"/>
              </w:rPr>
            </w:pPr>
          </w:p>
        </w:tc>
        <w:tc>
          <w:tcPr>
            <w:tcW w:w="709" w:type="dxa"/>
            <w:gridSpan w:val="2"/>
            <w:shd w:val="clear" w:color="auto" w:fill="auto"/>
          </w:tcPr>
          <w:p>
            <w:pPr>
              <w:pStyle w:val="104"/>
              <w:rPr>
                <w:rFonts w:eastAsia="宋体"/>
                <w:lang w:val="en-US" w:eastAsia="zh-CN"/>
              </w:rPr>
            </w:pPr>
            <w:r>
              <w:t>1915.7</w:t>
            </w:r>
          </w:p>
        </w:tc>
        <w:tc>
          <w:tcPr>
            <w:tcW w:w="992" w:type="dxa"/>
            <w:shd w:val="clear" w:color="auto" w:fill="auto"/>
          </w:tcPr>
          <w:p>
            <w:pPr>
              <w:pStyle w:val="104"/>
              <w:rPr>
                <w:rFonts w:eastAsia="宋体"/>
                <w:lang w:val="en-US" w:eastAsia="zh-CN"/>
              </w:rPr>
            </w:pPr>
            <w:r>
              <w:t>-41</w:t>
            </w:r>
          </w:p>
        </w:tc>
        <w:tc>
          <w:tcPr>
            <w:tcW w:w="992" w:type="dxa"/>
            <w:gridSpan w:val="2"/>
            <w:shd w:val="clear" w:color="auto" w:fill="auto"/>
          </w:tcPr>
          <w:p>
            <w:pPr>
              <w:pStyle w:val="104"/>
              <w:rPr>
                <w:rFonts w:eastAsia="宋体"/>
                <w:lang w:val="en-US" w:eastAsia="zh-CN"/>
              </w:rPr>
            </w:pPr>
            <w:r>
              <w:t>0.3</w:t>
            </w:r>
          </w:p>
        </w:tc>
        <w:tc>
          <w:tcPr>
            <w:tcW w:w="1134" w:type="dxa"/>
            <w:shd w:val="clear" w:color="auto" w:fill="auto"/>
          </w:tcPr>
          <w:p>
            <w:pPr>
              <w:pStyle w:val="104"/>
              <w:rPr>
                <w:rFonts w:eastAsia="宋体"/>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nil"/>
            </w:tcBorders>
            <w:shd w:val="clear" w:color="auto" w:fill="auto"/>
          </w:tcPr>
          <w:p>
            <w:pPr>
              <w:pStyle w:val="104"/>
              <w:rPr>
                <w:rFonts w:eastAsia="宋体"/>
              </w:rPr>
            </w:pPr>
          </w:p>
        </w:tc>
        <w:tc>
          <w:tcPr>
            <w:tcW w:w="2693" w:type="dxa"/>
            <w:shd w:val="clear" w:color="auto" w:fill="auto"/>
          </w:tcPr>
          <w:p>
            <w:pPr>
              <w:pStyle w:val="102"/>
              <w:rPr>
                <w:rFonts w:eastAsia="宋体"/>
              </w:rPr>
            </w:pPr>
            <w:r>
              <w:rPr>
                <w:lang w:val="sv-FI"/>
              </w:rPr>
              <w:t>E-UTRA Band 1, 2, 4, 7, 10, 25, 41, 34, 50, 51, 65, 66, 70</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t>-50</w:t>
            </w:r>
          </w:p>
        </w:tc>
        <w:tc>
          <w:tcPr>
            <w:tcW w:w="992" w:type="dxa"/>
            <w:gridSpan w:val="2"/>
            <w:shd w:val="clear" w:color="auto" w:fill="auto"/>
          </w:tcPr>
          <w:p>
            <w:pPr>
              <w:pStyle w:val="104"/>
              <w:rPr>
                <w:rFonts w:eastAsia="宋体"/>
                <w:lang w:val="en-US" w:eastAsia="zh-CN"/>
              </w:rPr>
            </w:pPr>
            <w:r>
              <w:t>1</w:t>
            </w:r>
          </w:p>
        </w:tc>
        <w:tc>
          <w:tcPr>
            <w:tcW w:w="1134" w:type="dxa"/>
            <w:shd w:val="clear" w:color="auto" w:fill="auto"/>
          </w:tcPr>
          <w:p>
            <w:pPr>
              <w:pStyle w:val="104"/>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single" w:color="auto" w:sz="4" w:space="0"/>
            </w:tcBorders>
            <w:shd w:val="clear" w:color="auto" w:fill="auto"/>
          </w:tcPr>
          <w:p>
            <w:pPr>
              <w:pStyle w:val="104"/>
              <w:rPr>
                <w:rFonts w:eastAsia="宋体"/>
              </w:rPr>
            </w:pPr>
          </w:p>
        </w:tc>
        <w:tc>
          <w:tcPr>
            <w:tcW w:w="2693" w:type="dxa"/>
            <w:shd w:val="clear" w:color="auto" w:fill="auto"/>
          </w:tcPr>
          <w:p>
            <w:pPr>
              <w:pStyle w:val="102"/>
              <w:rPr>
                <w:rFonts w:eastAsia="宋体"/>
              </w:rPr>
            </w:pPr>
            <w:r>
              <w:t>E-UTRA Band 29</w:t>
            </w:r>
          </w:p>
        </w:tc>
        <w:tc>
          <w:tcPr>
            <w:tcW w:w="851" w:type="dxa"/>
            <w:shd w:val="clear" w:color="auto" w:fill="auto"/>
          </w:tcPr>
          <w:p>
            <w:pPr>
              <w:pStyle w:val="104"/>
              <w:rPr>
                <w:rFonts w:eastAsia="宋体"/>
                <w:lang w:val="en-US" w:eastAsia="zh-CN"/>
              </w:rPr>
            </w:pPr>
            <w:r>
              <w:t>F</w:t>
            </w:r>
            <w:r>
              <w:rPr>
                <w:vertAlign w:val="subscript"/>
              </w:rPr>
              <w:t>DL_low</w:t>
            </w:r>
          </w:p>
        </w:tc>
        <w:tc>
          <w:tcPr>
            <w:tcW w:w="425" w:type="dxa"/>
            <w:shd w:val="clear" w:color="auto" w:fill="auto"/>
          </w:tcPr>
          <w:p>
            <w:pPr>
              <w:pStyle w:val="104"/>
              <w:rPr>
                <w:rFonts w:eastAsia="宋体"/>
                <w:lang w:val="en-US" w:eastAsia="zh-CN"/>
              </w:rPr>
            </w:pPr>
            <w:r>
              <w:t>-</w:t>
            </w:r>
          </w:p>
        </w:tc>
        <w:tc>
          <w:tcPr>
            <w:tcW w:w="709" w:type="dxa"/>
            <w:gridSpan w:val="2"/>
            <w:shd w:val="clear" w:color="auto" w:fill="auto"/>
          </w:tcPr>
          <w:p>
            <w:pPr>
              <w:pStyle w:val="104"/>
              <w:rPr>
                <w:rFonts w:eastAsia="宋体"/>
                <w:lang w:val="en-US" w:eastAsia="zh-CN"/>
              </w:rPr>
            </w:pPr>
            <w:r>
              <w:t>F</w:t>
            </w:r>
            <w:r>
              <w:rPr>
                <w:vertAlign w:val="subscript"/>
              </w:rPr>
              <w:t>DL_high</w:t>
            </w:r>
          </w:p>
        </w:tc>
        <w:tc>
          <w:tcPr>
            <w:tcW w:w="992" w:type="dxa"/>
            <w:shd w:val="clear" w:color="auto" w:fill="auto"/>
          </w:tcPr>
          <w:p>
            <w:pPr>
              <w:pStyle w:val="104"/>
              <w:rPr>
                <w:rFonts w:eastAsia="宋体"/>
                <w:lang w:val="en-US" w:eastAsia="zh-CN"/>
              </w:rPr>
            </w:pPr>
            <w:r>
              <w:t>-38</w:t>
            </w:r>
          </w:p>
        </w:tc>
        <w:tc>
          <w:tcPr>
            <w:tcW w:w="992" w:type="dxa"/>
            <w:gridSpan w:val="2"/>
            <w:shd w:val="clear" w:color="auto" w:fill="auto"/>
          </w:tcPr>
          <w:p>
            <w:pPr>
              <w:pStyle w:val="104"/>
              <w:rPr>
                <w:rFonts w:eastAsia="宋体"/>
                <w:lang w:val="en-US" w:eastAsia="zh-CN"/>
              </w:rPr>
            </w:pPr>
            <w:r>
              <w:t>1</w:t>
            </w:r>
          </w:p>
        </w:tc>
        <w:tc>
          <w:tcPr>
            <w:tcW w:w="1134" w:type="dxa"/>
            <w:shd w:val="clear" w:color="auto" w:fill="auto"/>
          </w:tcPr>
          <w:p>
            <w:pPr>
              <w:pStyle w:val="104"/>
              <w:rPr>
                <w:rFonts w:eastAsia="宋体"/>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bottom w:val="single" w:color="auto" w:sz="4" w:space="0"/>
            </w:tcBorders>
            <w:shd w:val="clear" w:color="auto" w:fill="auto"/>
          </w:tcPr>
          <w:p>
            <w:pPr>
              <w:pStyle w:val="104"/>
              <w:rPr>
                <w:rFonts w:eastAsia="宋体"/>
              </w:rPr>
            </w:pPr>
          </w:p>
        </w:tc>
        <w:tc>
          <w:tcPr>
            <w:tcW w:w="2693" w:type="dxa"/>
            <w:shd w:val="clear" w:color="auto" w:fill="auto"/>
          </w:tcPr>
          <w:p>
            <w:pPr>
              <w:pStyle w:val="102"/>
            </w:pPr>
            <w:r>
              <w:t>E-UTRA Band 71</w:t>
            </w:r>
          </w:p>
        </w:tc>
        <w:tc>
          <w:tcPr>
            <w:tcW w:w="851" w:type="dxa"/>
            <w:shd w:val="clear" w:color="auto" w:fill="auto"/>
          </w:tcPr>
          <w:p>
            <w:pPr>
              <w:pStyle w:val="104"/>
            </w:pPr>
            <w:r>
              <w:t>F</w:t>
            </w:r>
            <w:r>
              <w:rPr>
                <w:vertAlign w:val="subscript"/>
              </w:rPr>
              <w:t>DL_low</w:t>
            </w:r>
          </w:p>
        </w:tc>
        <w:tc>
          <w:tcPr>
            <w:tcW w:w="425" w:type="dxa"/>
            <w:shd w:val="clear" w:color="auto" w:fill="auto"/>
          </w:tcPr>
          <w:p>
            <w:pPr>
              <w:pStyle w:val="104"/>
            </w:pPr>
            <w:r>
              <w:t>-</w:t>
            </w:r>
          </w:p>
        </w:tc>
        <w:tc>
          <w:tcPr>
            <w:tcW w:w="709" w:type="dxa"/>
            <w:gridSpan w:val="2"/>
            <w:shd w:val="clear" w:color="auto" w:fill="auto"/>
          </w:tcPr>
          <w:p>
            <w:pPr>
              <w:pStyle w:val="104"/>
            </w:pPr>
            <w:r>
              <w:t>F</w:t>
            </w:r>
            <w:r>
              <w:rPr>
                <w:vertAlign w:val="subscript"/>
              </w:rPr>
              <w:t>DL_high</w:t>
            </w:r>
          </w:p>
        </w:tc>
        <w:tc>
          <w:tcPr>
            <w:tcW w:w="992" w:type="dxa"/>
            <w:shd w:val="clear" w:color="auto" w:fill="auto"/>
          </w:tcPr>
          <w:p>
            <w:pPr>
              <w:pStyle w:val="104"/>
            </w:pPr>
            <w:r>
              <w:t>-50</w:t>
            </w:r>
          </w:p>
        </w:tc>
        <w:tc>
          <w:tcPr>
            <w:tcW w:w="992" w:type="dxa"/>
            <w:gridSpan w:val="2"/>
            <w:shd w:val="clear" w:color="auto" w:fill="auto"/>
          </w:tcPr>
          <w:p>
            <w:pPr>
              <w:pStyle w:val="104"/>
            </w:pPr>
            <w:r>
              <w:t>1</w:t>
            </w:r>
          </w:p>
        </w:tc>
        <w:tc>
          <w:tcPr>
            <w:tcW w:w="1134" w:type="dxa"/>
            <w:shd w:val="clear" w:color="auto" w:fill="auto"/>
          </w:tcPr>
          <w:p>
            <w:pPr>
              <w:pStyle w:val="104"/>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9209" w:type="dxa"/>
            <w:gridSpan w:val="10"/>
            <w:tcBorders>
              <w:top w:val="nil"/>
              <w:bottom w:val="single" w:color="auto" w:sz="4" w:space="0"/>
            </w:tcBorders>
            <w:shd w:val="clear" w:color="auto" w:fill="auto"/>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   Applicable when co-existence with PHS system operating in 1884.5 -1915.7 MHz</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szCs w:val="16"/>
                <w:lang w:eastAsia="ja-JP"/>
              </w:rPr>
            </w:pPr>
          </w:p>
        </w:tc>
      </w:tr>
    </w:tbl>
    <w:p>
      <w:pPr>
        <w:rPr>
          <w:rFonts w:ascii="Arial" w:hAnsi="Arial" w:cs="Arial"/>
        </w:rPr>
      </w:pPr>
    </w:p>
    <w:p>
      <w:pPr>
        <w:pStyle w:val="6"/>
        <w:tabs>
          <w:tab w:val="left" w:pos="0"/>
          <w:tab w:val="left" w:pos="420"/>
          <w:tab w:val="left" w:pos="864"/>
        </w:tabs>
        <w:ind w:left="0" w:firstLine="0"/>
        <w:rPr>
          <w:lang w:val="en-US" w:eastAsia="zh-CN"/>
        </w:rPr>
      </w:pPr>
      <w:bookmarkStart w:id="1077" w:name="_Toc13787"/>
      <w:bookmarkStart w:id="1078" w:name="_Toc32508"/>
      <w:r>
        <w:rPr>
          <w:rFonts w:hint="eastAsia"/>
          <w:lang w:val="en-US" w:eastAsia="zh-CN"/>
        </w:rPr>
        <w:t>5.23</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r>
      <w:r>
        <w:rPr>
          <w:lang w:val="en-US" w:eastAsia="zh-CN"/>
        </w:rPr>
        <w:t>REFSENS requirements</w:t>
      </w:r>
      <w:bookmarkEnd w:id="1077"/>
      <w:bookmarkEnd w:id="1078"/>
    </w:p>
    <w:p>
      <w:r>
        <w:rPr>
          <w:lang w:val="en-US" w:eastAsia="zh-CN"/>
        </w:rPr>
        <w:t xml:space="preserve">As seen in the </w:t>
      </w:r>
      <w:r>
        <w:rPr>
          <w:rFonts w:hint="eastAsia"/>
          <w:lang w:val="en-US" w:eastAsia="zh-CN"/>
        </w:rPr>
        <w:t>coexistence</w:t>
      </w:r>
      <w:r>
        <w:rPr>
          <w:lang w:val="en-US"/>
        </w:rPr>
        <w:t xml:space="preserve"> study 5</w:t>
      </w:r>
      <w:r>
        <w:rPr>
          <w:vertAlign w:val="superscript"/>
          <w:lang w:val="en-US"/>
        </w:rPr>
        <w:t>th</w:t>
      </w:r>
      <w:r>
        <w:rPr>
          <w:lang w:val="en-US"/>
        </w:rPr>
        <w:t xml:space="preserve"> IMD product might fall in own Rx band </w:t>
      </w:r>
      <w:r>
        <w:rPr>
          <w:lang w:val="en-US" w:eastAsia="zh-CN"/>
        </w:rPr>
        <w:t xml:space="preserve">why MSD is needed for 2 band UL. Values from </w:t>
      </w:r>
      <w:r>
        <w:t>CA_n71</w:t>
      </w:r>
      <w:r>
        <w:rPr>
          <w:lang w:eastAsia="zh-TW"/>
        </w:rPr>
        <w:t>A</w:t>
      </w:r>
      <w:r>
        <w:t>-n77A is reused due to similar frequency range and IMD order.</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5.23.2.</w:t>
      </w:r>
      <w:r>
        <w:rPr>
          <w:rFonts w:ascii="Arial" w:hAnsi="Arial" w:cs="Arial"/>
          <w:b/>
          <w:bCs/>
          <w:lang w:val="en-US" w:eastAsia="zh-CN"/>
        </w:rPr>
        <w:t>3</w:t>
      </w:r>
      <w:r>
        <w:rPr>
          <w:rFonts w:hint="eastAsia" w:ascii="Arial" w:hAnsi="Arial" w:cs="Arial"/>
          <w:b/>
          <w:bCs/>
          <w:lang w:val="en-US" w:eastAsia="zh-CN"/>
        </w:rPr>
        <w:t>-1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03"/>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03"/>
              <w:rPr>
                <w:lang w:val="en-US" w:eastAsia="zh-CN"/>
              </w:rPr>
            </w:pPr>
            <w:r>
              <w:rPr>
                <w:rFonts w:hint="eastAsia"/>
                <w:lang w:val="en-US" w:eastAsia="zh-CN"/>
              </w:rPr>
              <w:t>CA</w:t>
            </w:r>
          </w:p>
          <w:p>
            <w:pPr>
              <w:pStyle w:val="103"/>
            </w:pPr>
            <w: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03"/>
            </w:pPr>
            <w:r>
              <w:rPr>
                <w:rFonts w:hint="eastAsia"/>
                <w:lang w:eastAsia="zh-CN"/>
              </w:rPr>
              <w:t>Operating</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UL F</w:t>
            </w:r>
            <w:r>
              <w:rPr>
                <w:vertAlign w:val="subscript"/>
              </w:rPr>
              <w:t>c</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03"/>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03"/>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03"/>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restart"/>
            <w:tcBorders>
              <w:left w:val="single" w:color="auto" w:sz="4" w:space="0"/>
              <w:bottom w:val="single" w:color="auto" w:sz="4" w:space="0"/>
              <w:right w:val="single" w:color="auto" w:sz="4" w:space="0"/>
            </w:tcBorders>
            <w:shd w:val="clear" w:color="auto" w:fill="auto"/>
          </w:tcPr>
          <w:p>
            <w:pPr>
              <w:pStyle w:val="104"/>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p>
            <w:pPr>
              <w:pStyle w:val="104"/>
              <w:rPr>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104"/>
              <w:rPr>
                <w:szCs w:val="18"/>
                <w:lang w:val="en-US"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104"/>
            </w:pPr>
            <w:r>
              <w:t>3590</w:t>
            </w:r>
          </w:p>
        </w:tc>
        <w:tc>
          <w:tcPr>
            <w:tcW w:w="960" w:type="dxa"/>
            <w:tcBorders>
              <w:top w:val="single" w:color="auto" w:sz="4" w:space="0"/>
              <w:left w:val="single" w:color="auto" w:sz="4" w:space="0"/>
              <w:bottom w:val="single" w:color="auto" w:sz="4" w:space="0"/>
              <w:right w:val="single" w:color="auto" w:sz="4" w:space="0"/>
            </w:tcBorders>
          </w:tcPr>
          <w:p>
            <w:pPr>
              <w:pStyle w:val="104"/>
            </w:pPr>
            <w:r>
              <w:t>10</w:t>
            </w:r>
          </w:p>
        </w:tc>
        <w:tc>
          <w:tcPr>
            <w:tcW w:w="960" w:type="dxa"/>
            <w:tcBorders>
              <w:top w:val="single" w:color="auto" w:sz="4" w:space="0"/>
              <w:left w:val="single" w:color="auto" w:sz="4" w:space="0"/>
              <w:bottom w:val="single" w:color="auto" w:sz="4" w:space="0"/>
              <w:right w:val="single" w:color="auto" w:sz="4" w:space="0"/>
            </w:tcBorders>
          </w:tcPr>
          <w:p>
            <w:pPr>
              <w:pStyle w:val="104"/>
            </w:pPr>
            <w:r>
              <w:t>25</w:t>
            </w:r>
          </w:p>
        </w:tc>
        <w:tc>
          <w:tcPr>
            <w:tcW w:w="960" w:type="dxa"/>
            <w:tcBorders>
              <w:top w:val="single" w:color="auto" w:sz="4" w:space="0"/>
              <w:left w:val="single" w:color="auto" w:sz="4" w:space="0"/>
              <w:bottom w:val="single" w:color="auto" w:sz="4" w:space="0"/>
              <w:right w:val="single" w:color="auto" w:sz="4" w:space="0"/>
            </w:tcBorders>
          </w:tcPr>
          <w:p>
            <w:pPr>
              <w:pStyle w:val="104"/>
            </w:pPr>
            <w:r>
              <w:t>3590</w:t>
            </w:r>
          </w:p>
        </w:tc>
        <w:tc>
          <w:tcPr>
            <w:tcW w:w="911" w:type="dxa"/>
            <w:tcBorders>
              <w:top w:val="single" w:color="auto" w:sz="4" w:space="0"/>
              <w:left w:val="single" w:color="auto" w:sz="4" w:space="0"/>
              <w:bottom w:val="single" w:color="auto" w:sz="4" w:space="0"/>
              <w:right w:val="single" w:color="auto" w:sz="4" w:space="0"/>
            </w:tcBorders>
          </w:tcPr>
          <w:p>
            <w:pPr>
              <w:pStyle w:val="104"/>
            </w:pPr>
            <w:r>
              <w:t>N/A</w:t>
            </w:r>
          </w:p>
        </w:tc>
        <w:tc>
          <w:tcPr>
            <w:tcW w:w="830" w:type="dxa"/>
            <w:tcBorders>
              <w:top w:val="single" w:color="auto" w:sz="4" w:space="0"/>
              <w:left w:val="single" w:color="auto" w:sz="4" w:space="0"/>
              <w:bottom w:val="single" w:color="auto" w:sz="4" w:space="0"/>
              <w:right w:val="single" w:color="auto" w:sz="4" w:space="0"/>
            </w:tcBorders>
          </w:tcPr>
          <w:p>
            <w:pPr>
              <w:pStyle w:val="104"/>
            </w:pPr>
            <w:r>
              <w:t>TDD</w:t>
            </w:r>
          </w:p>
        </w:tc>
        <w:tc>
          <w:tcPr>
            <w:tcW w:w="1095" w:type="dxa"/>
            <w:tcBorders>
              <w:top w:val="single" w:color="auto" w:sz="4" w:space="0"/>
              <w:left w:val="single" w:color="auto" w:sz="4" w:space="0"/>
              <w:bottom w:val="single" w:color="auto" w:sz="4" w:space="0"/>
              <w:right w:val="single" w:color="auto" w:sz="4" w:space="0"/>
            </w:tcBorders>
          </w:tcPr>
          <w:p>
            <w:pPr>
              <w:pStyle w:val="10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top w:val="single" w:color="auto" w:sz="4" w:space="0"/>
              <w:left w:val="single" w:color="auto" w:sz="4" w:space="0"/>
              <w:bottom w:val="single" w:color="auto" w:sz="4" w:space="0"/>
              <w:right w:val="single" w:color="auto" w:sz="4" w:space="0"/>
            </w:tcBorders>
            <w:shd w:val="clear" w:color="auto" w:fill="auto"/>
          </w:tcPr>
          <w:p>
            <w:pPr>
              <w:pStyle w:val="104"/>
              <w:rPr>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104"/>
              <w:rPr>
                <w:szCs w:val="18"/>
                <w:lang w:val="en-US" w:eastAsia="zh-CN"/>
              </w:rPr>
            </w:pPr>
            <w:r>
              <w:t>n85</w:t>
            </w:r>
          </w:p>
        </w:tc>
        <w:tc>
          <w:tcPr>
            <w:tcW w:w="960" w:type="dxa"/>
            <w:tcBorders>
              <w:top w:val="single" w:color="auto" w:sz="4" w:space="0"/>
              <w:left w:val="single" w:color="auto" w:sz="4" w:space="0"/>
              <w:bottom w:val="single" w:color="auto" w:sz="4" w:space="0"/>
              <w:right w:val="single" w:color="auto" w:sz="4" w:space="0"/>
            </w:tcBorders>
          </w:tcPr>
          <w:p>
            <w:pPr>
              <w:pStyle w:val="104"/>
            </w:pPr>
            <w:r>
              <w:t>712</w:t>
            </w:r>
          </w:p>
        </w:tc>
        <w:tc>
          <w:tcPr>
            <w:tcW w:w="960" w:type="dxa"/>
            <w:tcBorders>
              <w:top w:val="single" w:color="auto" w:sz="4" w:space="0"/>
              <w:left w:val="single" w:color="auto" w:sz="4" w:space="0"/>
              <w:bottom w:val="single" w:color="auto" w:sz="4" w:space="0"/>
              <w:right w:val="single" w:color="auto" w:sz="4" w:space="0"/>
            </w:tcBorders>
          </w:tcPr>
          <w:p>
            <w:pPr>
              <w:pStyle w:val="104"/>
            </w:pPr>
            <w:r>
              <w:t>10</w:t>
            </w:r>
          </w:p>
        </w:tc>
        <w:tc>
          <w:tcPr>
            <w:tcW w:w="960" w:type="dxa"/>
            <w:tcBorders>
              <w:top w:val="single" w:color="auto" w:sz="4" w:space="0"/>
              <w:left w:val="single" w:color="auto" w:sz="4" w:space="0"/>
              <w:bottom w:val="single" w:color="auto" w:sz="4" w:space="0"/>
              <w:right w:val="single" w:color="auto" w:sz="4" w:space="0"/>
            </w:tcBorders>
          </w:tcPr>
          <w:p>
            <w:pPr>
              <w:pStyle w:val="104"/>
            </w:pPr>
            <w:r>
              <w:t>25</w:t>
            </w:r>
          </w:p>
        </w:tc>
        <w:tc>
          <w:tcPr>
            <w:tcW w:w="960" w:type="dxa"/>
            <w:tcBorders>
              <w:top w:val="single" w:color="auto" w:sz="4" w:space="0"/>
              <w:left w:val="single" w:color="auto" w:sz="4" w:space="0"/>
              <w:bottom w:val="single" w:color="auto" w:sz="4" w:space="0"/>
              <w:right w:val="single" w:color="auto" w:sz="4" w:space="0"/>
            </w:tcBorders>
          </w:tcPr>
          <w:p>
            <w:pPr>
              <w:pStyle w:val="104"/>
            </w:pPr>
            <w:r>
              <w:t>742</w:t>
            </w:r>
          </w:p>
        </w:tc>
        <w:tc>
          <w:tcPr>
            <w:tcW w:w="911" w:type="dxa"/>
            <w:tcBorders>
              <w:top w:val="single" w:color="auto" w:sz="4" w:space="0"/>
              <w:left w:val="single" w:color="auto" w:sz="4" w:space="0"/>
              <w:bottom w:val="single" w:color="auto" w:sz="4" w:space="0"/>
              <w:right w:val="single" w:color="auto" w:sz="4" w:space="0"/>
            </w:tcBorders>
          </w:tcPr>
          <w:p>
            <w:pPr>
              <w:pStyle w:val="104"/>
            </w:pPr>
            <w:r>
              <w:t>5.5</w:t>
            </w:r>
          </w:p>
        </w:tc>
        <w:tc>
          <w:tcPr>
            <w:tcW w:w="830" w:type="dxa"/>
            <w:tcBorders>
              <w:top w:val="single" w:color="auto" w:sz="4" w:space="0"/>
              <w:left w:val="single" w:color="auto" w:sz="4" w:space="0"/>
              <w:bottom w:val="single" w:color="auto" w:sz="4" w:space="0"/>
              <w:right w:val="single" w:color="auto" w:sz="4" w:space="0"/>
            </w:tcBorders>
          </w:tcPr>
          <w:p>
            <w:pPr>
              <w:pStyle w:val="104"/>
            </w:pPr>
            <w:r>
              <w:t>FDD</w:t>
            </w:r>
          </w:p>
        </w:tc>
        <w:tc>
          <w:tcPr>
            <w:tcW w:w="1095" w:type="dxa"/>
            <w:tcBorders>
              <w:top w:val="single" w:color="auto" w:sz="4" w:space="0"/>
              <w:left w:val="single" w:color="auto" w:sz="4" w:space="0"/>
              <w:bottom w:val="single" w:color="auto" w:sz="4" w:space="0"/>
              <w:right w:val="single" w:color="auto" w:sz="4" w:space="0"/>
            </w:tcBorders>
          </w:tcPr>
          <w:p>
            <w:pPr>
              <w:pStyle w:val="104"/>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49" w:type="dxa"/>
            <w:gridSpan w:val="9"/>
            <w:tcBorders>
              <w:top w:val="nil"/>
              <w:left w:val="single" w:color="auto" w:sz="4" w:space="0"/>
              <w:bottom w:val="nil"/>
              <w:right w:val="single" w:color="auto" w:sz="4" w:space="0"/>
            </w:tcBorders>
            <w:shd w:val="clear" w:color="auto" w:fill="auto"/>
          </w:tcPr>
          <w:p>
            <w:pPr>
              <w:pStyle w:val="117"/>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pPr>
              <w:pStyle w:val="117"/>
              <w:overflowPunct/>
              <w:autoSpaceDE/>
              <w:autoSpaceDN/>
              <w:adjustRightInd/>
              <w:spacing w:line="260" w:lineRule="auto"/>
              <w:textAlignment w:val="auto"/>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49" w:type="dxa"/>
            <w:gridSpan w:val="9"/>
            <w:tcBorders>
              <w:top w:val="nil"/>
              <w:left w:val="single" w:color="auto" w:sz="4" w:space="0"/>
              <w:bottom w:val="single" w:color="auto" w:sz="4" w:space="0"/>
              <w:right w:val="single" w:color="auto" w:sz="4" w:space="0"/>
            </w:tcBorders>
            <w:shd w:val="clear" w:color="auto" w:fill="auto"/>
          </w:tcPr>
          <w:p>
            <w:pPr>
              <w:pStyle w:val="104"/>
            </w:pPr>
          </w:p>
        </w:tc>
      </w:tr>
    </w:tbl>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keepNext/>
        <w:keepLines/>
        <w:pageBreakBefore w:val="0"/>
        <w:widowControl/>
        <w:pBdr>
          <w:top w:val="none" w:color="auto" w:sz="0" w:space="0"/>
        </w:pBdr>
        <w:kinsoku/>
        <w:wordWrap/>
        <w:overflowPunct/>
        <w:topLinePunct w:val="0"/>
        <w:autoSpaceDE/>
        <w:autoSpaceDN/>
        <w:bidi w:val="0"/>
        <w:adjustRightInd/>
        <w:snapToGrid/>
        <w:spacing w:before="180" w:after="180"/>
        <w:ind w:left="1134" w:hanging="1134"/>
        <w:textAlignment w:val="auto"/>
        <w:outlineLvl w:val="1"/>
        <w:rPr>
          <w:rFonts w:ascii="Arial" w:hAnsi="Arial" w:eastAsia="宋体" w:cs="Times New Roman"/>
          <w:sz w:val="32"/>
          <w:lang w:val="en-US" w:eastAsia="ja-JP" w:bidi="ar-SA"/>
        </w:rPr>
      </w:pPr>
      <w:r>
        <w:rPr>
          <w:rFonts w:hint="eastAsia" w:ascii="Arial" w:hAnsi="Arial" w:eastAsia="宋体" w:cs="Times New Roman"/>
          <w:sz w:val="32"/>
          <w:lang w:val="en-US" w:eastAsia="zh-CN" w:bidi="ar-SA"/>
        </w:rPr>
        <w:t>5.24</w:t>
      </w:r>
      <w:r>
        <w:rPr>
          <w:rFonts w:ascii="Arial" w:hAnsi="Arial" w:eastAsia="宋体" w:cs="Times New Roman"/>
          <w:sz w:val="32"/>
          <w:lang w:val="en-US" w:eastAsia="en-US" w:bidi="ar-SA"/>
        </w:rPr>
        <w:tab/>
      </w:r>
      <w:r>
        <w:rPr>
          <w:rFonts w:ascii="Arial" w:hAnsi="Arial" w:eastAsia="MS Mincho" w:cs="Arial"/>
          <w:bCs/>
          <w:sz w:val="32"/>
          <w:lang w:val="en-US" w:eastAsia="en-US" w:bidi="ar-SA"/>
        </w:rPr>
        <w:t>CA_n46-n78</w:t>
      </w:r>
    </w:p>
    <w:p>
      <w:pPr>
        <w:keepNext/>
        <w:keepLines/>
        <w:pBdr>
          <w:top w:val="none" w:color="auto" w:sz="0" w:space="0"/>
        </w:pBdr>
        <w:spacing w:before="120" w:after="180"/>
        <w:ind w:left="1134" w:hanging="1134"/>
        <w:outlineLvl w:val="2"/>
        <w:rPr>
          <w:rFonts w:ascii="Arial" w:hAnsi="Arial" w:eastAsia="宋体" w:cs="Times New Roman"/>
          <w:sz w:val="28"/>
          <w:lang w:val="en-US" w:eastAsia="en-GB" w:bidi="ar-SA"/>
        </w:rPr>
      </w:pPr>
      <w:r>
        <w:rPr>
          <w:rFonts w:hint="eastAsia" w:ascii="Arial" w:hAnsi="Arial" w:eastAsia="宋体" w:cs="Times New Roman"/>
          <w:sz w:val="28"/>
          <w:lang w:val="en-US" w:eastAsia="zh-CN" w:bidi="ar-SA"/>
        </w:rPr>
        <w:t>5.24</w:t>
      </w:r>
      <w:r>
        <w:rPr>
          <w:rFonts w:ascii="Arial" w:hAnsi="Arial" w:eastAsia="宋体" w:cs="Times New Roman"/>
          <w:sz w:val="28"/>
          <w:lang w:val="en-US" w:eastAsia="en-US" w:bidi="ar-SA"/>
        </w:rPr>
        <w:t>.</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Arial"/>
          <w:sz w:val="28"/>
          <w:szCs w:val="28"/>
          <w:lang w:val="en-US" w:eastAsia="zh-CN" w:bidi="ar-SA"/>
        </w:rPr>
        <w:t>Common for 1 band UL and 2 bands UL CA</w:t>
      </w: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en-GB" w:eastAsia="zh-CN" w:bidi="ar-SA"/>
        </w:rPr>
      </w:pPr>
      <w:r>
        <w:rPr>
          <w:rFonts w:hint="eastAsia" w:ascii="Arial" w:hAnsi="Arial" w:eastAsia="宋体" w:cs="Times New Roman"/>
          <w:sz w:val="24"/>
          <w:lang w:val="sv-SE" w:eastAsia="zh-CN" w:bidi="ar-SA"/>
        </w:rPr>
        <w:t>5.24</w:t>
      </w:r>
      <w:r>
        <w:rPr>
          <w:rFonts w:ascii="Arial" w:hAnsi="Arial" w:eastAsia="宋体" w:cs="Times New Roman"/>
          <w:sz w:val="24"/>
          <w:lang w:val="sv-SE" w:eastAsia="zh-CN" w:bidi="ar-SA"/>
        </w:rPr>
        <w:t>.1.1 Operating bands for CA</w:t>
      </w:r>
    </w:p>
    <w:p>
      <w:pPr>
        <w:keepNext/>
        <w:keepLines/>
        <w:spacing w:before="60" w:after="180"/>
        <w:jc w:val="center"/>
        <w:rPr>
          <w:rFonts w:ascii="Arial" w:hAnsi="Arial" w:eastAsia="Times New Roman" w:cs="Times New Roman"/>
          <w:b/>
          <w:lang w:val="en-GB" w:eastAsia="ja-JP" w:bidi="ar-SA"/>
        </w:rPr>
      </w:pPr>
      <w:r>
        <w:rPr>
          <w:rFonts w:ascii="Arial" w:hAnsi="Arial" w:eastAsia="Times New Roman" w:cs="Times New Roman"/>
          <w:b/>
          <w:lang w:val="zh-CN" w:eastAsia="en-US" w:bidi="ar-SA"/>
        </w:rPr>
        <w:t xml:space="preserve">Table </w:t>
      </w:r>
      <w:r>
        <w:rPr>
          <w:rFonts w:hint="eastAsia" w:ascii="Arial" w:hAnsi="Arial" w:eastAsia="Times New Roman" w:cs="Times New Roman"/>
          <w:b/>
          <w:lang w:val="zh-CN" w:eastAsia="zh-CN" w:bidi="ar-SA"/>
        </w:rPr>
        <w:t>5.24</w:t>
      </w:r>
      <w:r>
        <w:rPr>
          <w:rFonts w:ascii="Arial" w:hAnsi="Arial" w:eastAsia="Times New Roman" w:cs="Times New Roman"/>
          <w:b/>
          <w:lang w:val="zh-CN" w:eastAsia="zh-CN" w:bidi="ar-SA"/>
        </w:rPr>
        <w:t>.1.1</w:t>
      </w:r>
      <w:r>
        <w:rPr>
          <w:rFonts w:ascii="Arial" w:hAnsi="Arial" w:eastAsia="Times New Roman" w:cs="Times New Roman"/>
          <w:b/>
          <w:lang w:val="zh-CN" w:eastAsia="en-US" w:bidi="ar-SA"/>
        </w:rPr>
        <w:t>-1: CA band combination CA_n</w:t>
      </w:r>
      <w:r>
        <w:rPr>
          <w:rFonts w:ascii="Arial" w:hAnsi="Arial" w:eastAsia="Times New Roman" w:cs="Times New Roman"/>
          <w:b/>
          <w:lang w:val="en-GB" w:eastAsia="en-US" w:bidi="ar-SA"/>
        </w:rPr>
        <w:t>46</w:t>
      </w:r>
      <w:r>
        <w:rPr>
          <w:rFonts w:ascii="Arial" w:hAnsi="Arial" w:eastAsia="Times New Roman" w:cs="Times New Roman"/>
          <w:b/>
          <w:lang w:val="zh-CN" w:eastAsia="en-US" w:bidi="ar-SA"/>
        </w:rPr>
        <w:t>-n</w:t>
      </w:r>
      <w:r>
        <w:rPr>
          <w:rFonts w:ascii="Arial" w:hAnsi="Arial" w:eastAsia="Times New Roman" w:cs="Times New Roman"/>
          <w:b/>
          <w:lang w:val="en-GB" w:eastAsia="en-US" w:bidi="ar-SA"/>
        </w:rPr>
        <w:t>78</w:t>
      </w:r>
    </w:p>
    <w:tbl>
      <w:tblPr>
        <w:tblStyle w:val="89"/>
        <w:tblW w:w="9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ja-JP"/>
              </w:rPr>
              <w:t>NR</w:t>
            </w:r>
            <w:r>
              <w:rPr>
                <w:rFonts w:ascii="Arial" w:hAnsi="Arial" w:eastAsia="Times New Roman" w:cs="Arial"/>
                <w:b/>
                <w:sz w:val="18"/>
                <w:lang w:val="zh-CN" w:eastAsia="zh-CN"/>
              </w:rPr>
              <w:t xml:space="preserve"> </w:t>
            </w:r>
            <w:r>
              <w:rPr>
                <w:rFonts w:ascii="Arial" w:hAnsi="Arial" w:eastAsia="Times New Roman" w:cs="Arial"/>
                <w:b/>
                <w:sz w:val="18"/>
                <w:lang w:val="zh-CN" w:eastAsia="ja-JP"/>
              </w:rPr>
              <w:t>CA</w:t>
            </w:r>
            <w:r>
              <w:rPr>
                <w:rFonts w:ascii="Arial" w:hAnsi="Arial" w:eastAsia="Times New Roman" w:cs="Arial"/>
                <w:b/>
                <w:sz w:val="18"/>
                <w:lang w:val="zh-CN" w:eastAsia="zh-CN"/>
              </w:rPr>
              <w:t xml:space="preserve"> Band Combination</w:t>
            </w:r>
          </w:p>
        </w:tc>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ja-JP"/>
              </w:rPr>
              <w:t>NR</w:t>
            </w:r>
            <w:r>
              <w:rPr>
                <w:rFonts w:ascii="Arial" w:hAnsi="Arial" w:eastAsia="Times New Roman"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zh-CN"/>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zh-CN"/>
              </w:rPr>
              <w:t>Duplex</w:t>
            </w:r>
          </w:p>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sz w:val="18"/>
                <w:lang w:val="zh-CN" w:eastAsia="zh-CN"/>
              </w:rPr>
            </w:pPr>
          </w:p>
        </w:tc>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sz w:val="18"/>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zh-CN"/>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sz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sz w:val="18"/>
                <w:lang w:val="zh-CN" w:eastAsia="zh-CN"/>
              </w:rPr>
            </w:pPr>
          </w:p>
        </w:tc>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sz w:val="18"/>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zh-CN"/>
              </w:rPr>
              <w:t>F</w:t>
            </w:r>
            <w:r>
              <w:rPr>
                <w:rFonts w:ascii="Arial" w:hAnsi="Arial" w:eastAsia="Times New Roman" w:cs="Arial"/>
                <w:b/>
                <w:sz w:val="18"/>
                <w:vertAlign w:val="subscript"/>
                <w:lang w:val="zh-CN" w:eastAsia="zh-CN"/>
              </w:rPr>
              <w:t>UL_low</w:t>
            </w:r>
            <w:r>
              <w:rPr>
                <w:rFonts w:ascii="Arial" w:hAnsi="Arial" w:eastAsia="Times New Roman" w:cs="Arial"/>
                <w:b/>
                <w:sz w:val="18"/>
                <w:lang w:val="zh-CN" w:eastAsia="zh-CN"/>
              </w:rPr>
              <w:t xml:space="preserve"> – F</w:t>
            </w:r>
            <w:r>
              <w:rPr>
                <w:rFonts w:ascii="Arial" w:hAnsi="Arial" w:eastAsia="Times New Roman" w:cs="Arial"/>
                <w:b/>
                <w:sz w:val="18"/>
                <w:vertAlign w:val="subscript"/>
                <w:lang w:val="zh-CN" w:eastAsia="zh-CN"/>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zh-CN"/>
              </w:rPr>
              <w:t>F</w:t>
            </w:r>
            <w:r>
              <w:rPr>
                <w:rFonts w:ascii="Arial" w:hAnsi="Arial" w:eastAsia="Times New Roman" w:cs="Arial"/>
                <w:b/>
                <w:sz w:val="18"/>
                <w:vertAlign w:val="subscript"/>
                <w:lang w:val="zh-CN" w:eastAsia="zh-CN"/>
              </w:rPr>
              <w:t>DL_low</w:t>
            </w:r>
            <w:r>
              <w:rPr>
                <w:rFonts w:ascii="Arial" w:hAnsi="Arial" w:eastAsia="Times New Roman" w:cs="Arial"/>
                <w:b/>
                <w:sz w:val="18"/>
                <w:lang w:val="zh-CN" w:eastAsia="zh-CN"/>
              </w:rPr>
              <w:t xml:space="preserve"> – F</w:t>
            </w:r>
            <w:r>
              <w:rPr>
                <w:rFonts w:ascii="Arial" w:hAnsi="Arial" w:eastAsia="Times New Roman" w:cs="Arial"/>
                <w:b/>
                <w:sz w:val="18"/>
                <w:vertAlign w:val="subscript"/>
                <w:lang w:val="zh-CN" w:eastAsia="zh-CN"/>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sz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szCs w:val="18"/>
                <w:lang w:val="zh-CN" w:eastAsia="ja-JP"/>
              </w:rPr>
            </w:pPr>
            <w:r>
              <w:rPr>
                <w:rFonts w:ascii="Arial" w:hAnsi="Arial" w:eastAsia="MS Mincho" w:cs="Arial"/>
                <w:bCs/>
                <w:sz w:val="18"/>
                <w:szCs w:val="18"/>
                <w:lang w:val="en-US"/>
              </w:rPr>
              <w:t>CA_n46-n78</w:t>
            </w:r>
            <w:r>
              <w:rPr>
                <w:rFonts w:ascii="Arial" w:hAnsi="Arial" w:eastAsia="MS Mincho" w:cs="Arial"/>
                <w:bCs/>
                <w:sz w:val="18"/>
                <w:szCs w:val="18"/>
                <w:vertAlign w:val="superscript"/>
                <w:lang w:val="en-US"/>
              </w:rPr>
              <w:t>1,6</w:t>
            </w:r>
          </w:p>
        </w:tc>
        <w:tc>
          <w:tcPr>
            <w:tcW w:w="124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sv-SE" w:eastAsia="ko-KR"/>
              </w:rPr>
            </w:pPr>
            <w:r>
              <w:rPr>
                <w:rFonts w:ascii="Arial" w:hAnsi="Arial" w:eastAsia="Times New Roman" w:cs="Arial"/>
                <w:sz w:val="18"/>
                <w:lang w:val="sv-SE" w:eastAsia="ko-KR"/>
              </w:rPr>
              <w:t>n46</w:t>
            </w:r>
          </w:p>
        </w:tc>
        <w:tc>
          <w:tcPr>
            <w:tcW w:w="1120" w:type="dxa"/>
            <w:tcBorders>
              <w:top w:val="single" w:color="auto" w:sz="4" w:space="0"/>
              <w:left w:val="single" w:color="auto" w:sz="4" w:space="0"/>
              <w:bottom w:val="single" w:color="auto" w:sz="4" w:space="0"/>
              <w:right w:val="nil"/>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sv-SE" w:eastAsia="ko-KR"/>
              </w:rPr>
            </w:pPr>
            <w:r>
              <w:rPr>
                <w:rFonts w:ascii="Arial" w:hAnsi="Arial" w:eastAsia="Times New Roman" w:cs="Arial"/>
                <w:sz w:val="18"/>
                <w:lang w:val="en-US" w:eastAsia="ko-KR"/>
              </w:rPr>
              <w:t>5150 MHz</w:t>
            </w:r>
          </w:p>
        </w:tc>
        <w:tc>
          <w:tcPr>
            <w:tcW w:w="295" w:type="dxa"/>
            <w:tcBorders>
              <w:top w:val="single" w:color="auto" w:sz="4" w:space="0"/>
              <w:left w:val="nil"/>
              <w:bottom w:val="single" w:color="auto" w:sz="4" w:space="0"/>
              <w:right w:val="nil"/>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zh-CN" w:eastAsia="ja-JP"/>
              </w:rPr>
            </w:pPr>
            <w:r>
              <w:rPr>
                <w:rFonts w:ascii="Arial" w:hAnsi="Arial" w:eastAsia="Times New Roman" w:cs="Arial"/>
                <w:sz w:val="18"/>
                <w:lang w:val="zh-CN" w:eastAsia="ja-JP"/>
              </w:rPr>
              <w:t>–</w:t>
            </w:r>
          </w:p>
        </w:tc>
        <w:tc>
          <w:tcPr>
            <w:tcW w:w="1593" w:type="dxa"/>
            <w:tcBorders>
              <w:top w:val="single" w:color="auto" w:sz="4" w:space="0"/>
              <w:left w:val="nil"/>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sv-SE" w:eastAsia="ko-KR"/>
              </w:rPr>
            </w:pPr>
            <w:r>
              <w:rPr>
                <w:rFonts w:ascii="Arial" w:hAnsi="Arial" w:eastAsia="Times New Roman" w:cs="Arial"/>
                <w:sz w:val="18"/>
                <w:lang w:val="en-US" w:eastAsia="ko-KR"/>
              </w:rPr>
              <w:t>5925</w:t>
            </w:r>
            <w:r>
              <w:rPr>
                <w:rFonts w:ascii="Arial" w:hAnsi="Arial" w:eastAsia="Times New Roman" w:cs="Arial"/>
                <w:sz w:val="18"/>
                <w:lang w:val="sv-SE" w:eastAsia="ko-KR"/>
              </w:rPr>
              <w:t xml:space="preserve"> MH</w:t>
            </w:r>
            <w:r>
              <w:rPr>
                <w:rFonts w:ascii="Arial" w:hAnsi="Arial" w:eastAsia="Times New Roman" w:cs="Arial"/>
                <w:sz w:val="18"/>
                <w:lang w:val="zh-CN" w:eastAsia="ja-JP"/>
              </w:rPr>
              <w:t>z</w:t>
            </w:r>
          </w:p>
        </w:tc>
        <w:tc>
          <w:tcPr>
            <w:tcW w:w="1231" w:type="dxa"/>
            <w:tcBorders>
              <w:top w:val="single" w:color="auto" w:sz="4" w:space="0"/>
              <w:left w:val="single" w:color="auto" w:sz="4" w:space="0"/>
              <w:bottom w:val="single" w:color="auto" w:sz="4" w:space="0"/>
              <w:right w:val="nil"/>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sv-SE" w:eastAsia="ko-KR"/>
              </w:rPr>
            </w:pPr>
            <w:r>
              <w:rPr>
                <w:rFonts w:ascii="Arial" w:hAnsi="Arial" w:eastAsia="Times New Roman" w:cs="Arial"/>
                <w:sz w:val="18"/>
                <w:lang w:val="en-US" w:eastAsia="ko-KR"/>
              </w:rPr>
              <w:t>5150 MHz</w:t>
            </w:r>
          </w:p>
        </w:tc>
        <w:tc>
          <w:tcPr>
            <w:tcW w:w="355" w:type="dxa"/>
            <w:tcBorders>
              <w:top w:val="single" w:color="auto" w:sz="4" w:space="0"/>
              <w:left w:val="nil"/>
              <w:bottom w:val="single" w:color="auto" w:sz="4" w:space="0"/>
              <w:right w:val="nil"/>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zh-CN" w:eastAsia="ja-JP"/>
              </w:rPr>
            </w:pPr>
            <w:r>
              <w:rPr>
                <w:rFonts w:ascii="Arial" w:hAnsi="Arial" w:eastAsia="Times New Roman" w:cs="Arial"/>
                <w:sz w:val="18"/>
                <w:lang w:val="zh-CN" w:eastAsia="ja-JP"/>
              </w:rPr>
              <w:t>–</w:t>
            </w:r>
          </w:p>
        </w:tc>
        <w:tc>
          <w:tcPr>
            <w:tcW w:w="1530" w:type="dxa"/>
            <w:tcBorders>
              <w:top w:val="single" w:color="auto" w:sz="4" w:space="0"/>
              <w:left w:val="nil"/>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sv-SE" w:eastAsia="ko-KR"/>
              </w:rPr>
            </w:pPr>
            <w:r>
              <w:rPr>
                <w:rFonts w:ascii="Arial" w:hAnsi="Arial" w:eastAsia="Times New Roman" w:cs="Arial"/>
                <w:sz w:val="18"/>
                <w:lang w:val="en-US" w:eastAsia="ko-KR"/>
              </w:rPr>
              <w:t>5925</w:t>
            </w:r>
            <w:r>
              <w:rPr>
                <w:rFonts w:ascii="Arial" w:hAnsi="Arial" w:eastAsia="Times New Roman" w:cs="Arial"/>
                <w:sz w:val="18"/>
                <w:lang w:val="sv-SE" w:eastAsia="ko-KR"/>
              </w:rPr>
              <w:t xml:space="preserve"> MH</w:t>
            </w:r>
            <w:r>
              <w:rPr>
                <w:rFonts w:ascii="Arial" w:hAnsi="Arial" w:eastAsia="Times New Roman"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zh-CN" w:eastAsia="ja-JP"/>
              </w:rPr>
            </w:pPr>
            <w:r>
              <w:rPr>
                <w:rFonts w:ascii="Arial" w:hAnsi="Arial" w:eastAsia="Times New Roman" w:cs="Arial"/>
                <w:sz w:val="18"/>
                <w:lang w:eastAsia="ja-JP"/>
              </w:rPr>
              <w:t>T</w:t>
            </w:r>
            <w:r>
              <w:rPr>
                <w:rFonts w:ascii="Arial" w:hAnsi="Arial" w:eastAsia="Times New Roman"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sz w:val="18"/>
                <w:szCs w:val="18"/>
                <w:lang w:val="zh-CN" w:eastAsia="ja-JP"/>
              </w:rPr>
            </w:pPr>
          </w:p>
        </w:tc>
        <w:tc>
          <w:tcPr>
            <w:tcW w:w="124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宋体" w:cs="Arial"/>
                <w:sz w:val="18"/>
                <w:lang w:val="sv-SE" w:eastAsia="zh-CN"/>
              </w:rPr>
            </w:pPr>
            <w:r>
              <w:rPr>
                <w:rFonts w:ascii="Arial" w:hAnsi="Arial" w:eastAsia="Times New Roman" w:cs="Arial"/>
                <w:sz w:val="18"/>
                <w:lang w:val="sv-SE" w:eastAsia="ko-KR"/>
              </w:rPr>
              <w:t>n78</w:t>
            </w:r>
          </w:p>
        </w:tc>
        <w:tc>
          <w:tcPr>
            <w:tcW w:w="1120" w:type="dxa"/>
            <w:tcBorders>
              <w:top w:val="single" w:color="auto" w:sz="4" w:space="0"/>
              <w:left w:val="single" w:color="auto" w:sz="4" w:space="0"/>
              <w:bottom w:val="single" w:color="auto" w:sz="4" w:space="0"/>
              <w:right w:val="nil"/>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en-US" w:eastAsia="ko-KR"/>
              </w:rPr>
            </w:pPr>
            <w:r>
              <w:rPr>
                <w:rFonts w:ascii="Arial" w:hAnsi="Arial" w:eastAsia="Times New Roman" w:cs="Arial"/>
                <w:sz w:val="18"/>
                <w:lang w:val="en-US" w:eastAsia="ko-KR"/>
              </w:rPr>
              <w:t>3300 MHz</w:t>
            </w:r>
          </w:p>
        </w:tc>
        <w:tc>
          <w:tcPr>
            <w:tcW w:w="295" w:type="dxa"/>
            <w:tcBorders>
              <w:top w:val="single" w:color="auto" w:sz="4" w:space="0"/>
              <w:left w:val="nil"/>
              <w:bottom w:val="single" w:color="auto" w:sz="4" w:space="0"/>
              <w:right w:val="nil"/>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en-US" w:eastAsia="ko-KR"/>
              </w:rPr>
            </w:pPr>
            <w:r>
              <w:rPr>
                <w:rFonts w:ascii="Arial" w:hAnsi="Arial" w:eastAsia="Times New Roman" w:cs="Arial"/>
                <w:sz w:val="18"/>
                <w:lang w:val="zh-CN" w:eastAsia="ja-JP"/>
              </w:rPr>
              <w:t>–</w:t>
            </w:r>
          </w:p>
        </w:tc>
        <w:tc>
          <w:tcPr>
            <w:tcW w:w="1593" w:type="dxa"/>
            <w:tcBorders>
              <w:top w:val="single" w:color="auto" w:sz="4" w:space="0"/>
              <w:left w:val="nil"/>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en-US" w:eastAsia="ko-KR"/>
              </w:rPr>
            </w:pPr>
            <w:r>
              <w:rPr>
                <w:rFonts w:ascii="Arial" w:hAnsi="Arial" w:eastAsia="Times New Roman" w:cs="Arial"/>
                <w:sz w:val="18"/>
                <w:lang w:val="en-US" w:eastAsia="ko-KR"/>
              </w:rPr>
              <w:t>3800</w:t>
            </w:r>
            <w:r>
              <w:rPr>
                <w:rFonts w:ascii="Arial" w:hAnsi="Arial" w:eastAsia="Times New Roman" w:cs="Arial"/>
                <w:sz w:val="18"/>
                <w:lang w:val="sv-SE" w:eastAsia="ko-KR"/>
              </w:rPr>
              <w:t xml:space="preserve"> MH</w:t>
            </w:r>
            <w:r>
              <w:rPr>
                <w:rFonts w:ascii="Arial" w:hAnsi="Arial" w:eastAsia="Times New Roman" w:cs="Arial"/>
                <w:sz w:val="18"/>
                <w:lang w:val="zh-CN" w:eastAsia="ja-JP"/>
              </w:rPr>
              <w:t>z</w:t>
            </w:r>
          </w:p>
        </w:tc>
        <w:tc>
          <w:tcPr>
            <w:tcW w:w="1231" w:type="dxa"/>
            <w:tcBorders>
              <w:top w:val="single" w:color="auto" w:sz="4" w:space="0"/>
              <w:left w:val="single" w:color="auto" w:sz="4" w:space="0"/>
              <w:bottom w:val="single" w:color="auto" w:sz="4" w:space="0"/>
              <w:right w:val="nil"/>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en-US" w:eastAsia="ko-KR"/>
              </w:rPr>
            </w:pPr>
            <w:r>
              <w:rPr>
                <w:rFonts w:ascii="Arial" w:hAnsi="Arial" w:eastAsia="Times New Roman" w:cs="Arial"/>
                <w:sz w:val="18"/>
                <w:lang w:val="en-US" w:eastAsia="ko-KR"/>
              </w:rPr>
              <w:t>3300 MHz</w:t>
            </w:r>
          </w:p>
        </w:tc>
        <w:tc>
          <w:tcPr>
            <w:tcW w:w="355" w:type="dxa"/>
            <w:tcBorders>
              <w:top w:val="single" w:color="auto" w:sz="4" w:space="0"/>
              <w:left w:val="nil"/>
              <w:bottom w:val="single" w:color="auto" w:sz="4" w:space="0"/>
              <w:right w:val="nil"/>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en-US" w:eastAsia="ko-KR"/>
              </w:rPr>
            </w:pPr>
            <w:r>
              <w:rPr>
                <w:rFonts w:ascii="Arial" w:hAnsi="Arial" w:eastAsia="Times New Roman" w:cs="Arial"/>
                <w:sz w:val="18"/>
                <w:lang w:val="zh-CN" w:eastAsia="ja-JP"/>
              </w:rPr>
              <w:t>–</w:t>
            </w:r>
          </w:p>
        </w:tc>
        <w:tc>
          <w:tcPr>
            <w:tcW w:w="1530" w:type="dxa"/>
            <w:tcBorders>
              <w:top w:val="single" w:color="auto" w:sz="4" w:space="0"/>
              <w:left w:val="nil"/>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en-US" w:eastAsia="ko-KR"/>
              </w:rPr>
            </w:pPr>
            <w:r>
              <w:rPr>
                <w:rFonts w:ascii="Arial" w:hAnsi="Arial" w:eastAsia="Times New Roman" w:cs="Arial"/>
                <w:sz w:val="18"/>
                <w:lang w:val="en-US" w:eastAsia="ko-KR"/>
              </w:rPr>
              <w:t>3800</w:t>
            </w:r>
            <w:r>
              <w:rPr>
                <w:rFonts w:ascii="Arial" w:hAnsi="Arial" w:eastAsia="Times New Roman" w:cs="Arial"/>
                <w:sz w:val="18"/>
                <w:lang w:val="sv-SE" w:eastAsia="ko-KR"/>
              </w:rPr>
              <w:t xml:space="preserve"> MH</w:t>
            </w:r>
            <w:r>
              <w:rPr>
                <w:rFonts w:ascii="Arial" w:hAnsi="Arial" w:eastAsia="Times New Roman"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eastAsia="Times New Roman" w:cs="Arial"/>
                <w:sz w:val="18"/>
                <w:lang w:val="en-US" w:eastAsia="ko-KR"/>
              </w:rPr>
            </w:pPr>
            <w:r>
              <w:rPr>
                <w:rFonts w:ascii="Arial" w:hAnsi="Arial" w:eastAsia="Times New Roman" w:cs="Arial"/>
                <w:sz w:val="18"/>
                <w:lang w:val="en-US" w:eastAsia="ko-KR"/>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735" w:type="dxa"/>
            <w:gridSpan w:val="9"/>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after="0"/>
              <w:rPr>
                <w:rFonts w:ascii="Arial" w:hAnsi="Arial" w:eastAsia="Times New Roman" w:cs="Arial"/>
                <w:sz w:val="18"/>
                <w:szCs w:val="18"/>
                <w:lang w:eastAsia="sv-SE"/>
              </w:rPr>
            </w:pPr>
            <w:r>
              <w:rPr>
                <w:rFonts w:ascii="Arial" w:hAnsi="Arial" w:eastAsia="Times New Roman" w:cs="Arial"/>
                <w:sz w:val="18"/>
                <w:szCs w:val="18"/>
                <w:lang w:eastAsia="sv-SE"/>
              </w:rPr>
              <w:t>NOTE 1: Applicable for UE supporting inter-band carrier aggregation with mandatory simultaneous Rx/Tx capability.</w:t>
            </w:r>
          </w:p>
          <w:p>
            <w:pPr>
              <w:keepNext/>
              <w:keepLines/>
              <w:overflowPunct w:val="0"/>
              <w:autoSpaceDE w:val="0"/>
              <w:autoSpaceDN w:val="0"/>
              <w:adjustRightInd w:val="0"/>
              <w:spacing w:after="0" w:line="256" w:lineRule="auto"/>
              <w:rPr>
                <w:rFonts w:ascii="Arial" w:hAnsi="Arial" w:eastAsia="Times New Roman" w:cs="Arial"/>
                <w:sz w:val="18"/>
                <w:lang w:val="en-US" w:eastAsia="ko-KR"/>
              </w:rPr>
            </w:pPr>
            <w:r>
              <w:rPr>
                <w:rFonts w:ascii="Arial" w:hAnsi="Arial" w:eastAsia="Times New Roman" w:cs="Arial"/>
                <w:sz w:val="18"/>
                <w:szCs w:val="18"/>
                <w:lang w:eastAsia="sv-SE"/>
              </w:rPr>
              <w:t>NOTE 6: The PCell is allocated in the licensed band in this combination.</w:t>
            </w:r>
          </w:p>
        </w:tc>
      </w:tr>
    </w:tbl>
    <w:p>
      <w:pPr>
        <w:rPr>
          <w:rFonts w:eastAsia="Times New Roman"/>
          <w:lang w:eastAsia="en-GB"/>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5.24</w:t>
      </w:r>
      <w:r>
        <w:rPr>
          <w:rFonts w:ascii="Arial" w:hAnsi="Arial" w:eastAsia="宋体" w:cs="Times New Roman"/>
          <w:sz w:val="24"/>
          <w:lang w:val="sv-SE" w:eastAsia="zh-CN" w:bidi="ar-SA"/>
        </w:rPr>
        <w:t>.1.2</w:t>
      </w:r>
      <w:r>
        <w:rPr>
          <w:rFonts w:ascii="Arial" w:hAnsi="Arial" w:eastAsia="宋体" w:cs="Times New Roman"/>
          <w:sz w:val="24"/>
          <w:lang w:val="sv-SE" w:eastAsia="zh-CN" w:bidi="ar-SA"/>
        </w:rPr>
        <w:tab/>
      </w:r>
      <w:r>
        <w:rPr>
          <w:rFonts w:ascii="Arial" w:hAnsi="Arial" w:eastAsia="宋体" w:cs="Times New Roman"/>
          <w:sz w:val="24"/>
          <w:lang w:val="sv-SE" w:eastAsia="zh-CN" w:bidi="ar-SA"/>
        </w:rPr>
        <w:t>Channel bandwidths per operating band for CA</w:t>
      </w:r>
    </w:p>
    <w:p>
      <w:pPr>
        <w:keepNext/>
        <w:keepLines/>
        <w:spacing w:before="60" w:after="180"/>
        <w:jc w:val="center"/>
        <w:rPr>
          <w:rFonts w:ascii="Arial" w:hAnsi="Arial" w:eastAsia="Times New Roman" w:cs="Times New Roman"/>
          <w:b/>
          <w:sz w:val="16"/>
          <w:lang w:val="en-GB" w:eastAsia="zh-CN" w:bidi="ar-SA"/>
        </w:rPr>
      </w:pPr>
      <w:r>
        <w:rPr>
          <w:rFonts w:ascii="Arial" w:hAnsi="Arial" w:eastAsia="Times New Roman" w:cs="Times New Roman"/>
          <w:b/>
          <w:lang w:val="zh-CN" w:eastAsia="en-US" w:bidi="ar-SA"/>
        </w:rPr>
        <w:t xml:space="preserve">Table </w:t>
      </w:r>
      <w:r>
        <w:rPr>
          <w:rFonts w:hint="eastAsia" w:ascii="Arial" w:hAnsi="Arial" w:eastAsia="Times New Roman" w:cs="Times New Roman"/>
          <w:b/>
          <w:lang w:val="zh-CN" w:eastAsia="zh-CN" w:bidi="ar-SA"/>
        </w:rPr>
        <w:t>5.24</w:t>
      </w:r>
      <w:r>
        <w:rPr>
          <w:rFonts w:ascii="Arial" w:hAnsi="Arial" w:eastAsia="Times New Roman" w:cs="Times New Roman"/>
          <w:b/>
          <w:lang w:val="zh-CN" w:eastAsia="zh-CN" w:bidi="ar-SA"/>
        </w:rPr>
        <w:t>.1</w:t>
      </w:r>
      <w:r>
        <w:rPr>
          <w:rFonts w:ascii="Arial" w:hAnsi="Arial" w:eastAsia="Times New Roman" w:cs="Times New Roman"/>
          <w:b/>
          <w:lang w:val="zh-CN" w:eastAsia="en-US" w:bidi="ar-SA"/>
        </w:rPr>
        <w:t>.</w:t>
      </w:r>
      <w:r>
        <w:rPr>
          <w:rFonts w:ascii="Arial" w:hAnsi="Arial" w:eastAsia="Times New Roman" w:cs="Times New Roman"/>
          <w:b/>
          <w:lang w:val="zh-CN" w:eastAsia="zh-CN" w:bidi="ar-SA"/>
        </w:rPr>
        <w:t>2</w:t>
      </w:r>
      <w:r>
        <w:rPr>
          <w:rFonts w:ascii="Arial" w:hAnsi="Arial" w:eastAsia="Times New Roman" w:cs="Times New Roman"/>
          <w:b/>
          <w:lang w:val="zh-CN" w:eastAsia="en-US" w:bidi="ar-SA"/>
        </w:rPr>
        <w:t>-1: Supported bandwidths per CA band combination CA_n</w:t>
      </w:r>
      <w:r>
        <w:rPr>
          <w:rFonts w:ascii="Arial" w:hAnsi="Arial" w:eastAsia="Times New Roman" w:cs="Times New Roman"/>
          <w:b/>
          <w:lang w:val="en-GB" w:eastAsia="en-US" w:bidi="ar-SA"/>
        </w:rPr>
        <w:t>46-n78</w:t>
      </w:r>
    </w:p>
    <w:tbl>
      <w:tblPr>
        <w:tblStyle w:val="89"/>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843"/>
        <w:gridCol w:w="1194"/>
        <w:gridCol w:w="3442"/>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1843"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val="en-US" w:eastAsia="zh-CN"/>
              </w:rPr>
            </w:pPr>
            <w:r>
              <w:rPr>
                <w:rFonts w:ascii="Arial" w:hAnsi="Arial" w:eastAsia="MS Mincho"/>
                <w:b/>
                <w:sz w:val="18"/>
                <w:lang w:eastAsia="ja-JP"/>
              </w:rPr>
              <w:t xml:space="preserve">NR </w:t>
            </w:r>
            <w:r>
              <w:rPr>
                <w:rFonts w:ascii="Arial" w:hAnsi="Arial" w:eastAsia="MS Mincho"/>
                <w:b/>
                <w:sz w:val="18"/>
                <w:lang w:eastAsia="zh-CN"/>
              </w:rPr>
              <w:t>CA</w:t>
            </w:r>
            <w:r>
              <w:rPr>
                <w:rFonts w:ascii="Arial" w:hAnsi="Arial" w:eastAsia="MS Mincho"/>
                <w:b/>
                <w:sz w:val="18"/>
              </w:rPr>
              <w:t xml:space="preserve"> Configuration</w:t>
            </w:r>
          </w:p>
        </w:tc>
        <w:tc>
          <w:tcPr>
            <w:tcW w:w="1843"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eastAsia="en-GB"/>
              </w:rPr>
            </w:pPr>
            <w:r>
              <w:rPr>
                <w:rFonts w:ascii="Arial" w:hAnsi="Arial" w:eastAsia="MS Mincho"/>
                <w:b/>
                <w:sz w:val="18"/>
                <w:lang w:val="en-US" w:eastAsia="zh-CN"/>
              </w:rPr>
              <w:t>UL CA Configuration</w:t>
            </w:r>
          </w:p>
        </w:tc>
        <w:tc>
          <w:tcPr>
            <w:tcW w:w="1194"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eastAsia="en-GB"/>
              </w:rPr>
            </w:pPr>
            <w:r>
              <w:rPr>
                <w:rFonts w:ascii="Arial" w:hAnsi="Arial" w:eastAsia="MS Mincho"/>
                <w:b/>
                <w:sz w:val="18"/>
                <w:lang w:eastAsia="ja-JP"/>
              </w:rPr>
              <w:t>NR</w:t>
            </w:r>
            <w:r>
              <w:rPr>
                <w:rFonts w:ascii="Arial" w:hAnsi="Arial" w:eastAsia="MS Mincho"/>
                <w:b/>
                <w:sz w:val="18"/>
              </w:rPr>
              <w:t xml:space="preserve"> Band</w:t>
            </w:r>
          </w:p>
        </w:tc>
        <w:tc>
          <w:tcPr>
            <w:tcW w:w="3442"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eastAsia="en-GB"/>
              </w:rPr>
            </w:pPr>
            <w:r>
              <w:rPr>
                <w:rFonts w:ascii="Arial" w:hAnsi="Arial" w:eastAsia="MS Mincho"/>
                <w:b/>
                <w:sz w:val="18"/>
              </w:rPr>
              <w:t>Channel bandwidth</w:t>
            </w:r>
            <w:r>
              <w:rPr>
                <w:rFonts w:ascii="Arial" w:hAnsi="Arial" w:eastAsia="MS Mincho"/>
                <w:b/>
                <w:sz w:val="18"/>
                <w:lang w:val="en-US" w:eastAsia="zh-CN"/>
              </w:rPr>
              <w:t xml:space="preserve"> [MHz]</w:t>
            </w:r>
          </w:p>
        </w:tc>
        <w:tc>
          <w:tcPr>
            <w:tcW w:w="155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eastAsia="MS Mincho"/>
                <w:b/>
                <w:sz w:val="18"/>
                <w:lang w:eastAsia="en-GB"/>
              </w:rPr>
            </w:pPr>
            <w:r>
              <w:rPr>
                <w:rFonts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sz w:val="18"/>
                <w:lang w:eastAsia="en-GB"/>
              </w:rPr>
            </w:pPr>
            <w:r>
              <w:rPr>
                <w:rFonts w:ascii="Arial" w:hAnsi="Arial" w:eastAsia="MS Mincho"/>
                <w:sz w:val="18"/>
                <w:lang w:eastAsia="zh-CN"/>
              </w:rPr>
              <w:t>CA_n46A-n78(2A)</w:t>
            </w: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sz w:val="18"/>
                <w:lang w:eastAsia="zh-CN"/>
              </w:rPr>
            </w:pPr>
            <w:r>
              <w:rPr>
                <w:rFonts w:ascii="Arial" w:hAnsi="Arial" w:eastAsia="MS Mincho"/>
                <w:sz w:val="18"/>
                <w:lang w:eastAsia="zh-CN"/>
              </w:rPr>
              <w:t>CA_n78(2A)</w:t>
            </w:r>
          </w:p>
          <w:p>
            <w:pPr>
              <w:keepNext/>
              <w:keepLines/>
              <w:overflowPunct w:val="0"/>
              <w:autoSpaceDE w:val="0"/>
              <w:autoSpaceDN w:val="0"/>
              <w:adjustRightInd w:val="0"/>
              <w:spacing w:after="0" w:line="256" w:lineRule="auto"/>
              <w:jc w:val="center"/>
              <w:rPr>
                <w:rFonts w:ascii="Arial" w:hAnsi="Arial" w:eastAsia="MS Mincho"/>
                <w:sz w:val="18"/>
                <w:lang w:val="en-US" w:eastAsia="zh-CN"/>
              </w:rPr>
            </w:pPr>
            <w:r>
              <w:rPr>
                <w:rFonts w:ascii="Arial" w:hAnsi="Arial" w:eastAsia="MS Mincho"/>
                <w:sz w:val="18"/>
                <w:lang w:eastAsia="zh-CN"/>
              </w:rPr>
              <w:t>CA_n46A-n78A</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n46</w:t>
            </w:r>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Yu Mincho" w:cs="Times New Roman"/>
                <w:sz w:val="18"/>
                <w:lang w:val="en-GB" w:eastAsia="en-US" w:bidi="ar-SA"/>
              </w:rPr>
              <w:t>10, 20, 40, 60, 80</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line="256" w:lineRule="auto"/>
              <w:jc w:val="center"/>
              <w:rPr>
                <w:rFonts w:ascii="Arial" w:hAnsi="Arial" w:eastAsia="Times New Roman"/>
                <w:sz w:val="18"/>
                <w:lang w:val="en-US" w:eastAsia="zh-CN"/>
              </w:rPr>
            </w:pPr>
            <w:r>
              <w:rPr>
                <w:rFonts w:ascii="Arial" w:hAnsi="Arial" w:eastAsia="Times New Roman"/>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eastAsia="en-GB"/>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n78</w:t>
            </w:r>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CA_n78(2A)_BCS2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sz w:val="18"/>
                <w:lang w:eastAsia="en-GB"/>
              </w:rPr>
            </w:pPr>
            <w:r>
              <w:rPr>
                <w:rFonts w:ascii="Arial" w:hAnsi="Arial" w:eastAsia="MS Mincho"/>
                <w:sz w:val="18"/>
                <w:lang w:eastAsia="zh-CN"/>
              </w:rPr>
              <w:t>CA_n46C-n78(2A)</w:t>
            </w: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sz w:val="18"/>
                <w:lang w:eastAsia="zh-CN"/>
              </w:rPr>
            </w:pPr>
            <w:r>
              <w:rPr>
                <w:rFonts w:ascii="Arial" w:hAnsi="Arial" w:eastAsia="MS Mincho"/>
                <w:sz w:val="18"/>
                <w:lang w:eastAsia="zh-CN"/>
              </w:rPr>
              <w:t>CA_n78(2A)</w:t>
            </w:r>
          </w:p>
          <w:p>
            <w:pPr>
              <w:keepNext/>
              <w:keepLines/>
              <w:overflowPunct w:val="0"/>
              <w:autoSpaceDE w:val="0"/>
              <w:autoSpaceDN w:val="0"/>
              <w:adjustRightInd w:val="0"/>
              <w:spacing w:after="0" w:line="256" w:lineRule="auto"/>
              <w:jc w:val="center"/>
              <w:rPr>
                <w:rFonts w:ascii="Arial" w:hAnsi="Arial" w:eastAsia="MS Mincho"/>
                <w:sz w:val="18"/>
                <w:lang w:eastAsia="zh-CN"/>
              </w:rPr>
            </w:pPr>
            <w:r>
              <w:rPr>
                <w:rFonts w:ascii="Arial" w:hAnsi="Arial" w:eastAsia="MS Mincho"/>
                <w:sz w:val="18"/>
                <w:lang w:eastAsia="zh-CN"/>
              </w:rPr>
              <w:t>CA_n46A-n78A</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n46</w:t>
            </w:r>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Yu Mincho" w:cs="Times New Roman"/>
                <w:sz w:val="18"/>
                <w:lang w:val="en-GB" w:eastAsia="en-US" w:bidi="ar-SA"/>
              </w:rPr>
              <w:t>CA_n46C_BCS0</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line="256" w:lineRule="auto"/>
              <w:jc w:val="center"/>
              <w:rPr>
                <w:rFonts w:ascii="Arial" w:hAnsi="Arial" w:eastAsia="Times New Roman"/>
                <w:sz w:val="18"/>
                <w:lang w:val="en-US" w:eastAsia="zh-CN"/>
              </w:rPr>
            </w:pPr>
            <w:r>
              <w:rPr>
                <w:rFonts w:ascii="Arial" w:hAnsi="Arial" w:eastAsia="Times New Roman"/>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eastAsia="en-GB"/>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n78</w:t>
            </w:r>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CA_n78(2A)_BCS2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sz w:val="18"/>
                <w:lang w:eastAsia="en-GB"/>
              </w:rPr>
            </w:pPr>
            <w:r>
              <w:rPr>
                <w:rFonts w:ascii="Arial" w:hAnsi="Arial" w:eastAsia="MS Mincho"/>
                <w:sz w:val="18"/>
                <w:lang w:eastAsia="zh-CN"/>
              </w:rPr>
              <w:t>CA_n46D-n78(2A)</w:t>
            </w: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sz w:val="18"/>
                <w:lang w:eastAsia="zh-CN"/>
              </w:rPr>
            </w:pPr>
            <w:r>
              <w:rPr>
                <w:rFonts w:ascii="Arial" w:hAnsi="Arial" w:eastAsia="MS Mincho"/>
                <w:sz w:val="18"/>
                <w:lang w:eastAsia="zh-CN"/>
              </w:rPr>
              <w:t>CA_n78(2A)</w:t>
            </w:r>
          </w:p>
          <w:p>
            <w:pPr>
              <w:keepNext/>
              <w:keepLines/>
              <w:overflowPunct w:val="0"/>
              <w:autoSpaceDE w:val="0"/>
              <w:autoSpaceDN w:val="0"/>
              <w:adjustRightInd w:val="0"/>
              <w:spacing w:after="0" w:line="256" w:lineRule="auto"/>
              <w:jc w:val="center"/>
              <w:rPr>
                <w:rFonts w:ascii="Arial" w:hAnsi="Arial" w:eastAsia="MS Mincho"/>
                <w:sz w:val="18"/>
                <w:lang w:eastAsia="zh-CN"/>
              </w:rPr>
            </w:pPr>
            <w:r>
              <w:rPr>
                <w:rFonts w:ascii="Arial" w:hAnsi="Arial" w:eastAsia="MS Mincho"/>
                <w:sz w:val="18"/>
                <w:lang w:eastAsia="zh-CN"/>
              </w:rPr>
              <w:t>CA_n46A-n78A</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n46</w:t>
            </w:r>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Yu Mincho" w:cs="Times New Roman"/>
                <w:sz w:val="18"/>
                <w:lang w:val="en-GB" w:eastAsia="en-US" w:bidi="ar-SA"/>
              </w:rPr>
              <w:t>CA_n46D_BCS0</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line="256" w:lineRule="auto"/>
              <w:jc w:val="center"/>
              <w:rPr>
                <w:rFonts w:ascii="Arial" w:hAnsi="Arial" w:eastAsia="Times New Roman"/>
                <w:sz w:val="18"/>
                <w:lang w:val="en-US" w:eastAsia="zh-CN"/>
              </w:rPr>
            </w:pPr>
            <w:r>
              <w:rPr>
                <w:rFonts w:ascii="Arial" w:hAnsi="Arial" w:eastAsia="Times New Roman"/>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eastAsia="en-GB"/>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n78</w:t>
            </w:r>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CA_n78(2A)_BCS2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sz w:val="18"/>
                <w:lang w:eastAsia="en-GB"/>
              </w:rPr>
            </w:pPr>
            <w:r>
              <w:rPr>
                <w:rFonts w:ascii="Arial" w:hAnsi="Arial" w:eastAsia="MS Mincho"/>
                <w:sz w:val="18"/>
                <w:lang w:eastAsia="zh-CN"/>
              </w:rPr>
              <w:t>CA_n46(2A)-n78A</w:t>
            </w: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sz w:val="18"/>
                <w:lang w:val="en-US" w:eastAsia="zh-CN"/>
              </w:rPr>
            </w:pPr>
            <w:r>
              <w:rPr>
                <w:rFonts w:ascii="Arial" w:hAnsi="Arial" w:eastAsia="MS Mincho"/>
                <w:sz w:val="18"/>
                <w:lang w:eastAsia="zh-CN"/>
              </w:rPr>
              <w:t>CA_n46A-n78A</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n46</w:t>
            </w:r>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Yu Mincho" w:cs="Times New Roman"/>
                <w:sz w:val="18"/>
                <w:lang w:val="en-GB" w:eastAsia="en-US" w:bidi="ar-SA"/>
              </w:rPr>
              <w:t>CA_n46(2A)_BCS0</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line="256" w:lineRule="auto"/>
              <w:jc w:val="center"/>
              <w:rPr>
                <w:rFonts w:ascii="Arial" w:hAnsi="Arial" w:eastAsia="Times New Roman"/>
                <w:sz w:val="18"/>
                <w:lang w:val="en-US" w:eastAsia="zh-CN"/>
              </w:rPr>
            </w:pPr>
            <w:r>
              <w:rPr>
                <w:rFonts w:ascii="Arial" w:hAnsi="Arial" w:eastAsia="Times New Roman"/>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eastAsia="en-GB"/>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n78</w:t>
            </w:r>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Times New Roman" w:cs="Times New Roman"/>
                <w:sz w:val="18"/>
                <w:szCs w:val="18"/>
                <w:lang w:val="en-US" w:eastAsia="zh-CN" w:bidi="ar"/>
              </w:rPr>
              <w:t>10, 15, 20, 25, 30, 40, 50, 60, 70, 80, 90, 100</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sz w:val="18"/>
                <w:lang w:eastAsia="en-GB"/>
              </w:rPr>
            </w:pPr>
            <w:r>
              <w:rPr>
                <w:rFonts w:ascii="Arial" w:hAnsi="Arial" w:eastAsia="MS Mincho"/>
                <w:sz w:val="18"/>
                <w:lang w:eastAsia="zh-CN"/>
              </w:rPr>
              <w:t>CA_n46(2A)-n78(2A)</w:t>
            </w: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sz w:val="18"/>
                <w:lang w:eastAsia="zh-CN"/>
              </w:rPr>
            </w:pPr>
            <w:r>
              <w:rPr>
                <w:rFonts w:ascii="Arial" w:hAnsi="Arial" w:eastAsia="MS Mincho"/>
                <w:sz w:val="18"/>
                <w:lang w:eastAsia="zh-CN"/>
              </w:rPr>
              <w:t>CA_n78(2A)</w:t>
            </w:r>
          </w:p>
          <w:p>
            <w:pPr>
              <w:keepNext/>
              <w:keepLines/>
              <w:overflowPunct w:val="0"/>
              <w:autoSpaceDE w:val="0"/>
              <w:autoSpaceDN w:val="0"/>
              <w:adjustRightInd w:val="0"/>
              <w:spacing w:after="0" w:line="256" w:lineRule="auto"/>
              <w:jc w:val="center"/>
              <w:rPr>
                <w:rFonts w:ascii="Arial" w:hAnsi="Arial" w:eastAsia="MS Mincho"/>
                <w:sz w:val="18"/>
                <w:lang w:eastAsia="zh-CN"/>
              </w:rPr>
            </w:pPr>
            <w:r>
              <w:rPr>
                <w:rFonts w:ascii="Arial" w:hAnsi="Arial" w:eastAsia="MS Mincho"/>
                <w:sz w:val="18"/>
                <w:lang w:eastAsia="zh-CN"/>
              </w:rPr>
              <w:t>CA_n46A-n78A</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n46</w:t>
            </w:r>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Yu Mincho" w:cs="Times New Roman"/>
                <w:sz w:val="18"/>
                <w:lang w:val="en-GB" w:eastAsia="en-US" w:bidi="ar-SA"/>
              </w:rPr>
              <w:t>CA_n46(2A)_BCS0</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line="256" w:lineRule="auto"/>
              <w:jc w:val="center"/>
              <w:rPr>
                <w:rFonts w:ascii="Arial" w:hAnsi="Arial" w:eastAsia="Times New Roman"/>
                <w:sz w:val="18"/>
                <w:lang w:val="en-US" w:eastAsia="zh-CN"/>
              </w:rPr>
            </w:pPr>
            <w:r>
              <w:rPr>
                <w:rFonts w:ascii="Arial" w:hAnsi="Arial" w:eastAsia="Times New Roman"/>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eastAsia="en-GB"/>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n78</w:t>
            </w:r>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CA_n78(2A)_BCS2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val="en-US" w:eastAsia="zh-CN"/>
              </w:rPr>
            </w:pPr>
          </w:p>
        </w:tc>
      </w:tr>
    </w:tbl>
    <w:p>
      <w:pPr>
        <w:rPr>
          <w:rFonts w:eastAsia="Times New Roman"/>
          <w:lang w:val="en-US" w:eastAsia="ko-KR"/>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5.24</w:t>
      </w:r>
      <w:r>
        <w:rPr>
          <w:rFonts w:ascii="Arial" w:hAnsi="Arial" w:eastAsia="宋体" w:cs="Times New Roman"/>
          <w:sz w:val="24"/>
          <w:lang w:val="sv-SE" w:eastAsia="zh-CN" w:bidi="ar-SA"/>
        </w:rPr>
        <w:t>.1.3</w:t>
      </w:r>
      <w:r>
        <w:rPr>
          <w:rFonts w:ascii="Arial" w:hAnsi="Arial" w:eastAsia="宋体" w:cs="Times New Roman"/>
          <w:sz w:val="24"/>
          <w:lang w:val="sv-SE" w:eastAsia="zh-CN" w:bidi="ar-SA"/>
        </w:rPr>
        <w:tab/>
      </w:r>
      <w:r>
        <w:rPr>
          <w:rFonts w:ascii="Arial" w:hAnsi="Arial" w:eastAsia="宋体" w:cs="Times New Roman"/>
          <w:sz w:val="24"/>
          <w:lang w:val="sv-SE" w:eastAsia="zh-CN" w:bidi="ar-SA"/>
        </w:rPr>
        <w:t>UE Co-existence studies</w:t>
      </w:r>
    </w:p>
    <w:p>
      <w:pPr>
        <w:rPr>
          <w:rFonts w:eastAsia="Times New Roman"/>
          <w:lang w:val="en-US" w:eastAsia="ko-KR"/>
        </w:rPr>
      </w:pPr>
      <w:r>
        <w:rPr>
          <w:rFonts w:eastAsia="Times New Roman"/>
          <w:lang w:val="en-US" w:eastAsia="ko-KR"/>
        </w:rPr>
        <w:t xml:space="preserve">The UL harmonic and harmonic issues have been analysed in TR 38.717-02-01, which shows that </w:t>
      </w:r>
      <w:r>
        <w:rPr>
          <w:rFonts w:eastAsia="Times New Roman"/>
          <w:lang w:val="en-US" w:eastAsia="zh-CN"/>
        </w:rPr>
        <w:t>harmonic mixing of n46 DL H2 with n78 UL H3 and harmonic mixing of n78 DL H3 with n46 UL H2 could happen</w:t>
      </w:r>
      <w:r>
        <w:rPr>
          <w:rFonts w:eastAsia="Times New Roman"/>
          <w:lang w:val="en-US" w:eastAsia="ko-KR"/>
        </w:rPr>
        <w:t>. No new requirements are needed for adding n78(2A) to the UL.</w:t>
      </w: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en-GB" w:eastAsia="zh-CN" w:bidi="ar-SA"/>
        </w:rPr>
      </w:pPr>
      <w:r>
        <w:rPr>
          <w:rFonts w:hint="eastAsia" w:ascii="Arial" w:hAnsi="Arial" w:eastAsia="宋体" w:cs="Times New Roman"/>
          <w:sz w:val="24"/>
          <w:lang w:val="sv-SE" w:eastAsia="zh-CN" w:bidi="ar-SA"/>
        </w:rPr>
        <w:t>5.24</w:t>
      </w:r>
      <w:r>
        <w:rPr>
          <w:rFonts w:ascii="Arial" w:hAnsi="Arial" w:eastAsia="宋体" w:cs="Times New Roman"/>
          <w:sz w:val="24"/>
          <w:lang w:val="sv-SE" w:eastAsia="zh-CN" w:bidi="ar-SA"/>
        </w:rPr>
        <w:t>.1.4</w:t>
      </w:r>
      <w:r>
        <w:rPr>
          <w:rFonts w:ascii="Arial" w:hAnsi="Arial" w:eastAsia="宋体" w:cs="Times New Roman"/>
          <w:sz w:val="24"/>
          <w:lang w:val="sv-SE" w:eastAsia="zh-CN" w:bidi="ar-SA"/>
        </w:rPr>
        <w:tab/>
      </w:r>
      <w:r>
        <w:rPr>
          <w:rFonts w:ascii="Arial" w:hAnsi="Arial" w:eastAsia="宋体" w:cs="Times New Roman"/>
          <w:sz w:val="24"/>
          <w:lang w:val="sv-SE" w:eastAsia="zh-CN" w:bidi="ar-SA"/>
        </w:rPr>
        <w:t>∆TIB and ∆RIB values</w:t>
      </w:r>
    </w:p>
    <w:p>
      <w:pPr>
        <w:rPr>
          <w:rFonts w:eastAsia="Times New Roman"/>
          <w:lang w:eastAsia="en-GB"/>
        </w:rPr>
      </w:pPr>
      <w:r>
        <w:rPr>
          <w:rFonts w:eastAsia="Times New Roman"/>
        </w:rPr>
        <w:t xml:space="preserve">For CA_n46-n78,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rPr>
        <w:t xml:space="preserve"> are already captured, and</w:t>
      </w:r>
      <w:r>
        <w:rPr>
          <w:rFonts w:eastAsia="Times New Roman"/>
          <w:lang w:val="en-US" w:eastAsia="ko-KR"/>
        </w:rPr>
        <w:t xml:space="preserve"> no new requirements are needed for adding n78(2A) to the UL.</w:t>
      </w: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en-GB" w:eastAsia="zh-CN" w:bidi="ar-SA"/>
        </w:rPr>
      </w:pPr>
      <w:r>
        <w:rPr>
          <w:rFonts w:hint="eastAsia" w:ascii="Arial" w:hAnsi="Arial" w:eastAsia="宋体" w:cs="Times New Roman"/>
          <w:sz w:val="24"/>
          <w:lang w:val="sv-SE" w:eastAsia="zh-CN" w:bidi="ar-SA"/>
        </w:rPr>
        <w:t>5.24</w:t>
      </w:r>
      <w:r>
        <w:rPr>
          <w:rFonts w:ascii="Arial" w:hAnsi="Arial" w:eastAsia="宋体" w:cs="Times New Roman"/>
          <w:sz w:val="24"/>
          <w:lang w:val="sv-SE" w:eastAsia="zh-CN" w:bidi="ar-SA"/>
        </w:rPr>
        <w:t>.1.5</w:t>
      </w:r>
      <w:r>
        <w:rPr>
          <w:rFonts w:ascii="Arial" w:hAnsi="Arial" w:eastAsia="宋体" w:cs="Times New Roman"/>
          <w:sz w:val="24"/>
          <w:lang w:val="sv-SE" w:eastAsia="zh-CN" w:bidi="ar-SA"/>
        </w:rPr>
        <w:tab/>
      </w:r>
      <w:r>
        <w:rPr>
          <w:rFonts w:ascii="Arial" w:hAnsi="Arial" w:eastAsia="宋体" w:cs="Times New Roman"/>
          <w:sz w:val="24"/>
          <w:lang w:val="sv-SE" w:eastAsia="zh-CN" w:bidi="ar-SA"/>
        </w:rPr>
        <w:t>REFSENs requirements</w:t>
      </w:r>
    </w:p>
    <w:p>
      <w:pPr>
        <w:rPr>
          <w:rFonts w:eastAsia="Times New Roman"/>
        </w:rPr>
      </w:pPr>
      <w:bookmarkStart w:id="1079" w:name="_Toc17384"/>
      <w:bookmarkStart w:id="1080" w:name="_Toc3933"/>
      <w:bookmarkStart w:id="1081" w:name="_Toc530"/>
      <w:bookmarkStart w:id="1082" w:name="_Toc15699"/>
      <w:bookmarkStart w:id="1083" w:name="_Toc9617"/>
      <w:bookmarkStart w:id="1084" w:name="_Toc9057"/>
      <w:bookmarkStart w:id="1085" w:name="_Toc2811"/>
      <w:bookmarkStart w:id="1086" w:name="_Toc31288"/>
      <w:bookmarkStart w:id="1087" w:name="OLE_LINK35"/>
      <w:r>
        <w:rPr>
          <w:rFonts w:eastAsia="Times New Roman"/>
          <w:lang w:val="en-US" w:eastAsia="ko-KR"/>
        </w:rPr>
        <w:t>No new requirements are needed for adding n78(2A) to the UL</w:t>
      </w:r>
      <w:r>
        <w:rPr>
          <w:rFonts w:eastAsia="Times New Roman"/>
        </w:rPr>
        <w:t>. However, the requirement on the sensitivity degradation caused by harmonic mixing of n46 DL H2 with n78 UL H3 is missing from the Rel-17 TR/TS. Since n46 is a NR-U band, it is proposed to define the exclusion region as below.</w:t>
      </w:r>
    </w:p>
    <w:p>
      <w:pPr>
        <w:rPr>
          <w:rFonts w:eastAsia="Times New Roman"/>
        </w:rPr>
      </w:pPr>
      <w:r>
        <w:rPr>
          <w:rFonts w:eastAsia="Times New Roman"/>
        </w:rPr>
        <w:t xml:space="preserve">The reference sensitivity for the shared access band does not apply when there is at least one individual RE within the shared access downlink transmission bandwidth which falls into the reference sensitivity exclusion region as specified in Table </w:t>
      </w:r>
      <w:r>
        <w:rPr>
          <w:rFonts w:hint="eastAsia" w:eastAsia="Times New Roman"/>
          <w:lang w:eastAsia="zh-CN"/>
        </w:rPr>
        <w:t>5.24</w:t>
      </w:r>
      <w:r>
        <w:rPr>
          <w:rFonts w:eastAsia="Times New Roman"/>
        </w:rPr>
        <w:t>.1.5-1.</w:t>
      </w:r>
    </w:p>
    <w:p>
      <w:pPr>
        <w:keepNext/>
        <w:keepLines/>
        <w:spacing w:before="60" w:after="180"/>
        <w:jc w:val="center"/>
        <w:rPr>
          <w:rFonts w:ascii="Arial" w:hAnsi="Arial" w:eastAsia="Times New Roman" w:cs="Times New Roman"/>
          <w:b/>
          <w:lang w:val="zh-CN" w:eastAsia="en-US" w:bidi="ar-SA"/>
        </w:rPr>
      </w:pPr>
      <w:r>
        <w:rPr>
          <w:rFonts w:ascii="Arial" w:hAnsi="Arial" w:eastAsia="Times New Roman" w:cs="Times New Roman"/>
          <w:b/>
          <w:lang w:val="zh-CN" w:eastAsia="en-US" w:bidi="ar-SA"/>
        </w:rPr>
        <w:t xml:space="preserve">Table </w:t>
      </w:r>
      <w:r>
        <w:rPr>
          <w:rFonts w:hint="eastAsia" w:ascii="Arial" w:hAnsi="Arial" w:eastAsia="Times New Roman" w:cs="Times New Roman"/>
          <w:b/>
          <w:lang w:val="en-GB" w:eastAsia="zh-CN" w:bidi="ar-SA"/>
        </w:rPr>
        <w:t>5.24</w:t>
      </w:r>
      <w:r>
        <w:rPr>
          <w:rFonts w:ascii="Arial" w:hAnsi="Arial" w:eastAsia="Times New Roman" w:cs="Times New Roman"/>
          <w:b/>
          <w:lang w:val="zh-CN" w:eastAsia="en-US" w:bidi="ar-SA"/>
        </w:rPr>
        <w:t>.</w:t>
      </w:r>
      <w:r>
        <w:rPr>
          <w:rFonts w:ascii="Arial" w:hAnsi="Arial" w:eastAsia="Times New Roman" w:cs="Times New Roman"/>
          <w:b/>
          <w:lang w:val="en-GB" w:eastAsia="en-US" w:bidi="ar-SA"/>
        </w:rPr>
        <w:t>1</w:t>
      </w:r>
      <w:r>
        <w:rPr>
          <w:rFonts w:ascii="Arial" w:hAnsi="Arial" w:eastAsia="Times New Roman" w:cs="Times New Roman"/>
          <w:b/>
          <w:lang w:val="zh-CN" w:eastAsia="en-US" w:bidi="ar-SA"/>
        </w:rPr>
        <w:t>.</w:t>
      </w:r>
      <w:r>
        <w:rPr>
          <w:rFonts w:ascii="Arial" w:hAnsi="Arial" w:eastAsia="Times New Roman" w:cs="Times New Roman"/>
          <w:b/>
          <w:lang w:val="en-GB" w:eastAsia="en-US" w:bidi="ar-SA"/>
        </w:rPr>
        <w:t>5</w:t>
      </w:r>
      <w:r>
        <w:rPr>
          <w:rFonts w:ascii="Arial" w:hAnsi="Arial" w:eastAsia="Times New Roman" w:cs="Times New Roman"/>
          <w:b/>
          <w:lang w:val="zh-CN" w:eastAsia="en-US" w:bidi="ar-SA"/>
        </w:rPr>
        <w:t>-1:</w:t>
      </w:r>
      <w:r>
        <w:rPr>
          <w:rFonts w:hint="eastAsia" w:ascii="Arial" w:hAnsi="Arial" w:eastAsia="Times New Roman" w:cs="Times New Roman"/>
          <w:b/>
          <w:lang w:val="en-US" w:eastAsia="zh-CN" w:bidi="ar-SA"/>
        </w:rPr>
        <w:t xml:space="preserve"> </w:t>
      </w:r>
      <w:r>
        <w:rPr>
          <w:rFonts w:ascii="Arial" w:hAnsi="Arial" w:eastAsia="Times New Roman" w:cs="Times New Roman"/>
          <w:b/>
          <w:lang w:val="zh-CN" w:eastAsia="en-US" w:bidi="ar-SA"/>
        </w:rPr>
        <w:t>NR-U reference sensitivity measurement exclusion region in MHz.</w:t>
      </w:r>
    </w:p>
    <w:tbl>
      <w:tblPr>
        <w:tblStyle w:val="89"/>
        <w:tblW w:w="11282" w:type="dxa"/>
        <w:tblInd w:w="-787" w:type="dxa"/>
        <w:tblLayout w:type="fixed"/>
        <w:tblCellMar>
          <w:top w:w="0" w:type="dxa"/>
          <w:left w:w="0" w:type="dxa"/>
          <w:bottom w:w="0" w:type="dxa"/>
          <w:right w:w="0" w:type="dxa"/>
        </w:tblCellMar>
      </w:tblPr>
      <w:tblGrid>
        <w:gridCol w:w="737"/>
        <w:gridCol w:w="1146"/>
        <w:gridCol w:w="498"/>
        <w:gridCol w:w="680"/>
        <w:gridCol w:w="680"/>
        <w:gridCol w:w="680"/>
        <w:gridCol w:w="680"/>
        <w:gridCol w:w="680"/>
        <w:gridCol w:w="680"/>
        <w:gridCol w:w="680"/>
        <w:gridCol w:w="680"/>
        <w:gridCol w:w="680"/>
        <w:gridCol w:w="680"/>
        <w:gridCol w:w="680"/>
        <w:gridCol w:w="680"/>
        <w:gridCol w:w="741"/>
      </w:tblGrid>
      <w:tr>
        <w:tblPrEx>
          <w:tblCellMar>
            <w:top w:w="0" w:type="dxa"/>
            <w:left w:w="0" w:type="dxa"/>
            <w:bottom w:w="0" w:type="dxa"/>
            <w:right w:w="0" w:type="dxa"/>
          </w:tblCellMar>
        </w:tblPrEx>
        <w:trPr>
          <w:trHeight w:val="188" w:hRule="atLeast"/>
        </w:trPr>
        <w:tc>
          <w:tcPr>
            <w:tcW w:w="11282" w:type="dxa"/>
            <w:gridSpan w:val="16"/>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NR Band / Harmonic order / Channel BW (MHz) in UL</w:t>
            </w:r>
          </w:p>
        </w:tc>
      </w:tr>
      <w:tr>
        <w:tblPrEx>
          <w:tblCellMar>
            <w:top w:w="0" w:type="dxa"/>
            <w:left w:w="0" w:type="dxa"/>
            <w:bottom w:w="0" w:type="dxa"/>
            <w:right w:w="0" w:type="dxa"/>
          </w:tblCellMar>
        </w:tblPrEx>
        <w:trPr>
          <w:trHeight w:val="188" w:hRule="atLeast"/>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UL</w:t>
            </w:r>
          </w:p>
          <w:p>
            <w:pPr>
              <w:keepNext/>
              <w:keepLines/>
              <w:spacing w:after="0" w:line="252" w:lineRule="auto"/>
              <w:jc w:val="center"/>
              <w:rPr>
                <w:rFonts w:ascii="Arial" w:hAnsi="Arial" w:eastAsia="Times New Roman" w:cs="Times New Roman"/>
                <w:b/>
                <w:sz w:val="20"/>
                <w:lang w:val="en-GB" w:eastAsia="en-US" w:bidi="ar-SA"/>
              </w:rPr>
            </w:pPr>
            <w:r>
              <w:rPr>
                <w:rFonts w:ascii="Arial" w:hAnsi="Arial" w:eastAsia="Times New Roman" w:cs="Times New Roman"/>
                <w:b/>
                <w:sz w:val="18"/>
                <w:lang w:val="en-GB" w:eastAsia="ja-JP" w:bidi="ar-SA"/>
              </w:rPr>
              <w:t>Band</w:t>
            </w:r>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 xml:space="preserve">UL/DL </w:t>
            </w:r>
          </w:p>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 xml:space="preserve">Harmonic </w:t>
            </w:r>
          </w:p>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Order</w:t>
            </w:r>
          </w:p>
        </w:tc>
        <w:tc>
          <w:tcPr>
            <w:tcW w:w="498"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DL</w:t>
            </w:r>
          </w:p>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Band</w:t>
            </w:r>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5</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10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15</w:t>
            </w:r>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20</w:t>
            </w:r>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25</w:t>
            </w:r>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30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40</w:t>
            </w:r>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50</w:t>
            </w:r>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60</w:t>
            </w:r>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70</w:t>
            </w:r>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80</w:t>
            </w:r>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90</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100</w:t>
            </w:r>
          </w:p>
        </w:tc>
      </w:tr>
      <w:tr>
        <w:tblPrEx>
          <w:tblCellMar>
            <w:top w:w="0" w:type="dxa"/>
            <w:left w:w="0" w:type="dxa"/>
            <w:bottom w:w="0" w:type="dxa"/>
            <w:right w:w="0" w:type="dxa"/>
          </w:tblCellMar>
        </w:tblPrEx>
        <w:trPr>
          <w:trHeight w:val="188" w:hRule="atLeast"/>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eastAsia="Times New Roman" w:cs="Times New Roman"/>
                <w:sz w:val="18"/>
                <w:lang w:val="en-US" w:eastAsia="ja-JP" w:bidi="ar-SA"/>
              </w:rPr>
            </w:pPr>
            <w:r>
              <w:rPr>
                <w:rFonts w:ascii="Arial" w:hAnsi="Arial" w:eastAsia="Times New Roman" w:cs="Times New Roman"/>
                <w:sz w:val="18"/>
                <w:lang w:val="en-US" w:eastAsia="ja-JP" w:bidi="ar-SA"/>
              </w:rPr>
              <w:t>n78</w:t>
            </w:r>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UL3/DL2</w:t>
            </w:r>
          </w:p>
        </w:tc>
        <w:tc>
          <w:tcPr>
            <w:tcW w:w="498"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n46</w:t>
            </w:r>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sz w:val="18"/>
                <w:lang w:val="en-GB" w:eastAsia="ja-JP" w:bidi="ar-SA"/>
              </w:rPr>
            </w:pP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Arial"/>
                <w:sz w:val="18"/>
                <w:lang w:val="en-GB" w:eastAsia="ja-JP" w:bidi="ar-SA"/>
              </w:rPr>
              <w:t>+/-</w:t>
            </w:r>
            <w:r>
              <w:rPr>
                <w:rFonts w:ascii="Arial" w:hAnsi="Arial" w:eastAsia="Times New Roman" w:cs="Times New Roman"/>
                <w:sz w:val="18"/>
                <w:lang w:val="en-GB" w:eastAsia="ja-JP" w:bidi="ar-SA"/>
              </w:rPr>
              <w:t>23</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Arial"/>
                <w:sz w:val="18"/>
                <w:lang w:val="en-GB" w:eastAsia="ja-JP" w:bidi="ar-SA"/>
              </w:rPr>
              <w:t>+/-</w:t>
            </w:r>
            <w:r>
              <w:rPr>
                <w:rFonts w:ascii="Arial" w:hAnsi="Arial" w:eastAsia="Times New Roman" w:cs="Times New Roman"/>
                <w:sz w:val="18"/>
                <w:lang w:val="en-GB" w:eastAsia="ja-JP" w:bidi="ar-SA"/>
              </w:rPr>
              <w:t>35</w:t>
            </w:r>
          </w:p>
        </w:tc>
        <w:tc>
          <w:tcPr>
            <w:tcW w:w="680" w:type="dxa"/>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Arial"/>
                <w:sz w:val="18"/>
                <w:lang w:val="en-GB" w:eastAsia="ja-JP" w:bidi="ar-SA"/>
              </w:rPr>
              <w:t>+/-</w:t>
            </w:r>
            <w:r>
              <w:rPr>
                <w:rFonts w:ascii="Arial" w:hAnsi="Arial" w:eastAsia="Times New Roman" w:cs="Times New Roman"/>
                <w:sz w:val="18"/>
                <w:lang w:val="en-GB" w:eastAsia="ja-JP" w:bidi="ar-SA"/>
              </w:rPr>
              <w:t>45</w:t>
            </w:r>
          </w:p>
        </w:tc>
        <w:tc>
          <w:tcPr>
            <w:tcW w:w="680" w:type="dxa"/>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eastAsia="Times New Roman" w:cs="Times New Roman"/>
                <w:sz w:val="18"/>
                <w:lang w:val="en-GB" w:eastAsia="en-US" w:bidi="ar-SA"/>
              </w:rPr>
            </w:pPr>
            <w:r>
              <w:rPr>
                <w:rFonts w:ascii="Arial" w:hAnsi="Arial" w:eastAsia="Times New Roman" w:cs="Arial"/>
                <w:sz w:val="18"/>
                <w:lang w:val="en-GB" w:eastAsia="ja-JP" w:bidi="ar-SA"/>
              </w:rPr>
              <w:t>+/-</w:t>
            </w:r>
            <w:r>
              <w:rPr>
                <w:rFonts w:ascii="Arial" w:hAnsi="Arial" w:eastAsia="Times New Roman" w:cs="Arial"/>
                <w:sz w:val="18"/>
                <w:szCs w:val="18"/>
                <w:lang w:val="en-GB" w:eastAsia="ja-JP" w:bidi="ar-SA"/>
              </w:rPr>
              <w:t>60</w:t>
            </w:r>
          </w:p>
        </w:tc>
        <w:tc>
          <w:tcPr>
            <w:tcW w:w="680" w:type="dxa"/>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eastAsia="Times New Roman" w:cs="Times New Roman"/>
                <w:sz w:val="18"/>
                <w:lang w:val="en-GB" w:eastAsia="en-US" w:bidi="ar-SA"/>
              </w:rPr>
            </w:pPr>
            <w:r>
              <w:rPr>
                <w:rFonts w:ascii="Arial" w:hAnsi="Arial" w:eastAsia="Times New Roman" w:cs="Arial"/>
                <w:sz w:val="18"/>
                <w:lang w:val="en-GB" w:eastAsia="ja-JP" w:bidi="ar-SA"/>
              </w:rPr>
              <w:t>+/-</w:t>
            </w:r>
            <w:r>
              <w:rPr>
                <w:rFonts w:ascii="Arial" w:hAnsi="Arial" w:eastAsia="Times New Roman" w:cs="Arial"/>
                <w:sz w:val="18"/>
                <w:szCs w:val="18"/>
                <w:lang w:val="en-GB" w:eastAsia="en-US" w:bidi="ar-SA"/>
              </w:rPr>
              <w:t>70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Arial"/>
                <w:sz w:val="18"/>
                <w:lang w:val="en-GB" w:eastAsia="ja-JP" w:bidi="ar-SA"/>
              </w:rPr>
              <w:t>+/-</w:t>
            </w:r>
            <w:r>
              <w:rPr>
                <w:rFonts w:ascii="Arial" w:hAnsi="Arial" w:eastAsia="Times New Roman" w:cs="Times New Roman"/>
                <w:sz w:val="18"/>
                <w:lang w:val="en-GB" w:eastAsia="en-US" w:bidi="ar-SA"/>
              </w:rPr>
              <w:t>90</w:t>
            </w:r>
          </w:p>
        </w:tc>
        <w:tc>
          <w:tcPr>
            <w:tcW w:w="680" w:type="dxa"/>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eastAsia="Times New Roman" w:cs="Times New Roman"/>
                <w:sz w:val="18"/>
                <w:lang w:val="en-GB" w:eastAsia="en-US" w:bidi="ar-SA"/>
              </w:rPr>
            </w:pPr>
            <w:r>
              <w:rPr>
                <w:rFonts w:ascii="Arial" w:hAnsi="Arial" w:eastAsia="Times New Roman" w:cs="Arial"/>
                <w:sz w:val="18"/>
                <w:lang w:val="en-GB" w:eastAsia="ja-JP" w:bidi="ar-SA"/>
              </w:rPr>
              <w:t>+/-</w:t>
            </w:r>
            <w:r>
              <w:rPr>
                <w:rFonts w:ascii="Arial" w:hAnsi="Arial" w:eastAsia="Times New Roman" w:cs="Times New Roman"/>
                <w:sz w:val="18"/>
                <w:lang w:val="en-GB" w:eastAsia="en-US" w:bidi="ar-SA"/>
              </w:rPr>
              <w:t>115</w:t>
            </w:r>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Arial"/>
                <w:sz w:val="18"/>
                <w:lang w:val="en-GB" w:eastAsia="ja-JP" w:bidi="ar-SA"/>
              </w:rPr>
            </w:pPr>
            <w:r>
              <w:rPr>
                <w:rFonts w:ascii="Arial" w:hAnsi="Arial" w:eastAsia="Times New Roman" w:cs="Arial"/>
                <w:sz w:val="18"/>
                <w:lang w:val="en-GB" w:eastAsia="ja-JP" w:bidi="ar-SA"/>
              </w:rPr>
              <w:t>+/-140</w:t>
            </w:r>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Arial"/>
                <w:sz w:val="18"/>
                <w:lang w:val="en-GB" w:eastAsia="ja-JP" w:bidi="ar-SA"/>
              </w:rPr>
            </w:pPr>
            <w:r>
              <w:rPr>
                <w:rFonts w:ascii="Arial" w:hAnsi="Arial" w:eastAsia="Times New Roman" w:cs="Arial"/>
                <w:sz w:val="18"/>
                <w:lang w:val="en-GB" w:eastAsia="ja-JP" w:bidi="ar-SA"/>
              </w:rPr>
              <w:t>+/-160</w:t>
            </w:r>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Arial"/>
                <w:sz w:val="18"/>
                <w:lang w:val="en-GB" w:eastAsia="ja-JP" w:bidi="ar-SA"/>
              </w:rPr>
            </w:pPr>
            <w:r>
              <w:rPr>
                <w:rFonts w:ascii="Arial" w:hAnsi="Arial" w:eastAsia="Times New Roman" w:cs="Arial"/>
                <w:sz w:val="18"/>
                <w:lang w:val="en-GB" w:eastAsia="ja-JP" w:bidi="ar-SA"/>
              </w:rPr>
              <w:t>+/-180</w:t>
            </w:r>
          </w:p>
        </w:tc>
        <w:tc>
          <w:tcPr>
            <w:tcW w:w="680"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Arial"/>
                <w:sz w:val="18"/>
                <w:lang w:val="en-GB" w:eastAsia="ja-JP" w:bidi="ar-SA"/>
              </w:rPr>
            </w:pPr>
            <w:r>
              <w:rPr>
                <w:rFonts w:ascii="Arial" w:hAnsi="Arial" w:eastAsia="Times New Roman" w:cs="Arial"/>
                <w:sz w:val="18"/>
                <w:lang w:val="en-GB" w:eastAsia="ja-JP" w:bidi="ar-SA"/>
              </w:rPr>
              <w:t>+/-210</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Arial"/>
                <w:sz w:val="18"/>
                <w:lang w:val="en-GB" w:eastAsia="ja-JP" w:bidi="ar-SA"/>
              </w:rPr>
            </w:pPr>
            <w:r>
              <w:rPr>
                <w:rFonts w:ascii="Arial" w:hAnsi="Arial" w:eastAsia="Times New Roman" w:cs="Arial"/>
                <w:sz w:val="18"/>
                <w:lang w:val="en-GB" w:eastAsia="ja-JP" w:bidi="ar-SA"/>
              </w:rPr>
              <w:t>+/-230</w:t>
            </w:r>
          </w:p>
        </w:tc>
      </w:tr>
      <w:tr>
        <w:tblPrEx>
          <w:tblCellMar>
            <w:top w:w="0" w:type="dxa"/>
            <w:left w:w="0" w:type="dxa"/>
            <w:bottom w:w="0" w:type="dxa"/>
            <w:right w:w="0" w:type="dxa"/>
          </w:tblCellMar>
        </w:tblPrEx>
        <w:trPr>
          <w:trHeight w:val="188" w:hRule="atLeast"/>
        </w:trPr>
        <w:tc>
          <w:tcPr>
            <w:tcW w:w="11282" w:type="dxa"/>
            <w:gridSpan w:val="16"/>
            <w:tcBorders>
              <w:top w:val="single" w:color="auto" w:sz="4" w:space="0"/>
              <w:left w:val="single" w:color="auto" w:sz="4" w:space="0"/>
              <w:bottom w:val="single" w:color="auto" w:sz="4" w:space="0"/>
              <w:right w:val="single" w:color="auto" w:sz="4" w:space="0"/>
            </w:tcBorders>
          </w:tcPr>
          <w:p>
            <w:pPr>
              <w:keepNext/>
              <w:keepLines/>
              <w:spacing w:after="0" w:line="252" w:lineRule="auto"/>
              <w:ind w:left="851" w:right="-62" w:hanging="851"/>
              <w:rPr>
                <w:rFonts w:ascii="Arial" w:hAnsi="Arial" w:eastAsia="Times New Roman" w:cs="Times New Roman"/>
                <w:sz w:val="18"/>
                <w:szCs w:val="18"/>
                <w:lang w:val="en-GB" w:eastAsia="en-US" w:bidi="ar-SA"/>
              </w:rPr>
            </w:pPr>
            <w:r>
              <w:rPr>
                <w:rFonts w:ascii="Arial" w:hAnsi="Arial" w:eastAsia="Times New Roman" w:cs="Times New Roman"/>
                <w:sz w:val="18"/>
                <w:lang w:val="en-GB" w:eastAsia="ja-JP" w:bidi="ar-SA"/>
              </w:rPr>
              <w:t>NOTE 1:</w:t>
            </w:r>
            <w:r>
              <w:rPr>
                <w:rFonts w:ascii="Arial" w:hAnsi="Arial" w:eastAsia="Times New Roman" w:cs="Arial"/>
                <w:sz w:val="18"/>
                <w:lang w:val="en-GB" w:eastAsia="en-US" w:bidi="ar-SA"/>
              </w:rPr>
              <w:tab/>
            </w:r>
            <w:r>
              <w:rPr>
                <w:rFonts w:ascii="Arial" w:hAnsi="Arial" w:eastAsia="Times New Roman" w:cs="Times New Roman"/>
                <w:sz w:val="18"/>
                <w:lang w:val="en-GB" w:eastAsia="ja-JP" w:bidi="ar-SA"/>
              </w:rPr>
              <w:t>Even though UL harmonic does not fall directly into NR-U band the exclusion region still applies.</w:t>
            </w:r>
          </w:p>
          <w:p>
            <w:pPr>
              <w:keepNext/>
              <w:keepLines/>
              <w:spacing w:after="0" w:line="252" w:lineRule="auto"/>
              <w:ind w:left="851" w:right="-62"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2:</w:t>
            </w:r>
            <w:r>
              <w:rPr>
                <w:rFonts w:ascii="Arial" w:hAnsi="Arial" w:eastAsia="Times New Roman" w:cs="Arial"/>
                <w:sz w:val="18"/>
                <w:lang w:val="en-GB" w:eastAsia="en-US" w:bidi="ar-SA"/>
              </w:rPr>
              <w:tab/>
            </w:r>
            <w:r>
              <w:rPr>
                <w:rFonts w:ascii="Arial" w:hAnsi="Arial" w:eastAsia="Times New Roman" w:cs="Times New Roman"/>
                <w:sz w:val="18"/>
                <w:lang w:val="en-GB" w:eastAsia="ja-JP" w:bidi="ar-SA"/>
              </w:rPr>
              <w:t>The center of the exclusion region is obtained by multiplying the UL channel center frequency by the ratio of the UL harmonic order over the DL harmonic order.</w:t>
            </w:r>
          </w:p>
        </w:tc>
      </w:tr>
    </w:tbl>
    <w:p>
      <w:pPr>
        <w:keepNext/>
        <w:keepLines/>
        <w:spacing w:before="60" w:after="180"/>
        <w:jc w:val="center"/>
        <w:rPr>
          <w:rFonts w:ascii="Arial" w:hAnsi="Arial" w:eastAsia="Times New Roman" w:cs="Times New Roman"/>
          <w:b/>
          <w:lang w:val="en-GB" w:eastAsia="en-US" w:bidi="ar-SA"/>
        </w:rPr>
      </w:pPr>
    </w:p>
    <w:p>
      <w:pPr>
        <w:keepNext/>
        <w:keepLines/>
        <w:pBdr>
          <w:top w:val="none" w:color="auto" w:sz="0" w:space="0"/>
        </w:pBdr>
        <w:spacing w:before="180" w:after="180"/>
        <w:ind w:left="1418" w:hanging="1418"/>
        <w:outlineLvl w:val="3"/>
        <w:rPr>
          <w:rFonts w:ascii="Arial" w:hAnsi="Arial" w:eastAsia="宋体" w:cs="Times New Roman"/>
          <w:sz w:val="24"/>
          <w:lang w:val="sv-SE" w:eastAsia="en-US" w:bidi="ar-SA"/>
        </w:rPr>
      </w:pPr>
      <w:r>
        <w:rPr>
          <w:rFonts w:hint="eastAsia" w:ascii="Arial" w:hAnsi="Arial" w:eastAsia="宋体" w:cs="Times New Roman"/>
          <w:sz w:val="24"/>
          <w:lang w:val="sv-SE" w:eastAsia="zh-CN" w:bidi="ar-SA"/>
        </w:rPr>
        <w:t>5.24</w:t>
      </w:r>
      <w:r>
        <w:rPr>
          <w:rFonts w:ascii="Arial" w:hAnsi="Arial" w:eastAsia="宋体" w:cs="Times New Roman"/>
          <w:sz w:val="24"/>
          <w:lang w:val="sv-SE" w:eastAsia="en-US" w:bidi="ar-SA"/>
        </w:rPr>
        <w:t>.1.6</w:t>
      </w:r>
      <w:r>
        <w:rPr>
          <w:rFonts w:ascii="Arial" w:hAnsi="Arial" w:eastAsia="宋体" w:cs="Times New Roman"/>
          <w:sz w:val="24"/>
          <w:lang w:val="sv-SE" w:eastAsia="en-US" w:bidi="ar-SA"/>
        </w:rPr>
        <w:tab/>
      </w:r>
      <w:r>
        <w:rPr>
          <w:rFonts w:ascii="Arial" w:hAnsi="Arial" w:eastAsia="宋体" w:cs="Times New Roman"/>
          <w:sz w:val="24"/>
          <w:lang w:val="sv-SE" w:eastAsia="en-US" w:bidi="ar-SA"/>
        </w:rPr>
        <w:t>OOB blocking exception requirements</w:t>
      </w:r>
      <w:bookmarkEnd w:id="1079"/>
      <w:bookmarkEnd w:id="1080"/>
      <w:bookmarkEnd w:id="1081"/>
      <w:bookmarkEnd w:id="1082"/>
      <w:bookmarkEnd w:id="1083"/>
      <w:bookmarkEnd w:id="1084"/>
      <w:bookmarkEnd w:id="1085"/>
      <w:bookmarkEnd w:id="1086"/>
    </w:p>
    <w:bookmarkEnd w:id="1087"/>
    <w:p>
      <w:pPr>
        <w:rPr>
          <w:rFonts w:eastAsia="Times New Roman"/>
        </w:rPr>
      </w:pPr>
      <w:r>
        <w:rPr>
          <w:rFonts w:eastAsia="Times New Roman"/>
          <w:lang w:val="en-US" w:eastAsia="ko-KR"/>
        </w:rPr>
        <w:t>No new requirements are needed for adding n78(2A) to the UL.</w:t>
      </w:r>
    </w:p>
    <w:p>
      <w:pPr>
        <w:keepNext/>
        <w:keepLines/>
        <w:pBdr>
          <w:top w:val="none" w:color="auto" w:sz="0" w:space="0"/>
        </w:pBdr>
        <w:tabs>
          <w:tab w:val="left" w:pos="0"/>
          <w:tab w:val="left" w:pos="420"/>
        </w:tabs>
        <w:spacing w:before="120" w:after="180"/>
        <w:ind w:left="1134" w:hanging="1134"/>
        <w:outlineLvl w:val="2"/>
        <w:rPr>
          <w:rFonts w:ascii="Arial" w:hAnsi="Arial" w:eastAsia="宋体" w:cs="Times New Roman"/>
          <w:sz w:val="28"/>
          <w:lang w:val="sv-SE" w:eastAsia="zh-CN" w:bidi="ar-SA"/>
        </w:rPr>
      </w:pPr>
      <w:r>
        <w:rPr>
          <w:rFonts w:hint="eastAsia" w:ascii="Arial" w:hAnsi="Arial" w:eastAsia="宋体" w:cs="Times New Roman"/>
          <w:sz w:val="28"/>
          <w:lang w:val="en-US" w:eastAsia="zh-CN" w:bidi="ar-SA"/>
        </w:rPr>
        <w:t>5.24</w:t>
      </w:r>
      <w:r>
        <w:rPr>
          <w:rFonts w:ascii="Arial" w:hAnsi="Arial" w:eastAsia="宋体" w:cs="Times New Roman"/>
          <w:sz w:val="28"/>
          <w:lang w:val="sv-SE" w:eastAsia="zh-CN" w:bidi="ar-SA"/>
        </w:rPr>
        <w:t>.</w:t>
      </w:r>
      <w:r>
        <w:rPr>
          <w:rFonts w:ascii="Arial" w:hAnsi="Arial" w:eastAsia="宋体" w:cs="Times New Roman"/>
          <w:sz w:val="28"/>
          <w:lang w:val="en-US" w:eastAsia="zh-CN" w:bidi="ar-SA"/>
        </w:rPr>
        <w:t>2</w:t>
      </w:r>
      <w:r>
        <w:rPr>
          <w:rFonts w:ascii="Arial" w:hAnsi="Arial" w:eastAsia="宋体" w:cs="Times New Roman"/>
          <w:sz w:val="28"/>
          <w:lang w:val="en-US" w:eastAsia="zh-CN" w:bidi="ar-SA"/>
        </w:rPr>
        <w:tab/>
      </w:r>
      <w:r>
        <w:rPr>
          <w:rFonts w:ascii="Arial" w:hAnsi="Arial" w:eastAsia="宋体" w:cs="Times New Roman"/>
          <w:sz w:val="28"/>
          <w:lang w:val="en-US" w:eastAsia="zh-CN" w:bidi="ar-SA"/>
        </w:rPr>
        <w:tab/>
      </w:r>
      <w:r>
        <w:rPr>
          <w:rFonts w:ascii="Arial" w:hAnsi="Arial" w:eastAsia="宋体" w:cs="Times New Roman"/>
          <w:sz w:val="28"/>
          <w:lang w:val="en-US" w:eastAsia="zh-CN" w:bidi="ar-SA"/>
        </w:rPr>
        <w:t xml:space="preserve">Specific for 2 bands UL </w:t>
      </w:r>
      <w:r>
        <w:rPr>
          <w:rFonts w:ascii="Arial" w:hAnsi="Arial" w:eastAsia="宋体" w:cs="Times New Roman"/>
          <w:sz w:val="28"/>
          <w:lang w:val="sv-SE" w:eastAsia="zh-CN" w:bidi="ar-SA"/>
        </w:rPr>
        <w:t>CA</w:t>
      </w:r>
    </w:p>
    <w:p>
      <w:pPr>
        <w:keepNext/>
        <w:keepLines/>
        <w:pBdr>
          <w:top w:val="none" w:color="auto" w:sz="0" w:space="0"/>
        </w:pBdr>
        <w:spacing w:before="180" w:after="180"/>
        <w:ind w:left="1418" w:hanging="1418"/>
        <w:outlineLvl w:val="3"/>
        <w:rPr>
          <w:rFonts w:ascii="Arial" w:hAnsi="Arial" w:eastAsia="宋体" w:cs="Arial"/>
          <w:sz w:val="24"/>
          <w:lang w:val="en-US" w:eastAsia="zh-CN" w:bidi="ar-SA"/>
        </w:rPr>
      </w:pPr>
      <w:r>
        <w:rPr>
          <w:rFonts w:hint="eastAsia" w:ascii="Arial" w:hAnsi="Arial" w:eastAsia="宋体" w:cs="Arial"/>
          <w:sz w:val="24"/>
          <w:lang w:val="en-US" w:eastAsia="zh-CN" w:bidi="ar-SA"/>
        </w:rPr>
        <w:t>5.24</w:t>
      </w:r>
      <w:r>
        <w:rPr>
          <w:rFonts w:ascii="Arial" w:hAnsi="Arial" w:eastAsia="宋体" w:cs="Arial"/>
          <w:sz w:val="24"/>
          <w:lang w:val="sv-SE" w:eastAsia="zh-CN" w:bidi="ar-SA"/>
        </w:rPr>
        <w:t>.</w:t>
      </w:r>
      <w:r>
        <w:rPr>
          <w:rFonts w:ascii="Arial" w:hAnsi="Arial" w:eastAsia="宋体" w:cs="Arial"/>
          <w:sz w:val="24"/>
          <w:lang w:val="en-US" w:eastAsia="zh-CN" w:bidi="ar-SA"/>
        </w:rPr>
        <w:t>2</w:t>
      </w:r>
      <w:r>
        <w:rPr>
          <w:rFonts w:ascii="Arial" w:hAnsi="Arial" w:eastAsia="宋体" w:cs="Arial"/>
          <w:sz w:val="24"/>
          <w:lang w:val="sv-SE" w:eastAsia="zh-CN" w:bidi="ar-SA"/>
        </w:rPr>
        <w:t>.</w:t>
      </w:r>
      <w:r>
        <w:rPr>
          <w:rFonts w:ascii="Arial" w:hAnsi="Arial" w:eastAsia="宋体" w:cs="Arial"/>
          <w:sz w:val="24"/>
          <w:lang w:val="en-US" w:eastAsia="zh-CN" w:bidi="ar-SA"/>
        </w:rPr>
        <w:t>1</w:t>
      </w:r>
      <w:r>
        <w:rPr>
          <w:rFonts w:ascii="Arial" w:hAnsi="Arial" w:eastAsia="宋体" w:cs="Arial"/>
          <w:sz w:val="24"/>
          <w:lang w:val="sv-SE" w:eastAsia="zh-CN" w:bidi="ar-SA"/>
        </w:rPr>
        <w:tab/>
      </w:r>
      <w:r>
        <w:rPr>
          <w:rFonts w:ascii="Arial" w:hAnsi="Arial" w:eastAsia="宋体" w:cs="Arial"/>
          <w:sz w:val="24"/>
          <w:lang w:val="sv-SE" w:eastAsia="zh-CN" w:bidi="ar-SA"/>
        </w:rPr>
        <w:t xml:space="preserve">Maximum output power for </w:t>
      </w:r>
      <w:r>
        <w:rPr>
          <w:rFonts w:ascii="Arial" w:hAnsi="Arial" w:eastAsia="宋体" w:cs="Arial"/>
          <w:sz w:val="24"/>
          <w:lang w:val="en-US" w:eastAsia="zh-CN" w:bidi="ar-SA"/>
        </w:rPr>
        <w:t>inter-band CA</w:t>
      </w:r>
    </w:p>
    <w:p>
      <w:pPr>
        <w:spacing w:before="120" w:after="120"/>
        <w:jc w:val="center"/>
        <w:rPr>
          <w:rFonts w:ascii="Arial" w:hAnsi="Arial" w:eastAsia="Times New Roman" w:cs="Arial"/>
          <w:b/>
          <w:sz w:val="21"/>
          <w:szCs w:val="22"/>
          <w:lang w:val="en-US" w:eastAsia="zh-CN"/>
        </w:rPr>
      </w:pPr>
      <w:r>
        <w:rPr>
          <w:rFonts w:ascii="Arial" w:hAnsi="Arial" w:eastAsia="Times New Roman" w:cs="Arial"/>
          <w:b/>
          <w:lang w:val="en-US"/>
        </w:rPr>
        <w:t xml:space="preserve">Table </w:t>
      </w:r>
      <w:r>
        <w:rPr>
          <w:rFonts w:hint="eastAsia" w:ascii="Arial" w:hAnsi="Arial" w:eastAsia="Times New Roman" w:cs="Arial"/>
          <w:b/>
          <w:lang w:val="en-US" w:eastAsia="zh-CN"/>
        </w:rPr>
        <w:t>5.24</w:t>
      </w:r>
      <w:r>
        <w:rPr>
          <w:rFonts w:ascii="Arial" w:hAnsi="Arial" w:eastAsia="Times New Roman" w:cs="Arial"/>
          <w:b/>
          <w:lang w:val="en-US" w:eastAsia="zh-CN"/>
        </w:rPr>
        <w:t>.2</w:t>
      </w:r>
      <w:r>
        <w:rPr>
          <w:rFonts w:ascii="Arial" w:hAnsi="Arial" w:eastAsia="Times New Roman" w:cs="Arial"/>
          <w:b/>
          <w:lang w:val="en-US"/>
        </w:rPr>
        <w:t>.</w:t>
      </w:r>
      <w:r>
        <w:rPr>
          <w:rFonts w:ascii="Arial" w:hAnsi="Arial" w:eastAsia="Times New Roman" w:cs="Arial"/>
          <w:b/>
          <w:lang w:val="en-US" w:eastAsia="zh-CN"/>
        </w:rPr>
        <w:t>1</w:t>
      </w:r>
      <w:r>
        <w:rPr>
          <w:rFonts w:ascii="Arial" w:hAnsi="Arial" w:eastAsia="Times New Roman" w:cs="Arial"/>
          <w:b/>
          <w:lang w:val="en-US"/>
        </w:rPr>
        <w:t xml:space="preserve">-1: </w:t>
      </w:r>
      <w:r>
        <w:rPr>
          <w:rFonts w:ascii="Arial" w:hAnsi="Arial" w:eastAsia="Times New Roman" w:cs="Arial"/>
          <w:b/>
          <w:sz w:val="21"/>
          <w:szCs w:val="22"/>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Arial"/>
                <w:b/>
                <w:sz w:val="18"/>
                <w:lang w:val="en-GB" w:eastAsia="en-GB" w:bidi="ar-SA"/>
              </w:rPr>
            </w:pPr>
            <w:r>
              <w:rPr>
                <w:rFonts w:ascii="Arial" w:hAnsi="Arial" w:eastAsia="Times New Roman" w:cs="Arial"/>
                <w:b/>
                <w:sz w:val="18"/>
                <w:lang w:val="en-GB" w:eastAsia="en-US" w:bidi="ar-SA"/>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Arial"/>
                <w:b/>
                <w:sz w:val="18"/>
                <w:lang w:val="en-GB" w:eastAsia="en-GB" w:bidi="ar-SA"/>
              </w:rPr>
            </w:pPr>
            <w:r>
              <w:rPr>
                <w:rFonts w:ascii="Arial" w:hAnsi="Arial" w:eastAsia="Times New Roman" w:cs="Arial"/>
                <w:b/>
                <w:sz w:val="18"/>
                <w:lang w:val="en-GB" w:eastAsia="en-US" w:bidi="ar-SA"/>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Arial"/>
                <w:b/>
                <w:sz w:val="18"/>
                <w:lang w:val="en-GB" w:eastAsia="en-GB" w:bidi="ar-SA"/>
              </w:rPr>
            </w:pPr>
            <w:r>
              <w:rPr>
                <w:rFonts w:ascii="Arial" w:hAnsi="Arial" w:eastAsia="Times New Roman" w:cs="Arial"/>
                <w:b/>
                <w:sz w:val="18"/>
                <w:lang w:val="en-GB" w:eastAsia="en-US" w:bidi="ar-SA"/>
              </w:rPr>
              <w:t>Tolerance (dB)</w:t>
            </w:r>
            <w:r>
              <w:rPr>
                <w:rFonts w:ascii="Arial" w:hAnsi="Arial" w:eastAsia="Times New Roman" w:cs="Arial"/>
                <w:b/>
                <w:sz w:val="18"/>
                <w:lang w:val="en-GB" w:eastAsia="en-US" w:bidi="ar-SA"/>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Arial"/>
                <w:b w:val="0"/>
                <w:sz w:val="18"/>
                <w:lang w:val="en-GB" w:eastAsia="en-US" w:bidi="ar-SA"/>
              </w:rPr>
            </w:pPr>
            <w:r>
              <w:rPr>
                <w:rFonts w:ascii="Arial" w:hAnsi="Arial" w:eastAsia="Times New Roman" w:cs="Arial"/>
                <w:b w:val="0"/>
                <w:sz w:val="18"/>
                <w:lang w:val="en-US" w:eastAsia="zh-CN" w:bidi="ar-SA"/>
              </w:rPr>
              <w:t>CA_n46A-n78A</w:t>
            </w:r>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Arial"/>
                <w:b w:val="0"/>
                <w:sz w:val="18"/>
                <w:lang w:val="en-GB" w:eastAsia="en-US" w:bidi="ar-SA"/>
              </w:rPr>
            </w:pPr>
            <w:r>
              <w:rPr>
                <w:rFonts w:ascii="Arial" w:hAnsi="Arial" w:eastAsia="Times New Roman" w:cs="Arial"/>
                <w:b w:val="0"/>
                <w:sz w:val="18"/>
                <w:lang w:val="en-US" w:eastAsia="zh-CN" w:bidi="ar-SA"/>
              </w:rPr>
              <w:t>23</w:t>
            </w:r>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Arial"/>
                <w:b w:val="0"/>
                <w:sz w:val="18"/>
                <w:lang w:val="en-GB" w:eastAsia="en-US" w:bidi="ar-SA"/>
              </w:rPr>
            </w:pPr>
            <w:r>
              <w:rPr>
                <w:rFonts w:ascii="Arial" w:hAnsi="Arial" w:eastAsia="Times New Roman" w:cs="Arial"/>
                <w:b w:val="0"/>
                <w:sz w:val="18"/>
                <w:lang w:val="en-GB" w:eastAsia="en-US" w:bidi="ar-SA"/>
              </w:rPr>
              <w:t>+</w:t>
            </w:r>
            <w:r>
              <w:rPr>
                <w:rFonts w:ascii="Arial" w:hAnsi="Arial" w:eastAsia="Times New Roman" w:cs="Arial"/>
                <w:b w:val="0"/>
                <w:sz w:val="18"/>
                <w:lang w:val="en-US" w:eastAsia="zh-CN" w:bidi="ar-SA"/>
              </w:rPr>
              <w:t>2</w:t>
            </w:r>
            <w:r>
              <w:rPr>
                <w:rFonts w:ascii="Arial" w:hAnsi="Arial" w:eastAsia="Times New Roman" w:cs="Arial"/>
                <w:b w:val="0"/>
                <w:sz w:val="18"/>
                <w:lang w:val="en-GB" w:eastAsia="en-US" w:bidi="ar-SA"/>
              </w:rPr>
              <w:t>/-</w:t>
            </w:r>
            <w:r>
              <w:rPr>
                <w:rFonts w:ascii="Arial" w:hAnsi="Arial" w:eastAsia="Times New Roman" w:cs="Arial"/>
                <w:b w:val="0"/>
                <w:sz w:val="18"/>
                <w:lang w:val="en-US" w:eastAsia="zh-CN" w:bidi="ar-SA"/>
              </w:rPr>
              <w:t>3</w:t>
            </w:r>
          </w:p>
        </w:tc>
      </w:tr>
    </w:tbl>
    <w:p>
      <w:pPr>
        <w:rPr>
          <w:rFonts w:eastAsia="Times New Roman"/>
          <w:lang w:val="en-US" w:eastAsia="zh-CN"/>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en-GB" w:eastAsia="zh-CN" w:bidi="ar-SA"/>
        </w:rPr>
      </w:pPr>
      <w:r>
        <w:rPr>
          <w:rFonts w:hint="eastAsia" w:ascii="Arial" w:hAnsi="Arial" w:eastAsia="宋体" w:cs="Times New Roman"/>
          <w:sz w:val="24"/>
          <w:lang w:val="en-US" w:eastAsia="zh-CN" w:bidi="ar-SA"/>
        </w:rPr>
        <w:t>5.24</w:t>
      </w:r>
      <w:r>
        <w:rPr>
          <w:rFonts w:ascii="Arial" w:hAnsi="Arial" w:eastAsia="宋体" w:cs="Times New Roman"/>
          <w:sz w:val="24"/>
          <w:lang w:val="sv-SE" w:eastAsia="zh-CN" w:bidi="ar-SA"/>
        </w:rPr>
        <w:t>.</w:t>
      </w:r>
      <w:r>
        <w:rPr>
          <w:rFonts w:ascii="Arial" w:hAnsi="Arial" w:eastAsia="宋体" w:cs="Times New Roman"/>
          <w:sz w:val="24"/>
          <w:lang w:val="en-US" w:eastAsia="zh-CN" w:bidi="ar-SA"/>
        </w:rPr>
        <w:t>2</w:t>
      </w:r>
      <w:r>
        <w:rPr>
          <w:rFonts w:ascii="Arial" w:hAnsi="Arial" w:eastAsia="宋体" w:cs="Times New Roman"/>
          <w:sz w:val="24"/>
          <w:lang w:val="sv-SE" w:eastAsia="zh-CN" w:bidi="ar-SA"/>
        </w:rPr>
        <w:t>.</w:t>
      </w:r>
      <w:r>
        <w:rPr>
          <w:rFonts w:ascii="Arial" w:hAnsi="Arial" w:eastAsia="宋体" w:cs="Times New Roman"/>
          <w:sz w:val="24"/>
          <w:lang w:val="en-US" w:eastAsia="zh-CN" w:bidi="ar-SA"/>
        </w:rPr>
        <w:t>2</w:t>
      </w:r>
      <w:r>
        <w:rPr>
          <w:rFonts w:ascii="Arial" w:hAnsi="Arial" w:eastAsia="宋体" w:cs="Times New Roman"/>
          <w:sz w:val="24"/>
          <w:lang w:val="en-US" w:eastAsia="zh-CN" w:bidi="ar-SA"/>
        </w:rPr>
        <w:tab/>
      </w:r>
      <w:r>
        <w:rPr>
          <w:rFonts w:ascii="Arial" w:hAnsi="Arial" w:eastAsia="宋体" w:cs="Times New Roman"/>
          <w:sz w:val="24"/>
          <w:lang w:val="en-US" w:eastAsia="zh-CN" w:bidi="ar-SA"/>
        </w:rPr>
        <w:tab/>
      </w:r>
      <w:r>
        <w:rPr>
          <w:rFonts w:ascii="Arial" w:hAnsi="Arial" w:eastAsia="宋体" w:cs="Times New Roman"/>
          <w:sz w:val="24"/>
          <w:lang w:val="sv-SE" w:eastAsia="zh-CN" w:bidi="ar-SA"/>
        </w:rPr>
        <w:t>UE co-existence studies</w:t>
      </w:r>
    </w:p>
    <w:p>
      <w:pPr>
        <w:rPr>
          <w:rFonts w:eastAsia="Times New Roman"/>
          <w:lang w:eastAsia="en-GB"/>
        </w:rPr>
      </w:pPr>
    </w:p>
    <w:p>
      <w:pPr>
        <w:rPr>
          <w:rFonts w:eastAsia="Times New Roman"/>
          <w:lang w:eastAsia="en-GB"/>
        </w:rPr>
      </w:pPr>
      <w:r>
        <w:rPr>
          <w:rFonts w:eastAsia="Times New Roman"/>
          <w:lang w:eastAsia="en-GB"/>
        </w:rPr>
        <w:t>Since both band n46 and band n78 are TDD, there are no IMD issues caused by dual-UL transmission with one UL in each band.</w:t>
      </w:r>
    </w:p>
    <w:p>
      <w:pPr>
        <w:keepNext/>
        <w:keepLines/>
        <w:pBdr>
          <w:top w:val="none" w:color="auto" w:sz="0" w:space="0"/>
        </w:pBdr>
        <w:spacing w:before="120" w:after="180"/>
        <w:ind w:left="0" w:firstLine="0"/>
        <w:outlineLvl w:val="3"/>
        <w:rPr>
          <w:rFonts w:ascii="Arial" w:hAnsi="Arial" w:eastAsia="宋体" w:cs="Arial"/>
          <w:sz w:val="24"/>
          <w:lang w:val="sv-SE" w:eastAsia="zh-CN" w:bidi="ar-SA"/>
        </w:rPr>
      </w:pPr>
      <w:r>
        <w:rPr>
          <w:rFonts w:hint="eastAsia" w:ascii="Arial" w:hAnsi="Arial" w:eastAsia="宋体" w:cs="Times New Roman"/>
          <w:sz w:val="24"/>
          <w:lang w:val="sv-SE" w:eastAsia="zh-CN" w:bidi="ar-SA"/>
        </w:rPr>
        <w:t>5.24</w:t>
      </w:r>
      <w:r>
        <w:rPr>
          <w:rFonts w:ascii="Arial" w:hAnsi="Arial" w:eastAsia="宋体" w:cs="Times New Roman"/>
          <w:sz w:val="24"/>
          <w:lang w:val="sv-SE" w:eastAsia="en-US" w:bidi="ar-SA"/>
        </w:rPr>
        <w:t>.2.2.1</w:t>
      </w:r>
      <w:r>
        <w:rPr>
          <w:rFonts w:ascii="Arial" w:hAnsi="Arial" w:eastAsia="宋体" w:cs="Times New Roman"/>
          <w:sz w:val="24"/>
          <w:lang w:val="sv-SE" w:eastAsia="en-US" w:bidi="ar-SA"/>
        </w:rPr>
        <w:tab/>
      </w:r>
      <w:r>
        <w:rPr>
          <w:rFonts w:ascii="Arial" w:hAnsi="Arial" w:eastAsia="宋体" w:cs="Arial"/>
          <w:sz w:val="24"/>
          <w:lang w:val="sv-SE" w:eastAsia="zh-CN" w:bidi="ar-SA"/>
        </w:rPr>
        <w:t>UE co-existence studies for Uplink Intra-Band Non-Contiguous CA</w:t>
      </w:r>
    </w:p>
    <w:p>
      <w:pPr>
        <w:rPr>
          <w:rFonts w:eastAsia="Times New Roman"/>
          <w:lang w:val="sv-SE" w:eastAsia="zh-CN"/>
        </w:rPr>
      </w:pPr>
      <w:r>
        <w:rPr>
          <w:rFonts w:eastAsia="Times New Roman"/>
          <w:lang w:val="sv-SE" w:eastAsia="zh-CN"/>
        </w:rPr>
        <w:t>When CA_n78(2A) is configured as UL, the potential IMD interference is calculated as below.</w:t>
      </w:r>
    </w:p>
    <w:p>
      <w:pPr>
        <w:keepNext/>
        <w:spacing w:before="120" w:after="120"/>
        <w:ind w:left="360"/>
        <w:jc w:val="center"/>
        <w:rPr>
          <w:rFonts w:ascii="Times New Roman" w:hAnsi="Times New Roman" w:eastAsia="Times New Roman" w:cs="Times New Roman"/>
          <w:b/>
          <w:bCs/>
          <w:lang w:val="en-GB" w:eastAsia="en-US" w:bidi="ar-SA"/>
        </w:rPr>
      </w:pPr>
      <w:r>
        <w:rPr>
          <w:rFonts w:ascii="Arial" w:hAnsi="Arial" w:eastAsia="等线" w:cs="Arial"/>
          <w:b/>
          <w:bCs/>
          <w:kern w:val="2"/>
          <w:sz w:val="21"/>
          <w:szCs w:val="22"/>
          <w:lang w:val="en-US" w:eastAsia="en-US" w:bidi="ar-SA"/>
        </w:rPr>
        <w:t xml:space="preserve">Table </w:t>
      </w:r>
      <w:r>
        <w:rPr>
          <w:rFonts w:hint="eastAsia" w:ascii="Arial" w:hAnsi="Arial" w:eastAsia="等线" w:cs="Arial"/>
          <w:b/>
          <w:bCs/>
          <w:kern w:val="2"/>
          <w:sz w:val="21"/>
          <w:szCs w:val="22"/>
          <w:lang w:val="en-US" w:eastAsia="zh-CN" w:bidi="ar-SA"/>
        </w:rPr>
        <w:t>5.24</w:t>
      </w:r>
      <w:r>
        <w:rPr>
          <w:rFonts w:ascii="Arial" w:hAnsi="Arial" w:eastAsia="等线" w:cs="Arial"/>
          <w:b/>
          <w:bCs/>
          <w:kern w:val="2"/>
          <w:sz w:val="21"/>
          <w:szCs w:val="22"/>
          <w:lang w:val="en-US" w:eastAsia="zh-CN" w:bidi="ar-SA"/>
        </w:rPr>
        <w:t>.2.2.1</w:t>
      </w:r>
      <w:r>
        <w:rPr>
          <w:rFonts w:ascii="Arial" w:hAnsi="Arial" w:eastAsia="等线" w:cs="Arial"/>
          <w:b/>
          <w:bCs/>
          <w:kern w:val="2"/>
          <w:sz w:val="21"/>
          <w:szCs w:val="22"/>
          <w:lang w:val="en-US" w:eastAsia="en-US" w:bidi="ar-SA"/>
        </w:rPr>
        <w:t>-1: Co-existence studies for Uplink Intra-Band Non-Contiguous CA</w:t>
      </w:r>
    </w:p>
    <w:tbl>
      <w:tblPr>
        <w:tblStyle w:val="89"/>
        <w:tblW w:w="9977" w:type="dxa"/>
        <w:tblInd w:w="108" w:type="dxa"/>
        <w:tblLayout w:type="autofit"/>
        <w:tblCellMar>
          <w:top w:w="0" w:type="dxa"/>
          <w:left w:w="108" w:type="dxa"/>
          <w:bottom w:w="0" w:type="dxa"/>
          <w:right w:w="108" w:type="dxa"/>
        </w:tblCellMar>
      </w:tblPr>
      <w:tblGrid>
        <w:gridCol w:w="1474"/>
        <w:gridCol w:w="1361"/>
        <w:gridCol w:w="1418"/>
        <w:gridCol w:w="1417"/>
        <w:gridCol w:w="1560"/>
        <w:gridCol w:w="1435"/>
        <w:gridCol w:w="1312"/>
      </w:tblGrid>
      <w:tr>
        <w:tblPrEx>
          <w:tblCellMar>
            <w:top w:w="0" w:type="dxa"/>
            <w:left w:w="108" w:type="dxa"/>
            <w:bottom w:w="0" w:type="dxa"/>
            <w:right w:w="108" w:type="dxa"/>
          </w:tblCellMar>
        </w:tblPrEx>
        <w:trPr>
          <w:trHeight w:val="974" w:hRule="atLeast"/>
        </w:trPr>
        <w:tc>
          <w:tcPr>
            <w:tcW w:w="1474" w:type="dxa"/>
            <w:tcBorders>
              <w:top w:val="single" w:color="auto" w:sz="8" w:space="0"/>
              <w:left w:val="single" w:color="auto" w:sz="8" w:space="0"/>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Configuration</w:t>
            </w:r>
          </w:p>
        </w:tc>
        <w:tc>
          <w:tcPr>
            <w:tcW w:w="1361"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Channel BW</w:t>
            </w:r>
          </w:p>
        </w:tc>
        <w:tc>
          <w:tcPr>
            <w:tcW w:w="1418"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Minimum channel separation</w:t>
            </w:r>
          </w:p>
        </w:tc>
        <w:tc>
          <w:tcPr>
            <w:tcW w:w="1417"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Maximum channel separation</w:t>
            </w:r>
          </w:p>
        </w:tc>
        <w:tc>
          <w:tcPr>
            <w:tcW w:w="15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Minimum frequency</w:t>
            </w:r>
          </w:p>
        </w:tc>
        <w:tc>
          <w:tcPr>
            <w:tcW w:w="143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Maximum frequency</w:t>
            </w:r>
          </w:p>
        </w:tc>
        <w:tc>
          <w:tcPr>
            <w:tcW w:w="1312" w:type="dxa"/>
            <w:tcBorders>
              <w:top w:val="single" w:color="auto" w:sz="8" w:space="0"/>
              <w:left w:val="nil"/>
              <w:bottom w:val="single" w:color="auto" w:sz="8" w:space="0"/>
              <w:right w:val="single" w:color="auto" w:sz="8" w:space="0"/>
            </w:tcBorders>
            <w:shd w:val="clear" w:color="auto" w:fill="auto"/>
            <w:noWrap/>
            <w:vAlign w:val="center"/>
          </w:tcPr>
          <w:p>
            <w:pPr>
              <w:spacing w:after="0"/>
              <w:rPr>
                <w:rFonts w:eastAsia="Times New Roman"/>
                <w:color w:val="000000"/>
                <w:lang w:eastAsia="zh-CN"/>
              </w:rPr>
            </w:pPr>
            <w:r>
              <w:rPr>
                <w:rFonts w:eastAsia="Times New Roman"/>
                <w:color w:val="000000"/>
                <w:lang w:eastAsia="zh-CN"/>
              </w:rPr>
              <w:t> </w:t>
            </w:r>
          </w:p>
        </w:tc>
      </w:tr>
      <w:tr>
        <w:tblPrEx>
          <w:tblCellMar>
            <w:top w:w="0" w:type="dxa"/>
            <w:left w:w="108" w:type="dxa"/>
            <w:bottom w:w="0" w:type="dxa"/>
            <w:right w:w="108" w:type="dxa"/>
          </w:tblCellMar>
        </w:tblPrEx>
        <w:trPr>
          <w:trHeight w:val="415" w:hRule="atLeast"/>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Data</w:t>
            </w:r>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10</w:t>
            </w:r>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10</w:t>
            </w:r>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600</w:t>
            </w:r>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3300</w:t>
            </w:r>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3800</w:t>
            </w:r>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w:t>
            </w:r>
          </w:p>
        </w:tc>
      </w:tr>
      <w:tr>
        <w:tblPrEx>
          <w:tblCellMar>
            <w:top w:w="0" w:type="dxa"/>
            <w:left w:w="108" w:type="dxa"/>
            <w:bottom w:w="0" w:type="dxa"/>
            <w:right w:w="108" w:type="dxa"/>
          </w:tblCellMar>
        </w:tblPrEx>
        <w:trPr>
          <w:trHeight w:val="415" w:hRule="atLeast"/>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CC location</w:t>
            </w:r>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fU1L</w:t>
            </w:r>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fU2L</w:t>
            </w:r>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fU3L</w:t>
            </w:r>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fU1H</w:t>
            </w:r>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fU2H</w:t>
            </w:r>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fU3H</w:t>
            </w:r>
          </w:p>
        </w:tc>
      </w:tr>
      <w:tr>
        <w:trPr>
          <w:trHeight w:val="415" w:hRule="atLeast"/>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Frequency</w:t>
            </w:r>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bookmarkStart w:id="1088" w:name="RANGE!B6"/>
            <w:r>
              <w:rPr>
                <w:rFonts w:ascii="Arial" w:hAnsi="Arial" w:eastAsia="Times New Roman" w:cs="Arial"/>
                <w:color w:val="000000"/>
                <w:sz w:val="18"/>
                <w:szCs w:val="18"/>
                <w:lang w:eastAsia="zh-CN"/>
              </w:rPr>
              <w:t>3300</w:t>
            </w:r>
            <w:bookmarkEnd w:id="1088"/>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bookmarkStart w:id="1089" w:name="RANGE!C6"/>
            <w:r>
              <w:rPr>
                <w:rFonts w:ascii="Arial" w:hAnsi="Arial" w:eastAsia="Times New Roman" w:cs="Arial"/>
                <w:color w:val="000000"/>
                <w:sz w:val="18"/>
                <w:szCs w:val="18"/>
                <w:lang w:eastAsia="zh-CN"/>
              </w:rPr>
              <w:t>3320</w:t>
            </w:r>
            <w:bookmarkEnd w:id="1089"/>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bookmarkStart w:id="1090" w:name="RANGE!D6"/>
            <w:r>
              <w:rPr>
                <w:rFonts w:ascii="Arial" w:hAnsi="Arial" w:eastAsia="Times New Roman" w:cs="Arial"/>
                <w:color w:val="000000"/>
                <w:sz w:val="18"/>
                <w:szCs w:val="18"/>
                <w:lang w:eastAsia="zh-CN"/>
              </w:rPr>
              <w:t>3800</w:t>
            </w:r>
            <w:bookmarkEnd w:id="1090"/>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bookmarkStart w:id="1091" w:name="RANGE!E6"/>
            <w:r>
              <w:rPr>
                <w:rFonts w:ascii="Arial" w:hAnsi="Arial" w:eastAsia="Times New Roman" w:cs="Arial"/>
                <w:color w:val="000000"/>
                <w:sz w:val="18"/>
                <w:szCs w:val="18"/>
                <w:lang w:eastAsia="zh-CN"/>
              </w:rPr>
              <w:t>3800</w:t>
            </w:r>
            <w:bookmarkEnd w:id="1091"/>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bookmarkStart w:id="1092" w:name="RANGE!F6"/>
            <w:r>
              <w:rPr>
                <w:rFonts w:ascii="Arial" w:hAnsi="Arial" w:eastAsia="Times New Roman" w:cs="Arial"/>
                <w:color w:val="000000"/>
                <w:sz w:val="18"/>
                <w:szCs w:val="18"/>
                <w:lang w:eastAsia="zh-CN"/>
              </w:rPr>
              <w:t>3780</w:t>
            </w:r>
            <w:bookmarkEnd w:id="1092"/>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bookmarkStart w:id="1093" w:name="RANGE!G6"/>
            <w:r>
              <w:rPr>
                <w:rFonts w:ascii="Arial" w:hAnsi="Arial" w:eastAsia="Times New Roman" w:cs="Arial"/>
                <w:color w:val="000000"/>
                <w:sz w:val="18"/>
                <w:szCs w:val="18"/>
                <w:lang w:eastAsia="zh-CN"/>
              </w:rPr>
              <w:t>3300</w:t>
            </w:r>
            <w:bookmarkEnd w:id="1093"/>
          </w:p>
        </w:tc>
      </w:tr>
      <w:tr>
        <w:tblPrEx>
          <w:tblCellMar>
            <w:top w:w="0" w:type="dxa"/>
            <w:left w:w="108" w:type="dxa"/>
            <w:bottom w:w="0" w:type="dxa"/>
            <w:right w:w="108" w:type="dxa"/>
          </w:tblCellMar>
        </w:tblPrEx>
        <w:trPr>
          <w:trHeight w:val="415" w:hRule="atLeast"/>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2nd</w:t>
            </w:r>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I fU1L-fU2LI</w:t>
            </w:r>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I fU1L-fU3L I</w:t>
            </w:r>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fU1L + fU2L</w:t>
            </w:r>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fU1H+fU2H</w:t>
            </w:r>
          </w:p>
        </w:tc>
        <w:tc>
          <w:tcPr>
            <w:tcW w:w="1435" w:type="dxa"/>
            <w:tcBorders>
              <w:top w:val="nil"/>
              <w:left w:val="nil"/>
              <w:bottom w:val="nil"/>
              <w:right w:val="nil"/>
            </w:tcBorders>
            <w:shd w:val="clear" w:color="auto" w:fill="auto"/>
            <w:noWrap/>
            <w:vAlign w:val="center"/>
          </w:tcPr>
          <w:p>
            <w:pPr>
              <w:spacing w:after="0"/>
              <w:jc w:val="center"/>
              <w:rPr>
                <w:rFonts w:ascii="Arial" w:hAnsi="Arial" w:eastAsia="Times New Roman" w:cs="Arial"/>
                <w:color w:val="000000"/>
                <w:sz w:val="18"/>
                <w:szCs w:val="18"/>
                <w:lang w:eastAsia="zh-CN"/>
              </w:rPr>
            </w:pPr>
          </w:p>
        </w:tc>
        <w:tc>
          <w:tcPr>
            <w:tcW w:w="1312" w:type="dxa"/>
            <w:tcBorders>
              <w:top w:val="nil"/>
              <w:left w:val="nil"/>
              <w:bottom w:val="nil"/>
              <w:right w:val="nil"/>
            </w:tcBorders>
            <w:shd w:val="clear" w:color="auto" w:fill="auto"/>
            <w:noWrap/>
            <w:vAlign w:val="center"/>
          </w:tcPr>
          <w:p>
            <w:pPr>
              <w:spacing w:after="0"/>
              <w:jc w:val="center"/>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415" w:hRule="atLeast"/>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Interference ranges</w:t>
            </w:r>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20</w:t>
            </w:r>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500</w:t>
            </w:r>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6620</w:t>
            </w:r>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7580</w:t>
            </w:r>
          </w:p>
        </w:tc>
        <w:tc>
          <w:tcPr>
            <w:tcW w:w="1435" w:type="dxa"/>
            <w:tcBorders>
              <w:top w:val="nil"/>
              <w:left w:val="nil"/>
              <w:bottom w:val="nil"/>
              <w:right w:val="nil"/>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w:t>
            </w:r>
          </w:p>
        </w:tc>
        <w:tc>
          <w:tcPr>
            <w:tcW w:w="1312" w:type="dxa"/>
            <w:tcBorders>
              <w:top w:val="nil"/>
              <w:left w:val="nil"/>
              <w:bottom w:val="nil"/>
              <w:right w:val="nil"/>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w:t>
            </w:r>
          </w:p>
        </w:tc>
      </w:tr>
      <w:tr>
        <w:tblPrEx>
          <w:tblCellMar>
            <w:top w:w="0" w:type="dxa"/>
            <w:left w:w="108" w:type="dxa"/>
            <w:bottom w:w="0" w:type="dxa"/>
            <w:right w:w="108" w:type="dxa"/>
          </w:tblCellMar>
        </w:tblPrEx>
        <w:trPr>
          <w:trHeight w:val="415" w:hRule="atLeast"/>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3rd</w:t>
            </w:r>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2*fU1L-fU3L</w:t>
            </w:r>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2*fU1H-fU3H</w:t>
            </w:r>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2*fU1L + fU2L</w:t>
            </w:r>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2*fU1H + fU2H</w:t>
            </w:r>
          </w:p>
        </w:tc>
        <w:tc>
          <w:tcPr>
            <w:tcW w:w="1435" w:type="dxa"/>
            <w:tcBorders>
              <w:top w:val="nil"/>
              <w:left w:val="nil"/>
              <w:bottom w:val="nil"/>
              <w:right w:val="nil"/>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w:t>
            </w:r>
          </w:p>
        </w:tc>
        <w:tc>
          <w:tcPr>
            <w:tcW w:w="1312" w:type="dxa"/>
            <w:tcBorders>
              <w:top w:val="nil"/>
              <w:left w:val="nil"/>
              <w:bottom w:val="nil"/>
              <w:right w:val="nil"/>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w:t>
            </w:r>
          </w:p>
        </w:tc>
      </w:tr>
      <w:tr>
        <w:tblPrEx>
          <w:tblCellMar>
            <w:top w:w="0" w:type="dxa"/>
            <w:left w:w="108" w:type="dxa"/>
            <w:bottom w:w="0" w:type="dxa"/>
            <w:right w:w="108" w:type="dxa"/>
          </w:tblCellMar>
        </w:tblPrEx>
        <w:trPr>
          <w:trHeight w:val="415" w:hRule="atLeast"/>
        </w:trPr>
        <w:tc>
          <w:tcPr>
            <w:tcW w:w="1474" w:type="dxa"/>
            <w:tcBorders>
              <w:top w:val="nil"/>
              <w:left w:val="single" w:color="auto" w:sz="8" w:space="0"/>
              <w:bottom w:val="nil"/>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Interference ranges</w:t>
            </w:r>
          </w:p>
        </w:tc>
        <w:tc>
          <w:tcPr>
            <w:tcW w:w="1361" w:type="dxa"/>
            <w:tcBorders>
              <w:top w:val="nil"/>
              <w:left w:val="nil"/>
              <w:bottom w:val="nil"/>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2800</w:t>
            </w:r>
          </w:p>
        </w:tc>
        <w:tc>
          <w:tcPr>
            <w:tcW w:w="1418" w:type="dxa"/>
            <w:tcBorders>
              <w:top w:val="nil"/>
              <w:left w:val="nil"/>
              <w:bottom w:val="nil"/>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4300</w:t>
            </w:r>
          </w:p>
        </w:tc>
        <w:tc>
          <w:tcPr>
            <w:tcW w:w="1417" w:type="dxa"/>
            <w:tcBorders>
              <w:top w:val="nil"/>
              <w:left w:val="nil"/>
              <w:bottom w:val="nil"/>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9920</w:t>
            </w:r>
          </w:p>
        </w:tc>
        <w:tc>
          <w:tcPr>
            <w:tcW w:w="1560" w:type="dxa"/>
            <w:tcBorders>
              <w:top w:val="nil"/>
              <w:left w:val="nil"/>
              <w:bottom w:val="nil"/>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11380</w:t>
            </w:r>
          </w:p>
        </w:tc>
        <w:tc>
          <w:tcPr>
            <w:tcW w:w="1435" w:type="dxa"/>
            <w:tcBorders>
              <w:top w:val="nil"/>
              <w:left w:val="nil"/>
              <w:bottom w:val="nil"/>
              <w:right w:val="nil"/>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w:t>
            </w:r>
          </w:p>
        </w:tc>
        <w:tc>
          <w:tcPr>
            <w:tcW w:w="1312" w:type="dxa"/>
            <w:tcBorders>
              <w:top w:val="nil"/>
              <w:left w:val="nil"/>
              <w:bottom w:val="nil"/>
              <w:right w:val="nil"/>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w:t>
            </w:r>
          </w:p>
        </w:tc>
      </w:tr>
      <w:tr>
        <w:tblPrEx>
          <w:tblCellMar>
            <w:top w:w="0" w:type="dxa"/>
            <w:left w:w="108" w:type="dxa"/>
            <w:bottom w:w="0" w:type="dxa"/>
            <w:right w:w="108" w:type="dxa"/>
          </w:tblCellMar>
        </w:tblPrEx>
        <w:trPr>
          <w:trHeight w:val="415" w:hRule="atLeast"/>
        </w:trPr>
        <w:tc>
          <w:tcPr>
            <w:tcW w:w="1474" w:type="dxa"/>
            <w:tcBorders>
              <w:top w:val="single" w:color="auto" w:sz="8" w:space="0"/>
              <w:left w:val="single" w:color="auto" w:sz="8" w:space="0"/>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4th</w:t>
            </w:r>
          </w:p>
        </w:tc>
        <w:tc>
          <w:tcPr>
            <w:tcW w:w="1361"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I 2*fU1L - 2*fU2L I</w:t>
            </w:r>
          </w:p>
        </w:tc>
        <w:tc>
          <w:tcPr>
            <w:tcW w:w="1418"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I 2*fU1H - 2*fU3H I</w:t>
            </w:r>
          </w:p>
        </w:tc>
        <w:tc>
          <w:tcPr>
            <w:tcW w:w="1417"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3*fU1L - fU3L</w:t>
            </w:r>
          </w:p>
        </w:tc>
        <w:tc>
          <w:tcPr>
            <w:tcW w:w="1560"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3*fU1H - fU3H</w:t>
            </w:r>
          </w:p>
        </w:tc>
        <w:tc>
          <w:tcPr>
            <w:tcW w:w="1435"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3*fU1L + fU2L</w:t>
            </w:r>
          </w:p>
        </w:tc>
        <w:tc>
          <w:tcPr>
            <w:tcW w:w="1312"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3*fU1H + fU2H</w:t>
            </w:r>
          </w:p>
        </w:tc>
      </w:tr>
      <w:tr>
        <w:tblPrEx>
          <w:tblCellMar>
            <w:top w:w="0" w:type="dxa"/>
            <w:left w:w="108" w:type="dxa"/>
            <w:bottom w:w="0" w:type="dxa"/>
            <w:right w:w="108" w:type="dxa"/>
          </w:tblCellMar>
        </w:tblPrEx>
        <w:trPr>
          <w:trHeight w:val="415" w:hRule="atLeast"/>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Interference ranges</w:t>
            </w:r>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40</w:t>
            </w:r>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1000</w:t>
            </w:r>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6100</w:t>
            </w:r>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8100</w:t>
            </w:r>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13220</w:t>
            </w:r>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15180</w:t>
            </w:r>
          </w:p>
        </w:tc>
      </w:tr>
      <w:tr>
        <w:tblPrEx>
          <w:tblCellMar>
            <w:top w:w="0" w:type="dxa"/>
            <w:left w:w="108" w:type="dxa"/>
            <w:bottom w:w="0" w:type="dxa"/>
            <w:right w:w="108" w:type="dxa"/>
          </w:tblCellMar>
        </w:tblPrEx>
        <w:trPr>
          <w:trHeight w:val="415" w:hRule="atLeast"/>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5th</w:t>
            </w:r>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I 3*fUL1-2*fU3L I</w:t>
            </w:r>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I 3*fU1H-2*fU3H I</w:t>
            </w:r>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4*fU1L-fU3L</w:t>
            </w:r>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4*fU1H-fU3H</w:t>
            </w:r>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4*fU1L+fU2L</w:t>
            </w:r>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4*fU1H+fU2H</w:t>
            </w:r>
          </w:p>
        </w:tc>
      </w:tr>
      <w:tr>
        <w:tblPrEx>
          <w:tblCellMar>
            <w:top w:w="0" w:type="dxa"/>
            <w:left w:w="108" w:type="dxa"/>
            <w:bottom w:w="0" w:type="dxa"/>
            <w:right w:w="108" w:type="dxa"/>
          </w:tblCellMar>
        </w:tblPrEx>
        <w:trPr>
          <w:trHeight w:val="415" w:hRule="atLeast"/>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Interference ranges</w:t>
            </w:r>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2300</w:t>
            </w:r>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4800</w:t>
            </w:r>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9400</w:t>
            </w:r>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11900</w:t>
            </w:r>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3320</w:t>
            </w:r>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3780</w:t>
            </w:r>
          </w:p>
        </w:tc>
      </w:tr>
      <w:tr>
        <w:tblPrEx>
          <w:tblCellMar>
            <w:top w:w="0" w:type="dxa"/>
            <w:left w:w="108" w:type="dxa"/>
            <w:bottom w:w="0" w:type="dxa"/>
            <w:right w:w="108" w:type="dxa"/>
          </w:tblCellMar>
        </w:tblPrEx>
        <w:trPr>
          <w:trHeight w:val="415" w:hRule="atLeast"/>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6th</w:t>
            </w:r>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I 3*fU1L-3*fU2L I</w:t>
            </w:r>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I 3*fU1H-3*fU3H I</w:t>
            </w:r>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4*fU1L-2*fU3L</w:t>
            </w:r>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4*fU1H-2*fU3H</w:t>
            </w:r>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5*fU1L-fU3L</w:t>
            </w:r>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5*fU1H-fU3H</w:t>
            </w:r>
          </w:p>
        </w:tc>
      </w:tr>
      <w:tr>
        <w:tblPrEx>
          <w:tblCellMar>
            <w:top w:w="0" w:type="dxa"/>
            <w:left w:w="108" w:type="dxa"/>
            <w:bottom w:w="0" w:type="dxa"/>
            <w:right w:w="108" w:type="dxa"/>
          </w:tblCellMar>
        </w:tblPrEx>
        <w:trPr>
          <w:trHeight w:val="415" w:hRule="atLeast"/>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Interference ranges</w:t>
            </w:r>
          </w:p>
        </w:tc>
        <w:tc>
          <w:tcPr>
            <w:tcW w:w="1361"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60</w:t>
            </w:r>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1500</w:t>
            </w:r>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FF0000"/>
                <w:sz w:val="18"/>
                <w:szCs w:val="18"/>
                <w:lang w:eastAsia="zh-CN"/>
              </w:rPr>
            </w:pPr>
            <w:r>
              <w:rPr>
                <w:rFonts w:ascii="Arial" w:hAnsi="Arial" w:eastAsia="Times New Roman" w:cs="Arial"/>
                <w:color w:val="FF0000"/>
                <w:sz w:val="18"/>
                <w:szCs w:val="18"/>
                <w:lang w:eastAsia="zh-CN"/>
              </w:rPr>
              <w:t>5600</w:t>
            </w:r>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FF0000"/>
                <w:sz w:val="18"/>
                <w:szCs w:val="18"/>
                <w:lang w:eastAsia="zh-CN"/>
              </w:rPr>
            </w:pPr>
            <w:r>
              <w:rPr>
                <w:rFonts w:ascii="Arial" w:hAnsi="Arial" w:eastAsia="Times New Roman" w:cs="Arial"/>
                <w:color w:val="FF0000"/>
                <w:sz w:val="18"/>
                <w:szCs w:val="18"/>
                <w:lang w:eastAsia="zh-CN"/>
              </w:rPr>
              <w:t>8600</w:t>
            </w:r>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12700</w:t>
            </w:r>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15700</w:t>
            </w:r>
          </w:p>
        </w:tc>
      </w:tr>
      <w:tr>
        <w:tblPrEx>
          <w:tblCellMar>
            <w:top w:w="0" w:type="dxa"/>
            <w:left w:w="108" w:type="dxa"/>
            <w:bottom w:w="0" w:type="dxa"/>
            <w:right w:w="108" w:type="dxa"/>
          </w:tblCellMar>
        </w:tblPrEx>
        <w:trPr>
          <w:trHeight w:val="415" w:hRule="atLeast"/>
        </w:trPr>
        <w:tc>
          <w:tcPr>
            <w:tcW w:w="1474"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7th</w:t>
            </w:r>
          </w:p>
        </w:tc>
        <w:tc>
          <w:tcPr>
            <w:tcW w:w="1361" w:type="dxa"/>
            <w:tcBorders>
              <w:top w:val="nil"/>
              <w:left w:val="nil"/>
              <w:bottom w:val="nil"/>
              <w:right w:val="nil"/>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I 4*fU1L-3*fU3L I</w:t>
            </w:r>
          </w:p>
        </w:tc>
        <w:tc>
          <w:tcPr>
            <w:tcW w:w="1418" w:type="dxa"/>
            <w:tcBorders>
              <w:top w:val="nil"/>
              <w:left w:val="single" w:color="auto" w:sz="8" w:space="0"/>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I 4*fU1H-3*fU3H I</w:t>
            </w:r>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5*fU1L-2*fU3L</w:t>
            </w:r>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5*fU1H-2*fU3H</w:t>
            </w:r>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6*fU1L-fU3L</w:t>
            </w:r>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6*fU1H-fU3H</w:t>
            </w:r>
          </w:p>
        </w:tc>
      </w:tr>
      <w:tr>
        <w:tblPrEx>
          <w:tblCellMar>
            <w:top w:w="0" w:type="dxa"/>
            <w:left w:w="108" w:type="dxa"/>
            <w:bottom w:w="0" w:type="dxa"/>
            <w:right w:w="108" w:type="dxa"/>
          </w:tblCellMar>
        </w:tblPrEx>
        <w:trPr>
          <w:trHeight w:val="415" w:hRule="atLeast"/>
        </w:trPr>
        <w:tc>
          <w:tcPr>
            <w:tcW w:w="1474" w:type="dxa"/>
            <w:tcBorders>
              <w:top w:val="nil"/>
              <w:left w:val="single" w:color="auto" w:sz="8" w:space="0"/>
              <w:bottom w:val="single" w:color="auto" w:sz="8" w:space="0"/>
              <w:right w:val="nil"/>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Interference ranges</w:t>
            </w:r>
          </w:p>
        </w:tc>
        <w:tc>
          <w:tcPr>
            <w:tcW w:w="1361" w:type="dxa"/>
            <w:tcBorders>
              <w:top w:val="single" w:color="auto" w:sz="8" w:space="0"/>
              <w:left w:val="single" w:color="auto" w:sz="8" w:space="0"/>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FF0000"/>
                <w:sz w:val="18"/>
                <w:szCs w:val="18"/>
                <w:lang w:eastAsia="zh-CN"/>
              </w:rPr>
            </w:pPr>
            <w:r>
              <w:rPr>
                <w:rFonts w:ascii="Arial" w:hAnsi="Arial" w:eastAsia="Times New Roman" w:cs="Arial"/>
                <w:color w:val="FF0000"/>
                <w:sz w:val="18"/>
                <w:szCs w:val="18"/>
                <w:lang w:eastAsia="zh-CN"/>
              </w:rPr>
              <w:t>1800</w:t>
            </w:r>
          </w:p>
        </w:tc>
        <w:tc>
          <w:tcPr>
            <w:tcW w:w="1418"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FF0000"/>
                <w:sz w:val="18"/>
                <w:szCs w:val="18"/>
                <w:lang w:eastAsia="zh-CN"/>
              </w:rPr>
            </w:pPr>
            <w:r>
              <w:rPr>
                <w:rFonts w:ascii="Arial" w:hAnsi="Arial" w:eastAsia="Times New Roman" w:cs="Arial"/>
                <w:color w:val="FF0000"/>
                <w:sz w:val="18"/>
                <w:szCs w:val="18"/>
                <w:lang w:eastAsia="zh-CN"/>
              </w:rPr>
              <w:t>5300</w:t>
            </w:r>
          </w:p>
        </w:tc>
        <w:tc>
          <w:tcPr>
            <w:tcW w:w="1417"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8900</w:t>
            </w:r>
          </w:p>
        </w:tc>
        <w:tc>
          <w:tcPr>
            <w:tcW w:w="156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12400</w:t>
            </w:r>
          </w:p>
        </w:tc>
        <w:tc>
          <w:tcPr>
            <w:tcW w:w="1435"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16000</w:t>
            </w:r>
          </w:p>
        </w:tc>
        <w:tc>
          <w:tcPr>
            <w:tcW w:w="1312"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19500</w:t>
            </w:r>
          </w:p>
        </w:tc>
      </w:tr>
    </w:tbl>
    <w:p>
      <w:pPr>
        <w:rPr>
          <w:rFonts w:eastAsia="Times New Roman"/>
          <w:lang w:eastAsia="en-GB"/>
        </w:rPr>
      </w:pPr>
    </w:p>
    <w:p>
      <w:pPr>
        <w:rPr>
          <w:rFonts w:eastAsia="Times New Roman"/>
          <w:lang w:eastAsia="en-GB"/>
        </w:rPr>
      </w:pPr>
      <w:r>
        <w:rPr>
          <w:rFonts w:eastAsia="Times New Roman"/>
          <w:lang w:eastAsia="en-GB"/>
        </w:rPr>
        <w:t>It can be seen that there are potential IMD6 and IMD7 interference falling into band n46 DL.</w:t>
      </w: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en-US" w:eastAsia="zh-CN" w:bidi="ar-SA"/>
        </w:rPr>
      </w:pPr>
      <w:r>
        <w:rPr>
          <w:rFonts w:hint="eastAsia" w:ascii="Arial" w:hAnsi="Arial" w:eastAsia="宋体" w:cs="Times New Roman"/>
          <w:sz w:val="24"/>
          <w:lang w:val="en-US" w:eastAsia="zh-CN" w:bidi="ar-SA"/>
        </w:rPr>
        <w:t>5.24</w:t>
      </w:r>
      <w:r>
        <w:rPr>
          <w:rFonts w:ascii="Arial" w:hAnsi="Arial" w:eastAsia="宋体" w:cs="Times New Roman"/>
          <w:sz w:val="24"/>
          <w:lang w:val="sv-SE" w:eastAsia="zh-CN" w:bidi="ar-SA"/>
        </w:rPr>
        <w:t>.</w:t>
      </w:r>
      <w:r>
        <w:rPr>
          <w:rFonts w:ascii="Arial" w:hAnsi="Arial" w:eastAsia="宋体" w:cs="Times New Roman"/>
          <w:sz w:val="24"/>
          <w:lang w:val="en-US" w:eastAsia="zh-CN" w:bidi="ar-SA"/>
        </w:rPr>
        <w:t>2</w:t>
      </w:r>
      <w:r>
        <w:rPr>
          <w:rFonts w:ascii="Arial" w:hAnsi="Arial" w:eastAsia="宋体" w:cs="Times New Roman"/>
          <w:sz w:val="24"/>
          <w:lang w:val="sv-SE" w:eastAsia="zh-CN" w:bidi="ar-SA"/>
        </w:rPr>
        <w:t>.</w:t>
      </w:r>
      <w:r>
        <w:rPr>
          <w:rFonts w:ascii="Arial" w:hAnsi="Arial" w:eastAsia="宋体" w:cs="Times New Roman"/>
          <w:sz w:val="24"/>
          <w:lang w:val="en-US" w:eastAsia="zh-CN" w:bidi="ar-SA"/>
        </w:rPr>
        <w:t>3</w:t>
      </w:r>
      <w:r>
        <w:rPr>
          <w:rFonts w:ascii="Arial" w:hAnsi="Arial" w:eastAsia="宋体" w:cs="Times New Roman"/>
          <w:sz w:val="24"/>
          <w:lang w:val="en-US" w:eastAsia="zh-CN" w:bidi="ar-SA"/>
        </w:rPr>
        <w:tab/>
      </w:r>
      <w:r>
        <w:rPr>
          <w:rFonts w:ascii="Arial" w:hAnsi="Arial" w:eastAsia="宋体" w:cs="Times New Roman"/>
          <w:sz w:val="24"/>
          <w:lang w:val="en-US" w:eastAsia="zh-CN" w:bidi="ar-SA"/>
        </w:rPr>
        <w:tab/>
      </w:r>
      <w:r>
        <w:rPr>
          <w:rFonts w:ascii="Arial" w:hAnsi="Arial" w:eastAsia="宋体" w:cs="Times New Roman"/>
          <w:sz w:val="24"/>
          <w:lang w:val="en-US" w:eastAsia="zh-CN" w:bidi="ar-SA"/>
        </w:rPr>
        <w:t>REFSENS requirements</w:t>
      </w:r>
    </w:p>
    <w:p>
      <w:pPr>
        <w:rPr>
          <w:rFonts w:eastAsia="Times New Roman"/>
        </w:rPr>
      </w:pPr>
      <w:r>
        <w:rPr>
          <w:rFonts w:eastAsia="Times New Roman"/>
        </w:rPr>
        <w:t>Based on the co-existence analysis, there is potential IMD interference caused by UL CA_n78(2A) into band n46. For NR-U bands, MSD is not applicable. And the REFSENS requirement for the NR-U band does not apply when the NR-U DL is affected by the IMD interference. Hence, “N/A” is used for the MSD value.</w:t>
      </w:r>
    </w:p>
    <w:p>
      <w:pPr>
        <w:jc w:val="center"/>
        <w:rPr>
          <w:rFonts w:ascii="Arial" w:hAnsi="Arial" w:eastAsia="Times New Roman" w:cs="Arial"/>
          <w:b/>
          <w:bCs/>
          <w:lang w:val="en-US" w:eastAsia="zh-CN"/>
        </w:rPr>
      </w:pPr>
      <w:r>
        <w:rPr>
          <w:rFonts w:ascii="Arial" w:hAnsi="Arial" w:eastAsia="Times New Roman" w:cs="Arial"/>
          <w:b/>
          <w:bCs/>
          <w:lang w:val="en-US"/>
        </w:rPr>
        <w:t xml:space="preserve">Table </w:t>
      </w:r>
      <w:r>
        <w:rPr>
          <w:rFonts w:hint="eastAsia" w:ascii="Arial" w:hAnsi="Arial" w:eastAsia="Times New Roman" w:cs="Arial"/>
          <w:b/>
          <w:bCs/>
          <w:lang w:val="en-US" w:eastAsia="zh-CN"/>
        </w:rPr>
        <w:t>5.24.2.3-1</w:t>
      </w:r>
      <w:r>
        <w:rPr>
          <w:rFonts w:ascii="Arial" w:hAnsi="Arial" w:eastAsia="Times New Roman" w:cs="Arial"/>
          <w:b/>
          <w:bCs/>
          <w:lang w:val="en-US"/>
        </w:rPr>
        <w:t xml:space="preserve">: </w:t>
      </w:r>
      <w:r>
        <w:rPr>
          <w:rFonts w:hint="eastAsia" w:ascii="Arial" w:hAnsi="Arial" w:eastAsia="Times New Roman" w:cs="Arial"/>
          <w:b/>
          <w:bCs/>
          <w:lang w:val="en-US" w:eastAsia="zh-CN"/>
        </w:rPr>
        <w:t>MSD due to IMD issue</w:t>
      </w:r>
    </w:p>
    <w:tbl>
      <w:tblPr>
        <w:tblStyle w:val="89"/>
        <w:tblW w:w="9180" w:type="dxa"/>
        <w:jc w:val="center"/>
        <w:tblLayout w:type="autofit"/>
        <w:tblCellMar>
          <w:top w:w="0" w:type="dxa"/>
          <w:left w:w="108" w:type="dxa"/>
          <w:bottom w:w="0" w:type="dxa"/>
          <w:right w:w="108" w:type="dxa"/>
        </w:tblCellMar>
      </w:tblPr>
      <w:tblGrid>
        <w:gridCol w:w="1286"/>
        <w:gridCol w:w="803"/>
        <w:gridCol w:w="706"/>
        <w:gridCol w:w="922"/>
        <w:gridCol w:w="1376"/>
        <w:gridCol w:w="1033"/>
        <w:gridCol w:w="616"/>
        <w:gridCol w:w="1182"/>
        <w:gridCol w:w="1256"/>
      </w:tblGrid>
      <w:tr>
        <w:tblPrEx>
          <w:tblCellMar>
            <w:top w:w="0" w:type="dxa"/>
            <w:left w:w="108" w:type="dxa"/>
            <w:bottom w:w="0" w:type="dxa"/>
            <w:right w:w="108" w:type="dxa"/>
          </w:tblCellMar>
        </w:tblPrEx>
        <w:trPr>
          <w:trHeight w:val="270" w:hRule="atLeast"/>
          <w:jc w:val="center"/>
        </w:trPr>
        <w:tc>
          <w:tcPr>
            <w:tcW w:w="7924" w:type="dxa"/>
            <w:gridSpan w:val="8"/>
            <w:tcBorders>
              <w:top w:val="single" w:color="auto" w:sz="8" w:space="0"/>
              <w:left w:val="single" w:color="auto" w:sz="8" w:space="0"/>
              <w:bottom w:val="single" w:color="auto" w:sz="8" w:space="0"/>
              <w:right w:val="single" w:color="000000"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Band / Channel bandwidth / N</w:t>
            </w:r>
            <w:r>
              <w:rPr>
                <w:rFonts w:ascii="Arial" w:hAnsi="Arial" w:eastAsia="Times New Roman" w:cs="Arial"/>
                <w:b/>
                <w:bCs/>
                <w:color w:val="000000"/>
                <w:sz w:val="18"/>
                <w:szCs w:val="18"/>
                <w:vertAlign w:val="subscript"/>
              </w:rPr>
              <w:t>RB</w:t>
            </w:r>
            <w:r>
              <w:rPr>
                <w:rFonts w:ascii="Arial" w:hAnsi="Arial" w:eastAsia="Times New Roman" w:cs="Arial"/>
                <w:b/>
                <w:bCs/>
                <w:color w:val="000000"/>
                <w:sz w:val="18"/>
                <w:szCs w:val="18"/>
              </w:rPr>
              <w:t xml:space="preserve"> / Duplex mode</w:t>
            </w:r>
          </w:p>
        </w:tc>
        <w:tc>
          <w:tcPr>
            <w:tcW w:w="1256" w:type="dxa"/>
            <w:tcBorders>
              <w:top w:val="single" w:color="auto" w:sz="8" w:space="0"/>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Source of IMD</w:t>
            </w:r>
          </w:p>
        </w:tc>
      </w:tr>
      <w:tr>
        <w:tblPrEx>
          <w:tblCellMar>
            <w:top w:w="0" w:type="dxa"/>
            <w:left w:w="108" w:type="dxa"/>
            <w:bottom w:w="0" w:type="dxa"/>
            <w:right w:w="108" w:type="dxa"/>
          </w:tblCellMar>
        </w:tblPrEx>
        <w:trPr>
          <w:trHeight w:val="315" w:hRule="atLeast"/>
          <w:jc w:val="center"/>
        </w:trPr>
        <w:tc>
          <w:tcPr>
            <w:tcW w:w="128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ja-JP"/>
              </w:rPr>
              <w:t>NR CA band combination</w:t>
            </w:r>
          </w:p>
        </w:tc>
        <w:tc>
          <w:tcPr>
            <w:tcW w:w="80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ja-JP"/>
              </w:rPr>
              <w:t>NR band</w:t>
            </w:r>
          </w:p>
        </w:tc>
        <w:tc>
          <w:tcPr>
            <w:tcW w:w="70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 F</w:t>
            </w:r>
            <w:r>
              <w:rPr>
                <w:rFonts w:ascii="Arial" w:hAnsi="Arial" w:eastAsia="Times New Roman" w:cs="Arial"/>
                <w:b/>
                <w:bCs/>
                <w:color w:val="000000"/>
                <w:sz w:val="18"/>
                <w:szCs w:val="18"/>
                <w:vertAlign w:val="subscript"/>
              </w:rPr>
              <w:t>c</w:t>
            </w:r>
          </w:p>
        </w:tc>
        <w:tc>
          <w:tcPr>
            <w:tcW w:w="92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UL/DL BW</w:t>
            </w:r>
          </w:p>
        </w:tc>
        <w:tc>
          <w:tcPr>
            <w:tcW w:w="137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UL</w:t>
            </w:r>
          </w:p>
        </w:tc>
        <w:tc>
          <w:tcPr>
            <w:tcW w:w="103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DL F</w:t>
            </w:r>
            <w:r>
              <w:rPr>
                <w:rFonts w:ascii="Arial" w:hAnsi="Arial" w:eastAsia="Times New Roman" w:cs="Arial"/>
                <w:b/>
                <w:bCs/>
                <w:color w:val="000000"/>
                <w:sz w:val="18"/>
                <w:szCs w:val="18"/>
                <w:vertAlign w:val="subscript"/>
              </w:rPr>
              <w:t>c</w:t>
            </w:r>
            <w:r>
              <w:rPr>
                <w:rFonts w:ascii="Arial" w:hAnsi="Arial" w:eastAsia="Times New Roman" w:cs="Arial"/>
                <w:b/>
                <w:bCs/>
                <w:color w:val="000000"/>
                <w:sz w:val="18"/>
                <w:szCs w:val="18"/>
              </w:rPr>
              <w:t xml:space="preserve"> (MHz)</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MSD</w:t>
            </w:r>
          </w:p>
        </w:tc>
        <w:tc>
          <w:tcPr>
            <w:tcW w:w="1182"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Duplex mode</w:t>
            </w:r>
          </w:p>
        </w:tc>
        <w:tc>
          <w:tcPr>
            <w:tcW w:w="125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rPr>
              <w:t> </w:t>
            </w:r>
          </w:p>
        </w:tc>
      </w:tr>
      <w:tr>
        <w:tblPrEx>
          <w:tblCellMar>
            <w:top w:w="0" w:type="dxa"/>
            <w:left w:w="108" w:type="dxa"/>
            <w:bottom w:w="0" w:type="dxa"/>
            <w:right w:w="108" w:type="dxa"/>
          </w:tblCellMar>
        </w:tblPrEx>
        <w:trPr>
          <w:trHeight w:val="285" w:hRule="atLeast"/>
          <w:jc w:val="center"/>
        </w:trPr>
        <w:tc>
          <w:tcPr>
            <w:tcW w:w="128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80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(MHz)</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(MHz)</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C</w:t>
            </w:r>
            <w:r>
              <w:rPr>
                <w:rFonts w:ascii="Arial" w:hAnsi="Arial" w:eastAsia="Times New Roman" w:cs="Arial"/>
                <w:b/>
                <w:bCs/>
                <w:color w:val="000000"/>
                <w:sz w:val="18"/>
                <w:szCs w:val="18"/>
                <w:vertAlign w:val="subscript"/>
                <w:lang w:val="en-US"/>
              </w:rPr>
              <w:t>LRB</w:t>
            </w:r>
          </w:p>
        </w:tc>
        <w:tc>
          <w:tcPr>
            <w:tcW w:w="103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(dB)</w:t>
            </w:r>
          </w:p>
        </w:tc>
        <w:tc>
          <w:tcPr>
            <w:tcW w:w="1182"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125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r>
      <w:tr>
        <w:tblPrEx>
          <w:tblCellMar>
            <w:top w:w="0" w:type="dxa"/>
            <w:left w:w="108" w:type="dxa"/>
            <w:bottom w:w="0" w:type="dxa"/>
            <w:right w:w="108" w:type="dxa"/>
          </w:tblCellMar>
        </w:tblPrEx>
        <w:trPr>
          <w:trHeight w:val="255" w:hRule="atLeast"/>
          <w:jc w:val="center"/>
        </w:trPr>
        <w:tc>
          <w:tcPr>
            <w:tcW w:w="1286" w:type="dxa"/>
            <w:vMerge w:val="restart"/>
            <w:tcBorders>
              <w:top w:val="nil"/>
              <w:left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CA_n46-n78</w:t>
            </w:r>
          </w:p>
          <w:p>
            <w:pPr>
              <w:spacing w:after="0"/>
              <w:jc w:val="center"/>
              <w:rPr>
                <w:rFonts w:ascii="Arial" w:hAnsi="Arial" w:eastAsia="Times New Roman" w:cs="Arial"/>
                <w:color w:val="000000"/>
                <w:sz w:val="18"/>
                <w:szCs w:val="18"/>
                <w:lang w:val="en-US"/>
              </w:rPr>
            </w:pPr>
          </w:p>
        </w:tc>
        <w:tc>
          <w:tcPr>
            <w:tcW w:w="80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n46</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10</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N/A</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5660</w:t>
            </w: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N/A</w:t>
            </w:r>
          </w:p>
        </w:tc>
        <w:tc>
          <w:tcPr>
            <w:tcW w:w="118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TDD</w:t>
            </w:r>
          </w:p>
        </w:tc>
        <w:tc>
          <w:tcPr>
            <w:tcW w:w="125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zh-CN"/>
              </w:rPr>
              <w:t>IMD6</w:t>
            </w:r>
          </w:p>
        </w:tc>
      </w:tr>
      <w:tr>
        <w:tblPrEx>
          <w:tblCellMar>
            <w:top w:w="0" w:type="dxa"/>
            <w:left w:w="108" w:type="dxa"/>
            <w:bottom w:w="0" w:type="dxa"/>
            <w:right w:w="108" w:type="dxa"/>
          </w:tblCellMar>
        </w:tblPrEx>
        <w:trPr>
          <w:trHeight w:val="255" w:hRule="atLeast"/>
          <w:jc w:val="center"/>
        </w:trPr>
        <w:tc>
          <w:tcPr>
            <w:tcW w:w="1286" w:type="dxa"/>
            <w:vMerge w:val="continue"/>
            <w:tcBorders>
              <w:left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p>
        </w:tc>
        <w:tc>
          <w:tcPr>
            <w:tcW w:w="803"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n78</w:t>
            </w:r>
            <w:r>
              <w:rPr>
                <w:rFonts w:ascii="Arial" w:hAnsi="Arial" w:eastAsia="Times New Roman" w:cs="Arial"/>
                <w:color w:val="000000"/>
                <w:sz w:val="18"/>
                <w:szCs w:val="18"/>
                <w:vertAlign w:val="superscript"/>
                <w:lang w:val="en-US" w:eastAsia="zh-CN"/>
              </w:rPr>
              <w:t>12</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3310</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10</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4"/>
                <w:szCs w:val="14"/>
                <w:lang w:val="en-US"/>
              </w:rPr>
            </w:pPr>
            <w:r>
              <w:rPr>
                <w:rFonts w:ascii="Arial" w:hAnsi="Arial" w:eastAsia="Times New Roman" w:cs="Arial"/>
                <w:color w:val="000000"/>
                <w:sz w:val="14"/>
                <w:szCs w:val="16"/>
              </w:rPr>
              <w:t>1 (RBSTART= 25)</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3310</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N/A</w:t>
            </w:r>
          </w:p>
        </w:tc>
        <w:tc>
          <w:tcPr>
            <w:tcW w:w="118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TDD</w:t>
            </w:r>
          </w:p>
        </w:tc>
        <w:tc>
          <w:tcPr>
            <w:tcW w:w="125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ja-JP"/>
              </w:rPr>
              <w:t>N/A</w:t>
            </w:r>
          </w:p>
        </w:tc>
      </w:tr>
      <w:tr>
        <w:tblPrEx>
          <w:tblCellMar>
            <w:top w:w="0" w:type="dxa"/>
            <w:left w:w="108" w:type="dxa"/>
            <w:bottom w:w="0" w:type="dxa"/>
            <w:right w:w="108" w:type="dxa"/>
          </w:tblCellMar>
        </w:tblPrEx>
        <w:trPr>
          <w:trHeight w:val="255" w:hRule="atLeast"/>
          <w:jc w:val="center"/>
        </w:trPr>
        <w:tc>
          <w:tcPr>
            <w:tcW w:w="1286" w:type="dxa"/>
            <w:vMerge w:val="continue"/>
            <w:tcBorders>
              <w:left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p>
        </w:tc>
        <w:tc>
          <w:tcPr>
            <w:tcW w:w="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 </w:t>
            </w:r>
          </w:p>
        </w:tc>
        <w:tc>
          <w:tcPr>
            <w:tcW w:w="70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3790</w:t>
            </w:r>
          </w:p>
        </w:tc>
        <w:tc>
          <w:tcPr>
            <w:tcW w:w="92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eastAsia="zh-CN"/>
              </w:rPr>
              <w:t>10</w:t>
            </w:r>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4"/>
                <w:szCs w:val="14"/>
                <w:lang w:val="en-US"/>
              </w:rPr>
            </w:pPr>
            <w:r>
              <w:rPr>
                <w:rFonts w:ascii="Arial" w:hAnsi="Arial" w:eastAsia="Times New Roman" w:cs="Arial"/>
                <w:color w:val="000000"/>
                <w:sz w:val="14"/>
                <w:szCs w:val="16"/>
              </w:rPr>
              <w:t>1 (RBSTART= 25)</w:t>
            </w:r>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rPr>
              <w:t>3790</w:t>
            </w:r>
          </w:p>
        </w:tc>
        <w:tc>
          <w:tcPr>
            <w:tcW w:w="61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p>
        </w:tc>
        <w:tc>
          <w:tcPr>
            <w:tcW w:w="118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p>
        </w:tc>
        <w:tc>
          <w:tcPr>
            <w:tcW w:w="125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p>
        </w:tc>
      </w:tr>
      <w:tr>
        <w:tblPrEx>
          <w:tblCellMar>
            <w:top w:w="0" w:type="dxa"/>
            <w:left w:w="108" w:type="dxa"/>
            <w:bottom w:w="0" w:type="dxa"/>
            <w:right w:w="108" w:type="dxa"/>
          </w:tblCellMar>
        </w:tblPrEx>
        <w:trPr>
          <w:trHeight w:val="255" w:hRule="atLeast"/>
          <w:jc w:val="center"/>
        </w:trPr>
        <w:tc>
          <w:tcPr>
            <w:tcW w:w="1286" w:type="dxa"/>
            <w:vMerge w:val="continue"/>
            <w:tcBorders>
              <w:left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rPr>
            </w:pPr>
          </w:p>
        </w:tc>
        <w:tc>
          <w:tcPr>
            <w:tcW w:w="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eastAsia="zh-CN"/>
              </w:rPr>
            </w:pPr>
            <w:r>
              <w:rPr>
                <w:rFonts w:ascii="Arial" w:hAnsi="Arial" w:eastAsia="Times New Roman" w:cs="Arial"/>
                <w:color w:val="000000"/>
                <w:sz w:val="18"/>
                <w:szCs w:val="18"/>
                <w:lang w:val="en-US" w:eastAsia="zh-CN"/>
              </w:rPr>
              <w:t>n46</w:t>
            </w:r>
          </w:p>
        </w:tc>
        <w:tc>
          <w:tcPr>
            <w:tcW w:w="70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rPr>
            </w:pPr>
            <w:r>
              <w:rPr>
                <w:rFonts w:ascii="Arial" w:hAnsi="Arial" w:eastAsia="Times New Roman" w:cs="Arial"/>
                <w:color w:val="000000"/>
                <w:sz w:val="18"/>
                <w:szCs w:val="18"/>
                <w:lang w:val="en-US" w:eastAsia="zh-CN"/>
              </w:rPr>
              <w:t>N/A</w:t>
            </w:r>
          </w:p>
        </w:tc>
        <w:tc>
          <w:tcPr>
            <w:tcW w:w="92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eastAsia="zh-CN"/>
              </w:rPr>
            </w:pPr>
            <w:r>
              <w:rPr>
                <w:rFonts w:ascii="Arial" w:hAnsi="Arial" w:eastAsia="Times New Roman" w:cs="Arial"/>
                <w:color w:val="000000"/>
                <w:sz w:val="18"/>
                <w:szCs w:val="18"/>
                <w:lang w:val="en-US"/>
              </w:rPr>
              <w:t>10</w:t>
            </w:r>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4"/>
                <w:szCs w:val="16"/>
              </w:rPr>
            </w:pPr>
            <w:r>
              <w:rPr>
                <w:rFonts w:ascii="Arial" w:hAnsi="Arial" w:eastAsia="Times New Roman" w:cs="Arial"/>
                <w:color w:val="000000"/>
                <w:sz w:val="18"/>
                <w:szCs w:val="18"/>
                <w:lang w:val="en-US" w:eastAsia="zh-CN"/>
              </w:rPr>
              <w:t>N/A</w:t>
            </w:r>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rPr>
            </w:pPr>
            <w:r>
              <w:rPr>
                <w:rFonts w:ascii="Arial" w:hAnsi="Arial" w:eastAsia="Times New Roman" w:cs="Arial"/>
                <w:color w:val="000000"/>
                <w:sz w:val="18"/>
                <w:szCs w:val="18"/>
                <w:lang w:val="en-US"/>
              </w:rPr>
              <w:t>5230</w:t>
            </w:r>
          </w:p>
        </w:tc>
        <w:tc>
          <w:tcPr>
            <w:tcW w:w="61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eastAsia="ja-JP"/>
              </w:rPr>
            </w:pPr>
            <w:r>
              <w:rPr>
                <w:rFonts w:ascii="Arial" w:hAnsi="Arial" w:eastAsia="Times New Roman" w:cs="Arial"/>
                <w:color w:val="000000"/>
                <w:sz w:val="18"/>
                <w:szCs w:val="18"/>
                <w:lang w:val="en-US"/>
              </w:rPr>
              <w:t>N/A</w:t>
            </w:r>
          </w:p>
        </w:tc>
        <w:tc>
          <w:tcPr>
            <w:tcW w:w="118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eastAsia="zh-CN"/>
              </w:rPr>
            </w:pPr>
            <w:r>
              <w:rPr>
                <w:rFonts w:ascii="Arial" w:hAnsi="Arial" w:eastAsia="Times New Roman" w:cs="Arial"/>
                <w:color w:val="000000"/>
                <w:sz w:val="18"/>
                <w:szCs w:val="18"/>
                <w:lang w:val="en-US" w:eastAsia="zh-CN"/>
              </w:rPr>
              <w:t>TDD</w:t>
            </w:r>
          </w:p>
        </w:tc>
        <w:tc>
          <w:tcPr>
            <w:tcW w:w="125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eastAsia="ja-JP"/>
              </w:rPr>
            </w:pPr>
            <w:r>
              <w:rPr>
                <w:rFonts w:ascii="Arial" w:hAnsi="Arial" w:eastAsia="Times New Roman" w:cs="Arial"/>
                <w:color w:val="000000"/>
                <w:sz w:val="18"/>
                <w:szCs w:val="18"/>
                <w:lang w:eastAsia="zh-CN"/>
              </w:rPr>
              <w:t>IMD7</w:t>
            </w:r>
          </w:p>
        </w:tc>
      </w:tr>
      <w:tr>
        <w:tblPrEx>
          <w:tblCellMar>
            <w:top w:w="0" w:type="dxa"/>
            <w:left w:w="108" w:type="dxa"/>
            <w:bottom w:w="0" w:type="dxa"/>
            <w:right w:w="108" w:type="dxa"/>
          </w:tblCellMar>
        </w:tblPrEx>
        <w:trPr>
          <w:trHeight w:val="255" w:hRule="atLeast"/>
          <w:jc w:val="center"/>
        </w:trPr>
        <w:tc>
          <w:tcPr>
            <w:tcW w:w="1286" w:type="dxa"/>
            <w:vMerge w:val="continue"/>
            <w:tcBorders>
              <w:left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rPr>
            </w:pPr>
          </w:p>
        </w:tc>
        <w:tc>
          <w:tcPr>
            <w:tcW w:w="803" w:type="dxa"/>
            <w:vMerge w:val="restart"/>
            <w:tcBorders>
              <w:top w:val="nil"/>
              <w:left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eastAsia="zh-CN"/>
              </w:rPr>
            </w:pPr>
            <w:r>
              <w:rPr>
                <w:rFonts w:ascii="Arial" w:hAnsi="Arial" w:eastAsia="Times New Roman" w:cs="Arial"/>
                <w:color w:val="000000"/>
                <w:sz w:val="18"/>
                <w:szCs w:val="18"/>
                <w:lang w:val="en-US" w:eastAsia="zh-CN"/>
              </w:rPr>
              <w:t>n78</w:t>
            </w:r>
            <w:r>
              <w:rPr>
                <w:rFonts w:ascii="Arial" w:hAnsi="Arial" w:eastAsia="Times New Roman" w:cs="Arial"/>
                <w:color w:val="000000"/>
                <w:sz w:val="18"/>
                <w:szCs w:val="18"/>
                <w:vertAlign w:val="superscript"/>
                <w:lang w:val="en-US" w:eastAsia="zh-CN"/>
              </w:rPr>
              <w:t>12</w:t>
            </w:r>
          </w:p>
          <w:p>
            <w:pPr>
              <w:spacing w:after="0"/>
              <w:jc w:val="center"/>
              <w:rPr>
                <w:rFonts w:ascii="Arial" w:hAnsi="Arial" w:eastAsia="Times New Roman" w:cs="Arial"/>
                <w:color w:val="000000"/>
                <w:sz w:val="18"/>
                <w:szCs w:val="18"/>
                <w:lang w:val="en-US" w:eastAsia="zh-CN"/>
              </w:rPr>
            </w:pPr>
            <w:r>
              <w:rPr>
                <w:rFonts w:ascii="Arial" w:hAnsi="Arial" w:eastAsia="Times New Roman" w:cs="Arial"/>
                <w:color w:val="000000"/>
                <w:sz w:val="18"/>
                <w:szCs w:val="18"/>
                <w:lang w:val="en-US" w:eastAsia="zh-CN"/>
              </w:rPr>
              <w:t> </w:t>
            </w:r>
          </w:p>
        </w:tc>
        <w:tc>
          <w:tcPr>
            <w:tcW w:w="70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rPr>
            </w:pPr>
            <w:r>
              <w:rPr>
                <w:rFonts w:ascii="Arial" w:hAnsi="Arial" w:eastAsia="Times New Roman" w:cs="Arial"/>
                <w:color w:val="000000"/>
                <w:sz w:val="18"/>
                <w:szCs w:val="18"/>
                <w:lang w:val="en-US"/>
              </w:rPr>
              <w:t>3310</w:t>
            </w:r>
          </w:p>
        </w:tc>
        <w:tc>
          <w:tcPr>
            <w:tcW w:w="92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eastAsia="zh-CN"/>
              </w:rPr>
            </w:pPr>
            <w:r>
              <w:rPr>
                <w:rFonts w:ascii="Arial" w:hAnsi="Arial" w:eastAsia="Times New Roman" w:cs="Arial"/>
                <w:color w:val="000000"/>
                <w:sz w:val="18"/>
                <w:szCs w:val="18"/>
              </w:rPr>
              <w:t>10</w:t>
            </w:r>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4"/>
                <w:szCs w:val="16"/>
              </w:rPr>
            </w:pPr>
            <w:r>
              <w:rPr>
                <w:rFonts w:ascii="Arial" w:hAnsi="Arial" w:eastAsia="Times New Roman" w:cs="Arial"/>
                <w:color w:val="000000"/>
                <w:sz w:val="14"/>
                <w:szCs w:val="16"/>
              </w:rPr>
              <w:t>1 (RBSTART= 25)</w:t>
            </w:r>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rPr>
            </w:pPr>
            <w:r>
              <w:rPr>
                <w:rFonts w:ascii="Arial" w:hAnsi="Arial" w:eastAsia="Times New Roman" w:cs="Arial"/>
                <w:color w:val="000000"/>
                <w:sz w:val="18"/>
                <w:szCs w:val="18"/>
                <w:lang w:val="en-US"/>
              </w:rPr>
              <w:t>3310</w:t>
            </w:r>
          </w:p>
        </w:tc>
        <w:tc>
          <w:tcPr>
            <w:tcW w:w="616" w:type="dxa"/>
            <w:vMerge w:val="restart"/>
            <w:tcBorders>
              <w:top w:val="nil"/>
              <w:left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eastAsia="ja-JP"/>
              </w:rPr>
            </w:pPr>
            <w:r>
              <w:rPr>
                <w:rFonts w:ascii="Arial" w:hAnsi="Arial" w:eastAsia="Times New Roman" w:cs="Arial"/>
                <w:color w:val="000000"/>
                <w:sz w:val="18"/>
                <w:szCs w:val="18"/>
                <w:lang w:eastAsia="ja-JP"/>
              </w:rPr>
              <w:t>N/A</w:t>
            </w:r>
          </w:p>
          <w:p>
            <w:pPr>
              <w:spacing w:after="0"/>
              <w:jc w:val="center"/>
              <w:rPr>
                <w:rFonts w:ascii="Arial" w:hAnsi="Arial" w:eastAsia="Times New Roman" w:cs="Arial"/>
                <w:color w:val="000000"/>
                <w:sz w:val="18"/>
                <w:szCs w:val="18"/>
                <w:lang w:eastAsia="ja-JP"/>
              </w:rPr>
            </w:pPr>
          </w:p>
        </w:tc>
        <w:tc>
          <w:tcPr>
            <w:tcW w:w="1182" w:type="dxa"/>
            <w:vMerge w:val="restart"/>
            <w:tcBorders>
              <w:top w:val="nil"/>
              <w:left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eastAsia="zh-CN"/>
              </w:rPr>
            </w:pPr>
            <w:r>
              <w:rPr>
                <w:rFonts w:ascii="Arial" w:hAnsi="Arial" w:eastAsia="Times New Roman" w:cs="Arial"/>
                <w:color w:val="000000"/>
                <w:sz w:val="18"/>
                <w:szCs w:val="18"/>
                <w:lang w:val="en-US" w:eastAsia="zh-CN"/>
              </w:rPr>
              <w:t>TDD</w:t>
            </w:r>
          </w:p>
          <w:p>
            <w:pPr>
              <w:spacing w:after="0"/>
              <w:jc w:val="center"/>
              <w:rPr>
                <w:rFonts w:ascii="Arial" w:hAnsi="Arial" w:eastAsia="Times New Roman" w:cs="Arial"/>
                <w:color w:val="000000"/>
                <w:sz w:val="18"/>
                <w:szCs w:val="18"/>
                <w:lang w:val="en-US" w:eastAsia="zh-CN"/>
              </w:rPr>
            </w:pPr>
          </w:p>
        </w:tc>
        <w:tc>
          <w:tcPr>
            <w:tcW w:w="1256" w:type="dxa"/>
            <w:vMerge w:val="restart"/>
            <w:tcBorders>
              <w:top w:val="nil"/>
              <w:left w:val="nil"/>
              <w:right w:val="single" w:color="auto" w:sz="8" w:space="0"/>
            </w:tcBorders>
            <w:shd w:val="clear" w:color="auto" w:fill="auto"/>
            <w:vAlign w:val="center"/>
          </w:tcPr>
          <w:p>
            <w:pPr>
              <w:spacing w:after="0"/>
              <w:jc w:val="center"/>
              <w:rPr>
                <w:rFonts w:ascii="Arial" w:hAnsi="Arial" w:eastAsia="Times New Roman" w:cs="Arial"/>
                <w:color w:val="000000"/>
                <w:sz w:val="18"/>
                <w:szCs w:val="18"/>
                <w:lang w:eastAsia="ja-JP"/>
              </w:rPr>
            </w:pPr>
            <w:r>
              <w:rPr>
                <w:rFonts w:ascii="Arial" w:hAnsi="Arial" w:eastAsia="Times New Roman" w:cs="Arial"/>
                <w:color w:val="000000"/>
                <w:sz w:val="18"/>
                <w:szCs w:val="18"/>
                <w:lang w:eastAsia="ja-JP"/>
              </w:rPr>
              <w:t>N/A</w:t>
            </w:r>
          </w:p>
          <w:p>
            <w:pPr>
              <w:spacing w:after="0"/>
              <w:jc w:val="center"/>
              <w:rPr>
                <w:rFonts w:ascii="Arial" w:hAnsi="Arial" w:eastAsia="Times New Roman" w:cs="Arial"/>
                <w:color w:val="000000"/>
                <w:sz w:val="18"/>
                <w:szCs w:val="18"/>
                <w:lang w:eastAsia="ja-JP"/>
              </w:rPr>
            </w:pPr>
          </w:p>
        </w:tc>
      </w:tr>
      <w:tr>
        <w:tblPrEx>
          <w:tblCellMar>
            <w:top w:w="0" w:type="dxa"/>
            <w:left w:w="108" w:type="dxa"/>
            <w:bottom w:w="0" w:type="dxa"/>
            <w:right w:w="108" w:type="dxa"/>
          </w:tblCellMar>
        </w:tblPrEx>
        <w:trPr>
          <w:trHeight w:val="255" w:hRule="atLeast"/>
          <w:jc w:val="center"/>
        </w:trPr>
        <w:tc>
          <w:tcPr>
            <w:tcW w:w="1286" w:type="dxa"/>
            <w:vMerge w:val="continue"/>
            <w:tcBorders>
              <w:left w:val="single" w:color="auto" w:sz="8" w:space="0"/>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rPr>
            </w:pPr>
          </w:p>
        </w:tc>
        <w:tc>
          <w:tcPr>
            <w:tcW w:w="803" w:type="dxa"/>
            <w:vMerge w:val="continue"/>
            <w:tcBorders>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eastAsia="zh-CN"/>
              </w:rPr>
            </w:pPr>
          </w:p>
        </w:tc>
        <w:tc>
          <w:tcPr>
            <w:tcW w:w="70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rPr>
            </w:pPr>
            <w:r>
              <w:rPr>
                <w:rFonts w:ascii="Arial" w:hAnsi="Arial" w:eastAsia="Times New Roman" w:cs="Arial"/>
                <w:color w:val="000000"/>
                <w:sz w:val="18"/>
                <w:szCs w:val="18"/>
              </w:rPr>
              <w:t>3790</w:t>
            </w:r>
          </w:p>
        </w:tc>
        <w:tc>
          <w:tcPr>
            <w:tcW w:w="92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eastAsia="zh-CN"/>
              </w:rPr>
            </w:pPr>
            <w:r>
              <w:rPr>
                <w:rFonts w:ascii="Arial" w:hAnsi="Arial" w:eastAsia="Times New Roman" w:cs="Arial"/>
                <w:color w:val="000000"/>
                <w:sz w:val="18"/>
                <w:szCs w:val="18"/>
                <w:lang w:val="en-US" w:eastAsia="zh-CN"/>
              </w:rPr>
              <w:t>10</w:t>
            </w:r>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4"/>
                <w:szCs w:val="16"/>
              </w:rPr>
            </w:pPr>
            <w:r>
              <w:rPr>
                <w:rFonts w:ascii="Arial" w:hAnsi="Arial" w:eastAsia="Times New Roman" w:cs="Arial"/>
                <w:color w:val="000000"/>
                <w:sz w:val="14"/>
                <w:szCs w:val="16"/>
              </w:rPr>
              <w:t>1 (RBSTART= 25)</w:t>
            </w:r>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rPr>
            </w:pPr>
            <w:r>
              <w:rPr>
                <w:rFonts w:ascii="Arial" w:hAnsi="Arial" w:eastAsia="Times New Roman" w:cs="Arial"/>
                <w:color w:val="000000"/>
                <w:sz w:val="18"/>
                <w:szCs w:val="18"/>
              </w:rPr>
              <w:t>3790</w:t>
            </w:r>
          </w:p>
        </w:tc>
        <w:tc>
          <w:tcPr>
            <w:tcW w:w="616" w:type="dxa"/>
            <w:vMerge w:val="continue"/>
            <w:tcBorders>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eastAsia="ja-JP"/>
              </w:rPr>
            </w:pPr>
          </w:p>
        </w:tc>
        <w:tc>
          <w:tcPr>
            <w:tcW w:w="1182" w:type="dxa"/>
            <w:vMerge w:val="continue"/>
            <w:tcBorders>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eastAsia="zh-CN"/>
              </w:rPr>
            </w:pPr>
          </w:p>
        </w:tc>
        <w:tc>
          <w:tcPr>
            <w:tcW w:w="1256" w:type="dxa"/>
            <w:vMerge w:val="continue"/>
            <w:tcBorders>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eastAsia="ja-JP"/>
              </w:rPr>
            </w:pPr>
          </w:p>
        </w:tc>
      </w:tr>
      <w:tr>
        <w:tblPrEx>
          <w:tblCellMar>
            <w:top w:w="0" w:type="dxa"/>
            <w:left w:w="108" w:type="dxa"/>
            <w:bottom w:w="0" w:type="dxa"/>
            <w:right w:w="108" w:type="dxa"/>
          </w:tblCellMar>
        </w:tblPrEx>
        <w:trPr>
          <w:trHeight w:val="255" w:hRule="atLeast"/>
          <w:jc w:val="center"/>
        </w:trPr>
        <w:tc>
          <w:tcPr>
            <w:tcW w:w="9180" w:type="dxa"/>
            <w:gridSpan w:val="9"/>
            <w:tcBorders>
              <w:top w:val="single" w:color="auto" w:sz="4" w:space="0"/>
              <w:left w:val="single" w:color="auto" w:sz="8" w:space="0"/>
              <w:bottom w:val="single" w:color="auto" w:sz="8" w:space="0"/>
              <w:right w:val="single" w:color="auto" w:sz="8" w:space="0"/>
            </w:tcBorders>
            <w:shd w:val="clear" w:color="auto" w:fill="auto"/>
            <w:vAlign w:val="center"/>
          </w:tcPr>
          <w:p>
            <w:pPr>
              <w:keepNext/>
              <w:keepLines/>
              <w:spacing w:after="0" w:line="260" w:lineRule="auto"/>
              <w:ind w:left="851" w:hanging="851"/>
              <w:rPr>
                <w:rFonts w:ascii="Arial" w:hAnsi="Arial" w:eastAsia="Malgun Gothic" w:cs="Times New Roman"/>
                <w:sz w:val="18"/>
                <w:lang w:val="en-GB" w:eastAsia="ko-KR" w:bidi="ar-SA"/>
              </w:rPr>
            </w:pPr>
            <w:r>
              <w:rPr>
                <w:rFonts w:ascii="Arial" w:hAnsi="Arial" w:eastAsia="Times New Roman" w:cs="Times New Roman"/>
                <w:sz w:val="18"/>
                <w:lang w:val="en-GB" w:eastAsia="en-US" w:bidi="ar-SA"/>
              </w:rPr>
              <w:t xml:space="preserve">NOTE </w:t>
            </w:r>
            <w:r>
              <w:rPr>
                <w:rFonts w:ascii="Arial" w:hAnsi="Arial" w:eastAsia="Times New Roman" w:cs="Times New Roman"/>
                <w:sz w:val="18"/>
                <w:lang w:val="en-US" w:eastAsia="zh-CN" w:bidi="ar-SA"/>
              </w:rPr>
              <w:t>12</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This band supports intra-band non-contiguous uplink configuration.</w:t>
            </w:r>
          </w:p>
        </w:tc>
      </w:tr>
    </w:tbl>
    <w:p>
      <w:pPr>
        <w:rPr>
          <w:rFonts w:eastAsia="Times New Roman"/>
        </w:rPr>
      </w:pPr>
    </w:p>
    <w:p>
      <w:pPr>
        <w:keepNext/>
        <w:keepLines/>
        <w:pageBreakBefore w:val="0"/>
        <w:widowControl/>
        <w:pBdr>
          <w:top w:val="none" w:color="auto" w:sz="0" w:space="0"/>
        </w:pBdr>
        <w:kinsoku/>
        <w:wordWrap/>
        <w:overflowPunct/>
        <w:topLinePunct w:val="0"/>
        <w:autoSpaceDE/>
        <w:autoSpaceDN/>
        <w:bidi w:val="0"/>
        <w:adjustRightInd/>
        <w:snapToGrid/>
        <w:spacing w:before="180" w:after="180"/>
        <w:ind w:left="1134" w:hanging="1134"/>
        <w:textAlignment w:val="auto"/>
        <w:outlineLvl w:val="1"/>
        <w:rPr>
          <w:rFonts w:ascii="Arial" w:hAnsi="Arial" w:eastAsia="宋体" w:cs="Times New Roman"/>
          <w:sz w:val="32"/>
          <w:lang w:val="en-US" w:eastAsia="ja-JP" w:bidi="ar-SA"/>
        </w:rPr>
      </w:pPr>
      <w:r>
        <w:rPr>
          <w:rFonts w:hint="eastAsia" w:ascii="Arial" w:hAnsi="Arial" w:eastAsia="宋体" w:cs="Times New Roman"/>
          <w:sz w:val="32"/>
          <w:lang w:val="en-US" w:eastAsia="zh-CN" w:bidi="ar-SA"/>
        </w:rPr>
        <w:t>5.25</w:t>
      </w:r>
      <w:r>
        <w:rPr>
          <w:rFonts w:ascii="Arial" w:hAnsi="Arial" w:eastAsia="宋体" w:cs="Times New Roman"/>
          <w:sz w:val="32"/>
          <w:lang w:val="en-US" w:eastAsia="en-US" w:bidi="ar-SA"/>
        </w:rPr>
        <w:tab/>
      </w:r>
      <w:r>
        <w:rPr>
          <w:rFonts w:ascii="Arial" w:hAnsi="Arial" w:eastAsia="MS Mincho" w:cs="Arial"/>
          <w:bCs/>
          <w:sz w:val="32"/>
          <w:lang w:val="en-US" w:eastAsia="en-US" w:bidi="ar-SA"/>
        </w:rPr>
        <w:t>CA_n1-n46</w:t>
      </w:r>
    </w:p>
    <w:p>
      <w:pPr>
        <w:keepNext/>
        <w:keepLines/>
        <w:pBdr>
          <w:top w:val="none" w:color="auto" w:sz="0" w:space="0"/>
        </w:pBdr>
        <w:spacing w:before="120" w:after="180"/>
        <w:ind w:left="1134" w:hanging="1134"/>
        <w:outlineLvl w:val="2"/>
        <w:rPr>
          <w:rFonts w:ascii="Arial" w:hAnsi="Arial" w:eastAsia="宋体" w:cs="Times New Roman"/>
          <w:sz w:val="28"/>
          <w:lang w:val="en-US" w:eastAsia="en-GB" w:bidi="ar-SA"/>
        </w:rPr>
      </w:pPr>
      <w:r>
        <w:rPr>
          <w:rFonts w:hint="eastAsia" w:ascii="Arial" w:hAnsi="Arial" w:eastAsia="宋体" w:cs="Times New Roman"/>
          <w:sz w:val="28"/>
          <w:lang w:val="en-US" w:eastAsia="zh-CN" w:bidi="ar-SA"/>
        </w:rPr>
        <w:t>5.25</w:t>
      </w:r>
      <w:r>
        <w:rPr>
          <w:rFonts w:ascii="Arial" w:hAnsi="Arial" w:eastAsia="宋体" w:cs="Times New Roman"/>
          <w:sz w:val="28"/>
          <w:lang w:val="en-US" w:eastAsia="en-US" w:bidi="ar-SA"/>
        </w:rPr>
        <w:t>.</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Arial"/>
          <w:sz w:val="28"/>
          <w:szCs w:val="28"/>
          <w:lang w:val="en-US" w:eastAsia="zh-CN" w:bidi="ar-SA"/>
        </w:rPr>
        <w:t>Common for 1 band UL and 2 bands UL CA</w:t>
      </w: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en-GB" w:eastAsia="zh-CN" w:bidi="ar-SA"/>
        </w:rPr>
      </w:pPr>
      <w:r>
        <w:rPr>
          <w:rFonts w:hint="eastAsia" w:ascii="Arial" w:hAnsi="Arial" w:eastAsia="宋体" w:cs="Times New Roman"/>
          <w:sz w:val="24"/>
          <w:lang w:val="sv-SE" w:eastAsia="zh-CN" w:bidi="ar-SA"/>
        </w:rPr>
        <w:t>5.25</w:t>
      </w:r>
      <w:r>
        <w:rPr>
          <w:rFonts w:ascii="Arial" w:hAnsi="Arial" w:eastAsia="宋体" w:cs="Times New Roman"/>
          <w:sz w:val="24"/>
          <w:lang w:val="sv-SE" w:eastAsia="zh-CN" w:bidi="ar-SA"/>
        </w:rPr>
        <w:t>.1.1 Operating bands for CA</w:t>
      </w:r>
    </w:p>
    <w:p>
      <w:pPr>
        <w:keepNext/>
        <w:keepLines/>
        <w:spacing w:before="60" w:after="180"/>
        <w:jc w:val="center"/>
        <w:rPr>
          <w:rFonts w:ascii="Arial" w:hAnsi="Arial" w:eastAsia="Times New Roman" w:cs="Times New Roman"/>
          <w:b/>
          <w:lang w:val="en-GB" w:eastAsia="ja-JP" w:bidi="ar-SA"/>
        </w:rPr>
      </w:pPr>
      <w:r>
        <w:rPr>
          <w:rFonts w:ascii="Arial" w:hAnsi="Arial" w:eastAsia="Times New Roman" w:cs="Times New Roman"/>
          <w:b/>
          <w:lang w:val="zh-CN" w:eastAsia="en-US" w:bidi="ar-SA"/>
        </w:rPr>
        <w:t xml:space="preserve">Table </w:t>
      </w:r>
      <w:r>
        <w:rPr>
          <w:rFonts w:hint="eastAsia" w:ascii="Arial" w:hAnsi="Arial" w:eastAsia="Times New Roman" w:cs="Times New Roman"/>
          <w:b/>
          <w:lang w:val="zh-CN" w:eastAsia="zh-CN" w:bidi="ar-SA"/>
        </w:rPr>
        <w:t>5.25</w:t>
      </w:r>
      <w:r>
        <w:rPr>
          <w:rFonts w:ascii="Arial" w:hAnsi="Arial" w:eastAsia="Times New Roman" w:cs="Times New Roman"/>
          <w:b/>
          <w:lang w:val="zh-CN" w:eastAsia="zh-CN" w:bidi="ar-SA"/>
        </w:rPr>
        <w:t>.1.1</w:t>
      </w:r>
      <w:r>
        <w:rPr>
          <w:rFonts w:ascii="Arial" w:hAnsi="Arial" w:eastAsia="Times New Roman" w:cs="Times New Roman"/>
          <w:b/>
          <w:lang w:val="zh-CN" w:eastAsia="en-US" w:bidi="ar-SA"/>
        </w:rPr>
        <w:t>-1: CA band combination CA_n</w:t>
      </w:r>
      <w:r>
        <w:rPr>
          <w:rFonts w:ascii="Arial" w:hAnsi="Arial" w:eastAsia="Times New Roman" w:cs="Times New Roman"/>
          <w:b/>
          <w:lang w:val="en-GB" w:eastAsia="en-US" w:bidi="ar-SA"/>
        </w:rPr>
        <w:t>1</w:t>
      </w:r>
      <w:r>
        <w:rPr>
          <w:rFonts w:ascii="Arial" w:hAnsi="Arial" w:eastAsia="Times New Roman" w:cs="Times New Roman"/>
          <w:b/>
          <w:lang w:val="zh-CN" w:eastAsia="en-US" w:bidi="ar-SA"/>
        </w:rPr>
        <w:t>-n</w:t>
      </w:r>
      <w:r>
        <w:rPr>
          <w:rFonts w:ascii="Arial" w:hAnsi="Arial" w:eastAsia="Times New Roman" w:cs="Times New Roman"/>
          <w:b/>
          <w:lang w:val="en-GB" w:eastAsia="en-US" w:bidi="ar-SA"/>
        </w:rPr>
        <w:t>46</w:t>
      </w:r>
    </w:p>
    <w:tbl>
      <w:tblPr>
        <w:tblStyle w:val="89"/>
        <w:tblW w:w="9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ja-JP"/>
              </w:rPr>
              <w:t>NR</w:t>
            </w:r>
            <w:r>
              <w:rPr>
                <w:rFonts w:ascii="Arial" w:hAnsi="Arial" w:eastAsia="Times New Roman" w:cs="Arial"/>
                <w:b/>
                <w:sz w:val="18"/>
                <w:lang w:val="zh-CN" w:eastAsia="zh-CN"/>
              </w:rPr>
              <w:t xml:space="preserve"> </w:t>
            </w:r>
            <w:r>
              <w:rPr>
                <w:rFonts w:ascii="Arial" w:hAnsi="Arial" w:eastAsia="Times New Roman" w:cs="Arial"/>
                <w:b/>
                <w:sz w:val="18"/>
                <w:lang w:val="zh-CN" w:eastAsia="ja-JP"/>
              </w:rPr>
              <w:t>CA</w:t>
            </w:r>
            <w:r>
              <w:rPr>
                <w:rFonts w:ascii="Arial" w:hAnsi="Arial" w:eastAsia="Times New Roman" w:cs="Arial"/>
                <w:b/>
                <w:sz w:val="18"/>
                <w:lang w:val="zh-CN" w:eastAsia="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ja-JP"/>
              </w:rPr>
              <w:t>NR</w:t>
            </w:r>
            <w:r>
              <w:rPr>
                <w:rFonts w:ascii="Arial" w:hAnsi="Arial" w:eastAsia="Times New Roman" w:cs="Arial"/>
                <w:b/>
                <w:sz w:val="18"/>
                <w:lang w:val="zh-CN" w:eastAsia="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zh-CN"/>
              </w:rPr>
              <w:t>Duplex</w:t>
            </w:r>
          </w:p>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sz w:val="18"/>
                <w:lang w:val="zh-CN" w:eastAsia="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sz w:val="18"/>
                <w:lang w:val="zh-CN" w:eastAsia="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sz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sz w:val="18"/>
                <w:lang w:val="zh-CN" w:eastAsia="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sz w:val="18"/>
                <w:lang w:val="zh-CN" w:eastAsia="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zh-CN"/>
              </w:rPr>
              <w:t>F</w:t>
            </w:r>
            <w:r>
              <w:rPr>
                <w:rFonts w:ascii="Arial" w:hAnsi="Arial" w:eastAsia="Times New Roman" w:cs="Arial"/>
                <w:b/>
                <w:sz w:val="18"/>
                <w:vertAlign w:val="subscript"/>
                <w:lang w:val="zh-CN" w:eastAsia="zh-CN"/>
              </w:rPr>
              <w:t>UL_low</w:t>
            </w:r>
            <w:r>
              <w:rPr>
                <w:rFonts w:ascii="Arial" w:hAnsi="Arial" w:eastAsia="Times New Roman" w:cs="Arial"/>
                <w:b/>
                <w:sz w:val="18"/>
                <w:lang w:val="zh-CN" w:eastAsia="zh-CN"/>
              </w:rPr>
              <w:t xml:space="preserve"> – F</w:t>
            </w:r>
            <w:r>
              <w:rPr>
                <w:rFonts w:ascii="Arial" w:hAnsi="Arial" w:eastAsia="Times New Roman" w:cs="Arial"/>
                <w:b/>
                <w:sz w:val="18"/>
                <w:vertAlign w:val="subscript"/>
                <w:lang w:val="zh-CN" w:eastAsia="zh-CN"/>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b/>
                <w:sz w:val="18"/>
                <w:lang w:val="zh-CN" w:eastAsia="zh-CN"/>
              </w:rPr>
            </w:pPr>
            <w:r>
              <w:rPr>
                <w:rFonts w:ascii="Arial" w:hAnsi="Arial" w:eastAsia="Times New Roman" w:cs="Arial"/>
                <w:b/>
                <w:sz w:val="18"/>
                <w:lang w:val="zh-CN" w:eastAsia="zh-CN"/>
              </w:rPr>
              <w:t>F</w:t>
            </w:r>
            <w:r>
              <w:rPr>
                <w:rFonts w:ascii="Arial" w:hAnsi="Arial" w:eastAsia="Times New Roman" w:cs="Arial"/>
                <w:b/>
                <w:sz w:val="18"/>
                <w:vertAlign w:val="subscript"/>
                <w:lang w:val="zh-CN" w:eastAsia="zh-CN"/>
              </w:rPr>
              <w:t>DL_low</w:t>
            </w:r>
            <w:r>
              <w:rPr>
                <w:rFonts w:ascii="Arial" w:hAnsi="Arial" w:eastAsia="Times New Roman" w:cs="Arial"/>
                <w:b/>
                <w:sz w:val="18"/>
                <w:lang w:val="zh-CN" w:eastAsia="zh-CN"/>
              </w:rPr>
              <w:t xml:space="preserve"> – F</w:t>
            </w:r>
            <w:r>
              <w:rPr>
                <w:rFonts w:ascii="Arial" w:hAnsi="Arial" w:eastAsia="Times New Roman" w:cs="Arial"/>
                <w:b/>
                <w:sz w:val="18"/>
                <w:vertAlign w:val="subscript"/>
                <w:lang w:val="zh-CN" w:eastAsia="zh-CN"/>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sz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szCs w:val="18"/>
                <w:lang w:val="zh-CN" w:eastAsia="ja-JP"/>
              </w:rPr>
            </w:pPr>
            <w:r>
              <w:rPr>
                <w:rFonts w:ascii="Arial" w:hAnsi="Arial" w:eastAsia="MS Mincho" w:cs="Arial"/>
                <w:bCs/>
                <w:sz w:val="18"/>
                <w:szCs w:val="18"/>
                <w:lang w:val="en-US"/>
              </w:rPr>
              <w:t>CA_n1-n46</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sv-SE" w:eastAsia="ko-KR"/>
              </w:rPr>
            </w:pPr>
            <w:r>
              <w:rPr>
                <w:rFonts w:ascii="Arial" w:hAnsi="Arial" w:eastAsia="Times New Roman" w:cs="Arial"/>
                <w:sz w:val="18"/>
                <w:lang w:val="sv-SE" w:eastAsia="ko-KR"/>
              </w:rPr>
              <w:t>n1</w:t>
            </w:r>
          </w:p>
        </w:tc>
        <w:tc>
          <w:tcPr>
            <w:tcW w:w="1120" w:type="dxa"/>
            <w:tcBorders>
              <w:top w:val="single" w:color="auto" w:sz="4" w:space="0"/>
              <w:left w:val="single" w:color="auto" w:sz="4" w:space="0"/>
              <w:bottom w:val="single" w:color="auto" w:sz="4" w:space="0"/>
              <w:right w:val="nil"/>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sv-SE" w:eastAsia="ko-KR"/>
              </w:rPr>
            </w:pPr>
            <w:r>
              <w:rPr>
                <w:rFonts w:ascii="Arial" w:hAnsi="Arial" w:eastAsia="Times New Roman" w:cs="Arial"/>
                <w:sz w:val="18"/>
                <w:lang w:val="en-US" w:eastAsia="ko-KR"/>
              </w:rPr>
              <w:t>1920 MHz</w:t>
            </w:r>
          </w:p>
        </w:tc>
        <w:tc>
          <w:tcPr>
            <w:tcW w:w="295" w:type="dxa"/>
            <w:tcBorders>
              <w:top w:val="single" w:color="auto" w:sz="4" w:space="0"/>
              <w:left w:val="nil"/>
              <w:bottom w:val="single" w:color="auto" w:sz="4" w:space="0"/>
              <w:right w:val="nil"/>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zh-CN" w:eastAsia="ja-JP"/>
              </w:rPr>
            </w:pPr>
            <w:r>
              <w:rPr>
                <w:rFonts w:ascii="Arial" w:hAnsi="Arial" w:eastAsia="Times New Roman"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sv-SE" w:eastAsia="ko-KR"/>
              </w:rPr>
            </w:pPr>
            <w:r>
              <w:rPr>
                <w:rFonts w:ascii="Arial" w:hAnsi="Arial" w:eastAsia="Times New Roman" w:cs="Arial"/>
                <w:sz w:val="18"/>
                <w:lang w:val="sv-SE" w:eastAsia="ko-KR"/>
              </w:rPr>
              <w:t>1980 MH</w:t>
            </w:r>
            <w:r>
              <w:rPr>
                <w:rFonts w:ascii="Arial" w:hAnsi="Arial" w:eastAsia="Times New Roman"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sv-SE" w:eastAsia="ko-KR"/>
              </w:rPr>
            </w:pPr>
            <w:r>
              <w:rPr>
                <w:rFonts w:ascii="Arial" w:hAnsi="Arial" w:eastAsia="Times New Roman" w:cs="Arial"/>
                <w:sz w:val="18"/>
                <w:lang w:val="en-US" w:eastAsia="ko-KR"/>
              </w:rPr>
              <w:t>2110 MHz</w:t>
            </w:r>
          </w:p>
        </w:tc>
        <w:tc>
          <w:tcPr>
            <w:tcW w:w="355" w:type="dxa"/>
            <w:tcBorders>
              <w:top w:val="single" w:color="auto" w:sz="4" w:space="0"/>
              <w:left w:val="nil"/>
              <w:bottom w:val="single" w:color="auto" w:sz="4" w:space="0"/>
              <w:right w:val="nil"/>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zh-CN" w:eastAsia="ja-JP"/>
              </w:rPr>
            </w:pPr>
            <w:r>
              <w:rPr>
                <w:rFonts w:ascii="Arial" w:hAnsi="Arial" w:eastAsia="Times New Roman"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sv-SE" w:eastAsia="ko-KR"/>
              </w:rPr>
            </w:pPr>
            <w:r>
              <w:rPr>
                <w:rFonts w:ascii="Arial" w:hAnsi="Arial" w:eastAsia="Times New Roman" w:cs="Arial"/>
                <w:sz w:val="18"/>
                <w:lang w:val="en-US" w:eastAsia="ko-KR"/>
              </w:rPr>
              <w:t>2170</w:t>
            </w:r>
            <w:r>
              <w:rPr>
                <w:rFonts w:ascii="Arial" w:hAnsi="Arial" w:eastAsia="Times New Roman" w:cs="Arial"/>
                <w:sz w:val="18"/>
                <w:lang w:val="sv-SE" w:eastAsia="ko-KR"/>
              </w:rPr>
              <w:t xml:space="preserve"> MH</w:t>
            </w:r>
            <w:r>
              <w:rPr>
                <w:rFonts w:ascii="Arial" w:hAnsi="Arial" w:eastAsia="Times New Roman"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zh-CN" w:eastAsia="ja-JP"/>
              </w:rPr>
            </w:pPr>
            <w:r>
              <w:rPr>
                <w:rFonts w:ascii="Arial" w:hAnsi="Arial" w:eastAsia="Times New Roman" w:cs="Arial"/>
                <w:sz w:val="18"/>
                <w:lang w:val="sv-SE" w:eastAsia="ja-JP"/>
              </w:rPr>
              <w:t>F</w:t>
            </w:r>
            <w:r>
              <w:rPr>
                <w:rFonts w:ascii="Arial" w:hAnsi="Arial" w:eastAsia="Times New Roman"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宋体" w:cs="Arial"/>
                <w:sz w:val="18"/>
                <w:lang w:val="sv-SE" w:eastAsia="zh-CN"/>
              </w:rPr>
            </w:pPr>
            <w:r>
              <w:rPr>
                <w:rFonts w:ascii="Arial" w:hAnsi="Arial" w:eastAsia="Times New Roman" w:cs="Arial"/>
                <w:sz w:val="18"/>
                <w:lang w:val="sv-SE" w:eastAsia="ko-KR"/>
              </w:rPr>
              <w:t>n46</w:t>
            </w:r>
          </w:p>
        </w:tc>
        <w:tc>
          <w:tcPr>
            <w:tcW w:w="1120" w:type="dxa"/>
            <w:tcBorders>
              <w:top w:val="single" w:color="auto" w:sz="4" w:space="0"/>
              <w:left w:val="single" w:color="auto" w:sz="4" w:space="0"/>
              <w:bottom w:val="single" w:color="auto" w:sz="4" w:space="0"/>
              <w:right w:val="nil"/>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en-US" w:eastAsia="ko-KR"/>
              </w:rPr>
            </w:pPr>
            <w:r>
              <w:rPr>
                <w:rFonts w:ascii="Arial" w:hAnsi="Arial" w:eastAsia="Times New Roman" w:cs="Arial"/>
                <w:sz w:val="18"/>
                <w:lang w:val="en-US" w:eastAsia="ko-KR"/>
              </w:rPr>
              <w:t>5150 MHz</w:t>
            </w:r>
          </w:p>
        </w:tc>
        <w:tc>
          <w:tcPr>
            <w:tcW w:w="295" w:type="dxa"/>
            <w:tcBorders>
              <w:top w:val="single" w:color="auto" w:sz="4" w:space="0"/>
              <w:left w:val="nil"/>
              <w:bottom w:val="single" w:color="auto" w:sz="4" w:space="0"/>
              <w:right w:val="nil"/>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en-US" w:eastAsia="ko-KR"/>
              </w:rPr>
            </w:pPr>
            <w:r>
              <w:rPr>
                <w:rFonts w:ascii="Arial" w:hAnsi="Arial" w:eastAsia="Times New Roman"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en-US" w:eastAsia="ko-KR"/>
              </w:rPr>
            </w:pPr>
            <w:r>
              <w:rPr>
                <w:rFonts w:ascii="Arial" w:hAnsi="Arial" w:eastAsia="Times New Roman" w:cs="Arial"/>
                <w:sz w:val="18"/>
                <w:lang w:val="en-US" w:eastAsia="ko-KR"/>
              </w:rPr>
              <w:t>5925</w:t>
            </w:r>
            <w:r>
              <w:rPr>
                <w:rFonts w:ascii="Arial" w:hAnsi="Arial" w:eastAsia="Times New Roman" w:cs="Arial"/>
                <w:sz w:val="18"/>
                <w:lang w:val="sv-SE" w:eastAsia="ko-KR"/>
              </w:rPr>
              <w:t xml:space="preserve"> MH</w:t>
            </w:r>
            <w:r>
              <w:rPr>
                <w:rFonts w:ascii="Arial" w:hAnsi="Arial" w:eastAsia="Times New Roman"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en-US" w:eastAsia="ko-KR"/>
              </w:rPr>
            </w:pPr>
            <w:r>
              <w:rPr>
                <w:rFonts w:ascii="Arial" w:hAnsi="Arial" w:eastAsia="Times New Roman" w:cs="Arial"/>
                <w:sz w:val="18"/>
                <w:lang w:val="en-US" w:eastAsia="ko-KR"/>
              </w:rPr>
              <w:t>5150 MHz</w:t>
            </w:r>
          </w:p>
        </w:tc>
        <w:tc>
          <w:tcPr>
            <w:tcW w:w="355" w:type="dxa"/>
            <w:tcBorders>
              <w:top w:val="single" w:color="auto" w:sz="4" w:space="0"/>
              <w:left w:val="nil"/>
              <w:bottom w:val="single" w:color="auto" w:sz="4" w:space="0"/>
              <w:right w:val="nil"/>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en-US" w:eastAsia="ko-KR"/>
              </w:rPr>
            </w:pPr>
            <w:r>
              <w:rPr>
                <w:rFonts w:ascii="Arial" w:hAnsi="Arial" w:eastAsia="Times New Roman"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lang w:val="en-US" w:eastAsia="ko-KR"/>
              </w:rPr>
            </w:pPr>
            <w:r>
              <w:rPr>
                <w:rFonts w:ascii="Arial" w:hAnsi="Arial" w:eastAsia="Times New Roman" w:cs="Arial"/>
                <w:sz w:val="18"/>
                <w:lang w:val="en-US" w:eastAsia="ko-KR"/>
              </w:rPr>
              <w:t>5925</w:t>
            </w:r>
            <w:r>
              <w:rPr>
                <w:rFonts w:ascii="Arial" w:hAnsi="Arial" w:eastAsia="Times New Roman" w:cs="Arial"/>
                <w:sz w:val="18"/>
                <w:lang w:val="sv-SE" w:eastAsia="ko-KR"/>
              </w:rPr>
              <w:t xml:space="preserve"> MH</w:t>
            </w:r>
            <w:r>
              <w:rPr>
                <w:rFonts w:ascii="Arial" w:hAnsi="Arial" w:eastAsia="Times New Roman"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eastAsia="Times New Roman" w:cs="Arial"/>
                <w:sz w:val="18"/>
                <w:lang w:val="en-US" w:eastAsia="ko-KR"/>
              </w:rPr>
            </w:pPr>
            <w:r>
              <w:rPr>
                <w:rFonts w:ascii="Arial" w:hAnsi="Arial" w:eastAsia="Times New Roman" w:cs="Arial"/>
                <w:sz w:val="18"/>
                <w:lang w:val="en-US" w:eastAsia="ko-KR"/>
              </w:rPr>
              <w:t>TDD</w:t>
            </w:r>
          </w:p>
        </w:tc>
      </w:tr>
    </w:tbl>
    <w:p>
      <w:pPr>
        <w:rPr>
          <w:rFonts w:eastAsia="Times New Roman"/>
          <w:lang w:eastAsia="en-GB"/>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5.25</w:t>
      </w:r>
      <w:r>
        <w:rPr>
          <w:rFonts w:ascii="Arial" w:hAnsi="Arial" w:eastAsia="宋体" w:cs="Times New Roman"/>
          <w:sz w:val="24"/>
          <w:lang w:val="sv-SE" w:eastAsia="zh-CN" w:bidi="ar-SA"/>
        </w:rPr>
        <w:t>.1.2</w:t>
      </w:r>
      <w:r>
        <w:rPr>
          <w:rFonts w:ascii="Arial" w:hAnsi="Arial" w:eastAsia="宋体" w:cs="Times New Roman"/>
          <w:sz w:val="24"/>
          <w:lang w:val="sv-SE" w:eastAsia="zh-CN" w:bidi="ar-SA"/>
        </w:rPr>
        <w:tab/>
      </w:r>
      <w:r>
        <w:rPr>
          <w:rFonts w:ascii="Arial" w:hAnsi="Arial" w:eastAsia="宋体" w:cs="Times New Roman"/>
          <w:sz w:val="24"/>
          <w:lang w:val="sv-SE" w:eastAsia="zh-CN" w:bidi="ar-SA"/>
        </w:rPr>
        <w:t>Channel bandwidths per operating band for CA</w:t>
      </w:r>
    </w:p>
    <w:p>
      <w:pPr>
        <w:keepNext/>
        <w:keepLines/>
        <w:spacing w:before="60" w:after="180"/>
        <w:jc w:val="center"/>
        <w:rPr>
          <w:rFonts w:ascii="Arial" w:hAnsi="Arial" w:eastAsia="Times New Roman" w:cs="Times New Roman"/>
          <w:b/>
          <w:sz w:val="16"/>
          <w:lang w:val="en-GB" w:eastAsia="zh-CN" w:bidi="ar-SA"/>
        </w:rPr>
      </w:pPr>
      <w:r>
        <w:rPr>
          <w:rFonts w:ascii="Arial" w:hAnsi="Arial" w:eastAsia="Times New Roman" w:cs="Times New Roman"/>
          <w:b/>
          <w:lang w:val="zh-CN" w:eastAsia="en-US" w:bidi="ar-SA"/>
        </w:rPr>
        <w:t xml:space="preserve">Table </w:t>
      </w:r>
      <w:r>
        <w:rPr>
          <w:rFonts w:hint="eastAsia" w:ascii="Arial" w:hAnsi="Arial" w:eastAsia="Times New Roman" w:cs="Times New Roman"/>
          <w:b/>
          <w:lang w:val="zh-CN" w:eastAsia="zh-CN" w:bidi="ar-SA"/>
        </w:rPr>
        <w:t>5.25</w:t>
      </w:r>
      <w:r>
        <w:rPr>
          <w:rFonts w:ascii="Arial" w:hAnsi="Arial" w:eastAsia="Times New Roman" w:cs="Times New Roman"/>
          <w:b/>
          <w:lang w:val="zh-CN" w:eastAsia="zh-CN" w:bidi="ar-SA"/>
        </w:rPr>
        <w:t>.1</w:t>
      </w:r>
      <w:r>
        <w:rPr>
          <w:rFonts w:ascii="Arial" w:hAnsi="Arial" w:eastAsia="Times New Roman" w:cs="Times New Roman"/>
          <w:b/>
          <w:lang w:val="zh-CN" w:eastAsia="en-US" w:bidi="ar-SA"/>
        </w:rPr>
        <w:t>.</w:t>
      </w:r>
      <w:r>
        <w:rPr>
          <w:rFonts w:ascii="Arial" w:hAnsi="Arial" w:eastAsia="Times New Roman" w:cs="Times New Roman"/>
          <w:b/>
          <w:lang w:val="zh-CN" w:eastAsia="zh-CN" w:bidi="ar-SA"/>
        </w:rPr>
        <w:t>2</w:t>
      </w:r>
      <w:r>
        <w:rPr>
          <w:rFonts w:ascii="Arial" w:hAnsi="Arial" w:eastAsia="Times New Roman" w:cs="Times New Roman"/>
          <w:b/>
          <w:lang w:val="zh-CN" w:eastAsia="en-US" w:bidi="ar-SA"/>
        </w:rPr>
        <w:t>-1: Supported bandwidths per CA band combination CA_n</w:t>
      </w:r>
      <w:r>
        <w:rPr>
          <w:rFonts w:ascii="Arial" w:hAnsi="Arial" w:eastAsia="Times New Roman" w:cs="Times New Roman"/>
          <w:b/>
          <w:lang w:val="en-GB" w:eastAsia="en-US" w:bidi="ar-SA"/>
        </w:rPr>
        <w:t>1</w:t>
      </w:r>
      <w:r>
        <w:rPr>
          <w:rFonts w:ascii="Arial" w:hAnsi="Arial" w:eastAsia="Times New Roman" w:cs="Times New Roman"/>
          <w:b/>
          <w:lang w:val="zh-CN" w:eastAsia="en-US" w:bidi="ar-SA"/>
        </w:rPr>
        <w:t>-n</w:t>
      </w:r>
      <w:r>
        <w:rPr>
          <w:rFonts w:ascii="Arial" w:hAnsi="Arial" w:eastAsia="Times New Roman" w:cs="Times New Roman"/>
          <w:b/>
          <w:lang w:val="en-GB" w:eastAsia="en-US" w:bidi="ar-SA"/>
        </w:rPr>
        <w:t>46</w:t>
      </w:r>
    </w:p>
    <w:tbl>
      <w:tblPr>
        <w:tblStyle w:val="89"/>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843"/>
        <w:gridCol w:w="1194"/>
        <w:gridCol w:w="3442"/>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1843"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val="en-US" w:eastAsia="zh-CN"/>
              </w:rPr>
            </w:pPr>
            <w:r>
              <w:rPr>
                <w:rFonts w:ascii="Arial" w:hAnsi="Arial" w:eastAsia="MS Mincho"/>
                <w:b/>
                <w:sz w:val="18"/>
                <w:lang w:eastAsia="ja-JP"/>
              </w:rPr>
              <w:t xml:space="preserve">NR </w:t>
            </w:r>
            <w:r>
              <w:rPr>
                <w:rFonts w:ascii="Arial" w:hAnsi="Arial" w:eastAsia="MS Mincho"/>
                <w:b/>
                <w:sz w:val="18"/>
                <w:lang w:eastAsia="zh-CN"/>
              </w:rPr>
              <w:t>CA</w:t>
            </w:r>
            <w:r>
              <w:rPr>
                <w:rFonts w:ascii="Arial" w:hAnsi="Arial" w:eastAsia="MS Mincho"/>
                <w:b/>
                <w:sz w:val="18"/>
              </w:rPr>
              <w:t xml:space="preserve"> Configuration</w:t>
            </w:r>
          </w:p>
        </w:tc>
        <w:tc>
          <w:tcPr>
            <w:tcW w:w="1843"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eastAsia="en-GB"/>
              </w:rPr>
            </w:pPr>
            <w:r>
              <w:rPr>
                <w:rFonts w:ascii="Arial" w:hAnsi="Arial" w:eastAsia="MS Mincho"/>
                <w:b/>
                <w:sz w:val="18"/>
                <w:lang w:val="en-US" w:eastAsia="zh-CN"/>
              </w:rPr>
              <w:t>UL CA Configuration</w:t>
            </w:r>
          </w:p>
        </w:tc>
        <w:tc>
          <w:tcPr>
            <w:tcW w:w="1194"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eastAsia="en-GB"/>
              </w:rPr>
            </w:pPr>
            <w:r>
              <w:rPr>
                <w:rFonts w:ascii="Arial" w:hAnsi="Arial" w:eastAsia="MS Mincho"/>
                <w:b/>
                <w:sz w:val="18"/>
                <w:lang w:eastAsia="ja-JP"/>
              </w:rPr>
              <w:t>NR</w:t>
            </w:r>
            <w:r>
              <w:rPr>
                <w:rFonts w:ascii="Arial" w:hAnsi="Arial" w:eastAsia="MS Mincho"/>
                <w:b/>
                <w:sz w:val="18"/>
              </w:rPr>
              <w:t xml:space="preserve"> Band</w:t>
            </w:r>
          </w:p>
        </w:tc>
        <w:tc>
          <w:tcPr>
            <w:tcW w:w="3442"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eastAsia="en-GB"/>
              </w:rPr>
            </w:pPr>
            <w:r>
              <w:rPr>
                <w:rFonts w:ascii="Arial" w:hAnsi="Arial" w:eastAsia="MS Mincho"/>
                <w:b/>
                <w:sz w:val="18"/>
              </w:rPr>
              <w:t>Channel bandwidth</w:t>
            </w:r>
            <w:r>
              <w:rPr>
                <w:rFonts w:ascii="Arial" w:hAnsi="Arial" w:eastAsia="MS Mincho"/>
                <w:b/>
                <w:sz w:val="18"/>
                <w:lang w:val="en-US" w:eastAsia="zh-CN"/>
              </w:rPr>
              <w:t xml:space="preserve"> [MHz]</w:t>
            </w:r>
          </w:p>
        </w:tc>
        <w:tc>
          <w:tcPr>
            <w:tcW w:w="155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eastAsia="MS Mincho"/>
                <w:b/>
                <w:sz w:val="18"/>
                <w:lang w:eastAsia="en-GB"/>
              </w:rPr>
            </w:pPr>
            <w:r>
              <w:rPr>
                <w:rFonts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sz w:val="18"/>
                <w:lang w:eastAsia="en-GB"/>
              </w:rPr>
            </w:pPr>
            <w:r>
              <w:rPr>
                <w:rFonts w:ascii="Arial" w:hAnsi="Arial" w:eastAsia="MS Mincho"/>
                <w:sz w:val="18"/>
                <w:lang w:eastAsia="zh-CN"/>
              </w:rPr>
              <w:t>CA_n1A-n46A</w:t>
            </w: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sz w:val="18"/>
                <w:lang w:val="en-US" w:eastAsia="zh-CN"/>
              </w:rPr>
            </w:pPr>
            <w:r>
              <w:rPr>
                <w:rFonts w:ascii="Arial" w:hAnsi="Arial" w:eastAsia="MS Mincho"/>
                <w:sz w:val="18"/>
                <w:lang w:eastAsia="zh-CN"/>
              </w:rPr>
              <w:t>CA_n1A-n46A</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n1</w:t>
            </w:r>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 xml:space="preserve">5, </w:t>
            </w:r>
            <w:r>
              <w:rPr>
                <w:rFonts w:ascii="Arial" w:hAnsi="Arial" w:eastAsia="Yu Mincho" w:cs="Times New Roman"/>
                <w:sz w:val="18"/>
                <w:lang w:val="en-GB" w:eastAsia="en-US" w:bidi="ar-SA"/>
              </w:rPr>
              <w:t>10, 15, 20, 25, 30, 40, 50</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line="256" w:lineRule="auto"/>
              <w:jc w:val="center"/>
              <w:rPr>
                <w:rFonts w:ascii="Arial" w:hAnsi="Arial" w:eastAsia="Times New Roman"/>
                <w:sz w:val="18"/>
                <w:lang w:val="en-US" w:eastAsia="zh-CN"/>
              </w:rPr>
            </w:pPr>
            <w:r>
              <w:rPr>
                <w:rFonts w:ascii="Arial" w:hAnsi="Arial" w:eastAsia="Times New Roman"/>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eastAsia="en-GB"/>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n46</w:t>
            </w:r>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Yu Mincho" w:cs="Times New Roman"/>
                <w:sz w:val="18"/>
                <w:lang w:val="en-GB" w:eastAsia="en-US" w:bidi="ar-SA"/>
              </w:rPr>
              <w:t>10, 20, 40, 60, 80</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84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sz w:val="18"/>
                <w:lang w:eastAsia="en-GB"/>
              </w:rPr>
            </w:pPr>
            <w:r>
              <w:rPr>
                <w:rFonts w:ascii="Arial" w:hAnsi="Arial" w:eastAsia="MS Mincho"/>
                <w:sz w:val="18"/>
                <w:lang w:eastAsia="zh-CN"/>
              </w:rPr>
              <w:t>CA_n1A-n46C</w:t>
            </w:r>
          </w:p>
        </w:tc>
        <w:tc>
          <w:tcPr>
            <w:tcW w:w="184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sz w:val="18"/>
                <w:lang w:eastAsia="zh-CN"/>
              </w:rPr>
            </w:pPr>
            <w:r>
              <w:rPr>
                <w:rFonts w:ascii="Arial" w:hAnsi="Arial" w:eastAsia="MS Mincho"/>
                <w:sz w:val="18"/>
                <w:lang w:eastAsia="zh-CN"/>
              </w:rPr>
              <w:t>CA_n1A-n46A</w:t>
            </w:r>
          </w:p>
        </w:tc>
        <w:tc>
          <w:tcPr>
            <w:tcW w:w="1194" w:type="dxa"/>
            <w:tcBorders>
              <w:top w:val="single" w:color="auto" w:sz="4" w:space="0"/>
              <w:left w:val="single" w:color="auto" w:sz="4" w:space="0"/>
              <w:right w:val="single" w:color="auto" w:sz="4" w:space="0"/>
            </w:tcBorders>
            <w:vAlign w:val="center"/>
          </w:tcPr>
          <w:p>
            <w:pPr>
              <w:spacing w:after="0"/>
              <w:jc w:val="center"/>
              <w:rPr>
                <w:rFonts w:ascii="Arial" w:hAnsi="Arial" w:eastAsia="Times New Roman"/>
                <w:sz w:val="18"/>
                <w:lang w:val="en-US" w:eastAsia="zh-CN"/>
              </w:rPr>
            </w:pPr>
            <w:r>
              <w:rPr>
                <w:rFonts w:ascii="Arial" w:hAnsi="Arial" w:eastAsia="Times New Roman"/>
                <w:sz w:val="18"/>
                <w:lang w:val="en-US" w:eastAsia="zh-CN"/>
              </w:rPr>
              <w:t>n1</w:t>
            </w:r>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 xml:space="preserve">5, </w:t>
            </w:r>
            <w:r>
              <w:rPr>
                <w:rFonts w:ascii="Arial" w:hAnsi="Arial" w:eastAsia="Yu Mincho" w:cs="Times New Roman"/>
                <w:sz w:val="18"/>
                <w:lang w:val="en-GB" w:eastAsia="en-US" w:bidi="ar-SA"/>
              </w:rPr>
              <w:t>10, 15, 20, 25, 30, 40, 50</w:t>
            </w:r>
          </w:p>
        </w:tc>
        <w:tc>
          <w:tcPr>
            <w:tcW w:w="1559"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Times New Roman"/>
                <w:sz w:val="18"/>
                <w:lang w:val="en-US" w:eastAsia="zh-CN"/>
              </w:rPr>
            </w:pPr>
            <w:r>
              <w:rPr>
                <w:rFonts w:ascii="Arial" w:hAnsi="Arial" w:eastAsia="Times New Roman"/>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843"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sz w:val="18"/>
                <w:lang w:eastAsia="en-GB"/>
              </w:rPr>
            </w:pPr>
          </w:p>
        </w:tc>
        <w:tc>
          <w:tcPr>
            <w:tcW w:w="1843"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sz w:val="18"/>
                <w:lang w:val="en-US" w:eastAsia="zh-CN"/>
              </w:rPr>
            </w:pPr>
            <w:r>
              <w:rPr>
                <w:rFonts w:ascii="Arial" w:hAnsi="Arial" w:eastAsia="Times New Roman"/>
                <w:sz w:val="18"/>
                <w:lang w:val="en-US" w:eastAsia="zh-CN"/>
              </w:rPr>
              <w:t>n46</w:t>
            </w:r>
          </w:p>
        </w:tc>
        <w:tc>
          <w:tcPr>
            <w:tcW w:w="344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Times New Roman" w:cs="Times New Roman"/>
                <w:sz w:val="18"/>
                <w:szCs w:val="18"/>
                <w:lang w:val="en-GB" w:eastAsia="en-US" w:bidi="ar-SA"/>
              </w:rPr>
              <w:t>CA_n46C_BCS0</w:t>
            </w:r>
          </w:p>
        </w:tc>
        <w:tc>
          <w:tcPr>
            <w:tcW w:w="1559" w:type="dxa"/>
            <w:vMerge w:val="continue"/>
            <w:tcBorders>
              <w:left w:val="single" w:color="auto" w:sz="4" w:space="0"/>
              <w:bottom w:val="single" w:color="auto" w:sz="4" w:space="0"/>
              <w:right w:val="single" w:color="auto" w:sz="4" w:space="0"/>
            </w:tcBorders>
            <w:vAlign w:val="center"/>
          </w:tcPr>
          <w:p>
            <w:pPr>
              <w:spacing w:after="0"/>
              <w:rPr>
                <w:rFonts w:ascii="Arial" w:hAnsi="Arial" w:eastAsia="Times New Roman"/>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84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sz w:val="18"/>
                <w:lang w:eastAsia="en-GB"/>
              </w:rPr>
            </w:pPr>
            <w:r>
              <w:rPr>
                <w:rFonts w:ascii="Arial" w:hAnsi="Arial" w:eastAsia="MS Mincho"/>
                <w:sz w:val="18"/>
                <w:lang w:eastAsia="zh-CN"/>
              </w:rPr>
              <w:t>CA_n1A-n46D</w:t>
            </w:r>
          </w:p>
        </w:tc>
        <w:tc>
          <w:tcPr>
            <w:tcW w:w="184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sz w:val="18"/>
                <w:lang w:val="en-US" w:eastAsia="zh-CN"/>
              </w:rPr>
            </w:pPr>
            <w:r>
              <w:rPr>
                <w:rFonts w:ascii="Arial" w:hAnsi="Arial" w:eastAsia="MS Mincho"/>
                <w:sz w:val="18"/>
                <w:lang w:eastAsia="zh-CN"/>
              </w:rPr>
              <w:t>CA_n1A-n46A</w:t>
            </w:r>
          </w:p>
        </w:tc>
        <w:tc>
          <w:tcPr>
            <w:tcW w:w="1194" w:type="dxa"/>
            <w:tcBorders>
              <w:top w:val="single" w:color="auto" w:sz="4" w:space="0"/>
              <w:left w:val="single" w:color="auto" w:sz="4" w:space="0"/>
              <w:right w:val="single" w:color="auto" w:sz="4" w:space="0"/>
            </w:tcBorders>
            <w:vAlign w:val="center"/>
          </w:tcPr>
          <w:p>
            <w:pPr>
              <w:spacing w:after="0"/>
              <w:jc w:val="center"/>
              <w:rPr>
                <w:rFonts w:ascii="Arial" w:hAnsi="Arial" w:eastAsia="Times New Roman"/>
                <w:sz w:val="18"/>
                <w:lang w:val="en-US" w:eastAsia="zh-CN"/>
              </w:rPr>
            </w:pPr>
            <w:r>
              <w:rPr>
                <w:rFonts w:ascii="Arial" w:hAnsi="Arial" w:eastAsia="Times New Roman"/>
                <w:sz w:val="18"/>
                <w:lang w:val="en-US" w:eastAsia="zh-CN"/>
              </w:rPr>
              <w:t>n1</w:t>
            </w:r>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 xml:space="preserve">5, </w:t>
            </w:r>
            <w:r>
              <w:rPr>
                <w:rFonts w:ascii="Arial" w:hAnsi="Arial" w:eastAsia="Yu Mincho" w:cs="Times New Roman"/>
                <w:sz w:val="18"/>
                <w:lang w:val="en-GB" w:eastAsia="en-US" w:bidi="ar-SA"/>
              </w:rPr>
              <w:t>10, 15, 20, 25, 30, 40, 50</w:t>
            </w:r>
          </w:p>
        </w:tc>
        <w:tc>
          <w:tcPr>
            <w:tcW w:w="1559"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Times New Roman"/>
                <w:sz w:val="18"/>
                <w:lang w:val="en-US" w:eastAsia="zh-CN"/>
              </w:rPr>
            </w:pPr>
            <w:r>
              <w:rPr>
                <w:rFonts w:ascii="Arial" w:hAnsi="Arial" w:eastAsia="Times New Roman"/>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843"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sz w:val="18"/>
                <w:lang w:eastAsia="en-GB"/>
              </w:rPr>
            </w:pPr>
          </w:p>
        </w:tc>
        <w:tc>
          <w:tcPr>
            <w:tcW w:w="1843"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sz w:val="18"/>
                <w:lang w:val="en-US" w:eastAsia="zh-CN"/>
              </w:rPr>
            </w:pPr>
            <w:r>
              <w:rPr>
                <w:rFonts w:ascii="Arial" w:hAnsi="Arial" w:eastAsia="Times New Roman"/>
                <w:sz w:val="18"/>
                <w:lang w:val="en-US" w:eastAsia="zh-CN"/>
              </w:rPr>
              <w:t>n46</w:t>
            </w:r>
          </w:p>
        </w:tc>
        <w:tc>
          <w:tcPr>
            <w:tcW w:w="344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Times New Roman" w:cs="Times New Roman"/>
                <w:sz w:val="18"/>
                <w:szCs w:val="18"/>
                <w:lang w:val="en-GB" w:eastAsia="en-US" w:bidi="ar-SA"/>
              </w:rPr>
              <w:t>CA_n46D_BCS0</w:t>
            </w:r>
          </w:p>
        </w:tc>
        <w:tc>
          <w:tcPr>
            <w:tcW w:w="1559" w:type="dxa"/>
            <w:vMerge w:val="continue"/>
            <w:tcBorders>
              <w:left w:val="single" w:color="auto" w:sz="4" w:space="0"/>
              <w:bottom w:val="single" w:color="auto" w:sz="4" w:space="0"/>
              <w:right w:val="single" w:color="auto" w:sz="4" w:space="0"/>
            </w:tcBorders>
            <w:vAlign w:val="center"/>
          </w:tcPr>
          <w:p>
            <w:pPr>
              <w:spacing w:after="0"/>
              <w:rPr>
                <w:rFonts w:ascii="Arial" w:hAnsi="Arial" w:eastAsia="Times New Roman"/>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84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sz w:val="18"/>
                <w:lang w:eastAsia="en-GB"/>
              </w:rPr>
            </w:pPr>
            <w:r>
              <w:rPr>
                <w:rFonts w:ascii="Arial" w:hAnsi="Arial" w:eastAsia="MS Mincho"/>
                <w:sz w:val="18"/>
                <w:lang w:eastAsia="zh-CN"/>
              </w:rPr>
              <w:t>CA_n1A-n46(2A)</w:t>
            </w:r>
          </w:p>
        </w:tc>
        <w:tc>
          <w:tcPr>
            <w:tcW w:w="184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sz w:val="18"/>
                <w:lang w:val="en-US" w:eastAsia="zh-CN"/>
              </w:rPr>
            </w:pPr>
            <w:r>
              <w:rPr>
                <w:rFonts w:ascii="Arial" w:hAnsi="Arial" w:eastAsia="MS Mincho"/>
                <w:sz w:val="18"/>
                <w:lang w:eastAsia="zh-CN"/>
              </w:rPr>
              <w:t>CA_n1A-n46A</w:t>
            </w:r>
          </w:p>
        </w:tc>
        <w:tc>
          <w:tcPr>
            <w:tcW w:w="1194" w:type="dxa"/>
            <w:tcBorders>
              <w:top w:val="single" w:color="auto" w:sz="4" w:space="0"/>
              <w:left w:val="single" w:color="auto" w:sz="4" w:space="0"/>
              <w:right w:val="single" w:color="auto" w:sz="4" w:space="0"/>
            </w:tcBorders>
            <w:vAlign w:val="center"/>
          </w:tcPr>
          <w:p>
            <w:pPr>
              <w:spacing w:after="0"/>
              <w:jc w:val="center"/>
              <w:rPr>
                <w:rFonts w:ascii="Arial" w:hAnsi="Arial" w:eastAsia="Times New Roman"/>
                <w:sz w:val="18"/>
                <w:lang w:val="en-US" w:eastAsia="zh-CN"/>
              </w:rPr>
            </w:pPr>
            <w:r>
              <w:rPr>
                <w:rFonts w:ascii="Arial" w:hAnsi="Arial" w:eastAsia="Times New Roman"/>
                <w:sz w:val="18"/>
                <w:lang w:val="en-US" w:eastAsia="zh-CN"/>
              </w:rPr>
              <w:t>n1</w:t>
            </w:r>
          </w:p>
        </w:tc>
        <w:tc>
          <w:tcPr>
            <w:tcW w:w="3442" w:type="dxa"/>
            <w:tcBorders>
              <w:top w:val="single" w:color="auto" w:sz="4" w:space="0"/>
              <w:left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 xml:space="preserve">5, </w:t>
            </w:r>
            <w:r>
              <w:rPr>
                <w:rFonts w:ascii="Arial" w:hAnsi="Arial" w:eastAsia="Yu Mincho" w:cs="Times New Roman"/>
                <w:sz w:val="18"/>
                <w:lang w:val="en-GB" w:eastAsia="en-US" w:bidi="ar-SA"/>
              </w:rPr>
              <w:t>10, 15, 20, 25, 30, 40, 50</w:t>
            </w:r>
          </w:p>
        </w:tc>
        <w:tc>
          <w:tcPr>
            <w:tcW w:w="1559"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Times New Roman"/>
                <w:sz w:val="18"/>
                <w:lang w:val="en-US" w:eastAsia="zh-CN"/>
              </w:rPr>
            </w:pPr>
            <w:r>
              <w:rPr>
                <w:rFonts w:ascii="Arial" w:hAnsi="Arial" w:eastAsia="Times New Roman"/>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843"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sz w:val="18"/>
                <w:lang w:eastAsia="en-GB"/>
              </w:rPr>
            </w:pPr>
          </w:p>
        </w:tc>
        <w:tc>
          <w:tcPr>
            <w:tcW w:w="1843"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119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sz w:val="18"/>
                <w:lang w:val="en-US" w:eastAsia="zh-CN"/>
              </w:rPr>
            </w:pPr>
            <w:r>
              <w:rPr>
                <w:rFonts w:ascii="Arial" w:hAnsi="Arial" w:eastAsia="Times New Roman"/>
                <w:sz w:val="18"/>
                <w:lang w:val="en-US" w:eastAsia="zh-CN"/>
              </w:rPr>
              <w:t>n46</w:t>
            </w:r>
          </w:p>
        </w:tc>
        <w:tc>
          <w:tcPr>
            <w:tcW w:w="344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cs="Times New Roman"/>
                <w:sz w:val="18"/>
                <w:lang w:val="en-GB" w:eastAsia="en-GB" w:bidi="ar-SA"/>
              </w:rPr>
            </w:pPr>
            <w:r>
              <w:rPr>
                <w:rFonts w:ascii="Arial" w:hAnsi="Arial" w:eastAsia="Times New Roman" w:cs="Times New Roman"/>
                <w:sz w:val="18"/>
                <w:szCs w:val="18"/>
                <w:lang w:val="en-GB" w:eastAsia="en-US" w:bidi="ar-SA"/>
              </w:rPr>
              <w:t>CA_n46(2A)_BCS0</w:t>
            </w:r>
          </w:p>
        </w:tc>
        <w:tc>
          <w:tcPr>
            <w:tcW w:w="1559" w:type="dxa"/>
            <w:vMerge w:val="continue"/>
            <w:tcBorders>
              <w:left w:val="single" w:color="auto" w:sz="4" w:space="0"/>
              <w:bottom w:val="single" w:color="auto" w:sz="4" w:space="0"/>
              <w:right w:val="single" w:color="auto" w:sz="4" w:space="0"/>
            </w:tcBorders>
            <w:vAlign w:val="center"/>
          </w:tcPr>
          <w:p>
            <w:pPr>
              <w:spacing w:after="0"/>
              <w:rPr>
                <w:rFonts w:ascii="Arial" w:hAnsi="Arial" w:eastAsia="Times New Roman"/>
                <w:sz w:val="18"/>
                <w:lang w:val="en-US" w:eastAsia="zh-CN"/>
              </w:rPr>
            </w:pPr>
          </w:p>
        </w:tc>
      </w:tr>
    </w:tbl>
    <w:p>
      <w:pPr>
        <w:rPr>
          <w:rFonts w:eastAsia="Times New Roman"/>
          <w:lang w:val="en-US" w:eastAsia="ko-KR"/>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5.25</w:t>
      </w:r>
      <w:r>
        <w:rPr>
          <w:rFonts w:ascii="Arial" w:hAnsi="Arial" w:eastAsia="宋体" w:cs="Times New Roman"/>
          <w:sz w:val="24"/>
          <w:lang w:val="sv-SE" w:eastAsia="zh-CN" w:bidi="ar-SA"/>
        </w:rPr>
        <w:t>.1.3</w:t>
      </w:r>
      <w:r>
        <w:rPr>
          <w:rFonts w:ascii="Arial" w:hAnsi="Arial" w:eastAsia="宋体" w:cs="Times New Roman"/>
          <w:sz w:val="24"/>
          <w:lang w:val="sv-SE" w:eastAsia="zh-CN" w:bidi="ar-SA"/>
        </w:rPr>
        <w:tab/>
      </w:r>
      <w:r>
        <w:rPr>
          <w:rFonts w:ascii="Arial" w:hAnsi="Arial" w:eastAsia="宋体" w:cs="Times New Roman"/>
          <w:sz w:val="24"/>
          <w:lang w:val="sv-SE" w:eastAsia="zh-CN" w:bidi="ar-SA"/>
        </w:rPr>
        <w:t>UE Co-existence studies</w:t>
      </w:r>
    </w:p>
    <w:p>
      <w:pPr>
        <w:rPr>
          <w:rFonts w:eastAsia="Times New Roman"/>
          <w:lang w:eastAsia="en-GB"/>
        </w:rPr>
      </w:pPr>
      <w:r>
        <w:rPr>
          <w:rFonts w:eastAsia="Times New Roman"/>
          <w:lang w:eastAsia="zh-CN"/>
        </w:rPr>
        <w:t xml:space="preserve">Table </w:t>
      </w:r>
      <w:r>
        <w:rPr>
          <w:rFonts w:hint="eastAsia" w:eastAsia="MS Mincho"/>
          <w:lang w:val="en-US" w:eastAsia="zh-CN"/>
        </w:rPr>
        <w:t>5.25</w:t>
      </w:r>
      <w:r>
        <w:rPr>
          <w:rFonts w:eastAsia="Times New Roman"/>
          <w:lang w:eastAsia="zh-CN"/>
        </w:rPr>
        <w:t>.</w:t>
      </w:r>
      <w:r>
        <w:rPr>
          <w:rFonts w:eastAsia="MS Mincho"/>
          <w:lang w:val="en-US" w:eastAsia="zh-CN"/>
        </w:rPr>
        <w:t>1.3</w:t>
      </w:r>
      <w:r>
        <w:rPr>
          <w:rFonts w:eastAsia="Times New Roman"/>
          <w:lang w:eastAsia="zh-CN"/>
        </w:rPr>
        <w:t>-1</w:t>
      </w:r>
      <w:r>
        <w:rPr>
          <w:rFonts w:eastAsia="MS Mincho"/>
          <w:lang w:val="en-US" w:eastAsia="zh-CN"/>
        </w:rPr>
        <w:t>/2</w:t>
      </w:r>
      <w:r>
        <w:rPr>
          <w:rFonts w:eastAsia="Times New Roman"/>
          <w:lang w:eastAsia="zh-CN"/>
        </w:rPr>
        <w:t xml:space="preserve"> summarizes frequency ranges where harmonics and/or harmonics mixing occur for CA_n1-n46.</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5.25</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3"/>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r>
              <w:rPr>
                <w:rFonts w:ascii="Arial" w:hAnsi="Arial" w:eastAsia="Times New Roman"/>
                <w:b/>
                <w:sz w:val="18"/>
                <w:lang w:val="en-US" w:eastAsia="zh-CN"/>
              </w:rPr>
              <w:t>4</w:t>
            </w:r>
            <w:r>
              <w:rPr>
                <w:rFonts w:ascii="Arial" w:hAnsi="Arial" w:eastAsia="MS Mincho"/>
                <w:b/>
                <w:sz w:val="18"/>
                <w:vertAlign w:val="superscript"/>
                <w:lang w:val="en-US" w:eastAsia="ja-JP"/>
              </w:rPr>
              <w:t>th</w:t>
            </w:r>
            <w:r>
              <w:rPr>
                <w:rFonts w:ascii="Arial" w:hAnsi="Arial" w:eastAsia="MS Mincho"/>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bookmarkStart w:id="1094" w:name="_Hlk16242357"/>
            <w:r>
              <w:rPr>
                <w:rFonts w:ascii="Arial" w:hAnsi="Arial" w:eastAsia="Times New Roman"/>
                <w:sz w:val="18"/>
                <w:lang w:val="en-US" w:eastAsia="zh-CN"/>
              </w:rPr>
              <w:t>n1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cs="Arial"/>
                <w:sz w:val="18"/>
                <w:lang w:val="en-US" w:eastAsia="ko-KR"/>
              </w:rPr>
              <w:t>1920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1980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2110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2170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3840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3960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5760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5940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eastAsia="zh-CN"/>
              </w:rPr>
            </w:pPr>
            <w:r>
              <w:rPr>
                <w:rFonts w:ascii="Arial" w:hAnsi="Arial" w:eastAsia="Times New Roman"/>
                <w:sz w:val="18"/>
                <w:lang w:eastAsia="zh-CN"/>
              </w:rPr>
              <w:t>7680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eastAsia="zh-CN"/>
              </w:rPr>
            </w:pPr>
            <w:r>
              <w:rPr>
                <w:rFonts w:ascii="Arial" w:hAnsi="Arial" w:eastAsia="Times New Roman"/>
                <w:sz w:val="18"/>
                <w:lang w:eastAsia="zh-CN"/>
              </w:rPr>
              <w:t>7920</w:t>
            </w:r>
          </w:p>
        </w:tc>
      </w:tr>
      <w:bookmarkEnd w:id="109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 w:hRule="atLeast"/>
          <w:jc w:val="center"/>
        </w:trPr>
        <w:tc>
          <w:tcPr>
            <w:tcW w:w="66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n46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5150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5925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5150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5925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10300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11850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15450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17775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eastAsia="zh-CN"/>
              </w:rPr>
            </w:pPr>
            <w:r>
              <w:rPr>
                <w:rFonts w:ascii="Arial" w:hAnsi="Arial" w:eastAsia="Times New Roman"/>
                <w:sz w:val="18"/>
                <w:lang w:eastAsia="zh-CN"/>
              </w:rPr>
              <w:t>20600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eastAsia="zh-CN"/>
              </w:rPr>
            </w:pPr>
            <w:r>
              <w:rPr>
                <w:rFonts w:eastAsia="Times New Roman"/>
              </w:rPr>
              <w:t>23700</w:t>
            </w:r>
          </w:p>
        </w:tc>
      </w:tr>
    </w:tbl>
    <w:p>
      <w:pPr>
        <w:spacing w:after="180"/>
        <w:rPr>
          <w:rFonts w:ascii="Times New Roman" w:hAnsi="Times New Roman" w:eastAsia="Times New Roman" w:cs="Times New Roman"/>
          <w:i/>
          <w:color w:val="0000FF"/>
          <w:lang w:val="zh-CN" w:eastAsia="en-GB" w:bidi="ar-SA"/>
        </w:rPr>
      </w:pPr>
    </w:p>
    <w:p>
      <w:pPr>
        <w:rPr>
          <w:rFonts w:eastAsia="Times New Roman"/>
          <w:lang w:val="en-US" w:eastAsia="zh-CN"/>
        </w:rPr>
      </w:pPr>
      <w:r>
        <w:rPr>
          <w:rFonts w:eastAsia="Times New Roman"/>
          <w:lang w:val="en-US" w:eastAsia="zh-CN"/>
        </w:rPr>
        <w:t>Based on above table, the 3</w:t>
      </w:r>
      <w:r>
        <w:rPr>
          <w:rFonts w:eastAsia="Times New Roman"/>
          <w:vertAlign w:val="superscript"/>
          <w:lang w:val="en-US" w:eastAsia="zh-CN"/>
        </w:rPr>
        <w:t>rd</w:t>
      </w:r>
      <w:r>
        <w:rPr>
          <w:rFonts w:eastAsia="Times New Roman"/>
          <w:lang w:val="en-US" w:eastAsia="zh-CN"/>
        </w:rPr>
        <w:t xml:space="preserve"> harmonic of the UL in band n1 may fall into the DL in band n46.</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5.25</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3"/>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r>
              <w:rPr>
                <w:rFonts w:ascii="Arial" w:hAnsi="Arial" w:eastAsia="Times New Roman"/>
                <w:b/>
                <w:sz w:val="18"/>
                <w:lang w:val="en-US" w:eastAsia="zh-CN"/>
              </w:rPr>
              <w:t>4</w:t>
            </w:r>
            <w:r>
              <w:rPr>
                <w:rFonts w:ascii="Arial" w:hAnsi="Arial" w:eastAsia="MS Mincho"/>
                <w:b/>
                <w:sz w:val="18"/>
                <w:vertAlign w:val="superscript"/>
                <w:lang w:val="en-US" w:eastAsia="ja-JP"/>
              </w:rPr>
              <w:t>th</w:t>
            </w:r>
            <w:r>
              <w:rPr>
                <w:rFonts w:ascii="Arial" w:hAnsi="Arial" w:eastAsia="MS Mincho"/>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n1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1920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1980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2110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2170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4220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4340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6330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6510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eastAsia="zh-CN"/>
              </w:rPr>
            </w:pPr>
            <w:r>
              <w:rPr>
                <w:rFonts w:ascii="Arial" w:hAnsi="Arial" w:eastAsia="Times New Roman"/>
                <w:sz w:val="18"/>
                <w:lang w:eastAsia="zh-CN"/>
              </w:rPr>
              <w:t>8440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eastAsia="zh-CN"/>
              </w:rPr>
            </w:pPr>
            <w:r>
              <w:rPr>
                <w:rFonts w:ascii="Arial" w:hAnsi="Arial" w:eastAsia="Times New Roman"/>
                <w:sz w:val="18"/>
                <w:lang w:eastAsia="zh-CN"/>
              </w:rPr>
              <w:t>8680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n46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5150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5925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5150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5925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10300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11850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15450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sz w:val="18"/>
                <w:lang w:val="en-US" w:eastAsia="zh-CN"/>
              </w:rPr>
            </w:pPr>
            <w:r>
              <w:rPr>
                <w:rFonts w:ascii="Arial" w:hAnsi="Arial" w:eastAsia="Times New Roman"/>
                <w:sz w:val="18"/>
                <w:lang w:val="en-US" w:eastAsia="zh-CN"/>
              </w:rPr>
              <w:t>17775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sz w:val="18"/>
                <w:lang w:eastAsia="en-GB"/>
              </w:rPr>
            </w:pPr>
            <w:r>
              <w:rPr>
                <w:rFonts w:ascii="Arial" w:hAnsi="Arial" w:eastAsia="Times New Roman"/>
                <w:sz w:val="18"/>
                <w:lang w:eastAsia="zh-CN"/>
              </w:rPr>
              <w:t>20600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sz w:val="18"/>
                <w:lang w:eastAsia="en-GB"/>
              </w:rPr>
            </w:pPr>
            <w:r>
              <w:rPr>
                <w:rFonts w:eastAsia="Times New Roman"/>
              </w:rPr>
              <w:t>23700</w:t>
            </w:r>
          </w:p>
        </w:tc>
      </w:tr>
    </w:tbl>
    <w:p>
      <w:pPr>
        <w:rPr>
          <w:rFonts w:eastAsia="Times New Roman"/>
          <w:lang w:val="en-US" w:eastAsia="zh-CN"/>
        </w:rPr>
      </w:pPr>
    </w:p>
    <w:p>
      <w:pPr>
        <w:rPr>
          <w:rFonts w:eastAsia="Times New Roman"/>
          <w:lang w:val="en-US" w:eastAsia="zh-CN"/>
        </w:rPr>
      </w:pPr>
      <w:r>
        <w:rPr>
          <w:rFonts w:eastAsia="Times New Roman"/>
          <w:lang w:val="en-US" w:eastAsia="zh-CN"/>
        </w:rPr>
        <w:t>Based on above table, there is no harmonic mixing issue.</w:t>
      </w:r>
    </w:p>
    <w:p>
      <w:pPr>
        <w:rPr>
          <w:rFonts w:eastAsia="Times New Roman"/>
          <w:lang w:val="en-US" w:eastAsia="ko-KR"/>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en-GB" w:eastAsia="zh-CN" w:bidi="ar-SA"/>
        </w:rPr>
      </w:pPr>
      <w:r>
        <w:rPr>
          <w:rFonts w:hint="eastAsia" w:ascii="Arial" w:hAnsi="Arial" w:eastAsia="宋体" w:cs="Times New Roman"/>
          <w:sz w:val="24"/>
          <w:lang w:val="sv-SE" w:eastAsia="zh-CN" w:bidi="ar-SA"/>
        </w:rPr>
        <w:t>5.25</w:t>
      </w:r>
      <w:r>
        <w:rPr>
          <w:rFonts w:ascii="Arial" w:hAnsi="Arial" w:eastAsia="宋体" w:cs="Times New Roman"/>
          <w:sz w:val="24"/>
          <w:lang w:val="sv-SE" w:eastAsia="zh-CN" w:bidi="ar-SA"/>
        </w:rPr>
        <w:t>.1.4</w:t>
      </w:r>
      <w:r>
        <w:rPr>
          <w:rFonts w:ascii="Arial" w:hAnsi="Arial" w:eastAsia="宋体" w:cs="Times New Roman"/>
          <w:sz w:val="24"/>
          <w:lang w:val="sv-SE" w:eastAsia="zh-CN" w:bidi="ar-SA"/>
        </w:rPr>
        <w:tab/>
      </w:r>
      <w:r>
        <w:rPr>
          <w:rFonts w:ascii="Arial" w:hAnsi="Arial" w:eastAsia="宋体" w:cs="Times New Roman"/>
          <w:sz w:val="24"/>
          <w:lang w:val="sv-SE" w:eastAsia="zh-CN" w:bidi="ar-SA"/>
        </w:rPr>
        <w:t>∆TIB and ∆RIB values</w:t>
      </w:r>
    </w:p>
    <w:p>
      <w:pPr>
        <w:rPr>
          <w:rFonts w:eastAsia="Times New Roman"/>
          <w:lang w:eastAsia="en-GB"/>
        </w:rPr>
      </w:pPr>
      <w:r>
        <w:rPr>
          <w:rFonts w:eastAsia="Times New Roman"/>
        </w:rPr>
        <w:t xml:space="preserve">For CA_n1-n46,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rPr>
        <w:t xml:space="preserve"> are given in the tables below.</w:t>
      </w:r>
    </w:p>
    <w:p>
      <w:pPr>
        <w:keepNext/>
        <w:keepLines/>
        <w:spacing w:before="60" w:after="180"/>
        <w:jc w:val="center"/>
        <w:rPr>
          <w:rFonts w:ascii="Arial" w:hAnsi="Arial" w:eastAsia="Times New Roman" w:cs="Times New Roman"/>
          <w:b/>
          <w:lang w:val="zh-CN" w:eastAsia="en-US" w:bidi="ar-SA"/>
        </w:rPr>
      </w:pPr>
      <w:r>
        <w:rPr>
          <w:rFonts w:ascii="Arial" w:hAnsi="Arial" w:eastAsia="Times New Roman" w:cs="Times New Roman"/>
          <w:b/>
          <w:lang w:val="zh-CN" w:eastAsia="en-US" w:bidi="ar-SA"/>
        </w:rPr>
        <w:t xml:space="preserve">Table </w:t>
      </w:r>
      <w:r>
        <w:rPr>
          <w:rFonts w:hint="eastAsia" w:ascii="Arial" w:hAnsi="Arial" w:eastAsia="Times New Roman" w:cs="Times New Roman"/>
          <w:b/>
          <w:lang w:val="zh-CN" w:eastAsia="zh-CN" w:bidi="ar-SA"/>
        </w:rPr>
        <w:t>5.25</w:t>
      </w:r>
      <w:r>
        <w:rPr>
          <w:rFonts w:ascii="Arial" w:hAnsi="Arial" w:eastAsia="Times New Roman" w:cs="Times New Roman"/>
          <w:b/>
          <w:lang w:val="zh-CN" w:eastAsia="en-US" w:bidi="ar-SA"/>
        </w:rPr>
        <w:t>.1.</w:t>
      </w:r>
      <w:r>
        <w:rPr>
          <w:rFonts w:ascii="Arial" w:hAnsi="Arial" w:eastAsia="Malgun Gothic" w:cs="Times New Roman"/>
          <w:b/>
          <w:lang w:val="zh-CN" w:eastAsia="en-US" w:bidi="ar-SA"/>
        </w:rPr>
        <w:t>4</w:t>
      </w:r>
      <w:r>
        <w:rPr>
          <w:rFonts w:ascii="Arial" w:hAnsi="Arial" w:eastAsia="Times New Roman" w:cs="Times New Roman"/>
          <w:b/>
          <w:lang w:val="zh-CN" w:eastAsia="zh-CN" w:bidi="ar-SA"/>
        </w:rPr>
        <w:t>-</w:t>
      </w:r>
      <w:r>
        <w:rPr>
          <w:rFonts w:ascii="Arial" w:hAnsi="Arial" w:eastAsia="Malgun Gothic" w:cs="Times New Roman"/>
          <w:b/>
          <w:lang w:val="zh-CN" w:eastAsia="en-US" w:bidi="ar-SA"/>
        </w:rPr>
        <w:t>1</w:t>
      </w:r>
      <w:r>
        <w:rPr>
          <w:rFonts w:ascii="Arial" w:hAnsi="Arial" w:eastAsia="Times New Roman" w:cs="Times New Roman"/>
          <w:b/>
          <w:lang w:val="zh-CN" w:eastAsia="en-US" w:bidi="ar-SA"/>
        </w:rPr>
        <w:t>: ΔT</w:t>
      </w:r>
      <w:r>
        <w:rPr>
          <w:rFonts w:ascii="Arial" w:hAnsi="Arial" w:eastAsia="Times New Roman" w:cs="Times New Roman"/>
          <w:b/>
          <w:vertAlign w:val="subscript"/>
          <w:lang w:val="zh-CN" w:eastAsia="en-US" w:bidi="ar-SA"/>
        </w:rPr>
        <w:t>IB,c</w:t>
      </w:r>
    </w:p>
    <w:tbl>
      <w:tblPr>
        <w:tblStyle w:val="89"/>
        <w:tblW w:w="5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6"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US" w:bidi="ar-SA"/>
              </w:rPr>
              <w:t xml:space="preserve">Inter-band </w:t>
            </w:r>
            <w:r>
              <w:rPr>
                <w:rFonts w:ascii="Arial" w:hAnsi="Arial" w:eastAsia="Times New Roman" w:cs="Times New Roman"/>
                <w:b/>
                <w:sz w:val="18"/>
                <w:lang w:val="en-GB" w:eastAsia="ja-JP" w:bidi="ar-SA"/>
              </w:rPr>
              <w:t>CA</w:t>
            </w:r>
            <w:r>
              <w:rPr>
                <w:rFonts w:ascii="Arial" w:hAnsi="Arial" w:eastAsia="Times New Roman" w:cs="Times New Roman"/>
                <w:b/>
                <w:sz w:val="18"/>
                <w:lang w:val="en-GB" w:eastAsia="en-US" w:bidi="ar-SA"/>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US" w:bidi="ar-SA"/>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US" w:bidi="ar-SA"/>
              </w:rPr>
              <w:t>ΔT</w:t>
            </w:r>
            <w:r>
              <w:rPr>
                <w:rFonts w:ascii="Arial" w:hAnsi="Arial" w:eastAsia="Times New Roman" w:cs="Times New Roman"/>
                <w:b/>
                <w:sz w:val="18"/>
                <w:vertAlign w:val="subscript"/>
                <w:lang w:val="en-GB" w:eastAsia="en-US" w:bidi="ar-SA"/>
              </w:rPr>
              <w:t>IB,c</w:t>
            </w:r>
            <w:r>
              <w:rPr>
                <w:rFonts w:ascii="Arial" w:hAnsi="Arial" w:eastAsia="Times New Roman" w:cs="Times New Roman"/>
                <w:b/>
                <w:sz w:val="18"/>
                <w:lang w:val="en-GB" w:eastAsia="en-US" w:bidi="ar-SA"/>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6"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szCs w:val="18"/>
                <w:lang w:val="zh-CN" w:eastAsia="zh-CN"/>
              </w:rPr>
            </w:pPr>
            <w:r>
              <w:rPr>
                <w:rFonts w:ascii="Arial" w:hAnsi="Arial" w:eastAsia="MS Mincho" w:cs="Arial"/>
                <w:bCs/>
                <w:sz w:val="18"/>
                <w:szCs w:val="18"/>
                <w:lang w:val="en-US"/>
              </w:rPr>
              <w:t>CA_n1-n46</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cs="Arial"/>
                <w:bCs/>
                <w:sz w:val="18"/>
                <w:szCs w:val="18"/>
                <w:lang w:val="en-US" w:eastAsia="en-GB"/>
              </w:rPr>
            </w:pPr>
            <w:r>
              <w:rPr>
                <w:rFonts w:ascii="Arial" w:hAnsi="Arial" w:eastAsia="MS Mincho" w:cs="Arial"/>
                <w:bCs/>
                <w:sz w:val="18"/>
                <w:szCs w:val="18"/>
                <w:lang w:val="en-US"/>
              </w:rPr>
              <w:t>n1</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eastAsia="MS Mincho" w:cs="Arial"/>
                <w:bCs/>
                <w:sz w:val="18"/>
                <w:szCs w:val="18"/>
                <w:lang w:val="en-US" w:eastAsia="en-GB"/>
              </w:rPr>
            </w:pPr>
            <w:r>
              <w:rPr>
                <w:rFonts w:eastAsia="Times New Roman" w:cs="Arial"/>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sz w:val="18"/>
                <w:szCs w:val="18"/>
                <w:lang w:val="zh-CN" w:eastAsia="zh-CN"/>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cs="Arial"/>
                <w:bCs/>
                <w:sz w:val="18"/>
                <w:szCs w:val="18"/>
                <w:lang w:val="en-US" w:eastAsia="en-GB"/>
              </w:rPr>
            </w:pPr>
            <w:r>
              <w:rPr>
                <w:rFonts w:ascii="Arial" w:hAnsi="Arial" w:eastAsia="MS Mincho" w:cs="Arial"/>
                <w:bCs/>
                <w:sz w:val="18"/>
                <w:szCs w:val="18"/>
                <w:lang w:val="en-US"/>
              </w:rPr>
              <w:t>n46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MS Mincho" w:cs="Arial"/>
                <w:bCs/>
                <w:sz w:val="18"/>
                <w:szCs w:val="18"/>
                <w:lang w:val="en-US" w:eastAsia="en-GB"/>
              </w:rPr>
            </w:pPr>
            <w:r>
              <w:rPr>
                <w:rFonts w:eastAsia="Times New Roman"/>
                <w:lang w:val="en-US"/>
              </w:rPr>
              <w:t>0</w:t>
            </w:r>
          </w:p>
        </w:tc>
      </w:tr>
    </w:tbl>
    <w:p>
      <w:pPr>
        <w:rPr>
          <w:rFonts w:eastAsia="Times New Roman"/>
          <w:lang w:eastAsia="en-GB"/>
        </w:rPr>
      </w:pPr>
    </w:p>
    <w:p>
      <w:pPr>
        <w:keepNext/>
        <w:keepLines/>
        <w:spacing w:before="60" w:after="180"/>
        <w:jc w:val="center"/>
        <w:rPr>
          <w:rFonts w:ascii="Arial" w:hAnsi="Arial" w:eastAsia="Times New Roman" w:cs="Times New Roman"/>
          <w:b/>
          <w:lang w:val="zh-CN" w:eastAsia="en-US" w:bidi="ar-SA"/>
        </w:rPr>
      </w:pPr>
      <w:r>
        <w:rPr>
          <w:rFonts w:ascii="Arial" w:hAnsi="Arial" w:eastAsia="Times New Roman" w:cs="Times New Roman"/>
          <w:b/>
          <w:lang w:val="zh-CN" w:eastAsia="en-US" w:bidi="ar-SA"/>
        </w:rPr>
        <w:t xml:space="preserve">Table </w:t>
      </w:r>
      <w:r>
        <w:rPr>
          <w:rFonts w:hint="eastAsia" w:ascii="Arial" w:hAnsi="Arial" w:eastAsia="Times New Roman" w:cs="Times New Roman"/>
          <w:b/>
          <w:lang w:val="zh-CN" w:eastAsia="zh-CN" w:bidi="ar-SA"/>
        </w:rPr>
        <w:t>5.25</w:t>
      </w:r>
      <w:r>
        <w:rPr>
          <w:rFonts w:ascii="Arial" w:hAnsi="Arial" w:eastAsia="Times New Roman" w:cs="Times New Roman"/>
          <w:b/>
          <w:lang w:val="zh-CN" w:eastAsia="en-US" w:bidi="ar-SA"/>
        </w:rPr>
        <w:t>.1.</w:t>
      </w:r>
      <w:r>
        <w:rPr>
          <w:rFonts w:ascii="Arial" w:hAnsi="Arial" w:eastAsia="Malgun Gothic" w:cs="Times New Roman"/>
          <w:b/>
          <w:lang w:val="zh-CN" w:eastAsia="en-US" w:bidi="ar-SA"/>
        </w:rPr>
        <w:t>4</w:t>
      </w:r>
      <w:r>
        <w:rPr>
          <w:rFonts w:ascii="Arial" w:hAnsi="Arial" w:eastAsia="Times New Roman" w:cs="Times New Roman"/>
          <w:b/>
          <w:lang w:val="zh-CN" w:eastAsia="en-US" w:bidi="ar-SA"/>
        </w:rPr>
        <w:t>-2: ΔR</w:t>
      </w:r>
      <w:r>
        <w:rPr>
          <w:rFonts w:ascii="Arial" w:hAnsi="Arial" w:eastAsia="Times New Roman" w:cs="Times New Roman"/>
          <w:b/>
          <w:vertAlign w:val="subscript"/>
          <w:lang w:val="zh-CN" w:eastAsia="en-US" w:bidi="ar-SA"/>
        </w:rPr>
        <w:t>IB</w:t>
      </w:r>
    </w:p>
    <w:tbl>
      <w:tblPr>
        <w:tblStyle w:val="89"/>
        <w:tblW w:w="5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1"/>
        <w:gridCol w:w="2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US" w:bidi="ar-SA"/>
              </w:rPr>
              <w:t xml:space="preserve">Inter-band </w:t>
            </w:r>
            <w:r>
              <w:rPr>
                <w:rFonts w:ascii="Arial" w:hAnsi="Arial" w:eastAsia="Times New Roman" w:cs="Times New Roman"/>
                <w:b/>
                <w:sz w:val="18"/>
                <w:lang w:val="en-GB" w:eastAsia="ja-JP" w:bidi="ar-SA"/>
              </w:rPr>
              <w:t>CA</w:t>
            </w:r>
            <w:r>
              <w:rPr>
                <w:rFonts w:ascii="Arial" w:hAnsi="Arial" w:eastAsia="Times New Roman" w:cs="Times New Roman"/>
                <w:b/>
                <w:sz w:val="18"/>
                <w:lang w:val="en-GB" w:eastAsia="en-US" w:bidi="ar-SA"/>
              </w:rPr>
              <w:t xml:space="preserve"> Configuration</w:t>
            </w:r>
          </w:p>
        </w:tc>
        <w:tc>
          <w:tcPr>
            <w:tcW w:w="20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US" w:bidi="ar-SA"/>
              </w:rPr>
              <w:t>NR Band</w:t>
            </w:r>
          </w:p>
        </w:tc>
        <w:tc>
          <w:tcPr>
            <w:tcW w:w="233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US" w:bidi="ar-SA"/>
              </w:rPr>
              <w:t>ΔR</w:t>
            </w:r>
            <w:r>
              <w:rPr>
                <w:rFonts w:ascii="Arial" w:hAnsi="Arial" w:eastAsia="Times New Roman" w:cs="Times New Roman"/>
                <w:b/>
                <w:sz w:val="18"/>
                <w:vertAlign w:val="subscript"/>
                <w:lang w:val="en-GB" w:eastAsia="en-US" w:bidi="ar-SA"/>
              </w:rPr>
              <w:t>IB</w:t>
            </w:r>
            <w:r>
              <w:rPr>
                <w:rFonts w:ascii="Arial" w:hAnsi="Arial" w:eastAsia="Times New Roman" w:cs="Times New Roman"/>
                <w:b/>
                <w:sz w:val="18"/>
                <w:lang w:val="en-GB" w:eastAsia="en-US" w:bidi="ar-SA"/>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szCs w:val="18"/>
                <w:lang w:val="zh-CN" w:eastAsia="zh-CN"/>
              </w:rPr>
            </w:pPr>
            <w:r>
              <w:rPr>
                <w:rFonts w:ascii="Arial" w:hAnsi="Arial" w:eastAsia="MS Mincho" w:cs="Arial"/>
                <w:bCs/>
                <w:sz w:val="18"/>
                <w:szCs w:val="18"/>
                <w:lang w:val="en-US"/>
              </w:rPr>
              <w:t>CA_n1-n46</w:t>
            </w:r>
          </w:p>
        </w:tc>
        <w:tc>
          <w:tcPr>
            <w:tcW w:w="20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szCs w:val="18"/>
                <w:lang w:val="zh-CN" w:eastAsia="ko-KR"/>
              </w:rPr>
            </w:pPr>
            <w:r>
              <w:rPr>
                <w:rFonts w:ascii="Arial" w:hAnsi="Arial" w:eastAsia="MS Mincho" w:cs="Arial"/>
                <w:bCs/>
                <w:sz w:val="18"/>
                <w:szCs w:val="18"/>
                <w:lang w:val="en-US"/>
              </w:rPr>
              <w:t>n1</w:t>
            </w:r>
          </w:p>
        </w:tc>
        <w:tc>
          <w:tcPr>
            <w:tcW w:w="23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eastAsia="Times New Roman" w:cs="Arial"/>
                <w:sz w:val="18"/>
                <w:szCs w:val="18"/>
                <w:lang w:eastAsia="ko-KR"/>
              </w:rPr>
            </w:pPr>
            <w:r>
              <w:rPr>
                <w:rFonts w:eastAsia="Times New Roman"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sz w:val="18"/>
                <w:szCs w:val="18"/>
                <w:lang w:val="zh-CN" w:eastAsia="zh-CN"/>
              </w:rPr>
            </w:pPr>
          </w:p>
        </w:tc>
        <w:tc>
          <w:tcPr>
            <w:tcW w:w="20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宋体" w:cs="Arial"/>
                <w:sz w:val="18"/>
                <w:szCs w:val="18"/>
                <w:lang w:eastAsia="zh-CN"/>
              </w:rPr>
            </w:pPr>
            <w:r>
              <w:rPr>
                <w:rFonts w:ascii="Arial" w:hAnsi="Arial" w:eastAsia="MS Mincho" w:cs="Arial"/>
                <w:bCs/>
                <w:sz w:val="18"/>
                <w:szCs w:val="18"/>
                <w:lang w:val="en-US"/>
              </w:rPr>
              <w:t>n46</w:t>
            </w:r>
          </w:p>
        </w:tc>
        <w:tc>
          <w:tcPr>
            <w:tcW w:w="233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eastAsia="Times New Roman" w:cs="Arial"/>
                <w:sz w:val="18"/>
                <w:szCs w:val="18"/>
                <w:lang w:eastAsia="zh-CN"/>
              </w:rPr>
            </w:pPr>
            <w:r>
              <w:rPr>
                <w:rFonts w:eastAsia="MS Mincho" w:cs="Arial"/>
                <w:lang w:eastAsia="ja-JP"/>
              </w:rPr>
              <w:t>0</w:t>
            </w:r>
          </w:p>
        </w:tc>
      </w:tr>
    </w:tbl>
    <w:p>
      <w:pPr>
        <w:rPr>
          <w:rFonts w:eastAsia="Times New Roman"/>
          <w:lang w:val="en-US" w:eastAsia="zh-CN"/>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en-GB" w:eastAsia="zh-CN" w:bidi="ar-SA"/>
        </w:rPr>
      </w:pPr>
      <w:r>
        <w:rPr>
          <w:rFonts w:hint="eastAsia" w:ascii="Arial" w:hAnsi="Arial" w:eastAsia="宋体" w:cs="Times New Roman"/>
          <w:sz w:val="24"/>
          <w:lang w:val="sv-SE" w:eastAsia="zh-CN" w:bidi="ar-SA"/>
        </w:rPr>
        <w:t>5.25</w:t>
      </w:r>
      <w:r>
        <w:rPr>
          <w:rFonts w:ascii="Arial" w:hAnsi="Arial" w:eastAsia="宋体" w:cs="Times New Roman"/>
          <w:sz w:val="24"/>
          <w:lang w:val="sv-SE" w:eastAsia="zh-CN" w:bidi="ar-SA"/>
        </w:rPr>
        <w:t>.1.5</w:t>
      </w:r>
      <w:r>
        <w:rPr>
          <w:rFonts w:ascii="Arial" w:hAnsi="Arial" w:eastAsia="宋体" w:cs="Times New Roman"/>
          <w:sz w:val="24"/>
          <w:lang w:val="sv-SE" w:eastAsia="zh-CN" w:bidi="ar-SA"/>
        </w:rPr>
        <w:tab/>
      </w:r>
      <w:r>
        <w:rPr>
          <w:rFonts w:ascii="Arial" w:hAnsi="Arial" w:eastAsia="宋体" w:cs="Times New Roman"/>
          <w:sz w:val="24"/>
          <w:lang w:val="sv-SE" w:eastAsia="zh-CN" w:bidi="ar-SA"/>
        </w:rPr>
        <w:t>REFSENs requirements</w:t>
      </w:r>
    </w:p>
    <w:p>
      <w:pPr>
        <w:rPr>
          <w:rFonts w:eastAsia="Times New Roman"/>
        </w:rPr>
      </w:pPr>
      <w:r>
        <w:rPr>
          <w:rFonts w:eastAsia="Times New Roman"/>
        </w:rPr>
        <w:t>Based on the co-existence analysis, there is potential 3</w:t>
      </w:r>
      <w:r>
        <w:rPr>
          <w:rFonts w:eastAsia="Times New Roman"/>
          <w:vertAlign w:val="superscript"/>
        </w:rPr>
        <w:t>rd</w:t>
      </w:r>
      <w:r>
        <w:rPr>
          <w:rFonts w:eastAsia="Times New Roman"/>
        </w:rPr>
        <w:t xml:space="preserve"> harmonic interference into band n46. </w:t>
      </w:r>
    </w:p>
    <w:p>
      <w:pPr>
        <w:rPr>
          <w:rFonts w:eastAsia="Times New Roman"/>
        </w:rPr>
      </w:pPr>
      <w:r>
        <w:rPr>
          <w:rFonts w:eastAsia="Times New Roman"/>
        </w:rPr>
        <w:t>The reference sensitivity for the shared access band does not apply when there is at least one individual RE within the shared access downlink transmission bandwidth which falls into the reference sensitivity exclusion region as specified in Table 7.3A.4-1a.</w:t>
      </w:r>
    </w:p>
    <w:p>
      <w:pPr>
        <w:rPr>
          <w:rFonts w:eastAsia="PMingLiU"/>
          <w:lang w:eastAsia="zh-TW"/>
        </w:rPr>
      </w:pPr>
    </w:p>
    <w:p>
      <w:pPr>
        <w:keepNext/>
        <w:keepLines/>
        <w:spacing w:before="60" w:after="180"/>
        <w:jc w:val="center"/>
        <w:rPr>
          <w:rFonts w:ascii="Arial" w:hAnsi="Arial" w:eastAsia="Times New Roman" w:cs="Times New Roman"/>
          <w:b/>
          <w:lang w:val="zh-CN" w:eastAsia="en-US" w:bidi="ar-SA"/>
        </w:rPr>
      </w:pPr>
      <w:r>
        <w:rPr>
          <w:rFonts w:ascii="Arial" w:hAnsi="Arial" w:eastAsia="Times New Roman" w:cs="Times New Roman"/>
          <w:b/>
          <w:lang w:val="zh-CN" w:eastAsia="en-US" w:bidi="ar-SA"/>
        </w:rPr>
        <w:t>Table 7.3A.4-1</w:t>
      </w:r>
      <w:r>
        <w:rPr>
          <w:rFonts w:hint="eastAsia" w:ascii="Arial" w:hAnsi="Arial" w:eastAsia="Times New Roman" w:cs="Times New Roman"/>
          <w:b/>
          <w:lang w:val="en-US" w:eastAsia="zh-CN" w:bidi="ar-SA"/>
        </w:rPr>
        <w:t>a</w:t>
      </w:r>
      <w:r>
        <w:rPr>
          <w:rFonts w:ascii="Arial" w:hAnsi="Arial" w:eastAsia="Times New Roman" w:cs="Times New Roman"/>
          <w:b/>
          <w:lang w:val="zh-CN" w:eastAsia="en-US" w:bidi="ar-SA"/>
        </w:rPr>
        <w:t>:</w:t>
      </w:r>
      <w:r>
        <w:rPr>
          <w:rFonts w:hint="eastAsia" w:ascii="Arial" w:hAnsi="Arial" w:eastAsia="Times New Roman" w:cs="Times New Roman"/>
          <w:b/>
          <w:lang w:val="en-US" w:eastAsia="zh-CN" w:bidi="ar-SA"/>
        </w:rPr>
        <w:t xml:space="preserve"> </w:t>
      </w:r>
      <w:r>
        <w:rPr>
          <w:rFonts w:ascii="Arial" w:hAnsi="Arial" w:eastAsia="Times New Roman" w:cs="Times New Roman"/>
          <w:b/>
          <w:lang w:val="zh-CN" w:eastAsia="en-US" w:bidi="ar-SA"/>
        </w:rPr>
        <w:t>NR-U reference sensitivity measurement exclusion region in MHz.</w:t>
      </w:r>
    </w:p>
    <w:tbl>
      <w:tblPr>
        <w:tblStyle w:val="89"/>
        <w:tblW w:w="4533" w:type="pct"/>
        <w:jc w:val="center"/>
        <w:tblLayout w:type="autofit"/>
        <w:tblCellMar>
          <w:top w:w="0" w:type="dxa"/>
          <w:left w:w="0" w:type="dxa"/>
          <w:bottom w:w="0" w:type="dxa"/>
          <w:right w:w="0" w:type="dxa"/>
        </w:tblCellMar>
      </w:tblPr>
      <w:tblGrid>
        <w:gridCol w:w="666"/>
        <w:gridCol w:w="1047"/>
        <w:gridCol w:w="460"/>
        <w:gridCol w:w="687"/>
        <w:gridCol w:w="787"/>
        <w:gridCol w:w="788"/>
        <w:gridCol w:w="649"/>
        <w:gridCol w:w="709"/>
        <w:gridCol w:w="793"/>
        <w:gridCol w:w="788"/>
        <w:gridCol w:w="704"/>
        <w:gridCol w:w="672"/>
      </w:tblGrid>
      <w:tr>
        <w:tblPrEx>
          <w:tblCellMar>
            <w:top w:w="0" w:type="dxa"/>
            <w:left w:w="0" w:type="dxa"/>
            <w:bottom w:w="0" w:type="dxa"/>
            <w:right w:w="0" w:type="dxa"/>
          </w:tblCellMar>
        </w:tblPrEx>
        <w:trPr>
          <w:trHeight w:val="188" w:hRule="atLeast"/>
          <w:jc w:val="center"/>
        </w:trPr>
        <w:tc>
          <w:tcPr>
            <w:tcW w:w="5000" w:type="pct"/>
            <w:gridSpan w:val="12"/>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NR Band / Harmonic order / Channel BW in UL</w:t>
            </w:r>
          </w:p>
        </w:tc>
      </w:tr>
      <w:tr>
        <w:tblPrEx>
          <w:tblCellMar>
            <w:top w:w="0" w:type="dxa"/>
            <w:left w:w="0" w:type="dxa"/>
            <w:bottom w:w="0" w:type="dxa"/>
            <w:right w:w="0" w:type="dxa"/>
          </w:tblCellMar>
        </w:tblPrEx>
        <w:trPr>
          <w:trHeight w:val="188" w:hRule="atLeast"/>
          <w:jc w:val="center"/>
        </w:trPr>
        <w:tc>
          <w:tcPr>
            <w:tcW w:w="38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UL</w:t>
            </w:r>
          </w:p>
          <w:p>
            <w:pPr>
              <w:keepNext/>
              <w:keepLines/>
              <w:spacing w:after="0" w:line="252" w:lineRule="auto"/>
              <w:jc w:val="center"/>
              <w:rPr>
                <w:rFonts w:ascii="Arial" w:hAnsi="Arial" w:eastAsia="Times New Roman" w:cs="Times New Roman"/>
                <w:b/>
                <w:sz w:val="20"/>
                <w:lang w:val="en-GB" w:eastAsia="en-US" w:bidi="ar-SA"/>
              </w:rPr>
            </w:pPr>
            <w:r>
              <w:rPr>
                <w:rFonts w:ascii="Arial" w:hAnsi="Arial" w:eastAsia="Times New Roman" w:cs="Times New Roman"/>
                <w:b/>
                <w:sz w:val="18"/>
                <w:lang w:val="en-GB" w:eastAsia="ja-JP" w:bidi="ar-SA"/>
              </w:rPr>
              <w:t>Band</w:t>
            </w:r>
          </w:p>
        </w:tc>
        <w:tc>
          <w:tcPr>
            <w:tcW w:w="59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Harmonic order</w:t>
            </w:r>
          </w:p>
        </w:tc>
        <w:tc>
          <w:tcPr>
            <w:tcW w:w="263"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DL</w:t>
            </w:r>
          </w:p>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Band</w:t>
            </w:r>
          </w:p>
        </w:tc>
        <w:tc>
          <w:tcPr>
            <w:tcW w:w="39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5MHz</w:t>
            </w:r>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10MHz</w:t>
            </w:r>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15MHz</w:t>
            </w:r>
          </w:p>
        </w:tc>
        <w:tc>
          <w:tcPr>
            <w:tcW w:w="371"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20 MHz</w:t>
            </w:r>
          </w:p>
        </w:tc>
        <w:tc>
          <w:tcPr>
            <w:tcW w:w="405"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25 MHz</w:t>
            </w:r>
          </w:p>
        </w:tc>
        <w:tc>
          <w:tcPr>
            <w:tcW w:w="453"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30 MHz</w:t>
            </w:r>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40MHz</w:t>
            </w:r>
          </w:p>
        </w:tc>
        <w:tc>
          <w:tcPr>
            <w:tcW w:w="402"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45 MHz</w:t>
            </w:r>
          </w:p>
        </w:tc>
        <w:tc>
          <w:tcPr>
            <w:tcW w:w="384"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50 MHz</w:t>
            </w:r>
          </w:p>
        </w:tc>
      </w:tr>
      <w:tr>
        <w:tblPrEx>
          <w:tblCellMar>
            <w:top w:w="0" w:type="dxa"/>
            <w:left w:w="0" w:type="dxa"/>
            <w:bottom w:w="0" w:type="dxa"/>
            <w:right w:w="0" w:type="dxa"/>
          </w:tblCellMar>
        </w:tblPrEx>
        <w:trPr>
          <w:trHeight w:val="188" w:hRule="atLeast"/>
          <w:jc w:val="center"/>
        </w:trPr>
        <w:tc>
          <w:tcPr>
            <w:tcW w:w="38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eastAsia="Times New Roman"/>
                <w:sz w:val="18"/>
                <w:lang w:val="en-US" w:eastAsia="ja-JP"/>
              </w:rPr>
            </w:pPr>
            <w:r>
              <w:rPr>
                <w:rFonts w:ascii="Arial" w:hAnsi="Arial" w:eastAsia="Times New Roman"/>
                <w:sz w:val="18"/>
                <w:lang w:val="en-US" w:eastAsia="ja-JP"/>
              </w:rPr>
              <w:t>n1</w:t>
            </w:r>
          </w:p>
        </w:tc>
        <w:tc>
          <w:tcPr>
            <w:tcW w:w="59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eastAsia="Times New Roman"/>
                <w:sz w:val="18"/>
                <w:lang w:eastAsia="ja-JP"/>
              </w:rPr>
            </w:pPr>
            <w:r>
              <w:rPr>
                <w:rFonts w:ascii="Arial" w:hAnsi="Arial" w:eastAsia="Times New Roman"/>
                <w:sz w:val="18"/>
                <w:lang w:eastAsia="ja-JP"/>
              </w:rPr>
              <w:t>3</w:t>
            </w:r>
          </w:p>
        </w:tc>
        <w:tc>
          <w:tcPr>
            <w:tcW w:w="263"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sz w:val="18"/>
                <w:lang w:eastAsia="ja-JP"/>
              </w:rPr>
            </w:pPr>
            <w:r>
              <w:rPr>
                <w:rFonts w:ascii="Arial" w:hAnsi="Arial" w:eastAsia="Times New Roman"/>
                <w:sz w:val="18"/>
                <w:lang w:eastAsia="ja-JP"/>
              </w:rPr>
              <w:t>n46</w:t>
            </w:r>
          </w:p>
        </w:tc>
        <w:tc>
          <w:tcPr>
            <w:tcW w:w="39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eastAsia="Times New Roman"/>
                <w:sz w:val="18"/>
                <w:lang w:eastAsia="ja-JP"/>
              </w:rPr>
            </w:pPr>
            <w:r>
              <w:rPr>
                <w:rFonts w:ascii="Arial" w:hAnsi="Arial" w:eastAsia="Times New Roman"/>
                <w:sz w:val="18"/>
                <w:lang w:eastAsia="ja-JP"/>
              </w:rPr>
              <w:t>+/- 15</w:t>
            </w:r>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eastAsia="Times New Roman"/>
                <w:sz w:val="18"/>
                <w:lang w:eastAsia="ja-JP"/>
              </w:rPr>
            </w:pPr>
            <w:r>
              <w:rPr>
                <w:rFonts w:ascii="Arial" w:hAnsi="Arial" w:eastAsia="Times New Roman"/>
                <w:sz w:val="18"/>
                <w:lang w:eastAsia="ja-JP"/>
              </w:rPr>
              <w:t>+/- 23</w:t>
            </w:r>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eastAsia="Times New Roman"/>
                <w:sz w:val="18"/>
                <w:lang w:eastAsia="ja-JP"/>
              </w:rPr>
            </w:pPr>
            <w:r>
              <w:rPr>
                <w:rFonts w:ascii="Arial" w:hAnsi="Arial" w:eastAsia="Times New Roman"/>
                <w:sz w:val="18"/>
                <w:lang w:eastAsia="ja-JP"/>
              </w:rPr>
              <w:t>+/- 35</w:t>
            </w:r>
          </w:p>
        </w:tc>
        <w:tc>
          <w:tcPr>
            <w:tcW w:w="371"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eastAsia="Times New Roman"/>
                <w:sz w:val="18"/>
                <w:lang w:eastAsia="ja-JP"/>
              </w:rPr>
            </w:pPr>
            <w:r>
              <w:rPr>
                <w:rFonts w:ascii="Arial" w:hAnsi="Arial" w:eastAsia="Times New Roman"/>
                <w:sz w:val="18"/>
                <w:lang w:eastAsia="ja-JP"/>
              </w:rPr>
              <w:t>+/- 45</w:t>
            </w:r>
          </w:p>
        </w:tc>
        <w:tc>
          <w:tcPr>
            <w:tcW w:w="405"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eastAsia="Times New Roman"/>
                <w:sz w:val="18"/>
                <w:lang w:eastAsia="ja-JP"/>
              </w:rPr>
            </w:pPr>
            <w:r>
              <w:rPr>
                <w:rFonts w:ascii="Arial" w:hAnsi="Arial" w:eastAsia="Times New Roman" w:cs="Arial"/>
                <w:sz w:val="18"/>
                <w:szCs w:val="18"/>
                <w:lang w:eastAsia="ja-JP"/>
              </w:rPr>
              <w:t>+/- 60</w:t>
            </w:r>
          </w:p>
        </w:tc>
        <w:tc>
          <w:tcPr>
            <w:tcW w:w="453"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Arial"/>
                <w:sz w:val="18"/>
                <w:szCs w:val="18"/>
                <w:lang w:val="en-GB" w:eastAsia="en-US" w:bidi="ar-SA"/>
              </w:rPr>
              <w:t>+/- 70</w:t>
            </w:r>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eastAsia="Times New Roman"/>
                <w:sz w:val="18"/>
                <w:lang w:eastAsia="ja-JP"/>
              </w:rPr>
            </w:pPr>
            <w:r>
              <w:rPr>
                <w:rFonts w:ascii="Arial" w:hAnsi="Arial" w:eastAsia="Times New Roman"/>
                <w:sz w:val="18"/>
              </w:rPr>
              <w:t>+/- 90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+/- 100</w:t>
            </w:r>
          </w:p>
        </w:tc>
        <w:tc>
          <w:tcPr>
            <w:tcW w:w="384"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+/- 115</w:t>
            </w:r>
          </w:p>
        </w:tc>
      </w:tr>
      <w:tr>
        <w:tblPrEx>
          <w:tblCellMar>
            <w:top w:w="0" w:type="dxa"/>
            <w:left w:w="0" w:type="dxa"/>
            <w:bottom w:w="0" w:type="dxa"/>
            <w:right w:w="0" w:type="dxa"/>
          </w:tblCellMar>
        </w:tblPrEx>
        <w:trPr>
          <w:trHeight w:val="188" w:hRule="atLeast"/>
          <w:jc w:val="center"/>
        </w:trPr>
        <w:tc>
          <w:tcPr>
            <w:tcW w:w="5000" w:type="pct"/>
            <w:gridSpan w:val="12"/>
            <w:tcBorders>
              <w:top w:val="single" w:color="auto" w:sz="4" w:space="0"/>
              <w:left w:val="single" w:color="auto" w:sz="4" w:space="0"/>
              <w:bottom w:val="single" w:color="auto" w:sz="4" w:space="0"/>
              <w:right w:val="single" w:color="auto" w:sz="4" w:space="0"/>
            </w:tcBorders>
          </w:tcPr>
          <w:p>
            <w:pPr>
              <w:keepNext/>
              <w:keepLines/>
              <w:spacing w:after="0" w:line="252" w:lineRule="auto"/>
              <w:ind w:left="851" w:right="-62" w:hanging="851"/>
              <w:rPr>
                <w:rFonts w:ascii="Arial" w:hAnsi="Arial" w:eastAsia="Times New Roman" w:cs="Times New Roman"/>
                <w:sz w:val="18"/>
                <w:szCs w:val="18"/>
                <w:lang w:val="en-GB" w:eastAsia="en-US" w:bidi="ar-SA"/>
              </w:rPr>
            </w:pPr>
            <w:r>
              <w:rPr>
                <w:rFonts w:ascii="Arial" w:hAnsi="Arial" w:eastAsia="Times New Roman" w:cs="Times New Roman"/>
                <w:sz w:val="18"/>
                <w:lang w:val="en-GB" w:eastAsia="ja-JP" w:bidi="ar-SA"/>
              </w:rPr>
              <w:t>NOTE 1:</w:t>
            </w:r>
            <w:r>
              <w:rPr>
                <w:rFonts w:ascii="Arial" w:hAnsi="Arial" w:eastAsia="Times New Roman" w:cs="Arial"/>
                <w:sz w:val="18"/>
                <w:lang w:val="en-GB" w:eastAsia="en-US" w:bidi="ar-SA"/>
              </w:rPr>
              <w:tab/>
            </w:r>
            <w:r>
              <w:rPr>
                <w:rFonts w:ascii="Arial" w:hAnsi="Arial" w:eastAsia="Times New Roman" w:cs="Times New Roman"/>
                <w:sz w:val="18"/>
                <w:lang w:val="en-GB" w:eastAsia="ja-JP" w:bidi="ar-SA"/>
              </w:rPr>
              <w:t>Even though UL harmonic does not fall directly into NR-U band the exclusion region still applies.</w:t>
            </w:r>
          </w:p>
          <w:p>
            <w:pPr>
              <w:keepNext/>
              <w:keepLines/>
              <w:spacing w:after="0" w:line="252" w:lineRule="auto"/>
              <w:ind w:left="851" w:right="-62"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2:</w:t>
            </w:r>
            <w:r>
              <w:rPr>
                <w:rFonts w:ascii="Arial" w:hAnsi="Arial" w:eastAsia="Times New Roman" w:cs="Arial"/>
                <w:sz w:val="18"/>
                <w:lang w:val="en-GB" w:eastAsia="en-US" w:bidi="ar-SA"/>
              </w:rPr>
              <w:tab/>
            </w:r>
            <w:r>
              <w:rPr>
                <w:rFonts w:ascii="Arial" w:hAnsi="Arial" w:eastAsia="Times New Roman" w:cs="Times New Roman"/>
                <w:sz w:val="18"/>
                <w:lang w:val="en-GB" w:eastAsia="ja-JP" w:bidi="ar-SA"/>
              </w:rPr>
              <w:t>The center of the exclusion region is obtained by multiplying the UL channel center frequency by the harmonic order.</w:t>
            </w:r>
          </w:p>
        </w:tc>
      </w:tr>
    </w:tbl>
    <w:p>
      <w:pPr>
        <w:rPr>
          <w:rFonts w:eastAsia="Times New Roman"/>
        </w:rPr>
      </w:pPr>
    </w:p>
    <w:p>
      <w:pPr>
        <w:keepNext/>
        <w:keepLines/>
        <w:pBdr>
          <w:top w:val="none" w:color="auto" w:sz="0" w:space="0"/>
        </w:pBdr>
        <w:spacing w:before="180" w:after="180"/>
        <w:ind w:left="1418" w:hanging="1418"/>
        <w:outlineLvl w:val="3"/>
        <w:rPr>
          <w:rFonts w:ascii="Arial" w:hAnsi="Arial" w:eastAsia="宋体" w:cs="Times New Roman"/>
          <w:sz w:val="24"/>
          <w:lang w:val="sv-SE" w:eastAsia="en-US" w:bidi="ar-SA"/>
        </w:rPr>
      </w:pPr>
      <w:r>
        <w:rPr>
          <w:rFonts w:hint="eastAsia" w:ascii="Arial" w:hAnsi="Arial" w:eastAsia="宋体" w:cs="Times New Roman"/>
          <w:sz w:val="24"/>
          <w:lang w:val="sv-SE" w:eastAsia="zh-CN" w:bidi="ar-SA"/>
        </w:rPr>
        <w:t>5.25</w:t>
      </w:r>
      <w:r>
        <w:rPr>
          <w:rFonts w:ascii="Arial" w:hAnsi="Arial" w:eastAsia="宋体" w:cs="Times New Roman"/>
          <w:sz w:val="24"/>
          <w:lang w:val="sv-SE" w:eastAsia="en-US" w:bidi="ar-SA"/>
        </w:rPr>
        <w:t>.1.6</w:t>
      </w:r>
      <w:r>
        <w:rPr>
          <w:rFonts w:ascii="Arial" w:hAnsi="Arial" w:eastAsia="宋体" w:cs="Times New Roman"/>
          <w:sz w:val="24"/>
          <w:lang w:val="sv-SE" w:eastAsia="en-US" w:bidi="ar-SA"/>
        </w:rPr>
        <w:tab/>
      </w:r>
      <w:r>
        <w:rPr>
          <w:rFonts w:ascii="Arial" w:hAnsi="Arial" w:eastAsia="宋体" w:cs="Times New Roman"/>
          <w:sz w:val="24"/>
          <w:lang w:val="sv-SE" w:eastAsia="en-US" w:bidi="ar-SA"/>
        </w:rPr>
        <w:t>OOB blocking exception requirements</w:t>
      </w:r>
    </w:p>
    <w:p>
      <w:pPr>
        <w:rPr>
          <w:rFonts w:eastAsia="Times New Roman"/>
          <w:lang w:val="sv-SE"/>
        </w:rPr>
      </w:pPr>
      <w:r>
        <w:rPr>
          <w:rFonts w:eastAsia="Times New Roman"/>
          <w:lang w:eastAsia="zh-CN"/>
        </w:rPr>
        <w:t>There is no OOB exception for this CA combination.</w:t>
      </w:r>
    </w:p>
    <w:p>
      <w:pPr>
        <w:keepNext/>
        <w:keepLines/>
        <w:spacing w:before="60" w:after="180"/>
        <w:jc w:val="center"/>
        <w:rPr>
          <w:rFonts w:ascii="Arial" w:hAnsi="Arial" w:eastAsia="Times New Roman" w:cs="Arial"/>
          <w:b/>
          <w:lang w:val="zh-CN" w:eastAsia="en-US" w:bidi="ar-SA"/>
        </w:rPr>
      </w:pPr>
      <w:r>
        <w:rPr>
          <w:rFonts w:ascii="Arial" w:hAnsi="Arial" w:eastAsia="Times New Roman" w:cs="Arial"/>
          <w:b/>
          <w:lang w:val="zh-CN" w:eastAsia="en-US" w:bidi="ar-SA"/>
        </w:rPr>
        <w:t xml:space="preserve">Table </w:t>
      </w:r>
      <w:r>
        <w:rPr>
          <w:rFonts w:hint="eastAsia" w:ascii="Arial" w:hAnsi="Arial" w:eastAsia="Times New Roman" w:cs="Arial"/>
          <w:b/>
          <w:lang w:val="en-US" w:eastAsia="zh-CN" w:bidi="ar-SA"/>
        </w:rPr>
        <w:t>5.25</w:t>
      </w:r>
      <w:r>
        <w:rPr>
          <w:rFonts w:ascii="Arial" w:hAnsi="Arial" w:eastAsia="Times New Roman" w:cs="Arial"/>
          <w:b/>
          <w:lang w:val="en-US" w:eastAsia="zh-CN" w:bidi="ar-SA"/>
        </w:rPr>
        <w:t>.1.6-1</w:t>
      </w:r>
      <w:r>
        <w:rPr>
          <w:rFonts w:ascii="Arial" w:hAnsi="Arial" w:eastAsia="Times New Roman" w:cs="Arial"/>
          <w:b/>
          <w:lang w:val="zh-CN" w:eastAsia="en-US" w:bidi="ar-SA"/>
        </w:rPr>
        <w:t>: CA band</w:t>
      </w:r>
      <w:r>
        <w:rPr>
          <w:rFonts w:ascii="Arial" w:hAnsi="Arial" w:eastAsia="Times New Roman" w:cs="Arial"/>
          <w:b/>
          <w:lang w:val="zh-CN" w:eastAsia="zh-CN" w:bidi="ar-SA"/>
        </w:rPr>
        <w:t xml:space="preserve"> combination </w:t>
      </w:r>
      <w:r>
        <w:rPr>
          <w:rFonts w:ascii="Arial" w:hAnsi="Arial" w:eastAsia="Times New Roman" w:cs="Arial"/>
          <w:b/>
          <w:lang w:val="zh-CN" w:eastAsia="en-US" w:bidi="ar-SA"/>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GB" w:eastAsia="zh-CN" w:bidi="ar-SA"/>
              </w:rPr>
            </w:pPr>
            <w:r>
              <w:rPr>
                <w:rFonts w:ascii="Arial" w:hAnsi="Arial" w:eastAsia="Times New Roman" w:cs="Arial"/>
                <w:b/>
                <w:sz w:val="18"/>
                <w:lang w:val="en-GB" w:eastAsia="en-US" w:bidi="ar-SA"/>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bl>
    <w:p>
      <w:pPr>
        <w:rPr>
          <w:rFonts w:eastAsia="Times New Roman"/>
          <w:lang w:eastAsia="zh-CN"/>
        </w:rPr>
      </w:pPr>
    </w:p>
    <w:p>
      <w:pPr>
        <w:keepNext/>
        <w:keepLines/>
        <w:pBdr>
          <w:top w:val="none" w:color="auto" w:sz="0" w:space="0"/>
        </w:pBdr>
        <w:tabs>
          <w:tab w:val="left" w:pos="0"/>
          <w:tab w:val="left" w:pos="420"/>
        </w:tabs>
        <w:spacing w:before="120" w:after="180"/>
        <w:ind w:left="1134" w:hanging="1134"/>
        <w:outlineLvl w:val="2"/>
        <w:rPr>
          <w:rFonts w:ascii="Arial" w:hAnsi="Arial" w:eastAsia="宋体" w:cs="Times New Roman"/>
          <w:sz w:val="28"/>
          <w:lang w:val="sv-SE" w:eastAsia="zh-CN" w:bidi="ar-SA"/>
        </w:rPr>
      </w:pPr>
      <w:bookmarkStart w:id="1095" w:name="_Toc32763"/>
      <w:bookmarkStart w:id="1096" w:name="_Toc8896"/>
      <w:bookmarkStart w:id="1097" w:name="_Toc31755"/>
      <w:bookmarkStart w:id="1098" w:name="_Toc32688"/>
      <w:bookmarkStart w:id="1099" w:name="_Toc26891"/>
      <w:bookmarkStart w:id="1100" w:name="_Toc27577"/>
      <w:bookmarkStart w:id="1101" w:name="_Toc5716"/>
      <w:bookmarkStart w:id="1102" w:name="_Toc12377"/>
      <w:r>
        <w:rPr>
          <w:rFonts w:hint="eastAsia" w:ascii="Arial" w:hAnsi="Arial" w:eastAsia="宋体" w:cs="Times New Roman"/>
          <w:sz w:val="28"/>
          <w:lang w:val="en-US" w:eastAsia="zh-CN" w:bidi="ar-SA"/>
        </w:rPr>
        <w:t>5.25</w:t>
      </w:r>
      <w:r>
        <w:rPr>
          <w:rFonts w:ascii="Arial" w:hAnsi="Arial" w:eastAsia="宋体" w:cs="Times New Roman"/>
          <w:sz w:val="28"/>
          <w:lang w:val="sv-SE" w:eastAsia="zh-CN" w:bidi="ar-SA"/>
        </w:rPr>
        <w:t>.</w:t>
      </w:r>
      <w:r>
        <w:rPr>
          <w:rFonts w:ascii="Arial" w:hAnsi="Arial" w:eastAsia="宋体" w:cs="Times New Roman"/>
          <w:sz w:val="28"/>
          <w:lang w:val="en-US" w:eastAsia="zh-CN" w:bidi="ar-SA"/>
        </w:rPr>
        <w:t>2</w:t>
      </w:r>
      <w:r>
        <w:rPr>
          <w:rFonts w:ascii="Arial" w:hAnsi="Arial" w:eastAsia="宋体" w:cs="Times New Roman"/>
          <w:sz w:val="28"/>
          <w:lang w:val="en-US" w:eastAsia="zh-CN" w:bidi="ar-SA"/>
        </w:rPr>
        <w:tab/>
      </w:r>
      <w:r>
        <w:rPr>
          <w:rFonts w:ascii="Arial" w:hAnsi="Arial" w:eastAsia="宋体" w:cs="Times New Roman"/>
          <w:sz w:val="28"/>
          <w:lang w:val="en-US" w:eastAsia="zh-CN" w:bidi="ar-SA"/>
        </w:rPr>
        <w:tab/>
      </w:r>
      <w:r>
        <w:rPr>
          <w:rFonts w:ascii="Arial" w:hAnsi="Arial" w:eastAsia="宋体" w:cs="Times New Roman"/>
          <w:sz w:val="28"/>
          <w:lang w:val="en-US" w:eastAsia="zh-CN" w:bidi="ar-SA"/>
        </w:rPr>
        <w:t xml:space="preserve">Specific for 2 bands UL </w:t>
      </w:r>
      <w:r>
        <w:rPr>
          <w:rFonts w:ascii="Arial" w:hAnsi="Arial" w:eastAsia="宋体" w:cs="Times New Roman"/>
          <w:sz w:val="28"/>
          <w:lang w:val="sv-SE" w:eastAsia="zh-CN" w:bidi="ar-SA"/>
        </w:rPr>
        <w:t>CA</w:t>
      </w:r>
      <w:bookmarkEnd w:id="1095"/>
      <w:bookmarkEnd w:id="1096"/>
      <w:bookmarkEnd w:id="1097"/>
      <w:bookmarkEnd w:id="1098"/>
      <w:bookmarkEnd w:id="1099"/>
      <w:bookmarkEnd w:id="1100"/>
      <w:bookmarkEnd w:id="1101"/>
      <w:bookmarkEnd w:id="1102"/>
    </w:p>
    <w:p>
      <w:pPr>
        <w:keepNext/>
        <w:keepLines/>
        <w:pBdr>
          <w:top w:val="none" w:color="auto" w:sz="0" w:space="0"/>
        </w:pBdr>
        <w:spacing w:before="180" w:after="180"/>
        <w:ind w:left="1418" w:hanging="1418"/>
        <w:outlineLvl w:val="3"/>
        <w:rPr>
          <w:rFonts w:ascii="Arial" w:hAnsi="Arial" w:eastAsia="宋体" w:cs="Arial"/>
          <w:sz w:val="24"/>
          <w:lang w:val="en-US" w:eastAsia="zh-CN" w:bidi="ar-SA"/>
        </w:rPr>
      </w:pPr>
      <w:bookmarkStart w:id="1103" w:name="_Toc16186"/>
      <w:bookmarkStart w:id="1104" w:name="_Toc12136"/>
      <w:bookmarkStart w:id="1105" w:name="_Toc1856"/>
      <w:bookmarkStart w:id="1106" w:name="_Toc4857"/>
      <w:bookmarkStart w:id="1107" w:name="_Toc15221"/>
      <w:bookmarkStart w:id="1108" w:name="_Toc30288"/>
      <w:bookmarkStart w:id="1109" w:name="_Toc23601"/>
      <w:bookmarkStart w:id="1110" w:name="_Toc21434"/>
      <w:r>
        <w:rPr>
          <w:rFonts w:hint="eastAsia" w:ascii="Arial" w:hAnsi="Arial" w:eastAsia="宋体" w:cs="Arial"/>
          <w:sz w:val="24"/>
          <w:lang w:val="en-US" w:eastAsia="zh-CN" w:bidi="ar-SA"/>
        </w:rPr>
        <w:t>5.25</w:t>
      </w:r>
      <w:r>
        <w:rPr>
          <w:rFonts w:ascii="Arial" w:hAnsi="Arial" w:eastAsia="宋体" w:cs="Arial"/>
          <w:sz w:val="24"/>
          <w:lang w:val="sv-SE" w:eastAsia="zh-CN" w:bidi="ar-SA"/>
        </w:rPr>
        <w:t>.</w:t>
      </w:r>
      <w:r>
        <w:rPr>
          <w:rFonts w:ascii="Arial" w:hAnsi="Arial" w:eastAsia="宋体" w:cs="Arial"/>
          <w:sz w:val="24"/>
          <w:lang w:val="en-US" w:eastAsia="zh-CN" w:bidi="ar-SA"/>
        </w:rPr>
        <w:t>2</w:t>
      </w:r>
      <w:r>
        <w:rPr>
          <w:rFonts w:ascii="Arial" w:hAnsi="Arial" w:eastAsia="宋体" w:cs="Arial"/>
          <w:sz w:val="24"/>
          <w:lang w:val="sv-SE" w:eastAsia="zh-CN" w:bidi="ar-SA"/>
        </w:rPr>
        <w:t>.</w:t>
      </w:r>
      <w:r>
        <w:rPr>
          <w:rFonts w:ascii="Arial" w:hAnsi="Arial" w:eastAsia="宋体" w:cs="Arial"/>
          <w:sz w:val="24"/>
          <w:lang w:val="en-US" w:eastAsia="zh-CN" w:bidi="ar-SA"/>
        </w:rPr>
        <w:t>1</w:t>
      </w:r>
      <w:r>
        <w:rPr>
          <w:rFonts w:ascii="Arial" w:hAnsi="Arial" w:eastAsia="宋体" w:cs="Arial"/>
          <w:sz w:val="24"/>
          <w:lang w:val="sv-SE" w:eastAsia="zh-CN" w:bidi="ar-SA"/>
        </w:rPr>
        <w:tab/>
      </w:r>
      <w:r>
        <w:rPr>
          <w:rFonts w:ascii="Arial" w:hAnsi="Arial" w:eastAsia="宋体" w:cs="Arial"/>
          <w:sz w:val="24"/>
          <w:lang w:val="sv-SE" w:eastAsia="zh-CN" w:bidi="ar-SA"/>
        </w:rPr>
        <w:t xml:space="preserve">Maximum output power for </w:t>
      </w:r>
      <w:r>
        <w:rPr>
          <w:rFonts w:ascii="Arial" w:hAnsi="Arial" w:eastAsia="宋体" w:cs="Arial"/>
          <w:sz w:val="24"/>
          <w:lang w:val="en-US" w:eastAsia="zh-CN" w:bidi="ar-SA"/>
        </w:rPr>
        <w:t>inter-band CA</w:t>
      </w:r>
      <w:bookmarkEnd w:id="1103"/>
      <w:bookmarkEnd w:id="1104"/>
      <w:bookmarkEnd w:id="1105"/>
      <w:bookmarkEnd w:id="1106"/>
      <w:bookmarkEnd w:id="1107"/>
      <w:bookmarkEnd w:id="1108"/>
      <w:bookmarkEnd w:id="1109"/>
      <w:bookmarkEnd w:id="1110"/>
    </w:p>
    <w:p>
      <w:pPr>
        <w:spacing w:before="120" w:after="120"/>
        <w:jc w:val="center"/>
        <w:rPr>
          <w:rFonts w:ascii="Arial" w:hAnsi="Arial" w:eastAsia="Times New Roman" w:cs="Arial"/>
          <w:b/>
          <w:sz w:val="21"/>
          <w:szCs w:val="22"/>
          <w:lang w:val="en-US" w:eastAsia="zh-CN"/>
        </w:rPr>
      </w:pPr>
      <w:r>
        <w:rPr>
          <w:rFonts w:ascii="Arial" w:hAnsi="Arial" w:eastAsia="Times New Roman" w:cs="Arial"/>
          <w:b/>
          <w:lang w:val="en-US"/>
        </w:rPr>
        <w:t xml:space="preserve">Table </w:t>
      </w:r>
      <w:r>
        <w:rPr>
          <w:rFonts w:hint="eastAsia" w:ascii="Arial" w:hAnsi="Arial" w:eastAsia="Times New Roman" w:cs="Arial"/>
          <w:b/>
          <w:lang w:val="en-US" w:eastAsia="zh-CN"/>
        </w:rPr>
        <w:t>5.25</w:t>
      </w:r>
      <w:r>
        <w:rPr>
          <w:rFonts w:ascii="Arial" w:hAnsi="Arial" w:eastAsia="Times New Roman" w:cs="Arial"/>
          <w:b/>
          <w:lang w:val="en-US" w:eastAsia="zh-CN"/>
        </w:rPr>
        <w:t>.2</w:t>
      </w:r>
      <w:r>
        <w:rPr>
          <w:rFonts w:ascii="Arial" w:hAnsi="Arial" w:eastAsia="Times New Roman" w:cs="Arial"/>
          <w:b/>
          <w:lang w:val="en-US"/>
        </w:rPr>
        <w:t>.</w:t>
      </w:r>
      <w:r>
        <w:rPr>
          <w:rFonts w:ascii="Arial" w:hAnsi="Arial" w:eastAsia="Times New Roman" w:cs="Arial"/>
          <w:b/>
          <w:lang w:val="en-US" w:eastAsia="zh-CN"/>
        </w:rPr>
        <w:t>1</w:t>
      </w:r>
      <w:r>
        <w:rPr>
          <w:rFonts w:ascii="Arial" w:hAnsi="Arial" w:eastAsia="Times New Roman" w:cs="Arial"/>
          <w:b/>
          <w:lang w:val="en-US"/>
        </w:rPr>
        <w:t xml:space="preserve">-1: </w:t>
      </w:r>
      <w:r>
        <w:rPr>
          <w:rFonts w:ascii="Arial" w:hAnsi="Arial" w:eastAsia="Times New Roman" w:cs="Arial"/>
          <w:b/>
          <w:sz w:val="21"/>
          <w:szCs w:val="22"/>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Arial"/>
                <w:b/>
                <w:sz w:val="18"/>
                <w:lang w:val="en-GB" w:eastAsia="en-GB" w:bidi="ar-SA"/>
              </w:rPr>
            </w:pPr>
            <w:r>
              <w:rPr>
                <w:rFonts w:ascii="Arial" w:hAnsi="Arial" w:eastAsia="Times New Roman" w:cs="Arial"/>
                <w:b/>
                <w:sz w:val="18"/>
                <w:lang w:val="en-GB" w:eastAsia="en-US" w:bidi="ar-SA"/>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Arial"/>
                <w:b/>
                <w:sz w:val="18"/>
                <w:lang w:val="en-GB" w:eastAsia="en-GB" w:bidi="ar-SA"/>
              </w:rPr>
            </w:pPr>
            <w:r>
              <w:rPr>
                <w:rFonts w:ascii="Arial" w:hAnsi="Arial" w:eastAsia="Times New Roman" w:cs="Arial"/>
                <w:b/>
                <w:sz w:val="18"/>
                <w:lang w:val="en-GB" w:eastAsia="en-US" w:bidi="ar-SA"/>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Arial"/>
                <w:b/>
                <w:sz w:val="18"/>
                <w:lang w:val="en-GB" w:eastAsia="en-GB" w:bidi="ar-SA"/>
              </w:rPr>
            </w:pPr>
            <w:r>
              <w:rPr>
                <w:rFonts w:ascii="Arial" w:hAnsi="Arial" w:eastAsia="Times New Roman" w:cs="Arial"/>
                <w:b/>
                <w:sz w:val="18"/>
                <w:lang w:val="en-GB" w:eastAsia="en-US" w:bidi="ar-SA"/>
              </w:rPr>
              <w:t>Tolerance (dB)</w:t>
            </w:r>
            <w:r>
              <w:rPr>
                <w:rFonts w:ascii="Arial" w:hAnsi="Arial" w:eastAsia="Times New Roman" w:cs="Arial"/>
                <w:b/>
                <w:sz w:val="18"/>
                <w:lang w:val="en-GB" w:eastAsia="en-US" w:bidi="ar-SA"/>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Arial"/>
                <w:sz w:val="18"/>
                <w:lang w:val="en-US" w:eastAsia="zh-CN" w:bidi="ar-SA"/>
              </w:rPr>
            </w:pPr>
            <w:r>
              <w:rPr>
                <w:rFonts w:ascii="Arial" w:hAnsi="Arial" w:eastAsia="Times New Roman" w:cs="Arial"/>
                <w:sz w:val="18"/>
                <w:lang w:val="en-US" w:eastAsia="zh-CN" w:bidi="ar-SA"/>
              </w:rPr>
              <w:t>CA_n1A-n46A</w:t>
            </w:r>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Arial"/>
                <w:sz w:val="18"/>
                <w:lang w:val="en-US" w:eastAsia="zh-CN" w:bidi="ar-SA"/>
              </w:rPr>
            </w:pPr>
            <w:r>
              <w:rPr>
                <w:rFonts w:ascii="Arial" w:hAnsi="Arial" w:eastAsia="Times New Roman" w:cs="Arial"/>
                <w:sz w:val="18"/>
                <w:lang w:val="en-US" w:eastAsia="zh-CN" w:bidi="ar-SA"/>
              </w:rPr>
              <w:t>23</w:t>
            </w:r>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Arial"/>
                <w:sz w:val="18"/>
                <w:lang w:val="en-GB" w:eastAsia="en-GB"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2</w:t>
            </w:r>
            <w:r>
              <w:rPr>
                <w:rFonts w:ascii="Arial" w:hAnsi="Arial" w:eastAsia="Times New Roman" w:cs="Arial"/>
                <w:sz w:val="18"/>
                <w:lang w:val="en-GB" w:eastAsia="en-US" w:bidi="ar-SA"/>
              </w:rPr>
              <w:t>/-</w:t>
            </w:r>
            <w:r>
              <w:rPr>
                <w:rFonts w:ascii="Arial" w:hAnsi="Arial" w:eastAsia="Times New Roman" w:cs="Arial"/>
                <w:sz w:val="18"/>
                <w:lang w:val="en-US" w:eastAsia="zh-CN" w:bidi="ar-SA"/>
              </w:rPr>
              <w:t>3</w:t>
            </w:r>
          </w:p>
        </w:tc>
      </w:tr>
    </w:tbl>
    <w:p>
      <w:pPr>
        <w:rPr>
          <w:rFonts w:eastAsia="Times New Roman"/>
          <w:lang w:val="en-US" w:eastAsia="zh-CN"/>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en-GB" w:eastAsia="zh-CN" w:bidi="ar-SA"/>
        </w:rPr>
      </w:pPr>
      <w:bookmarkStart w:id="1111" w:name="_Toc17370"/>
      <w:bookmarkStart w:id="1112" w:name="_Toc5973"/>
      <w:bookmarkStart w:id="1113" w:name="_Toc5515"/>
      <w:bookmarkStart w:id="1114" w:name="_Toc26710"/>
      <w:bookmarkStart w:id="1115" w:name="_Toc8620"/>
      <w:bookmarkStart w:id="1116" w:name="_Toc4306"/>
      <w:bookmarkStart w:id="1117" w:name="_Toc23011"/>
      <w:r>
        <w:rPr>
          <w:rFonts w:hint="eastAsia" w:ascii="Arial" w:hAnsi="Arial" w:eastAsia="宋体" w:cs="Times New Roman"/>
          <w:sz w:val="24"/>
          <w:lang w:val="en-US" w:eastAsia="zh-CN" w:bidi="ar-SA"/>
        </w:rPr>
        <w:t>5.25</w:t>
      </w:r>
      <w:r>
        <w:rPr>
          <w:rFonts w:ascii="Arial" w:hAnsi="Arial" w:eastAsia="宋体" w:cs="Times New Roman"/>
          <w:sz w:val="24"/>
          <w:lang w:val="sv-SE" w:eastAsia="zh-CN" w:bidi="ar-SA"/>
        </w:rPr>
        <w:t>.</w:t>
      </w:r>
      <w:r>
        <w:rPr>
          <w:rFonts w:ascii="Arial" w:hAnsi="Arial" w:eastAsia="宋体" w:cs="Times New Roman"/>
          <w:sz w:val="24"/>
          <w:lang w:val="en-US" w:eastAsia="zh-CN" w:bidi="ar-SA"/>
        </w:rPr>
        <w:t>2</w:t>
      </w:r>
      <w:r>
        <w:rPr>
          <w:rFonts w:ascii="Arial" w:hAnsi="Arial" w:eastAsia="宋体" w:cs="Times New Roman"/>
          <w:sz w:val="24"/>
          <w:lang w:val="sv-SE" w:eastAsia="zh-CN" w:bidi="ar-SA"/>
        </w:rPr>
        <w:t>.</w:t>
      </w:r>
      <w:r>
        <w:rPr>
          <w:rFonts w:ascii="Arial" w:hAnsi="Arial" w:eastAsia="宋体" w:cs="Times New Roman"/>
          <w:sz w:val="24"/>
          <w:lang w:val="en-US" w:eastAsia="zh-CN" w:bidi="ar-SA"/>
        </w:rPr>
        <w:t>2</w:t>
      </w:r>
      <w:r>
        <w:rPr>
          <w:rFonts w:ascii="Arial" w:hAnsi="Arial" w:eastAsia="宋体" w:cs="Times New Roman"/>
          <w:sz w:val="24"/>
          <w:lang w:val="en-US" w:eastAsia="zh-CN" w:bidi="ar-SA"/>
        </w:rPr>
        <w:tab/>
      </w:r>
      <w:r>
        <w:rPr>
          <w:rFonts w:ascii="Arial" w:hAnsi="Arial" w:eastAsia="宋体" w:cs="Times New Roman"/>
          <w:sz w:val="24"/>
          <w:lang w:val="en-US" w:eastAsia="zh-CN" w:bidi="ar-SA"/>
        </w:rPr>
        <w:tab/>
      </w:r>
      <w:r>
        <w:rPr>
          <w:rFonts w:ascii="Arial" w:hAnsi="Arial" w:eastAsia="宋体" w:cs="Times New Roman"/>
          <w:sz w:val="24"/>
          <w:lang w:val="sv-SE" w:eastAsia="zh-CN" w:bidi="ar-SA"/>
        </w:rPr>
        <w:t>UE co-existence studies</w:t>
      </w:r>
      <w:bookmarkEnd w:id="1111"/>
      <w:bookmarkEnd w:id="1112"/>
      <w:bookmarkEnd w:id="1113"/>
      <w:bookmarkEnd w:id="1114"/>
      <w:bookmarkEnd w:id="1115"/>
      <w:bookmarkEnd w:id="1116"/>
      <w:bookmarkEnd w:id="1117"/>
    </w:p>
    <w:p>
      <w:pPr>
        <w:keepNext/>
        <w:keepLines/>
        <w:spacing w:before="60" w:after="180"/>
        <w:jc w:val="center"/>
        <w:rPr>
          <w:rFonts w:ascii="Arial" w:hAnsi="Arial" w:eastAsia="Times New Roman" w:cs="Times New Roman"/>
          <w:b/>
          <w:lang w:val="zh-CN" w:eastAsia="en-GB" w:bidi="ar-SA"/>
        </w:rPr>
      </w:pPr>
      <w:r>
        <w:rPr>
          <w:rFonts w:ascii="Arial" w:hAnsi="Arial" w:eastAsia="Times New Roman" w:cs="Times New Roman"/>
          <w:b/>
          <w:lang w:val="zh-CN" w:eastAsia="en-US" w:bidi="ar-SA"/>
        </w:rPr>
        <w:t xml:space="preserve">Table </w:t>
      </w:r>
      <w:r>
        <w:rPr>
          <w:rFonts w:hint="eastAsia" w:ascii="Arial" w:hAnsi="Arial" w:eastAsia="Times New Roman" w:cs="Times New Roman"/>
          <w:b/>
          <w:lang w:val="zh-CN" w:eastAsia="zh-CN" w:bidi="ar-SA"/>
        </w:rPr>
        <w:t>5.25</w:t>
      </w:r>
      <w:r>
        <w:rPr>
          <w:rFonts w:ascii="Arial" w:hAnsi="Arial" w:eastAsia="Times New Roman" w:cs="Times New Roman"/>
          <w:b/>
          <w:lang w:val="zh-CN" w:eastAsia="en-US" w:bidi="ar-SA"/>
        </w:rPr>
        <w:t>.2.2-1 gives IMD interference analysis for CA_n</w:t>
      </w:r>
      <w:r>
        <w:rPr>
          <w:rFonts w:ascii="Arial" w:hAnsi="Arial" w:eastAsia="Times New Roman" w:cs="Times New Roman"/>
          <w:b/>
          <w:lang w:val="en-GB" w:eastAsia="en-US" w:bidi="ar-SA"/>
        </w:rPr>
        <w:t>1</w:t>
      </w:r>
      <w:r>
        <w:rPr>
          <w:rFonts w:ascii="Arial" w:hAnsi="Arial" w:eastAsia="Times New Roman" w:cs="Times New Roman"/>
          <w:b/>
          <w:lang w:val="zh-CN" w:eastAsia="en-US" w:bidi="ar-SA"/>
        </w:rPr>
        <w:t>-n</w:t>
      </w:r>
      <w:r>
        <w:rPr>
          <w:rFonts w:ascii="Arial" w:hAnsi="Arial" w:eastAsia="Times New Roman" w:cs="Times New Roman"/>
          <w:b/>
          <w:lang w:val="en-GB" w:eastAsia="en-US" w:bidi="ar-SA"/>
        </w:rPr>
        <w:t>46</w:t>
      </w:r>
      <w:r>
        <w:rPr>
          <w:rFonts w:ascii="Arial" w:hAnsi="Arial" w:eastAsia="Times New Roman" w:cs="Times New Roman"/>
          <w:b/>
          <w:lang w:val="zh-CN" w:eastAsia="en-US" w:bidi="ar-SA"/>
        </w:rPr>
        <w:t xml:space="preserve"> with 2 ULs.</w:t>
      </w:r>
    </w:p>
    <w:tbl>
      <w:tblPr>
        <w:tblStyle w:val="89"/>
        <w:tblW w:w="9615" w:type="dxa"/>
        <w:tblInd w:w="0" w:type="dxa"/>
        <w:tblLayout w:type="fixed"/>
        <w:tblCellMar>
          <w:top w:w="0" w:type="dxa"/>
          <w:left w:w="108" w:type="dxa"/>
          <w:bottom w:w="0" w:type="dxa"/>
          <w:right w:w="108" w:type="dxa"/>
        </w:tblCellMar>
      </w:tblPr>
      <w:tblGrid>
        <w:gridCol w:w="2920"/>
        <w:gridCol w:w="1662"/>
        <w:gridCol w:w="1662"/>
        <w:gridCol w:w="1569"/>
        <w:gridCol w:w="1802"/>
      </w:tblGrid>
      <w:tr>
        <w:tblPrEx>
          <w:tblCellMar>
            <w:top w:w="0" w:type="dxa"/>
            <w:left w:w="108" w:type="dxa"/>
            <w:bottom w:w="0" w:type="dxa"/>
            <w:right w:w="108" w:type="dxa"/>
          </w:tblCellMar>
        </w:tblPrEx>
        <w:trPr>
          <w:trHeight w:val="300" w:hRule="atLeast"/>
        </w:trPr>
        <w:tc>
          <w:tcPr>
            <w:tcW w:w="2920" w:type="dxa"/>
            <w:tcBorders>
              <w:top w:val="single" w:color="auto" w:sz="4" w:space="0"/>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UE UL carriers</w:t>
            </w:r>
          </w:p>
        </w:tc>
        <w:tc>
          <w:tcPr>
            <w:tcW w:w="1662" w:type="dxa"/>
            <w:tcBorders>
              <w:top w:val="single" w:color="auto" w:sz="4" w:space="0"/>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fx_low</w:t>
            </w:r>
          </w:p>
        </w:tc>
        <w:tc>
          <w:tcPr>
            <w:tcW w:w="1662" w:type="dxa"/>
            <w:tcBorders>
              <w:top w:val="single" w:color="auto" w:sz="4" w:space="0"/>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fx_high</w:t>
            </w:r>
          </w:p>
        </w:tc>
        <w:tc>
          <w:tcPr>
            <w:tcW w:w="1569" w:type="dxa"/>
            <w:tcBorders>
              <w:top w:val="single" w:color="auto" w:sz="4" w:space="0"/>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fy_low</w:t>
            </w:r>
          </w:p>
        </w:tc>
        <w:tc>
          <w:tcPr>
            <w:tcW w:w="1802" w:type="dxa"/>
            <w:tcBorders>
              <w:top w:val="single" w:color="auto" w:sz="4" w:space="0"/>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fy_high</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UL frequency (MHz)</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1920</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1980</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5150</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5925</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2nd harmonics frequency limits</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2*fx_low</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2*fx_high</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 fy_low</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 fy_high</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 xml:space="preserve">2nd harmonics frequency limits (MHz) </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3840</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3960</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10300</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11850</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3rd harmonics frequency limits</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3*fx_low</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3*fx_high</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3* fy_low</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3* fy_high</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3rd harmonics frequency limits (MHz)</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color w:val="FF0000"/>
                <w:sz w:val="18"/>
                <w:szCs w:val="18"/>
              </w:rPr>
            </w:pPr>
            <w:r>
              <w:rPr>
                <w:rFonts w:ascii="Arial" w:hAnsi="Arial" w:eastAsia="Times New Roman" w:cs="Arial"/>
                <w:color w:val="FF0000"/>
                <w:sz w:val="18"/>
                <w:szCs w:val="18"/>
              </w:rPr>
              <w:t>5760</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color w:val="FF0000"/>
                <w:sz w:val="18"/>
                <w:szCs w:val="18"/>
              </w:rPr>
            </w:pPr>
            <w:r>
              <w:rPr>
                <w:rFonts w:ascii="Arial" w:hAnsi="Arial" w:eastAsia="Times New Roman" w:cs="Arial"/>
                <w:color w:val="FF0000"/>
                <w:sz w:val="18"/>
                <w:szCs w:val="18"/>
              </w:rPr>
              <w:t>5940</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15450</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17775</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4th harmonics frequency limits</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4*fx_low</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4*fx_high</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4* fy_low</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4* fy_high</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4th harmonics frequency limits (MHz)</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7680</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7920</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20600</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23700</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5th harmonics frequency limits</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5*fx_low</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5*fx_high</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5* fy_low</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5* fy_high</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5th harmonics frequency limits (MHz)</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9600</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9900</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25750</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29625</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2nd order IMD products</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|fy_low – fx_high|</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|fy_high – fx_low|</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|fy_low + fx_low|</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|fy_high + fx_high|</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IMD frequency limits (MHz)</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3170</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4005</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7070</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7905</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Two-tone 3rd order IMD products</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|2*fx_low – fy_high|</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|2*fx_high – fy_low|</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|2*fy_low – fx_high|</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|2*fy_high – fx_low|</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IMD frequency limits (MHz)</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2085</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1190</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8320</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9930</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Two-tone 3rd order IMD products</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|2*fx_low + fy_low|</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|2*fx_high + fy_high|</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|2*fy_low + fx_low|</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|2*fy_high + fx_high|</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IMD frequency limits (MHz)</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8990</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9885</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12220</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13830</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Two-tone 4th order IMD products</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|3*fx_low –1* fy_high|</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|3*fx_high – 1*fy_low|</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|3*fy_low – 1*fx_high|</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|3*fy_high – 1*fx_low|</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IMD frequency limits (MHz)</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165</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790</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13470</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15855</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Two-tone 4th order IMD products</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|3*fx_low +1* fy_low|</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|3*fx_high + 1*fy_high|</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|3*fy_low + 1*fx_low|</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|3*fy_high + 1*fx_high|</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IMD frequency limits (MHz)</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10910</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11865</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17370</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19755</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Two-tone 4th order IMD products</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|2*fx_low –2* fy_high|</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|2*fx_high –2* fy_low|</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|2*fx_low +2* fy_low|</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|2*fx_high +2* fy_high|</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IMD frequency limits (MHz)</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8010</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6340</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14140</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15810</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Two-tone 5th order IMD products</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|fx_low – 4*fy_high|</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|fx_high – 4*fy_low|</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|fy_low – 4*fx_high|</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|fy_high – 4*fx_low|</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IMD frequency limits (MHz)</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21780</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18620</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color w:val="FF0000"/>
                <w:sz w:val="18"/>
                <w:szCs w:val="18"/>
              </w:rPr>
            </w:pPr>
            <w:r>
              <w:rPr>
                <w:rFonts w:ascii="Arial" w:hAnsi="Arial" w:eastAsia="Times New Roman" w:cs="Arial"/>
                <w:color w:val="FF0000"/>
                <w:sz w:val="18"/>
                <w:szCs w:val="18"/>
              </w:rPr>
              <w:t>2770</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FF0000"/>
                <w:sz w:val="18"/>
                <w:szCs w:val="18"/>
              </w:rPr>
            </w:pPr>
            <w:r>
              <w:rPr>
                <w:rFonts w:ascii="Arial" w:hAnsi="Arial" w:eastAsia="Times New Roman" w:cs="Arial"/>
                <w:color w:val="FF0000"/>
                <w:sz w:val="18"/>
                <w:szCs w:val="18"/>
              </w:rPr>
              <w:t>1755</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Two-tone 5th order IMD products</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|2*fx_low - 3*fy_high|</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|2*fx_high - 3*fy_low|</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|2*fy_low - 3*fx_high|</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|2*fy_high -3*fx_low|</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IMD frequency limits (MHz)</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13935</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11490</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4360</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6090</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Two-tone 5th order IMD products</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|fx_low + 4*fy_low|</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|fx_high + 4*fy_high|</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|fy_low + 4*fx_low|</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|fy_high + 4*fx_high|</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IMD frequency limits (MHz)</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22520</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25680</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12830</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13845</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Two-tone 5th order IMD products</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|2*fx_low + 3*fy_low|</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|2*fx_high + 3*fy_high|</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|2*fy_low + 3*fx_low|</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|2*fy_high + 3*fx_high|</w:t>
            </w:r>
          </w:p>
        </w:tc>
      </w:tr>
      <w:tr>
        <w:tblPrEx>
          <w:tblCellMar>
            <w:top w:w="0" w:type="dxa"/>
            <w:left w:w="108" w:type="dxa"/>
            <w:bottom w:w="0" w:type="dxa"/>
            <w:right w:w="108" w:type="dxa"/>
          </w:tblCellMar>
        </w:tblPrEx>
        <w:trPr>
          <w:trHeight w:val="300" w:hRule="atLeast"/>
        </w:trPr>
        <w:tc>
          <w:tcPr>
            <w:tcW w:w="2920" w:type="dxa"/>
            <w:tcBorders>
              <w:top w:val="nil"/>
              <w:left w:val="single" w:color="auto" w:sz="8" w:space="0"/>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IMD frequency limits (MHz)</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19290</w:t>
            </w:r>
          </w:p>
        </w:tc>
        <w:tc>
          <w:tcPr>
            <w:tcW w:w="1662"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21735</w:t>
            </w:r>
          </w:p>
        </w:tc>
        <w:tc>
          <w:tcPr>
            <w:tcW w:w="1569" w:type="dxa"/>
            <w:tcBorders>
              <w:top w:val="nil"/>
              <w:left w:val="nil"/>
              <w:bottom w:val="single" w:color="auto" w:sz="8" w:space="0"/>
              <w:right w:val="single" w:color="auto" w:sz="4"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16060</w:t>
            </w:r>
          </w:p>
        </w:tc>
        <w:tc>
          <w:tcPr>
            <w:tcW w:w="180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sz w:val="18"/>
                <w:szCs w:val="18"/>
              </w:rPr>
            </w:pPr>
            <w:r>
              <w:rPr>
                <w:rFonts w:ascii="Arial" w:hAnsi="Arial" w:eastAsia="Times New Roman" w:cs="Arial"/>
                <w:sz w:val="18"/>
                <w:szCs w:val="18"/>
              </w:rPr>
              <w:t>17790</w:t>
            </w:r>
          </w:p>
        </w:tc>
      </w:tr>
    </w:tbl>
    <w:p>
      <w:pPr>
        <w:rPr>
          <w:rFonts w:eastAsia="Times New Roman"/>
          <w:lang w:eastAsia="en-GB"/>
        </w:rPr>
      </w:pPr>
    </w:p>
    <w:p>
      <w:pPr>
        <w:rPr>
          <w:rFonts w:eastAsia="Times New Roman"/>
        </w:rPr>
      </w:pPr>
      <w:r>
        <w:rPr>
          <w:rFonts w:eastAsia="Times New Roman"/>
        </w:rPr>
        <w:t>For band combination CA_n1-n46, the IMD5 product (4*n1-n46) may fall into the DL in band n1.</w:t>
      </w:r>
    </w:p>
    <w:p>
      <w:pPr>
        <w:rPr>
          <w:rFonts w:eastAsia="MS Mincho"/>
          <w:lang w:eastAsia="ja-JP"/>
        </w:rPr>
      </w:pPr>
      <w:r>
        <w:rPr>
          <w:rFonts w:eastAsia="Times New Roman"/>
        </w:rPr>
        <w:t xml:space="preserve">Table </w:t>
      </w:r>
      <w:r>
        <w:rPr>
          <w:rFonts w:hint="eastAsia" w:eastAsia="Times New Roman"/>
          <w:lang w:val="en-US" w:eastAsia="zh-CN"/>
        </w:rPr>
        <w:t>5.25</w:t>
      </w:r>
      <w:r>
        <w:rPr>
          <w:rFonts w:eastAsia="Times New Roman"/>
          <w:lang w:eastAsia="zh-CN"/>
        </w:rPr>
        <w:t>.</w:t>
      </w:r>
      <w:r>
        <w:rPr>
          <w:rFonts w:eastAsia="Times New Roman"/>
          <w:lang w:val="en-US" w:eastAsia="zh-CN"/>
        </w:rPr>
        <w:t>2</w:t>
      </w:r>
      <w:r>
        <w:rPr>
          <w:rFonts w:eastAsia="Times New Roman"/>
        </w:rPr>
        <w:t>.</w:t>
      </w:r>
      <w:r>
        <w:rPr>
          <w:rFonts w:eastAsia="Times New Roman"/>
          <w:lang w:val="en-US" w:eastAsia="zh-CN"/>
        </w:rPr>
        <w:t>2</w:t>
      </w:r>
      <w:r>
        <w:rPr>
          <w:rFonts w:eastAsia="Times New Roman"/>
        </w:rPr>
        <w:t>-</w:t>
      </w:r>
      <w:r>
        <w:rPr>
          <w:rFonts w:eastAsia="Times New Roman"/>
          <w:lang w:eastAsia="zh-CN"/>
        </w:rPr>
        <w:t>2</w:t>
      </w:r>
      <w:r>
        <w:rPr>
          <w:rFonts w:eastAsia="Times New Roman"/>
        </w:rPr>
        <w:t xml:space="preserve"> lists</w:t>
      </w:r>
      <w:r>
        <w:rPr>
          <w:rFonts w:eastAsia="MS Mincho"/>
          <w:lang w:eastAsia="ja-JP"/>
        </w:rPr>
        <w:t xml:space="preserve"> </w:t>
      </w:r>
      <w:r>
        <w:rPr>
          <w:rFonts w:eastAsia="Times New Roman"/>
          <w:lang w:eastAsia="ja-JP"/>
        </w:rPr>
        <w:t xml:space="preserve">the </w:t>
      </w:r>
      <w:r>
        <w:rPr>
          <w:rFonts w:eastAsia="MS Mincho"/>
          <w:lang w:eastAsia="ja-JP"/>
        </w:rPr>
        <w:t>protected bands required f</w:t>
      </w:r>
      <w:r>
        <w:rPr>
          <w:rFonts w:eastAsia="Times New Roman"/>
          <w:lang w:eastAsia="ja-JP"/>
        </w:rPr>
        <w:t xml:space="preserve">or the </w:t>
      </w:r>
      <w:r>
        <w:rPr>
          <w:rFonts w:eastAsia="Times New Roman"/>
          <w:lang w:val="en-US" w:eastAsia="zh-CN"/>
        </w:rPr>
        <w:t>2UL bands CA</w:t>
      </w:r>
      <w:r>
        <w:rPr>
          <w:rFonts w:eastAsia="Times New Roman"/>
          <w:lang w:eastAsia="ja-JP"/>
        </w:rPr>
        <w:t xml:space="preserve"> configuration</w:t>
      </w:r>
      <w:r>
        <w:rPr>
          <w:rFonts w:eastAsia="MS Mincho"/>
          <w:lang w:eastAsia="ja-JP"/>
        </w:rPr>
        <w:t>.</w:t>
      </w:r>
    </w:p>
    <w:p>
      <w:pPr>
        <w:jc w:val="center"/>
        <w:rPr>
          <w:rFonts w:ascii="Arial" w:hAnsi="Arial" w:eastAsia="Times New Roman"/>
          <w:b/>
          <w:lang w:val="en-US" w:eastAsia="zh-CN"/>
        </w:rPr>
      </w:pPr>
      <w:r>
        <w:rPr>
          <w:rFonts w:ascii="Arial" w:hAnsi="Arial" w:eastAsia="Times New Roman"/>
          <w:b/>
          <w:lang w:val="en-US"/>
        </w:rPr>
        <w:t xml:space="preserve">Table </w:t>
      </w:r>
      <w:r>
        <w:rPr>
          <w:rFonts w:hint="eastAsia" w:ascii="Arial" w:hAnsi="Arial" w:eastAsia="MS Mincho"/>
          <w:b/>
          <w:lang w:val="en-US" w:eastAsia="zh-CN"/>
        </w:rPr>
        <w:t>5.25</w:t>
      </w:r>
      <w:r>
        <w:rPr>
          <w:rFonts w:ascii="Arial" w:hAnsi="Arial" w:eastAsia="MS Mincho"/>
          <w:b/>
          <w:lang w:val="en-US" w:eastAsia="zh-CN"/>
        </w:rPr>
        <w:t>.2</w:t>
      </w:r>
      <w:r>
        <w:rPr>
          <w:rFonts w:ascii="Arial" w:hAnsi="Arial" w:eastAsia="Times New Roman"/>
          <w:b/>
          <w:lang w:val="en-US"/>
        </w:rPr>
        <w:t>.</w:t>
      </w:r>
      <w:r>
        <w:rPr>
          <w:rFonts w:ascii="Arial" w:hAnsi="Arial" w:eastAsia="Times New Roman"/>
          <w:b/>
          <w:lang w:val="en-US" w:eastAsia="zh-CN"/>
        </w:rPr>
        <w:t>2</w:t>
      </w:r>
      <w:r>
        <w:rPr>
          <w:rFonts w:ascii="Arial" w:hAnsi="Arial" w:eastAsia="Times New Roman"/>
          <w:b/>
          <w:lang w:val="en-US"/>
        </w:rPr>
        <w:t>-</w:t>
      </w:r>
      <w:r>
        <w:rPr>
          <w:rFonts w:ascii="Arial" w:hAnsi="Arial" w:eastAsia="MS Mincho"/>
          <w:b/>
          <w:lang w:val="en-US" w:eastAsia="zh-CN"/>
        </w:rPr>
        <w:t>2</w:t>
      </w:r>
      <w:r>
        <w:rPr>
          <w:rFonts w:ascii="Arial" w:hAnsi="Arial" w:eastAsia="Times New Roman"/>
          <w:b/>
          <w:lang w:val="en-US"/>
        </w:rPr>
        <w:t xml:space="preserve">: </w:t>
      </w:r>
      <w:r>
        <w:rPr>
          <w:rFonts w:ascii="Arial" w:hAnsi="Arial" w:eastAsia="Times New Roman"/>
          <w:b/>
          <w:lang w:val="en-US" w:eastAsia="ja-JP"/>
        </w:rPr>
        <w:t>Protected bands</w:t>
      </w:r>
      <w:r>
        <w:rPr>
          <w:rFonts w:ascii="Arial" w:hAnsi="Arial" w:eastAsia="Times New Roman"/>
          <w:b/>
          <w:lang w:val="en-US"/>
        </w:rPr>
        <w:t xml:space="preserve"> for the </w:t>
      </w:r>
      <w:r>
        <w:rPr>
          <w:rFonts w:ascii="Arial" w:hAnsi="Arial" w:eastAsia="Times New Roman"/>
          <w:b/>
          <w:lang w:val="en-US" w:eastAsia="zh-CN"/>
        </w:rPr>
        <w:t xml:space="preserve">2UL bands CA </w:t>
      </w:r>
      <w:r>
        <w:rPr>
          <w:rFonts w:ascii="Arial" w:hAnsi="Arial" w:eastAsia="Times New Roman"/>
          <w:b/>
          <w:lang w:val="en-US"/>
        </w:rPr>
        <w:t>configuration</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810"/>
        <w:gridCol w:w="990"/>
        <w:gridCol w:w="630"/>
        <w:gridCol w:w="900"/>
        <w:gridCol w:w="1080"/>
        <w:gridCol w:w="990"/>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US" w:bidi="ar-SA"/>
              </w:rPr>
              <w:t>NR CA Configuration</w:t>
            </w:r>
          </w:p>
        </w:tc>
        <w:tc>
          <w:tcPr>
            <w:tcW w:w="8329" w:type="dxa"/>
            <w:gridSpan w:val="7"/>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US" w:bidi="ar-SA"/>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sz w:val="18"/>
                <w:lang w:eastAsia="en-GB"/>
              </w:rPr>
            </w:pPr>
          </w:p>
        </w:tc>
        <w:tc>
          <w:tcPr>
            <w:tcW w:w="281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US" w:bidi="ar-SA"/>
              </w:rPr>
              <w:t>Protected Band</w:t>
            </w:r>
          </w:p>
        </w:tc>
        <w:tc>
          <w:tcPr>
            <w:tcW w:w="252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US" w:bidi="ar-SA"/>
              </w:rPr>
              <w:t>Frequency range (Mhz)</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US" w:bidi="ar-SA"/>
              </w:rPr>
              <w:t>Maximum Level (dBm)</w:t>
            </w:r>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US" w:bidi="ar-SA"/>
              </w:rPr>
              <w:t>MBW (MHz)</w:t>
            </w:r>
          </w:p>
        </w:tc>
        <w:tc>
          <w:tcPr>
            <w:tcW w:w="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US"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tcBorders>
              <w:top w:val="single" w:color="auto" w:sz="4" w:space="0"/>
              <w:left w:val="single" w:color="auto" w:sz="4" w:space="0"/>
              <w:right w:val="single" w:color="auto" w:sz="4" w:space="0"/>
            </w:tcBorders>
          </w:tcPr>
          <w:p>
            <w:pPr>
              <w:keepNext/>
              <w:keepLines/>
              <w:spacing w:after="0" w:line="256" w:lineRule="auto"/>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CA_n1-n46</w:t>
            </w:r>
          </w:p>
        </w:tc>
        <w:tc>
          <w:tcPr>
            <w:tcW w:w="2810"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Times New Roman"/>
                <w:sz w:val="18"/>
                <w:lang w:val="sv-FI" w:eastAsia="en-US" w:bidi="ar-SA"/>
              </w:rPr>
            </w:pPr>
            <w:r>
              <w:rPr>
                <w:rFonts w:ascii="Arial" w:hAnsi="Arial" w:eastAsia="Times New Roman" w:cs="Times New Roman"/>
                <w:sz w:val="18"/>
                <w:lang w:val="sv-FI" w:eastAsia="en-US" w:bidi="ar-SA"/>
              </w:rPr>
              <w:t>E-UTRA Band 1, 5, 7, 8, 11, 18, 19, 20, 21, 22, 26, 27, 28, 31, 32, 38, 40, 41, 42, 43, 44, 45, 50, 51, 52, 65, 67, 68, 69, 72, 73, 74, 75, 76,</w:t>
            </w:r>
          </w:p>
          <w:p>
            <w:pPr>
              <w:keepNext/>
              <w:keepLines/>
              <w:spacing w:after="0" w:line="256" w:lineRule="auto"/>
              <w:jc w:val="left"/>
              <w:rPr>
                <w:rFonts w:ascii="Arial" w:hAnsi="Arial" w:eastAsia="Times New Roman" w:cs="Times New Roman"/>
                <w:sz w:val="18"/>
                <w:lang w:val="en-GB" w:eastAsia="zh-CN" w:bidi="ar-SA"/>
              </w:rPr>
            </w:pPr>
            <w:r>
              <w:rPr>
                <w:rFonts w:ascii="Arial" w:hAnsi="Arial" w:eastAsia="Times New Roman" w:cs="Times New Roman"/>
                <w:sz w:val="18"/>
                <w:lang w:val="sv-FI" w:eastAsia="en-US" w:bidi="ar-SA"/>
              </w:rPr>
              <w:t>NR Band n78, n79, n100, n104</w:t>
            </w:r>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DL_low</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DL_high</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-50</w:t>
            </w:r>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1</w:t>
            </w:r>
          </w:p>
        </w:tc>
        <w:tc>
          <w:tcPr>
            <w:tcW w:w="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tcBorders>
              <w:left w:val="single" w:color="auto" w:sz="4" w:space="0"/>
              <w:right w:val="single" w:color="auto" w:sz="4" w:space="0"/>
            </w:tcBorders>
            <w:vAlign w:val="center"/>
          </w:tcPr>
          <w:p>
            <w:pPr>
              <w:spacing w:after="0"/>
              <w:rPr>
                <w:rFonts w:ascii="Arial" w:hAnsi="Arial" w:eastAsia="Times New Roman"/>
                <w:sz w:val="18"/>
                <w:lang w:eastAsia="en-GB"/>
              </w:rPr>
            </w:pPr>
          </w:p>
        </w:tc>
        <w:tc>
          <w:tcPr>
            <w:tcW w:w="281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left"/>
              <w:rPr>
                <w:rFonts w:ascii="Arial" w:hAnsi="Arial" w:eastAsia="Times New Roman" w:cs="Times New Roman"/>
                <w:sz w:val="16"/>
                <w:szCs w:val="16"/>
                <w:lang w:val="sv-SE" w:eastAsia="ja-JP" w:bidi="ar-SA"/>
              </w:rPr>
            </w:pPr>
            <w:r>
              <w:rPr>
                <w:rFonts w:ascii="Arial" w:hAnsi="Arial" w:eastAsia="Times New Roman" w:cs="Times New Roman"/>
                <w:sz w:val="18"/>
                <w:lang w:val="en-GB" w:eastAsia="en-US" w:bidi="ar-SA"/>
              </w:rPr>
              <w:t>NR Band n77</w:t>
            </w:r>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en-GB" w:bidi="ar-SA"/>
              </w:rPr>
            </w:pP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DL_low</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en-GB" w:bidi="ar-SA"/>
              </w:rPr>
            </w:pPr>
            <w:r>
              <w:rPr>
                <w:rFonts w:ascii="Arial" w:hAnsi="Arial" w:eastAsia="Times New Roman" w:cs="Times New Roman"/>
                <w:sz w:val="18"/>
                <w:lang w:val="en-GB" w:eastAsia="en-US" w:bidi="ar-SA"/>
              </w:rPr>
              <w:t>-</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en-GB" w:bidi="ar-SA"/>
              </w:rPr>
            </w:pP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DL_high</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en-GB" w:bidi="ar-SA"/>
              </w:rPr>
            </w:pPr>
            <w:r>
              <w:rPr>
                <w:rFonts w:ascii="Arial" w:hAnsi="Arial" w:eastAsia="Times New Roman" w:cs="Times New Roman"/>
                <w:sz w:val="18"/>
                <w:lang w:val="en-GB" w:eastAsia="en-US" w:bidi="ar-SA"/>
              </w:rPr>
              <w:t>-50</w:t>
            </w:r>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en-GB" w:bidi="ar-SA"/>
              </w:rPr>
            </w:pPr>
            <w:r>
              <w:rPr>
                <w:rFonts w:ascii="Arial" w:hAnsi="Arial" w:eastAsia="Times New Roman" w:cs="Times New Roman"/>
                <w:sz w:val="18"/>
                <w:lang w:val="en-GB" w:eastAsia="en-US" w:bidi="ar-SA"/>
              </w:rPr>
              <w:t>1</w:t>
            </w:r>
          </w:p>
        </w:tc>
        <w:tc>
          <w:tcPr>
            <w:tcW w:w="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zh-CN" w:bidi="ar-SA"/>
              </w:rPr>
            </w:pPr>
            <w:r>
              <w:rPr>
                <w:rFonts w:ascii="Arial" w:hAnsi="Arial" w:eastAsia="Times New Roman"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tcBorders>
              <w:left w:val="single" w:color="auto" w:sz="4" w:space="0"/>
              <w:right w:val="single" w:color="auto" w:sz="4" w:space="0"/>
            </w:tcBorders>
            <w:vAlign w:val="center"/>
          </w:tcPr>
          <w:p>
            <w:pPr>
              <w:spacing w:after="0"/>
              <w:rPr>
                <w:rFonts w:ascii="Arial" w:hAnsi="Arial" w:eastAsia="Times New Roman"/>
                <w:sz w:val="18"/>
                <w:lang w:eastAsia="en-GB"/>
              </w:rPr>
            </w:pPr>
          </w:p>
        </w:tc>
        <w:tc>
          <w:tcPr>
            <w:tcW w:w="281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left"/>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E-UTRA Band 3</w:t>
            </w:r>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DL_low</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DL_high</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-50</w:t>
            </w:r>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1</w:t>
            </w:r>
          </w:p>
        </w:tc>
        <w:tc>
          <w:tcPr>
            <w:tcW w:w="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tcBorders>
              <w:left w:val="single" w:color="auto" w:sz="4" w:space="0"/>
              <w:right w:val="single" w:color="auto" w:sz="4" w:space="0"/>
            </w:tcBorders>
            <w:vAlign w:val="center"/>
          </w:tcPr>
          <w:p>
            <w:pPr>
              <w:spacing w:after="0"/>
              <w:rPr>
                <w:rFonts w:ascii="Arial" w:hAnsi="Arial" w:eastAsia="Times New Roman"/>
                <w:sz w:val="18"/>
                <w:lang w:eastAsia="en-GB"/>
              </w:rPr>
            </w:pPr>
          </w:p>
        </w:tc>
        <w:tc>
          <w:tcPr>
            <w:tcW w:w="281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left"/>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E-UTRA Band 34</w:t>
            </w:r>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DL_low</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DL_high</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-50</w:t>
            </w:r>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1</w:t>
            </w:r>
          </w:p>
        </w:tc>
        <w:tc>
          <w:tcPr>
            <w:tcW w:w="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tcBorders>
              <w:left w:val="single" w:color="auto" w:sz="4" w:space="0"/>
              <w:right w:val="single" w:color="auto" w:sz="4" w:space="0"/>
            </w:tcBorders>
            <w:vAlign w:val="center"/>
          </w:tcPr>
          <w:p>
            <w:pPr>
              <w:spacing w:after="0"/>
              <w:rPr>
                <w:rFonts w:ascii="Arial" w:hAnsi="Arial" w:eastAsia="Times New Roman"/>
                <w:sz w:val="18"/>
                <w:lang w:eastAsia="en-GB"/>
              </w:rPr>
            </w:pPr>
          </w:p>
        </w:tc>
        <w:tc>
          <w:tcPr>
            <w:tcW w:w="281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left"/>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Frequency range</w:t>
            </w:r>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1880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1895</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-40</w:t>
            </w:r>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1</w:t>
            </w:r>
          </w:p>
        </w:tc>
        <w:tc>
          <w:tcPr>
            <w:tcW w:w="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15, 27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tcBorders>
              <w:left w:val="single" w:color="auto" w:sz="4" w:space="0"/>
              <w:right w:val="single" w:color="auto" w:sz="4" w:space="0"/>
            </w:tcBorders>
            <w:vAlign w:val="center"/>
          </w:tcPr>
          <w:p>
            <w:pPr>
              <w:spacing w:after="0"/>
              <w:rPr>
                <w:rFonts w:ascii="Arial" w:hAnsi="Arial" w:eastAsia="Times New Roman"/>
                <w:sz w:val="18"/>
                <w:lang w:eastAsia="en-GB"/>
              </w:rPr>
            </w:pPr>
          </w:p>
        </w:tc>
        <w:tc>
          <w:tcPr>
            <w:tcW w:w="281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left"/>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Frequency range</w:t>
            </w:r>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1895</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1915</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-15.5</w:t>
            </w:r>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5</w:t>
            </w:r>
          </w:p>
        </w:tc>
        <w:tc>
          <w:tcPr>
            <w:tcW w:w="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tcBorders>
              <w:left w:val="single" w:color="auto" w:sz="4" w:space="0"/>
              <w:right w:val="single" w:color="auto" w:sz="4" w:space="0"/>
            </w:tcBorders>
            <w:vAlign w:val="center"/>
          </w:tcPr>
          <w:p>
            <w:pPr>
              <w:spacing w:after="0"/>
              <w:rPr>
                <w:rFonts w:ascii="Arial" w:hAnsi="Arial" w:eastAsia="Times New Roman"/>
                <w:sz w:val="18"/>
                <w:lang w:eastAsia="en-GB"/>
              </w:rPr>
            </w:pPr>
          </w:p>
        </w:tc>
        <w:tc>
          <w:tcPr>
            <w:tcW w:w="281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left"/>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Frequency range</w:t>
            </w:r>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1915</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1920</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+1.6</w:t>
            </w:r>
          </w:p>
        </w:tc>
        <w:tc>
          <w:tcPr>
            <w:tcW w:w="99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5</w:t>
            </w:r>
          </w:p>
        </w:tc>
        <w:tc>
          <w:tcPr>
            <w:tcW w:w="92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Times New Roman"/>
                <w:sz w:val="16"/>
                <w:szCs w:val="16"/>
                <w:lang w:val="en-GB" w:eastAsia="ja-JP" w:bidi="ar-SA"/>
              </w:rPr>
            </w:pPr>
            <w:r>
              <w:rPr>
                <w:rFonts w:ascii="Arial" w:hAnsi="Arial" w:eastAsia="Times New Roman" w:cs="Times New Roman"/>
                <w:sz w:val="18"/>
                <w:lang w:val="en-GB" w:eastAsia="en-US" w:bidi="ar-SA"/>
              </w:rP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8"/>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As exceptions, measurements with a level up to the applicable requirements defined in Table 6.5.3.1-2 are permitted for each assigned NR carrier used in the measurement due to 2nd, 3rd, 4th or 5</w:t>
            </w:r>
            <w:r>
              <w:rPr>
                <w:rFonts w:ascii="Arial" w:hAnsi="Arial" w:eastAsia="Times New Roman" w:cs="Times New Roman"/>
                <w:sz w:val="18"/>
                <w:vertAlign w:val="superscript"/>
                <w:lang w:val="en-GB" w:eastAsia="en-US" w:bidi="ar-SA"/>
              </w:rPr>
              <w:t>th</w:t>
            </w:r>
            <w:r>
              <w:rPr>
                <w:rFonts w:ascii="Arial" w:hAnsi="Arial" w:eastAsia="Times New Roman" w:cs="Times New Roman"/>
                <w:sz w:val="18"/>
                <w:lang w:val="en-GB" w:eastAsia="en-US" w:bidi="ar-SA"/>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eastAsia="Times New Roman" w:cs="Times New Roman"/>
                <w:sz w:val="18"/>
                <w:vertAlign w:val="subscript"/>
                <w:lang w:val="en-GB" w:eastAsia="en-US" w:bidi="ar-SA"/>
              </w:rPr>
              <w:t>CRB</w:t>
            </w:r>
            <w:r>
              <w:rPr>
                <w:rFonts w:ascii="Arial" w:hAnsi="Arial" w:eastAsia="Times New Roman" w:cs="Times New Roman"/>
                <w:sz w:val="18"/>
                <w:lang w:val="en-GB" w:eastAsia="en-US" w:bidi="ar-SA"/>
              </w:rPr>
              <w:t xml:space="preserve"> x 180kHz), where N is 2, 3, 4, 5 for the 2nd, 3rd, 4th or 5th harmonic respectively. The exception is allowed if the measurement bandwidth (MBW) totally or partially overlaps the overall exception interval.</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15:</w:t>
            </w:r>
            <w:r>
              <w:rPr>
                <w:rFonts w:ascii="Arial" w:hAnsi="Arial" w:eastAsia="Times New Roman" w:cs="Arial"/>
                <w:sz w:val="18"/>
                <w:vertAlign w:val="superscript"/>
                <w:lang w:val="en-GB" w:eastAsia="en-US" w:bidi="ar-SA"/>
              </w:rPr>
              <w:tab/>
            </w:r>
            <w:r>
              <w:rPr>
                <w:rFonts w:ascii="Arial" w:hAnsi="Arial" w:eastAsia="Times New Roman" w:cs="Arial"/>
                <w:sz w:val="18"/>
                <w:lang w:val="en-GB" w:eastAsia="en-US" w:bidi="ar-SA"/>
              </w:rPr>
              <w:t>These requirements also apply for the frequency ranges that are less than F</w:t>
            </w:r>
            <w:r>
              <w:rPr>
                <w:rFonts w:ascii="Arial" w:hAnsi="Arial" w:eastAsia="Times New Roman" w:cs="Arial"/>
                <w:sz w:val="18"/>
                <w:vertAlign w:val="subscript"/>
                <w:lang w:val="en-GB" w:eastAsia="en-US" w:bidi="ar-SA"/>
              </w:rPr>
              <w:t xml:space="preserve">OOB </w:t>
            </w:r>
            <w:r>
              <w:rPr>
                <w:rFonts w:ascii="Arial" w:hAnsi="Arial" w:eastAsia="Times New Roman" w:cs="Arial"/>
                <w:sz w:val="18"/>
                <w:lang w:val="en-GB" w:eastAsia="en-US" w:bidi="ar-SA"/>
              </w:rPr>
              <w:t>(MHz) in Table 6.6.3.1-1 and Table 6.6.3.1A-1 from the edge of the channel bandwidth.</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26: For these adjacent bands, the emission limit could imply risk of harmful interference to UE(s) operating in the protected operating band.</w:t>
            </w:r>
          </w:p>
          <w:p>
            <w:pPr>
              <w:keepNext w:val="0"/>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27:</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keepNext/>
              <w:keepLines/>
              <w:spacing w:after="0" w:line="256" w:lineRule="auto"/>
              <w:ind w:left="851" w:hanging="851"/>
              <w:rPr>
                <w:rFonts w:ascii="Arial" w:hAnsi="Arial" w:eastAsia="Times New Roman" w:cs="Arial"/>
                <w:sz w:val="18"/>
                <w:szCs w:val="18"/>
                <w:lang w:val="en-GB" w:eastAsia="en-US" w:bidi="ar-SA"/>
              </w:rPr>
            </w:pPr>
          </w:p>
          <w:p>
            <w:pPr>
              <w:keepNext/>
              <w:keepLines/>
              <w:spacing w:after="0" w:line="256" w:lineRule="auto"/>
              <w:ind w:left="0" w:firstLine="0"/>
              <w:rPr>
                <w:rFonts w:ascii="Arial" w:hAnsi="Arial" w:eastAsia="Times New Roman" w:cs="Times New Roman"/>
                <w:sz w:val="18"/>
                <w:lang w:val="en-GB" w:eastAsia="zh-CN" w:bidi="ar-SA"/>
              </w:rPr>
            </w:pPr>
          </w:p>
        </w:tc>
      </w:tr>
    </w:tbl>
    <w:p>
      <w:pPr>
        <w:spacing w:after="180"/>
        <w:rPr>
          <w:rFonts w:ascii="Times New Roman" w:hAnsi="Times New Roman" w:eastAsia="Times New Roman" w:cs="Times New Roman"/>
          <w:i/>
          <w:color w:val="auto"/>
          <w:lang w:val="en-GB" w:eastAsia="zh-CN" w:bidi="ar-SA"/>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en-US" w:eastAsia="zh-CN" w:bidi="ar-SA"/>
        </w:rPr>
      </w:pPr>
      <w:bookmarkStart w:id="1118" w:name="_Toc31129"/>
      <w:bookmarkStart w:id="1119" w:name="_Toc21654"/>
      <w:bookmarkStart w:id="1120" w:name="_Toc8642"/>
      <w:bookmarkStart w:id="1121" w:name="_Toc1077"/>
      <w:bookmarkStart w:id="1122" w:name="_Toc25880"/>
      <w:bookmarkStart w:id="1123" w:name="_Toc27264"/>
      <w:bookmarkStart w:id="1124" w:name="_Toc13308"/>
      <w:bookmarkStart w:id="1125" w:name="_Toc21261"/>
      <w:r>
        <w:rPr>
          <w:rFonts w:hint="eastAsia" w:ascii="Arial" w:hAnsi="Arial" w:eastAsia="宋体" w:cs="Times New Roman"/>
          <w:sz w:val="24"/>
          <w:lang w:val="en-US" w:eastAsia="zh-CN" w:bidi="ar-SA"/>
        </w:rPr>
        <w:t>5.25</w:t>
      </w:r>
      <w:r>
        <w:rPr>
          <w:rFonts w:ascii="Arial" w:hAnsi="Arial" w:eastAsia="宋体" w:cs="Times New Roman"/>
          <w:sz w:val="24"/>
          <w:lang w:val="sv-SE" w:eastAsia="zh-CN" w:bidi="ar-SA"/>
        </w:rPr>
        <w:t>.</w:t>
      </w:r>
      <w:r>
        <w:rPr>
          <w:rFonts w:ascii="Arial" w:hAnsi="Arial" w:eastAsia="宋体" w:cs="Times New Roman"/>
          <w:sz w:val="24"/>
          <w:lang w:val="en-US" w:eastAsia="zh-CN" w:bidi="ar-SA"/>
        </w:rPr>
        <w:t>2</w:t>
      </w:r>
      <w:r>
        <w:rPr>
          <w:rFonts w:ascii="Arial" w:hAnsi="Arial" w:eastAsia="宋体" w:cs="Times New Roman"/>
          <w:sz w:val="24"/>
          <w:lang w:val="sv-SE" w:eastAsia="zh-CN" w:bidi="ar-SA"/>
        </w:rPr>
        <w:t>.</w:t>
      </w:r>
      <w:r>
        <w:rPr>
          <w:rFonts w:ascii="Arial" w:hAnsi="Arial" w:eastAsia="宋体" w:cs="Times New Roman"/>
          <w:sz w:val="24"/>
          <w:lang w:val="en-US" w:eastAsia="zh-CN" w:bidi="ar-SA"/>
        </w:rPr>
        <w:t>3</w:t>
      </w:r>
      <w:r>
        <w:rPr>
          <w:rFonts w:ascii="Arial" w:hAnsi="Arial" w:eastAsia="宋体" w:cs="Times New Roman"/>
          <w:sz w:val="24"/>
          <w:lang w:val="en-US" w:eastAsia="zh-CN" w:bidi="ar-SA"/>
        </w:rPr>
        <w:tab/>
      </w:r>
      <w:r>
        <w:rPr>
          <w:rFonts w:ascii="Arial" w:hAnsi="Arial" w:eastAsia="宋体" w:cs="Times New Roman"/>
          <w:sz w:val="24"/>
          <w:lang w:val="en-US" w:eastAsia="zh-CN" w:bidi="ar-SA"/>
        </w:rPr>
        <w:tab/>
      </w:r>
      <w:r>
        <w:rPr>
          <w:rFonts w:ascii="Arial" w:hAnsi="Arial" w:eastAsia="宋体" w:cs="Times New Roman"/>
          <w:sz w:val="24"/>
          <w:lang w:val="en-US" w:eastAsia="zh-CN" w:bidi="ar-SA"/>
        </w:rPr>
        <w:t>REFSENS requirements</w:t>
      </w:r>
      <w:bookmarkEnd w:id="1118"/>
      <w:bookmarkEnd w:id="1119"/>
      <w:bookmarkEnd w:id="1120"/>
      <w:bookmarkEnd w:id="1121"/>
      <w:bookmarkEnd w:id="1122"/>
      <w:bookmarkEnd w:id="1123"/>
      <w:bookmarkEnd w:id="1124"/>
      <w:bookmarkEnd w:id="1125"/>
    </w:p>
    <w:p>
      <w:pPr>
        <w:rPr>
          <w:rFonts w:eastAsia="Times New Roman"/>
        </w:rPr>
      </w:pPr>
      <w:r>
        <w:rPr>
          <w:rFonts w:eastAsia="Times New Roman"/>
        </w:rPr>
        <w:t>Based on the co-existence analysis, there is potential IMD5 interference into band n1. The MSD value is proposed as follows.</w:t>
      </w:r>
    </w:p>
    <w:p>
      <w:pPr>
        <w:jc w:val="center"/>
        <w:rPr>
          <w:rFonts w:ascii="Arial" w:hAnsi="Arial" w:eastAsia="Times New Roman" w:cs="Arial"/>
          <w:b/>
          <w:bCs/>
          <w:lang w:val="en-US" w:eastAsia="zh-CN"/>
        </w:rPr>
      </w:pPr>
      <w:r>
        <w:rPr>
          <w:rFonts w:ascii="Arial" w:hAnsi="Arial" w:eastAsia="Times New Roman" w:cs="Arial"/>
          <w:b/>
          <w:bCs/>
          <w:lang w:val="en-US"/>
        </w:rPr>
        <w:t xml:space="preserve">Table </w:t>
      </w:r>
      <w:r>
        <w:rPr>
          <w:rFonts w:hint="eastAsia" w:ascii="Arial" w:hAnsi="Arial" w:eastAsia="Times New Roman" w:cs="Arial"/>
          <w:b/>
          <w:bCs/>
          <w:lang w:val="en-US" w:eastAsia="zh-CN"/>
        </w:rPr>
        <w:t>5.25.2.3-1</w:t>
      </w:r>
      <w:r>
        <w:rPr>
          <w:rFonts w:ascii="Arial" w:hAnsi="Arial" w:eastAsia="Times New Roman" w:cs="Arial"/>
          <w:b/>
          <w:bCs/>
          <w:lang w:val="en-US"/>
        </w:rPr>
        <w:t xml:space="preserve">: </w:t>
      </w:r>
      <w:r>
        <w:rPr>
          <w:rFonts w:hint="eastAsia" w:ascii="Arial" w:hAnsi="Arial" w:eastAsia="Times New Roman"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zh-CN" w:bidi="ar-SA"/>
              </w:rPr>
              <w:t>O</w:t>
            </w:r>
            <w:r>
              <w:rPr>
                <w:rFonts w:hint="eastAsia" w:ascii="Arial" w:hAnsi="Arial" w:eastAsia="Times New Roman" w:cs="Times New Roman"/>
                <w:b/>
                <w:sz w:val="18"/>
                <w:lang w:val="en-GB" w:eastAsia="zh-CN" w:bidi="ar-SA"/>
              </w:rPr>
              <w:t>perating b</w:t>
            </w:r>
            <w:r>
              <w:rPr>
                <w:rFonts w:ascii="Arial" w:hAnsi="Arial" w:eastAsia="Times New Roman" w:cs="Times New Roman"/>
                <w:b/>
                <w:sz w:val="18"/>
                <w:lang w:val="en-GB" w:eastAsia="en-US" w:bidi="ar-SA"/>
              </w:rPr>
              <w:t>and / Channel bandwidth / N</w:t>
            </w:r>
            <w:r>
              <w:rPr>
                <w:rFonts w:ascii="Arial" w:hAnsi="Arial" w:eastAsia="Times New Roman" w:cs="Times New Roman"/>
                <w:b/>
                <w:sz w:val="18"/>
                <w:vertAlign w:val="subscript"/>
                <w:lang w:val="en-GB" w:eastAsia="en-US" w:bidi="ar-SA"/>
              </w:rPr>
              <w:t>RB</w:t>
            </w:r>
            <w:r>
              <w:rPr>
                <w:rFonts w:ascii="Arial" w:hAnsi="Arial" w:eastAsia="Times New Roman" w:cs="Times New Roman"/>
                <w:b/>
                <w:sz w:val="18"/>
                <w:lang w:val="en-GB" w:eastAsia="en-US" w:bidi="ar-SA"/>
              </w:rP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ja-JP" w:bidi="ar-SA"/>
              </w:rPr>
              <w:t>NR</w:t>
            </w:r>
            <w:r>
              <w:rPr>
                <w:rFonts w:ascii="Arial" w:hAnsi="Arial" w:eastAsia="Times New Roman" w:cs="Times New Roman"/>
                <w:b/>
                <w:sz w:val="18"/>
                <w:lang w:val="en-GB" w:eastAsia="en-US" w:bidi="ar-SA"/>
              </w:rPr>
              <w:t xml:space="preserve"> </w:t>
            </w:r>
            <w:r>
              <w:rPr>
                <w:rFonts w:ascii="Arial" w:hAnsi="Arial" w:eastAsia="Times New Roman" w:cs="Times New Roman"/>
                <w:b/>
                <w:sz w:val="18"/>
                <w:lang w:val="en-US" w:eastAsia="zh-CN" w:bidi="ar-SA"/>
              </w:rPr>
              <w:t>CA band combination</w:t>
            </w: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ja-JP" w:bidi="ar-SA"/>
              </w:rPr>
              <w:t>NR</w:t>
            </w:r>
            <w:r>
              <w:rPr>
                <w:rFonts w:ascii="Arial" w:hAnsi="Arial" w:eastAsia="Times New Roman" w:cs="Times New Roman"/>
                <w:b/>
                <w:sz w:val="18"/>
                <w:lang w:val="en-GB" w:eastAsia="en-US" w:bidi="ar-SA"/>
              </w:rPr>
              <w:t xml:space="preserve"> band</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UL F</w:t>
            </w:r>
            <w:r>
              <w:rPr>
                <w:rFonts w:ascii="Arial" w:hAnsi="Arial" w:eastAsia="Times New Roman" w:cs="Times New Roman"/>
                <w:b/>
                <w:sz w:val="18"/>
                <w:vertAlign w:val="subscript"/>
                <w:lang w:val="en-GB" w:eastAsia="en-US" w:bidi="ar-SA"/>
              </w:rPr>
              <w:t>c</w:t>
            </w:r>
            <w:r>
              <w:rPr>
                <w:rFonts w:ascii="Arial" w:hAnsi="Arial" w:eastAsia="Times New Roman" w:cs="Times New Roman"/>
                <w:b/>
                <w:sz w:val="18"/>
                <w:lang w:val="en-GB" w:eastAsia="en-US" w:bidi="ar-SA"/>
              </w:rPr>
              <w:t xml:space="preserve">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(MHz)</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UL/DL BW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(MHz)</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UL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C</w:t>
            </w:r>
            <w:r>
              <w:rPr>
                <w:rFonts w:ascii="Arial" w:hAnsi="Arial" w:eastAsia="Times New Roman" w:cs="Times New Roman"/>
                <w:b/>
                <w:sz w:val="18"/>
                <w:vertAlign w:val="subscript"/>
                <w:lang w:val="en-GB" w:eastAsia="en-US" w:bidi="ar-SA"/>
              </w:rPr>
              <w:t>LRB</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DL F</w:t>
            </w:r>
            <w:r>
              <w:rPr>
                <w:rFonts w:ascii="Arial" w:hAnsi="Arial" w:eastAsia="Times New Roman" w:cs="Times New Roman"/>
                <w:b/>
                <w:sz w:val="18"/>
                <w:vertAlign w:val="subscript"/>
                <w:lang w:val="en-GB" w:eastAsia="en-US" w:bidi="ar-SA"/>
              </w:rPr>
              <w:t>c</w:t>
            </w:r>
            <w:r>
              <w:rPr>
                <w:rFonts w:ascii="Arial" w:hAnsi="Arial" w:eastAsia="Times New Roman" w:cs="Times New Roman"/>
                <w:b/>
                <w:sz w:val="18"/>
                <w:lang w:val="en-GB" w:eastAsia="en-US" w:bidi="ar-SA"/>
              </w:rPr>
              <w:t xml:space="preserve"> (MHz)</w:t>
            </w:r>
          </w:p>
        </w:tc>
        <w:tc>
          <w:tcPr>
            <w:tcW w:w="8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MSD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(dB)</w:t>
            </w:r>
          </w:p>
        </w:tc>
        <w:tc>
          <w:tcPr>
            <w:tcW w:w="11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before="48" w:after="24"/>
              <w:jc w:val="center"/>
              <w:rPr>
                <w:rFonts w:ascii="Arial" w:hAnsi="Arial" w:eastAsia="Times New Roman" w:cs="Times New Roman"/>
                <w:sz w:val="18"/>
                <w:lang w:val="en-GB" w:eastAsia="en-US" w:bidi="ar-SA"/>
              </w:rPr>
            </w:pPr>
            <w:r>
              <w:rPr>
                <w:rFonts w:ascii="Arial" w:hAnsi="Arial" w:eastAsia="Times New Roman" w:cs="Times New Roman"/>
                <w:sz w:val="18"/>
                <w:lang w:val="en-GB" w:eastAsia="ja-JP" w:bidi="ar-SA"/>
              </w:rPr>
              <w:t>CA_n1-n46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before="48" w:after="24"/>
              <w:jc w:val="center"/>
              <w:rPr>
                <w:rFonts w:ascii="Arial" w:hAnsi="Arial" w:eastAsia="Times New Roman" w:cs="Times New Roman"/>
                <w:sz w:val="18"/>
                <w:lang w:val="en-GB" w:eastAsia="zh-CN" w:bidi="ar-SA"/>
              </w:rPr>
            </w:pPr>
            <w:r>
              <w:rPr>
                <w:rFonts w:ascii="Arial" w:hAnsi="Arial" w:eastAsia="Times New Roman" w:cs="Arial"/>
                <w:sz w:val="18"/>
                <w:lang w:val="en-GB" w:eastAsia="en-US" w:bidi="ar-SA"/>
              </w:rPr>
              <w:t>n1</w:t>
            </w:r>
          </w:p>
        </w:tc>
        <w:tc>
          <w:tcPr>
            <w:tcW w:w="960"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rFonts w:ascii="Arial" w:hAnsi="Arial" w:eastAsia="Times New Roman" w:cs="Times New Roman"/>
                <w:sz w:val="18"/>
                <w:lang w:val="en-GB" w:eastAsia="zh-CN" w:bidi="ar-SA"/>
              </w:rPr>
            </w:pPr>
            <w:r>
              <w:rPr>
                <w:rFonts w:ascii="Arial" w:hAnsi="Arial" w:eastAsia="Times New Roman" w:cs="Arial"/>
                <w:sz w:val="18"/>
                <w:lang w:val="en-GB" w:eastAsia="en-US" w:bidi="ar-SA"/>
              </w:rPr>
              <w:t>1950</w:t>
            </w:r>
          </w:p>
        </w:tc>
        <w:tc>
          <w:tcPr>
            <w:tcW w:w="960"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5</w:t>
            </w:r>
          </w:p>
        </w:tc>
        <w:tc>
          <w:tcPr>
            <w:tcW w:w="960"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25</w:t>
            </w:r>
          </w:p>
        </w:tc>
        <w:tc>
          <w:tcPr>
            <w:tcW w:w="960"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2140</w:t>
            </w:r>
          </w:p>
        </w:tc>
        <w:tc>
          <w:tcPr>
            <w:tcW w:w="888"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rFonts w:ascii="Arial" w:hAnsi="Arial" w:eastAsia="Times New Roman" w:cs="Times New Roman"/>
                <w:sz w:val="18"/>
                <w:lang w:val="en-GB" w:eastAsia="zh-CN" w:bidi="ar-SA"/>
              </w:rPr>
            </w:pPr>
            <w:r>
              <w:rPr>
                <w:rFonts w:ascii="Arial" w:hAnsi="Arial" w:eastAsia="Times New Roman" w:cs="Arial"/>
                <w:sz w:val="18"/>
                <w:lang w:val="en-GB" w:eastAsia="en-US" w:bidi="ar-SA"/>
              </w:rPr>
              <w:t>5</w:t>
            </w:r>
          </w:p>
        </w:tc>
        <w:tc>
          <w:tcPr>
            <w:tcW w:w="1152"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rFonts w:ascii="Arial" w:hAnsi="Arial" w:eastAsia="Times New Roman" w:cs="Times New Roman"/>
                <w:sz w:val="18"/>
                <w:lang w:val="en-GB" w:eastAsia="zh-TW" w:bidi="ar-SA"/>
              </w:rPr>
            </w:pPr>
            <w:r>
              <w:rPr>
                <w:rFonts w:ascii="Arial" w:hAnsi="Arial" w:eastAsia="Times New Roman" w:cs="Times New Roman"/>
                <w:sz w:val="18"/>
                <w:lang w:val="en-GB" w:eastAsia="zh-TW" w:bidi="ar-SA"/>
              </w:rPr>
              <w:t>FDD</w:t>
            </w:r>
          </w:p>
        </w:tc>
        <w:tc>
          <w:tcPr>
            <w:tcW w:w="1152"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rFonts w:ascii="Arial" w:hAnsi="Arial" w:eastAsia="Times New Roman" w:cs="Times New Roman"/>
                <w:sz w:val="18"/>
                <w:lang w:val="en-GB" w:eastAsia="zh-CN" w:bidi="ar-SA"/>
              </w:rPr>
            </w:pPr>
            <w:r>
              <w:rPr>
                <w:rFonts w:ascii="Arial" w:hAnsi="Arial" w:eastAsia="Times New Roman" w:cs="Arial"/>
                <w:sz w:val="18"/>
                <w:lang w:val="en-GB" w:eastAsia="en-US" w:bidi="ar-S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bottom w:val="single" w:color="auto" w:sz="4" w:space="0"/>
              <w:right w:val="single" w:color="auto" w:sz="4" w:space="0"/>
            </w:tcBorders>
            <w:vAlign w:val="center"/>
          </w:tcPr>
          <w:p>
            <w:pPr>
              <w:keepNext/>
              <w:keepLines/>
              <w:spacing w:before="48" w:after="24"/>
              <w:jc w:val="center"/>
              <w:rPr>
                <w:rFonts w:ascii="Arial" w:hAnsi="Arial" w:eastAsia="Times New Roman" w:cs="Times New Roman"/>
                <w:sz w:val="18"/>
                <w:lang w:val="en-GB" w:eastAsia="en-US" w:bidi="ar-SA"/>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before="48" w:after="24"/>
              <w:jc w:val="center"/>
              <w:rPr>
                <w:rFonts w:ascii="Arial" w:hAnsi="Arial" w:eastAsia="Times New Roman" w:cs="Times New Roman"/>
                <w:sz w:val="18"/>
                <w:lang w:val="en-GB" w:eastAsia="zh-CN" w:bidi="ar-SA"/>
              </w:rPr>
            </w:pPr>
            <w:r>
              <w:rPr>
                <w:rFonts w:ascii="Arial" w:hAnsi="Arial" w:eastAsia="Times New Roman" w:cs="Arial"/>
                <w:sz w:val="18"/>
                <w:lang w:val="en-GB" w:eastAsia="en-US" w:bidi="ar-SA"/>
              </w:rPr>
              <w:t>n46</w:t>
            </w:r>
          </w:p>
        </w:tc>
        <w:tc>
          <w:tcPr>
            <w:tcW w:w="960"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5660</w:t>
            </w:r>
          </w:p>
        </w:tc>
        <w:tc>
          <w:tcPr>
            <w:tcW w:w="960"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10</w:t>
            </w:r>
          </w:p>
        </w:tc>
        <w:tc>
          <w:tcPr>
            <w:tcW w:w="960"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rFonts w:ascii="Arial" w:hAnsi="Arial" w:eastAsia="Times New Roman" w:cs="Times New Roman"/>
                <w:sz w:val="18"/>
                <w:lang w:val="en-US" w:eastAsia="zh-CN" w:bidi="ar-SA"/>
              </w:rPr>
            </w:pPr>
            <w:r>
              <w:rPr>
                <w:rFonts w:ascii="Arial" w:hAnsi="Arial" w:eastAsia="Times New Roman" w:cs="Arial"/>
                <w:sz w:val="18"/>
                <w:lang w:val="en-GB" w:eastAsia="en-US" w:bidi="ar-SA"/>
              </w:rPr>
              <w:t>50</w:t>
            </w:r>
          </w:p>
        </w:tc>
        <w:tc>
          <w:tcPr>
            <w:tcW w:w="960"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rFonts w:ascii="Arial" w:hAnsi="Arial" w:eastAsia="Times New Roman" w:cs="Times New Roman"/>
                <w:sz w:val="18"/>
                <w:lang w:val="en-GB" w:eastAsia="zh-CN" w:bidi="ar-SA"/>
              </w:rPr>
            </w:pPr>
            <w:r>
              <w:rPr>
                <w:rFonts w:ascii="Arial" w:hAnsi="Arial" w:eastAsia="Times New Roman" w:cs="Arial"/>
                <w:sz w:val="18"/>
                <w:lang w:val="en-GB" w:eastAsia="en-US" w:bidi="ar-SA"/>
              </w:rPr>
              <w:t>5660</w:t>
            </w:r>
          </w:p>
        </w:tc>
        <w:tc>
          <w:tcPr>
            <w:tcW w:w="888"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rFonts w:ascii="Arial" w:hAnsi="Arial" w:eastAsia="Times New Roman" w:cs="Times New Roman"/>
                <w:sz w:val="18"/>
                <w:lang w:val="en-GB" w:eastAsia="zh-CN" w:bidi="ar-SA"/>
              </w:rPr>
            </w:pPr>
            <w:r>
              <w:rPr>
                <w:rFonts w:ascii="Arial" w:hAnsi="Arial" w:eastAsia="Times New Roman" w:cs="Arial"/>
                <w:sz w:val="18"/>
                <w:lang w:val="en-GB" w:eastAsia="en-US" w:bidi="ar-SA"/>
              </w:rPr>
              <w:t>N/A</w:t>
            </w:r>
          </w:p>
        </w:tc>
        <w:tc>
          <w:tcPr>
            <w:tcW w:w="1152"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rFonts w:ascii="Arial" w:hAnsi="Arial" w:eastAsia="Times New Roman" w:cs="Times New Roman"/>
                <w:sz w:val="18"/>
                <w:lang w:val="en-GB" w:eastAsia="zh-TW" w:bidi="ar-SA"/>
              </w:rPr>
            </w:pPr>
            <w:r>
              <w:rPr>
                <w:rFonts w:ascii="Arial" w:hAnsi="Arial" w:eastAsia="Times New Roman" w:cs="Times New Roman"/>
                <w:sz w:val="18"/>
                <w:lang w:val="en-GB" w:eastAsia="zh-TW" w:bidi="ar-SA"/>
              </w:rPr>
              <w:t>TDD</w:t>
            </w:r>
          </w:p>
        </w:tc>
        <w:tc>
          <w:tcPr>
            <w:tcW w:w="1152" w:type="dxa"/>
            <w:tcBorders>
              <w:top w:val="single" w:color="auto" w:sz="4" w:space="0"/>
              <w:left w:val="single" w:color="auto" w:sz="4" w:space="0"/>
              <w:bottom w:val="single" w:color="auto" w:sz="4" w:space="0"/>
              <w:right w:val="single" w:color="auto" w:sz="4" w:space="0"/>
            </w:tcBorders>
          </w:tcPr>
          <w:p>
            <w:pPr>
              <w:keepNext/>
              <w:keepLines/>
              <w:spacing w:before="48" w:after="24"/>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N/A</w:t>
            </w:r>
          </w:p>
        </w:tc>
      </w:tr>
    </w:tbl>
    <w:p>
      <w:pPr>
        <w:rPr>
          <w:rFonts w:eastAsia="Times New Roman"/>
        </w:rPr>
      </w:pPr>
      <w:r>
        <w:rPr>
          <w:rFonts w:eastAsia="Times New Roman"/>
        </w:rPr>
        <w:br w:type="page"/>
      </w:r>
    </w:p>
    <w:p>
      <w:pPr>
        <w:keepNext/>
        <w:keepLines/>
        <w:pageBreakBefore w:val="0"/>
        <w:widowControl/>
        <w:pBdr>
          <w:top w:val="none" w:color="auto" w:sz="0" w:space="0"/>
        </w:pBdr>
        <w:kinsoku/>
        <w:wordWrap/>
        <w:overflowPunct/>
        <w:topLinePunct w:val="0"/>
        <w:autoSpaceDE/>
        <w:autoSpaceDN/>
        <w:bidi w:val="0"/>
        <w:adjustRightInd/>
        <w:snapToGrid/>
        <w:spacing w:before="180" w:after="180"/>
        <w:ind w:left="1134" w:hanging="1134"/>
        <w:textAlignment w:val="auto"/>
        <w:outlineLvl w:val="1"/>
        <w:rPr>
          <w:rFonts w:ascii="Arial" w:hAnsi="Arial" w:eastAsia="宋体" w:cs="Arial"/>
          <w:sz w:val="32"/>
          <w:lang w:val="en-US" w:eastAsia="zh-CN" w:bidi="ar-SA"/>
        </w:rPr>
      </w:pPr>
      <w:r>
        <w:rPr>
          <w:rFonts w:hint="eastAsia" w:ascii="Arial" w:hAnsi="Arial" w:eastAsia="宋体" w:cs="Arial"/>
          <w:sz w:val="32"/>
          <w:lang w:val="en-US" w:eastAsia="zh-CN" w:bidi="ar-SA"/>
        </w:rPr>
        <w:t>5.26</w:t>
      </w:r>
      <w:r>
        <w:rPr>
          <w:rFonts w:ascii="Arial" w:hAnsi="Arial" w:eastAsia="宋体" w:cs="Arial"/>
          <w:sz w:val="32"/>
          <w:lang w:val="sv-SE" w:eastAsia="zh-CN" w:bidi="ar-SA"/>
        </w:rPr>
        <w:tab/>
      </w:r>
      <w:r>
        <w:rPr>
          <w:rFonts w:hint="eastAsia" w:ascii="Arial" w:hAnsi="Arial" w:eastAsia="宋体" w:cs="Arial"/>
          <w:sz w:val="32"/>
          <w:lang w:val="en-US" w:eastAsia="zh-CN" w:bidi="ar-SA"/>
        </w:rPr>
        <w:t>CA_</w:t>
      </w:r>
      <w:r>
        <w:rPr>
          <w:rFonts w:ascii="Arial" w:hAnsi="Arial" w:eastAsia="宋体" w:cs="Arial"/>
          <w:sz w:val="32"/>
          <w:lang w:val="en-US" w:eastAsia="ja-JP" w:bidi="ar-SA"/>
        </w:rPr>
        <w:t>n7-n67</w:t>
      </w:r>
    </w:p>
    <w:p>
      <w:pPr>
        <w:keepNext/>
        <w:keepLines/>
        <w:pBdr>
          <w:top w:val="none" w:color="auto" w:sz="0" w:space="0"/>
        </w:pBdr>
        <w:spacing w:before="120" w:after="180"/>
        <w:ind w:left="1134" w:hanging="1134"/>
        <w:outlineLvl w:val="2"/>
        <w:rPr>
          <w:rFonts w:ascii="Arial" w:hAnsi="Arial" w:eastAsia="宋体" w:cs="Arial"/>
          <w:sz w:val="28"/>
          <w:szCs w:val="28"/>
          <w:lang w:val="sv-SE" w:eastAsia="zh-CN" w:bidi="ar-SA"/>
        </w:rPr>
      </w:pPr>
      <w:r>
        <w:rPr>
          <w:rFonts w:hint="eastAsia" w:ascii="Arial" w:hAnsi="Arial" w:eastAsia="宋体" w:cs="Arial"/>
          <w:sz w:val="28"/>
          <w:szCs w:val="28"/>
          <w:lang w:val="en-US" w:eastAsia="zh-CN" w:bidi="ar-SA"/>
        </w:rPr>
        <w:t>5.26.1</w:t>
      </w:r>
      <w:r>
        <w:rPr>
          <w:rFonts w:ascii="Arial" w:hAnsi="Arial" w:eastAsia="宋体" w:cs="Arial"/>
          <w:sz w:val="28"/>
          <w:szCs w:val="28"/>
          <w:lang w:val="sv-SE" w:eastAsia="zh-CN" w:bidi="ar-SA"/>
        </w:rPr>
        <w:tab/>
      </w:r>
      <w:r>
        <w:rPr>
          <w:rFonts w:hint="eastAsia" w:ascii="Arial" w:hAnsi="Arial" w:eastAsia="宋体" w:cs="Arial"/>
          <w:sz w:val="28"/>
          <w:szCs w:val="28"/>
          <w:lang w:val="en-US" w:eastAsia="zh-CN" w:bidi="ar-SA"/>
        </w:rPr>
        <w:t>Common for 1 band UL and 2 bands UL CA</w:t>
      </w: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5.26.1.1</w:t>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ab/>
      </w:r>
      <w:r>
        <w:rPr>
          <w:rFonts w:ascii="Arial" w:hAnsi="Arial" w:eastAsia="宋体" w:cs="Times New Roman"/>
          <w:sz w:val="24"/>
          <w:lang w:val="sv-SE" w:eastAsia="zh-CN" w:bidi="ar-SA"/>
        </w:rPr>
        <w:t xml:space="preserve">Operating bands for </w:t>
      </w:r>
      <w:r>
        <w:rPr>
          <w:rFonts w:hint="eastAsia" w:ascii="Arial" w:hAnsi="Arial" w:eastAsia="宋体" w:cs="Times New Roman"/>
          <w:sz w:val="24"/>
          <w:lang w:val="sv-SE" w:eastAsia="zh-CN" w:bidi="ar-SA"/>
        </w:rPr>
        <w:t>CA</w:t>
      </w:r>
    </w:p>
    <w:p>
      <w:pPr>
        <w:keepNext/>
        <w:keepLines/>
        <w:spacing w:before="60" w:after="180"/>
        <w:jc w:val="center"/>
        <w:rPr>
          <w:rFonts w:ascii="Arial" w:hAnsi="Arial" w:eastAsia="Times New Roman" w:cs="Times New Roman"/>
          <w:b/>
          <w:lang w:val="zh-CN" w:eastAsia="ja-JP" w:bidi="ar-SA"/>
        </w:rPr>
      </w:pPr>
      <w:r>
        <w:rPr>
          <w:rFonts w:ascii="Arial" w:hAnsi="Arial" w:eastAsia="Times New Roman" w:cs="Times New Roman"/>
          <w:b/>
          <w:lang w:val="zh-CN" w:eastAsia="en-US" w:bidi="ar-SA"/>
        </w:rPr>
        <w:t xml:space="preserve">Table </w:t>
      </w:r>
      <w:r>
        <w:rPr>
          <w:rFonts w:hint="eastAsia" w:ascii="Arial" w:hAnsi="Arial" w:eastAsia="Times New Roman" w:cs="Times New Roman"/>
          <w:b/>
          <w:lang w:val="en-US" w:eastAsia="zh-CN" w:bidi="ar-SA"/>
        </w:rPr>
        <w:t>5.26</w:t>
      </w:r>
      <w:r>
        <w:rPr>
          <w:rFonts w:ascii="Arial" w:hAnsi="Arial" w:eastAsia="Times New Roman" w:cs="Times New Roman"/>
          <w:b/>
          <w:lang w:val="zh-CN" w:eastAsia="zh-CN" w:bidi="ar-SA"/>
        </w:rPr>
        <w:t>.</w:t>
      </w:r>
      <w:r>
        <w:rPr>
          <w:rFonts w:hint="eastAsia" w:ascii="Arial" w:hAnsi="Arial" w:eastAsia="Times New Roman" w:cs="Times New Roman"/>
          <w:b/>
          <w:lang w:val="en-US" w:eastAsia="zh-CN" w:bidi="ar-SA"/>
        </w:rPr>
        <w:t>1</w:t>
      </w:r>
      <w:r>
        <w:rPr>
          <w:rFonts w:hint="eastAsia" w:ascii="Arial" w:hAnsi="Arial" w:eastAsia="Times New Roman" w:cs="Times New Roman"/>
          <w:b/>
          <w:lang w:val="zh-CN" w:eastAsia="zh-CN" w:bidi="ar-SA"/>
        </w:rPr>
        <w:t>.1</w:t>
      </w:r>
      <w:r>
        <w:rPr>
          <w:rFonts w:ascii="Arial" w:hAnsi="Arial" w:eastAsia="Times New Roman" w:cs="Times New Roman"/>
          <w:b/>
          <w:lang w:val="zh-CN" w:eastAsia="en-US" w:bidi="ar-SA"/>
        </w:rPr>
        <w:t xml:space="preserve">-1: </w:t>
      </w:r>
      <w:r>
        <w:rPr>
          <w:rFonts w:ascii="Arial" w:hAnsi="Arial" w:eastAsia="Times New Roman" w:cs="Times New Roman"/>
          <w:b/>
          <w:lang w:val="en-US" w:eastAsia="zh-CN" w:bidi="ar-SA"/>
        </w:rPr>
        <w:t>CA</w:t>
      </w:r>
      <w:r>
        <w:rPr>
          <w:rFonts w:ascii="Arial" w:hAnsi="Arial" w:eastAsia="Times New Roman" w:cs="Times New Roman"/>
          <w:b/>
          <w:lang w:val="zh-CN" w:eastAsia="zh-CN" w:bidi="ar-SA"/>
        </w:rPr>
        <w:t xml:space="preserve"> band combination of </w:t>
      </w:r>
      <w:r>
        <w:rPr>
          <w:rFonts w:ascii="Arial" w:hAnsi="Arial" w:eastAsia="Times New Roman" w:cs="Times New Roman"/>
          <w:b/>
          <w:lang w:val="en-US" w:eastAsia="zh-CN" w:bidi="ar-SA"/>
        </w:rPr>
        <w:t xml:space="preserve">band </w:t>
      </w:r>
      <w:r>
        <w:rPr>
          <w:rFonts w:ascii="Arial" w:hAnsi="Arial" w:eastAsia="Times New Roman" w:cs="Arial"/>
          <w:b/>
          <w:lang w:val="en-US" w:eastAsia="ja-JP" w:bidi="ar-SA"/>
        </w:rPr>
        <w:t xml:space="preserve">n7 and </w:t>
      </w:r>
      <w:r>
        <w:rPr>
          <w:rFonts w:hint="eastAsia" w:ascii="Arial" w:hAnsi="Arial" w:eastAsia="Times New Roman" w:cs="Arial"/>
          <w:b/>
          <w:lang w:val="en-US" w:eastAsia="ja-JP" w:bidi="ar-SA"/>
        </w:rPr>
        <w:t>n67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ja-JP" w:bidi="ar-SA"/>
              </w:rPr>
              <w:t>NR</w:t>
            </w:r>
            <w:r>
              <w:rPr>
                <w:rFonts w:ascii="Arial" w:hAnsi="Arial" w:eastAsia="Malgun Gothic" w:cs="Times New Roman"/>
                <w:b/>
                <w:sz w:val="18"/>
                <w:lang w:val="en-GB" w:eastAsia="en-US" w:bidi="ar-SA"/>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Duplex</w:t>
            </w:r>
          </w:p>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F</w:t>
            </w:r>
            <w:r>
              <w:rPr>
                <w:rFonts w:ascii="Arial" w:hAnsi="Arial" w:eastAsia="Malgun Gothic" w:cs="Times New Roman"/>
                <w:b/>
                <w:sz w:val="18"/>
                <w:vertAlign w:val="subscript"/>
                <w:lang w:val="en-GB" w:eastAsia="en-US" w:bidi="ar-SA"/>
              </w:rPr>
              <w:t>UL_low</w:t>
            </w:r>
            <w:r>
              <w:rPr>
                <w:rFonts w:ascii="Arial" w:hAnsi="Arial" w:eastAsia="Malgun Gothic" w:cs="Times New Roman"/>
                <w:b/>
                <w:sz w:val="18"/>
                <w:lang w:val="en-GB" w:eastAsia="en-US" w:bidi="ar-SA"/>
              </w:rPr>
              <w:t xml:space="preserve"> – F</w:t>
            </w:r>
            <w:r>
              <w:rPr>
                <w:rFonts w:ascii="Arial" w:hAnsi="Arial" w:eastAsia="Malgun Gothic" w:cs="Times New Roman"/>
                <w:b/>
                <w:sz w:val="18"/>
                <w:vertAlign w:val="subscript"/>
                <w:lang w:val="en-GB" w:eastAsia="en-US" w:bidi="ar-SA"/>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F</w:t>
            </w:r>
            <w:r>
              <w:rPr>
                <w:rFonts w:ascii="Arial" w:hAnsi="Arial" w:eastAsia="Malgun Gothic" w:cs="Times New Roman"/>
                <w:b/>
                <w:sz w:val="18"/>
                <w:vertAlign w:val="subscript"/>
                <w:lang w:val="en-GB" w:eastAsia="en-US" w:bidi="ar-SA"/>
              </w:rPr>
              <w:t>DL_low</w:t>
            </w:r>
            <w:r>
              <w:rPr>
                <w:rFonts w:ascii="Arial" w:hAnsi="Arial" w:eastAsia="Malgun Gothic" w:cs="Times New Roman"/>
                <w:b/>
                <w:sz w:val="18"/>
                <w:lang w:val="en-GB" w:eastAsia="en-US" w:bidi="ar-SA"/>
              </w:rPr>
              <w:t xml:space="preserve"> – F</w:t>
            </w:r>
            <w:r>
              <w:rPr>
                <w:rFonts w:ascii="Arial" w:hAnsi="Arial" w:eastAsia="Malgun Gothic" w:cs="Times New Roman"/>
                <w:b/>
                <w:sz w:val="18"/>
                <w:vertAlign w:val="subscript"/>
                <w:lang w:val="en-GB" w:eastAsia="en-US" w:bidi="ar-SA"/>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宋体" w:cs="Arial"/>
                <w:sz w:val="18"/>
                <w:lang w:val="en-US" w:eastAsia="zh-CN"/>
              </w:rPr>
              <w:t>n7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2500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2570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2620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2690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Arial"/>
                <w:sz w:val="18"/>
                <w:lang w:eastAsia="ja-JP"/>
              </w:rPr>
            </w:pPr>
            <w:r>
              <w:rPr>
                <w:rFonts w:ascii="Arial" w:hAnsi="Arial" w:eastAsia="Times New Roman"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宋体" w:cs="Arial"/>
                <w:sz w:val="18"/>
                <w:lang w:val="en-US" w:eastAsia="zh-CN"/>
              </w:rPr>
              <w:t>n67</w:t>
            </w: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N/A</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738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758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eastAsia="ja-JP"/>
              </w:rPr>
            </w:pPr>
            <w:r>
              <w:rPr>
                <w:rFonts w:ascii="Arial" w:hAnsi="Arial" w:eastAsia="Times New Roman" w:cs="Arial"/>
                <w:sz w:val="18"/>
                <w:lang w:eastAsia="ja-JP"/>
              </w:rPr>
              <w:t>SDL</w:t>
            </w:r>
          </w:p>
        </w:tc>
      </w:tr>
    </w:tbl>
    <w:p>
      <w:pPr>
        <w:rPr>
          <w:rFonts w:eastAsia="Times New Roman"/>
          <w:lang w:eastAsia="zh-CN"/>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5.26.1.</w:t>
      </w:r>
      <w:r>
        <w:rPr>
          <w:rFonts w:ascii="Arial" w:hAnsi="Arial" w:eastAsia="宋体" w:cs="Times New Roman"/>
          <w:sz w:val="24"/>
          <w:lang w:val="sv-SE" w:eastAsia="zh-CN" w:bidi="ar-SA"/>
        </w:rPr>
        <w:t>2</w:t>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ab/>
      </w:r>
      <w:r>
        <w:rPr>
          <w:rFonts w:ascii="Arial" w:hAnsi="Arial" w:eastAsia="宋体" w:cs="Times New Roman"/>
          <w:sz w:val="24"/>
          <w:lang w:val="sv-SE" w:eastAsia="zh-CN" w:bidi="ar-SA"/>
        </w:rPr>
        <w:t xml:space="preserve">Channel bandwidths per operating band for </w:t>
      </w:r>
      <w:r>
        <w:rPr>
          <w:rFonts w:hint="eastAsia" w:ascii="Arial" w:hAnsi="Arial" w:eastAsia="宋体" w:cs="Times New Roman"/>
          <w:sz w:val="24"/>
          <w:lang w:val="sv-SE" w:eastAsia="zh-CN" w:bidi="ar-SA"/>
        </w:rPr>
        <w:t>CA</w:t>
      </w:r>
    </w:p>
    <w:p>
      <w:pPr>
        <w:keepNext/>
        <w:keepLines/>
        <w:spacing w:before="60" w:after="180"/>
        <w:jc w:val="center"/>
        <w:rPr>
          <w:rFonts w:ascii="Arial" w:hAnsi="Arial" w:eastAsia="Times New Roman" w:cs="Arial"/>
          <w:b/>
          <w:lang w:val="en-US" w:eastAsia="zh-CN" w:bidi="ar-SA"/>
        </w:rPr>
      </w:pPr>
      <w:r>
        <w:rPr>
          <w:rFonts w:ascii="Arial" w:hAnsi="Arial" w:eastAsia="Times New Roman" w:cs="Arial"/>
          <w:b/>
          <w:lang w:val="zh-CN" w:eastAsia="en-US" w:bidi="ar-SA"/>
        </w:rPr>
        <w:t xml:space="preserve">Table </w:t>
      </w:r>
      <w:r>
        <w:rPr>
          <w:rFonts w:hint="eastAsia" w:ascii="Arial" w:hAnsi="Arial" w:eastAsia="Times New Roman" w:cs="Arial"/>
          <w:b/>
          <w:lang w:val="en-US" w:eastAsia="zh-CN" w:bidi="ar-SA"/>
        </w:rPr>
        <w:t>5.26</w:t>
      </w:r>
      <w:r>
        <w:rPr>
          <w:rFonts w:ascii="Arial" w:hAnsi="Arial" w:eastAsia="Times New Roman" w:cs="Arial"/>
          <w:b/>
          <w:lang w:val="en-US" w:eastAsia="zh-CN" w:bidi="ar-SA"/>
        </w:rPr>
        <w:t>.1</w:t>
      </w:r>
      <w:r>
        <w:rPr>
          <w:rFonts w:ascii="Arial" w:hAnsi="Arial" w:eastAsia="Times New Roman" w:cs="Arial"/>
          <w:b/>
          <w:lang w:val="zh-CN" w:eastAsia="zh-CN" w:bidi="ar-SA"/>
        </w:rPr>
        <w:t>.2</w:t>
      </w:r>
      <w:r>
        <w:rPr>
          <w:rFonts w:ascii="Arial" w:hAnsi="Arial" w:eastAsia="Times New Roman" w:cs="Arial"/>
          <w:b/>
          <w:lang w:val="zh-CN" w:eastAsia="en-US" w:bidi="ar-SA"/>
        </w:rPr>
        <w:t xml:space="preserve">-1: Supported </w:t>
      </w:r>
      <w:r>
        <w:rPr>
          <w:rFonts w:ascii="Arial" w:hAnsi="Arial" w:eastAsia="Times New Roman" w:cs="Arial"/>
          <w:b/>
          <w:lang w:val="zh-CN" w:eastAsia="ja-JP" w:bidi="ar-SA"/>
        </w:rPr>
        <w:t>b</w:t>
      </w:r>
      <w:r>
        <w:rPr>
          <w:rFonts w:ascii="Arial" w:hAnsi="Arial" w:eastAsia="Times New Roman" w:cs="Arial"/>
          <w:b/>
          <w:lang w:val="zh-CN" w:eastAsia="en-US" w:bidi="ar-SA"/>
        </w:rPr>
        <w:t xml:space="preserve">andwidths per </w:t>
      </w:r>
      <w:r>
        <w:rPr>
          <w:rFonts w:ascii="Arial" w:hAnsi="Arial" w:eastAsia="Times New Roman" w:cs="Arial"/>
          <w:b/>
          <w:lang w:val="en-US" w:eastAsia="zh-CN" w:bidi="ar-SA"/>
        </w:rPr>
        <w:t>CA</w:t>
      </w:r>
      <w:r>
        <w:rPr>
          <w:rFonts w:ascii="Arial" w:hAnsi="Arial" w:eastAsia="Times New Roman" w:cs="Arial"/>
          <w:b/>
          <w:lang w:val="zh-CN" w:eastAsia="zh-CN" w:bidi="ar-SA"/>
        </w:rPr>
        <w:t xml:space="preserve"> band combination of </w:t>
      </w:r>
      <w:r>
        <w:rPr>
          <w:rFonts w:ascii="Arial" w:hAnsi="Arial" w:eastAsia="Times New Roman" w:cs="Arial"/>
          <w:b/>
          <w:lang w:val="en-US" w:eastAsia="zh-CN" w:bidi="ar-SA"/>
        </w:rPr>
        <w:t>band n7+n67</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b/>
                <w:sz w:val="18"/>
                <w:szCs w:val="18"/>
                <w:lang w:val="en-GB" w:eastAsia="zh-CN" w:bidi="ar-SA"/>
              </w:rPr>
            </w:pPr>
            <w:r>
              <w:rPr>
                <w:rFonts w:ascii="Arial" w:hAnsi="Arial" w:eastAsia="Times New Roman" w:cs="Times New Roman"/>
                <w:b/>
                <w:sz w:val="18"/>
                <w:lang w:val="en-GB" w:eastAsia="en-US" w:bidi="ar-SA"/>
              </w:rP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b/>
                <w:sz w:val="18"/>
                <w:szCs w:val="18"/>
                <w:lang w:val="en-GB" w:eastAsia="zh-CN" w:bidi="ar-SA"/>
              </w:rPr>
            </w:pPr>
            <w:r>
              <w:rPr>
                <w:rFonts w:ascii="Arial" w:hAnsi="Arial" w:eastAsia="Times New Roman" w:cs="Times New Roman"/>
                <w:b/>
                <w:sz w:val="18"/>
                <w:lang w:val="en-GB" w:eastAsia="en-US" w:bidi="ar-SA"/>
              </w:rPr>
              <w:t>Uplink CA configuration</w:t>
            </w:r>
            <w:r>
              <w:rPr>
                <w:rFonts w:ascii="Arial" w:hAnsi="Arial" w:eastAsia="Times New Roman" w:cs="Times New Roman"/>
                <w:b/>
                <w:sz w:val="18"/>
                <w:lang w:val="en-GB" w:eastAsia="zh-CN" w:bidi="ar-SA"/>
              </w:rPr>
              <w:t xml:space="preserve"> </w:t>
            </w:r>
            <w:r>
              <w:rPr>
                <w:rFonts w:ascii="Arial" w:hAnsi="Arial" w:eastAsia="Times New Roman" w:cs="Times New Roman"/>
                <w:b/>
                <w:sz w:val="18"/>
                <w:lang w:val="en-GB" w:eastAsia="en-US" w:bidi="ar-SA"/>
              </w:rP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b/>
                <w:sz w:val="18"/>
                <w:szCs w:val="18"/>
                <w:lang w:val="en-US" w:eastAsia="zh-CN" w:bidi="ar-SA"/>
              </w:rPr>
            </w:pPr>
            <w:r>
              <w:rPr>
                <w:rFonts w:ascii="Arial" w:hAnsi="Arial" w:eastAsia="Times New Roman" w:cs="Times New Roman"/>
                <w:b/>
                <w:sz w:val="18"/>
                <w:lang w:val="en-GB" w:eastAsia="en-US" w:bidi="ar-S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Arial"/>
                <w:b/>
                <w:sz w:val="18"/>
                <w:szCs w:val="18"/>
                <w:lang w:val="en-US" w:eastAsia="zh-CN" w:bidi="ar"/>
              </w:rPr>
            </w:pPr>
            <w:r>
              <w:rPr>
                <w:rFonts w:ascii="Arial" w:hAnsi="Arial" w:eastAsia="Times New Roman" w:cs="Times New Roman"/>
                <w:b/>
                <w:sz w:val="18"/>
                <w:lang w:val="en-GB" w:eastAsia="zh-CN" w:bidi="ar-SA"/>
              </w:rPr>
              <w:t>Channel bandwidth (MHz)</w:t>
            </w:r>
          </w:p>
        </w:tc>
        <w:tc>
          <w:tcPr>
            <w:tcW w:w="136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b/>
                <w:sz w:val="18"/>
                <w:szCs w:val="18"/>
                <w:lang w:val="en-US" w:eastAsia="zh-CN" w:bidi="ar-SA"/>
              </w:rPr>
            </w:pPr>
            <w:r>
              <w:rPr>
                <w:rFonts w:ascii="Arial" w:hAnsi="Arial" w:eastAsia="Times New Roman" w:cs="Times New Roman"/>
                <w:b/>
                <w:sz w:val="18"/>
                <w:lang w:val="en-GB" w:eastAsia="en-US" w:bidi="ar-S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r>
              <w:rPr>
                <w:rFonts w:ascii="Arial" w:hAnsi="Arial" w:eastAsia="宋体" w:cs="Times New Roman"/>
                <w:sz w:val="18"/>
                <w:lang w:val="en-US" w:eastAsia="zh-CN" w:bidi="ar-SA"/>
              </w:rPr>
              <w:t>CA_n7A-n67A</w:t>
            </w:r>
          </w:p>
        </w:tc>
        <w:tc>
          <w:tcPr>
            <w:tcW w:w="169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宋体" w:cs="Times New Roman"/>
                <w:sz w:val="18"/>
                <w:szCs w:val="18"/>
                <w:lang w:val="en-US" w:eastAsia="zh-CN" w:bidi="ar-SA"/>
              </w:rPr>
            </w:pPr>
            <w:r>
              <w:rPr>
                <w:rFonts w:ascii="Arial" w:hAnsi="Arial" w:eastAsia="宋体" w:cs="Times New Roman"/>
                <w:sz w:val="18"/>
                <w:lang w:val="en-US" w:eastAsia="zh-CN" w:bidi="ar-SA"/>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r>
              <w:rPr>
                <w:rFonts w:ascii="Arial" w:hAnsi="Arial" w:eastAsia="宋体" w:cs="Times New Roman"/>
                <w:sz w:val="18"/>
                <w:lang w:val="en-US" w:eastAsia="zh-CN" w:bidi="ar-SA"/>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hAnsi="Arial" w:eastAsia="宋体" w:cs="Arial"/>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r>
              <w:rPr>
                <w:rFonts w:ascii="Arial" w:hAnsi="Arial" w:eastAsia="宋体" w:cs="Times New Roman"/>
                <w:sz w:val="18"/>
                <w:lang w:val="en-US" w:eastAsia="zh-CN" w:bidi="ar-SA"/>
              </w:rPr>
              <w:t>n67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p>
        </w:tc>
      </w:tr>
    </w:tbl>
    <w:p>
      <w:pPr>
        <w:rPr>
          <w:rFonts w:eastAsia="Times New Roman"/>
          <w:lang w:eastAsia="ko-KR"/>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5.26.1.3</w:t>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UE co-existence studies</w:t>
      </w:r>
    </w:p>
    <w:p>
      <w:pPr>
        <w:rPr>
          <w:rFonts w:eastAsia="Times New Roman"/>
        </w:rPr>
      </w:pPr>
      <w:r>
        <w:rPr>
          <w:rFonts w:eastAsia="Times New Roman"/>
          <w:lang w:eastAsia="zh-CN"/>
        </w:rPr>
        <w:t xml:space="preserve">Table </w:t>
      </w:r>
      <w:r>
        <w:rPr>
          <w:rFonts w:hint="eastAsia" w:eastAsia="Times New Roman"/>
          <w:lang w:val="en-US" w:eastAsia="zh-CN"/>
        </w:rPr>
        <w:t>5.26</w:t>
      </w:r>
      <w:r>
        <w:rPr>
          <w:rFonts w:eastAsia="Times New Roman"/>
          <w:lang w:eastAsia="zh-CN"/>
        </w:rPr>
        <w:t>.</w:t>
      </w:r>
      <w:r>
        <w:rPr>
          <w:rFonts w:eastAsia="Times New Roman"/>
          <w:lang w:val="en-US" w:eastAsia="zh-CN"/>
        </w:rPr>
        <w:t>1.3</w:t>
      </w:r>
      <w:r>
        <w:rPr>
          <w:rFonts w:eastAsia="Times New Roman"/>
          <w:lang w:eastAsia="zh-CN"/>
        </w:rPr>
        <w:t>-1</w:t>
      </w:r>
      <w:r>
        <w:rPr>
          <w:rFonts w:eastAsia="Times New Roman"/>
          <w:lang w:val="en-US" w:eastAsia="zh-CN"/>
        </w:rPr>
        <w:t>/2</w:t>
      </w:r>
      <w:r>
        <w:rPr>
          <w:rFonts w:eastAsia="Times New Roman"/>
          <w:lang w:eastAsia="zh-CN"/>
        </w:rPr>
        <w:t xml:space="preserve"> summarizes frequency ranges where harmonics and/or harmonics mixing occur for CA_ </w:t>
      </w:r>
      <w:r>
        <w:rPr>
          <w:rFonts w:eastAsia="Times New Roman"/>
          <w:lang w:val="en-US" w:eastAsia="zh-CN"/>
        </w:rPr>
        <w:t>n7</w:t>
      </w:r>
      <w:r>
        <w:rPr>
          <w:rFonts w:eastAsia="Times New Roman"/>
          <w:lang w:eastAsia="zh-CN"/>
        </w:rPr>
        <w:t>-</w:t>
      </w:r>
      <w:r>
        <w:rPr>
          <w:rFonts w:eastAsia="Times New Roman"/>
          <w:lang w:val="en-US" w:eastAsia="zh-CN"/>
        </w:rPr>
        <w:t>n67</w:t>
      </w:r>
      <w:r>
        <w:rPr>
          <w:rFonts w:eastAsia="Times New Roman"/>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eastAsia="Times New Roman" w:cs="Arial"/>
          <w:b/>
          <w:lang w:eastAsia="zh-CN"/>
        </w:rPr>
      </w:pPr>
      <w:r>
        <w:rPr>
          <w:rFonts w:ascii="Arial" w:hAnsi="Arial" w:eastAsia="Times New Roman" w:cs="Arial"/>
          <w:b/>
          <w:lang w:eastAsia="zh-CN"/>
        </w:rPr>
        <w:t xml:space="preserve">Table </w:t>
      </w:r>
      <w:r>
        <w:rPr>
          <w:rFonts w:hint="eastAsia" w:ascii="Arial" w:hAnsi="Arial" w:eastAsia="Times New Roman" w:cs="Arial"/>
          <w:b/>
          <w:lang w:val="en-US" w:eastAsia="zh-CN"/>
        </w:rPr>
        <w:t>5.26</w:t>
      </w:r>
      <w:r>
        <w:rPr>
          <w:rFonts w:ascii="Arial" w:hAnsi="Arial" w:eastAsia="Times New Roman" w:cs="Arial"/>
          <w:b/>
          <w:lang w:eastAsia="zh-CN"/>
        </w:rPr>
        <w:t>.</w:t>
      </w:r>
      <w:r>
        <w:rPr>
          <w:rFonts w:ascii="Arial" w:hAnsi="Arial" w:eastAsia="Times New Roman" w:cs="Arial"/>
          <w:b/>
          <w:lang w:val="en-US" w:eastAsia="zh-CN"/>
        </w:rPr>
        <w:t>1.3</w:t>
      </w:r>
      <w:r>
        <w:rPr>
          <w:rFonts w:ascii="Arial" w:hAnsi="Arial" w:eastAsia="Times New Roman"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ja-JP"/>
              </w:rPr>
            </w:pPr>
            <w:r>
              <w:rPr>
                <w:rFonts w:ascii="Arial" w:hAnsi="Arial" w:eastAsia="Times New Roman"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hint="eastAsia" w:ascii="Arial" w:hAnsi="Arial" w:eastAsia="宋体" w:cs="Arial"/>
                <w:b/>
                <w:sz w:val="18"/>
                <w:lang w:val="en-US" w:eastAsia="zh-CN"/>
              </w:rPr>
              <w:t>4</w:t>
            </w:r>
            <w:r>
              <w:rPr>
                <w:rFonts w:ascii="Arial" w:hAnsi="Arial" w:eastAsia="Times New Roman"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hint="eastAsia" w:ascii="Arial" w:hAnsi="Arial" w:eastAsia="宋体" w:cs="Arial"/>
                <w:b/>
                <w:sz w:val="18"/>
                <w:lang w:val="en-US" w:eastAsia="zh-CN"/>
              </w:rPr>
              <w:t>5th</w:t>
            </w:r>
            <w:r>
              <w:rPr>
                <w:rFonts w:ascii="Arial" w:hAnsi="Arial" w:eastAsia="Times New Roman"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rPr>
            </w:pPr>
            <w:r>
              <w:rPr>
                <w:rFonts w:ascii="Arial" w:hAnsi="Arial" w:eastAsia="宋体" w:cs="Arial"/>
                <w:b/>
                <w:sz w:val="18"/>
                <w:lang w:val="en-US" w:eastAsia="zh-CN"/>
              </w:rPr>
              <w:t>DL</w:t>
            </w:r>
            <w:r>
              <w:rPr>
                <w:rFonts w:ascii="Arial" w:hAnsi="Arial" w:eastAsia="Times New Roman"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en-US" w:bidi="ar-SA"/>
              </w:rPr>
            </w:pPr>
            <w:r>
              <w:rPr>
                <w:rFonts w:ascii="Arial" w:hAnsi="Arial" w:eastAsia="Times New Roman" w:cs="Arial"/>
                <w:b/>
                <w:sz w:val="18"/>
                <w:lang w:val="en-US" w:eastAsia="zh-CN" w:bidi="ar-SA"/>
              </w:rPr>
              <w:t>DL</w:t>
            </w:r>
            <w:r>
              <w:rPr>
                <w:rFonts w:ascii="Arial" w:hAnsi="Arial" w:eastAsia="Malgun Gothic" w:cs="Arial"/>
                <w:b/>
                <w:sz w:val="18"/>
                <w:lang w:val="en-GB" w:eastAsia="ja-JP" w:bidi="ar-SA"/>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2500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2570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2620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2690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color w:val="000000"/>
                <w:sz w:val="18"/>
                <w:szCs w:val="18"/>
              </w:rPr>
              <w:t>5000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color w:val="000000"/>
                <w:sz w:val="18"/>
                <w:szCs w:val="18"/>
              </w:rPr>
              <w:t>5140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color w:val="000000"/>
                <w:sz w:val="18"/>
                <w:szCs w:val="18"/>
              </w:rPr>
              <w:t>7500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color w:val="000000"/>
                <w:sz w:val="18"/>
                <w:szCs w:val="18"/>
              </w:rPr>
              <w:t>7710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color w:val="000000"/>
                <w:sz w:val="18"/>
                <w:szCs w:val="18"/>
              </w:rPr>
              <w:t>10000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color w:val="000000"/>
                <w:sz w:val="18"/>
                <w:szCs w:val="18"/>
              </w:rPr>
              <w:t>10280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color w:val="000000"/>
                <w:sz w:val="18"/>
                <w:szCs w:val="18"/>
              </w:rPr>
              <w:t>12500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color w:val="000000"/>
                <w:sz w:val="18"/>
                <w:szCs w:val="18"/>
              </w:rPr>
              <w:t>12850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n67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738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758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r>
    </w:tbl>
    <w:p>
      <w:pPr>
        <w:keepNext/>
        <w:keepLines/>
        <w:spacing w:after="180"/>
        <w:rPr>
          <w:rFonts w:ascii="Times New Roman" w:hAnsi="Times New Roman" w:eastAsia="Times New Roman" w:cs="Times New Roman"/>
          <w:i/>
          <w:color w:val="0000FF"/>
          <w:lang w:val="zh-CN" w:eastAsia="en-US" w:bidi="ar-SA"/>
        </w:rPr>
      </w:pPr>
    </w:p>
    <w:p>
      <w:pPr>
        <w:keepNext/>
        <w:keepLines/>
        <w:overflowPunct w:val="0"/>
        <w:autoSpaceDE w:val="0"/>
        <w:autoSpaceDN w:val="0"/>
        <w:adjustRightInd w:val="0"/>
        <w:jc w:val="center"/>
        <w:textAlignment w:val="baseline"/>
        <w:rPr>
          <w:rFonts w:ascii="Arial" w:hAnsi="Arial" w:eastAsia="Times New Roman" w:cs="Arial"/>
          <w:b/>
          <w:lang w:eastAsia="zh-CN"/>
        </w:rPr>
      </w:pPr>
      <w:r>
        <w:rPr>
          <w:rFonts w:ascii="Arial" w:hAnsi="Arial" w:eastAsia="Times New Roman" w:cs="Arial"/>
          <w:b/>
          <w:lang w:eastAsia="zh-CN"/>
        </w:rPr>
        <w:t xml:space="preserve">Table </w:t>
      </w:r>
      <w:r>
        <w:rPr>
          <w:rFonts w:hint="eastAsia" w:ascii="Arial" w:hAnsi="Arial" w:eastAsia="Times New Roman" w:cs="Arial"/>
          <w:b/>
          <w:lang w:val="en-US" w:eastAsia="zh-CN"/>
        </w:rPr>
        <w:t>5.26</w:t>
      </w:r>
      <w:r>
        <w:rPr>
          <w:rFonts w:ascii="Arial" w:hAnsi="Arial" w:eastAsia="Times New Roman" w:cs="Arial"/>
          <w:b/>
          <w:lang w:eastAsia="zh-CN"/>
        </w:rPr>
        <w:t>.</w:t>
      </w:r>
      <w:r>
        <w:rPr>
          <w:rFonts w:ascii="Arial" w:hAnsi="Arial" w:eastAsia="Times New Roman" w:cs="Arial"/>
          <w:b/>
          <w:lang w:val="en-US" w:eastAsia="zh-CN"/>
        </w:rPr>
        <w:t>1.3</w:t>
      </w:r>
      <w:r>
        <w:rPr>
          <w:rFonts w:ascii="Arial" w:hAnsi="Arial" w:eastAsia="Times New Roman" w:cs="Arial"/>
          <w:b/>
          <w:lang w:eastAsia="zh-CN"/>
        </w:rPr>
        <w:t>-</w:t>
      </w:r>
      <w:r>
        <w:rPr>
          <w:rFonts w:ascii="Arial" w:hAnsi="Arial" w:eastAsia="Times New Roman" w:cs="Arial"/>
          <w:b/>
          <w:lang w:eastAsia="ja-JP"/>
        </w:rPr>
        <w:t>2</w:t>
      </w:r>
      <w:r>
        <w:rPr>
          <w:rFonts w:ascii="Arial" w:hAnsi="Arial" w:eastAsia="Times New Roman" w:cs="Arial"/>
          <w:b/>
          <w:lang w:eastAsia="zh-CN"/>
        </w:rPr>
        <w:t xml:space="preserve">: Impact of UL/DL Harmonic </w:t>
      </w:r>
      <w:r>
        <w:rPr>
          <w:rFonts w:ascii="Arial" w:hAnsi="Arial" w:eastAsia="Times New Roman"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ja-JP"/>
              </w:rPr>
            </w:pPr>
            <w:r>
              <w:rPr>
                <w:rFonts w:ascii="Arial" w:hAnsi="Arial" w:eastAsia="Times New Roman"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hint="eastAsia" w:ascii="Arial" w:hAnsi="Arial" w:eastAsia="宋体" w:cs="Arial"/>
                <w:b/>
                <w:sz w:val="18"/>
                <w:lang w:val="en-US" w:eastAsia="zh-CN"/>
              </w:rPr>
              <w:t>4</w:t>
            </w:r>
            <w:r>
              <w:rPr>
                <w:rFonts w:ascii="Arial" w:hAnsi="Arial" w:eastAsia="Times New Roman"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hint="eastAsia" w:ascii="Arial" w:hAnsi="Arial" w:eastAsia="宋体" w:cs="Arial"/>
                <w:b/>
                <w:sz w:val="18"/>
                <w:lang w:val="en-US" w:eastAsia="zh-CN"/>
              </w:rPr>
              <w:t>5</w:t>
            </w:r>
            <w:r>
              <w:rPr>
                <w:rFonts w:ascii="Arial" w:hAnsi="Arial" w:eastAsia="Times New Roman"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2500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2570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2620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2690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Arial"/>
                <w:sz w:val="18"/>
                <w:szCs w:val="18"/>
                <w:lang w:val="en-US" w:eastAsia="zh-CN"/>
              </w:rPr>
            </w:pPr>
            <w:r>
              <w:rPr>
                <w:rFonts w:ascii="Arial" w:hAnsi="Arial" w:eastAsia="Times New Roman" w:cs="Arial"/>
                <w:color w:val="000000"/>
                <w:sz w:val="18"/>
                <w:szCs w:val="18"/>
              </w:rPr>
              <w:t>5240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Arial"/>
                <w:sz w:val="18"/>
                <w:szCs w:val="18"/>
                <w:lang w:val="en-US" w:eastAsia="zh-CN"/>
              </w:rPr>
            </w:pPr>
            <w:r>
              <w:rPr>
                <w:rFonts w:ascii="Arial" w:hAnsi="Arial" w:eastAsia="Times New Roman" w:cs="Arial"/>
                <w:color w:val="000000"/>
                <w:sz w:val="18"/>
                <w:szCs w:val="18"/>
              </w:rPr>
              <w:t>5380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Arial"/>
                <w:sz w:val="18"/>
                <w:szCs w:val="18"/>
                <w:lang w:val="en-US" w:eastAsia="zh-CN"/>
              </w:rPr>
            </w:pPr>
            <w:r>
              <w:rPr>
                <w:rFonts w:ascii="Arial" w:hAnsi="Arial" w:eastAsia="Times New Roman" w:cs="Arial"/>
                <w:color w:val="000000"/>
                <w:sz w:val="18"/>
                <w:szCs w:val="18"/>
              </w:rPr>
              <w:t>7860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Arial"/>
                <w:sz w:val="18"/>
                <w:szCs w:val="18"/>
                <w:lang w:val="en-US" w:eastAsia="zh-CN"/>
              </w:rPr>
            </w:pPr>
            <w:r>
              <w:rPr>
                <w:rFonts w:ascii="Arial" w:hAnsi="Arial" w:eastAsia="Times New Roman" w:cs="Arial"/>
                <w:color w:val="000000"/>
                <w:sz w:val="18"/>
                <w:szCs w:val="18"/>
              </w:rPr>
              <w:t>8070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Arial"/>
                <w:sz w:val="18"/>
                <w:szCs w:val="18"/>
                <w:lang w:val="en-US" w:eastAsia="zh-CN"/>
              </w:rPr>
            </w:pPr>
            <w:r>
              <w:rPr>
                <w:rFonts w:ascii="Arial" w:hAnsi="Arial" w:eastAsia="Times New Roman" w:cs="Arial"/>
                <w:color w:val="000000"/>
                <w:sz w:val="18"/>
                <w:szCs w:val="18"/>
              </w:rPr>
              <w:t>10480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Arial"/>
                <w:sz w:val="18"/>
                <w:szCs w:val="18"/>
                <w:lang w:val="en-US" w:eastAsia="zh-CN"/>
              </w:rPr>
            </w:pPr>
            <w:r>
              <w:rPr>
                <w:rFonts w:ascii="Arial" w:hAnsi="Arial" w:eastAsia="Times New Roman" w:cs="Arial"/>
                <w:color w:val="000000"/>
                <w:sz w:val="18"/>
                <w:szCs w:val="18"/>
              </w:rPr>
              <w:t>10760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color w:val="000000"/>
                <w:sz w:val="18"/>
                <w:szCs w:val="18"/>
              </w:rPr>
              <w:t>13100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color w:val="000000"/>
                <w:sz w:val="18"/>
                <w:szCs w:val="18"/>
              </w:rPr>
              <w:t>13450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n67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738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758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1476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1516</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2214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2274</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2952</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3032</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3690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3790</w:t>
            </w:r>
          </w:p>
        </w:tc>
      </w:tr>
    </w:tbl>
    <w:p>
      <w:pPr>
        <w:rPr>
          <w:rFonts w:eastAsia="Times New Roman"/>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5.26.1.4</w:t>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ab/>
      </w:r>
      <w:r>
        <w:rPr>
          <w:rFonts w:ascii="Arial" w:hAnsi="Arial" w:eastAsia="宋体" w:cs="Times New Roman"/>
          <w:sz w:val="24"/>
          <w:lang w:val="sv-SE" w:eastAsia="zh-CN" w:bidi="ar-SA"/>
        </w:rPr>
        <w:t>∆T</w:t>
      </w:r>
      <w:r>
        <w:rPr>
          <w:rFonts w:hint="eastAsia" w:ascii="Arial" w:hAnsi="Arial" w:eastAsia="宋体" w:cs="Times New Roman"/>
          <w:sz w:val="24"/>
          <w:vertAlign w:val="subscript"/>
          <w:lang w:val="sv-SE" w:eastAsia="zh-CN" w:bidi="ar-SA"/>
        </w:rPr>
        <w:t>IB</w:t>
      </w:r>
      <w:r>
        <w:rPr>
          <w:rFonts w:ascii="Arial" w:hAnsi="Arial" w:eastAsia="宋体" w:cs="Times New Roman"/>
          <w:sz w:val="24"/>
          <w:lang w:val="sv-SE" w:eastAsia="zh-CN" w:bidi="ar-SA"/>
        </w:rPr>
        <w:t xml:space="preserve"> and ∆R</w:t>
      </w:r>
      <w:r>
        <w:rPr>
          <w:rFonts w:hint="eastAsia" w:ascii="Arial" w:hAnsi="Arial" w:eastAsia="宋体" w:cs="Times New Roman"/>
          <w:sz w:val="24"/>
          <w:vertAlign w:val="subscript"/>
          <w:lang w:val="sv-SE" w:eastAsia="zh-CN" w:bidi="ar-SA"/>
        </w:rPr>
        <w:t>IB</w:t>
      </w:r>
      <w:r>
        <w:rPr>
          <w:rFonts w:ascii="Arial" w:hAnsi="Arial" w:eastAsia="宋体" w:cs="Times New Roman"/>
          <w:sz w:val="24"/>
          <w:lang w:val="sv-SE" w:eastAsia="zh-CN" w:bidi="ar-SA"/>
        </w:rPr>
        <w:t xml:space="preserve"> values</w:t>
      </w:r>
    </w:p>
    <w:p>
      <w:pPr>
        <w:rPr>
          <w:rFonts w:eastAsia="Times New Roman"/>
        </w:rPr>
      </w:pPr>
      <w:r>
        <w:rPr>
          <w:rFonts w:eastAsia="Times New Roman"/>
        </w:rPr>
        <w:t xml:space="preserve">For </w:t>
      </w:r>
      <w:r>
        <w:rPr>
          <w:rFonts w:hint="eastAsia" w:eastAsia="Times New Roman"/>
          <w:lang w:eastAsia="zh-CN"/>
        </w:rPr>
        <w:t>CA_</w:t>
      </w:r>
      <w:r>
        <w:rPr>
          <w:rFonts w:eastAsia="Times New Roman"/>
          <w:lang w:eastAsia="zh-CN"/>
        </w:rPr>
        <w:t>n7-n67</w:t>
      </w:r>
      <w:r>
        <w:rPr>
          <w:rFonts w:eastAsia="Times New Roman"/>
        </w:rPr>
        <w:t xml:space="preserve">,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hint="eastAsia" w:eastAsia="Times New Roman"/>
          <w:vertAlign w:val="subscript"/>
          <w:lang w:eastAsia="zh-CN"/>
        </w:rPr>
        <w:t>,c</w:t>
      </w:r>
      <w:r>
        <w:rPr>
          <w:rFonts w:eastAsia="Times New Roman"/>
        </w:rPr>
        <w:t xml:space="preserve"> values are same as for </w:t>
      </w:r>
      <w:r>
        <w:rPr>
          <w:rFonts w:eastAsia="Times New Roman"/>
          <w:lang w:val="en-US"/>
        </w:rPr>
        <w:t>CA_n7-n28</w:t>
      </w:r>
      <w:r>
        <w:rPr>
          <w:rFonts w:eastAsia="Times New Roman"/>
        </w:rPr>
        <w:t xml:space="preserve"> and are given in the tables</w:t>
      </w:r>
      <w:r>
        <w:rPr>
          <w:rFonts w:hint="eastAsia" w:eastAsia="Times New Roman"/>
        </w:rPr>
        <w:t xml:space="preserve"> below</w:t>
      </w:r>
      <w:r>
        <w:rPr>
          <w:rFonts w:eastAsia="Times New Roman"/>
        </w:rP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5.26</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spacing w:after="0" w:line="260" w:lineRule="auto"/>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Inter-band </w:t>
            </w:r>
            <w:r>
              <w:rPr>
                <w:rFonts w:hint="eastAsia" w:ascii="Arial" w:hAnsi="Arial" w:eastAsia="Times New Roman" w:cs="Times New Roman"/>
                <w:b/>
                <w:sz w:val="18"/>
                <w:lang w:val="en-GB" w:eastAsia="zh-CN" w:bidi="ar-SA"/>
              </w:rPr>
              <w:t>CA</w:t>
            </w:r>
            <w:r>
              <w:rPr>
                <w:rFonts w:ascii="Arial" w:hAnsi="Arial" w:eastAsia="Times New Roman" w:cs="Times New Roman"/>
                <w:b/>
                <w:sz w:val="18"/>
                <w:lang w:val="en-GB" w:eastAsia="en-US" w:bidi="ar-SA"/>
              </w:rPr>
              <w:t xml:space="preserve"> combination</w:t>
            </w:r>
          </w:p>
        </w:tc>
        <w:tc>
          <w:tcPr>
            <w:tcW w:w="5904" w:type="dxa"/>
            <w:gridSpan w:val="2"/>
          </w:tcPr>
          <w:p>
            <w:pPr>
              <w:keepNext/>
              <w:keepLines/>
              <w:spacing w:after="0" w:line="260" w:lineRule="auto"/>
              <w:jc w:val="center"/>
              <w:rPr>
                <w:rFonts w:ascii="Arial" w:hAnsi="Arial" w:eastAsia="Times New Roman" w:cs="Times New Roman"/>
                <w:b/>
                <w:sz w:val="18"/>
                <w:lang w:val="en-GB" w:eastAsia="en-US" w:bidi="ar-SA"/>
              </w:rPr>
            </w:pPr>
            <w:r>
              <w:rPr>
                <w:rFonts w:ascii="Arial" w:hAnsi="Arial" w:eastAsia="Times New Roman" w:cs="Times New Roman"/>
                <w:b/>
                <w:color w:val="008ED3"/>
                <w:sz w:val="18"/>
                <w:lang w:val="en-GB" w:eastAsia="en-US" w:bidi="ar-SA"/>
              </w:rPr>
              <w:t>ΔT</w:t>
            </w:r>
            <w:r>
              <w:rPr>
                <w:rFonts w:ascii="Arial" w:hAnsi="Arial" w:eastAsia="Times New Roman" w:cs="Times New Roman"/>
                <w:b/>
                <w:color w:val="008ED3"/>
                <w:sz w:val="18"/>
                <w:vertAlign w:val="subscript"/>
                <w:lang w:val="en-GB" w:eastAsia="en-US" w:bidi="ar-SA"/>
              </w:rPr>
              <w:t>IB,c</w:t>
            </w:r>
            <w:r>
              <w:rPr>
                <w:rFonts w:ascii="Arial" w:hAnsi="Arial" w:eastAsia="Times New Roman" w:cs="Times New Roman"/>
                <w:b/>
                <w:color w:val="008ED3"/>
                <w:sz w:val="18"/>
                <w:lang w:val="en-GB" w:eastAsia="en-US" w:bidi="ar-SA"/>
              </w:rPr>
              <w:t xml:space="preserve"> for NR bands (dB)</w:t>
            </w:r>
            <w:r>
              <w:rPr>
                <w:rFonts w:ascii="Arial" w:hAnsi="Arial" w:eastAsia="Times New Roman" w:cs="Times New Roman"/>
                <w:b/>
                <w:color w:val="008ED3"/>
                <w:sz w:val="18"/>
                <w:vertAlign w:val="superscript"/>
                <w:lang w:val="en-GB" w:eastAsia="en-US"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spacing w:after="0" w:line="260" w:lineRule="auto"/>
              <w:jc w:val="center"/>
              <w:rPr>
                <w:rFonts w:ascii="Arial" w:hAnsi="Arial" w:eastAsia="Times New Roman" w:cs="Times New Roman"/>
                <w:b/>
                <w:sz w:val="18"/>
                <w:lang w:val="en-GB" w:eastAsia="en-US" w:bidi="ar-SA"/>
              </w:rPr>
            </w:pPr>
          </w:p>
        </w:tc>
        <w:tc>
          <w:tcPr>
            <w:tcW w:w="5904" w:type="dxa"/>
            <w:gridSpan w:val="2"/>
          </w:tcPr>
          <w:p>
            <w:pPr>
              <w:keepNext/>
              <w:keepLines/>
              <w:spacing w:after="0" w:line="260" w:lineRule="auto"/>
              <w:jc w:val="center"/>
              <w:rPr>
                <w:rFonts w:ascii="Arial" w:hAnsi="Arial" w:eastAsia="Times New Roman" w:cs="Times New Roman"/>
                <w:b/>
                <w:sz w:val="18"/>
                <w:lang w:val="en-GB" w:eastAsia="en-US" w:bidi="ar-SA"/>
              </w:rPr>
            </w:pPr>
            <w:r>
              <w:rPr>
                <w:rFonts w:hint="eastAsia" w:ascii="Arial" w:hAnsi="Arial" w:eastAsia="Times New Roman" w:cs="Times New Roman"/>
                <w:b/>
                <w:color w:val="008ED3"/>
                <w:sz w:val="18"/>
                <w:lang w:val="en-GB" w:eastAsia="en-US" w:bidi="ar-SA"/>
              </w:rPr>
              <w:t>C</w:t>
            </w:r>
            <w:r>
              <w:rPr>
                <w:rFonts w:ascii="Arial" w:hAnsi="Arial" w:eastAsia="Times New Roman" w:cs="Times New Roman"/>
                <w:b/>
                <w:color w:val="008ED3"/>
                <w:sz w:val="18"/>
                <w:lang w:val="en-GB" w:eastAsia="en-US" w:bidi="ar-SA"/>
              </w:rPr>
              <w:t>omponent band in order of bands in configuration</w:t>
            </w:r>
            <w:r>
              <w:rPr>
                <w:rFonts w:ascii="Arial" w:hAnsi="Arial" w:eastAsia="Times New Roman" w:cs="Times New Roman"/>
                <w:b/>
                <w:color w:val="008ED3"/>
                <w:sz w:val="18"/>
                <w:vertAlign w:val="superscript"/>
                <w:lang w:val="en-GB" w:eastAsia="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spacing w:after="0" w:line="260" w:lineRule="auto"/>
              <w:jc w:val="center"/>
              <w:rPr>
                <w:rFonts w:ascii="Arial" w:hAnsi="Arial" w:eastAsia="Times New Roman" w:cs="Times New Roman"/>
                <w:sz w:val="18"/>
                <w:lang w:val="en-US" w:eastAsia="zh-CN" w:bidi="ar-SA"/>
              </w:rPr>
            </w:pPr>
            <w:r>
              <w:rPr>
                <w:rFonts w:ascii="Arial" w:hAnsi="Arial" w:eastAsia="Times New Roman" w:cs="Times New Roman"/>
                <w:sz w:val="18"/>
                <w:lang w:val="en-US" w:eastAsia="en-US" w:bidi="ar-SA"/>
              </w:rPr>
              <w:t>CA_n7-n67</w:t>
            </w:r>
          </w:p>
        </w:tc>
        <w:tc>
          <w:tcPr>
            <w:tcW w:w="2952" w:type="dxa"/>
            <w:vAlign w:val="center"/>
          </w:tcPr>
          <w:p>
            <w:pPr>
              <w:keepNext/>
              <w:keepLines/>
              <w:spacing w:after="0" w:line="260" w:lineRule="auto"/>
              <w:jc w:val="center"/>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0</w:t>
            </w:r>
            <w:r>
              <w:rPr>
                <w:rFonts w:ascii="Arial" w:hAnsi="Arial" w:eastAsia="Times New Roman" w:cs="Times New Roman"/>
                <w:sz w:val="18"/>
                <w:lang w:val="en-US" w:eastAsia="zh-CN" w:bidi="ar-SA"/>
              </w:rPr>
              <w:t>.3</w:t>
            </w:r>
          </w:p>
        </w:tc>
        <w:tc>
          <w:tcPr>
            <w:tcW w:w="2952" w:type="dxa"/>
            <w:vAlign w:val="center"/>
          </w:tcPr>
          <w:p>
            <w:pPr>
              <w:keepNext/>
              <w:keepLines/>
              <w:spacing w:after="0" w:line="260" w:lineRule="auto"/>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eastAsia="Times New Roman"/>
                <w:sz w:val="18"/>
                <w:lang w:eastAsia="ja-JP"/>
              </w:rPr>
            </w:pPr>
            <w:r>
              <w:rPr>
                <w:rFonts w:ascii="Arial" w:hAnsi="Arial" w:eastAsia="Times New Roman"/>
                <w:sz w:val="18"/>
                <w:lang w:eastAsia="ja-JP"/>
              </w:rPr>
              <w:t>NOTE 9:</w:t>
            </w:r>
            <w:r>
              <w:rPr>
                <w:rFonts w:ascii="Arial" w:hAnsi="Arial" w:eastAsia="Times New Roman"/>
                <w:sz w:val="18"/>
                <w:lang w:eastAsia="ja-JP"/>
              </w:rPr>
              <w:tab/>
            </w:r>
            <w:r>
              <w:rPr>
                <w:rFonts w:ascii="Arial" w:hAnsi="Arial" w:eastAsia="Times New Roman"/>
                <w:sz w:val="18"/>
                <w:lang w:eastAsia="ja-JP"/>
              </w:rPr>
              <w:t>“-” denotes ΔT</w:t>
            </w:r>
            <w:r>
              <w:rPr>
                <w:rFonts w:ascii="Arial" w:hAnsi="Arial" w:eastAsia="Times New Roman"/>
                <w:sz w:val="18"/>
                <w:vertAlign w:val="subscript"/>
                <w:lang w:eastAsia="ja-JP"/>
              </w:rPr>
              <w:t>IB,c</w:t>
            </w:r>
            <w:r>
              <w:rPr>
                <w:rFonts w:ascii="Arial" w:hAnsi="Arial" w:eastAsia="Times New Roman"/>
                <w:sz w:val="18"/>
                <w:lang w:eastAsia="ja-JP"/>
              </w:rPr>
              <w:t xml:space="preserve"> = 0.</w:t>
            </w:r>
          </w:p>
          <w:p>
            <w:pPr>
              <w:keepNext/>
              <w:keepLines/>
              <w:spacing w:after="0" w:line="260" w:lineRule="auto"/>
              <w:ind w:left="851" w:hanging="851"/>
              <w:rPr>
                <w:rFonts w:ascii="Arial" w:hAnsi="Arial" w:eastAsia="Times New Roman" w:cs="Times New Roman"/>
                <w:sz w:val="18"/>
                <w:lang w:val="en-US" w:eastAsia="en-US" w:bidi="ar-SA"/>
              </w:rPr>
            </w:pPr>
            <w:r>
              <w:rPr>
                <w:rFonts w:ascii="Arial" w:hAnsi="Arial" w:eastAsia="Times New Roman" w:cs="Times New Roman"/>
                <w:sz w:val="18"/>
                <w:lang w:val="en-GB" w:eastAsia="ja-JP" w:bidi="ar-SA"/>
              </w:rPr>
              <w:t>NOTE 10:</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5.26</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Inter-band CA combination</w:t>
            </w:r>
          </w:p>
        </w:tc>
        <w:tc>
          <w:tcPr>
            <w:tcW w:w="5904" w:type="dxa"/>
            <w:gridSpan w:val="2"/>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color w:val="008ED3"/>
                <w:sz w:val="18"/>
                <w:lang w:val="en-GB" w:eastAsia="en-US" w:bidi="ar-SA"/>
              </w:rPr>
              <w:t>ΔR</w:t>
            </w:r>
            <w:r>
              <w:rPr>
                <w:rFonts w:ascii="Arial" w:hAnsi="Arial" w:eastAsia="Times New Roman" w:cs="Times New Roman"/>
                <w:b/>
                <w:color w:val="008ED3"/>
                <w:sz w:val="18"/>
                <w:vertAlign w:val="subscript"/>
                <w:lang w:val="en-GB" w:eastAsia="en-US" w:bidi="ar-SA"/>
              </w:rPr>
              <w:t>IB,c</w:t>
            </w:r>
            <w:r>
              <w:rPr>
                <w:rFonts w:ascii="Arial" w:hAnsi="Arial" w:eastAsia="Times New Roman" w:cs="Times New Roman"/>
                <w:b/>
                <w:color w:val="008ED3"/>
                <w:sz w:val="18"/>
                <w:lang w:val="en-GB" w:eastAsia="en-US" w:bidi="ar-SA"/>
              </w:rPr>
              <w:t xml:space="preserve"> for NR band</w:t>
            </w:r>
            <w:r>
              <w:rPr>
                <w:rFonts w:hint="eastAsia" w:ascii="Arial" w:hAnsi="Arial" w:eastAsia="Times New Roman" w:cs="Times New Roman"/>
                <w:b/>
                <w:color w:val="008ED3"/>
                <w:sz w:val="18"/>
                <w:lang w:val="en-GB" w:eastAsia="zh-CN" w:bidi="ar-SA"/>
              </w:rPr>
              <w:t>s</w:t>
            </w:r>
            <w:r>
              <w:rPr>
                <w:rFonts w:ascii="Arial" w:hAnsi="Arial" w:eastAsia="Times New Roman" w:cs="Times New Roman"/>
                <w:b/>
                <w:color w:val="008ED3"/>
                <w:sz w:val="18"/>
                <w:lang w:val="en-GB" w:eastAsia="en-US" w:bidi="ar-SA"/>
              </w:rPr>
              <w:t xml:space="preserve"> (dB)</w:t>
            </w:r>
            <w:r>
              <w:rPr>
                <w:rFonts w:ascii="Arial" w:hAnsi="Arial" w:eastAsia="Times New Roman" w:cs="Times New Roman"/>
                <w:b/>
                <w:color w:val="008ED3"/>
                <w:sz w:val="18"/>
                <w:vertAlign w:val="superscript"/>
                <w:lang w:val="en-GB" w:eastAsia="en-US"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spacing w:after="0"/>
              <w:jc w:val="center"/>
              <w:rPr>
                <w:rFonts w:ascii="Arial" w:hAnsi="Arial" w:eastAsia="Times New Roman" w:cs="Times New Roman"/>
                <w:b/>
                <w:sz w:val="18"/>
                <w:lang w:val="en-GB" w:eastAsia="en-US" w:bidi="ar-SA"/>
              </w:rPr>
            </w:pPr>
          </w:p>
        </w:tc>
        <w:tc>
          <w:tcPr>
            <w:tcW w:w="5904" w:type="dxa"/>
            <w:gridSpan w:val="2"/>
          </w:tcPr>
          <w:p>
            <w:pPr>
              <w:keepNext/>
              <w:keepLines/>
              <w:spacing w:after="0"/>
              <w:jc w:val="center"/>
              <w:rPr>
                <w:rFonts w:ascii="Arial" w:hAnsi="Arial" w:eastAsia="Times New Roman" w:cs="Times New Roman"/>
                <w:b/>
                <w:sz w:val="18"/>
                <w:lang w:val="en-GB" w:eastAsia="en-US" w:bidi="ar-SA"/>
              </w:rPr>
            </w:pPr>
            <w:r>
              <w:rPr>
                <w:rFonts w:hint="eastAsia" w:ascii="Arial" w:hAnsi="Arial" w:eastAsia="Times New Roman" w:cs="Times New Roman"/>
                <w:b/>
                <w:color w:val="008ED3"/>
                <w:sz w:val="18"/>
                <w:lang w:val="en-GB" w:eastAsia="en-US" w:bidi="ar-SA"/>
              </w:rPr>
              <w:t>C</w:t>
            </w:r>
            <w:r>
              <w:rPr>
                <w:rFonts w:ascii="Arial" w:hAnsi="Arial" w:eastAsia="Times New Roman" w:cs="Times New Roman"/>
                <w:b/>
                <w:color w:val="008ED3"/>
                <w:sz w:val="18"/>
                <w:lang w:val="en-GB" w:eastAsia="en-US" w:bidi="ar-SA"/>
              </w:rPr>
              <w:t>omponent band in order of bands in configuration</w:t>
            </w:r>
            <w:r>
              <w:rPr>
                <w:rFonts w:ascii="Arial" w:hAnsi="Arial" w:eastAsia="Times New Roman" w:cs="Times New Roman"/>
                <w:b/>
                <w:color w:val="008ED3"/>
                <w:sz w:val="18"/>
                <w:vertAlign w:val="superscript"/>
                <w:lang w:val="en-GB" w:eastAsia="en-US"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CA_n</w:t>
            </w:r>
            <w:r>
              <w:rPr>
                <w:rFonts w:ascii="Arial" w:hAnsi="Arial" w:eastAsia="Times New Roman" w:cs="Times New Roman"/>
                <w:sz w:val="18"/>
                <w:lang w:val="en-US" w:eastAsia="zh-CN" w:bidi="ar-SA"/>
              </w:rPr>
              <w:t>7</w:t>
            </w:r>
            <w:r>
              <w:rPr>
                <w:rFonts w:hint="eastAsia" w:ascii="Arial" w:hAnsi="Arial" w:eastAsia="Times New Roman" w:cs="Times New Roman"/>
                <w:sz w:val="18"/>
                <w:lang w:val="en-US" w:eastAsia="zh-CN" w:bidi="ar-SA"/>
              </w:rPr>
              <w:t>-n67</w:t>
            </w:r>
          </w:p>
        </w:tc>
        <w:tc>
          <w:tcPr>
            <w:tcW w:w="2952" w:type="dxa"/>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w:t>
            </w:r>
          </w:p>
        </w:tc>
        <w:tc>
          <w:tcPr>
            <w:tcW w:w="2952" w:type="dxa"/>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keepNext/>
              <w:keepLines/>
              <w:spacing w:after="0"/>
              <w:ind w:left="851" w:hanging="851"/>
              <w:rPr>
                <w:rFonts w:ascii="Arial" w:hAnsi="Arial" w:eastAsia="Times New Roman" w:cs="Arial"/>
                <w:sz w:val="18"/>
                <w:lang w:val="en-GB" w:eastAsia="zh-CN" w:bidi="ar-SA"/>
              </w:rPr>
            </w:pPr>
            <w:r>
              <w:rPr>
                <w:rFonts w:ascii="Arial" w:hAnsi="Arial" w:eastAsia="Times New Roman" w:cs="Arial"/>
                <w:sz w:val="18"/>
                <w:lang w:val="en-GB" w:eastAsia="en-US" w:bidi="ar-SA"/>
              </w:rPr>
              <w:t xml:space="preserve">NOTE </w:t>
            </w:r>
            <w:r>
              <w:rPr>
                <w:rFonts w:ascii="Arial" w:hAnsi="Arial" w:eastAsia="Times New Roman" w:cs="Arial"/>
                <w:sz w:val="18"/>
                <w:lang w:val="en-GB" w:eastAsia="zh-CN" w:bidi="ar-SA"/>
              </w:rPr>
              <w:t>8</w:t>
            </w:r>
            <w:r>
              <w:rPr>
                <w:rFonts w:ascii="Arial" w:hAnsi="Arial" w:eastAsia="Times New Roman" w:cs="Arial"/>
                <w:sz w:val="18"/>
                <w:lang w:val="en-GB" w:eastAsia="en-US" w:bidi="ar-SA"/>
              </w:rPr>
              <w:t>:</w:t>
            </w:r>
            <w:r>
              <w:rPr>
                <w:rFonts w:ascii="Arial" w:hAnsi="Arial" w:eastAsia="Times New Roman" w:cs="Arial"/>
                <w:sz w:val="18"/>
                <w:lang w:val="en-GB" w:eastAsia="en-US" w:bidi="ar-SA"/>
              </w:rPr>
              <w:tab/>
            </w:r>
            <w:r>
              <w:rPr>
                <w:rFonts w:ascii="Arial" w:hAnsi="Arial" w:eastAsia="Times New Roman" w:cs="Arial"/>
                <w:sz w:val="18"/>
                <w:lang w:val="en-GB" w:eastAsia="zh-CN" w:bidi="ar-SA"/>
              </w:rPr>
              <w:t xml:space="preserve"> “-” denotes ΔR</w:t>
            </w:r>
            <w:r>
              <w:rPr>
                <w:rFonts w:ascii="Arial" w:hAnsi="Arial" w:eastAsia="Times New Roman" w:cs="Arial"/>
                <w:sz w:val="18"/>
                <w:vertAlign w:val="subscript"/>
                <w:lang w:val="en-GB" w:eastAsia="zh-CN" w:bidi="ar-SA"/>
              </w:rPr>
              <w:t>IB,c</w:t>
            </w:r>
            <w:r>
              <w:rPr>
                <w:rFonts w:ascii="Arial" w:hAnsi="Arial" w:eastAsia="Times New Roman" w:cs="Arial"/>
                <w:sz w:val="18"/>
                <w:lang w:val="en-GB" w:eastAsia="zh-CN" w:bidi="ar-SA"/>
              </w:rPr>
              <w:t xml:space="preserve"> = 0.</w:t>
            </w:r>
          </w:p>
          <w:p>
            <w:pPr>
              <w:keepNext/>
              <w:keepLines/>
              <w:spacing w:after="0"/>
              <w:ind w:left="851" w:hanging="851"/>
              <w:rPr>
                <w:rFonts w:ascii="Arial" w:hAnsi="Arial" w:eastAsia="Times New Roman" w:cs="Times New Roman"/>
                <w:sz w:val="18"/>
                <w:lang w:val="en-US" w:eastAsia="zh-CN" w:bidi="ar-SA"/>
              </w:rPr>
            </w:pPr>
            <w:r>
              <w:rPr>
                <w:rFonts w:ascii="Arial" w:hAnsi="Arial" w:eastAsia="Times New Roman" w:cs="Arial"/>
                <w:sz w:val="18"/>
                <w:lang w:val="en-GB" w:eastAsia="en-US" w:bidi="ar-SA"/>
              </w:rPr>
              <w:t xml:space="preserve">NOTE </w:t>
            </w:r>
            <w:r>
              <w:rPr>
                <w:rFonts w:ascii="Arial" w:hAnsi="Arial" w:eastAsia="Times New Roman" w:cs="Arial"/>
                <w:sz w:val="18"/>
                <w:lang w:val="en-GB" w:eastAsia="zh-CN" w:bidi="ar-SA"/>
              </w:rPr>
              <w:t>9</w:t>
            </w:r>
            <w:r>
              <w:rPr>
                <w:rFonts w:ascii="Arial" w:hAnsi="Arial" w:eastAsia="Times New Roman" w:cs="Arial"/>
                <w:sz w:val="18"/>
                <w:lang w:val="en-GB" w:eastAsia="en-US" w:bidi="ar-SA"/>
              </w:rPr>
              <w:t>:</w:t>
            </w:r>
            <w:r>
              <w:rPr>
                <w:rFonts w:ascii="Arial" w:hAnsi="Arial" w:eastAsia="Times New Roman" w:cs="Arial"/>
                <w:sz w:val="18"/>
                <w:lang w:val="en-GB" w:eastAsia="en-US" w:bidi="ar-SA"/>
              </w:rPr>
              <w:tab/>
            </w:r>
            <w:r>
              <w:rPr>
                <w:rFonts w:ascii="Arial" w:hAnsi="Arial" w:eastAsia="Times New Roman" w:cs="Arial"/>
                <w:sz w:val="18"/>
                <w:lang w:val="en-GB" w:eastAsia="zh-CN" w:bidi="ar-SA"/>
              </w:rPr>
              <w:t xml:space="preserve">The component band order in the configuration should be listed by the </w:t>
            </w:r>
            <w:r>
              <w:rPr>
                <w:rFonts w:ascii="Arial" w:hAnsi="Arial" w:eastAsia="宋体" w:cs="Times New Roman"/>
                <w:sz w:val="18"/>
                <w:lang w:val="en-GB" w:eastAsia="en-US" w:bidi="ar-SA"/>
              </w:rPr>
              <w:t>order</w:t>
            </w:r>
            <w:r>
              <w:rPr>
                <w:rFonts w:ascii="Arial" w:hAnsi="Arial" w:eastAsia="Times New Roman" w:cs="Arial"/>
                <w:sz w:val="18"/>
                <w:lang w:val="en-GB" w:eastAsia="zh-CN" w:bidi="ar-SA"/>
              </w:rPr>
              <w:t xml:space="preserve"> of NR bands, </w:t>
            </w:r>
            <w:r>
              <w:rPr>
                <w:rFonts w:ascii="Arial" w:hAnsi="Arial" w:eastAsia="Times New Roman" w:cs="Times New Roman"/>
                <w:sz w:val="18"/>
                <w:szCs w:val="18"/>
                <w:lang w:val="en-GB" w:eastAsia="zh-CN" w:bidi="ar-SA"/>
              </w:rPr>
              <w:t xml:space="preserve">such as for </w:t>
            </w:r>
            <w:r>
              <w:rPr>
                <w:rFonts w:ascii="Arial" w:hAnsi="Arial" w:eastAsia="Times New Roman" w:cs="Times New Roman"/>
                <w:sz w:val="18"/>
                <w:lang w:val="en-GB" w:eastAsia="en-US" w:bidi="ar-SA"/>
              </w:rPr>
              <w:t>CA</w:t>
            </w:r>
            <w:r>
              <w:rPr>
                <w:rFonts w:ascii="Arial" w:hAnsi="Arial" w:eastAsia="Times New Roman" w:cs="Times New Roman"/>
                <w:sz w:val="18"/>
                <w:lang w:val="en-US" w:eastAsia="en-US" w:bidi="ar-SA"/>
              </w:rPr>
              <w:t>_n1-n77</w:t>
            </w:r>
            <w:r>
              <w:rPr>
                <w:rFonts w:ascii="Arial" w:hAnsi="Arial" w:eastAsia="Times New Roman" w:cs="Times New Roman"/>
                <w:sz w:val="18"/>
                <w:szCs w:val="18"/>
                <w:lang w:val="en-GB" w:eastAsia="zh-CN" w:bidi="ar-SA"/>
              </w:rPr>
              <w:t xml:space="preserve"> the band order from left to right is n1 and n77</w:t>
            </w:r>
            <w:r>
              <w:rPr>
                <w:rFonts w:ascii="Arial" w:hAnsi="Arial" w:eastAsia="Times New Roman" w:cs="Arial"/>
                <w:sz w:val="18"/>
                <w:lang w:val="en-GB" w:eastAsia="zh-CN" w:bidi="ar-SA"/>
              </w:rPr>
              <w:t>.</w:t>
            </w:r>
          </w:p>
        </w:tc>
      </w:tr>
    </w:tbl>
    <w:p>
      <w:pPr>
        <w:jc w:val="center"/>
        <w:rPr>
          <w:rFonts w:eastAsia="宋体"/>
          <w:b/>
          <w:color w:val="00B050"/>
          <w:lang w:val="en-US" w:eastAsia="zh-CN"/>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 xml:space="preserve">5.26.1.5 </w:t>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REFSENS requirements</w:t>
      </w:r>
    </w:p>
    <w:p>
      <w:pPr>
        <w:spacing w:after="180"/>
        <w:rPr>
          <w:rFonts w:ascii="Times New Roman" w:hAnsi="Times New Roman" w:eastAsia="Times New Roman" w:cs="Times New Roman"/>
          <w:i w:val="0"/>
          <w:color w:val="auto"/>
          <w:lang w:val="en-US" w:eastAsia="zh-CN" w:bidi="ar-SA"/>
        </w:rPr>
      </w:pPr>
      <w:r>
        <w:rPr>
          <w:rFonts w:ascii="Times New Roman" w:hAnsi="Times New Roman" w:eastAsia="Times New Roman" w:cs="Times New Roman"/>
          <w:i w:val="0"/>
          <w:color w:val="auto"/>
          <w:lang w:val="en-US" w:eastAsia="zh-CN" w:bidi="ar-SA"/>
        </w:rPr>
        <w:t xml:space="preserve">As can be seen in the co-existence studies in </w:t>
      </w:r>
      <w:r>
        <w:rPr>
          <w:rFonts w:hint="eastAsia" w:ascii="Times New Roman" w:hAnsi="Times New Roman" w:eastAsia="Times New Roman" w:cs="Times New Roman"/>
          <w:i w:val="0"/>
          <w:color w:val="auto"/>
          <w:lang w:val="en-US" w:eastAsia="zh-CN" w:bidi="ar-SA"/>
        </w:rPr>
        <w:t>5.26</w:t>
      </w:r>
      <w:r>
        <w:rPr>
          <w:rFonts w:ascii="Times New Roman" w:hAnsi="Times New Roman" w:eastAsia="Times New Roman" w:cs="Times New Roman"/>
          <w:i w:val="0"/>
          <w:color w:val="auto"/>
          <w:lang w:val="en-US" w:eastAsia="zh-CN" w:bidi="ar-SA"/>
        </w:rPr>
        <w:t>.1.3 there are no harmonics issues and no harmonic mixing issues.</w:t>
      </w:r>
    </w:p>
    <w:p>
      <w:pPr>
        <w:keepNext/>
        <w:keepLines/>
        <w:pBdr>
          <w:top w:val="none" w:color="auto" w:sz="0" w:space="0"/>
        </w:pBdr>
        <w:spacing w:before="120" w:after="180"/>
        <w:ind w:left="1418" w:hanging="1418"/>
        <w:outlineLvl w:val="3"/>
        <w:rPr>
          <w:rFonts w:ascii="Arial" w:hAnsi="Arial" w:eastAsia="宋体" w:cs="Times New Roman"/>
          <w:sz w:val="24"/>
          <w:lang w:val="sv-SE" w:eastAsia="en-US" w:bidi="ar-SA"/>
        </w:rPr>
      </w:pPr>
      <w:r>
        <w:rPr>
          <w:rFonts w:hint="eastAsia" w:ascii="Arial" w:hAnsi="Arial" w:eastAsia="宋体" w:cs="Times New Roman"/>
          <w:sz w:val="24"/>
          <w:lang w:val="sv-SE" w:eastAsia="zh-CN" w:bidi="ar-SA"/>
        </w:rPr>
        <w:t>5.26</w:t>
      </w:r>
      <w:r>
        <w:rPr>
          <w:rFonts w:ascii="Arial" w:hAnsi="Arial" w:eastAsia="宋体" w:cs="Times New Roman"/>
          <w:sz w:val="24"/>
          <w:lang w:val="sv-SE" w:eastAsia="en-US" w:bidi="ar-SA"/>
        </w:rPr>
        <w:t>.1.6</w:t>
      </w:r>
      <w:r>
        <w:rPr>
          <w:rFonts w:ascii="Arial" w:hAnsi="Arial" w:eastAsia="宋体" w:cs="Times New Roman"/>
          <w:sz w:val="24"/>
          <w:lang w:val="sv-SE" w:eastAsia="en-US" w:bidi="ar-SA"/>
        </w:rPr>
        <w:tab/>
      </w:r>
      <w:r>
        <w:rPr>
          <w:rFonts w:ascii="Arial" w:hAnsi="Arial" w:eastAsia="宋体" w:cs="Arial"/>
          <w:sz w:val="24"/>
          <w:szCs w:val="22"/>
          <w:lang w:val="en-US" w:eastAsia="zh-CN" w:bidi="ar-SA"/>
        </w:rPr>
        <w:t>OOB blocking exception requirements</w:t>
      </w:r>
    </w:p>
    <w:p>
      <w:pPr>
        <w:rPr>
          <w:rFonts w:eastAsia="Times New Roman"/>
          <w:lang w:eastAsia="zh-CN"/>
        </w:rPr>
      </w:pPr>
      <w:r>
        <w:rPr>
          <w:rFonts w:eastAsia="Times New Roman"/>
          <w:lang w:eastAsia="zh-CN"/>
        </w:rPr>
        <w:t>There is no OOB exception for this CA combination.</w:t>
      </w:r>
    </w:p>
    <w:p>
      <w:pPr>
        <w:keepNext/>
        <w:keepLines/>
        <w:spacing w:before="60" w:after="180"/>
        <w:jc w:val="center"/>
        <w:rPr>
          <w:rFonts w:ascii="Arial" w:hAnsi="Arial" w:eastAsia="Times New Roman" w:cs="Arial"/>
          <w:b/>
          <w:lang w:val="zh-CN" w:eastAsia="en-US" w:bidi="ar-SA"/>
        </w:rPr>
      </w:pPr>
      <w:r>
        <w:rPr>
          <w:rFonts w:ascii="Arial" w:hAnsi="Arial" w:eastAsia="Times New Roman" w:cs="Arial"/>
          <w:b/>
          <w:lang w:val="zh-CN" w:eastAsia="en-US" w:bidi="ar-SA"/>
        </w:rPr>
        <w:t xml:space="preserve">Table </w:t>
      </w:r>
      <w:r>
        <w:rPr>
          <w:rFonts w:hint="eastAsia" w:ascii="Arial" w:hAnsi="Arial" w:eastAsia="Times New Roman" w:cs="Arial"/>
          <w:b/>
          <w:lang w:val="en-US" w:eastAsia="zh-CN" w:bidi="ar-SA"/>
        </w:rPr>
        <w:t>5.26</w:t>
      </w:r>
      <w:r>
        <w:rPr>
          <w:rFonts w:ascii="Arial" w:hAnsi="Arial" w:eastAsia="Times New Roman" w:cs="Arial"/>
          <w:b/>
          <w:lang w:val="en-US" w:eastAsia="zh-CN" w:bidi="ar-SA"/>
        </w:rPr>
        <w:t>.1.6-1</w:t>
      </w:r>
      <w:r>
        <w:rPr>
          <w:rFonts w:ascii="Arial" w:hAnsi="Arial" w:eastAsia="Times New Roman" w:cs="Arial"/>
          <w:b/>
          <w:lang w:val="zh-CN" w:eastAsia="en-US" w:bidi="ar-SA"/>
        </w:rPr>
        <w:t>: CA band</w:t>
      </w:r>
      <w:r>
        <w:rPr>
          <w:rFonts w:ascii="Arial" w:hAnsi="Arial" w:eastAsia="Times New Roman" w:cs="Arial"/>
          <w:b/>
          <w:lang w:val="zh-CN" w:eastAsia="zh-CN" w:bidi="ar-SA"/>
        </w:rPr>
        <w:t xml:space="preserve"> combination </w:t>
      </w:r>
      <w:r>
        <w:rPr>
          <w:rFonts w:ascii="Arial" w:hAnsi="Arial" w:eastAsia="Times New Roman" w:cs="Arial"/>
          <w:b/>
          <w:lang w:val="zh-CN" w:eastAsia="en-US" w:bidi="ar-SA"/>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GB" w:eastAsia="zh-CN" w:bidi="ar-SA"/>
              </w:rPr>
            </w:pPr>
            <w:r>
              <w:rPr>
                <w:rFonts w:ascii="Arial" w:hAnsi="Arial" w:eastAsia="Times New Roman" w:cs="Arial"/>
                <w:b/>
                <w:sz w:val="18"/>
                <w:lang w:val="en-GB" w:eastAsia="en-US" w:bidi="ar-SA"/>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bl>
    <w:p>
      <w:pPr>
        <w:rPr>
          <w:rFonts w:eastAsia="Times New Roman"/>
        </w:rPr>
      </w:pPr>
    </w:p>
    <w:p>
      <w:pPr>
        <w:keepNext/>
        <w:keepLines/>
        <w:pBdr>
          <w:top w:val="none" w:color="auto" w:sz="0" w:space="0"/>
        </w:pBdr>
        <w:spacing w:before="180" w:after="180"/>
        <w:ind w:left="1134" w:hanging="1134"/>
        <w:outlineLvl w:val="1"/>
        <w:rPr>
          <w:rFonts w:ascii="Arial" w:hAnsi="Arial" w:eastAsia="宋体" w:cs="Arial"/>
          <w:sz w:val="32"/>
          <w:lang w:val="en-US" w:eastAsia="zh-CN" w:bidi="ar-SA"/>
        </w:rPr>
      </w:pPr>
      <w:r>
        <w:rPr>
          <w:rFonts w:hint="eastAsia" w:ascii="Arial" w:hAnsi="Arial" w:eastAsia="宋体" w:cs="Arial"/>
          <w:sz w:val="32"/>
          <w:lang w:val="en-US" w:eastAsia="zh-CN" w:bidi="ar-SA"/>
        </w:rPr>
        <w:t>5.27</w:t>
      </w:r>
      <w:r>
        <w:rPr>
          <w:rFonts w:ascii="Arial" w:hAnsi="Arial" w:eastAsia="宋体" w:cs="Arial"/>
          <w:sz w:val="32"/>
          <w:lang w:val="sv-SE" w:eastAsia="zh-CN" w:bidi="ar-SA"/>
        </w:rPr>
        <w:tab/>
      </w:r>
      <w:r>
        <w:rPr>
          <w:rFonts w:hint="eastAsia" w:ascii="Arial" w:hAnsi="Arial" w:eastAsia="宋体" w:cs="Arial"/>
          <w:sz w:val="32"/>
          <w:lang w:val="en-US" w:eastAsia="zh-CN" w:bidi="ar-SA"/>
        </w:rPr>
        <w:t>CA_</w:t>
      </w:r>
      <w:r>
        <w:rPr>
          <w:rFonts w:ascii="Arial" w:hAnsi="Arial" w:eastAsia="宋体" w:cs="Arial"/>
          <w:sz w:val="32"/>
          <w:lang w:val="en-US" w:eastAsia="ja-JP" w:bidi="ar-SA"/>
        </w:rPr>
        <w:t>n67-n78</w:t>
      </w:r>
    </w:p>
    <w:p>
      <w:pPr>
        <w:keepNext/>
        <w:keepLines/>
        <w:pBdr>
          <w:top w:val="none" w:color="auto" w:sz="0" w:space="0"/>
        </w:pBdr>
        <w:spacing w:before="120" w:after="180"/>
        <w:ind w:left="1134" w:hanging="1134"/>
        <w:outlineLvl w:val="2"/>
        <w:rPr>
          <w:rFonts w:ascii="Arial" w:hAnsi="Arial" w:eastAsia="宋体" w:cs="Arial"/>
          <w:sz w:val="28"/>
          <w:szCs w:val="28"/>
          <w:lang w:val="sv-SE" w:eastAsia="zh-CN" w:bidi="ar-SA"/>
        </w:rPr>
      </w:pPr>
      <w:r>
        <w:rPr>
          <w:rFonts w:hint="eastAsia" w:ascii="Arial" w:hAnsi="Arial" w:eastAsia="宋体" w:cs="Arial"/>
          <w:sz w:val="28"/>
          <w:szCs w:val="28"/>
          <w:lang w:val="en-US" w:eastAsia="zh-CN" w:bidi="ar-SA"/>
        </w:rPr>
        <w:t>5.27.1</w:t>
      </w:r>
      <w:r>
        <w:rPr>
          <w:rFonts w:ascii="Arial" w:hAnsi="Arial" w:eastAsia="宋体" w:cs="Arial"/>
          <w:sz w:val="28"/>
          <w:szCs w:val="28"/>
          <w:lang w:val="sv-SE" w:eastAsia="zh-CN" w:bidi="ar-SA"/>
        </w:rPr>
        <w:tab/>
      </w:r>
      <w:r>
        <w:rPr>
          <w:rFonts w:hint="eastAsia" w:ascii="Arial" w:hAnsi="Arial" w:eastAsia="宋体" w:cs="Arial"/>
          <w:sz w:val="28"/>
          <w:szCs w:val="28"/>
          <w:lang w:val="en-US" w:eastAsia="zh-CN" w:bidi="ar-SA"/>
        </w:rPr>
        <w:t>Common for 1 band UL and 2 bands UL CA</w:t>
      </w: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5.27.1.1</w:t>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ab/>
      </w:r>
      <w:r>
        <w:rPr>
          <w:rFonts w:ascii="Arial" w:hAnsi="Arial" w:eastAsia="宋体" w:cs="Times New Roman"/>
          <w:sz w:val="24"/>
          <w:lang w:val="sv-SE" w:eastAsia="zh-CN" w:bidi="ar-SA"/>
        </w:rPr>
        <w:t xml:space="preserve">Operating bands for </w:t>
      </w:r>
      <w:r>
        <w:rPr>
          <w:rFonts w:hint="eastAsia" w:ascii="Arial" w:hAnsi="Arial" w:eastAsia="宋体" w:cs="Times New Roman"/>
          <w:sz w:val="24"/>
          <w:lang w:val="sv-SE" w:eastAsia="zh-CN" w:bidi="ar-SA"/>
        </w:rPr>
        <w:t>CA</w:t>
      </w:r>
    </w:p>
    <w:p>
      <w:pPr>
        <w:keepNext/>
        <w:keepLines/>
        <w:spacing w:before="60" w:after="180"/>
        <w:jc w:val="center"/>
        <w:rPr>
          <w:rFonts w:ascii="Arial" w:hAnsi="Arial" w:eastAsia="Times New Roman" w:cs="Times New Roman"/>
          <w:b/>
          <w:lang w:val="zh-CN" w:eastAsia="ja-JP" w:bidi="ar-SA"/>
        </w:rPr>
      </w:pPr>
      <w:r>
        <w:rPr>
          <w:rFonts w:ascii="Arial" w:hAnsi="Arial" w:eastAsia="Times New Roman" w:cs="Times New Roman"/>
          <w:b/>
          <w:lang w:val="zh-CN" w:eastAsia="en-US" w:bidi="ar-SA"/>
        </w:rPr>
        <w:t xml:space="preserve">Table </w:t>
      </w:r>
      <w:r>
        <w:rPr>
          <w:rFonts w:hint="eastAsia" w:ascii="Arial" w:hAnsi="Arial" w:eastAsia="Times New Roman" w:cs="Times New Roman"/>
          <w:b/>
          <w:lang w:val="en-US" w:eastAsia="zh-CN" w:bidi="ar-SA"/>
        </w:rPr>
        <w:t>5.27</w:t>
      </w:r>
      <w:r>
        <w:rPr>
          <w:rFonts w:ascii="Arial" w:hAnsi="Arial" w:eastAsia="Times New Roman" w:cs="Times New Roman"/>
          <w:b/>
          <w:lang w:val="zh-CN" w:eastAsia="zh-CN" w:bidi="ar-SA"/>
        </w:rPr>
        <w:t>.</w:t>
      </w:r>
      <w:r>
        <w:rPr>
          <w:rFonts w:hint="eastAsia" w:ascii="Arial" w:hAnsi="Arial" w:eastAsia="Times New Roman" w:cs="Times New Roman"/>
          <w:b/>
          <w:lang w:val="en-US" w:eastAsia="zh-CN" w:bidi="ar-SA"/>
        </w:rPr>
        <w:t>1</w:t>
      </w:r>
      <w:r>
        <w:rPr>
          <w:rFonts w:hint="eastAsia" w:ascii="Arial" w:hAnsi="Arial" w:eastAsia="Times New Roman" w:cs="Times New Roman"/>
          <w:b/>
          <w:lang w:val="zh-CN" w:eastAsia="zh-CN" w:bidi="ar-SA"/>
        </w:rPr>
        <w:t>.1</w:t>
      </w:r>
      <w:r>
        <w:rPr>
          <w:rFonts w:ascii="Arial" w:hAnsi="Arial" w:eastAsia="Times New Roman" w:cs="Times New Roman"/>
          <w:b/>
          <w:lang w:val="zh-CN" w:eastAsia="en-US" w:bidi="ar-SA"/>
        </w:rPr>
        <w:t xml:space="preserve">-1: </w:t>
      </w:r>
      <w:r>
        <w:rPr>
          <w:rFonts w:ascii="Arial" w:hAnsi="Arial" w:eastAsia="Times New Roman" w:cs="Times New Roman"/>
          <w:b/>
          <w:lang w:val="en-US" w:eastAsia="zh-CN" w:bidi="ar-SA"/>
        </w:rPr>
        <w:t>CA</w:t>
      </w:r>
      <w:r>
        <w:rPr>
          <w:rFonts w:ascii="Arial" w:hAnsi="Arial" w:eastAsia="Times New Roman" w:cs="Times New Roman"/>
          <w:b/>
          <w:lang w:val="zh-CN" w:eastAsia="zh-CN" w:bidi="ar-SA"/>
        </w:rPr>
        <w:t xml:space="preserve"> band combination of </w:t>
      </w:r>
      <w:r>
        <w:rPr>
          <w:rFonts w:ascii="Arial" w:hAnsi="Arial" w:eastAsia="Times New Roman" w:cs="Times New Roman"/>
          <w:b/>
          <w:lang w:val="en-US" w:eastAsia="zh-CN" w:bidi="ar-SA"/>
        </w:rPr>
        <w:t xml:space="preserve">band </w:t>
      </w:r>
      <w:r>
        <w:rPr>
          <w:rFonts w:ascii="Arial" w:hAnsi="Arial" w:eastAsia="Times New Roman" w:cs="Arial"/>
          <w:b/>
          <w:lang w:val="en-US" w:eastAsia="ja-JP" w:bidi="ar-SA"/>
        </w:rPr>
        <w:t xml:space="preserve">n67 and </w:t>
      </w:r>
      <w:r>
        <w:rPr>
          <w:rFonts w:hint="eastAsia" w:ascii="Arial" w:hAnsi="Arial" w:eastAsia="Times New Roman" w:cs="Arial"/>
          <w:b/>
          <w:lang w:val="en-US" w:eastAsia="ja-JP" w:bidi="ar-SA"/>
        </w:rPr>
        <w:t>n</w:t>
      </w:r>
      <w:r>
        <w:rPr>
          <w:rFonts w:ascii="Arial" w:hAnsi="Arial" w:eastAsia="Times New Roman" w:cs="Arial"/>
          <w:b/>
          <w:lang w:val="en-US" w:eastAsia="ja-JP" w:bidi="ar-SA"/>
        </w:rPr>
        <w:t>78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ja-JP" w:bidi="ar-SA"/>
              </w:rPr>
              <w:t>NR</w:t>
            </w:r>
            <w:r>
              <w:rPr>
                <w:rFonts w:ascii="Arial" w:hAnsi="Arial" w:eastAsia="Malgun Gothic" w:cs="Times New Roman"/>
                <w:b/>
                <w:sz w:val="18"/>
                <w:lang w:val="en-GB" w:eastAsia="en-US" w:bidi="ar-SA"/>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Duplex</w:t>
            </w:r>
          </w:p>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F</w:t>
            </w:r>
            <w:r>
              <w:rPr>
                <w:rFonts w:ascii="Arial" w:hAnsi="Arial" w:eastAsia="Malgun Gothic" w:cs="Times New Roman"/>
                <w:b/>
                <w:sz w:val="18"/>
                <w:vertAlign w:val="subscript"/>
                <w:lang w:val="en-GB" w:eastAsia="en-US" w:bidi="ar-SA"/>
              </w:rPr>
              <w:t>UL_low</w:t>
            </w:r>
            <w:r>
              <w:rPr>
                <w:rFonts w:ascii="Arial" w:hAnsi="Arial" w:eastAsia="Malgun Gothic" w:cs="Times New Roman"/>
                <w:b/>
                <w:sz w:val="18"/>
                <w:lang w:val="en-GB" w:eastAsia="en-US" w:bidi="ar-SA"/>
              </w:rPr>
              <w:t xml:space="preserve"> – F</w:t>
            </w:r>
            <w:r>
              <w:rPr>
                <w:rFonts w:ascii="Arial" w:hAnsi="Arial" w:eastAsia="Malgun Gothic" w:cs="Times New Roman"/>
                <w:b/>
                <w:sz w:val="18"/>
                <w:vertAlign w:val="subscript"/>
                <w:lang w:val="en-GB" w:eastAsia="en-US" w:bidi="ar-SA"/>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F</w:t>
            </w:r>
            <w:r>
              <w:rPr>
                <w:rFonts w:ascii="Arial" w:hAnsi="Arial" w:eastAsia="Malgun Gothic" w:cs="Times New Roman"/>
                <w:b/>
                <w:sz w:val="18"/>
                <w:vertAlign w:val="subscript"/>
                <w:lang w:val="en-GB" w:eastAsia="en-US" w:bidi="ar-SA"/>
              </w:rPr>
              <w:t>DL_low</w:t>
            </w:r>
            <w:r>
              <w:rPr>
                <w:rFonts w:ascii="Arial" w:hAnsi="Arial" w:eastAsia="Malgun Gothic" w:cs="Times New Roman"/>
                <w:b/>
                <w:sz w:val="18"/>
                <w:lang w:val="en-GB" w:eastAsia="en-US" w:bidi="ar-SA"/>
              </w:rPr>
              <w:t xml:space="preserve"> – F</w:t>
            </w:r>
            <w:r>
              <w:rPr>
                <w:rFonts w:ascii="Arial" w:hAnsi="Arial" w:eastAsia="Malgun Gothic" w:cs="Times New Roman"/>
                <w:b/>
                <w:sz w:val="18"/>
                <w:vertAlign w:val="subscript"/>
                <w:lang w:val="en-GB" w:eastAsia="en-US" w:bidi="ar-SA"/>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宋体" w:cs="Arial"/>
                <w:sz w:val="18"/>
                <w:lang w:val="en-US" w:eastAsia="zh-CN"/>
              </w:rPr>
              <w:t>n67</w:t>
            </w: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N/A</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738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758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eastAsia="ja-JP"/>
              </w:rPr>
            </w:pPr>
            <w:r>
              <w:rPr>
                <w:rFonts w:ascii="Arial" w:hAnsi="Arial" w:eastAsia="Times New Roman" w:cs="Arial"/>
                <w:sz w:val="18"/>
                <w:lang w:eastAsia="ja-JP"/>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宋体" w:cs="Arial"/>
                <w:sz w:val="18"/>
                <w:lang w:val="en-US" w:eastAsia="zh-CN"/>
              </w:rPr>
              <w:t>n78</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3800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3800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Arial"/>
                <w:sz w:val="18"/>
                <w:lang w:eastAsia="ja-JP"/>
              </w:rPr>
            </w:pPr>
            <w:r>
              <w:rPr>
                <w:rFonts w:ascii="Arial" w:hAnsi="Arial" w:eastAsia="Times New Roman" w:cs="Arial"/>
                <w:sz w:val="18"/>
                <w:lang w:eastAsia="ja-JP"/>
              </w:rPr>
              <w:t>TDD</w:t>
            </w:r>
          </w:p>
        </w:tc>
      </w:tr>
    </w:tbl>
    <w:p>
      <w:pPr>
        <w:rPr>
          <w:rFonts w:eastAsia="Times New Roman"/>
          <w:lang w:eastAsia="zh-CN"/>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5.27.1.</w:t>
      </w:r>
      <w:r>
        <w:rPr>
          <w:rFonts w:ascii="Arial" w:hAnsi="Arial" w:eastAsia="宋体" w:cs="Times New Roman"/>
          <w:sz w:val="24"/>
          <w:lang w:val="sv-SE" w:eastAsia="zh-CN" w:bidi="ar-SA"/>
        </w:rPr>
        <w:t>2</w:t>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ab/>
      </w:r>
      <w:r>
        <w:rPr>
          <w:rFonts w:ascii="Arial" w:hAnsi="Arial" w:eastAsia="宋体" w:cs="Times New Roman"/>
          <w:sz w:val="24"/>
          <w:lang w:val="sv-SE" w:eastAsia="zh-CN" w:bidi="ar-SA"/>
        </w:rPr>
        <w:t xml:space="preserve">Channel bandwidths per operating band for </w:t>
      </w:r>
      <w:r>
        <w:rPr>
          <w:rFonts w:hint="eastAsia" w:ascii="Arial" w:hAnsi="Arial" w:eastAsia="宋体" w:cs="Times New Roman"/>
          <w:sz w:val="24"/>
          <w:lang w:val="sv-SE" w:eastAsia="zh-CN" w:bidi="ar-SA"/>
        </w:rPr>
        <w:t>CA</w:t>
      </w:r>
    </w:p>
    <w:p>
      <w:pPr>
        <w:keepNext/>
        <w:keepLines/>
        <w:spacing w:before="60" w:after="180"/>
        <w:jc w:val="center"/>
        <w:rPr>
          <w:rFonts w:ascii="Arial" w:hAnsi="Arial" w:eastAsia="Times New Roman" w:cs="Arial"/>
          <w:b/>
          <w:lang w:val="en-US" w:eastAsia="zh-CN" w:bidi="ar-SA"/>
        </w:rPr>
      </w:pPr>
      <w:r>
        <w:rPr>
          <w:rFonts w:ascii="Arial" w:hAnsi="Arial" w:eastAsia="Times New Roman" w:cs="Arial"/>
          <w:b/>
          <w:lang w:val="zh-CN" w:eastAsia="en-US" w:bidi="ar-SA"/>
        </w:rPr>
        <w:t xml:space="preserve">Table </w:t>
      </w:r>
      <w:r>
        <w:rPr>
          <w:rFonts w:hint="eastAsia" w:ascii="Arial" w:hAnsi="Arial" w:eastAsia="Times New Roman" w:cs="Arial"/>
          <w:b/>
          <w:lang w:val="en-US" w:eastAsia="zh-CN" w:bidi="ar-SA"/>
        </w:rPr>
        <w:t>5.27</w:t>
      </w:r>
      <w:r>
        <w:rPr>
          <w:rFonts w:ascii="Arial" w:hAnsi="Arial" w:eastAsia="Times New Roman" w:cs="Arial"/>
          <w:b/>
          <w:lang w:val="en-US" w:eastAsia="zh-CN" w:bidi="ar-SA"/>
        </w:rPr>
        <w:t>.1</w:t>
      </w:r>
      <w:r>
        <w:rPr>
          <w:rFonts w:ascii="Arial" w:hAnsi="Arial" w:eastAsia="Times New Roman" w:cs="Arial"/>
          <w:b/>
          <w:lang w:val="zh-CN" w:eastAsia="zh-CN" w:bidi="ar-SA"/>
        </w:rPr>
        <w:t>.2</w:t>
      </w:r>
      <w:r>
        <w:rPr>
          <w:rFonts w:ascii="Arial" w:hAnsi="Arial" w:eastAsia="Times New Roman" w:cs="Arial"/>
          <w:b/>
          <w:lang w:val="zh-CN" w:eastAsia="en-US" w:bidi="ar-SA"/>
        </w:rPr>
        <w:t xml:space="preserve">-1: Supported </w:t>
      </w:r>
      <w:r>
        <w:rPr>
          <w:rFonts w:ascii="Arial" w:hAnsi="Arial" w:eastAsia="Times New Roman" w:cs="Arial"/>
          <w:b/>
          <w:lang w:val="zh-CN" w:eastAsia="ja-JP" w:bidi="ar-SA"/>
        </w:rPr>
        <w:t>b</w:t>
      </w:r>
      <w:r>
        <w:rPr>
          <w:rFonts w:ascii="Arial" w:hAnsi="Arial" w:eastAsia="Times New Roman" w:cs="Arial"/>
          <w:b/>
          <w:lang w:val="zh-CN" w:eastAsia="en-US" w:bidi="ar-SA"/>
        </w:rPr>
        <w:t xml:space="preserve">andwidths per </w:t>
      </w:r>
      <w:r>
        <w:rPr>
          <w:rFonts w:ascii="Arial" w:hAnsi="Arial" w:eastAsia="Times New Roman" w:cs="Arial"/>
          <w:b/>
          <w:lang w:val="en-US" w:eastAsia="zh-CN" w:bidi="ar-SA"/>
        </w:rPr>
        <w:t>CA</w:t>
      </w:r>
      <w:r>
        <w:rPr>
          <w:rFonts w:ascii="Arial" w:hAnsi="Arial" w:eastAsia="Times New Roman" w:cs="Arial"/>
          <w:b/>
          <w:lang w:val="zh-CN" w:eastAsia="zh-CN" w:bidi="ar-SA"/>
        </w:rPr>
        <w:t xml:space="preserve"> band combination of </w:t>
      </w:r>
      <w:r>
        <w:rPr>
          <w:rFonts w:ascii="Arial" w:hAnsi="Arial" w:eastAsia="Times New Roman" w:cs="Arial"/>
          <w:b/>
          <w:lang w:val="en-US" w:eastAsia="zh-CN" w:bidi="ar-SA"/>
        </w:rPr>
        <w:t>band n67+n78</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b/>
                <w:sz w:val="18"/>
                <w:szCs w:val="18"/>
                <w:lang w:val="en-GB" w:eastAsia="zh-CN" w:bidi="ar-SA"/>
              </w:rPr>
            </w:pPr>
            <w:r>
              <w:rPr>
                <w:rFonts w:ascii="Arial" w:hAnsi="Arial" w:eastAsia="Times New Roman" w:cs="Times New Roman"/>
                <w:b/>
                <w:sz w:val="18"/>
                <w:lang w:val="en-GB" w:eastAsia="en-US" w:bidi="ar-SA"/>
              </w:rP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b/>
                <w:sz w:val="18"/>
                <w:szCs w:val="18"/>
                <w:lang w:val="en-GB" w:eastAsia="zh-CN" w:bidi="ar-SA"/>
              </w:rPr>
            </w:pPr>
            <w:r>
              <w:rPr>
                <w:rFonts w:ascii="Arial" w:hAnsi="Arial" w:eastAsia="Times New Roman" w:cs="Times New Roman"/>
                <w:b/>
                <w:sz w:val="18"/>
                <w:lang w:val="en-GB" w:eastAsia="en-US" w:bidi="ar-SA"/>
              </w:rPr>
              <w:t>Uplink CA configuration</w:t>
            </w:r>
            <w:r>
              <w:rPr>
                <w:rFonts w:ascii="Arial" w:hAnsi="Arial" w:eastAsia="Times New Roman" w:cs="Times New Roman"/>
                <w:b/>
                <w:sz w:val="18"/>
                <w:lang w:val="en-GB" w:eastAsia="zh-CN" w:bidi="ar-SA"/>
              </w:rPr>
              <w:t xml:space="preserve"> </w:t>
            </w:r>
            <w:r>
              <w:rPr>
                <w:rFonts w:ascii="Arial" w:hAnsi="Arial" w:eastAsia="Times New Roman" w:cs="Times New Roman"/>
                <w:b/>
                <w:sz w:val="18"/>
                <w:lang w:val="en-GB" w:eastAsia="en-US" w:bidi="ar-SA"/>
              </w:rP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b/>
                <w:sz w:val="18"/>
                <w:szCs w:val="18"/>
                <w:lang w:val="en-US" w:eastAsia="zh-CN" w:bidi="ar-SA"/>
              </w:rPr>
            </w:pPr>
            <w:r>
              <w:rPr>
                <w:rFonts w:ascii="Arial" w:hAnsi="Arial" w:eastAsia="Times New Roman" w:cs="Times New Roman"/>
                <w:b/>
                <w:sz w:val="18"/>
                <w:lang w:val="en-GB" w:eastAsia="en-US" w:bidi="ar-S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Arial"/>
                <w:b/>
                <w:sz w:val="18"/>
                <w:szCs w:val="18"/>
                <w:lang w:val="en-US" w:eastAsia="zh-CN" w:bidi="ar"/>
              </w:rPr>
            </w:pPr>
            <w:r>
              <w:rPr>
                <w:rFonts w:ascii="Arial" w:hAnsi="Arial" w:eastAsia="Times New Roman" w:cs="Times New Roman"/>
                <w:b/>
                <w:sz w:val="18"/>
                <w:lang w:val="en-GB" w:eastAsia="zh-CN" w:bidi="ar-SA"/>
              </w:rPr>
              <w:t>Channel bandwidth (MHz)</w:t>
            </w:r>
          </w:p>
        </w:tc>
        <w:tc>
          <w:tcPr>
            <w:tcW w:w="136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b/>
                <w:sz w:val="18"/>
                <w:szCs w:val="18"/>
                <w:lang w:val="en-US" w:eastAsia="zh-CN" w:bidi="ar-SA"/>
              </w:rPr>
            </w:pPr>
            <w:r>
              <w:rPr>
                <w:rFonts w:ascii="Arial" w:hAnsi="Arial" w:eastAsia="Times New Roman" w:cs="Times New Roman"/>
                <w:b/>
                <w:sz w:val="18"/>
                <w:lang w:val="en-GB" w:eastAsia="en-US" w:bidi="ar-S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r>
              <w:rPr>
                <w:rFonts w:ascii="Arial" w:hAnsi="Arial" w:eastAsia="宋体" w:cs="Times New Roman"/>
                <w:sz w:val="18"/>
                <w:lang w:val="en-US" w:eastAsia="zh-CN" w:bidi="ar-SA"/>
              </w:rPr>
              <w:t>CA_n67A-n78A</w:t>
            </w:r>
          </w:p>
        </w:tc>
        <w:tc>
          <w:tcPr>
            <w:tcW w:w="169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宋体" w:cs="Times New Roman"/>
                <w:sz w:val="18"/>
                <w:szCs w:val="18"/>
                <w:lang w:val="en-US" w:eastAsia="zh-CN" w:bidi="ar-SA"/>
              </w:rPr>
            </w:pPr>
            <w:r>
              <w:rPr>
                <w:rFonts w:ascii="Arial" w:hAnsi="Arial" w:eastAsia="宋体" w:cs="Times New Roman"/>
                <w:sz w:val="18"/>
                <w:lang w:val="en-US" w:eastAsia="zh-CN" w:bidi="ar-SA"/>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r>
              <w:rPr>
                <w:rFonts w:ascii="Arial" w:hAnsi="Arial" w:eastAsia="宋体" w:cs="Times New Roman"/>
                <w:sz w:val="18"/>
                <w:lang w:val="en-US" w:eastAsia="zh-CN" w:bidi="ar-SA"/>
              </w:rPr>
              <w:t>n67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r>
              <w:rPr>
                <w:rFonts w:ascii="Arial" w:hAnsi="Arial" w:eastAsia="宋体" w:cs="Times New Roman"/>
                <w:sz w:val="18"/>
                <w:lang w:val="en-US" w:eastAsia="zh-CN" w:bidi="ar-SA"/>
              </w:rPr>
              <w:t>CA_n67A-n78(2A)</w:t>
            </w:r>
          </w:p>
        </w:tc>
        <w:tc>
          <w:tcPr>
            <w:tcW w:w="169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宋体" w:cs="Times New Roman"/>
                <w:sz w:val="18"/>
                <w:szCs w:val="18"/>
                <w:lang w:val="en-US" w:eastAsia="zh-CN" w:bidi="ar-SA"/>
              </w:rPr>
            </w:pPr>
            <w:r>
              <w:rPr>
                <w:rFonts w:ascii="Arial" w:hAnsi="Arial" w:eastAsia="宋体" w:cs="Times New Roman"/>
                <w:sz w:val="18"/>
                <w:lang w:val="en-US" w:eastAsia="zh-CN" w:bidi="ar-SA"/>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r>
              <w:rPr>
                <w:rFonts w:ascii="Arial" w:hAnsi="Arial" w:eastAsia="宋体" w:cs="Times New Roman"/>
                <w:sz w:val="18"/>
                <w:lang w:val="en-US" w:eastAsia="zh-CN" w:bidi="ar-SA"/>
              </w:rPr>
              <w:t>n67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p>
        </w:tc>
      </w:tr>
    </w:tbl>
    <w:p>
      <w:pPr>
        <w:rPr>
          <w:rFonts w:eastAsia="Times New Roman"/>
          <w:lang w:eastAsia="ko-KR"/>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5.27.1.3</w:t>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UE co-existence studies</w:t>
      </w:r>
    </w:p>
    <w:p>
      <w:pPr>
        <w:rPr>
          <w:rFonts w:eastAsia="Times New Roman"/>
        </w:rPr>
      </w:pPr>
      <w:r>
        <w:rPr>
          <w:rFonts w:eastAsia="Times New Roman"/>
          <w:lang w:eastAsia="zh-CN"/>
        </w:rPr>
        <w:t xml:space="preserve">Table </w:t>
      </w:r>
      <w:r>
        <w:rPr>
          <w:rFonts w:hint="eastAsia" w:eastAsia="Times New Roman"/>
          <w:lang w:val="en-US" w:eastAsia="zh-CN"/>
        </w:rPr>
        <w:t>5.27</w:t>
      </w:r>
      <w:r>
        <w:rPr>
          <w:rFonts w:eastAsia="Times New Roman"/>
          <w:lang w:eastAsia="zh-CN"/>
        </w:rPr>
        <w:t>.</w:t>
      </w:r>
      <w:r>
        <w:rPr>
          <w:rFonts w:eastAsia="Times New Roman"/>
          <w:lang w:val="en-US" w:eastAsia="zh-CN"/>
        </w:rPr>
        <w:t>1.3</w:t>
      </w:r>
      <w:r>
        <w:rPr>
          <w:rFonts w:eastAsia="Times New Roman"/>
          <w:lang w:eastAsia="zh-CN"/>
        </w:rPr>
        <w:t>-1</w:t>
      </w:r>
      <w:r>
        <w:rPr>
          <w:rFonts w:eastAsia="Times New Roman"/>
          <w:lang w:val="en-US" w:eastAsia="zh-CN"/>
        </w:rPr>
        <w:t>/2</w:t>
      </w:r>
      <w:r>
        <w:rPr>
          <w:rFonts w:eastAsia="Times New Roman"/>
          <w:lang w:eastAsia="zh-CN"/>
        </w:rPr>
        <w:t xml:space="preserve"> summarizes frequency ranges where harmonics and/or harmonics mixing occur for CA_ </w:t>
      </w:r>
      <w:r>
        <w:rPr>
          <w:rFonts w:eastAsia="Times New Roman"/>
          <w:lang w:val="en-US" w:eastAsia="zh-CN"/>
        </w:rPr>
        <w:t>n67</w:t>
      </w:r>
      <w:r>
        <w:rPr>
          <w:rFonts w:eastAsia="Times New Roman"/>
          <w:lang w:eastAsia="zh-CN"/>
        </w:rPr>
        <w:t>-</w:t>
      </w:r>
      <w:r>
        <w:rPr>
          <w:rFonts w:eastAsia="Times New Roman"/>
          <w:lang w:val="en-US" w:eastAsia="zh-CN"/>
        </w:rPr>
        <w:t>n78</w:t>
      </w:r>
      <w:r>
        <w:rPr>
          <w:rFonts w:eastAsia="Times New Roman"/>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eastAsia="Times New Roman" w:cs="Arial"/>
          <w:b/>
          <w:lang w:eastAsia="zh-CN"/>
        </w:rPr>
      </w:pPr>
      <w:r>
        <w:rPr>
          <w:rFonts w:ascii="Arial" w:hAnsi="Arial" w:eastAsia="Times New Roman" w:cs="Arial"/>
          <w:b/>
          <w:lang w:eastAsia="zh-CN"/>
        </w:rPr>
        <w:t xml:space="preserve">Table </w:t>
      </w:r>
      <w:r>
        <w:rPr>
          <w:rFonts w:hint="eastAsia" w:ascii="Arial" w:hAnsi="Arial" w:eastAsia="Times New Roman" w:cs="Arial"/>
          <w:b/>
          <w:lang w:val="en-US" w:eastAsia="zh-CN"/>
        </w:rPr>
        <w:t>5.27</w:t>
      </w:r>
      <w:r>
        <w:rPr>
          <w:rFonts w:ascii="Arial" w:hAnsi="Arial" w:eastAsia="Times New Roman" w:cs="Arial"/>
          <w:b/>
          <w:lang w:eastAsia="zh-CN"/>
        </w:rPr>
        <w:t>.</w:t>
      </w:r>
      <w:r>
        <w:rPr>
          <w:rFonts w:ascii="Arial" w:hAnsi="Arial" w:eastAsia="Times New Roman" w:cs="Arial"/>
          <w:b/>
          <w:lang w:val="en-US" w:eastAsia="zh-CN"/>
        </w:rPr>
        <w:t>1.3</w:t>
      </w:r>
      <w:r>
        <w:rPr>
          <w:rFonts w:ascii="Arial" w:hAnsi="Arial" w:eastAsia="Times New Roman"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ja-JP"/>
              </w:rPr>
            </w:pPr>
            <w:r>
              <w:rPr>
                <w:rFonts w:ascii="Arial" w:hAnsi="Arial" w:eastAsia="Times New Roman"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hint="eastAsia" w:ascii="Arial" w:hAnsi="Arial" w:eastAsia="宋体" w:cs="Arial"/>
                <w:b/>
                <w:sz w:val="18"/>
                <w:lang w:val="en-US" w:eastAsia="zh-CN"/>
              </w:rPr>
              <w:t>4</w:t>
            </w:r>
            <w:r>
              <w:rPr>
                <w:rFonts w:ascii="Arial" w:hAnsi="Arial" w:eastAsia="Times New Roman"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hint="eastAsia" w:ascii="Arial" w:hAnsi="Arial" w:eastAsia="宋体" w:cs="Arial"/>
                <w:b/>
                <w:sz w:val="18"/>
                <w:lang w:val="en-US" w:eastAsia="zh-CN"/>
              </w:rPr>
              <w:t>5th</w:t>
            </w:r>
            <w:r>
              <w:rPr>
                <w:rFonts w:ascii="Arial" w:hAnsi="Arial" w:eastAsia="Times New Roman"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rPr>
            </w:pPr>
            <w:r>
              <w:rPr>
                <w:rFonts w:ascii="Arial" w:hAnsi="Arial" w:eastAsia="宋体" w:cs="Arial"/>
                <w:b/>
                <w:sz w:val="18"/>
                <w:lang w:val="en-US" w:eastAsia="zh-CN"/>
              </w:rPr>
              <w:t>DL</w:t>
            </w:r>
            <w:r>
              <w:rPr>
                <w:rFonts w:ascii="Arial" w:hAnsi="Arial" w:eastAsia="Times New Roman"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en-US" w:bidi="ar-SA"/>
              </w:rPr>
            </w:pPr>
            <w:r>
              <w:rPr>
                <w:rFonts w:ascii="Arial" w:hAnsi="Arial" w:eastAsia="Times New Roman" w:cs="Arial"/>
                <w:b/>
                <w:sz w:val="18"/>
                <w:lang w:val="en-US" w:eastAsia="zh-CN" w:bidi="ar-SA"/>
              </w:rPr>
              <w:t>DL</w:t>
            </w:r>
            <w:r>
              <w:rPr>
                <w:rFonts w:ascii="Arial" w:hAnsi="Arial" w:eastAsia="Malgun Gothic" w:cs="Arial"/>
                <w:b/>
                <w:sz w:val="18"/>
                <w:lang w:val="en-GB" w:eastAsia="ja-JP" w:bidi="ar-SA"/>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n67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738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758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n78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3800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7600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11400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15200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19000</w:t>
            </w:r>
          </w:p>
        </w:tc>
      </w:tr>
    </w:tbl>
    <w:p>
      <w:pPr>
        <w:keepNext/>
        <w:keepLines/>
        <w:spacing w:after="180"/>
        <w:rPr>
          <w:rFonts w:ascii="Times New Roman" w:hAnsi="Times New Roman" w:eastAsia="Times New Roman" w:cs="Times New Roman"/>
          <w:i/>
          <w:color w:val="0000FF"/>
          <w:lang w:val="zh-CN" w:eastAsia="en-US" w:bidi="ar-SA"/>
        </w:rPr>
      </w:pPr>
    </w:p>
    <w:p>
      <w:pPr>
        <w:keepNext/>
        <w:keepLines/>
        <w:overflowPunct w:val="0"/>
        <w:autoSpaceDE w:val="0"/>
        <w:autoSpaceDN w:val="0"/>
        <w:adjustRightInd w:val="0"/>
        <w:jc w:val="center"/>
        <w:textAlignment w:val="baseline"/>
        <w:rPr>
          <w:rFonts w:ascii="Arial" w:hAnsi="Arial" w:eastAsia="Times New Roman" w:cs="Arial"/>
          <w:b/>
          <w:lang w:eastAsia="zh-CN"/>
        </w:rPr>
      </w:pPr>
      <w:r>
        <w:rPr>
          <w:rFonts w:ascii="Arial" w:hAnsi="Arial" w:eastAsia="Times New Roman" w:cs="Arial"/>
          <w:b/>
          <w:lang w:eastAsia="zh-CN"/>
        </w:rPr>
        <w:t xml:space="preserve">Table </w:t>
      </w:r>
      <w:r>
        <w:rPr>
          <w:rFonts w:hint="eastAsia" w:ascii="Arial" w:hAnsi="Arial" w:eastAsia="Times New Roman" w:cs="Arial"/>
          <w:b/>
          <w:lang w:val="en-US" w:eastAsia="zh-CN"/>
        </w:rPr>
        <w:t>5.27</w:t>
      </w:r>
      <w:r>
        <w:rPr>
          <w:rFonts w:ascii="Arial" w:hAnsi="Arial" w:eastAsia="Times New Roman" w:cs="Arial"/>
          <w:b/>
          <w:lang w:eastAsia="zh-CN"/>
        </w:rPr>
        <w:t>.</w:t>
      </w:r>
      <w:r>
        <w:rPr>
          <w:rFonts w:ascii="Arial" w:hAnsi="Arial" w:eastAsia="Times New Roman" w:cs="Arial"/>
          <w:b/>
          <w:lang w:val="en-US" w:eastAsia="zh-CN"/>
        </w:rPr>
        <w:t>1.3</w:t>
      </w:r>
      <w:r>
        <w:rPr>
          <w:rFonts w:ascii="Arial" w:hAnsi="Arial" w:eastAsia="Times New Roman" w:cs="Arial"/>
          <w:b/>
          <w:lang w:eastAsia="zh-CN"/>
        </w:rPr>
        <w:t>-</w:t>
      </w:r>
      <w:r>
        <w:rPr>
          <w:rFonts w:ascii="Arial" w:hAnsi="Arial" w:eastAsia="Times New Roman" w:cs="Arial"/>
          <w:b/>
          <w:lang w:eastAsia="ja-JP"/>
        </w:rPr>
        <w:t>2</w:t>
      </w:r>
      <w:r>
        <w:rPr>
          <w:rFonts w:ascii="Arial" w:hAnsi="Arial" w:eastAsia="Times New Roman" w:cs="Arial"/>
          <w:b/>
          <w:lang w:eastAsia="zh-CN"/>
        </w:rPr>
        <w:t xml:space="preserve">: Impact of UL/DL Harmonic </w:t>
      </w:r>
      <w:r>
        <w:rPr>
          <w:rFonts w:ascii="Arial" w:hAnsi="Arial" w:eastAsia="Times New Roman"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ja-JP"/>
              </w:rPr>
            </w:pPr>
            <w:r>
              <w:rPr>
                <w:rFonts w:ascii="Arial" w:hAnsi="Arial" w:eastAsia="Times New Roman"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hint="eastAsia" w:ascii="Arial" w:hAnsi="Arial" w:eastAsia="宋体" w:cs="Arial"/>
                <w:b/>
                <w:sz w:val="18"/>
                <w:lang w:val="en-US" w:eastAsia="zh-CN"/>
              </w:rPr>
              <w:t>4</w:t>
            </w:r>
            <w:r>
              <w:rPr>
                <w:rFonts w:ascii="Arial" w:hAnsi="Arial" w:eastAsia="Times New Roman"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hint="eastAsia" w:ascii="Arial" w:hAnsi="Arial" w:eastAsia="宋体" w:cs="Arial"/>
                <w:b/>
                <w:sz w:val="18"/>
                <w:lang w:val="en-US" w:eastAsia="zh-CN"/>
              </w:rPr>
              <w:t>5</w:t>
            </w:r>
            <w:r>
              <w:rPr>
                <w:rFonts w:ascii="Arial" w:hAnsi="Arial" w:eastAsia="Times New Roman"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n67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N/A</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738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758</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1476</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1516</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2214</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2274</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2952</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3032</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3690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n78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7600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11400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15200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eastAsia="zh-CN"/>
              </w:rPr>
            </w:pPr>
            <w:r>
              <w:rPr>
                <w:rFonts w:ascii="Arial" w:hAnsi="Arial" w:eastAsia="Times New Roman" w:cs="Arial"/>
                <w:sz w:val="18"/>
                <w:lang w:val="en-US" w:eastAsia="zh-CN"/>
              </w:rPr>
              <w:t>19000</w:t>
            </w:r>
          </w:p>
        </w:tc>
      </w:tr>
    </w:tbl>
    <w:p>
      <w:pPr>
        <w:rPr>
          <w:rFonts w:eastAsia="Times New Roman"/>
        </w:rPr>
      </w:pPr>
    </w:p>
    <w:p>
      <w:pPr>
        <w:rPr>
          <w:rFonts w:eastAsia="Times New Roman"/>
        </w:rPr>
      </w:pPr>
      <w:r>
        <w:rPr>
          <w:rFonts w:eastAsia="Times New Roman"/>
          <w:lang w:eastAsia="zh-CN"/>
        </w:rPr>
        <w:t xml:space="preserve">Table </w:t>
      </w:r>
      <w:r>
        <w:rPr>
          <w:rFonts w:hint="eastAsia" w:eastAsia="Times New Roman"/>
          <w:lang w:val="en-US" w:eastAsia="zh-CN"/>
        </w:rPr>
        <w:t>5.27</w:t>
      </w:r>
      <w:r>
        <w:rPr>
          <w:rFonts w:eastAsia="Times New Roman"/>
          <w:lang w:eastAsia="zh-CN"/>
        </w:rPr>
        <w:t>.</w:t>
      </w:r>
      <w:r>
        <w:rPr>
          <w:rFonts w:eastAsia="Times New Roman"/>
          <w:lang w:val="en-US" w:eastAsia="zh-CN"/>
        </w:rPr>
        <w:t>1.3</w:t>
      </w:r>
      <w:r>
        <w:rPr>
          <w:rFonts w:eastAsia="Times New Roman"/>
          <w:lang w:eastAsia="zh-CN"/>
        </w:rPr>
        <w:t xml:space="preserve">-3 </w:t>
      </w:r>
      <w:r>
        <w:rPr>
          <w:rFonts w:eastAsia="Times New Roman"/>
        </w:rPr>
        <w:t xml:space="preserve">lists </w:t>
      </w:r>
      <w:r>
        <w:rPr>
          <w:rFonts w:hint="eastAsia" w:eastAsia="Times New Roman"/>
          <w:lang w:eastAsia="zh-TW"/>
        </w:rPr>
        <w:t>up to</w:t>
      </w:r>
      <w:r>
        <w:rPr>
          <w:rFonts w:eastAsia="Times New Roman"/>
          <w:lang w:eastAsia="ja-JP"/>
        </w:rPr>
        <w:t xml:space="preserve"> 7</w:t>
      </w:r>
      <w:r>
        <w:rPr>
          <w:rFonts w:eastAsia="Times New Roman"/>
          <w:vertAlign w:val="superscript"/>
          <w:lang w:eastAsia="ja-JP"/>
        </w:rPr>
        <w:t>th</w:t>
      </w:r>
      <w:r>
        <w:rPr>
          <w:rFonts w:eastAsia="Times New Roman"/>
          <w:lang w:eastAsia="ja-JP"/>
        </w:rPr>
        <w:t xml:space="preserve"> </w:t>
      </w:r>
      <w:r>
        <w:rPr>
          <w:rFonts w:eastAsia="Times New Roman"/>
        </w:rPr>
        <w:t xml:space="preserve">order IMD from UL CA_n78(2A) UE-to-UE coexistence analysis </w:t>
      </w:r>
    </w:p>
    <w:p>
      <w:pPr>
        <w:keepNext/>
        <w:keepLines/>
        <w:overflowPunct w:val="0"/>
        <w:autoSpaceDE w:val="0"/>
        <w:autoSpaceDN w:val="0"/>
        <w:adjustRightInd w:val="0"/>
        <w:jc w:val="center"/>
        <w:textAlignment w:val="baseline"/>
        <w:rPr>
          <w:rFonts w:ascii="Arial" w:hAnsi="Arial" w:eastAsia="Times New Roman" w:cs="Arial"/>
          <w:b/>
          <w:lang w:eastAsia="zh-CN"/>
        </w:rPr>
      </w:pPr>
      <w:r>
        <w:rPr>
          <w:rFonts w:ascii="Arial" w:hAnsi="Arial" w:eastAsia="Times New Roman" w:cs="Arial"/>
          <w:b/>
          <w:lang w:eastAsia="zh-CN"/>
        </w:rPr>
        <w:t xml:space="preserve">Table </w:t>
      </w:r>
      <w:r>
        <w:rPr>
          <w:rFonts w:hint="eastAsia" w:ascii="Arial" w:hAnsi="Arial" w:eastAsia="Times New Roman" w:cs="Arial"/>
          <w:b/>
          <w:lang w:val="en-US" w:eastAsia="zh-CN"/>
        </w:rPr>
        <w:t>5.27</w:t>
      </w:r>
      <w:r>
        <w:rPr>
          <w:rFonts w:ascii="Arial" w:hAnsi="Arial" w:eastAsia="Times New Roman" w:cs="Arial"/>
          <w:b/>
          <w:lang w:eastAsia="zh-CN"/>
        </w:rPr>
        <w:t>.</w:t>
      </w:r>
      <w:r>
        <w:rPr>
          <w:rFonts w:ascii="Arial" w:hAnsi="Arial" w:eastAsia="Times New Roman" w:cs="Arial"/>
          <w:b/>
          <w:lang w:val="en-US" w:eastAsia="zh-CN"/>
        </w:rPr>
        <w:t>1.3</w:t>
      </w:r>
      <w:r>
        <w:rPr>
          <w:rFonts w:ascii="Arial" w:hAnsi="Arial" w:eastAsia="Times New Roman" w:cs="Arial"/>
          <w:b/>
          <w:lang w:eastAsia="zh-CN"/>
        </w:rPr>
        <w:t>-1: CA_n78(2A) IMD products</w:t>
      </w:r>
    </w:p>
    <w:tbl>
      <w:tblPr>
        <w:tblStyle w:val="89"/>
        <w:tblW w:w="10562" w:type="dxa"/>
        <w:tblInd w:w="-436" w:type="dxa"/>
        <w:tblLayout w:type="autofit"/>
        <w:tblCellMar>
          <w:top w:w="0" w:type="dxa"/>
          <w:left w:w="0" w:type="dxa"/>
          <w:bottom w:w="0" w:type="dxa"/>
          <w:right w:w="0" w:type="dxa"/>
        </w:tblCellMar>
      </w:tblPr>
      <w:tblGrid>
        <w:gridCol w:w="1560"/>
        <w:gridCol w:w="1418"/>
        <w:gridCol w:w="1559"/>
        <w:gridCol w:w="1559"/>
        <w:gridCol w:w="1418"/>
        <w:gridCol w:w="1559"/>
        <w:gridCol w:w="1489"/>
      </w:tblGrid>
      <w:tr>
        <w:tblPrEx>
          <w:tblCellMar>
            <w:top w:w="0" w:type="dxa"/>
            <w:left w:w="0" w:type="dxa"/>
            <w:bottom w:w="0" w:type="dxa"/>
            <w:right w:w="0" w:type="dxa"/>
          </w:tblCellMar>
        </w:tblPrEx>
        <w:trPr>
          <w:trHeight w:val="270" w:hRule="atLeast"/>
        </w:trPr>
        <w:tc>
          <w:tcPr>
            <w:tcW w:w="1560" w:type="dxa"/>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vAlign w:val="center"/>
          </w:tcPr>
          <w:p>
            <w:pPr>
              <w:jc w:val="center"/>
              <w:rPr>
                <w:rFonts w:ascii="Arial" w:hAnsi="Arial" w:eastAsia="Times New Roman" w:cs="Arial"/>
                <w:sz w:val="18"/>
                <w:szCs w:val="18"/>
                <w:lang w:val="zh-CN"/>
              </w:rPr>
            </w:pPr>
            <w:r>
              <w:rPr>
                <w:rFonts w:ascii="Arial" w:hAnsi="Arial" w:eastAsia="Times New Roman" w:cs="Arial"/>
                <w:color w:val="000000"/>
                <w:sz w:val="18"/>
                <w:szCs w:val="18"/>
              </w:rPr>
              <w:t>CC location</w:t>
            </w:r>
          </w:p>
        </w:tc>
        <w:tc>
          <w:tcPr>
            <w:tcW w:w="1418"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fU1L</w:t>
            </w:r>
          </w:p>
        </w:tc>
        <w:tc>
          <w:tcPr>
            <w:tcW w:w="1559"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fU2L</w:t>
            </w:r>
          </w:p>
        </w:tc>
        <w:tc>
          <w:tcPr>
            <w:tcW w:w="1559"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fU3L</w:t>
            </w:r>
          </w:p>
        </w:tc>
        <w:tc>
          <w:tcPr>
            <w:tcW w:w="1418"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fU1H</w:t>
            </w:r>
          </w:p>
        </w:tc>
        <w:tc>
          <w:tcPr>
            <w:tcW w:w="1559"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fU2H</w:t>
            </w:r>
          </w:p>
        </w:tc>
        <w:tc>
          <w:tcPr>
            <w:tcW w:w="1489"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fU3H</w:t>
            </w:r>
          </w:p>
        </w:tc>
      </w:tr>
      <w:tr>
        <w:tblPrEx>
          <w:tblCellMar>
            <w:top w:w="0" w:type="dxa"/>
            <w:left w:w="0" w:type="dxa"/>
            <w:bottom w:w="0" w:type="dxa"/>
            <w:right w:w="0" w:type="dxa"/>
          </w:tblCellMar>
        </w:tblPrEx>
        <w:trPr>
          <w:trHeight w:val="270" w:hRule="atLeast"/>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Frequency</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3300</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3320</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3780</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3800</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3780</w:t>
            </w:r>
          </w:p>
        </w:tc>
        <w:tc>
          <w:tcPr>
            <w:tcW w:w="148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3320</w:t>
            </w:r>
          </w:p>
        </w:tc>
      </w:tr>
      <w:tr>
        <w:tblPrEx>
          <w:tblCellMar>
            <w:top w:w="0" w:type="dxa"/>
            <w:left w:w="0" w:type="dxa"/>
            <w:bottom w:w="0" w:type="dxa"/>
            <w:right w:w="0" w:type="dxa"/>
          </w:tblCellMar>
        </w:tblPrEx>
        <w:trPr>
          <w:trHeight w:val="270" w:hRule="atLeast"/>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center"/>
          </w:tcPr>
          <w:p>
            <w:pPr>
              <w:jc w:val="center"/>
              <w:rPr>
                <w:rFonts w:ascii="Arial" w:hAnsi="Arial" w:eastAsia="Times New Roman" w:cs="Arial"/>
                <w:sz w:val="18"/>
                <w:szCs w:val="18"/>
              </w:rPr>
            </w:pPr>
            <w:r>
              <w:rPr>
                <w:rFonts w:ascii="Arial" w:hAnsi="Arial" w:eastAsia="Times New Roman" w:cs="Arial"/>
                <w:color w:val="000000"/>
                <w:sz w:val="18"/>
                <w:szCs w:val="18"/>
              </w:rPr>
              <w:t>2nd</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I fU1L-fU2L I</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I fU1L-fU3L I</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fU1L + fU2L</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 xml:space="preserve">  fU1H+fU2H</w:t>
            </w:r>
          </w:p>
        </w:tc>
        <w:tc>
          <w:tcPr>
            <w:tcW w:w="1559" w:type="dxa"/>
            <w:shd w:val="clear" w:color="auto" w:fill="D9D9D9"/>
            <w:noWrap/>
            <w:tcMar>
              <w:top w:w="0" w:type="dxa"/>
              <w:left w:w="108" w:type="dxa"/>
              <w:bottom w:w="0" w:type="dxa"/>
              <w:right w:w="108" w:type="dxa"/>
            </w:tcMar>
            <w:vAlign w:val="bottom"/>
          </w:tcPr>
          <w:p>
            <w:pPr>
              <w:rPr>
                <w:rFonts w:ascii="Arial" w:hAnsi="Arial" w:eastAsia="Times New Roman" w:cs="Arial"/>
                <w:sz w:val="18"/>
                <w:szCs w:val="18"/>
              </w:rPr>
            </w:pPr>
          </w:p>
        </w:tc>
        <w:tc>
          <w:tcPr>
            <w:tcW w:w="1489" w:type="dxa"/>
            <w:shd w:val="clear" w:color="auto" w:fill="D9D9D9"/>
            <w:noWrap/>
            <w:tcMar>
              <w:top w:w="0" w:type="dxa"/>
              <w:left w:w="108" w:type="dxa"/>
              <w:bottom w:w="0" w:type="dxa"/>
              <w:right w:w="108" w:type="dxa"/>
            </w:tcMar>
            <w:vAlign w:val="bottom"/>
          </w:tcPr>
          <w:p>
            <w:pPr>
              <w:rPr>
                <w:rFonts w:ascii="Arial" w:hAnsi="Arial" w:eastAsia="Times New Roman" w:cs="Arial"/>
                <w:sz w:val="18"/>
                <w:szCs w:val="18"/>
              </w:rPr>
            </w:pPr>
          </w:p>
        </w:tc>
      </w:tr>
      <w:tr>
        <w:tblPrEx>
          <w:tblCellMar>
            <w:top w:w="0" w:type="dxa"/>
            <w:left w:w="0" w:type="dxa"/>
            <w:bottom w:w="0" w:type="dxa"/>
            <w:right w:w="0" w:type="dxa"/>
          </w:tblCellMar>
        </w:tblPrEx>
        <w:trPr>
          <w:trHeight w:val="270" w:hRule="atLeast"/>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Ranges</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20</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480</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6620</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7580</w:t>
            </w:r>
          </w:p>
        </w:tc>
        <w:tc>
          <w:tcPr>
            <w:tcW w:w="1559" w:type="dxa"/>
            <w:shd w:val="clear" w:color="auto" w:fill="D9D9D9"/>
            <w:noWrap/>
            <w:tcMar>
              <w:top w:w="0" w:type="dxa"/>
              <w:left w:w="108" w:type="dxa"/>
              <w:bottom w:w="0" w:type="dxa"/>
              <w:right w:w="108" w:type="dxa"/>
            </w:tcMar>
            <w:vAlign w:val="bottom"/>
          </w:tcPr>
          <w:p>
            <w:pPr>
              <w:rPr>
                <w:rFonts w:ascii="Arial" w:hAnsi="Arial" w:eastAsia="Times New Roman" w:cs="Arial"/>
                <w:sz w:val="18"/>
                <w:szCs w:val="18"/>
              </w:rPr>
            </w:pPr>
          </w:p>
        </w:tc>
        <w:tc>
          <w:tcPr>
            <w:tcW w:w="1489" w:type="dxa"/>
            <w:shd w:val="clear" w:color="auto" w:fill="D9D9D9"/>
            <w:noWrap/>
            <w:tcMar>
              <w:top w:w="0" w:type="dxa"/>
              <w:left w:w="108" w:type="dxa"/>
              <w:bottom w:w="0" w:type="dxa"/>
              <w:right w:w="108" w:type="dxa"/>
            </w:tcMar>
            <w:vAlign w:val="bottom"/>
          </w:tcPr>
          <w:p>
            <w:pPr>
              <w:rPr>
                <w:rFonts w:ascii="Arial" w:hAnsi="Arial" w:eastAsia="Times New Roman" w:cs="Arial"/>
                <w:sz w:val="18"/>
                <w:szCs w:val="18"/>
              </w:rPr>
            </w:pPr>
          </w:p>
        </w:tc>
      </w:tr>
      <w:tr>
        <w:tblPrEx>
          <w:tblCellMar>
            <w:top w:w="0" w:type="dxa"/>
            <w:left w:w="0" w:type="dxa"/>
            <w:bottom w:w="0" w:type="dxa"/>
            <w:right w:w="0" w:type="dxa"/>
          </w:tblCellMar>
        </w:tblPrEx>
        <w:trPr>
          <w:trHeight w:val="270" w:hRule="atLeast"/>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center"/>
          </w:tcPr>
          <w:p>
            <w:pPr>
              <w:jc w:val="center"/>
              <w:rPr>
                <w:rFonts w:ascii="Arial" w:hAnsi="Arial" w:eastAsia="Times New Roman" w:cs="Arial"/>
                <w:sz w:val="18"/>
                <w:szCs w:val="18"/>
              </w:rPr>
            </w:pPr>
            <w:r>
              <w:rPr>
                <w:rFonts w:ascii="Arial" w:hAnsi="Arial" w:eastAsia="Times New Roman" w:cs="Arial"/>
                <w:color w:val="000000"/>
                <w:sz w:val="18"/>
                <w:szCs w:val="18"/>
              </w:rPr>
              <w:t>3rd</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2*fU1L-fU3L</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2*fU1H-fU3H</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2*fU1L + fU2L</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2*fU1H + fU2H</w:t>
            </w:r>
          </w:p>
        </w:tc>
        <w:tc>
          <w:tcPr>
            <w:tcW w:w="1559" w:type="dxa"/>
            <w:shd w:val="clear" w:color="auto" w:fill="D9D9D9"/>
            <w:noWrap/>
            <w:tcMar>
              <w:top w:w="0" w:type="dxa"/>
              <w:left w:w="108" w:type="dxa"/>
              <w:bottom w:w="0" w:type="dxa"/>
              <w:right w:w="108" w:type="dxa"/>
            </w:tcMar>
            <w:vAlign w:val="bottom"/>
          </w:tcPr>
          <w:p>
            <w:pPr>
              <w:rPr>
                <w:rFonts w:ascii="Arial" w:hAnsi="Arial" w:eastAsia="Times New Roman" w:cs="Arial"/>
                <w:sz w:val="18"/>
                <w:szCs w:val="18"/>
              </w:rPr>
            </w:pPr>
          </w:p>
        </w:tc>
        <w:tc>
          <w:tcPr>
            <w:tcW w:w="1489" w:type="dxa"/>
            <w:shd w:val="clear" w:color="auto" w:fill="D9D9D9"/>
            <w:noWrap/>
            <w:tcMar>
              <w:top w:w="0" w:type="dxa"/>
              <w:left w:w="108" w:type="dxa"/>
              <w:bottom w:w="0" w:type="dxa"/>
              <w:right w:w="108" w:type="dxa"/>
            </w:tcMar>
            <w:vAlign w:val="bottom"/>
          </w:tcPr>
          <w:p>
            <w:pPr>
              <w:rPr>
                <w:rFonts w:ascii="Arial" w:hAnsi="Arial" w:eastAsia="Times New Roman" w:cs="Arial"/>
                <w:sz w:val="18"/>
                <w:szCs w:val="18"/>
              </w:rPr>
            </w:pPr>
          </w:p>
        </w:tc>
      </w:tr>
      <w:tr>
        <w:tblPrEx>
          <w:tblCellMar>
            <w:top w:w="0" w:type="dxa"/>
            <w:left w:w="0" w:type="dxa"/>
            <w:bottom w:w="0" w:type="dxa"/>
            <w:right w:w="0" w:type="dxa"/>
          </w:tblCellMar>
        </w:tblPrEx>
        <w:trPr>
          <w:trHeight w:val="270" w:hRule="atLeast"/>
        </w:trPr>
        <w:tc>
          <w:tcPr>
            <w:tcW w:w="1560" w:type="dxa"/>
            <w:tcBorders>
              <w:top w:val="nil"/>
              <w:left w:val="single" w:color="auto" w:sz="8" w:space="0"/>
              <w:bottom w:val="nil"/>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Ranges</w:t>
            </w:r>
          </w:p>
        </w:tc>
        <w:tc>
          <w:tcPr>
            <w:tcW w:w="1418" w:type="dxa"/>
            <w:tcBorders>
              <w:top w:val="nil"/>
              <w:left w:val="nil"/>
              <w:bottom w:val="nil"/>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2820</w:t>
            </w:r>
          </w:p>
        </w:tc>
        <w:tc>
          <w:tcPr>
            <w:tcW w:w="1559" w:type="dxa"/>
            <w:tcBorders>
              <w:top w:val="nil"/>
              <w:left w:val="nil"/>
              <w:bottom w:val="nil"/>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4280</w:t>
            </w:r>
          </w:p>
        </w:tc>
        <w:tc>
          <w:tcPr>
            <w:tcW w:w="1559" w:type="dxa"/>
            <w:tcBorders>
              <w:top w:val="nil"/>
              <w:left w:val="nil"/>
              <w:bottom w:val="nil"/>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9920</w:t>
            </w:r>
          </w:p>
        </w:tc>
        <w:tc>
          <w:tcPr>
            <w:tcW w:w="1418" w:type="dxa"/>
            <w:tcBorders>
              <w:top w:val="nil"/>
              <w:left w:val="nil"/>
              <w:bottom w:val="nil"/>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11380</w:t>
            </w:r>
          </w:p>
        </w:tc>
        <w:tc>
          <w:tcPr>
            <w:tcW w:w="1559" w:type="dxa"/>
            <w:shd w:val="clear" w:color="auto" w:fill="D9D9D9"/>
            <w:noWrap/>
            <w:tcMar>
              <w:top w:w="0" w:type="dxa"/>
              <w:left w:w="108" w:type="dxa"/>
              <w:bottom w:w="0" w:type="dxa"/>
              <w:right w:w="108" w:type="dxa"/>
            </w:tcMar>
            <w:vAlign w:val="bottom"/>
          </w:tcPr>
          <w:p>
            <w:pPr>
              <w:rPr>
                <w:rFonts w:ascii="Arial" w:hAnsi="Arial" w:eastAsia="Times New Roman" w:cs="Arial"/>
                <w:sz w:val="18"/>
                <w:szCs w:val="18"/>
              </w:rPr>
            </w:pPr>
          </w:p>
        </w:tc>
        <w:tc>
          <w:tcPr>
            <w:tcW w:w="1489" w:type="dxa"/>
            <w:shd w:val="clear" w:color="auto" w:fill="D9D9D9"/>
            <w:noWrap/>
            <w:tcMar>
              <w:top w:w="0" w:type="dxa"/>
              <w:left w:w="108" w:type="dxa"/>
              <w:bottom w:w="0" w:type="dxa"/>
              <w:right w:w="108" w:type="dxa"/>
            </w:tcMar>
            <w:vAlign w:val="bottom"/>
          </w:tcPr>
          <w:p>
            <w:pPr>
              <w:rPr>
                <w:rFonts w:ascii="Arial" w:hAnsi="Arial" w:eastAsia="Times New Roman" w:cs="Arial"/>
                <w:sz w:val="18"/>
                <w:szCs w:val="18"/>
              </w:rPr>
            </w:pPr>
          </w:p>
        </w:tc>
      </w:tr>
      <w:tr>
        <w:tblPrEx>
          <w:tblCellMar>
            <w:top w:w="0" w:type="dxa"/>
            <w:left w:w="0" w:type="dxa"/>
            <w:bottom w:w="0" w:type="dxa"/>
            <w:right w:w="0" w:type="dxa"/>
          </w:tblCellMar>
        </w:tblPrEx>
        <w:trPr>
          <w:trHeight w:val="270" w:hRule="atLeast"/>
        </w:trPr>
        <w:tc>
          <w:tcPr>
            <w:tcW w:w="1560" w:type="dxa"/>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vAlign w:val="center"/>
          </w:tcPr>
          <w:p>
            <w:pPr>
              <w:jc w:val="center"/>
              <w:rPr>
                <w:rFonts w:ascii="Arial" w:hAnsi="Arial" w:eastAsia="Times New Roman" w:cs="Arial"/>
                <w:sz w:val="18"/>
                <w:szCs w:val="18"/>
              </w:rPr>
            </w:pPr>
            <w:r>
              <w:rPr>
                <w:rFonts w:ascii="Arial" w:hAnsi="Arial" w:eastAsia="Times New Roman" w:cs="Arial"/>
                <w:color w:val="000000"/>
                <w:sz w:val="18"/>
                <w:szCs w:val="18"/>
              </w:rPr>
              <w:t>4th</w:t>
            </w:r>
          </w:p>
        </w:tc>
        <w:tc>
          <w:tcPr>
            <w:tcW w:w="1418"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highlight w:val="yellow"/>
              </w:rPr>
            </w:pPr>
            <w:r>
              <w:rPr>
                <w:rFonts w:ascii="Arial" w:hAnsi="Arial" w:eastAsia="Times New Roman" w:cs="Arial"/>
                <w:color w:val="000000"/>
                <w:sz w:val="18"/>
                <w:szCs w:val="18"/>
                <w:highlight w:val="yellow"/>
              </w:rPr>
              <w:t>I 2*fU1L - 2*fU2L I</w:t>
            </w:r>
          </w:p>
        </w:tc>
        <w:tc>
          <w:tcPr>
            <w:tcW w:w="1559"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highlight w:val="yellow"/>
              </w:rPr>
            </w:pPr>
            <w:r>
              <w:rPr>
                <w:rFonts w:ascii="Arial" w:hAnsi="Arial" w:eastAsia="Times New Roman" w:cs="Arial"/>
                <w:color w:val="000000"/>
                <w:sz w:val="18"/>
                <w:szCs w:val="18"/>
                <w:highlight w:val="yellow"/>
              </w:rPr>
              <w:t>I 2*fU1H - 2*fU3H I</w:t>
            </w:r>
          </w:p>
        </w:tc>
        <w:tc>
          <w:tcPr>
            <w:tcW w:w="1559"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3*fU1L - fU3L</w:t>
            </w:r>
          </w:p>
        </w:tc>
        <w:tc>
          <w:tcPr>
            <w:tcW w:w="1418"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3*fU1H - fU3H</w:t>
            </w:r>
          </w:p>
        </w:tc>
        <w:tc>
          <w:tcPr>
            <w:tcW w:w="1559"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3*fU1L + fU2L</w:t>
            </w:r>
          </w:p>
        </w:tc>
        <w:tc>
          <w:tcPr>
            <w:tcW w:w="1489"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3*fU1H + fU2H</w:t>
            </w:r>
          </w:p>
        </w:tc>
      </w:tr>
      <w:tr>
        <w:tblPrEx>
          <w:tblCellMar>
            <w:top w:w="0" w:type="dxa"/>
            <w:left w:w="0" w:type="dxa"/>
            <w:bottom w:w="0" w:type="dxa"/>
            <w:right w:w="0" w:type="dxa"/>
          </w:tblCellMar>
        </w:tblPrEx>
        <w:trPr>
          <w:trHeight w:val="270" w:hRule="atLeast"/>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Ranges</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highlight w:val="yellow"/>
              </w:rPr>
            </w:pPr>
            <w:r>
              <w:rPr>
                <w:rFonts w:ascii="Arial" w:hAnsi="Arial" w:eastAsia="Times New Roman" w:cs="Arial"/>
                <w:color w:val="000000"/>
                <w:sz w:val="18"/>
                <w:szCs w:val="18"/>
                <w:highlight w:val="yellow"/>
              </w:rPr>
              <w:t>40</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highlight w:val="yellow"/>
              </w:rPr>
            </w:pPr>
            <w:r>
              <w:rPr>
                <w:rFonts w:ascii="Arial" w:hAnsi="Arial" w:eastAsia="Times New Roman" w:cs="Arial"/>
                <w:color w:val="000000"/>
                <w:sz w:val="18"/>
                <w:szCs w:val="18"/>
                <w:highlight w:val="yellow"/>
              </w:rPr>
              <w:t>960</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6120</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8080</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13220</w:t>
            </w:r>
          </w:p>
        </w:tc>
        <w:tc>
          <w:tcPr>
            <w:tcW w:w="148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15180</w:t>
            </w:r>
          </w:p>
        </w:tc>
      </w:tr>
      <w:tr>
        <w:tblPrEx>
          <w:tblCellMar>
            <w:top w:w="0" w:type="dxa"/>
            <w:left w:w="0" w:type="dxa"/>
            <w:bottom w:w="0" w:type="dxa"/>
            <w:right w:w="0" w:type="dxa"/>
          </w:tblCellMar>
        </w:tblPrEx>
        <w:trPr>
          <w:trHeight w:val="270" w:hRule="atLeast"/>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center"/>
          </w:tcPr>
          <w:p>
            <w:pPr>
              <w:jc w:val="center"/>
              <w:rPr>
                <w:rFonts w:ascii="Arial" w:hAnsi="Arial" w:eastAsia="Times New Roman" w:cs="Arial"/>
                <w:sz w:val="18"/>
                <w:szCs w:val="18"/>
              </w:rPr>
            </w:pPr>
            <w:r>
              <w:rPr>
                <w:rFonts w:ascii="Arial" w:hAnsi="Arial" w:eastAsia="Times New Roman" w:cs="Arial"/>
                <w:color w:val="000000"/>
                <w:sz w:val="18"/>
                <w:szCs w:val="18"/>
              </w:rPr>
              <w:t>5th</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I 3*fUL1-2*fU3L I</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I 3*fUH1-2*fU3H I</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4*fUL1-fU3L</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4*fUH1-fU3H</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4*fUL1+fU2L</w:t>
            </w:r>
          </w:p>
        </w:tc>
        <w:tc>
          <w:tcPr>
            <w:tcW w:w="148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4*fUH1+fU2H</w:t>
            </w:r>
          </w:p>
        </w:tc>
      </w:tr>
      <w:tr>
        <w:tblPrEx>
          <w:tblCellMar>
            <w:top w:w="0" w:type="dxa"/>
            <w:left w:w="0" w:type="dxa"/>
            <w:bottom w:w="0" w:type="dxa"/>
            <w:right w:w="0" w:type="dxa"/>
          </w:tblCellMar>
        </w:tblPrEx>
        <w:trPr>
          <w:trHeight w:val="270" w:hRule="atLeast"/>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Ranges</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2340</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4760</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9420</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11880</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16520</w:t>
            </w:r>
          </w:p>
        </w:tc>
        <w:tc>
          <w:tcPr>
            <w:tcW w:w="148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18980</w:t>
            </w:r>
          </w:p>
        </w:tc>
      </w:tr>
      <w:tr>
        <w:tblPrEx>
          <w:tblCellMar>
            <w:top w:w="0" w:type="dxa"/>
            <w:left w:w="0" w:type="dxa"/>
            <w:bottom w:w="0" w:type="dxa"/>
            <w:right w:w="0" w:type="dxa"/>
          </w:tblCellMar>
        </w:tblPrEx>
        <w:trPr>
          <w:trHeight w:val="270" w:hRule="atLeast"/>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center"/>
          </w:tcPr>
          <w:p>
            <w:pPr>
              <w:jc w:val="center"/>
              <w:rPr>
                <w:rFonts w:ascii="Arial" w:hAnsi="Arial" w:eastAsia="Times New Roman" w:cs="Arial"/>
                <w:sz w:val="18"/>
                <w:szCs w:val="18"/>
              </w:rPr>
            </w:pPr>
            <w:r>
              <w:rPr>
                <w:rFonts w:ascii="Arial" w:hAnsi="Arial" w:eastAsia="Times New Roman" w:cs="Arial"/>
                <w:color w:val="000000"/>
                <w:sz w:val="18"/>
                <w:szCs w:val="18"/>
              </w:rPr>
              <w:t>6th</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highlight w:val="yellow"/>
              </w:rPr>
            </w:pPr>
            <w:r>
              <w:rPr>
                <w:rFonts w:ascii="Arial" w:hAnsi="Arial" w:eastAsia="Times New Roman" w:cs="Arial"/>
                <w:color w:val="000000"/>
                <w:sz w:val="18"/>
                <w:szCs w:val="18"/>
                <w:highlight w:val="yellow"/>
              </w:rPr>
              <w:t>I 3*fUL1-3*fU2L I</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highlight w:val="yellow"/>
              </w:rPr>
            </w:pPr>
            <w:r>
              <w:rPr>
                <w:rFonts w:ascii="Arial" w:hAnsi="Arial" w:eastAsia="Times New Roman" w:cs="Arial"/>
                <w:color w:val="000000"/>
                <w:sz w:val="18"/>
                <w:szCs w:val="18"/>
                <w:highlight w:val="yellow"/>
              </w:rPr>
              <w:t>I 3*fUH1-3*fU3H I</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4*fUL1-2*fU3L</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4*fUH1-2*fU3H</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5*fUL1-fU3L</w:t>
            </w:r>
          </w:p>
        </w:tc>
        <w:tc>
          <w:tcPr>
            <w:tcW w:w="148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5*fUH1-fU3H</w:t>
            </w:r>
          </w:p>
        </w:tc>
      </w:tr>
      <w:tr>
        <w:tblPrEx>
          <w:tblCellMar>
            <w:top w:w="0" w:type="dxa"/>
            <w:left w:w="0" w:type="dxa"/>
            <w:bottom w:w="0" w:type="dxa"/>
            <w:right w:w="0" w:type="dxa"/>
          </w:tblCellMar>
        </w:tblPrEx>
        <w:trPr>
          <w:trHeight w:val="270" w:hRule="atLeast"/>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Ranges</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highlight w:val="yellow"/>
              </w:rPr>
            </w:pPr>
            <w:r>
              <w:rPr>
                <w:rFonts w:ascii="Arial" w:hAnsi="Arial" w:eastAsia="Times New Roman" w:cs="Arial"/>
                <w:color w:val="000000"/>
                <w:sz w:val="18"/>
                <w:szCs w:val="18"/>
                <w:highlight w:val="yellow"/>
              </w:rPr>
              <w:t>60</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highlight w:val="yellow"/>
              </w:rPr>
            </w:pPr>
            <w:r>
              <w:rPr>
                <w:rFonts w:ascii="Arial" w:hAnsi="Arial" w:eastAsia="Times New Roman" w:cs="Arial"/>
                <w:color w:val="000000"/>
                <w:sz w:val="18"/>
                <w:szCs w:val="18"/>
                <w:highlight w:val="yellow"/>
              </w:rPr>
              <w:t>1440</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5640</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8560</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12720</w:t>
            </w:r>
          </w:p>
        </w:tc>
        <w:tc>
          <w:tcPr>
            <w:tcW w:w="148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15680</w:t>
            </w:r>
          </w:p>
        </w:tc>
      </w:tr>
      <w:tr>
        <w:tblPrEx>
          <w:tblCellMar>
            <w:top w:w="0" w:type="dxa"/>
            <w:left w:w="0" w:type="dxa"/>
            <w:bottom w:w="0" w:type="dxa"/>
            <w:right w:w="0" w:type="dxa"/>
          </w:tblCellMar>
        </w:tblPrEx>
        <w:trPr>
          <w:trHeight w:val="270" w:hRule="atLeast"/>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center"/>
          </w:tcPr>
          <w:p>
            <w:pPr>
              <w:jc w:val="center"/>
              <w:rPr>
                <w:rFonts w:ascii="Arial" w:hAnsi="Arial" w:eastAsia="Times New Roman" w:cs="Arial"/>
                <w:sz w:val="18"/>
                <w:szCs w:val="18"/>
              </w:rPr>
            </w:pPr>
            <w:r>
              <w:rPr>
                <w:rFonts w:ascii="Arial" w:hAnsi="Arial" w:eastAsia="Times New Roman" w:cs="Arial"/>
                <w:color w:val="000000"/>
                <w:sz w:val="18"/>
                <w:szCs w:val="18"/>
              </w:rPr>
              <w:t>7th</w:t>
            </w:r>
          </w:p>
        </w:tc>
        <w:tc>
          <w:tcPr>
            <w:tcW w:w="1418" w:type="dxa"/>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I 4*fUL1-3*fU3L I</w:t>
            </w:r>
          </w:p>
        </w:tc>
        <w:tc>
          <w:tcPr>
            <w:tcW w:w="1559"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I 4*fUH1-3*fU3H I</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5*fUL1-2*fU3L</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5*fUH1-2*fU3H</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6*fUL1-fU3L</w:t>
            </w:r>
          </w:p>
        </w:tc>
        <w:tc>
          <w:tcPr>
            <w:tcW w:w="148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6*fUH1-fU3H</w:t>
            </w:r>
          </w:p>
        </w:tc>
      </w:tr>
      <w:tr>
        <w:tblPrEx>
          <w:tblCellMar>
            <w:top w:w="0" w:type="dxa"/>
            <w:left w:w="0" w:type="dxa"/>
            <w:bottom w:w="0" w:type="dxa"/>
            <w:right w:w="0" w:type="dxa"/>
          </w:tblCellMar>
        </w:tblPrEx>
        <w:trPr>
          <w:trHeight w:val="270" w:hRule="atLeast"/>
        </w:trPr>
        <w:tc>
          <w:tcPr>
            <w:tcW w:w="15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Ranges</w:t>
            </w:r>
          </w:p>
        </w:tc>
        <w:tc>
          <w:tcPr>
            <w:tcW w:w="1418"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1860</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5240</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8940</w:t>
            </w:r>
          </w:p>
        </w:tc>
        <w:tc>
          <w:tcPr>
            <w:tcW w:w="1418"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12360</w:t>
            </w:r>
          </w:p>
        </w:tc>
        <w:tc>
          <w:tcPr>
            <w:tcW w:w="155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16020</w:t>
            </w:r>
          </w:p>
        </w:tc>
        <w:tc>
          <w:tcPr>
            <w:tcW w:w="1489" w:type="dxa"/>
            <w:tcBorders>
              <w:top w:val="nil"/>
              <w:left w:val="nil"/>
              <w:bottom w:val="single" w:color="auto" w:sz="8" w:space="0"/>
              <w:right w:val="single" w:color="auto" w:sz="8" w:space="0"/>
            </w:tcBorders>
            <w:noWrap/>
            <w:tcMar>
              <w:top w:w="0" w:type="dxa"/>
              <w:left w:w="108" w:type="dxa"/>
              <w:bottom w:w="0" w:type="dxa"/>
              <w:right w:w="108" w:type="dxa"/>
            </w:tcMar>
            <w:vAlign w:val="bottom"/>
          </w:tcPr>
          <w:p>
            <w:pPr>
              <w:jc w:val="center"/>
              <w:rPr>
                <w:rFonts w:ascii="Arial" w:hAnsi="Arial" w:eastAsia="Times New Roman" w:cs="Arial"/>
                <w:sz w:val="18"/>
                <w:szCs w:val="18"/>
              </w:rPr>
            </w:pPr>
            <w:r>
              <w:rPr>
                <w:rFonts w:ascii="Arial" w:hAnsi="Arial" w:eastAsia="Times New Roman" w:cs="Arial"/>
                <w:color w:val="000000"/>
                <w:sz w:val="18"/>
                <w:szCs w:val="18"/>
              </w:rPr>
              <w:t>19480</w:t>
            </w:r>
          </w:p>
        </w:tc>
      </w:tr>
    </w:tbl>
    <w:p>
      <w:pPr>
        <w:rPr>
          <w:rFonts w:eastAsia="Times New Roman"/>
          <w:sz w:val="22"/>
          <w:szCs w:val="22"/>
        </w:rPr>
      </w:pPr>
    </w:p>
    <w:p>
      <w:pPr>
        <w:rPr>
          <w:rFonts w:ascii="Calibri" w:hAnsi="Calibri" w:eastAsia="MS PGothic" w:cs="Calibri"/>
          <w:lang w:val="en-US" w:eastAsia="ja-JP"/>
        </w:rPr>
      </w:pPr>
      <w:r>
        <w:rPr>
          <w:rFonts w:eastAsia="Times New Roman"/>
          <w:sz w:val="22"/>
          <w:szCs w:val="22"/>
        </w:rPr>
        <w:t>As can be seen in the co-existence analysis above</w:t>
      </w:r>
      <w:r>
        <w:rPr>
          <w:rFonts w:ascii="Calibri" w:hAnsi="Calibri" w:eastAsia="MS PGothic" w:cs="Calibri"/>
          <w:lang w:val="en-US" w:eastAsia="ja-JP"/>
        </w:rPr>
        <w:t xml:space="preserve"> there are IMD4 and IMD6 products from CA_n78(2A) affecting band n67 DL.</w:t>
      </w: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5.27.1.4</w:t>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ab/>
      </w:r>
      <w:r>
        <w:rPr>
          <w:rFonts w:ascii="Arial" w:hAnsi="Arial" w:eastAsia="宋体" w:cs="Times New Roman"/>
          <w:sz w:val="24"/>
          <w:lang w:val="sv-SE" w:eastAsia="zh-CN" w:bidi="ar-SA"/>
        </w:rPr>
        <w:t>∆T</w:t>
      </w:r>
      <w:r>
        <w:rPr>
          <w:rFonts w:hint="eastAsia" w:ascii="Arial" w:hAnsi="Arial" w:eastAsia="宋体" w:cs="Times New Roman"/>
          <w:sz w:val="24"/>
          <w:vertAlign w:val="subscript"/>
          <w:lang w:val="sv-SE" w:eastAsia="zh-CN" w:bidi="ar-SA"/>
        </w:rPr>
        <w:t>IB</w:t>
      </w:r>
      <w:r>
        <w:rPr>
          <w:rFonts w:ascii="Arial" w:hAnsi="Arial" w:eastAsia="宋体" w:cs="Times New Roman"/>
          <w:sz w:val="24"/>
          <w:lang w:val="sv-SE" w:eastAsia="zh-CN" w:bidi="ar-SA"/>
        </w:rPr>
        <w:t xml:space="preserve"> and ∆R</w:t>
      </w:r>
      <w:r>
        <w:rPr>
          <w:rFonts w:hint="eastAsia" w:ascii="Arial" w:hAnsi="Arial" w:eastAsia="宋体" w:cs="Times New Roman"/>
          <w:sz w:val="24"/>
          <w:vertAlign w:val="subscript"/>
          <w:lang w:val="sv-SE" w:eastAsia="zh-CN" w:bidi="ar-SA"/>
        </w:rPr>
        <w:t>IB</w:t>
      </w:r>
      <w:r>
        <w:rPr>
          <w:rFonts w:ascii="Arial" w:hAnsi="Arial" w:eastAsia="宋体" w:cs="Times New Roman"/>
          <w:sz w:val="24"/>
          <w:lang w:val="sv-SE" w:eastAsia="zh-CN" w:bidi="ar-SA"/>
        </w:rPr>
        <w:t xml:space="preserve"> values</w:t>
      </w:r>
    </w:p>
    <w:p>
      <w:pPr>
        <w:rPr>
          <w:rFonts w:eastAsia="Times New Roman"/>
        </w:rPr>
      </w:pPr>
      <w:r>
        <w:rPr>
          <w:rFonts w:eastAsia="Times New Roman"/>
        </w:rPr>
        <w:t xml:space="preserve">For </w:t>
      </w:r>
      <w:r>
        <w:rPr>
          <w:rFonts w:hint="eastAsia" w:eastAsia="Times New Roman"/>
          <w:lang w:eastAsia="zh-CN"/>
        </w:rPr>
        <w:t>CA_</w:t>
      </w:r>
      <w:r>
        <w:rPr>
          <w:rFonts w:eastAsia="Times New Roman"/>
          <w:lang w:eastAsia="zh-CN"/>
        </w:rPr>
        <w:t>n67-n78</w:t>
      </w:r>
      <w:r>
        <w:rPr>
          <w:rFonts w:eastAsia="Times New Roman"/>
        </w:rPr>
        <w:t xml:space="preserve">,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hint="eastAsia" w:eastAsia="Times New Roman"/>
          <w:vertAlign w:val="subscript"/>
          <w:lang w:eastAsia="zh-CN"/>
        </w:rPr>
        <w:t>,c</w:t>
      </w:r>
      <w:r>
        <w:rPr>
          <w:rFonts w:eastAsia="Times New Roman"/>
        </w:rPr>
        <w:t xml:space="preserve"> values are same as for </w:t>
      </w:r>
      <w:r>
        <w:rPr>
          <w:rFonts w:eastAsia="Times New Roman"/>
          <w:lang w:val="en-US"/>
        </w:rPr>
        <w:t>CA_n13-n77</w:t>
      </w:r>
      <w:r>
        <w:rPr>
          <w:rFonts w:eastAsia="Times New Roman"/>
        </w:rPr>
        <w:t xml:space="preserve"> and are given in the tables</w:t>
      </w:r>
      <w:r>
        <w:rPr>
          <w:rFonts w:hint="eastAsia" w:eastAsia="Times New Roman"/>
        </w:rPr>
        <w:t xml:space="preserve"> below</w:t>
      </w:r>
      <w:r>
        <w:rPr>
          <w:rFonts w:eastAsia="Times New Roman"/>
        </w:rP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5.27</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spacing w:after="0" w:line="260" w:lineRule="auto"/>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Inter-band </w:t>
            </w:r>
            <w:r>
              <w:rPr>
                <w:rFonts w:hint="eastAsia" w:ascii="Arial" w:hAnsi="Arial" w:eastAsia="Times New Roman" w:cs="Times New Roman"/>
                <w:b/>
                <w:sz w:val="18"/>
                <w:lang w:val="en-GB" w:eastAsia="zh-CN" w:bidi="ar-SA"/>
              </w:rPr>
              <w:t>CA</w:t>
            </w:r>
            <w:r>
              <w:rPr>
                <w:rFonts w:ascii="Arial" w:hAnsi="Arial" w:eastAsia="Times New Roman" w:cs="Times New Roman"/>
                <w:b/>
                <w:sz w:val="18"/>
                <w:lang w:val="en-GB" w:eastAsia="en-US" w:bidi="ar-SA"/>
              </w:rPr>
              <w:t xml:space="preserve"> combination</w:t>
            </w:r>
          </w:p>
        </w:tc>
        <w:tc>
          <w:tcPr>
            <w:tcW w:w="5904" w:type="dxa"/>
            <w:gridSpan w:val="2"/>
          </w:tcPr>
          <w:p>
            <w:pPr>
              <w:keepNext/>
              <w:keepLines/>
              <w:spacing w:after="0" w:line="260" w:lineRule="auto"/>
              <w:jc w:val="center"/>
              <w:rPr>
                <w:rFonts w:ascii="Arial" w:hAnsi="Arial" w:eastAsia="Times New Roman" w:cs="Times New Roman"/>
                <w:b/>
                <w:sz w:val="18"/>
                <w:lang w:val="en-GB" w:eastAsia="en-US" w:bidi="ar-SA"/>
              </w:rPr>
            </w:pPr>
            <w:r>
              <w:rPr>
                <w:rFonts w:ascii="Arial" w:hAnsi="Arial" w:eastAsia="Times New Roman" w:cs="Times New Roman"/>
                <w:b/>
                <w:color w:val="008ED3"/>
                <w:sz w:val="18"/>
                <w:lang w:val="en-GB" w:eastAsia="en-US" w:bidi="ar-SA"/>
              </w:rPr>
              <w:t>ΔT</w:t>
            </w:r>
            <w:r>
              <w:rPr>
                <w:rFonts w:ascii="Arial" w:hAnsi="Arial" w:eastAsia="Times New Roman" w:cs="Times New Roman"/>
                <w:b/>
                <w:color w:val="008ED3"/>
                <w:sz w:val="18"/>
                <w:vertAlign w:val="subscript"/>
                <w:lang w:val="en-GB" w:eastAsia="en-US" w:bidi="ar-SA"/>
              </w:rPr>
              <w:t>IB,c</w:t>
            </w:r>
            <w:r>
              <w:rPr>
                <w:rFonts w:ascii="Arial" w:hAnsi="Arial" w:eastAsia="Times New Roman" w:cs="Times New Roman"/>
                <w:b/>
                <w:color w:val="008ED3"/>
                <w:sz w:val="18"/>
                <w:lang w:val="en-GB" w:eastAsia="en-US" w:bidi="ar-SA"/>
              </w:rPr>
              <w:t xml:space="preserve"> for NR bands (dB)</w:t>
            </w:r>
            <w:r>
              <w:rPr>
                <w:rFonts w:ascii="Arial" w:hAnsi="Arial" w:eastAsia="Times New Roman" w:cs="Times New Roman"/>
                <w:b/>
                <w:color w:val="008ED3"/>
                <w:sz w:val="18"/>
                <w:vertAlign w:val="superscript"/>
                <w:lang w:val="en-GB" w:eastAsia="en-US"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spacing w:after="0" w:line="260" w:lineRule="auto"/>
              <w:jc w:val="center"/>
              <w:rPr>
                <w:rFonts w:ascii="Arial" w:hAnsi="Arial" w:eastAsia="Times New Roman" w:cs="Times New Roman"/>
                <w:b/>
                <w:sz w:val="18"/>
                <w:lang w:val="en-GB" w:eastAsia="en-US" w:bidi="ar-SA"/>
              </w:rPr>
            </w:pPr>
          </w:p>
        </w:tc>
        <w:tc>
          <w:tcPr>
            <w:tcW w:w="5904" w:type="dxa"/>
            <w:gridSpan w:val="2"/>
          </w:tcPr>
          <w:p>
            <w:pPr>
              <w:keepNext/>
              <w:keepLines/>
              <w:spacing w:after="0" w:line="260" w:lineRule="auto"/>
              <w:jc w:val="center"/>
              <w:rPr>
                <w:rFonts w:ascii="Arial" w:hAnsi="Arial" w:eastAsia="Times New Roman" w:cs="Times New Roman"/>
                <w:b/>
                <w:sz w:val="18"/>
                <w:lang w:val="en-GB" w:eastAsia="en-US" w:bidi="ar-SA"/>
              </w:rPr>
            </w:pPr>
            <w:r>
              <w:rPr>
                <w:rFonts w:hint="eastAsia" w:ascii="Arial" w:hAnsi="Arial" w:eastAsia="Times New Roman" w:cs="Times New Roman"/>
                <w:b/>
                <w:color w:val="008ED3"/>
                <w:sz w:val="18"/>
                <w:lang w:val="en-GB" w:eastAsia="en-US" w:bidi="ar-SA"/>
              </w:rPr>
              <w:t>C</w:t>
            </w:r>
            <w:r>
              <w:rPr>
                <w:rFonts w:ascii="Arial" w:hAnsi="Arial" w:eastAsia="Times New Roman" w:cs="Times New Roman"/>
                <w:b/>
                <w:color w:val="008ED3"/>
                <w:sz w:val="18"/>
                <w:lang w:val="en-GB" w:eastAsia="en-US" w:bidi="ar-SA"/>
              </w:rPr>
              <w:t>omponent band in order of bands in configuration</w:t>
            </w:r>
            <w:r>
              <w:rPr>
                <w:rFonts w:ascii="Arial" w:hAnsi="Arial" w:eastAsia="Times New Roman" w:cs="Times New Roman"/>
                <w:b/>
                <w:color w:val="008ED3"/>
                <w:sz w:val="18"/>
                <w:vertAlign w:val="superscript"/>
                <w:lang w:val="en-GB" w:eastAsia="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spacing w:after="0" w:line="260" w:lineRule="auto"/>
              <w:jc w:val="center"/>
              <w:rPr>
                <w:rFonts w:ascii="Arial" w:hAnsi="Arial" w:eastAsia="Times New Roman" w:cs="Times New Roman"/>
                <w:sz w:val="18"/>
                <w:lang w:val="en-US" w:eastAsia="zh-CN" w:bidi="ar-SA"/>
              </w:rPr>
            </w:pPr>
            <w:r>
              <w:rPr>
                <w:rFonts w:ascii="Arial" w:hAnsi="Arial" w:eastAsia="Times New Roman" w:cs="Times New Roman"/>
                <w:sz w:val="18"/>
                <w:lang w:val="en-US" w:eastAsia="en-US" w:bidi="ar-SA"/>
              </w:rPr>
              <w:t>CA_n67-n78</w:t>
            </w:r>
          </w:p>
        </w:tc>
        <w:tc>
          <w:tcPr>
            <w:tcW w:w="2952" w:type="dxa"/>
            <w:vAlign w:val="center"/>
          </w:tcPr>
          <w:p>
            <w:pPr>
              <w:keepNext/>
              <w:keepLines/>
              <w:spacing w:after="0" w:line="260" w:lineRule="auto"/>
              <w:jc w:val="center"/>
              <w:rPr>
                <w:rFonts w:ascii="Arial" w:hAnsi="Arial" w:eastAsia="Times New Roman" w:cs="Times New Roman"/>
                <w:sz w:val="18"/>
                <w:lang w:val="en-US" w:eastAsia="zh-CN" w:bidi="ar-SA"/>
              </w:rPr>
            </w:pPr>
            <w:r>
              <w:rPr>
                <w:rFonts w:ascii="Arial" w:hAnsi="Arial" w:eastAsia="Times New Roman" w:cs="Arial"/>
                <w:bCs/>
                <w:sz w:val="18"/>
                <w:szCs w:val="18"/>
                <w:lang w:val="en-US" w:eastAsia="en-US" w:bidi="ar-SA"/>
              </w:rPr>
              <w:t>N/A</w:t>
            </w:r>
          </w:p>
        </w:tc>
        <w:tc>
          <w:tcPr>
            <w:tcW w:w="2952" w:type="dxa"/>
            <w:vAlign w:val="center"/>
          </w:tcPr>
          <w:p>
            <w:pPr>
              <w:keepNext/>
              <w:keepLines/>
              <w:spacing w:after="0" w:line="260" w:lineRule="auto"/>
              <w:jc w:val="center"/>
              <w:rPr>
                <w:rFonts w:ascii="Arial" w:hAnsi="Arial" w:eastAsia="Times New Roman" w:cs="Times New Roman"/>
                <w:sz w:val="18"/>
                <w:lang w:val="en-US" w:eastAsia="zh-CN" w:bidi="ar-SA"/>
              </w:rPr>
            </w:pPr>
            <w:r>
              <w:rPr>
                <w:rFonts w:ascii="Arial" w:hAnsi="Arial" w:eastAsia="Times New Roman" w:cs="Arial"/>
                <w:bCs/>
                <w:sz w:val="18"/>
                <w:szCs w:val="18"/>
                <w:lang w:val="en-US" w:eastAsia="en-US" w:bidi="ar-SA"/>
              </w:rPr>
              <w:t>0</w:t>
            </w:r>
            <w:r>
              <w:rPr>
                <w:rFonts w:hint="eastAsia" w:ascii="Arial" w:hAnsi="Arial" w:eastAsia="Times New Roman" w:cs="Arial"/>
                <w:bCs/>
                <w:sz w:val="18"/>
                <w:szCs w:val="18"/>
                <w:lang w:val="en-US" w:eastAsia="en-US" w:bidi="ar-SA"/>
              </w:rPr>
              <w:t>.</w:t>
            </w:r>
            <w:r>
              <w:rPr>
                <w:rFonts w:ascii="Arial" w:hAnsi="Arial" w:eastAsia="Times New Roman" w:cs="Arial"/>
                <w:bCs/>
                <w:sz w:val="18"/>
                <w:szCs w:val="18"/>
                <w:lang w:val="en-US" w:eastAsia="en-US"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eastAsia="Times New Roman"/>
                <w:sz w:val="18"/>
                <w:lang w:eastAsia="ja-JP"/>
              </w:rPr>
            </w:pPr>
            <w:r>
              <w:rPr>
                <w:rFonts w:ascii="Arial" w:hAnsi="Arial" w:eastAsia="Times New Roman"/>
                <w:sz w:val="18"/>
                <w:lang w:eastAsia="ja-JP"/>
              </w:rPr>
              <w:t>NOTE 9:</w:t>
            </w:r>
            <w:r>
              <w:rPr>
                <w:rFonts w:ascii="Arial" w:hAnsi="Arial" w:eastAsia="Times New Roman"/>
                <w:sz w:val="18"/>
                <w:lang w:eastAsia="ja-JP"/>
              </w:rPr>
              <w:tab/>
            </w:r>
            <w:r>
              <w:rPr>
                <w:rFonts w:ascii="Arial" w:hAnsi="Arial" w:eastAsia="Times New Roman"/>
                <w:sz w:val="18"/>
                <w:lang w:eastAsia="ja-JP"/>
              </w:rPr>
              <w:t>“-” denotes ΔT</w:t>
            </w:r>
            <w:r>
              <w:rPr>
                <w:rFonts w:ascii="Arial" w:hAnsi="Arial" w:eastAsia="Times New Roman"/>
                <w:sz w:val="18"/>
                <w:vertAlign w:val="subscript"/>
                <w:lang w:eastAsia="ja-JP"/>
              </w:rPr>
              <w:t>IB,c</w:t>
            </w:r>
            <w:r>
              <w:rPr>
                <w:rFonts w:ascii="Arial" w:hAnsi="Arial" w:eastAsia="Times New Roman"/>
                <w:sz w:val="18"/>
                <w:lang w:eastAsia="ja-JP"/>
              </w:rPr>
              <w:t xml:space="preserve"> = 0.</w:t>
            </w:r>
          </w:p>
          <w:p>
            <w:pPr>
              <w:keepNext/>
              <w:keepLines/>
              <w:spacing w:after="0" w:line="260" w:lineRule="auto"/>
              <w:ind w:left="851" w:hanging="851"/>
              <w:rPr>
                <w:rFonts w:ascii="Arial" w:hAnsi="Arial" w:eastAsia="Times New Roman" w:cs="Times New Roman"/>
                <w:sz w:val="18"/>
                <w:lang w:val="en-US" w:eastAsia="en-US" w:bidi="ar-SA"/>
              </w:rPr>
            </w:pPr>
            <w:r>
              <w:rPr>
                <w:rFonts w:ascii="Arial" w:hAnsi="Arial" w:eastAsia="Times New Roman" w:cs="Times New Roman"/>
                <w:sz w:val="18"/>
                <w:lang w:val="en-GB" w:eastAsia="ja-JP" w:bidi="ar-SA"/>
              </w:rPr>
              <w:t>NOTE 10:</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5.27</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Inter-band CA combination</w:t>
            </w:r>
          </w:p>
        </w:tc>
        <w:tc>
          <w:tcPr>
            <w:tcW w:w="5904" w:type="dxa"/>
            <w:gridSpan w:val="2"/>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color w:val="008ED3"/>
                <w:sz w:val="18"/>
                <w:lang w:val="en-GB" w:eastAsia="en-US" w:bidi="ar-SA"/>
              </w:rPr>
              <w:t>ΔR</w:t>
            </w:r>
            <w:r>
              <w:rPr>
                <w:rFonts w:ascii="Arial" w:hAnsi="Arial" w:eastAsia="Times New Roman" w:cs="Times New Roman"/>
                <w:b/>
                <w:color w:val="008ED3"/>
                <w:sz w:val="18"/>
                <w:vertAlign w:val="subscript"/>
                <w:lang w:val="en-GB" w:eastAsia="en-US" w:bidi="ar-SA"/>
              </w:rPr>
              <w:t>IB,c</w:t>
            </w:r>
            <w:r>
              <w:rPr>
                <w:rFonts w:ascii="Arial" w:hAnsi="Arial" w:eastAsia="Times New Roman" w:cs="Times New Roman"/>
                <w:b/>
                <w:color w:val="008ED3"/>
                <w:sz w:val="18"/>
                <w:lang w:val="en-GB" w:eastAsia="en-US" w:bidi="ar-SA"/>
              </w:rPr>
              <w:t xml:space="preserve"> for NR band</w:t>
            </w:r>
            <w:r>
              <w:rPr>
                <w:rFonts w:hint="eastAsia" w:ascii="Arial" w:hAnsi="Arial" w:eastAsia="Times New Roman" w:cs="Times New Roman"/>
                <w:b/>
                <w:color w:val="008ED3"/>
                <w:sz w:val="18"/>
                <w:lang w:val="en-GB" w:eastAsia="zh-CN" w:bidi="ar-SA"/>
              </w:rPr>
              <w:t>s</w:t>
            </w:r>
            <w:r>
              <w:rPr>
                <w:rFonts w:ascii="Arial" w:hAnsi="Arial" w:eastAsia="Times New Roman" w:cs="Times New Roman"/>
                <w:b/>
                <w:color w:val="008ED3"/>
                <w:sz w:val="18"/>
                <w:lang w:val="en-GB" w:eastAsia="en-US" w:bidi="ar-SA"/>
              </w:rPr>
              <w:t xml:space="preserve"> (dB)</w:t>
            </w:r>
            <w:r>
              <w:rPr>
                <w:rFonts w:ascii="Arial" w:hAnsi="Arial" w:eastAsia="Times New Roman" w:cs="Times New Roman"/>
                <w:b/>
                <w:color w:val="008ED3"/>
                <w:sz w:val="18"/>
                <w:vertAlign w:val="superscript"/>
                <w:lang w:val="en-GB" w:eastAsia="en-US"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spacing w:after="0"/>
              <w:jc w:val="center"/>
              <w:rPr>
                <w:rFonts w:ascii="Arial" w:hAnsi="Arial" w:eastAsia="Times New Roman" w:cs="Times New Roman"/>
                <w:b/>
                <w:sz w:val="18"/>
                <w:lang w:val="en-GB" w:eastAsia="en-US" w:bidi="ar-SA"/>
              </w:rPr>
            </w:pPr>
          </w:p>
        </w:tc>
        <w:tc>
          <w:tcPr>
            <w:tcW w:w="5904" w:type="dxa"/>
            <w:gridSpan w:val="2"/>
          </w:tcPr>
          <w:p>
            <w:pPr>
              <w:keepNext/>
              <w:keepLines/>
              <w:spacing w:after="0"/>
              <w:jc w:val="center"/>
              <w:rPr>
                <w:rFonts w:ascii="Arial" w:hAnsi="Arial" w:eastAsia="Times New Roman" w:cs="Times New Roman"/>
                <w:b/>
                <w:sz w:val="18"/>
                <w:lang w:val="en-GB" w:eastAsia="en-US" w:bidi="ar-SA"/>
              </w:rPr>
            </w:pPr>
            <w:r>
              <w:rPr>
                <w:rFonts w:hint="eastAsia" w:ascii="Arial" w:hAnsi="Arial" w:eastAsia="Times New Roman" w:cs="Times New Roman"/>
                <w:b/>
                <w:color w:val="008ED3"/>
                <w:sz w:val="18"/>
                <w:lang w:val="en-GB" w:eastAsia="en-US" w:bidi="ar-SA"/>
              </w:rPr>
              <w:t>C</w:t>
            </w:r>
            <w:r>
              <w:rPr>
                <w:rFonts w:ascii="Arial" w:hAnsi="Arial" w:eastAsia="Times New Roman" w:cs="Times New Roman"/>
                <w:b/>
                <w:color w:val="008ED3"/>
                <w:sz w:val="18"/>
                <w:lang w:val="en-GB" w:eastAsia="en-US" w:bidi="ar-SA"/>
              </w:rPr>
              <w:t>omponent band in order of bands in configuration</w:t>
            </w:r>
            <w:r>
              <w:rPr>
                <w:rFonts w:ascii="Arial" w:hAnsi="Arial" w:eastAsia="Times New Roman" w:cs="Times New Roman"/>
                <w:b/>
                <w:color w:val="008ED3"/>
                <w:sz w:val="18"/>
                <w:vertAlign w:val="superscript"/>
                <w:lang w:val="en-GB" w:eastAsia="en-US"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CA_n</w:t>
            </w:r>
            <w:r>
              <w:rPr>
                <w:rFonts w:ascii="Arial" w:hAnsi="Arial" w:eastAsia="Times New Roman" w:cs="Times New Roman"/>
                <w:sz w:val="18"/>
                <w:lang w:val="en-US" w:eastAsia="zh-CN" w:bidi="ar-SA"/>
              </w:rPr>
              <w:t>67</w:t>
            </w:r>
            <w:r>
              <w:rPr>
                <w:rFonts w:hint="eastAsia" w:ascii="Arial" w:hAnsi="Arial" w:eastAsia="Times New Roman" w:cs="Times New Roman"/>
                <w:sz w:val="18"/>
                <w:lang w:val="en-US" w:eastAsia="zh-CN" w:bidi="ar-SA"/>
              </w:rPr>
              <w:t>-n7</w:t>
            </w:r>
            <w:r>
              <w:rPr>
                <w:rFonts w:ascii="Arial" w:hAnsi="Arial" w:eastAsia="Times New Roman" w:cs="Times New Roman"/>
                <w:sz w:val="18"/>
                <w:lang w:val="en-US" w:eastAsia="zh-CN" w:bidi="ar-SA"/>
              </w:rPr>
              <w:t>8</w:t>
            </w:r>
          </w:p>
        </w:tc>
        <w:tc>
          <w:tcPr>
            <w:tcW w:w="2952" w:type="dxa"/>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US" w:eastAsia="zh-CN" w:bidi="ar-SA"/>
              </w:rPr>
              <w:t>0</w:t>
            </w:r>
            <w:r>
              <w:rPr>
                <w:rFonts w:ascii="Arial" w:hAnsi="Arial" w:eastAsia="Times New Roman" w:cs="Times New Roman"/>
                <w:sz w:val="18"/>
                <w:lang w:val="en-US" w:eastAsia="zh-CN" w:bidi="ar-SA"/>
              </w:rPr>
              <w:t>.2</w:t>
            </w:r>
          </w:p>
        </w:tc>
        <w:tc>
          <w:tcPr>
            <w:tcW w:w="2952" w:type="dxa"/>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US" w:eastAsia="zh-CN" w:bidi="ar-SA"/>
              </w:rPr>
              <w:t>0</w:t>
            </w:r>
            <w:r>
              <w:rPr>
                <w:rFonts w:ascii="Arial" w:hAnsi="Arial" w:eastAsia="Times New Roman" w:cs="Times New Roman"/>
                <w:sz w:val="18"/>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keepNext/>
              <w:keepLines/>
              <w:spacing w:after="0"/>
              <w:ind w:left="851" w:hanging="851"/>
              <w:rPr>
                <w:rFonts w:ascii="Arial" w:hAnsi="Arial" w:eastAsia="Times New Roman" w:cs="Arial"/>
                <w:sz w:val="18"/>
                <w:lang w:val="en-GB" w:eastAsia="zh-CN" w:bidi="ar-SA"/>
              </w:rPr>
            </w:pPr>
            <w:r>
              <w:rPr>
                <w:rFonts w:ascii="Arial" w:hAnsi="Arial" w:eastAsia="Times New Roman" w:cs="Arial"/>
                <w:sz w:val="18"/>
                <w:lang w:val="en-GB" w:eastAsia="en-US" w:bidi="ar-SA"/>
              </w:rPr>
              <w:t xml:space="preserve">NOTE </w:t>
            </w:r>
            <w:r>
              <w:rPr>
                <w:rFonts w:ascii="Arial" w:hAnsi="Arial" w:eastAsia="Times New Roman" w:cs="Arial"/>
                <w:sz w:val="18"/>
                <w:lang w:val="en-GB" w:eastAsia="zh-CN" w:bidi="ar-SA"/>
              </w:rPr>
              <w:t>8</w:t>
            </w:r>
            <w:r>
              <w:rPr>
                <w:rFonts w:ascii="Arial" w:hAnsi="Arial" w:eastAsia="Times New Roman" w:cs="Arial"/>
                <w:sz w:val="18"/>
                <w:lang w:val="en-GB" w:eastAsia="en-US" w:bidi="ar-SA"/>
              </w:rPr>
              <w:t>:</w:t>
            </w:r>
            <w:r>
              <w:rPr>
                <w:rFonts w:ascii="Arial" w:hAnsi="Arial" w:eastAsia="Times New Roman" w:cs="Arial"/>
                <w:sz w:val="18"/>
                <w:lang w:val="en-GB" w:eastAsia="en-US" w:bidi="ar-SA"/>
              </w:rPr>
              <w:tab/>
            </w:r>
            <w:r>
              <w:rPr>
                <w:rFonts w:ascii="Arial" w:hAnsi="Arial" w:eastAsia="Times New Roman" w:cs="Arial"/>
                <w:sz w:val="18"/>
                <w:lang w:val="en-GB" w:eastAsia="zh-CN" w:bidi="ar-SA"/>
              </w:rPr>
              <w:t xml:space="preserve"> “-” denotes ΔR</w:t>
            </w:r>
            <w:r>
              <w:rPr>
                <w:rFonts w:ascii="Arial" w:hAnsi="Arial" w:eastAsia="Times New Roman" w:cs="Arial"/>
                <w:sz w:val="18"/>
                <w:vertAlign w:val="subscript"/>
                <w:lang w:val="en-GB" w:eastAsia="zh-CN" w:bidi="ar-SA"/>
              </w:rPr>
              <w:t>IB,c</w:t>
            </w:r>
            <w:r>
              <w:rPr>
                <w:rFonts w:ascii="Arial" w:hAnsi="Arial" w:eastAsia="Times New Roman" w:cs="Arial"/>
                <w:sz w:val="18"/>
                <w:lang w:val="en-GB" w:eastAsia="zh-CN" w:bidi="ar-SA"/>
              </w:rPr>
              <w:t xml:space="preserve"> = 0.</w:t>
            </w:r>
          </w:p>
          <w:p>
            <w:pPr>
              <w:keepNext/>
              <w:keepLines/>
              <w:spacing w:after="0"/>
              <w:ind w:left="851" w:hanging="851"/>
              <w:rPr>
                <w:rFonts w:ascii="Arial" w:hAnsi="Arial" w:eastAsia="Times New Roman" w:cs="Times New Roman"/>
                <w:sz w:val="18"/>
                <w:lang w:val="en-US" w:eastAsia="zh-CN" w:bidi="ar-SA"/>
              </w:rPr>
            </w:pPr>
            <w:r>
              <w:rPr>
                <w:rFonts w:ascii="Arial" w:hAnsi="Arial" w:eastAsia="Times New Roman" w:cs="Arial"/>
                <w:sz w:val="18"/>
                <w:lang w:val="en-GB" w:eastAsia="en-US" w:bidi="ar-SA"/>
              </w:rPr>
              <w:t xml:space="preserve">NOTE </w:t>
            </w:r>
            <w:r>
              <w:rPr>
                <w:rFonts w:ascii="Arial" w:hAnsi="Arial" w:eastAsia="Times New Roman" w:cs="Arial"/>
                <w:sz w:val="18"/>
                <w:lang w:val="en-GB" w:eastAsia="zh-CN" w:bidi="ar-SA"/>
              </w:rPr>
              <w:t>9</w:t>
            </w:r>
            <w:r>
              <w:rPr>
                <w:rFonts w:ascii="Arial" w:hAnsi="Arial" w:eastAsia="Times New Roman" w:cs="Arial"/>
                <w:sz w:val="18"/>
                <w:lang w:val="en-GB" w:eastAsia="en-US" w:bidi="ar-SA"/>
              </w:rPr>
              <w:t>:</w:t>
            </w:r>
            <w:r>
              <w:rPr>
                <w:rFonts w:ascii="Arial" w:hAnsi="Arial" w:eastAsia="Times New Roman" w:cs="Arial"/>
                <w:sz w:val="18"/>
                <w:lang w:val="en-GB" w:eastAsia="en-US" w:bidi="ar-SA"/>
              </w:rPr>
              <w:tab/>
            </w:r>
            <w:r>
              <w:rPr>
                <w:rFonts w:ascii="Arial" w:hAnsi="Arial" w:eastAsia="Times New Roman" w:cs="Arial"/>
                <w:sz w:val="18"/>
                <w:lang w:val="en-GB" w:eastAsia="zh-CN" w:bidi="ar-SA"/>
              </w:rPr>
              <w:t xml:space="preserve">The component band order in the configuration should be listed by the </w:t>
            </w:r>
            <w:r>
              <w:rPr>
                <w:rFonts w:ascii="Arial" w:hAnsi="Arial" w:eastAsia="宋体" w:cs="Times New Roman"/>
                <w:sz w:val="18"/>
                <w:lang w:val="en-GB" w:eastAsia="en-US" w:bidi="ar-SA"/>
              </w:rPr>
              <w:t>order</w:t>
            </w:r>
            <w:r>
              <w:rPr>
                <w:rFonts w:ascii="Arial" w:hAnsi="Arial" w:eastAsia="Times New Roman" w:cs="Arial"/>
                <w:sz w:val="18"/>
                <w:lang w:val="en-GB" w:eastAsia="zh-CN" w:bidi="ar-SA"/>
              </w:rPr>
              <w:t xml:space="preserve"> of NR bands, </w:t>
            </w:r>
            <w:r>
              <w:rPr>
                <w:rFonts w:ascii="Arial" w:hAnsi="Arial" w:eastAsia="Times New Roman" w:cs="Times New Roman"/>
                <w:sz w:val="18"/>
                <w:szCs w:val="18"/>
                <w:lang w:val="en-GB" w:eastAsia="zh-CN" w:bidi="ar-SA"/>
              </w:rPr>
              <w:t xml:space="preserve">such as for </w:t>
            </w:r>
            <w:r>
              <w:rPr>
                <w:rFonts w:ascii="Arial" w:hAnsi="Arial" w:eastAsia="Times New Roman" w:cs="Times New Roman"/>
                <w:sz w:val="18"/>
                <w:lang w:val="en-GB" w:eastAsia="en-US" w:bidi="ar-SA"/>
              </w:rPr>
              <w:t>CA</w:t>
            </w:r>
            <w:r>
              <w:rPr>
                <w:rFonts w:ascii="Arial" w:hAnsi="Arial" w:eastAsia="Times New Roman" w:cs="Times New Roman"/>
                <w:sz w:val="18"/>
                <w:lang w:val="en-US" w:eastAsia="en-US" w:bidi="ar-SA"/>
              </w:rPr>
              <w:t>_n1-n77</w:t>
            </w:r>
            <w:r>
              <w:rPr>
                <w:rFonts w:ascii="Arial" w:hAnsi="Arial" w:eastAsia="Times New Roman" w:cs="Times New Roman"/>
                <w:sz w:val="18"/>
                <w:szCs w:val="18"/>
                <w:lang w:val="en-GB" w:eastAsia="zh-CN" w:bidi="ar-SA"/>
              </w:rPr>
              <w:t xml:space="preserve"> the band order from left to right is n1 and n77</w:t>
            </w:r>
            <w:r>
              <w:rPr>
                <w:rFonts w:ascii="Arial" w:hAnsi="Arial" w:eastAsia="Times New Roman" w:cs="Arial"/>
                <w:sz w:val="18"/>
                <w:lang w:val="en-GB" w:eastAsia="zh-CN" w:bidi="ar-SA"/>
              </w:rPr>
              <w:t>.</w:t>
            </w:r>
          </w:p>
        </w:tc>
      </w:tr>
    </w:tbl>
    <w:p>
      <w:pPr>
        <w:jc w:val="center"/>
        <w:rPr>
          <w:rFonts w:eastAsia="宋体"/>
          <w:b/>
          <w:color w:val="00B050"/>
          <w:lang w:val="en-US" w:eastAsia="zh-CN"/>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 xml:space="preserve">5.27.1.5 </w:t>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REFSENS requirements</w:t>
      </w:r>
    </w:p>
    <w:p>
      <w:pPr>
        <w:spacing w:after="180"/>
        <w:rPr>
          <w:rFonts w:ascii="Times New Roman" w:hAnsi="Times New Roman" w:eastAsia="Times New Roman" w:cs="Times New Roman"/>
          <w:i w:val="0"/>
          <w:color w:val="auto"/>
          <w:lang w:val="en-US" w:eastAsia="zh-CN" w:bidi="ar-SA"/>
        </w:rPr>
      </w:pPr>
      <w:r>
        <w:rPr>
          <w:rFonts w:ascii="Times New Roman" w:hAnsi="Times New Roman" w:eastAsia="Times New Roman" w:cs="Times New Roman"/>
          <w:i w:val="0"/>
          <w:color w:val="auto"/>
          <w:lang w:val="en-US" w:eastAsia="zh-CN" w:bidi="ar-SA"/>
        </w:rPr>
        <w:t xml:space="preserve">As can be seen in the co-existence studies in </w:t>
      </w:r>
      <w:r>
        <w:rPr>
          <w:rFonts w:hint="eastAsia" w:ascii="Times New Roman" w:hAnsi="Times New Roman" w:eastAsia="Times New Roman" w:cs="Times New Roman"/>
          <w:i w:val="0"/>
          <w:color w:val="auto"/>
          <w:lang w:val="en-US" w:eastAsia="zh-CN" w:bidi="ar-SA"/>
        </w:rPr>
        <w:t>5.27</w:t>
      </w:r>
      <w:r>
        <w:rPr>
          <w:rFonts w:ascii="Times New Roman" w:hAnsi="Times New Roman" w:eastAsia="Times New Roman" w:cs="Times New Roman"/>
          <w:i w:val="0"/>
          <w:color w:val="auto"/>
          <w:lang w:val="en-US" w:eastAsia="zh-CN" w:bidi="ar-SA"/>
        </w:rPr>
        <w:t>.1.3 there are no harmonics issues and possible 5</w:t>
      </w:r>
      <w:r>
        <w:rPr>
          <w:rFonts w:ascii="Times New Roman" w:hAnsi="Times New Roman" w:eastAsia="Times New Roman" w:cs="Times New Roman"/>
          <w:i w:val="0"/>
          <w:color w:val="auto"/>
          <w:vertAlign w:val="superscript"/>
          <w:lang w:val="en-US" w:eastAsia="zh-CN" w:bidi="ar-SA"/>
        </w:rPr>
        <w:t>th</w:t>
      </w:r>
      <w:r>
        <w:rPr>
          <w:rFonts w:ascii="Times New Roman" w:hAnsi="Times New Roman" w:eastAsia="Times New Roman" w:cs="Times New Roman"/>
          <w:i w:val="0"/>
          <w:color w:val="auto"/>
          <w:lang w:val="en-US" w:eastAsia="zh-CN" w:bidi="ar-SA"/>
        </w:rPr>
        <w:t xml:space="preserve"> order harmonic mixing issues. MSD value is reused from CA_n13-n77.</w:t>
      </w:r>
    </w:p>
    <w:p>
      <w:pPr>
        <w:keepNext/>
        <w:keepLines/>
        <w:spacing w:before="60" w:after="180"/>
        <w:jc w:val="center"/>
        <w:rPr>
          <w:rFonts w:ascii="Arial" w:hAnsi="Arial" w:eastAsia="Times New Roman" w:cs="Times New Roman"/>
          <w:b/>
          <w:lang w:val="zh-CN" w:eastAsia="en-US" w:bidi="ar-SA"/>
        </w:rPr>
      </w:pPr>
      <w:r>
        <w:rPr>
          <w:rFonts w:ascii="Arial" w:hAnsi="Arial" w:eastAsia="Times New Roman" w:cs="Times New Roman"/>
          <w:b/>
          <w:lang w:val="zh-CN" w:eastAsia="ja-JP" w:bidi="ar-SA"/>
        </w:rPr>
        <w:t xml:space="preserve">Table </w:t>
      </w:r>
      <w:r>
        <w:rPr>
          <w:rFonts w:hint="eastAsia" w:ascii="Arial" w:hAnsi="Arial" w:eastAsia="宋体" w:cs="Times New Roman"/>
          <w:b/>
          <w:lang w:val="zh-CN" w:eastAsia="zh-CN" w:bidi="ar-SA"/>
        </w:rPr>
        <w:t>5.27</w:t>
      </w:r>
      <w:r>
        <w:rPr>
          <w:rFonts w:ascii="Arial" w:hAnsi="Arial" w:eastAsia="Times New Roman" w:cs="Times New Roman"/>
          <w:b/>
          <w:lang w:val="zh-CN" w:eastAsia="ja-JP" w:bidi="ar-SA"/>
        </w:rPr>
        <w:t xml:space="preserve">.1.5-1: Reference sensitivity exceptions </w:t>
      </w:r>
      <w:r>
        <w:rPr>
          <w:rFonts w:ascii="Arial" w:hAnsi="Arial" w:eastAsia="Times New Roman" w:cs="Times New Roman"/>
          <w:b/>
          <w:lang w:val="zh-CN" w:eastAsia="en-US" w:bidi="ar-SA"/>
        </w:rPr>
        <w:t>and uplink/downlink configurations</w:t>
      </w:r>
      <w:r>
        <w:rPr>
          <w:rFonts w:ascii="Arial" w:hAnsi="Arial" w:eastAsia="Times New Roman" w:cs="Times New Roman"/>
          <w:b/>
          <w:lang w:val="zh-CN" w:eastAsia="ja-JP" w:bidi="ar-SA"/>
        </w:rPr>
        <w:t xml:space="preserve"> due to harmonic mixing </w:t>
      </w:r>
      <w:r>
        <w:rPr>
          <w:rFonts w:ascii="Arial" w:hAnsi="Arial" w:eastAsia="宋体" w:cs="Times New Roman"/>
          <w:b/>
          <w:lang w:val="en-US" w:eastAsia="zh-CN" w:bidi="ar-SA"/>
        </w:rPr>
        <w:t xml:space="preserve">from a PC3 aggressor NR UL band </w:t>
      </w:r>
      <w:r>
        <w:rPr>
          <w:rFonts w:ascii="Arial" w:hAnsi="Arial" w:eastAsia="Times New Roman" w:cs="Times New Roman"/>
          <w:b/>
          <w:lang w:val="zh-CN" w:eastAsia="ja-JP" w:bidi="ar-SA"/>
        </w:rPr>
        <w:t>for</w:t>
      </w:r>
      <w:r>
        <w:rPr>
          <w:rFonts w:ascii="Arial" w:hAnsi="Arial" w:eastAsia="宋体" w:cs="Times New Roman"/>
          <w:b/>
          <w:lang w:val="en-US" w:eastAsia="zh-CN" w:bidi="ar-SA"/>
        </w:rPr>
        <w:t xml:space="preserve"> </w:t>
      </w:r>
      <w:r>
        <w:rPr>
          <w:rFonts w:ascii="Arial" w:hAnsi="Arial" w:eastAsia="Times New Roman" w:cs="Times New Roman"/>
          <w:b/>
          <w:lang w:val="zh-CN" w:eastAsia="en-US" w:bidi="ar-SA"/>
        </w:rPr>
        <w:t>DL NR CA</w:t>
      </w:r>
      <w:r>
        <w:rPr>
          <w:rFonts w:ascii="Arial" w:hAnsi="Arial" w:eastAsia="宋体" w:cs="Times New Roman"/>
          <w:b/>
          <w:lang w:val="en-US" w:eastAsia="zh-CN" w:bidi="ar-SA"/>
        </w:rPr>
        <w:t xml:space="preserve"> </w:t>
      </w:r>
      <w:r>
        <w:rPr>
          <w:rFonts w:ascii="Arial" w:hAnsi="Arial" w:eastAsia="Times New Roman" w:cs="Times New Roman"/>
          <w:b/>
          <w:lang w:val="zh-CN" w:eastAsia="en-US" w:bidi="ar-SA"/>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UL band</w:t>
            </w:r>
          </w:p>
        </w:tc>
        <w:tc>
          <w:tcPr>
            <w:tcW w:w="709" w:type="dxa"/>
            <w:vMerge w:val="restar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DL band</w:t>
            </w:r>
          </w:p>
        </w:tc>
        <w:tc>
          <w:tcPr>
            <w:tcW w:w="858"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UL BW</w:t>
            </w:r>
          </w:p>
        </w:tc>
        <w:tc>
          <w:tcPr>
            <w:tcW w:w="843" w:type="dxa"/>
            <w:vAlign w:val="center"/>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SCS of UL band</w:t>
            </w:r>
          </w:p>
        </w:tc>
        <w:tc>
          <w:tcPr>
            <w:tcW w:w="1972"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UL RB Allocation</w:t>
            </w:r>
          </w:p>
        </w:tc>
        <w:tc>
          <w:tcPr>
            <w:tcW w:w="1047"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DL BW</w:t>
            </w:r>
          </w:p>
        </w:tc>
        <w:tc>
          <w:tcPr>
            <w:tcW w:w="1002"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MSD</w:t>
            </w:r>
          </w:p>
        </w:tc>
        <w:tc>
          <w:tcPr>
            <w:tcW w:w="1082" w:type="dxa"/>
            <w:vMerge w:val="restart"/>
            <w:vAlign w:val="center"/>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UL/DL fc condition</w:t>
            </w:r>
          </w:p>
        </w:tc>
        <w:tc>
          <w:tcPr>
            <w:tcW w:w="1412" w:type="dxa"/>
            <w:vMerge w:val="restart"/>
            <w:vAlign w:val="center"/>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spacing w:after="0"/>
              <w:jc w:val="center"/>
              <w:rPr>
                <w:rFonts w:ascii="Arial" w:hAnsi="Arial" w:eastAsia="Times New Roman" w:cs="Times New Roman"/>
                <w:b/>
                <w:sz w:val="18"/>
                <w:lang w:val="en-GB" w:eastAsia="en-US" w:bidi="ar-SA"/>
              </w:rPr>
            </w:pPr>
          </w:p>
        </w:tc>
        <w:tc>
          <w:tcPr>
            <w:tcW w:w="709" w:type="dxa"/>
            <w:vMerge w:val="continue"/>
            <w:vAlign w:val="center"/>
          </w:tcPr>
          <w:p>
            <w:pPr>
              <w:keepNext/>
              <w:keepLines/>
              <w:spacing w:after="0"/>
              <w:jc w:val="center"/>
              <w:rPr>
                <w:rFonts w:ascii="Arial" w:hAnsi="Arial" w:eastAsia="Times New Roman" w:cs="Times New Roman"/>
                <w:b/>
                <w:sz w:val="18"/>
                <w:lang w:val="en-GB" w:eastAsia="en-US" w:bidi="ar-SA"/>
              </w:rPr>
            </w:pPr>
          </w:p>
        </w:tc>
        <w:tc>
          <w:tcPr>
            <w:tcW w:w="858"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(MHz)</w:t>
            </w:r>
          </w:p>
        </w:tc>
        <w:tc>
          <w:tcPr>
            <w:tcW w:w="843" w:type="dxa"/>
            <w:vAlign w:val="center"/>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(kHz)</w:t>
            </w:r>
          </w:p>
        </w:tc>
        <w:tc>
          <w:tcPr>
            <w:tcW w:w="1972"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L</w:t>
            </w:r>
            <w:r>
              <w:rPr>
                <w:rFonts w:ascii="Arial" w:hAnsi="Arial" w:eastAsia="Times New Roman" w:cs="Times New Roman"/>
                <w:b/>
                <w:sz w:val="18"/>
                <w:vertAlign w:val="subscript"/>
                <w:lang w:val="en-GB" w:eastAsia="en-US" w:bidi="ar-SA"/>
              </w:rPr>
              <w:t>CRB</w:t>
            </w:r>
          </w:p>
        </w:tc>
        <w:tc>
          <w:tcPr>
            <w:tcW w:w="1047"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(MHz)</w:t>
            </w:r>
          </w:p>
        </w:tc>
        <w:tc>
          <w:tcPr>
            <w:tcW w:w="1002"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(dB)</w:t>
            </w:r>
          </w:p>
        </w:tc>
        <w:tc>
          <w:tcPr>
            <w:tcW w:w="1082" w:type="dxa"/>
            <w:vMerge w:val="continue"/>
            <w:vAlign w:val="center"/>
          </w:tcPr>
          <w:p>
            <w:pPr>
              <w:spacing w:after="0"/>
              <w:rPr>
                <w:rFonts w:ascii="Arial" w:hAnsi="Arial" w:eastAsia="Times New Roman" w:cs="Arial"/>
                <w:b/>
                <w:bCs/>
                <w:sz w:val="18"/>
                <w:szCs w:val="18"/>
                <w:lang w:eastAsia="zh-CN"/>
              </w:rPr>
            </w:pPr>
          </w:p>
        </w:tc>
        <w:tc>
          <w:tcPr>
            <w:tcW w:w="1412" w:type="dxa"/>
            <w:vMerge w:val="continue"/>
            <w:vAlign w:val="center"/>
          </w:tcPr>
          <w:p>
            <w:pPr>
              <w:spacing w:after="0"/>
              <w:rPr>
                <w:rFonts w:ascii="Arial" w:hAnsi="Arial" w:eastAsia="Times New Roman"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w:t>
            </w:r>
            <w:r>
              <w:rPr>
                <w:rFonts w:ascii="Arial" w:hAnsi="Arial" w:eastAsia="Times New Roman" w:cs="Times New Roman"/>
                <w:sz w:val="18"/>
                <w:lang w:val="en-GB" w:eastAsia="zh-CN" w:bidi="ar-SA"/>
              </w:rPr>
              <w:t>78</w:t>
            </w:r>
          </w:p>
        </w:tc>
        <w:tc>
          <w:tcPr>
            <w:tcW w:w="709" w:type="dxa"/>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w:t>
            </w:r>
            <w:r>
              <w:rPr>
                <w:rFonts w:ascii="Arial" w:hAnsi="Arial" w:eastAsia="Times New Roman" w:cs="Times New Roman"/>
                <w:sz w:val="18"/>
                <w:lang w:val="en-GB" w:eastAsia="zh-CN" w:bidi="ar-SA"/>
              </w:rPr>
              <w:t>67</w:t>
            </w:r>
          </w:p>
        </w:tc>
        <w:tc>
          <w:tcPr>
            <w:tcW w:w="858" w:type="dxa"/>
            <w:noWrap/>
            <w:vAlign w:val="center"/>
          </w:tcPr>
          <w:p>
            <w:pPr>
              <w:keepNext/>
              <w:keepLines/>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10</w:t>
            </w:r>
          </w:p>
        </w:tc>
        <w:tc>
          <w:tcPr>
            <w:tcW w:w="843" w:type="dxa"/>
            <w:vAlign w:val="center"/>
          </w:tcPr>
          <w:p>
            <w:pPr>
              <w:keepNext/>
              <w:keepLines/>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15</w:t>
            </w:r>
          </w:p>
        </w:tc>
        <w:tc>
          <w:tcPr>
            <w:tcW w:w="1972" w:type="dxa"/>
            <w:noWrap/>
            <w:vAlign w:val="center"/>
          </w:tcPr>
          <w:p>
            <w:pPr>
              <w:keepNext/>
              <w:keepLines/>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25 (RBstart=0)</w:t>
            </w:r>
          </w:p>
        </w:tc>
        <w:tc>
          <w:tcPr>
            <w:tcW w:w="1047" w:type="dxa"/>
            <w:noWrap/>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5</w:t>
            </w:r>
          </w:p>
        </w:tc>
        <w:tc>
          <w:tcPr>
            <w:tcW w:w="1002" w:type="dxa"/>
            <w:noWrap/>
            <w:vAlign w:val="center"/>
          </w:tcPr>
          <w:p>
            <w:pPr>
              <w:keepNext/>
              <w:keepLines/>
              <w:spacing w:after="0"/>
              <w:jc w:val="center"/>
              <w:rPr>
                <w:rFonts w:ascii="Arial" w:hAnsi="Arial" w:eastAsia="Times New Roman" w:cs="Times New Roman"/>
                <w:bCs/>
                <w:sz w:val="18"/>
                <w:lang w:val="en-GB" w:eastAsia="zh-CN" w:bidi="ar-SA"/>
              </w:rPr>
            </w:pPr>
            <w:r>
              <w:rPr>
                <w:rFonts w:ascii="Arial" w:hAnsi="Arial" w:eastAsia="Times New Roman" w:cs="Times New Roman"/>
                <w:sz w:val="18"/>
                <w:lang w:val="en-GB" w:eastAsia="zh-CN" w:bidi="ar-SA"/>
              </w:rPr>
              <w:t>31</w:t>
            </w:r>
          </w:p>
        </w:tc>
        <w:tc>
          <w:tcPr>
            <w:tcW w:w="1082" w:type="dxa"/>
            <w:vAlign w:val="center"/>
          </w:tcPr>
          <w:p>
            <w:pPr>
              <w:keepNext/>
              <w:keepLines/>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NOTE 5</w:t>
            </w:r>
          </w:p>
        </w:tc>
        <w:tc>
          <w:tcPr>
            <w:tcW w:w="1412" w:type="dxa"/>
            <w:vAlign w:val="center"/>
          </w:tcPr>
          <w:p>
            <w:pPr>
              <w:keepNext/>
              <w:keepLines/>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w:t>
            </w:r>
            <w:r>
              <w:rPr>
                <w:rFonts w:ascii="Arial" w:hAnsi="Arial" w:eastAsia="Times New Roman" w:cs="Times New Roman"/>
                <w:sz w:val="18"/>
                <w:lang w:val="en-GB" w:eastAsia="zh-CN" w:bidi="ar-SA"/>
              </w:rPr>
              <w:t>78</w:t>
            </w:r>
          </w:p>
        </w:tc>
        <w:tc>
          <w:tcPr>
            <w:tcW w:w="709" w:type="dxa"/>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w:t>
            </w:r>
            <w:r>
              <w:rPr>
                <w:rFonts w:ascii="Arial" w:hAnsi="Arial" w:eastAsia="Times New Roman" w:cs="Times New Roman"/>
                <w:sz w:val="18"/>
                <w:lang w:val="en-GB" w:eastAsia="zh-CN" w:bidi="ar-SA"/>
              </w:rPr>
              <w:t>67</w:t>
            </w:r>
          </w:p>
        </w:tc>
        <w:tc>
          <w:tcPr>
            <w:tcW w:w="858" w:type="dxa"/>
            <w:noWrap/>
            <w:vAlign w:val="center"/>
          </w:tcPr>
          <w:p>
            <w:pPr>
              <w:keepNext/>
              <w:keepLines/>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10</w:t>
            </w:r>
          </w:p>
        </w:tc>
        <w:tc>
          <w:tcPr>
            <w:tcW w:w="843" w:type="dxa"/>
            <w:vAlign w:val="center"/>
          </w:tcPr>
          <w:p>
            <w:pPr>
              <w:keepNext/>
              <w:keepLines/>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15</w:t>
            </w:r>
          </w:p>
        </w:tc>
        <w:tc>
          <w:tcPr>
            <w:tcW w:w="1972" w:type="dxa"/>
            <w:noWrap/>
            <w:vAlign w:val="center"/>
          </w:tcPr>
          <w:p>
            <w:pPr>
              <w:keepNext/>
              <w:keepLines/>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50 (RBstart=0)</w:t>
            </w:r>
          </w:p>
        </w:tc>
        <w:tc>
          <w:tcPr>
            <w:tcW w:w="1047" w:type="dxa"/>
            <w:noWrap/>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10</w:t>
            </w:r>
          </w:p>
        </w:tc>
        <w:tc>
          <w:tcPr>
            <w:tcW w:w="1002" w:type="dxa"/>
            <w:noWrap/>
            <w:vAlign w:val="center"/>
          </w:tcPr>
          <w:p>
            <w:pPr>
              <w:keepNext/>
              <w:keepLines/>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28</w:t>
            </w:r>
          </w:p>
        </w:tc>
        <w:tc>
          <w:tcPr>
            <w:tcW w:w="1082" w:type="dxa"/>
            <w:vAlign w:val="center"/>
          </w:tcPr>
          <w:p>
            <w:pPr>
              <w:keepNext/>
              <w:keepLines/>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NOTE 5</w:t>
            </w:r>
          </w:p>
        </w:tc>
        <w:tc>
          <w:tcPr>
            <w:tcW w:w="1412" w:type="dxa"/>
            <w:vAlign w:val="center"/>
          </w:tcPr>
          <w:p>
            <w:pPr>
              <w:keepNext/>
              <w:keepLines/>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keepNext/>
              <w:keepLines/>
              <w:spacing w:after="0"/>
              <w:ind w:left="851" w:hanging="851"/>
              <w:rPr>
                <w:rFonts w:ascii="Arial" w:hAnsi="Arial" w:eastAsia="Times New Roman" w:cs="Times New Roman"/>
                <w:bCs/>
                <w:sz w:val="18"/>
                <w:lang w:val="en-GB" w:eastAsia="zh-CN" w:bidi="ar-SA"/>
              </w:rPr>
            </w:pPr>
            <w:r>
              <w:rPr>
                <w:rFonts w:ascii="Arial" w:hAnsi="Arial" w:eastAsia="Times New Roman" w:cs="Arial"/>
                <w:sz w:val="18"/>
                <w:lang w:val="en-GB" w:eastAsia="en-US" w:bidi="ar-SA"/>
              </w:rPr>
              <w:t>NOTE 5:</w:t>
            </w:r>
            <w:r>
              <w:rPr>
                <w:rFonts w:ascii="Arial" w:hAnsi="Arial" w:eastAsia="Times New Roman" w:cs="Arial"/>
                <w:sz w:val="18"/>
                <w:lang w:val="en-GB" w:eastAsia="en-US" w:bidi="ar-SA"/>
              </w:rPr>
              <w:tab/>
            </w:r>
            <w:r>
              <w:rPr>
                <w:rFonts w:ascii="Arial" w:hAnsi="Arial" w:eastAsia="Times New Roman" w:cs="Times New Roman"/>
                <w:sz w:val="18"/>
                <w:lang w:val="en-GB" w:eastAsia="ja-JP" w:bidi="ar-SA"/>
              </w:rPr>
              <w:t xml:space="preserve">The requirements should be verified for </w:t>
            </w:r>
            <w:r>
              <w:rPr>
                <w:rFonts w:ascii="Arial" w:hAnsi="Arial" w:eastAsia="Times New Roman" w:cs="Times New Roman"/>
                <w:sz w:val="18"/>
                <w:lang w:val="en-GB" w:eastAsia="en-US" w:bidi="ar-SA"/>
              </w:rPr>
              <w:t>DL</w:t>
            </w:r>
            <w:r>
              <w:rPr>
                <w:rFonts w:ascii="Arial" w:hAnsi="Arial" w:eastAsia="Times New Roman" w:cs="Times New Roman"/>
                <w:sz w:val="18"/>
                <w:lang w:val="en-GB" w:eastAsia="ja-JP" w:bidi="ar-SA"/>
              </w:rPr>
              <w:t xml:space="preserve"> NR-ARFCN of the </w:t>
            </w:r>
            <w:r>
              <w:rPr>
                <w:rFonts w:ascii="Arial" w:hAnsi="Arial" w:eastAsia="Times New Roman" w:cs="Times New Roman"/>
                <w:sz w:val="18"/>
                <w:lang w:val="en-GB" w:eastAsia="en-US" w:bidi="ar-SA"/>
              </w:rPr>
              <w:t xml:space="preserve">victim </w:t>
            </w:r>
            <w:r>
              <w:rPr>
                <w:rFonts w:ascii="Arial" w:hAnsi="Arial" w:eastAsia="Times New Roman" w:cs="Times New Roman"/>
                <w:sz w:val="18"/>
                <w:lang w:val="en-GB" w:eastAsia="ja-JP" w:bidi="ar-SA"/>
              </w:rPr>
              <w:t xml:space="preserve">(lower) band (superscript LB) such that </w:t>
            </w:r>
            <w:r>
              <w:rPr>
                <w:rFonts w:ascii="Times New Roman" w:hAnsi="Times New Roman" w:eastAsia="宋体" w:cs="Times New Roman"/>
                <w:snapToGrid w:val="0"/>
                <w:position w:val="-12"/>
                <w:sz w:val="20"/>
                <w:lang w:val="en-GB" w:eastAsia="ja-JP" w:bidi="ar-SA"/>
              </w:rPr>
              <w:object>
                <v:shape id="_x0000_i1047" o:spt="75" type="#_x0000_t75" style="height:15pt;width:78pt;" o:ole="t" filled="f" o:preferrelative="t" stroked="f" coordsize="21600,21600">
                  <v:path/>
                  <v:fill on="f" focussize="0,0"/>
                  <v:stroke on="f" joinstyle="miter"/>
                  <v:imagedata r:id="rId43" o:title=""/>
                  <o:lock v:ext="edit" aspectratio="t"/>
                  <w10:wrap type="none"/>
                  <w10:anchorlock/>
                </v:shape>
                <o:OLEObject Type="Embed" ProgID="Equation.3" ShapeID="_x0000_i1047" DrawAspect="Content" ObjectID="_1468075747" r:id="rId46">
                  <o:LockedField>false</o:LockedField>
                </o:OLEObject>
              </w:object>
            </w:r>
            <w:r>
              <w:rPr>
                <w:rFonts w:ascii="Arial" w:hAnsi="Arial" w:eastAsia="Times New Roman" w:cs="Times New Roman"/>
                <w:snapToGrid w:val="0"/>
                <w:sz w:val="18"/>
                <w:lang w:val="en-GB" w:eastAsia="ja-JP" w:bidi="ar-SA"/>
              </w:rPr>
              <w:t xml:space="preserve">  with </w:t>
            </w:r>
            <w:r>
              <w:rPr>
                <w:rFonts w:ascii="Times New Roman" w:hAnsi="Times New Roman" w:eastAsia="宋体" w:cs="Times New Roman"/>
                <w:snapToGrid w:val="0"/>
                <w:position w:val="-10"/>
                <w:sz w:val="20"/>
                <w:lang w:val="en-GB" w:eastAsia="ja-JP" w:bidi="ar-SA"/>
              </w:rPr>
              <w:object>
                <v:shape id="_x0000_i1048" o:spt="75" type="#_x0000_t75" style="height:15pt;width:15pt;" o:ole="t" filled="f" o:preferrelative="t" stroked="f" coordsize="21600,21600">
                  <v:path/>
                  <v:fill on="f" focussize="0,0"/>
                  <v:stroke on="f" joinstyle="miter"/>
                  <v:imagedata r:id="rId45" o:title=""/>
                  <o:lock v:ext="edit" aspectratio="t"/>
                  <w10:wrap type="none"/>
                  <w10:anchorlock/>
                </v:shape>
                <o:OLEObject Type="Embed" ProgID="Equation.3" ShapeID="_x0000_i1048" DrawAspect="Content" ObjectID="_1468075748" r:id="rId47">
                  <o:LockedField>false</o:LockedField>
                </o:OLEObject>
              </w:object>
            </w:r>
            <w:r>
              <w:rPr>
                <w:rFonts w:ascii="Arial" w:hAnsi="Arial" w:eastAsia="Times New Roman" w:cs="Times New Roman"/>
                <w:snapToGrid w:val="0"/>
                <w:sz w:val="18"/>
                <w:lang w:val="en-GB" w:eastAsia="ja-JP" w:bidi="ar-SA"/>
              </w:rPr>
              <w:t xml:space="preserve"> the DL carrier frequency </w:t>
            </w:r>
            <w:r>
              <w:rPr>
                <w:rFonts w:ascii="Arial" w:hAnsi="Arial" w:eastAsia="Times New Roman" w:cs="Times New Roman"/>
                <w:sz w:val="18"/>
                <w:lang w:val="en-GB" w:eastAsia="en-US" w:bidi="ar-SA"/>
              </w:rPr>
              <w:t>in</w:t>
            </w:r>
            <w:r>
              <w:rPr>
                <w:rFonts w:ascii="Arial" w:hAnsi="Arial" w:eastAsia="Times New Roman" w:cs="Times New Roman"/>
                <w:snapToGrid w:val="0"/>
                <w:sz w:val="18"/>
                <w:lang w:val="en-GB" w:eastAsia="ja-JP" w:bidi="ar-SA"/>
              </w:rPr>
              <w:t xml:space="preserve"> the </w:t>
            </w:r>
            <w:r>
              <w:rPr>
                <w:rFonts w:ascii="Arial" w:hAnsi="Arial" w:eastAsia="Times New Roman" w:cs="Times New Roman"/>
                <w:snapToGrid w:val="0"/>
                <w:sz w:val="18"/>
                <w:lang w:val="en-GB" w:eastAsia="en-US" w:bidi="ar-SA"/>
              </w:rPr>
              <w:t>low</w:t>
            </w:r>
            <w:r>
              <w:rPr>
                <w:rFonts w:ascii="Arial" w:hAnsi="Arial" w:eastAsia="Times New Roman" w:cs="Times New Roman"/>
                <w:snapToGrid w:val="0"/>
                <w:sz w:val="18"/>
                <w:lang w:val="en-GB" w:eastAsia="ja-JP" w:bidi="ar-SA"/>
              </w:rPr>
              <w:t xml:space="preserve">er band and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rFonts w:ascii="Arial" w:hAnsi="Arial" w:eastAsia="Times New Roman" w:cs="Times New Roman"/>
                <w:snapToGrid w:val="0"/>
                <w:sz w:val="18"/>
                <w:lang w:val="en-GB" w:eastAsia="ja-JP" w:bidi="ar-SA"/>
              </w:rPr>
              <w:t xml:space="preserve"> the UL carrier frequency in the higher band, both in MHz.</w:t>
            </w:r>
          </w:p>
        </w:tc>
      </w:tr>
    </w:tbl>
    <w:p>
      <w:pPr>
        <w:spacing w:after="180"/>
        <w:rPr>
          <w:rFonts w:ascii="Times New Roman" w:hAnsi="Times New Roman" w:eastAsia="Times New Roman" w:cs="Times New Roman"/>
          <w:i w:val="0"/>
          <w:color w:val="auto"/>
          <w:lang w:val="en-US" w:eastAsia="zh-CN" w:bidi="ar-SA"/>
        </w:rPr>
      </w:pPr>
    </w:p>
    <w:p>
      <w:pPr>
        <w:spacing w:after="180"/>
        <w:rPr>
          <w:rFonts w:ascii="Times New Roman" w:hAnsi="Times New Roman" w:eastAsia="Times New Roman" w:cs="Times New Roman"/>
          <w:i w:val="0"/>
          <w:color w:val="auto"/>
          <w:lang w:val="en-US" w:eastAsia="zh-CN" w:bidi="ar-SA"/>
        </w:rPr>
      </w:pPr>
      <w:r>
        <w:rPr>
          <w:rFonts w:ascii="Times New Roman" w:hAnsi="Times New Roman" w:eastAsia="Times New Roman" w:cs="Times New Roman"/>
          <w:i w:val="0"/>
          <w:color w:val="auto"/>
          <w:lang w:val="en-US" w:eastAsia="zh-CN" w:bidi="ar-SA"/>
        </w:rPr>
        <w:t xml:space="preserve">Table </w:t>
      </w:r>
      <w:r>
        <w:rPr>
          <w:rFonts w:hint="eastAsia" w:ascii="Times New Roman" w:hAnsi="Times New Roman" w:eastAsia="Times New Roman" w:cs="Times New Roman"/>
          <w:i w:val="0"/>
          <w:color w:val="auto"/>
          <w:lang w:val="en-US" w:eastAsia="zh-CN" w:bidi="ar-SA"/>
        </w:rPr>
        <w:t>5.27</w:t>
      </w:r>
      <w:r>
        <w:rPr>
          <w:rFonts w:ascii="Times New Roman" w:hAnsi="Times New Roman" w:eastAsia="Times New Roman" w:cs="Times New Roman"/>
          <w:i w:val="0"/>
          <w:color w:val="auto"/>
          <w:lang w:val="en-US" w:eastAsia="zh-CN" w:bidi="ar-SA"/>
        </w:rPr>
        <w:t xml:space="preserve">.1.5-2 lists the MSD required due to IMD4 for the dual uplink configuration. The MSD value is reused from </w:t>
      </w:r>
      <w:r>
        <w:rPr>
          <w:rFonts w:hint="eastAsia" w:ascii="Times New Roman" w:hAnsi="Times New Roman" w:eastAsia="Times New Roman" w:cs="Times New Roman"/>
          <w:i w:val="0"/>
          <w:color w:val="auto"/>
          <w:lang w:val="en-US" w:eastAsia="zh-CN" w:bidi="ar-SA"/>
        </w:rPr>
        <w:t>CA</w:t>
      </w:r>
      <w:r>
        <w:rPr>
          <w:rFonts w:ascii="Times New Roman" w:hAnsi="Times New Roman" w:eastAsia="Times New Roman" w:cs="Times New Roman"/>
          <w:i w:val="0"/>
          <w:color w:val="auto"/>
          <w:lang w:val="en-US" w:eastAsia="zh-CN" w:bidi="ar-SA"/>
        </w:rPr>
        <w:t>_</w:t>
      </w:r>
      <w:r>
        <w:rPr>
          <w:rFonts w:hint="eastAsia" w:ascii="Times New Roman" w:hAnsi="Times New Roman" w:eastAsia="Times New Roman" w:cs="Times New Roman"/>
          <w:i w:val="0"/>
          <w:color w:val="auto"/>
          <w:lang w:val="en-US" w:eastAsia="zh-CN" w:bidi="ar-SA"/>
        </w:rPr>
        <w:t>n</w:t>
      </w:r>
      <w:r>
        <w:rPr>
          <w:rFonts w:ascii="Times New Roman" w:hAnsi="Times New Roman" w:eastAsia="Times New Roman" w:cs="Times New Roman"/>
          <w:i w:val="0"/>
          <w:color w:val="auto"/>
          <w:lang w:val="en-US" w:eastAsia="zh-CN" w:bidi="ar-SA"/>
        </w:rPr>
        <w:t>5-</w:t>
      </w:r>
      <w:r>
        <w:rPr>
          <w:rFonts w:hint="eastAsia" w:ascii="Times New Roman" w:hAnsi="Times New Roman" w:eastAsia="Times New Roman" w:cs="Times New Roman"/>
          <w:i w:val="0"/>
          <w:color w:val="auto"/>
          <w:lang w:val="en-US" w:eastAsia="zh-CN" w:bidi="ar-SA"/>
        </w:rPr>
        <w:t>n</w:t>
      </w:r>
      <w:r>
        <w:rPr>
          <w:rFonts w:ascii="Times New Roman" w:hAnsi="Times New Roman" w:eastAsia="Times New Roman" w:cs="Times New Roman"/>
          <w:i w:val="0"/>
          <w:color w:val="auto"/>
          <w:lang w:val="en-US" w:eastAsia="zh-CN" w:bidi="ar-SA"/>
        </w:rPr>
        <w:t>77.</w:t>
      </w:r>
    </w:p>
    <w:p>
      <w:pPr>
        <w:jc w:val="center"/>
        <w:rPr>
          <w:rFonts w:ascii="Arial" w:hAnsi="Arial" w:eastAsia="Times New Roman" w:cs="Arial"/>
          <w:b/>
          <w:bCs/>
          <w:lang w:val="en-US" w:eastAsia="zh-CN"/>
        </w:rPr>
      </w:pPr>
      <w:r>
        <w:rPr>
          <w:rFonts w:ascii="Arial" w:hAnsi="Arial" w:eastAsia="Times New Roman" w:cs="Arial"/>
          <w:b/>
          <w:bCs/>
          <w:lang w:val="en-US" w:eastAsia="zh-CN"/>
        </w:rPr>
        <w:t xml:space="preserve">Table </w:t>
      </w:r>
      <w:r>
        <w:rPr>
          <w:rFonts w:hint="eastAsia" w:ascii="Arial" w:hAnsi="Arial" w:eastAsia="Times New Roman" w:cs="Arial"/>
          <w:b/>
          <w:bCs/>
          <w:lang w:val="en-US" w:eastAsia="zh-CN"/>
        </w:rPr>
        <w:t>5.27</w:t>
      </w:r>
      <w:r>
        <w:rPr>
          <w:rFonts w:ascii="Arial" w:hAnsi="Arial" w:eastAsia="Times New Roman" w:cs="Arial"/>
          <w:b/>
          <w:bCs/>
          <w:lang w:val="en-US" w:eastAsia="zh-CN"/>
        </w:rPr>
        <w:t xml:space="preserve">.1.5-2: </w:t>
      </w:r>
      <w:r>
        <w:rPr>
          <w:rFonts w:hint="eastAsia" w:ascii="Arial" w:hAnsi="Arial" w:eastAsia="Times New Roman" w:cs="Arial"/>
          <w:b/>
          <w:bCs/>
          <w:lang w:val="en-US" w:eastAsia="zh-CN"/>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134"/>
        <w:gridCol w:w="1134"/>
        <w:gridCol w:w="993"/>
        <w:gridCol w:w="1096"/>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US" w:eastAsia="en-US" w:bidi="ar-SA"/>
              </w:rPr>
            </w:pPr>
            <w:r>
              <w:rPr>
                <w:rFonts w:ascii="Arial" w:hAnsi="Arial" w:eastAsia="Times New Roman" w:cs="Times New Roman"/>
                <w:b/>
                <w:sz w:val="18"/>
                <w:lang w:val="en-GB" w:eastAsia="zh-CN" w:bidi="ar-SA"/>
              </w:rPr>
              <w:t>O</w:t>
            </w:r>
            <w:r>
              <w:rPr>
                <w:rFonts w:hint="eastAsia" w:ascii="Arial" w:hAnsi="Arial" w:eastAsia="Times New Roman" w:cs="Times New Roman"/>
                <w:b/>
                <w:sz w:val="18"/>
                <w:lang w:val="en-GB" w:eastAsia="zh-CN" w:bidi="ar-SA"/>
              </w:rPr>
              <w:t>perating b</w:t>
            </w:r>
            <w:r>
              <w:rPr>
                <w:rFonts w:ascii="Arial" w:hAnsi="Arial" w:eastAsia="Times New Roman" w:cs="Times New Roman"/>
                <w:b/>
                <w:sz w:val="18"/>
                <w:lang w:val="en-GB" w:eastAsia="en-US" w:bidi="ar-SA"/>
              </w:rPr>
              <w:t>and / Channel bandwidth / N</w:t>
            </w:r>
            <w:r>
              <w:rPr>
                <w:rFonts w:ascii="Arial" w:hAnsi="Arial" w:eastAsia="Times New Roman" w:cs="Times New Roman"/>
                <w:b/>
                <w:sz w:val="18"/>
                <w:vertAlign w:val="subscript"/>
                <w:lang w:val="en-GB" w:eastAsia="en-US" w:bidi="ar-SA"/>
              </w:rPr>
              <w:t>RB</w:t>
            </w:r>
            <w:r>
              <w:rPr>
                <w:rFonts w:ascii="Arial" w:hAnsi="Arial" w:eastAsia="Times New Roman" w:cs="Times New Roman"/>
                <w:b/>
                <w:sz w:val="18"/>
                <w:lang w:val="en-GB" w:eastAsia="en-US" w:bidi="ar-SA"/>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color w:val="000000"/>
                <w:sz w:val="18"/>
                <w:szCs w:val="18"/>
                <w:lang w:val="en-GB" w:eastAsia="ja-JP" w:bidi="ar-SA"/>
              </w:rPr>
              <w:t>NR CA band combination</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zh-CN" w:bidi="ar-SA"/>
              </w:rPr>
              <w:t>NR</w:t>
            </w:r>
            <w:r>
              <w:rPr>
                <w:rFonts w:ascii="Arial" w:hAnsi="Arial" w:eastAsia="Times New Roman" w:cs="Times New Roman"/>
                <w:b/>
                <w:sz w:val="18"/>
                <w:lang w:val="en-GB" w:eastAsia="en-US" w:bidi="ar-SA"/>
              </w:rPr>
              <w:t xml:space="preserve"> band</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UL F</w:t>
            </w:r>
            <w:r>
              <w:rPr>
                <w:rFonts w:ascii="Arial" w:hAnsi="Arial" w:eastAsia="Times New Roman" w:cs="Times New Roman"/>
                <w:b/>
                <w:sz w:val="18"/>
                <w:vertAlign w:val="subscript"/>
                <w:lang w:val="en-GB" w:eastAsia="en-US" w:bidi="ar-SA"/>
              </w:rPr>
              <w:t>c</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(MHz)</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UL/DL BW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(MHz)</w:t>
            </w:r>
          </w:p>
        </w:tc>
        <w:tc>
          <w:tcPr>
            <w:tcW w:w="10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UL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US" w:eastAsia="zh-CN" w:bidi="ar-SA"/>
              </w:rPr>
              <w:t>C</w:t>
            </w:r>
            <w:r>
              <w:rPr>
                <w:rFonts w:ascii="Arial" w:hAnsi="Arial" w:eastAsia="Times New Roman" w:cs="Times New Roman"/>
                <w:b/>
                <w:sz w:val="18"/>
                <w:vertAlign w:val="subscript"/>
                <w:lang w:val="en-US" w:eastAsia="zh-CN" w:bidi="ar-SA"/>
              </w:rPr>
              <w:t>L</w:t>
            </w:r>
            <w:r>
              <w:rPr>
                <w:rFonts w:hint="eastAsia" w:ascii="Arial" w:hAnsi="Arial" w:eastAsia="Times New Roman" w:cs="Times New Roman"/>
                <w:b/>
                <w:sz w:val="18"/>
                <w:vertAlign w:val="subscript"/>
                <w:lang w:val="en-US" w:eastAsia="zh-CN" w:bidi="ar-SA"/>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DL F</w:t>
            </w:r>
            <w:r>
              <w:rPr>
                <w:rFonts w:ascii="Arial" w:hAnsi="Arial" w:eastAsia="Times New Roman" w:cs="Times New Roman"/>
                <w:b/>
                <w:sz w:val="18"/>
                <w:vertAlign w:val="subscript"/>
                <w:lang w:val="en-GB" w:eastAsia="en-US" w:bidi="ar-SA"/>
              </w:rPr>
              <w:t>c</w:t>
            </w:r>
            <w:r>
              <w:rPr>
                <w:rFonts w:ascii="Arial" w:hAnsi="Arial" w:eastAsia="Times New Roman" w:cs="Times New Roman"/>
                <w:b/>
                <w:sz w:val="18"/>
                <w:lang w:val="en-GB" w:eastAsia="en-US" w:bidi="ar-SA"/>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MSD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96" w:type="dxa"/>
            <w:vMerge w:val="restar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CA</w:t>
            </w:r>
            <w:r>
              <w:rPr>
                <w:rFonts w:ascii="Arial" w:hAnsi="Arial" w:eastAsia="Times New Roman" w:cs="Times New Roman"/>
                <w:sz w:val="18"/>
                <w:lang w:val="en-GB" w:eastAsia="en-US" w:bidi="ar-SA"/>
              </w:rPr>
              <w:t>_</w:t>
            </w:r>
            <w:r>
              <w:rPr>
                <w:rFonts w:hint="eastAsia" w:ascii="Arial" w:hAnsi="Arial" w:eastAsia="Times New Roman" w:cs="Times New Roman"/>
                <w:sz w:val="18"/>
                <w:lang w:val="en-US" w:eastAsia="zh-CN" w:bidi="ar-SA"/>
              </w:rPr>
              <w:t>n</w:t>
            </w:r>
            <w:r>
              <w:rPr>
                <w:rFonts w:ascii="Arial" w:hAnsi="Arial" w:eastAsia="Times New Roman" w:cs="Times New Roman"/>
                <w:sz w:val="18"/>
                <w:lang w:val="en-US" w:eastAsia="zh-CN" w:bidi="ar-SA"/>
              </w:rPr>
              <w:t>67</w:t>
            </w:r>
            <w:r>
              <w:rPr>
                <w:rFonts w:ascii="Arial" w:hAnsi="Arial" w:eastAsia="Times New Roman" w:cs="Times New Roman"/>
                <w:sz w:val="18"/>
                <w:lang w:val="en-GB" w:eastAsia="en-US" w:bidi="ar-SA"/>
              </w:rPr>
              <w:t>-</w:t>
            </w:r>
            <w:r>
              <w:rPr>
                <w:rFonts w:hint="eastAsia" w:ascii="Arial" w:hAnsi="Arial" w:eastAsia="Times New Roman" w:cs="Times New Roman"/>
                <w:sz w:val="18"/>
                <w:lang w:val="en-GB" w:eastAsia="zh-CN" w:bidi="ar-SA"/>
              </w:rPr>
              <w:t>n</w:t>
            </w:r>
            <w:r>
              <w:rPr>
                <w:rFonts w:ascii="Arial" w:hAnsi="Arial" w:eastAsia="Times New Roman" w:cs="Times New Roman"/>
                <w:sz w:val="18"/>
                <w:lang w:val="en-GB" w:eastAsia="zh-CN" w:bidi="ar-SA"/>
              </w:rPr>
              <w:t>78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US" w:eastAsia="zh-CN" w:bidi="ar-SA"/>
              </w:rPr>
              <w:t>n67</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Arial"/>
                <w:color w:val="000000"/>
                <w:sz w:val="18"/>
                <w:szCs w:val="18"/>
                <w:lang w:val="en-GB" w:eastAsia="en-US" w:bidi="ar-SA"/>
              </w:rPr>
              <w:t>N/A</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color w:val="000000"/>
                <w:sz w:val="18"/>
                <w:szCs w:val="18"/>
                <w:lang w:val="en-GB" w:eastAsia="en-US" w:bidi="ar-SA"/>
              </w:rPr>
              <w:t>5</w:t>
            </w:r>
          </w:p>
        </w:tc>
        <w:tc>
          <w:tcPr>
            <w:tcW w:w="10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color w:val="000000"/>
                <w:sz w:val="18"/>
                <w:szCs w:val="18"/>
                <w:lang w:val="en-GB" w:eastAsia="en-US" w:bidi="ar-SA"/>
              </w:rPr>
              <w:t>N/A</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Arial"/>
                <w:color w:val="000000"/>
                <w:sz w:val="18"/>
                <w:szCs w:val="18"/>
                <w:lang w:val="en-GB" w:eastAsia="en-US" w:bidi="ar-SA"/>
              </w:rPr>
              <w:t>748</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Arial"/>
                <w:color w:val="000000"/>
                <w:sz w:val="18"/>
                <w:szCs w:val="18"/>
                <w:lang w:val="en-GB" w:eastAsia="en-US" w:bidi="ar-SA"/>
              </w:rPr>
              <w:t>8.6</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color w:val="000000"/>
                <w:sz w:val="18"/>
                <w:szCs w:val="18"/>
                <w:lang w:val="en-GB" w:eastAsia="en-US" w:bidi="ar-SA"/>
              </w:rPr>
              <w:t>SDL</w:t>
            </w:r>
          </w:p>
        </w:tc>
        <w:tc>
          <w:tcPr>
            <w:tcW w:w="10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Arial"/>
                <w:sz w:val="18"/>
                <w:lang w:val="en-GB" w:eastAsia="ko-KR" w:bidi="ar-SA"/>
              </w:rPr>
              <w:t>IMD4</w:t>
            </w:r>
            <w:r>
              <w:rPr>
                <w:rFonts w:ascii="Arial" w:hAnsi="Arial" w:eastAsia="Times New Roman" w:cs="Arial"/>
                <w:sz w:val="18"/>
                <w:vertAlign w:val="superscript"/>
                <w:lang w:val="en-GB" w:eastAsia="ko-KR" w:bidi="ar-S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vMerge w:val="continue"/>
            <w:tcBorders>
              <w:top w:val="nil"/>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134"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n78</w:t>
            </w:r>
            <w:r>
              <w:rPr>
                <w:rFonts w:ascii="Arial" w:hAnsi="Arial" w:eastAsia="Times New Roman" w:cs="Times New Roman"/>
                <w:sz w:val="18"/>
                <w:vertAlign w:val="superscript"/>
                <w:lang w:val="en-GB" w:eastAsia="zh-CN" w:bidi="ar-SA"/>
              </w:rPr>
              <w:t>12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Arial"/>
                <w:color w:val="000000"/>
                <w:sz w:val="18"/>
                <w:szCs w:val="18"/>
                <w:lang w:val="en-GB" w:eastAsia="en-US" w:bidi="ar-SA"/>
              </w:rPr>
              <w:t>3376</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Arial"/>
                <w:color w:val="000000"/>
                <w:sz w:val="18"/>
                <w:szCs w:val="18"/>
                <w:lang w:val="en-GB" w:eastAsia="en-US" w:bidi="ar-SA"/>
              </w:rPr>
              <w:t>10</w:t>
            </w:r>
          </w:p>
        </w:tc>
        <w:tc>
          <w:tcPr>
            <w:tcW w:w="10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Arial"/>
                <w:color w:val="000000"/>
                <w:sz w:val="14"/>
                <w:szCs w:val="14"/>
                <w:lang w:val="en-GB" w:eastAsia="en-US" w:bidi="ar-SA"/>
              </w:rPr>
              <w:t>1 RB</w:t>
            </w:r>
            <w:r>
              <w:rPr>
                <w:rFonts w:ascii="Arial" w:hAnsi="Arial" w:eastAsia="Times New Roman" w:cs="Arial"/>
                <w:color w:val="000000"/>
                <w:sz w:val="14"/>
                <w:szCs w:val="14"/>
                <w:vertAlign w:val="subscript"/>
                <w:lang w:val="en-GB" w:eastAsia="en-US" w:bidi="ar-SA"/>
              </w:rPr>
              <w:t>START</w:t>
            </w:r>
            <w:r>
              <w:rPr>
                <w:rFonts w:ascii="Arial" w:hAnsi="Arial" w:eastAsia="Times New Roman" w:cs="Arial"/>
                <w:color w:val="000000"/>
                <w:sz w:val="14"/>
                <w:szCs w:val="14"/>
                <w:lang w:val="en-GB" w:eastAsia="en-US" w:bidi="ar-SA"/>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Arial"/>
                <w:color w:val="000000"/>
                <w:sz w:val="18"/>
                <w:szCs w:val="18"/>
                <w:lang w:val="en-GB" w:eastAsia="en-US" w:bidi="ar-SA"/>
              </w:rPr>
              <w:t>3376</w:t>
            </w:r>
          </w:p>
        </w:tc>
        <w:tc>
          <w:tcPr>
            <w:tcW w:w="911"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color w:val="000000"/>
                <w:sz w:val="18"/>
                <w:szCs w:val="18"/>
                <w:lang w:val="en-GB" w:eastAsia="en-US" w:bidi="ar-SA"/>
              </w:rPr>
              <w:t>N/A</w:t>
            </w:r>
          </w:p>
        </w:tc>
        <w:tc>
          <w:tcPr>
            <w:tcW w:w="830"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Arial"/>
                <w:color w:val="000000"/>
                <w:sz w:val="18"/>
                <w:szCs w:val="18"/>
                <w:lang w:val="en-GB" w:eastAsia="en-US" w:bidi="ar-SA"/>
              </w:rPr>
              <w:t>TDD</w:t>
            </w:r>
          </w:p>
        </w:tc>
        <w:tc>
          <w:tcPr>
            <w:tcW w:w="1095"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134"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GB" w:eastAsia="ko-KR" w:bidi="ar-SA"/>
              </w:rPr>
            </w:pPr>
            <w:r>
              <w:rPr>
                <w:rFonts w:hint="eastAsia" w:ascii="Arial" w:hAnsi="Arial" w:eastAsia="PMingLiU" w:cs="Arial"/>
                <w:color w:val="000000"/>
                <w:sz w:val="18"/>
                <w:szCs w:val="18"/>
                <w:lang w:val="en-GB" w:eastAsia="zh-TW" w:bidi="ar-SA"/>
              </w:rPr>
              <w:t>3</w:t>
            </w:r>
            <w:r>
              <w:rPr>
                <w:rFonts w:ascii="Arial" w:hAnsi="Arial" w:eastAsia="PMingLiU" w:cs="Arial"/>
                <w:color w:val="000000"/>
                <w:sz w:val="18"/>
                <w:szCs w:val="18"/>
                <w:lang w:val="en-GB" w:eastAsia="zh-TW" w:bidi="ar-SA"/>
              </w:rPr>
              <w:t>750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GB" w:eastAsia="ko-KR" w:bidi="ar-SA"/>
              </w:rPr>
            </w:pPr>
            <w:r>
              <w:rPr>
                <w:rFonts w:ascii="Arial" w:hAnsi="Arial" w:eastAsia="Times New Roman" w:cs="Arial"/>
                <w:color w:val="000000"/>
                <w:sz w:val="18"/>
                <w:szCs w:val="18"/>
                <w:lang w:val="en-GB" w:eastAsia="en-US" w:bidi="ar-SA"/>
              </w:rPr>
              <w:t>10</w:t>
            </w:r>
          </w:p>
        </w:tc>
        <w:tc>
          <w:tcPr>
            <w:tcW w:w="10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GB" w:eastAsia="ko-KR" w:bidi="ar-SA"/>
              </w:rPr>
            </w:pPr>
            <w:r>
              <w:rPr>
                <w:rFonts w:ascii="Arial" w:hAnsi="Arial" w:eastAsia="Times New Roman" w:cs="Arial"/>
                <w:color w:val="000000"/>
                <w:sz w:val="14"/>
                <w:szCs w:val="14"/>
                <w:lang w:val="en-GB" w:eastAsia="en-US" w:bidi="ar-SA"/>
              </w:rPr>
              <w:t>1 RB</w:t>
            </w:r>
            <w:r>
              <w:rPr>
                <w:rFonts w:ascii="Arial" w:hAnsi="Arial" w:eastAsia="Times New Roman" w:cs="Arial"/>
                <w:color w:val="000000"/>
                <w:sz w:val="14"/>
                <w:szCs w:val="14"/>
                <w:vertAlign w:val="subscript"/>
                <w:lang w:val="en-GB" w:eastAsia="en-US" w:bidi="ar-SA"/>
              </w:rPr>
              <w:t>START</w:t>
            </w:r>
            <w:r>
              <w:rPr>
                <w:rFonts w:ascii="Arial" w:hAnsi="Arial" w:eastAsia="Times New Roman" w:cs="Arial"/>
                <w:color w:val="000000"/>
                <w:sz w:val="14"/>
                <w:szCs w:val="14"/>
                <w:lang w:val="en-GB" w:eastAsia="en-US" w:bidi="ar-SA"/>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GB" w:eastAsia="ko-KR" w:bidi="ar-SA"/>
              </w:rPr>
            </w:pPr>
            <w:r>
              <w:rPr>
                <w:rFonts w:hint="eastAsia" w:ascii="Arial" w:hAnsi="Arial" w:eastAsia="PMingLiU" w:cs="Arial"/>
                <w:color w:val="000000"/>
                <w:sz w:val="18"/>
                <w:szCs w:val="18"/>
                <w:lang w:val="en-GB" w:eastAsia="zh-TW" w:bidi="ar-SA"/>
              </w:rPr>
              <w:t>3</w:t>
            </w:r>
            <w:r>
              <w:rPr>
                <w:rFonts w:ascii="Arial" w:hAnsi="Arial" w:eastAsia="PMingLiU" w:cs="Arial"/>
                <w:color w:val="000000"/>
                <w:sz w:val="18"/>
                <w:szCs w:val="18"/>
                <w:lang w:val="en-GB" w:eastAsia="zh-TW" w:bidi="ar-SA"/>
              </w:rPr>
              <w:t>750</w:t>
            </w:r>
          </w:p>
        </w:tc>
        <w:tc>
          <w:tcPr>
            <w:tcW w:w="911"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GB" w:eastAsia="ko-KR" w:bidi="ar-SA"/>
              </w:rPr>
            </w:pPr>
          </w:p>
        </w:tc>
        <w:tc>
          <w:tcPr>
            <w:tcW w:w="830"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GB" w:eastAsia="ko-KR" w:bidi="ar-SA"/>
              </w:rPr>
            </w:pPr>
          </w:p>
        </w:tc>
        <w:tc>
          <w:tcPr>
            <w:tcW w:w="1095"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849" w:type="dxa"/>
            <w:gridSpan w:val="9"/>
            <w:tcBorders>
              <w:top w:val="single" w:color="auto" w:sz="4" w:space="0"/>
              <w:left w:val="single" w:color="auto" w:sz="4" w:space="0"/>
              <w:bottom w:val="single" w:color="auto" w:sz="4" w:space="0"/>
              <w:right w:val="single" w:color="auto" w:sz="4" w:space="0"/>
            </w:tcBorders>
            <w:vAlign w:val="center"/>
          </w:tcPr>
          <w:p>
            <w:pPr>
              <w:keepNext/>
              <w:keepLines/>
              <w:spacing w:after="0"/>
              <w:jc w:val="left"/>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This band supports intra-band non-contiguous uplink configuration</w:t>
            </w:r>
          </w:p>
          <w:p>
            <w:pPr>
              <w:keepNext/>
              <w:keepLines/>
              <w:spacing w:after="0"/>
              <w:jc w:val="left"/>
              <w:rPr>
                <w:rFonts w:ascii="Arial" w:hAnsi="Arial" w:eastAsia="Times New Roman" w:cs="Arial"/>
                <w:sz w:val="18"/>
                <w:lang w:val="en-GB" w:eastAsia="ko-KR" w:bidi="ar-SA"/>
              </w:rPr>
            </w:pPr>
            <w:r>
              <w:rPr>
                <w:rFonts w:ascii="Arial" w:hAnsi="Arial" w:eastAsia="Times New Roman" w:cs="Times New Roman"/>
                <w:sz w:val="18"/>
                <w:lang w:val="en-GB" w:eastAsia="en-US" w:bidi="ar-SA"/>
              </w:rPr>
              <w:t xml:space="preserve">NOTE X; </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This band is subject to IMD6 also which MSD is not specified</w:t>
            </w:r>
          </w:p>
        </w:tc>
      </w:tr>
    </w:tbl>
    <w:p>
      <w:pPr>
        <w:spacing w:after="180"/>
        <w:rPr>
          <w:rFonts w:ascii="Times New Roman" w:hAnsi="Times New Roman" w:eastAsia="Times New Roman" w:cs="Times New Roman"/>
          <w:i w:val="0"/>
          <w:color w:val="auto"/>
          <w:lang w:val="en-US" w:eastAsia="zh-CN" w:bidi="ar-SA"/>
        </w:rPr>
      </w:pPr>
    </w:p>
    <w:p>
      <w:pPr>
        <w:keepNext/>
        <w:keepLines/>
        <w:pBdr>
          <w:top w:val="none" w:color="auto" w:sz="0" w:space="0"/>
        </w:pBdr>
        <w:spacing w:before="120" w:after="180"/>
        <w:ind w:left="1418" w:hanging="1418"/>
        <w:outlineLvl w:val="3"/>
        <w:rPr>
          <w:rFonts w:ascii="Arial" w:hAnsi="Arial" w:eastAsia="宋体" w:cs="Times New Roman"/>
          <w:sz w:val="24"/>
          <w:lang w:val="sv-SE" w:eastAsia="en-US" w:bidi="ar-SA"/>
        </w:rPr>
      </w:pPr>
      <w:r>
        <w:rPr>
          <w:rFonts w:hint="eastAsia" w:ascii="Arial" w:hAnsi="Arial" w:eastAsia="宋体" w:cs="Times New Roman"/>
          <w:sz w:val="24"/>
          <w:lang w:val="sv-SE" w:eastAsia="zh-CN" w:bidi="ar-SA"/>
        </w:rPr>
        <w:t>5.27</w:t>
      </w:r>
      <w:r>
        <w:rPr>
          <w:rFonts w:ascii="Arial" w:hAnsi="Arial" w:eastAsia="宋体" w:cs="Times New Roman"/>
          <w:sz w:val="24"/>
          <w:lang w:val="sv-SE" w:eastAsia="en-US" w:bidi="ar-SA"/>
        </w:rPr>
        <w:t>.1.6</w:t>
      </w:r>
      <w:r>
        <w:rPr>
          <w:rFonts w:ascii="Arial" w:hAnsi="Arial" w:eastAsia="宋体" w:cs="Times New Roman"/>
          <w:sz w:val="24"/>
          <w:lang w:val="sv-SE" w:eastAsia="en-US" w:bidi="ar-SA"/>
        </w:rPr>
        <w:tab/>
      </w:r>
      <w:r>
        <w:rPr>
          <w:rFonts w:ascii="Arial" w:hAnsi="Arial" w:eastAsia="宋体" w:cs="Arial"/>
          <w:sz w:val="24"/>
          <w:szCs w:val="22"/>
          <w:lang w:val="en-US" w:eastAsia="zh-CN" w:bidi="ar-SA"/>
        </w:rPr>
        <w:t>OOB blocking exception requirements</w:t>
      </w:r>
    </w:p>
    <w:p>
      <w:pPr>
        <w:rPr>
          <w:rFonts w:eastAsia="Times New Roman"/>
          <w:lang w:eastAsia="zh-CN"/>
        </w:rPr>
      </w:pPr>
      <w:r>
        <w:rPr>
          <w:rFonts w:eastAsia="Times New Roman"/>
          <w:lang w:eastAsia="zh-CN"/>
        </w:rPr>
        <w:t>There is no OOB exception for this CA combination.</w:t>
      </w:r>
    </w:p>
    <w:p>
      <w:pPr>
        <w:keepNext/>
        <w:keepLines/>
        <w:spacing w:before="60" w:after="180"/>
        <w:jc w:val="center"/>
        <w:rPr>
          <w:rFonts w:ascii="Arial" w:hAnsi="Arial" w:eastAsia="Times New Roman" w:cs="Arial"/>
          <w:b/>
          <w:lang w:val="zh-CN" w:eastAsia="en-US" w:bidi="ar-SA"/>
        </w:rPr>
      </w:pPr>
      <w:r>
        <w:rPr>
          <w:rFonts w:ascii="Arial" w:hAnsi="Arial" w:eastAsia="Times New Roman" w:cs="Arial"/>
          <w:b/>
          <w:lang w:val="zh-CN" w:eastAsia="en-US" w:bidi="ar-SA"/>
        </w:rPr>
        <w:t xml:space="preserve">Table </w:t>
      </w:r>
      <w:r>
        <w:rPr>
          <w:rFonts w:hint="eastAsia" w:ascii="Arial" w:hAnsi="Arial" w:eastAsia="Times New Roman" w:cs="Arial"/>
          <w:b/>
          <w:lang w:val="en-US" w:eastAsia="zh-CN" w:bidi="ar-SA"/>
        </w:rPr>
        <w:t>5.27</w:t>
      </w:r>
      <w:r>
        <w:rPr>
          <w:rFonts w:ascii="Arial" w:hAnsi="Arial" w:eastAsia="Times New Roman" w:cs="Arial"/>
          <w:b/>
          <w:lang w:val="en-US" w:eastAsia="zh-CN" w:bidi="ar-SA"/>
        </w:rPr>
        <w:t>.1.6-1</w:t>
      </w:r>
      <w:r>
        <w:rPr>
          <w:rFonts w:ascii="Arial" w:hAnsi="Arial" w:eastAsia="Times New Roman" w:cs="Arial"/>
          <w:b/>
          <w:lang w:val="zh-CN" w:eastAsia="en-US" w:bidi="ar-SA"/>
        </w:rPr>
        <w:t>: CA band</w:t>
      </w:r>
      <w:r>
        <w:rPr>
          <w:rFonts w:ascii="Arial" w:hAnsi="Arial" w:eastAsia="Times New Roman" w:cs="Arial"/>
          <w:b/>
          <w:lang w:val="zh-CN" w:eastAsia="zh-CN" w:bidi="ar-SA"/>
        </w:rPr>
        <w:t xml:space="preserve"> combination </w:t>
      </w:r>
      <w:r>
        <w:rPr>
          <w:rFonts w:ascii="Arial" w:hAnsi="Arial" w:eastAsia="Times New Roman" w:cs="Arial"/>
          <w:b/>
          <w:lang w:val="zh-CN" w:eastAsia="en-US" w:bidi="ar-SA"/>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GB" w:eastAsia="zh-CN" w:bidi="ar-SA"/>
              </w:rPr>
            </w:pPr>
            <w:r>
              <w:rPr>
                <w:rFonts w:ascii="Arial" w:hAnsi="Arial" w:eastAsia="Times New Roman" w:cs="Arial"/>
                <w:b/>
                <w:sz w:val="18"/>
                <w:lang w:val="en-GB" w:eastAsia="en-US" w:bidi="ar-SA"/>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bl>
    <w:p>
      <w:pPr>
        <w:rPr>
          <w:rFonts w:eastAsia="Times New Roman"/>
        </w:rPr>
      </w:pPr>
    </w:p>
    <w:p>
      <w:pPr>
        <w:keepNext/>
        <w:keepLines/>
        <w:spacing w:before="180"/>
        <w:ind w:left="1134" w:hanging="1134"/>
        <w:outlineLvl w:val="1"/>
        <w:rPr>
          <w:rFonts w:ascii="Arial" w:hAnsi="Arial" w:eastAsia="等线"/>
          <w:sz w:val="32"/>
        </w:rPr>
      </w:pPr>
      <w:r>
        <w:rPr>
          <w:rFonts w:hint="eastAsia" w:ascii="Arial" w:hAnsi="Arial" w:eastAsia="等线"/>
          <w:sz w:val="32"/>
          <w:lang w:eastAsia="zh-CN"/>
        </w:rPr>
        <w:t>5.28</w:t>
      </w:r>
      <w:r>
        <w:rPr>
          <w:rFonts w:ascii="Arial" w:hAnsi="Arial" w:eastAsia="等线"/>
          <w:sz w:val="32"/>
        </w:rPr>
        <w:tab/>
      </w:r>
      <w:r>
        <w:rPr>
          <w:rFonts w:ascii="Arial" w:hAnsi="Arial" w:eastAsia="等线"/>
          <w:sz w:val="32"/>
        </w:rPr>
        <w:t>CA_n18-n40</w:t>
      </w:r>
    </w:p>
    <w:p>
      <w:pPr>
        <w:keepNext/>
        <w:keepLines/>
        <w:spacing w:before="120"/>
        <w:ind w:left="1134" w:hanging="1134"/>
        <w:outlineLvl w:val="2"/>
        <w:rPr>
          <w:rFonts w:ascii="Arial" w:hAnsi="Arial" w:eastAsia="等线" w:cs="Arial"/>
          <w:sz w:val="28"/>
          <w:szCs w:val="28"/>
          <w:lang w:val="en-US" w:eastAsia="zh-CN"/>
        </w:rPr>
      </w:pPr>
      <w:r>
        <w:rPr>
          <w:rFonts w:hint="eastAsia" w:ascii="Arial" w:hAnsi="Arial" w:eastAsia="等线"/>
          <w:sz w:val="28"/>
          <w:lang w:eastAsia="zh-CN"/>
        </w:rPr>
        <w:t>5.28</w:t>
      </w:r>
      <w:r>
        <w:rPr>
          <w:rFonts w:ascii="Arial" w:hAnsi="Arial" w:eastAsia="等线"/>
          <w:sz w:val="28"/>
        </w:rPr>
        <w:t>.1</w:t>
      </w:r>
      <w:r>
        <w:rPr>
          <w:rFonts w:ascii="Arial" w:hAnsi="Arial" w:eastAsia="等线"/>
          <w:sz w:val="28"/>
        </w:rPr>
        <w:tab/>
      </w:r>
      <w:r>
        <w:rPr>
          <w:rFonts w:ascii="Arial" w:hAnsi="Arial" w:eastAsia="等线" w:cs="Arial"/>
          <w:sz w:val="28"/>
          <w:szCs w:val="28"/>
          <w:lang w:val="en-US" w:eastAsia="zh-CN"/>
        </w:rPr>
        <w:t>Common for 1 band UL and 2 bands UL CA</w:t>
      </w:r>
    </w:p>
    <w:p>
      <w:pPr>
        <w:keepNext/>
        <w:keepLines/>
        <w:spacing w:before="120"/>
        <w:ind w:left="1418" w:hanging="1418"/>
        <w:outlineLvl w:val="3"/>
        <w:rPr>
          <w:rFonts w:ascii="Arial" w:hAnsi="Arial" w:eastAsia="等线"/>
          <w:sz w:val="24"/>
        </w:rPr>
      </w:pPr>
      <w:r>
        <w:rPr>
          <w:rFonts w:hint="eastAsia" w:ascii="Arial" w:hAnsi="Arial" w:eastAsia="等线"/>
          <w:sz w:val="24"/>
          <w:lang w:eastAsia="zh-CN"/>
        </w:rPr>
        <w:t>5.28</w:t>
      </w:r>
      <w:r>
        <w:rPr>
          <w:rFonts w:ascii="Arial" w:hAnsi="Arial" w:eastAsia="等线"/>
          <w:sz w:val="24"/>
        </w:rPr>
        <w:t>.1.1</w:t>
      </w:r>
      <w:r>
        <w:rPr>
          <w:rFonts w:ascii="Arial" w:hAnsi="Arial" w:eastAsia="等线"/>
          <w:sz w:val="24"/>
        </w:rPr>
        <w:tab/>
      </w:r>
      <w:r>
        <w:rPr>
          <w:rFonts w:ascii="Arial" w:hAnsi="Arial" w:eastAsia="等线" w:cs="Arial"/>
          <w:sz w:val="24"/>
          <w:lang w:eastAsia="zh-CN"/>
        </w:rPr>
        <w:t>Operating bands for CA</w:t>
      </w:r>
    </w:p>
    <w:p>
      <w:pPr>
        <w:keepNext/>
        <w:keepLines/>
        <w:spacing w:before="60"/>
        <w:jc w:val="center"/>
        <w:rPr>
          <w:rFonts w:ascii="Arial" w:hAnsi="Arial" w:eastAsia="等线" w:cs="Arial"/>
          <w:b/>
          <w:lang w:eastAsia="ja-JP"/>
        </w:rPr>
      </w:pPr>
      <w:r>
        <w:rPr>
          <w:rFonts w:ascii="Arial" w:hAnsi="Arial" w:eastAsia="等线" w:cs="Arial"/>
          <w:b/>
        </w:rPr>
        <w:t xml:space="preserve">Table </w:t>
      </w:r>
      <w:r>
        <w:rPr>
          <w:rFonts w:hint="eastAsia" w:ascii="Arial" w:hAnsi="Arial" w:eastAsia="等线" w:cs="Arial"/>
          <w:b/>
          <w:lang w:val="en-US" w:eastAsia="zh-CN"/>
        </w:rPr>
        <w:t>5.28</w:t>
      </w:r>
      <w:r>
        <w:rPr>
          <w:rFonts w:ascii="Arial" w:hAnsi="Arial" w:eastAsia="等线" w:cs="Arial"/>
          <w:b/>
          <w:lang w:eastAsia="zh-CN"/>
        </w:rPr>
        <w:t>.</w:t>
      </w:r>
      <w:r>
        <w:rPr>
          <w:rFonts w:ascii="Arial" w:hAnsi="Arial" w:eastAsia="等线" w:cs="Arial"/>
          <w:b/>
          <w:lang w:val="en-US" w:eastAsia="zh-CN"/>
        </w:rPr>
        <w:t>1</w:t>
      </w:r>
      <w:r>
        <w:rPr>
          <w:rFonts w:ascii="Arial" w:hAnsi="Arial" w:eastAsia="等线" w:cs="Arial"/>
          <w:b/>
          <w:lang w:eastAsia="zh-CN"/>
        </w:rPr>
        <w:t>.1</w:t>
      </w:r>
      <w:r>
        <w:rPr>
          <w:rFonts w:ascii="Arial" w:hAnsi="Arial" w:eastAsia="等线" w:cs="Arial"/>
          <w:b/>
        </w:rPr>
        <w:t>-1</w:t>
      </w:r>
      <w:r>
        <w:rPr>
          <w:rFonts w:ascii="Arial" w:hAnsi="Arial" w:eastAsia="等线"/>
          <w:b/>
        </w:rPr>
        <w:t xml:space="preserve">: </w:t>
      </w:r>
      <w:r>
        <w:rPr>
          <w:rFonts w:ascii="Arial" w:hAnsi="Arial" w:eastAsia="等线" w:cs="Arial"/>
          <w:b/>
        </w:rPr>
        <w:t xml:space="preserve"> </w:t>
      </w:r>
      <w:r>
        <w:rPr>
          <w:rFonts w:ascii="Arial" w:hAnsi="Arial" w:eastAsia="等线" w:cs="Arial"/>
          <w:b/>
          <w:lang w:val="en-US" w:eastAsia="zh-CN"/>
        </w:rPr>
        <w:t>CA</w:t>
      </w:r>
      <w:r>
        <w:rPr>
          <w:rFonts w:ascii="Arial" w:hAnsi="Arial" w:eastAsia="等线" w:cs="Arial"/>
          <w:b/>
          <w:lang w:eastAsia="zh-CN"/>
        </w:rPr>
        <w:t xml:space="preserve"> band combination of </w:t>
      </w:r>
      <w:r>
        <w:rPr>
          <w:rFonts w:ascii="Arial" w:hAnsi="Arial" w:eastAsia="等线" w:cs="Arial"/>
          <w:b/>
          <w:lang w:val="en-US" w:eastAsia="zh-CN"/>
        </w:rPr>
        <w:t>band n18+n40</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rPr>
            </w:pPr>
            <w:r>
              <w:rPr>
                <w:rFonts w:ascii="Arial" w:hAnsi="Arial" w:eastAsia="Malgun Gothic" w:cs="Arial"/>
                <w:b/>
                <w:sz w:val="18"/>
                <w:lang w:eastAsia="ja-JP"/>
              </w:rPr>
              <w:t>NR</w:t>
            </w:r>
            <w:r>
              <w:rPr>
                <w:rFonts w:ascii="Arial" w:hAnsi="Arial" w:eastAsia="Malgun Gothic" w:cs="Arial"/>
                <w:b/>
                <w:sz w:val="18"/>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rPr>
            </w:pPr>
            <w:r>
              <w:rPr>
                <w:rFonts w:ascii="Arial" w:hAnsi="Arial" w:eastAsia="Malgun Gothic" w:cs="Arial"/>
                <w:b/>
                <w:sz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rPr>
            </w:pPr>
            <w:r>
              <w:rPr>
                <w:rFonts w:ascii="Arial" w:hAnsi="Arial" w:eastAsia="Malgun Gothic" w:cs="Arial"/>
                <w:b/>
                <w:sz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rPr>
            </w:pPr>
            <w:r>
              <w:rPr>
                <w:rFonts w:ascii="Arial" w:hAnsi="Arial" w:eastAsia="Malgun Gothic" w:cs="Arial"/>
                <w:b/>
                <w:sz w:val="18"/>
              </w:rPr>
              <w:t>Duplex</w:t>
            </w:r>
          </w:p>
          <w:p>
            <w:pPr>
              <w:keepNext/>
              <w:keepLines/>
              <w:spacing w:after="0"/>
              <w:jc w:val="center"/>
              <w:rPr>
                <w:rFonts w:eastAsia="Malgun Gothic"/>
                <w:b/>
                <w:sz w:val="18"/>
              </w:rPr>
            </w:pPr>
            <w:r>
              <w:rPr>
                <w:rFonts w:ascii="Arial" w:hAnsi="Arial" w:eastAsia="Malgun Gothic"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rPr>
            </w:pPr>
            <w:r>
              <w:rPr>
                <w:rFonts w:ascii="Arial" w:hAnsi="Arial" w:eastAsia="Malgun Gothic" w:cs="Arial"/>
                <w:b/>
                <w:sz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rPr>
            </w:pPr>
            <w:r>
              <w:rPr>
                <w:rFonts w:ascii="Arial" w:hAnsi="Arial" w:eastAsia="Malgun Gothic" w:cs="Arial"/>
                <w:b/>
                <w:sz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rPr>
            </w:pPr>
            <w:r>
              <w:rPr>
                <w:rFonts w:ascii="Arial" w:hAnsi="Arial" w:eastAsia="Malgun Gothic" w:cs="Arial"/>
                <w:b/>
                <w:sz w:val="18"/>
              </w:rPr>
              <w:t>F</w:t>
            </w:r>
            <w:r>
              <w:rPr>
                <w:rFonts w:ascii="Arial" w:hAnsi="Arial" w:eastAsia="Malgun Gothic" w:cs="Arial"/>
                <w:b/>
                <w:sz w:val="18"/>
                <w:vertAlign w:val="subscript"/>
              </w:rPr>
              <w:t>UL_low</w:t>
            </w:r>
            <w:r>
              <w:rPr>
                <w:rFonts w:ascii="Arial" w:hAnsi="Arial" w:eastAsia="Malgun Gothic" w:cs="Arial"/>
                <w:b/>
                <w:sz w:val="18"/>
              </w:rPr>
              <w:t xml:space="preserve"> – F</w:t>
            </w:r>
            <w:r>
              <w:rPr>
                <w:rFonts w:ascii="Arial" w:hAnsi="Arial" w:eastAsia="Malgun Gothic" w:cs="Arial"/>
                <w:b/>
                <w:sz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rPr>
            </w:pPr>
            <w:r>
              <w:rPr>
                <w:rFonts w:ascii="Arial" w:hAnsi="Arial" w:eastAsia="Malgun Gothic" w:cs="Arial"/>
                <w:b/>
                <w:sz w:val="18"/>
              </w:rPr>
              <w:t>F</w:t>
            </w:r>
            <w:r>
              <w:rPr>
                <w:rFonts w:ascii="Arial" w:hAnsi="Arial" w:eastAsia="Malgun Gothic" w:cs="Arial"/>
                <w:b/>
                <w:sz w:val="18"/>
                <w:vertAlign w:val="subscript"/>
              </w:rPr>
              <w:t>DL_low</w:t>
            </w:r>
            <w:r>
              <w:rPr>
                <w:rFonts w:ascii="Arial" w:hAnsi="Arial" w:eastAsia="Malgun Gothic" w:cs="Arial"/>
                <w:b/>
                <w:sz w:val="18"/>
              </w:rPr>
              <w:t xml:space="preserve"> – F</w:t>
            </w:r>
            <w:r>
              <w:rPr>
                <w:rFonts w:ascii="Arial" w:hAnsi="Arial" w:eastAsia="Malgun Gothic" w:cs="Arial"/>
                <w:b/>
                <w:sz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n1</w:t>
            </w:r>
            <w:r>
              <w:rPr>
                <w:rFonts w:ascii="Arial" w:hAnsi="Arial" w:eastAsia="等线" w:cs="Arial"/>
                <w:sz w:val="18"/>
                <w:lang w:val="en-US" w:eastAsia="zh-CN"/>
              </w:rPr>
              <w:t>8</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815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830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860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875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F</w:t>
            </w:r>
            <w:r>
              <w:rPr>
                <w:rFonts w:ascii="Arial" w:hAnsi="Arial" w:eastAsia="等线" w:cs="Arial"/>
                <w:sz w:val="18"/>
                <w:lang w:val="en-US"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n40</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2300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2400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2300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2400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TDD</w:t>
            </w:r>
          </w:p>
        </w:tc>
      </w:tr>
    </w:tbl>
    <w:p>
      <w:pPr>
        <w:rPr>
          <w:rFonts w:eastAsia="等线"/>
          <w:lang w:eastAsia="zh-CN"/>
        </w:rPr>
      </w:pPr>
    </w:p>
    <w:p>
      <w:pPr>
        <w:keepNext/>
        <w:keepLines/>
        <w:spacing w:before="120"/>
        <w:ind w:left="1418" w:hanging="1418"/>
        <w:outlineLvl w:val="3"/>
        <w:rPr>
          <w:rFonts w:ascii="Arial" w:hAnsi="Arial" w:eastAsia="等线"/>
          <w:sz w:val="24"/>
        </w:rPr>
      </w:pPr>
      <w:r>
        <w:rPr>
          <w:rFonts w:hint="eastAsia" w:ascii="Arial" w:hAnsi="Arial" w:eastAsia="等线"/>
          <w:sz w:val="24"/>
          <w:lang w:eastAsia="zh-CN"/>
        </w:rPr>
        <w:t>5.28</w:t>
      </w:r>
      <w:r>
        <w:rPr>
          <w:rFonts w:ascii="Arial" w:hAnsi="Arial" w:eastAsia="等线"/>
          <w:sz w:val="24"/>
        </w:rPr>
        <w:t>.1.2</w:t>
      </w:r>
      <w:r>
        <w:rPr>
          <w:rFonts w:ascii="Arial" w:hAnsi="Arial" w:eastAsia="等线"/>
          <w:sz w:val="24"/>
        </w:rPr>
        <w:tab/>
      </w:r>
      <w:r>
        <w:rPr>
          <w:rFonts w:ascii="Arial" w:hAnsi="Arial" w:eastAsia="等线" w:cs="Arial"/>
          <w:sz w:val="24"/>
          <w:lang w:eastAsia="zh-CN"/>
        </w:rPr>
        <w:t>Channel bandwidths per operating band for CA</w:t>
      </w:r>
    </w:p>
    <w:p>
      <w:pPr>
        <w:keepNext/>
        <w:keepLines/>
        <w:spacing w:before="60"/>
        <w:jc w:val="center"/>
        <w:rPr>
          <w:rFonts w:ascii="Arial" w:hAnsi="Arial" w:eastAsia="等线" w:cs="Arial"/>
          <w:b/>
          <w:lang w:val="en-US" w:eastAsia="zh-CN"/>
        </w:rPr>
      </w:pPr>
      <w:r>
        <w:rPr>
          <w:rFonts w:ascii="Arial" w:hAnsi="Arial" w:eastAsia="等线" w:cs="Arial"/>
          <w:b/>
        </w:rPr>
        <w:t xml:space="preserve">Table </w:t>
      </w:r>
      <w:r>
        <w:rPr>
          <w:rFonts w:hint="eastAsia" w:ascii="Arial" w:hAnsi="Arial" w:eastAsia="等线" w:cs="Arial"/>
          <w:b/>
          <w:lang w:val="en-US" w:eastAsia="zh-CN"/>
        </w:rPr>
        <w:t>5.28</w:t>
      </w:r>
      <w:r>
        <w:rPr>
          <w:rFonts w:ascii="Arial" w:hAnsi="Arial" w:eastAsia="等线" w:cs="Arial"/>
          <w:b/>
          <w:lang w:val="en-US" w:eastAsia="zh-CN"/>
        </w:rPr>
        <w:t>.1</w:t>
      </w:r>
      <w:r>
        <w:rPr>
          <w:rFonts w:ascii="Arial" w:hAnsi="Arial" w:eastAsia="等线" w:cs="Arial"/>
          <w:b/>
          <w:lang w:eastAsia="zh-CN"/>
        </w:rPr>
        <w:t>.2</w:t>
      </w:r>
      <w:r>
        <w:rPr>
          <w:rFonts w:ascii="Arial" w:hAnsi="Arial" w:eastAsia="等线" w:cs="Arial"/>
          <w:b/>
        </w:rPr>
        <w:t xml:space="preserve">-1: Supported </w:t>
      </w:r>
      <w:r>
        <w:rPr>
          <w:rFonts w:ascii="Arial" w:hAnsi="Arial" w:eastAsia="等线" w:cs="Arial"/>
          <w:b/>
          <w:lang w:eastAsia="ja-JP"/>
        </w:rPr>
        <w:t>b</w:t>
      </w:r>
      <w:r>
        <w:rPr>
          <w:rFonts w:ascii="Arial" w:hAnsi="Arial" w:eastAsia="等线" w:cs="Arial"/>
          <w:b/>
        </w:rPr>
        <w:t xml:space="preserve">andwidths per </w:t>
      </w:r>
      <w:r>
        <w:rPr>
          <w:rFonts w:ascii="Arial" w:hAnsi="Arial" w:eastAsia="等线" w:cs="Arial"/>
          <w:b/>
          <w:lang w:val="en-US" w:eastAsia="zh-CN"/>
        </w:rPr>
        <w:t>CA</w:t>
      </w:r>
      <w:r>
        <w:rPr>
          <w:rFonts w:ascii="Arial" w:hAnsi="Arial" w:eastAsia="等线" w:cs="Arial"/>
          <w:b/>
          <w:lang w:eastAsia="zh-CN"/>
        </w:rPr>
        <w:t xml:space="preserve"> band combination of </w:t>
      </w:r>
      <w:r>
        <w:rPr>
          <w:rFonts w:ascii="Arial" w:hAnsi="Arial" w:eastAsia="等线" w:cs="Arial"/>
          <w:b/>
          <w:lang w:val="en-US" w:eastAsia="zh-CN"/>
        </w:rPr>
        <w:t>band n18+n40</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lang w:eastAsia="zh-CN"/>
              </w:rPr>
            </w:pPr>
            <w:r>
              <w:rPr>
                <w:rFonts w:ascii="Arial" w:hAnsi="Arial" w:eastAsia="等线"/>
                <w:b/>
                <w:sz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lang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sz w:val="18"/>
                <w:szCs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lang w:val="en-US" w:eastAsia="zh-CN"/>
              </w:rPr>
            </w:pPr>
            <w:r>
              <w:rPr>
                <w:rFonts w:hint="eastAsia" w:ascii="Arial" w:hAnsi="Arial" w:eastAsia="等线"/>
                <w:sz w:val="18"/>
                <w:szCs w:val="18"/>
                <w:lang w:eastAsia="zh-CN"/>
              </w:rPr>
              <w:t>CA</w:t>
            </w:r>
            <w:r>
              <w:rPr>
                <w:rFonts w:ascii="Arial" w:hAnsi="Arial" w:eastAsia="等线"/>
                <w:sz w:val="18"/>
                <w:szCs w:val="18"/>
              </w:rPr>
              <w:t>_</w:t>
            </w:r>
            <w:r>
              <w:rPr>
                <w:rFonts w:hint="eastAsia" w:ascii="Arial" w:hAnsi="Arial" w:eastAsia="等线"/>
                <w:sz w:val="18"/>
                <w:szCs w:val="18"/>
                <w:lang w:val="en-US" w:eastAsia="zh-CN"/>
              </w:rPr>
              <w:t>n</w:t>
            </w:r>
            <w:r>
              <w:rPr>
                <w:rFonts w:ascii="Arial" w:hAnsi="Arial" w:eastAsia="等线"/>
                <w:sz w:val="18"/>
                <w:szCs w:val="18"/>
                <w:lang w:val="en-US" w:eastAsia="zh-CN"/>
              </w:rPr>
              <w:t>18</w:t>
            </w:r>
            <w:r>
              <w:rPr>
                <w:rFonts w:ascii="Arial" w:hAnsi="Arial" w:eastAsia="等线"/>
                <w:sz w:val="18"/>
                <w:szCs w:val="18"/>
                <w:lang w:val="sv-SE" w:eastAsia="ja-JP"/>
              </w:rPr>
              <w:t>A-</w:t>
            </w:r>
            <w:r>
              <w:rPr>
                <w:rFonts w:hint="eastAsia" w:ascii="Arial" w:hAnsi="Arial" w:eastAsia="等线"/>
                <w:sz w:val="18"/>
                <w:szCs w:val="18"/>
                <w:lang w:val="en-US" w:eastAsia="zh-CN"/>
              </w:rPr>
              <w:t>n</w:t>
            </w:r>
            <w:r>
              <w:rPr>
                <w:rFonts w:ascii="Arial" w:hAnsi="Arial" w:eastAsia="等线"/>
                <w:sz w:val="18"/>
                <w:szCs w:val="18"/>
                <w:lang w:val="en-US" w:eastAsia="zh-CN"/>
              </w:rPr>
              <w:t>40</w:t>
            </w:r>
            <w:r>
              <w:rPr>
                <w:rFonts w:ascii="Arial" w:hAnsi="Arial" w:eastAsia="等线"/>
                <w:sz w:val="18"/>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等线"/>
                <w:sz w:val="18"/>
                <w:szCs w:val="18"/>
                <w:lang w:eastAsia="zh-CN"/>
              </w:rPr>
              <w:t>CA</w:t>
            </w:r>
            <w:r>
              <w:rPr>
                <w:rFonts w:ascii="Arial" w:hAnsi="Arial" w:eastAsia="等线"/>
                <w:sz w:val="18"/>
                <w:szCs w:val="18"/>
              </w:rPr>
              <w:t>_</w:t>
            </w:r>
            <w:r>
              <w:rPr>
                <w:rFonts w:hint="eastAsia" w:ascii="Arial" w:hAnsi="Arial" w:eastAsia="等线"/>
                <w:sz w:val="18"/>
                <w:szCs w:val="18"/>
                <w:lang w:val="en-US" w:eastAsia="zh-CN"/>
              </w:rPr>
              <w:t>n</w:t>
            </w:r>
            <w:r>
              <w:rPr>
                <w:rFonts w:ascii="Arial" w:hAnsi="Arial" w:eastAsia="等线"/>
                <w:sz w:val="18"/>
                <w:szCs w:val="18"/>
                <w:lang w:val="en-US" w:eastAsia="zh-CN"/>
              </w:rPr>
              <w:t>18</w:t>
            </w:r>
            <w:r>
              <w:rPr>
                <w:rFonts w:ascii="Arial" w:hAnsi="Arial" w:eastAsia="等线"/>
                <w:sz w:val="18"/>
                <w:szCs w:val="18"/>
                <w:lang w:val="sv-SE" w:eastAsia="ja-JP"/>
              </w:rPr>
              <w:t>A-</w:t>
            </w:r>
            <w:r>
              <w:rPr>
                <w:rFonts w:hint="eastAsia" w:ascii="Arial" w:hAnsi="Arial" w:eastAsia="等线"/>
                <w:sz w:val="18"/>
                <w:szCs w:val="18"/>
                <w:lang w:val="en-US" w:eastAsia="zh-CN"/>
              </w:rPr>
              <w:t>n</w:t>
            </w:r>
            <w:r>
              <w:rPr>
                <w:rFonts w:ascii="Arial" w:hAnsi="Arial" w:eastAsia="等线"/>
                <w:sz w:val="18"/>
                <w:szCs w:val="18"/>
                <w:lang w:val="en-US" w:eastAsia="zh-CN"/>
              </w:rPr>
              <w:t>40</w:t>
            </w:r>
            <w:r>
              <w:rPr>
                <w:rFonts w:ascii="Arial" w:hAnsi="Arial" w:eastAsia="等线"/>
                <w:sz w:val="18"/>
                <w:szCs w:val="18"/>
                <w:lang w:val="sv-SE" w:eastAsia="ja-JP"/>
              </w:rPr>
              <w:t>A</w:t>
            </w: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sz w:val="18"/>
                <w:szCs w:val="18"/>
                <w:lang w:val="en-US" w:eastAsia="zh-CN"/>
              </w:rPr>
            </w:pPr>
            <w:r>
              <w:rPr>
                <w:rFonts w:ascii="Arial" w:hAnsi="Arial" w:eastAsia="等线"/>
                <w:sz w:val="18"/>
                <w:szCs w:val="18"/>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等线"/>
                <w:szCs w:val="18"/>
                <w:lang w:val="en-US" w:eastAsia="zh-CN"/>
              </w:rPr>
            </w:pPr>
            <w:r>
              <w:rPr>
                <w:rFonts w:ascii="Arial" w:hAnsi="Arial" w:eastAsia="Times New Roman" w:cs="Arial"/>
                <w:sz w:val="18"/>
                <w:szCs w:val="18"/>
                <w:lang w:val="en-US" w:eastAsia="zh-CN" w:bidi="ar"/>
              </w:rPr>
              <w:t>5, 10, 15</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lang w:val="en-US" w:eastAsia="zh-CN"/>
              </w:rPr>
            </w:pPr>
            <w:r>
              <w:rPr>
                <w:rFonts w:hint="eastAsia" w:ascii="Arial" w:hAnsi="Arial" w:eastAsia="等线"/>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lang w:val="en-US" w:eastAsia="zh-CN"/>
              </w:rPr>
            </w:pP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sz w:val="18"/>
                <w:szCs w:val="18"/>
                <w:lang w:val="en-US" w:eastAsia="zh-CN"/>
              </w:rPr>
            </w:pPr>
            <w:r>
              <w:rPr>
                <w:rFonts w:ascii="Arial" w:hAnsi="Arial" w:eastAsia="等线"/>
                <w:sz w:val="18"/>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等线"/>
                <w:szCs w:val="18"/>
                <w:lang w:val="en-US" w:eastAsia="zh-CN"/>
              </w:rPr>
            </w:pPr>
            <w:r>
              <w:rPr>
                <w:rFonts w:ascii="Arial" w:hAnsi="Arial" w:eastAsia="Times New Roman" w:cs="Arial"/>
                <w:sz w:val="18"/>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lang w:val="en-US" w:eastAsia="zh-CN"/>
              </w:rPr>
            </w:pPr>
          </w:p>
        </w:tc>
      </w:tr>
    </w:tbl>
    <w:p>
      <w:pPr>
        <w:rPr>
          <w:rFonts w:ascii="Arial" w:hAnsi="Arial" w:eastAsia="等线"/>
          <w:sz w:val="28"/>
        </w:rPr>
      </w:pPr>
    </w:p>
    <w:p>
      <w:pPr>
        <w:keepNext/>
        <w:keepLines/>
        <w:spacing w:before="120"/>
        <w:ind w:left="1418" w:hanging="1418"/>
        <w:outlineLvl w:val="3"/>
        <w:rPr>
          <w:rFonts w:ascii="Arial" w:hAnsi="Arial" w:eastAsia="等线"/>
          <w:sz w:val="24"/>
        </w:rPr>
      </w:pPr>
      <w:r>
        <w:rPr>
          <w:rFonts w:hint="eastAsia" w:ascii="Arial" w:hAnsi="Arial" w:eastAsia="等线"/>
          <w:sz w:val="24"/>
          <w:lang w:eastAsia="zh-CN"/>
        </w:rPr>
        <w:t>5.28</w:t>
      </w:r>
      <w:r>
        <w:rPr>
          <w:rFonts w:ascii="Arial" w:hAnsi="Arial" w:eastAsia="等线"/>
          <w:sz w:val="24"/>
        </w:rPr>
        <w:t>.1.3</w:t>
      </w:r>
      <w:r>
        <w:rPr>
          <w:rFonts w:ascii="Arial" w:hAnsi="Arial" w:eastAsia="等线"/>
          <w:sz w:val="24"/>
        </w:rPr>
        <w:tab/>
      </w:r>
      <w:r>
        <w:rPr>
          <w:rFonts w:ascii="Arial" w:hAnsi="Arial" w:eastAsia="等线"/>
          <w:sz w:val="24"/>
        </w:rPr>
        <w:t>UE co-existence studies</w:t>
      </w:r>
    </w:p>
    <w:p>
      <w:pPr>
        <w:rPr>
          <w:rFonts w:eastAsia="等线"/>
        </w:rPr>
      </w:pPr>
      <w:r>
        <w:rPr>
          <w:rFonts w:eastAsia="MS Mincho"/>
          <w:lang w:eastAsia="zh-CN"/>
        </w:rPr>
        <w:t xml:space="preserve">Table </w:t>
      </w:r>
      <w:r>
        <w:rPr>
          <w:rFonts w:hint="eastAsia" w:eastAsia="MS Mincho"/>
          <w:lang w:val="en-US" w:eastAsia="zh-CN"/>
        </w:rPr>
        <w:t>5.28</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n18</w:t>
      </w:r>
      <w:r>
        <w:rPr>
          <w:rFonts w:eastAsia="MS Mincho"/>
          <w:lang w:eastAsia="zh-CN"/>
        </w:rPr>
        <w:t>-</w:t>
      </w:r>
      <w:r>
        <w:rPr>
          <w:rFonts w:eastAsia="MS Mincho"/>
          <w:lang w:val="en-US" w:eastAsia="zh-CN"/>
        </w:rPr>
        <w:t>n40</w:t>
      </w:r>
      <w:r>
        <w:rPr>
          <w:rFonts w:eastAsia="MS Mincho"/>
          <w:lang w:eastAsia="zh-CN"/>
        </w:rPr>
        <w:t>.</w:t>
      </w: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5.28</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0"/>
        <w:gridCol w:w="758"/>
        <w:gridCol w:w="758"/>
        <w:gridCol w:w="760"/>
        <w:gridCol w:w="760"/>
        <w:gridCol w:w="760"/>
        <w:gridCol w:w="758"/>
        <w:gridCol w:w="760"/>
        <w:gridCol w:w="760"/>
        <w:gridCol w:w="766"/>
        <w:gridCol w:w="758"/>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rPr>
            </w:pPr>
          </w:p>
        </w:tc>
        <w:tc>
          <w:tcPr>
            <w:tcW w:w="778"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b/>
                <w:sz w:val="18"/>
                <w:lang w:val="en-US" w:eastAsia="ja-JP"/>
              </w:rPr>
            </w:pPr>
            <w:r>
              <w:rPr>
                <w:rFonts w:ascii="Arial" w:hAnsi="Arial" w:eastAsia="等线"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ja-JP"/>
              </w:rPr>
            </w:pPr>
            <w:r>
              <w:rPr>
                <w:rFonts w:ascii="Arial" w:hAnsi="Arial" w:eastAsia="等线"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Times New Roman" w:cs="Arial"/>
                <w:b/>
                <w:sz w:val="18"/>
                <w:lang w:val="en-US" w:eastAsia="zh-CN"/>
              </w:rPr>
              <w:t>4</w:t>
            </w:r>
            <w:r>
              <w:rPr>
                <w:rFonts w:ascii="Arial" w:hAnsi="Arial" w:eastAsia="等线"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Times New Roman" w:cs="Arial"/>
                <w:b/>
                <w:sz w:val="18"/>
                <w:lang w:val="en-US" w:eastAsia="zh-CN"/>
              </w:rPr>
              <w:t>5th</w:t>
            </w:r>
            <w:r>
              <w:rPr>
                <w:rFonts w:ascii="Arial" w:hAnsi="Arial" w:eastAsia="等线"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b/>
                <w:sz w:val="18"/>
                <w:lang w:val="en-US" w:eastAsia="ja-JP"/>
              </w:rPr>
            </w:pPr>
            <w:r>
              <w:rPr>
                <w:rFonts w:ascii="Arial" w:hAnsi="Arial" w:eastAsia="等线" w:cs="Arial"/>
                <w:b/>
                <w:sz w:val="18"/>
                <w:lang w:val="en-US" w:eastAsia="ja-JP"/>
              </w:rPr>
              <w:t>Band</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b/>
                <w:sz w:val="18"/>
                <w:lang w:val="en-US" w:eastAsia="ja-JP"/>
              </w:rPr>
            </w:pPr>
            <w:r>
              <w:rPr>
                <w:rFonts w:ascii="Arial" w:hAnsi="Arial" w:eastAsia="等线" w:cs="Arial"/>
                <w:b/>
                <w:sz w:val="18"/>
                <w:lang w:val="en-US" w:eastAsia="ja-JP"/>
              </w:rPr>
              <w:t>UL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rPr>
            </w:pPr>
            <w:r>
              <w:rPr>
                <w:rFonts w:ascii="Arial" w:hAnsi="Arial" w:eastAsia="Times New Roman" w:cs="Arial"/>
                <w:b/>
                <w:sz w:val="18"/>
                <w:lang w:val="en-US" w:eastAsia="zh-CN"/>
              </w:rPr>
              <w:t>DL</w:t>
            </w:r>
            <w:r>
              <w:rPr>
                <w:rFonts w:ascii="Arial" w:hAnsi="Arial" w:eastAsia="等线" w:cs="Arial"/>
                <w:b/>
                <w:sz w:val="18"/>
                <w:lang w:val="en-US" w:eastAsia="ja-JP"/>
              </w:rPr>
              <w:t xml:space="preserve"> Low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rPr>
            </w:pPr>
            <w:r>
              <w:rPr>
                <w:rFonts w:ascii="Arial" w:hAnsi="Arial" w:eastAsia="等线" w:cs="Arial"/>
                <w:b/>
                <w:sz w:val="18"/>
                <w:lang w:val="en-US" w:eastAsia="zh-CN"/>
              </w:rPr>
              <w:t>DL</w:t>
            </w:r>
            <w:r>
              <w:rPr>
                <w:rFonts w:ascii="Arial" w:hAnsi="Arial" w:eastAsia="Malgun Gothic" w:cs="Arial"/>
                <w:b/>
                <w:sz w:val="18"/>
                <w:lang w:eastAsia="ja-JP"/>
              </w:rPr>
              <w:t xml:space="preserve">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n18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8</w:t>
            </w:r>
            <w:r>
              <w:rPr>
                <w:rFonts w:ascii="Arial" w:hAnsi="Arial" w:eastAsia="等线" w:cs="Arial"/>
                <w:sz w:val="18"/>
                <w:lang w:val="en-US" w:eastAsia="zh-CN"/>
              </w:rPr>
              <w:t>15</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8</w:t>
            </w:r>
            <w:r>
              <w:rPr>
                <w:rFonts w:ascii="Arial" w:hAnsi="Arial" w:eastAsia="等线" w:cs="Arial"/>
                <w:sz w:val="18"/>
                <w:lang w:val="en-US" w:eastAsia="zh-CN"/>
              </w:rPr>
              <w:t>30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lang w:eastAsia="zh-CN"/>
              </w:rPr>
            </w:pPr>
            <w:r>
              <w:rPr>
                <w:rFonts w:hint="eastAsia" w:ascii="Arial" w:hAnsi="Arial" w:eastAsia="等线" w:cs="Arial"/>
                <w:lang w:eastAsia="zh-CN"/>
              </w:rPr>
              <w:t>8</w:t>
            </w:r>
            <w:r>
              <w:rPr>
                <w:rFonts w:ascii="Arial" w:hAnsi="Arial" w:eastAsia="等线" w:cs="Arial"/>
                <w:lang w:eastAsia="zh-CN"/>
              </w:rPr>
              <w:t>60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lang w:eastAsia="zh-CN"/>
              </w:rPr>
            </w:pPr>
            <w:r>
              <w:rPr>
                <w:rFonts w:hint="eastAsia" w:ascii="Arial" w:hAnsi="Arial" w:eastAsia="等线" w:cs="Arial"/>
                <w:lang w:eastAsia="zh-CN"/>
              </w:rPr>
              <w:t>8</w:t>
            </w:r>
            <w:r>
              <w:rPr>
                <w:rFonts w:ascii="Arial" w:hAnsi="Arial" w:eastAsia="等线" w:cs="Arial"/>
                <w:lang w:eastAsia="zh-CN"/>
              </w:rPr>
              <w:t>75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1</w:t>
            </w:r>
            <w:r>
              <w:rPr>
                <w:rFonts w:ascii="Arial" w:hAnsi="Arial" w:eastAsia="等线" w:cs="Arial"/>
                <w:sz w:val="18"/>
                <w:lang w:val="en-US" w:eastAsia="zh-CN"/>
              </w:rPr>
              <w:t>630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1</w:t>
            </w:r>
            <w:r>
              <w:rPr>
                <w:rFonts w:ascii="Arial" w:hAnsi="Arial" w:eastAsia="等线" w:cs="Arial"/>
                <w:sz w:val="18"/>
                <w:lang w:val="en-US" w:eastAsia="zh-CN"/>
              </w:rPr>
              <w:t>660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2</w:t>
            </w:r>
            <w:r>
              <w:rPr>
                <w:rFonts w:ascii="Arial" w:hAnsi="Arial" w:eastAsia="等线" w:cs="Arial"/>
                <w:sz w:val="18"/>
                <w:lang w:val="en-US" w:eastAsia="zh-CN"/>
              </w:rPr>
              <w:t>445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2</w:t>
            </w:r>
            <w:r>
              <w:rPr>
                <w:rFonts w:ascii="Arial" w:hAnsi="Arial" w:eastAsia="等线" w:cs="Arial"/>
                <w:sz w:val="18"/>
                <w:lang w:val="en-US" w:eastAsia="zh-CN"/>
              </w:rPr>
              <w:t>490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3</w:t>
            </w:r>
            <w:r>
              <w:rPr>
                <w:rFonts w:ascii="Arial" w:hAnsi="Arial" w:eastAsia="等线" w:cs="Arial"/>
                <w:sz w:val="18"/>
                <w:lang w:eastAsia="zh-CN"/>
              </w:rPr>
              <w:t>260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3</w:t>
            </w:r>
            <w:r>
              <w:rPr>
                <w:rFonts w:ascii="Arial" w:hAnsi="Arial" w:eastAsia="等线" w:cs="Arial"/>
                <w:sz w:val="18"/>
                <w:lang w:eastAsia="zh-CN"/>
              </w:rPr>
              <w:t>320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4</w:t>
            </w:r>
            <w:r>
              <w:rPr>
                <w:rFonts w:ascii="Arial" w:hAnsi="Arial" w:eastAsia="等线" w:cs="Arial"/>
                <w:sz w:val="18"/>
                <w:lang w:eastAsia="zh-CN"/>
              </w:rPr>
              <w:t>075</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4</w:t>
            </w:r>
            <w:r>
              <w:rPr>
                <w:rFonts w:ascii="Arial" w:hAnsi="Arial" w:eastAsia="等线" w:cs="Arial"/>
                <w:sz w:val="18"/>
                <w:lang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n40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2</w:t>
            </w:r>
            <w:r>
              <w:rPr>
                <w:rFonts w:ascii="Arial" w:hAnsi="Arial" w:eastAsia="等线" w:cs="Arial"/>
                <w:sz w:val="18"/>
                <w:lang w:val="en-US" w:eastAsia="zh-CN"/>
              </w:rPr>
              <w:t>300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2</w:t>
            </w:r>
            <w:r>
              <w:rPr>
                <w:rFonts w:ascii="Arial" w:hAnsi="Arial" w:eastAsia="等线" w:cs="Arial"/>
                <w:sz w:val="18"/>
                <w:lang w:val="en-US" w:eastAsia="zh-CN"/>
              </w:rPr>
              <w:t>400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lang w:eastAsia="zh-CN"/>
              </w:rPr>
            </w:pPr>
            <w:r>
              <w:rPr>
                <w:rFonts w:hint="eastAsia" w:ascii="Arial" w:hAnsi="Arial" w:eastAsia="等线" w:cs="Arial"/>
                <w:lang w:eastAsia="zh-CN"/>
              </w:rPr>
              <w:t>2</w:t>
            </w:r>
            <w:r>
              <w:rPr>
                <w:rFonts w:ascii="Arial" w:hAnsi="Arial" w:eastAsia="等线" w:cs="Arial"/>
                <w:lang w:eastAsia="zh-CN"/>
              </w:rPr>
              <w:t>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lang w:eastAsia="zh-CN"/>
              </w:rPr>
            </w:pPr>
            <w:r>
              <w:rPr>
                <w:rFonts w:hint="eastAsia" w:ascii="Arial" w:hAnsi="Arial" w:eastAsia="等线" w:cs="Arial"/>
                <w:lang w:eastAsia="zh-CN"/>
              </w:rPr>
              <w:t>2</w:t>
            </w:r>
            <w:r>
              <w:rPr>
                <w:rFonts w:ascii="Arial" w:hAnsi="Arial" w:eastAsia="等线" w:cs="Arial"/>
                <w:lang w:eastAsia="zh-CN"/>
              </w:rPr>
              <w:t>400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4</w:t>
            </w:r>
            <w:r>
              <w:rPr>
                <w:rFonts w:ascii="Arial" w:hAnsi="Arial" w:eastAsia="等线" w:cs="Arial"/>
                <w:sz w:val="18"/>
                <w:lang w:val="en-US" w:eastAsia="zh-CN"/>
              </w:rPr>
              <w:t>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4</w:t>
            </w:r>
            <w:r>
              <w:rPr>
                <w:rFonts w:ascii="Arial" w:hAnsi="Arial" w:eastAsia="等线" w:cs="Arial"/>
                <w:sz w:val="18"/>
                <w:lang w:val="en-US" w:eastAsia="zh-CN"/>
              </w:rPr>
              <w:t>800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6</w:t>
            </w:r>
            <w:r>
              <w:rPr>
                <w:rFonts w:ascii="Arial" w:hAnsi="Arial" w:eastAsia="等线" w:cs="Arial"/>
                <w:sz w:val="18"/>
                <w:lang w:val="en-US" w:eastAsia="zh-CN"/>
              </w:rPr>
              <w:t>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7</w:t>
            </w:r>
            <w:r>
              <w:rPr>
                <w:rFonts w:ascii="Arial" w:hAnsi="Arial" w:eastAsia="等线" w:cs="Arial"/>
                <w:sz w:val="18"/>
                <w:lang w:val="en-US" w:eastAsia="zh-CN"/>
              </w:rPr>
              <w:t>200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9</w:t>
            </w:r>
            <w:r>
              <w:rPr>
                <w:rFonts w:ascii="Arial" w:hAnsi="Arial" w:eastAsia="等线" w:cs="Arial"/>
                <w:sz w:val="18"/>
                <w:lang w:eastAsia="zh-CN"/>
              </w:rPr>
              <w:t>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9</w:t>
            </w:r>
            <w:r>
              <w:rPr>
                <w:rFonts w:ascii="Arial" w:hAnsi="Arial" w:eastAsia="等线" w:cs="Arial"/>
                <w:sz w:val="18"/>
                <w:lang w:eastAsia="zh-CN"/>
              </w:rPr>
              <w:t>600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1</w:t>
            </w:r>
            <w:r>
              <w:rPr>
                <w:rFonts w:ascii="Arial" w:hAnsi="Arial" w:eastAsia="等线" w:cs="Arial"/>
                <w:sz w:val="18"/>
                <w:lang w:eastAsia="zh-CN"/>
              </w:rPr>
              <w:t>1150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1</w:t>
            </w:r>
            <w:r>
              <w:rPr>
                <w:rFonts w:ascii="Arial" w:hAnsi="Arial" w:eastAsia="等线" w:cs="Arial"/>
                <w:sz w:val="18"/>
                <w:lang w:eastAsia="zh-CN"/>
              </w:rPr>
              <w:t>2000</w:t>
            </w:r>
          </w:p>
        </w:tc>
      </w:tr>
    </w:tbl>
    <w:p>
      <w:pPr>
        <w:keepNext/>
        <w:keepLines/>
        <w:rPr>
          <w:rFonts w:eastAsia="等线"/>
          <w:i/>
          <w:color w:val="0000FF"/>
        </w:rPr>
      </w:pP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5.28</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01"/>
        <w:gridCol w:w="759"/>
        <w:gridCol w:w="761"/>
        <w:gridCol w:w="761"/>
        <w:gridCol w:w="761"/>
        <w:gridCol w:w="761"/>
        <w:gridCol w:w="761"/>
        <w:gridCol w:w="763"/>
        <w:gridCol w:w="761"/>
        <w:gridCol w:w="763"/>
        <w:gridCol w:w="757"/>
        <w:gridCol w:w="767"/>
        <w:gridCol w:w="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b/>
                <w:sz w:val="18"/>
                <w:lang w:val="en-US" w:eastAsia="ja-JP"/>
              </w:rPr>
            </w:pPr>
            <w:r>
              <w:rPr>
                <w:rFonts w:ascii="Arial" w:hAnsi="Arial" w:eastAsia="等线"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ja-JP"/>
              </w:rPr>
            </w:pPr>
            <w:r>
              <w:rPr>
                <w:rFonts w:ascii="Arial" w:hAnsi="Arial" w:eastAsia="等线"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Times New Roman" w:cs="Arial"/>
                <w:b/>
                <w:sz w:val="18"/>
                <w:lang w:val="en-US" w:eastAsia="zh-CN"/>
              </w:rPr>
              <w:t>4</w:t>
            </w:r>
            <w:r>
              <w:rPr>
                <w:rFonts w:ascii="Arial" w:hAnsi="Arial" w:eastAsia="等线" w:cs="Arial"/>
                <w:b/>
                <w:sz w:val="18"/>
                <w:lang w:val="en-US" w:eastAsia="ja-JP"/>
              </w:rPr>
              <w:t>th Harmonic</w:t>
            </w:r>
          </w:p>
        </w:tc>
        <w:tc>
          <w:tcPr>
            <w:tcW w:w="794"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Times New Roman" w:cs="Arial"/>
                <w:b/>
                <w:sz w:val="18"/>
                <w:lang w:val="en-US" w:eastAsia="zh-CN"/>
              </w:rPr>
              <w:t>5</w:t>
            </w:r>
            <w:r>
              <w:rPr>
                <w:rFonts w:ascii="Arial" w:hAnsi="Arial" w:eastAsia="等线"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0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b/>
                <w:sz w:val="18"/>
                <w:lang w:val="en-US" w:eastAsia="ja-JP"/>
              </w:rPr>
            </w:pPr>
            <w:r>
              <w:rPr>
                <w:rFonts w:ascii="Arial" w:hAnsi="Arial" w:eastAsia="等线" w:cs="Arial"/>
                <w:b/>
                <w:sz w:val="18"/>
                <w:lang w:val="en-US" w:eastAsia="ja-JP"/>
              </w:rPr>
              <w:t>Band</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b/>
                <w:sz w:val="18"/>
                <w:lang w:val="en-US" w:eastAsia="ja-JP"/>
              </w:rPr>
            </w:pPr>
            <w:r>
              <w:rPr>
                <w:rFonts w:ascii="Arial" w:hAnsi="Arial" w:eastAsia="等线"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DL Low Band Edge</w:t>
            </w: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eastAsia="ja-JP"/>
              </w:rPr>
            </w:pPr>
            <w:r>
              <w:rPr>
                <w:rFonts w:ascii="Arial" w:hAnsi="Arial" w:eastAsia="Malgun Gothic" w:cs="Arial"/>
                <w:b/>
                <w:sz w:val="18"/>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n18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8</w:t>
            </w:r>
            <w:r>
              <w:rPr>
                <w:rFonts w:ascii="Arial" w:hAnsi="Arial" w:eastAsia="等线" w:cs="Arial"/>
                <w:sz w:val="18"/>
                <w:lang w:val="en-US" w:eastAsia="zh-CN"/>
              </w:rPr>
              <w:t>15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8</w:t>
            </w:r>
            <w:r>
              <w:rPr>
                <w:rFonts w:ascii="Arial" w:hAnsi="Arial" w:eastAsia="等线" w:cs="Arial"/>
                <w:sz w:val="18"/>
                <w:lang w:val="en-US" w:eastAsia="zh-CN"/>
              </w:rPr>
              <w:t>30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8</w:t>
            </w:r>
            <w:r>
              <w:rPr>
                <w:rFonts w:ascii="Arial" w:hAnsi="Arial" w:eastAsia="等线" w:cs="Arial"/>
                <w:sz w:val="18"/>
                <w:lang w:val="en-US" w:eastAsia="zh-CN"/>
              </w:rPr>
              <w:t>60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8</w:t>
            </w:r>
            <w:r>
              <w:rPr>
                <w:rFonts w:ascii="Arial" w:hAnsi="Arial" w:eastAsia="等线" w:cs="Arial"/>
                <w:sz w:val="18"/>
                <w:lang w:val="en-US" w:eastAsia="zh-CN"/>
              </w:rPr>
              <w:t>75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1</w:t>
            </w:r>
            <w:r>
              <w:rPr>
                <w:rFonts w:ascii="Arial" w:hAnsi="Arial" w:eastAsia="等线" w:cs="Arial"/>
                <w:sz w:val="18"/>
                <w:lang w:val="en-US" w:eastAsia="zh-CN"/>
              </w:rPr>
              <w:t>720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1</w:t>
            </w:r>
            <w:r>
              <w:rPr>
                <w:rFonts w:ascii="Arial" w:hAnsi="Arial" w:eastAsia="等线" w:cs="Arial"/>
                <w:sz w:val="18"/>
                <w:lang w:val="en-US" w:eastAsia="zh-CN"/>
              </w:rPr>
              <w:t>750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2</w:t>
            </w:r>
            <w:r>
              <w:rPr>
                <w:rFonts w:ascii="Arial" w:hAnsi="Arial" w:eastAsia="等线" w:cs="Arial"/>
                <w:sz w:val="18"/>
                <w:lang w:val="en-US" w:eastAsia="zh-CN"/>
              </w:rPr>
              <w:t>580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2</w:t>
            </w:r>
            <w:r>
              <w:rPr>
                <w:rFonts w:ascii="Arial" w:hAnsi="Arial" w:eastAsia="等线" w:cs="Arial"/>
                <w:sz w:val="18"/>
                <w:lang w:val="en-US" w:eastAsia="zh-CN"/>
              </w:rPr>
              <w:t>625</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3</w:t>
            </w:r>
            <w:r>
              <w:rPr>
                <w:rFonts w:ascii="Arial" w:hAnsi="Arial" w:eastAsia="等线" w:cs="Arial"/>
                <w:sz w:val="18"/>
                <w:lang w:eastAsia="zh-CN"/>
              </w:rPr>
              <w:t>440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3</w:t>
            </w:r>
            <w:r>
              <w:rPr>
                <w:rFonts w:ascii="Arial" w:hAnsi="Arial" w:eastAsia="等线" w:cs="Arial"/>
                <w:sz w:val="18"/>
                <w:lang w:eastAsia="zh-CN"/>
              </w:rPr>
              <w:t>500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4</w:t>
            </w:r>
            <w:r>
              <w:rPr>
                <w:rFonts w:ascii="Arial" w:hAnsi="Arial" w:eastAsia="等线" w:cs="Arial"/>
                <w:sz w:val="18"/>
                <w:lang w:eastAsia="zh-CN"/>
              </w:rPr>
              <w:t>300</w:t>
            </w: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4</w:t>
            </w:r>
            <w:r>
              <w:rPr>
                <w:rFonts w:ascii="Arial" w:hAnsi="Arial" w:eastAsia="等线" w:cs="Arial"/>
                <w:sz w:val="18"/>
                <w:lang w:eastAsia="zh-CN"/>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0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n40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2</w:t>
            </w:r>
            <w:r>
              <w:rPr>
                <w:rFonts w:ascii="Arial" w:hAnsi="Arial" w:eastAsia="等线" w:cs="Arial"/>
                <w:sz w:val="18"/>
                <w:lang w:val="en-US" w:eastAsia="zh-CN"/>
              </w:rPr>
              <w:t>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2</w:t>
            </w:r>
            <w:r>
              <w:rPr>
                <w:rFonts w:ascii="Arial" w:hAnsi="Arial" w:eastAsia="等线" w:cs="Arial"/>
                <w:sz w:val="18"/>
                <w:lang w:val="en-US" w:eastAsia="zh-CN"/>
              </w:rPr>
              <w:t>400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2</w:t>
            </w:r>
            <w:r>
              <w:rPr>
                <w:rFonts w:ascii="Arial" w:hAnsi="Arial" w:eastAsia="等线" w:cs="Arial"/>
                <w:sz w:val="18"/>
                <w:lang w:eastAsia="zh-CN"/>
              </w:rPr>
              <w:t>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2</w:t>
            </w:r>
            <w:r>
              <w:rPr>
                <w:rFonts w:ascii="Arial" w:hAnsi="Arial" w:eastAsia="等线" w:cs="Arial"/>
                <w:sz w:val="18"/>
                <w:lang w:eastAsia="zh-CN"/>
              </w:rPr>
              <w:t>400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4</w:t>
            </w:r>
            <w:r>
              <w:rPr>
                <w:rFonts w:ascii="Arial" w:hAnsi="Arial" w:eastAsia="等线" w:cs="Arial"/>
                <w:sz w:val="18"/>
                <w:lang w:val="en-US" w:eastAsia="zh-CN"/>
              </w:rPr>
              <w:t>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4</w:t>
            </w:r>
            <w:r>
              <w:rPr>
                <w:rFonts w:ascii="Arial" w:hAnsi="Arial" w:eastAsia="等线" w:cs="Arial"/>
                <w:sz w:val="18"/>
                <w:lang w:val="en-US" w:eastAsia="zh-CN"/>
              </w:rPr>
              <w:t>800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6</w:t>
            </w:r>
            <w:r>
              <w:rPr>
                <w:rFonts w:ascii="Arial" w:hAnsi="Arial" w:eastAsia="等线" w:cs="Arial"/>
                <w:sz w:val="18"/>
                <w:lang w:val="en-US" w:eastAsia="zh-CN"/>
              </w:rPr>
              <w:t>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7</w:t>
            </w:r>
            <w:r>
              <w:rPr>
                <w:rFonts w:ascii="Arial" w:hAnsi="Arial" w:eastAsia="等线" w:cs="Arial"/>
                <w:sz w:val="18"/>
                <w:lang w:val="en-US" w:eastAsia="zh-CN"/>
              </w:rPr>
              <w:t>200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9</w:t>
            </w:r>
            <w:r>
              <w:rPr>
                <w:rFonts w:ascii="Arial" w:hAnsi="Arial" w:eastAsia="等线" w:cs="Arial"/>
                <w:sz w:val="18"/>
                <w:lang w:eastAsia="zh-CN"/>
              </w:rPr>
              <w:t>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9</w:t>
            </w:r>
            <w:r>
              <w:rPr>
                <w:rFonts w:ascii="Arial" w:hAnsi="Arial" w:eastAsia="等线" w:cs="Arial"/>
                <w:sz w:val="18"/>
                <w:lang w:eastAsia="zh-CN"/>
              </w:rPr>
              <w:t>600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1</w:t>
            </w:r>
            <w:r>
              <w:rPr>
                <w:rFonts w:ascii="Arial" w:hAnsi="Arial" w:eastAsia="等线" w:cs="Arial"/>
                <w:sz w:val="18"/>
                <w:lang w:eastAsia="zh-CN"/>
              </w:rPr>
              <w:t>1150</w:t>
            </w: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lang w:eastAsia="zh-CN"/>
              </w:rPr>
            </w:pPr>
            <w:r>
              <w:rPr>
                <w:rFonts w:hint="eastAsia" w:ascii="Arial" w:hAnsi="Arial" w:eastAsia="等线" w:cs="Arial"/>
                <w:sz w:val="18"/>
                <w:lang w:eastAsia="zh-CN"/>
              </w:rPr>
              <w:t>1</w:t>
            </w:r>
            <w:r>
              <w:rPr>
                <w:rFonts w:ascii="Arial" w:hAnsi="Arial" w:eastAsia="等线" w:cs="Arial"/>
                <w:sz w:val="18"/>
                <w:lang w:eastAsia="zh-CN"/>
              </w:rPr>
              <w:t>2000</w:t>
            </w:r>
          </w:p>
        </w:tc>
      </w:tr>
    </w:tbl>
    <w:p>
      <w:pPr>
        <w:rPr>
          <w:rFonts w:eastAsia="等线"/>
        </w:rPr>
      </w:pPr>
    </w:p>
    <w:p>
      <w:pPr>
        <w:keepNext/>
        <w:keepLines/>
        <w:spacing w:before="120"/>
        <w:ind w:left="1417" w:hanging="1417"/>
        <w:outlineLvl w:val="3"/>
        <w:rPr>
          <w:rFonts w:ascii="Arial" w:hAnsi="Arial" w:eastAsia="等线"/>
          <w:sz w:val="24"/>
        </w:rPr>
      </w:pPr>
      <w:r>
        <w:rPr>
          <w:rFonts w:hint="eastAsia" w:ascii="Arial" w:hAnsi="Arial" w:eastAsia="等线"/>
          <w:sz w:val="24"/>
          <w:lang w:eastAsia="zh-CN"/>
        </w:rPr>
        <w:t>5.28</w:t>
      </w:r>
      <w:r>
        <w:rPr>
          <w:rFonts w:ascii="Arial" w:hAnsi="Arial" w:eastAsia="等线"/>
          <w:sz w:val="24"/>
        </w:rPr>
        <w:t>.1.4</w:t>
      </w:r>
      <w:r>
        <w:rPr>
          <w:rFonts w:ascii="Arial" w:hAnsi="Arial" w:eastAsia="等线"/>
          <w:sz w:val="24"/>
        </w:rPr>
        <w:tab/>
      </w:r>
      <w:r>
        <w:rPr>
          <w:rFonts w:ascii="Arial" w:hAnsi="Arial" w:eastAsia="等线" w:cs="Arial"/>
          <w:sz w:val="24"/>
          <w:szCs w:val="22"/>
          <w:lang w:val="en-US" w:eastAsia="zh-CN"/>
        </w:rPr>
        <w:t>∆T</w:t>
      </w:r>
      <w:r>
        <w:rPr>
          <w:rFonts w:ascii="Arial" w:hAnsi="Arial" w:eastAsia="等线" w:cs="Arial"/>
          <w:sz w:val="24"/>
          <w:szCs w:val="22"/>
          <w:vertAlign w:val="subscript"/>
          <w:lang w:val="en-US" w:eastAsia="zh-CN"/>
        </w:rPr>
        <w:t>IB</w:t>
      </w:r>
      <w:r>
        <w:rPr>
          <w:rFonts w:hint="eastAsia" w:ascii="Arial" w:hAnsi="Arial" w:eastAsia="等线" w:cs="Arial"/>
          <w:sz w:val="24"/>
          <w:szCs w:val="22"/>
          <w:vertAlign w:val="subscript"/>
          <w:lang w:val="en-US" w:eastAsia="zh-CN"/>
        </w:rPr>
        <w:t>,c</w:t>
      </w:r>
      <w:r>
        <w:rPr>
          <w:rFonts w:ascii="Arial" w:hAnsi="Arial" w:eastAsia="等线" w:cs="Arial"/>
          <w:sz w:val="24"/>
          <w:szCs w:val="22"/>
          <w:lang w:val="en-US" w:eastAsia="zh-CN"/>
        </w:rPr>
        <w:t xml:space="preserve"> and ∆R</w:t>
      </w:r>
      <w:r>
        <w:rPr>
          <w:rFonts w:ascii="Arial" w:hAnsi="Arial" w:eastAsia="等线" w:cs="Arial"/>
          <w:sz w:val="24"/>
          <w:szCs w:val="22"/>
          <w:vertAlign w:val="subscript"/>
          <w:lang w:val="en-US" w:eastAsia="zh-CN"/>
        </w:rPr>
        <w:t>IB</w:t>
      </w:r>
      <w:r>
        <w:rPr>
          <w:rFonts w:hint="eastAsia" w:ascii="Arial" w:hAnsi="Arial" w:eastAsia="等线" w:cs="Arial"/>
          <w:sz w:val="24"/>
          <w:szCs w:val="22"/>
          <w:vertAlign w:val="subscript"/>
          <w:lang w:val="en-US" w:eastAsia="zh-CN"/>
        </w:rPr>
        <w:t>,c</w:t>
      </w:r>
      <w:r>
        <w:rPr>
          <w:rFonts w:ascii="Arial" w:hAnsi="Arial" w:eastAsia="等线" w:cs="Arial"/>
          <w:sz w:val="24"/>
          <w:szCs w:val="22"/>
          <w:lang w:val="en-US" w:eastAsia="zh-CN"/>
        </w:rPr>
        <w:t xml:space="preserve"> values</w:t>
      </w:r>
    </w:p>
    <w:p>
      <w:pPr>
        <w:rPr>
          <w:rFonts w:eastAsia="等线"/>
        </w:rPr>
      </w:pPr>
      <w:r>
        <w:rPr>
          <w:rFonts w:eastAsia="等线"/>
        </w:rPr>
        <w:t xml:space="preserve">For </w:t>
      </w:r>
      <w:r>
        <w:rPr>
          <w:rFonts w:eastAsia="等线"/>
          <w:lang w:val="en-US" w:eastAsia="zh-CN"/>
        </w:rPr>
        <w:t>CA</w:t>
      </w:r>
      <w:r>
        <w:rPr>
          <w:rFonts w:eastAsia="等线"/>
          <w:lang w:eastAsia="zh-CN"/>
        </w:rPr>
        <w:t>_</w:t>
      </w:r>
      <w:r>
        <w:rPr>
          <w:rFonts w:eastAsia="等线"/>
          <w:lang w:val="en-US" w:eastAsia="zh-CN"/>
        </w:rPr>
        <w:t>n18</w:t>
      </w:r>
      <w:r>
        <w:rPr>
          <w:rFonts w:eastAsia="等线"/>
          <w:lang w:eastAsia="ja-JP"/>
        </w:rPr>
        <w:t>-n</w:t>
      </w:r>
      <w:r>
        <w:rPr>
          <w:rFonts w:eastAsia="等线"/>
          <w:lang w:val="en-US" w:eastAsia="zh-CN"/>
        </w:rPr>
        <w:t>40</w:t>
      </w:r>
      <w:r>
        <w:rPr>
          <w:rFonts w:eastAsia="等线"/>
        </w:rPr>
        <w:t>, the</w:t>
      </w:r>
      <w:r>
        <w:rPr>
          <w:rFonts w:eastAsia="等线"/>
          <w:lang w:eastAsia="zh-CN"/>
        </w:rPr>
        <w:t xml:space="preserve"> </w:t>
      </w:r>
      <w:r>
        <w:rPr>
          <w:rFonts w:eastAsia="等线"/>
        </w:rPr>
        <w:sym w:font="Symbol" w:char="F044"/>
      </w:r>
      <w:r>
        <w:rPr>
          <w:rFonts w:eastAsia="等线"/>
        </w:rPr>
        <w:t>T</w:t>
      </w:r>
      <w:r>
        <w:rPr>
          <w:rFonts w:eastAsia="等线"/>
          <w:vertAlign w:val="subscript"/>
        </w:rPr>
        <w:t>IB,c</w:t>
      </w:r>
      <w:r>
        <w:rPr>
          <w:rFonts w:eastAsia="等线"/>
        </w:rPr>
        <w:t xml:space="preserve"> and</w:t>
      </w:r>
      <w:r>
        <w:rPr>
          <w:rFonts w:eastAsia="等线"/>
          <w:lang w:eastAsia="zh-CN"/>
        </w:rPr>
        <w:t xml:space="preserve"> </w:t>
      </w:r>
      <w:r>
        <w:rPr>
          <w:rFonts w:eastAsia="等线"/>
        </w:rPr>
        <w:sym w:font="Symbol" w:char="F044"/>
      </w:r>
      <w:r>
        <w:rPr>
          <w:rFonts w:eastAsia="等线"/>
        </w:rPr>
        <w:t>R</w:t>
      </w:r>
      <w:r>
        <w:rPr>
          <w:rFonts w:eastAsia="等线"/>
          <w:vertAlign w:val="subscript"/>
        </w:rPr>
        <w:t>IB</w:t>
      </w:r>
      <w:r>
        <w:rPr>
          <w:rFonts w:eastAsia="等线"/>
          <w:vertAlign w:val="subscript"/>
          <w:lang w:eastAsia="zh-CN"/>
        </w:rPr>
        <w:t>,c</w:t>
      </w:r>
      <w:r>
        <w:rPr>
          <w:rFonts w:eastAsia="等线"/>
        </w:rPr>
        <w:t xml:space="preserve"> values are given in the tables below.</w:t>
      </w:r>
    </w:p>
    <w:p>
      <w:pPr>
        <w:keepNext/>
        <w:keepLines/>
        <w:spacing w:before="60"/>
        <w:jc w:val="center"/>
        <w:rPr>
          <w:rFonts w:ascii="Arial" w:hAnsi="Arial" w:eastAsia="等线" w:cs="Arial"/>
          <w:b/>
        </w:rPr>
      </w:pPr>
      <w:r>
        <w:rPr>
          <w:rFonts w:ascii="Arial" w:hAnsi="Arial" w:eastAsia="等线" w:cs="Arial"/>
          <w:b/>
        </w:rPr>
        <w:t xml:space="preserve">Table </w:t>
      </w:r>
      <w:r>
        <w:rPr>
          <w:rFonts w:hint="eastAsia" w:ascii="Arial" w:hAnsi="Arial" w:eastAsia="等线" w:cs="Arial"/>
          <w:b/>
          <w:lang w:val="en-US" w:eastAsia="zh-CN"/>
        </w:rPr>
        <w:t>5.28</w:t>
      </w:r>
      <w:r>
        <w:rPr>
          <w:rFonts w:ascii="Arial" w:hAnsi="Arial" w:eastAsia="等线" w:cs="Arial"/>
          <w:b/>
        </w:rPr>
        <w:t>.</w:t>
      </w:r>
      <w:r>
        <w:rPr>
          <w:rFonts w:ascii="Arial" w:hAnsi="Arial" w:eastAsia="等线" w:cs="Arial"/>
          <w:b/>
          <w:lang w:val="en-US" w:eastAsia="zh-CN"/>
        </w:rPr>
        <w:t>1.</w:t>
      </w:r>
      <w:r>
        <w:rPr>
          <w:rFonts w:ascii="Arial" w:hAnsi="Arial" w:eastAsia="等线" w:cs="Arial"/>
          <w:b/>
        </w:rPr>
        <w:t>4</w:t>
      </w:r>
      <w:r>
        <w:rPr>
          <w:rFonts w:ascii="Arial" w:hAnsi="Arial" w:eastAsia="等线" w:cs="Arial"/>
          <w:b/>
          <w:lang w:eastAsia="zh-CN"/>
        </w:rPr>
        <w:t>-</w:t>
      </w:r>
      <w:r>
        <w:rPr>
          <w:rFonts w:ascii="Arial" w:hAnsi="Arial" w:eastAsia="等线" w:cs="Arial"/>
          <w:b/>
        </w:rPr>
        <w:t>1: ΔT</w:t>
      </w:r>
      <w:r>
        <w:rPr>
          <w:rFonts w:ascii="Arial" w:hAnsi="Arial" w:eastAsia="等线" w:cs="Arial"/>
          <w:b/>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spacing w:after="0" w:line="260" w:lineRule="auto"/>
              <w:jc w:val="center"/>
              <w:rPr>
                <w:rFonts w:ascii="Arial" w:hAnsi="Arial" w:eastAsia="等线"/>
                <w:b/>
                <w:sz w:val="18"/>
              </w:rPr>
            </w:pPr>
            <w:r>
              <w:rPr>
                <w:rFonts w:ascii="Arial" w:hAnsi="Arial" w:eastAsia="等线"/>
                <w:b/>
                <w:sz w:val="18"/>
              </w:rPr>
              <w:t xml:space="preserve">Inter-band </w:t>
            </w:r>
            <w:r>
              <w:rPr>
                <w:rFonts w:hint="eastAsia" w:ascii="Arial" w:hAnsi="Arial" w:eastAsia="等线"/>
                <w:b/>
                <w:sz w:val="18"/>
                <w:lang w:eastAsia="zh-CN"/>
              </w:rPr>
              <w:t>CA</w:t>
            </w:r>
            <w:r>
              <w:rPr>
                <w:rFonts w:ascii="Arial" w:hAnsi="Arial" w:eastAsia="等线"/>
                <w:b/>
                <w:sz w:val="18"/>
              </w:rPr>
              <w:t xml:space="preserve"> combination</w:t>
            </w:r>
          </w:p>
        </w:tc>
        <w:tc>
          <w:tcPr>
            <w:tcW w:w="5904" w:type="dxa"/>
            <w:gridSpan w:val="2"/>
          </w:tcPr>
          <w:p>
            <w:pPr>
              <w:keepNext/>
              <w:keepLines/>
              <w:spacing w:after="0" w:line="260" w:lineRule="auto"/>
              <w:jc w:val="center"/>
              <w:rPr>
                <w:rFonts w:ascii="Arial" w:hAnsi="Arial" w:eastAsia="等线"/>
                <w:b/>
                <w:sz w:val="18"/>
              </w:rPr>
            </w:pPr>
            <w:r>
              <w:rPr>
                <w:rFonts w:ascii="Arial" w:hAnsi="Arial" w:eastAsia="等线"/>
                <w:b/>
                <w:color w:val="000000"/>
                <w:sz w:val="18"/>
              </w:rPr>
              <w:t>ΔT</w:t>
            </w:r>
            <w:r>
              <w:rPr>
                <w:rFonts w:ascii="Arial" w:hAnsi="Arial" w:eastAsia="等线"/>
                <w:b/>
                <w:color w:val="000000"/>
                <w:sz w:val="18"/>
                <w:vertAlign w:val="subscript"/>
              </w:rPr>
              <w:t>IB,c</w:t>
            </w:r>
            <w:r>
              <w:rPr>
                <w:rFonts w:ascii="Arial" w:hAnsi="Arial" w:eastAsia="等线"/>
                <w:b/>
                <w:color w:val="000000"/>
                <w:sz w:val="18"/>
              </w:rPr>
              <w:t xml:space="preserve"> for NR bands (dB)</w:t>
            </w:r>
            <w:r>
              <w:rPr>
                <w:rFonts w:ascii="Arial" w:hAnsi="Arial" w:eastAsia="等线"/>
                <w:b/>
                <w:color w:val="000000"/>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spacing w:after="0" w:line="260" w:lineRule="auto"/>
              <w:jc w:val="center"/>
              <w:rPr>
                <w:rFonts w:ascii="Arial" w:hAnsi="Arial" w:eastAsia="等线"/>
                <w:b/>
                <w:sz w:val="18"/>
              </w:rPr>
            </w:pPr>
          </w:p>
        </w:tc>
        <w:tc>
          <w:tcPr>
            <w:tcW w:w="5904" w:type="dxa"/>
            <w:gridSpan w:val="2"/>
          </w:tcPr>
          <w:p>
            <w:pPr>
              <w:keepNext/>
              <w:keepLines/>
              <w:spacing w:after="0" w:line="260" w:lineRule="auto"/>
              <w:jc w:val="center"/>
              <w:rPr>
                <w:rFonts w:ascii="Arial" w:hAnsi="Arial" w:eastAsia="等线"/>
                <w:b/>
                <w:sz w:val="18"/>
              </w:rPr>
            </w:pPr>
            <w:r>
              <w:rPr>
                <w:rFonts w:hint="eastAsia" w:ascii="Arial" w:hAnsi="Arial" w:eastAsia="等线"/>
                <w:b/>
                <w:color w:val="000000"/>
                <w:sz w:val="18"/>
              </w:rPr>
              <w:t>C</w:t>
            </w:r>
            <w:r>
              <w:rPr>
                <w:rFonts w:ascii="Arial" w:hAnsi="Arial" w:eastAsia="等线"/>
                <w:b/>
                <w:color w:val="000000"/>
                <w:sz w:val="18"/>
              </w:rPr>
              <w:t>omponent band in order of bands in configuration</w:t>
            </w:r>
            <w:r>
              <w:rPr>
                <w:rFonts w:ascii="Arial" w:hAnsi="Arial" w:eastAsia="等线"/>
                <w:b/>
                <w:color w:val="000000"/>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spacing w:after="0" w:line="260" w:lineRule="auto"/>
              <w:jc w:val="center"/>
              <w:rPr>
                <w:rFonts w:ascii="Arial" w:hAnsi="Arial" w:eastAsia="等线"/>
                <w:sz w:val="18"/>
                <w:lang w:val="en-US" w:eastAsia="zh-CN"/>
              </w:rPr>
            </w:pPr>
            <w:r>
              <w:rPr>
                <w:rFonts w:ascii="Arial" w:hAnsi="Arial" w:eastAsia="等线"/>
                <w:sz w:val="18"/>
                <w:lang w:val="en-US"/>
              </w:rPr>
              <w:t>CA_n18-n40</w:t>
            </w:r>
          </w:p>
        </w:tc>
        <w:tc>
          <w:tcPr>
            <w:tcW w:w="2952" w:type="dxa"/>
            <w:vAlign w:val="center"/>
          </w:tcPr>
          <w:p>
            <w:pPr>
              <w:keepNext/>
              <w:keepLines/>
              <w:spacing w:after="0" w:line="260" w:lineRule="auto"/>
              <w:jc w:val="center"/>
              <w:rPr>
                <w:rFonts w:ascii="Arial" w:hAnsi="Arial" w:eastAsia="等线"/>
                <w:sz w:val="18"/>
                <w:lang w:val="en-US" w:eastAsia="zh-CN"/>
              </w:rPr>
            </w:pPr>
            <w:r>
              <w:rPr>
                <w:rFonts w:hint="eastAsia" w:ascii="Arial" w:hAnsi="Arial" w:eastAsia="等线"/>
                <w:sz w:val="18"/>
                <w:lang w:val="en-US" w:eastAsia="zh-CN"/>
              </w:rPr>
              <w:t>0</w:t>
            </w:r>
            <w:r>
              <w:rPr>
                <w:rFonts w:ascii="Arial" w:hAnsi="Arial" w:eastAsia="等线"/>
                <w:sz w:val="18"/>
                <w:lang w:val="en-US" w:eastAsia="zh-CN"/>
              </w:rPr>
              <w:t>.3</w:t>
            </w:r>
          </w:p>
        </w:tc>
        <w:tc>
          <w:tcPr>
            <w:tcW w:w="2952" w:type="dxa"/>
            <w:vAlign w:val="center"/>
          </w:tcPr>
          <w:p>
            <w:pPr>
              <w:keepNext/>
              <w:keepLines/>
              <w:spacing w:after="0" w:line="260" w:lineRule="auto"/>
              <w:jc w:val="center"/>
              <w:rPr>
                <w:rFonts w:ascii="Arial" w:hAnsi="Arial" w:eastAsia="等线"/>
                <w:sz w:val="18"/>
                <w:lang w:val="en-US" w:eastAsia="zh-CN"/>
              </w:rPr>
            </w:pPr>
            <w:r>
              <w:rPr>
                <w:rFonts w:hint="eastAsia" w:ascii="Arial" w:hAnsi="Arial" w:eastAsia="等线"/>
                <w:sz w:val="18"/>
                <w:lang w:val="en-US" w:eastAsia="zh-CN"/>
              </w:rPr>
              <w:t>0</w:t>
            </w:r>
            <w:r>
              <w:rPr>
                <w:rFonts w:ascii="Arial" w:hAnsi="Arial" w:eastAsia="等线"/>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eastAsia="等线"/>
                <w:sz w:val="18"/>
                <w:szCs w:val="21"/>
                <w:lang w:eastAsia="ja-JP"/>
              </w:rPr>
            </w:pPr>
            <w:r>
              <w:rPr>
                <w:rFonts w:ascii="Arial" w:hAnsi="Arial" w:eastAsia="等线"/>
                <w:sz w:val="18"/>
                <w:lang w:eastAsia="ja-JP"/>
              </w:rPr>
              <w:t xml:space="preserve">NOTE </w:t>
            </w:r>
            <w:r>
              <w:rPr>
                <w:rFonts w:ascii="Arial" w:hAnsi="Arial" w:eastAsia="等线"/>
                <w:sz w:val="18"/>
                <w:vertAlign w:val="superscript"/>
                <w:lang w:eastAsia="ja-JP"/>
              </w:rPr>
              <w:t>*</w:t>
            </w:r>
            <w:r>
              <w:rPr>
                <w:rFonts w:ascii="Arial" w:hAnsi="Arial" w:eastAsia="等线"/>
                <w:sz w:val="18"/>
                <w:szCs w:val="21"/>
                <w:lang w:eastAsia="ja-JP"/>
              </w:rPr>
              <w:t>:</w:t>
            </w:r>
            <w:r>
              <w:rPr>
                <w:rFonts w:ascii="Arial" w:hAnsi="Arial" w:eastAsia="等线"/>
                <w:sz w:val="18"/>
                <w:szCs w:val="21"/>
                <w:lang w:eastAsia="ja-JP"/>
              </w:rPr>
              <w:tab/>
            </w:r>
            <w:r>
              <w:rPr>
                <w:rFonts w:ascii="Arial" w:hAnsi="Arial" w:eastAsia="等线"/>
                <w:sz w:val="18"/>
                <w:szCs w:val="21"/>
                <w:lang w:eastAsia="ja-JP"/>
              </w:rPr>
              <w:t>“-” denotes ΔT</w:t>
            </w:r>
            <w:r>
              <w:rPr>
                <w:rFonts w:ascii="Arial" w:hAnsi="Arial" w:eastAsia="等线"/>
                <w:sz w:val="18"/>
                <w:szCs w:val="21"/>
                <w:vertAlign w:val="subscript"/>
                <w:lang w:eastAsia="ja-JP"/>
              </w:rPr>
              <w:t>IB,c</w:t>
            </w:r>
            <w:r>
              <w:rPr>
                <w:rFonts w:ascii="Arial" w:hAnsi="Arial" w:eastAsia="等线"/>
                <w:sz w:val="18"/>
                <w:szCs w:val="21"/>
                <w:lang w:eastAsia="ja-JP"/>
              </w:rPr>
              <w:t xml:space="preserve"> = 0.</w:t>
            </w:r>
          </w:p>
          <w:p>
            <w:pPr>
              <w:keepNext/>
              <w:keepLines/>
              <w:spacing w:after="0" w:line="260" w:lineRule="auto"/>
              <w:ind w:left="851" w:hanging="851"/>
              <w:rPr>
                <w:rFonts w:ascii="Arial" w:hAnsi="Arial" w:eastAsia="等线"/>
                <w:sz w:val="18"/>
                <w:lang w:val="en-US"/>
              </w:rPr>
            </w:pPr>
            <w:r>
              <w:rPr>
                <w:rFonts w:ascii="Arial" w:hAnsi="Arial" w:eastAsia="等线"/>
                <w:sz w:val="18"/>
                <w:lang w:eastAsia="ja-JP"/>
              </w:rPr>
              <w:t xml:space="preserve">NOTE </w:t>
            </w:r>
            <w:r>
              <w:rPr>
                <w:rFonts w:ascii="Arial" w:hAnsi="Arial" w:eastAsia="等线"/>
                <w:sz w:val="18"/>
                <w:vertAlign w:val="superscript"/>
                <w:lang w:eastAsia="ja-JP"/>
              </w:rPr>
              <w:t>**</w:t>
            </w:r>
            <w:r>
              <w:rPr>
                <w:rFonts w:ascii="Arial" w:hAnsi="Arial" w:eastAsia="等线"/>
                <w:sz w:val="18"/>
                <w:szCs w:val="18"/>
                <w:lang w:eastAsia="ja-JP"/>
              </w:rPr>
              <w:t>:</w:t>
            </w:r>
            <w:r>
              <w:rPr>
                <w:rFonts w:ascii="Arial" w:hAnsi="Arial" w:eastAsia="等线"/>
                <w:sz w:val="18"/>
                <w:szCs w:val="18"/>
                <w:lang w:eastAsia="ja-JP"/>
              </w:rPr>
              <w:tab/>
            </w:r>
            <w:r>
              <w:rPr>
                <w:rFonts w:ascii="Arial" w:hAnsi="Arial" w:eastAsia="等线"/>
                <w:sz w:val="18"/>
                <w:szCs w:val="18"/>
                <w:lang w:eastAsia="ja-JP"/>
              </w:rPr>
              <w:t xml:space="preserve">The component band order in the configuration should be listed by the order of NR bands, such as for </w:t>
            </w:r>
            <w:r>
              <w:rPr>
                <w:rFonts w:ascii="Arial" w:hAnsi="Arial" w:eastAsia="等线"/>
                <w:sz w:val="18"/>
                <w:lang w:eastAsia="ja-JP"/>
              </w:rPr>
              <w:t>CA</w:t>
            </w:r>
            <w:r>
              <w:rPr>
                <w:rFonts w:ascii="Arial" w:hAnsi="Arial" w:eastAsia="等线"/>
                <w:sz w:val="18"/>
                <w:lang w:val="sv-SE" w:eastAsia="ja-JP"/>
              </w:rPr>
              <w:t>_</w:t>
            </w:r>
            <w:r>
              <w:rPr>
                <w:rFonts w:ascii="Arial" w:hAnsi="Arial" w:eastAsia="等线"/>
                <w:sz w:val="18"/>
                <w:lang w:eastAsia="ja-JP"/>
              </w:rPr>
              <w:t>n1-n3</w:t>
            </w:r>
            <w:r>
              <w:rPr>
                <w:rFonts w:ascii="Arial" w:hAnsi="Arial" w:eastAsia="等线"/>
                <w:sz w:val="18"/>
                <w:szCs w:val="18"/>
                <w:lang w:eastAsia="ja-JP"/>
              </w:rPr>
              <w:t xml:space="preserve"> the band order from left to right is </w:t>
            </w:r>
            <w:r>
              <w:rPr>
                <w:rFonts w:ascii="Arial" w:hAnsi="Arial" w:eastAsia="等线"/>
                <w:sz w:val="18"/>
                <w:lang w:eastAsia="ja-JP"/>
              </w:rPr>
              <w:t>n1</w:t>
            </w:r>
            <w:r>
              <w:rPr>
                <w:rFonts w:ascii="Arial" w:hAnsi="Arial" w:eastAsia="等线"/>
                <w:sz w:val="18"/>
                <w:szCs w:val="18"/>
                <w:lang w:eastAsia="ja-JP"/>
              </w:rPr>
              <w:t xml:space="preserve"> and n</w:t>
            </w:r>
            <w:r>
              <w:rPr>
                <w:rFonts w:ascii="Arial" w:hAnsi="Arial" w:eastAsia="等线"/>
                <w:sz w:val="18"/>
                <w:lang w:eastAsia="ja-JP"/>
              </w:rPr>
              <w:t>3</w:t>
            </w:r>
            <w:r>
              <w:rPr>
                <w:rFonts w:ascii="Arial" w:hAnsi="Arial" w:eastAsia="等线"/>
                <w:sz w:val="18"/>
                <w:szCs w:val="18"/>
                <w:lang w:eastAsia="ja-JP"/>
              </w:rPr>
              <w:t>.</w:t>
            </w:r>
          </w:p>
        </w:tc>
      </w:tr>
    </w:tbl>
    <w:p>
      <w:pPr>
        <w:keepNext/>
        <w:keepLines/>
        <w:rPr>
          <w:rFonts w:ascii="Arial" w:hAnsi="Arial" w:eastAsia="等线" w:cs="Arial"/>
        </w:rPr>
      </w:pPr>
    </w:p>
    <w:p>
      <w:pPr>
        <w:keepNext/>
        <w:keepLines/>
        <w:spacing w:before="60"/>
        <w:jc w:val="center"/>
        <w:rPr>
          <w:rFonts w:ascii="Arial" w:hAnsi="Arial" w:eastAsia="等线" w:cs="Arial"/>
          <w:b/>
          <w:lang w:eastAsia="zh-CN"/>
        </w:rPr>
      </w:pPr>
      <w:r>
        <w:rPr>
          <w:rFonts w:ascii="Arial" w:hAnsi="Arial" w:eastAsia="等线" w:cs="Arial"/>
          <w:b/>
        </w:rPr>
        <w:t xml:space="preserve">Table </w:t>
      </w:r>
      <w:r>
        <w:rPr>
          <w:rFonts w:hint="eastAsia" w:ascii="Arial" w:hAnsi="Arial" w:eastAsia="等线" w:cs="Arial"/>
          <w:b/>
          <w:lang w:val="en-US" w:eastAsia="zh-CN"/>
        </w:rPr>
        <w:t>5.28</w:t>
      </w:r>
      <w:r>
        <w:rPr>
          <w:rFonts w:ascii="Arial" w:hAnsi="Arial" w:eastAsia="等线" w:cs="Arial"/>
          <w:b/>
          <w:lang w:val="en-US" w:eastAsia="zh-CN"/>
        </w:rPr>
        <w:t>.1.</w:t>
      </w:r>
      <w:r>
        <w:rPr>
          <w:rFonts w:ascii="Arial" w:hAnsi="Arial" w:eastAsia="等线" w:cs="Arial"/>
          <w:b/>
        </w:rPr>
        <w:t>4-2: ΔR</w:t>
      </w:r>
      <w:r>
        <w:rPr>
          <w:rFonts w:ascii="Arial" w:hAnsi="Arial" w:eastAsia="等线" w:cs="Arial"/>
          <w:b/>
          <w:vertAlign w:val="subscript"/>
        </w:rPr>
        <w:t>IB</w:t>
      </w:r>
      <w:r>
        <w:rPr>
          <w:rFonts w:ascii="Arial" w:hAnsi="Arial" w:eastAsia="等线" w:cs="Arial"/>
          <w:b/>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vMerge w:val="restart"/>
          </w:tcPr>
          <w:p>
            <w:pPr>
              <w:keepNext/>
              <w:keepLines/>
              <w:spacing w:after="0"/>
              <w:jc w:val="center"/>
              <w:rPr>
                <w:rFonts w:ascii="Arial" w:hAnsi="Arial" w:eastAsia="等线"/>
                <w:b/>
                <w:sz w:val="18"/>
              </w:rPr>
            </w:pPr>
            <w:r>
              <w:rPr>
                <w:rFonts w:ascii="Arial" w:hAnsi="Arial" w:eastAsia="等线"/>
                <w:b/>
                <w:sz w:val="18"/>
              </w:rPr>
              <w:t>Inter-band CA combination</w:t>
            </w:r>
          </w:p>
        </w:tc>
        <w:tc>
          <w:tcPr>
            <w:tcW w:w="5904" w:type="dxa"/>
            <w:gridSpan w:val="2"/>
          </w:tcPr>
          <w:p>
            <w:pPr>
              <w:keepNext/>
              <w:keepLines/>
              <w:spacing w:after="0"/>
              <w:jc w:val="center"/>
              <w:rPr>
                <w:rFonts w:ascii="Arial" w:hAnsi="Arial" w:eastAsia="等线"/>
                <w:b/>
                <w:sz w:val="18"/>
              </w:rPr>
            </w:pPr>
            <w:r>
              <w:rPr>
                <w:rFonts w:ascii="Arial" w:hAnsi="Arial" w:eastAsia="等线"/>
                <w:b/>
                <w:color w:val="000000"/>
                <w:sz w:val="18"/>
              </w:rPr>
              <w:t>ΔR</w:t>
            </w:r>
            <w:r>
              <w:rPr>
                <w:rFonts w:ascii="Arial" w:hAnsi="Arial" w:eastAsia="等线"/>
                <w:b/>
                <w:color w:val="000000"/>
                <w:sz w:val="18"/>
                <w:vertAlign w:val="subscript"/>
              </w:rPr>
              <w:t>IB,c</w:t>
            </w:r>
            <w:r>
              <w:rPr>
                <w:rFonts w:ascii="Arial" w:hAnsi="Arial" w:eastAsia="等线"/>
                <w:b/>
                <w:color w:val="000000"/>
                <w:sz w:val="18"/>
              </w:rPr>
              <w:t xml:space="preserve"> for NR band</w:t>
            </w:r>
            <w:r>
              <w:rPr>
                <w:rFonts w:hint="eastAsia" w:ascii="Arial" w:hAnsi="Arial" w:eastAsia="等线"/>
                <w:b/>
                <w:color w:val="000000"/>
                <w:sz w:val="18"/>
                <w:lang w:eastAsia="zh-CN"/>
              </w:rPr>
              <w:t>s</w:t>
            </w:r>
            <w:r>
              <w:rPr>
                <w:rFonts w:ascii="Arial" w:hAnsi="Arial" w:eastAsia="等线"/>
                <w:b/>
                <w:color w:val="000000"/>
                <w:sz w:val="18"/>
              </w:rPr>
              <w:t xml:space="preserve"> (dB)</w:t>
            </w:r>
            <w:r>
              <w:rPr>
                <w:rFonts w:ascii="Arial" w:hAnsi="Arial" w:eastAsia="等线"/>
                <w:b/>
                <w:color w:val="000000"/>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spacing w:after="0"/>
              <w:jc w:val="center"/>
              <w:rPr>
                <w:rFonts w:ascii="Arial" w:hAnsi="Arial" w:eastAsia="等线"/>
                <w:b/>
                <w:sz w:val="18"/>
              </w:rPr>
            </w:pPr>
          </w:p>
        </w:tc>
        <w:tc>
          <w:tcPr>
            <w:tcW w:w="5904" w:type="dxa"/>
            <w:gridSpan w:val="2"/>
          </w:tcPr>
          <w:p>
            <w:pPr>
              <w:keepNext/>
              <w:keepLines/>
              <w:spacing w:after="0"/>
              <w:jc w:val="center"/>
              <w:rPr>
                <w:rFonts w:ascii="Arial" w:hAnsi="Arial" w:eastAsia="等线"/>
                <w:b/>
                <w:sz w:val="18"/>
              </w:rPr>
            </w:pPr>
            <w:r>
              <w:rPr>
                <w:rFonts w:hint="eastAsia" w:ascii="Arial" w:hAnsi="Arial" w:eastAsia="等线"/>
                <w:b/>
                <w:color w:val="000000"/>
                <w:sz w:val="18"/>
              </w:rPr>
              <w:t>C</w:t>
            </w:r>
            <w:r>
              <w:rPr>
                <w:rFonts w:ascii="Arial" w:hAnsi="Arial" w:eastAsia="等线"/>
                <w:b/>
                <w:color w:val="000000"/>
                <w:sz w:val="18"/>
              </w:rPr>
              <w:t>omponent band in order of bands in configuration</w:t>
            </w:r>
            <w:r>
              <w:rPr>
                <w:rFonts w:ascii="Arial" w:hAnsi="Arial" w:eastAsia="等线"/>
                <w:b/>
                <w:color w:val="000000"/>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spacing w:after="0"/>
              <w:jc w:val="center"/>
              <w:rPr>
                <w:rFonts w:ascii="Arial" w:hAnsi="Arial" w:eastAsia="等线"/>
                <w:sz w:val="18"/>
              </w:rPr>
            </w:pPr>
            <w:r>
              <w:rPr>
                <w:rFonts w:hint="eastAsia" w:ascii="Arial" w:hAnsi="Arial" w:eastAsia="等线"/>
                <w:sz w:val="18"/>
                <w:lang w:val="en-US" w:eastAsia="zh-CN"/>
              </w:rPr>
              <w:t>CA_n</w:t>
            </w:r>
            <w:r>
              <w:rPr>
                <w:rFonts w:ascii="Arial" w:hAnsi="Arial" w:eastAsia="等线"/>
                <w:sz w:val="18"/>
                <w:lang w:val="en-US" w:eastAsia="zh-CN"/>
              </w:rPr>
              <w:t>18</w:t>
            </w:r>
            <w:r>
              <w:rPr>
                <w:rFonts w:hint="eastAsia" w:ascii="Arial" w:hAnsi="Arial" w:eastAsia="等线"/>
                <w:sz w:val="18"/>
                <w:lang w:val="en-US" w:eastAsia="zh-CN"/>
              </w:rPr>
              <w:t>-n</w:t>
            </w:r>
            <w:r>
              <w:rPr>
                <w:rFonts w:ascii="Arial" w:hAnsi="Arial" w:eastAsia="等线"/>
                <w:sz w:val="18"/>
                <w:lang w:val="en-US" w:eastAsia="zh-CN"/>
              </w:rPr>
              <w:t>40</w:t>
            </w:r>
          </w:p>
        </w:tc>
        <w:tc>
          <w:tcPr>
            <w:tcW w:w="2952" w:type="dxa"/>
          </w:tcPr>
          <w:p>
            <w:pPr>
              <w:keepNext/>
              <w:keepLines/>
              <w:spacing w:after="0"/>
              <w:jc w:val="center"/>
              <w:rPr>
                <w:rFonts w:ascii="Arial" w:hAnsi="Arial" w:eastAsia="等线"/>
                <w:sz w:val="18"/>
                <w:lang w:eastAsia="zh-CN"/>
              </w:rPr>
            </w:pPr>
            <w:r>
              <w:rPr>
                <w:rFonts w:hint="eastAsia" w:ascii="Arial" w:hAnsi="Arial" w:eastAsia="等线"/>
                <w:sz w:val="18"/>
                <w:lang w:eastAsia="zh-CN"/>
              </w:rPr>
              <w:t>-</w:t>
            </w:r>
          </w:p>
        </w:tc>
        <w:tc>
          <w:tcPr>
            <w:tcW w:w="2952" w:type="dxa"/>
          </w:tcPr>
          <w:p>
            <w:pPr>
              <w:keepNext/>
              <w:keepLines/>
              <w:spacing w:after="0"/>
              <w:jc w:val="center"/>
              <w:rPr>
                <w:rFonts w:ascii="Arial" w:hAnsi="Arial" w:eastAsia="等线"/>
                <w:sz w:val="18"/>
                <w:lang w:eastAsia="zh-CN"/>
              </w:rPr>
            </w:pPr>
            <w:r>
              <w:rPr>
                <w:rFonts w:hint="eastAsia" w:ascii="Arial" w:hAnsi="Arial" w:eastAsia="等线"/>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keepNext/>
              <w:keepLines/>
              <w:spacing w:after="0"/>
              <w:ind w:left="851" w:hanging="851"/>
              <w:rPr>
                <w:rFonts w:ascii="Arial" w:hAnsi="Arial" w:eastAsia="等线" w:cs="Arial"/>
                <w:sz w:val="18"/>
                <w:lang w:eastAsia="zh-CN"/>
              </w:rPr>
            </w:pPr>
            <w:r>
              <w:rPr>
                <w:rFonts w:ascii="Arial" w:hAnsi="Arial" w:eastAsia="等线" w:cs="Arial"/>
                <w:sz w:val="18"/>
              </w:rPr>
              <w:t xml:space="preserve">NOTE </w:t>
            </w:r>
            <w:r>
              <w:rPr>
                <w:rFonts w:ascii="Arial" w:hAnsi="Arial" w:eastAsia="等线" w:cs="Arial"/>
                <w:sz w:val="18"/>
                <w:vertAlign w:val="superscript"/>
                <w:lang w:eastAsia="zh-CN"/>
              </w:rPr>
              <w:t>*</w:t>
            </w:r>
            <w:r>
              <w:rPr>
                <w:rFonts w:ascii="Arial" w:hAnsi="Arial" w:eastAsia="等线" w:cs="Arial"/>
                <w:sz w:val="18"/>
              </w:rPr>
              <w:t>:</w:t>
            </w:r>
            <w:r>
              <w:rPr>
                <w:rFonts w:ascii="Arial" w:hAnsi="Arial" w:eastAsia="等线" w:cs="Arial"/>
                <w:sz w:val="18"/>
              </w:rPr>
              <w:tab/>
            </w:r>
            <w:r>
              <w:rPr>
                <w:rFonts w:ascii="Arial" w:hAnsi="Arial" w:eastAsia="等线" w:cs="Arial"/>
                <w:sz w:val="18"/>
                <w:szCs w:val="21"/>
                <w:lang w:eastAsia="zh-CN"/>
              </w:rPr>
              <w:t xml:space="preserve"> “-” denotes ΔR</w:t>
            </w:r>
            <w:r>
              <w:rPr>
                <w:rFonts w:ascii="Arial" w:hAnsi="Arial" w:eastAsia="等线" w:cs="Arial"/>
                <w:sz w:val="18"/>
                <w:szCs w:val="21"/>
                <w:vertAlign w:val="subscript"/>
                <w:lang w:eastAsia="zh-CN"/>
              </w:rPr>
              <w:t>IB,c</w:t>
            </w:r>
            <w:r>
              <w:rPr>
                <w:rFonts w:ascii="Arial" w:hAnsi="Arial" w:eastAsia="等线" w:cs="Arial"/>
                <w:sz w:val="18"/>
                <w:szCs w:val="21"/>
                <w:lang w:eastAsia="zh-CN"/>
              </w:rPr>
              <w:t xml:space="preserve"> = 0.</w:t>
            </w:r>
          </w:p>
          <w:p>
            <w:pPr>
              <w:keepNext/>
              <w:keepLines/>
              <w:spacing w:after="0"/>
              <w:ind w:left="851" w:hanging="851"/>
              <w:rPr>
                <w:rFonts w:ascii="Arial" w:hAnsi="Arial" w:eastAsia="等线"/>
                <w:sz w:val="18"/>
                <w:lang w:val="en-US" w:eastAsia="zh-CN"/>
              </w:rPr>
            </w:pPr>
            <w:r>
              <w:rPr>
                <w:rFonts w:ascii="Arial" w:hAnsi="Arial" w:eastAsia="等线" w:cs="Arial"/>
                <w:sz w:val="18"/>
              </w:rPr>
              <w:t xml:space="preserve">NOTE </w:t>
            </w:r>
            <w:r>
              <w:rPr>
                <w:rFonts w:ascii="Arial" w:hAnsi="Arial" w:eastAsia="等线" w:cs="Arial"/>
                <w:sz w:val="18"/>
                <w:vertAlign w:val="superscript"/>
                <w:lang w:eastAsia="zh-CN"/>
              </w:rPr>
              <w:t>**</w:t>
            </w:r>
            <w:r>
              <w:rPr>
                <w:rFonts w:ascii="Arial" w:hAnsi="Arial" w:eastAsia="等线" w:cs="Arial"/>
                <w:sz w:val="18"/>
              </w:rPr>
              <w:t>:</w:t>
            </w:r>
            <w:r>
              <w:rPr>
                <w:rFonts w:ascii="Arial" w:hAnsi="Arial" w:eastAsia="等线" w:cs="Arial"/>
                <w:sz w:val="18"/>
              </w:rPr>
              <w:tab/>
            </w:r>
            <w:r>
              <w:rPr>
                <w:rFonts w:ascii="Calibri" w:hAnsi="Calibri" w:eastAsia="等线" w:cs="Arial"/>
                <w:sz w:val="18"/>
                <w:szCs w:val="18"/>
                <w:lang w:eastAsia="zh-CN"/>
              </w:rPr>
              <w:t xml:space="preserve">The component band order in the configuration should be listed by the </w:t>
            </w:r>
            <w:r>
              <w:rPr>
                <w:rFonts w:ascii="Calibri" w:hAnsi="Calibri" w:eastAsia="等线" w:cs="Calibri"/>
                <w:sz w:val="18"/>
                <w:szCs w:val="18"/>
              </w:rPr>
              <w:t>order</w:t>
            </w:r>
            <w:r>
              <w:rPr>
                <w:rFonts w:ascii="Calibri" w:hAnsi="Calibri" w:eastAsia="等线" w:cs="Arial"/>
                <w:sz w:val="18"/>
                <w:szCs w:val="18"/>
                <w:lang w:eastAsia="zh-CN"/>
              </w:rPr>
              <w:t xml:space="preserve"> of NR band</w:t>
            </w:r>
            <w:r>
              <w:rPr>
                <w:rFonts w:ascii="Arial" w:hAnsi="Arial" w:eastAsia="等线" w:cs="Arial"/>
                <w:sz w:val="18"/>
                <w:lang w:eastAsia="zh-CN"/>
              </w:rPr>
              <w:t xml:space="preserve">s, </w:t>
            </w:r>
            <w:r>
              <w:rPr>
                <w:rFonts w:ascii="Arial" w:hAnsi="Arial" w:eastAsia="等线"/>
                <w:sz w:val="18"/>
                <w:szCs w:val="18"/>
                <w:lang w:eastAsia="zh-CN"/>
              </w:rPr>
              <w:t xml:space="preserve">such as for </w:t>
            </w:r>
            <w:r>
              <w:rPr>
                <w:rFonts w:ascii="Arial" w:hAnsi="Arial" w:eastAsia="等线"/>
                <w:sz w:val="18"/>
              </w:rPr>
              <w:t>CA</w:t>
            </w:r>
            <w:r>
              <w:rPr>
                <w:rFonts w:ascii="Arial" w:hAnsi="Arial" w:eastAsia="等线"/>
                <w:sz w:val="18"/>
                <w:lang w:val="sv-SE"/>
              </w:rPr>
              <w:t>_n1-n77</w:t>
            </w:r>
            <w:r>
              <w:rPr>
                <w:rFonts w:ascii="Arial" w:hAnsi="Arial" w:eastAsia="等线"/>
                <w:sz w:val="18"/>
                <w:szCs w:val="18"/>
                <w:lang w:eastAsia="zh-CN"/>
              </w:rPr>
              <w:t xml:space="preserve"> the band order from left to right is n1 and n77</w:t>
            </w:r>
            <w:r>
              <w:rPr>
                <w:rFonts w:ascii="Arial" w:hAnsi="Arial" w:eastAsia="等线" w:cs="Arial"/>
                <w:sz w:val="18"/>
                <w:lang w:eastAsia="zh-CN"/>
              </w:rPr>
              <w:t>.</w:t>
            </w:r>
          </w:p>
        </w:tc>
      </w:tr>
    </w:tbl>
    <w:p>
      <w:pPr>
        <w:rPr>
          <w:rFonts w:eastAsia="等线"/>
        </w:rPr>
      </w:pPr>
    </w:p>
    <w:p>
      <w:pPr>
        <w:keepNext/>
        <w:keepLines/>
        <w:spacing w:before="120"/>
        <w:ind w:left="1418" w:hanging="1418"/>
        <w:outlineLvl w:val="3"/>
        <w:rPr>
          <w:rFonts w:ascii="Arial" w:hAnsi="Arial" w:eastAsia="等线" w:cs="Arial"/>
          <w:sz w:val="24"/>
          <w:szCs w:val="22"/>
          <w:lang w:val="en-US" w:eastAsia="zh-CN"/>
        </w:rPr>
      </w:pPr>
      <w:r>
        <w:rPr>
          <w:rFonts w:hint="eastAsia" w:ascii="Arial" w:hAnsi="Arial" w:eastAsia="等线"/>
          <w:sz w:val="24"/>
          <w:lang w:eastAsia="zh-CN"/>
        </w:rPr>
        <w:t>5.28</w:t>
      </w:r>
      <w:r>
        <w:rPr>
          <w:rFonts w:ascii="Arial" w:hAnsi="Arial" w:eastAsia="等线"/>
          <w:sz w:val="24"/>
        </w:rPr>
        <w:t>.1.5</w:t>
      </w:r>
      <w:r>
        <w:rPr>
          <w:rFonts w:ascii="Arial" w:hAnsi="Arial" w:eastAsia="等线"/>
          <w:sz w:val="24"/>
        </w:rPr>
        <w:tab/>
      </w:r>
      <w:r>
        <w:rPr>
          <w:rFonts w:ascii="Arial" w:hAnsi="Arial" w:eastAsia="等线" w:cs="Arial"/>
          <w:sz w:val="24"/>
          <w:szCs w:val="22"/>
          <w:lang w:val="en-US" w:eastAsia="zh-CN"/>
        </w:rPr>
        <w:t>REFSENS requirements</w:t>
      </w:r>
    </w:p>
    <w:p>
      <w:pPr>
        <w:rPr>
          <w:rFonts w:eastAsia="等线"/>
        </w:rPr>
      </w:pPr>
      <w:r>
        <w:rPr>
          <w:rFonts w:eastAsia="等线"/>
        </w:rPr>
        <w:t xml:space="preserve">As analysed in </w:t>
      </w:r>
      <w:r>
        <w:rPr>
          <w:rFonts w:hint="eastAsia" w:eastAsia="等线"/>
          <w:lang w:eastAsia="zh-CN"/>
        </w:rPr>
        <w:t>5.28</w:t>
      </w:r>
      <w:r>
        <w:rPr>
          <w:rFonts w:eastAsia="等线"/>
        </w:rPr>
        <w:t>.1.3, there is no harmonic or harmonic mixing issue.</w:t>
      </w:r>
    </w:p>
    <w:p>
      <w:pPr>
        <w:keepNext/>
        <w:keepLines/>
        <w:spacing w:before="120"/>
        <w:ind w:left="1418" w:hanging="1418"/>
        <w:outlineLvl w:val="3"/>
        <w:rPr>
          <w:rFonts w:ascii="Arial" w:hAnsi="Arial" w:eastAsia="等线"/>
          <w:sz w:val="24"/>
        </w:rPr>
      </w:pPr>
      <w:r>
        <w:rPr>
          <w:rFonts w:hint="eastAsia" w:ascii="Arial" w:hAnsi="Arial" w:eastAsia="等线"/>
          <w:sz w:val="24"/>
          <w:lang w:eastAsia="zh-CN"/>
        </w:rPr>
        <w:t>5.28</w:t>
      </w:r>
      <w:r>
        <w:rPr>
          <w:rFonts w:ascii="Arial" w:hAnsi="Arial" w:eastAsia="等线"/>
          <w:sz w:val="24"/>
        </w:rPr>
        <w:t>.1.6</w:t>
      </w:r>
      <w:r>
        <w:rPr>
          <w:rFonts w:ascii="Arial" w:hAnsi="Arial" w:eastAsia="等线"/>
          <w:sz w:val="24"/>
        </w:rPr>
        <w:tab/>
      </w:r>
      <w:r>
        <w:rPr>
          <w:rFonts w:ascii="Arial" w:hAnsi="Arial" w:eastAsia="等线" w:cs="Arial"/>
          <w:sz w:val="24"/>
          <w:szCs w:val="22"/>
          <w:lang w:val="en-US" w:eastAsia="zh-CN"/>
        </w:rPr>
        <w:t>OOB blocking exception requirements</w:t>
      </w:r>
    </w:p>
    <w:p>
      <w:pPr>
        <w:keepNext/>
        <w:keepLines/>
        <w:spacing w:before="60"/>
        <w:jc w:val="center"/>
        <w:rPr>
          <w:rFonts w:ascii="Arial" w:hAnsi="Arial" w:eastAsia="等线" w:cs="Arial"/>
          <w:b/>
        </w:rPr>
      </w:pPr>
      <w:r>
        <w:rPr>
          <w:rFonts w:ascii="Arial" w:hAnsi="Arial" w:eastAsia="等线" w:cs="Arial"/>
          <w:b/>
        </w:rPr>
        <w:t xml:space="preserve">Table </w:t>
      </w:r>
      <w:r>
        <w:rPr>
          <w:rFonts w:hint="eastAsia" w:ascii="Arial" w:hAnsi="Arial" w:eastAsia="等线" w:cs="Arial"/>
          <w:b/>
          <w:lang w:val="en-US" w:eastAsia="zh-CN"/>
        </w:rPr>
        <w:t>5.28</w:t>
      </w:r>
      <w:r>
        <w:rPr>
          <w:rFonts w:ascii="Arial" w:hAnsi="Arial" w:eastAsia="等线" w:cs="Arial"/>
          <w:b/>
          <w:lang w:val="en-US" w:eastAsia="zh-CN"/>
        </w:rPr>
        <w:t>.1.6-1</w:t>
      </w:r>
      <w:r>
        <w:rPr>
          <w:rFonts w:ascii="Arial" w:hAnsi="Arial" w:eastAsia="等线" w:cs="Arial"/>
          <w:b/>
        </w:rPr>
        <w:t>: CA band</w:t>
      </w:r>
      <w:r>
        <w:rPr>
          <w:rFonts w:ascii="Arial" w:hAnsi="Arial" w:eastAsia="等线" w:cs="Arial"/>
          <w:b/>
          <w:lang w:eastAsia="zh-CN"/>
        </w:rPr>
        <w:t xml:space="preserve"> combination </w:t>
      </w:r>
      <w:r>
        <w:rPr>
          <w:rFonts w:ascii="Arial" w:hAnsi="Arial" w:eastAsia="等线" w:cs="Arial"/>
          <w:b/>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b/>
                <w:sz w:val="18"/>
                <w:lang w:eastAsia="zh-CN"/>
              </w:rPr>
            </w:pPr>
            <w:r>
              <w:rPr>
                <w:rFonts w:ascii="Arial" w:hAnsi="Arial" w:eastAsia="等线" w:cs="Arial"/>
                <w:b/>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sz w:val="18"/>
              </w:rPr>
            </w:pPr>
          </w:p>
        </w:tc>
      </w:tr>
    </w:tbl>
    <w:p>
      <w:pPr>
        <w:keepNext/>
        <w:keepLines/>
        <w:spacing w:before="120"/>
        <w:outlineLvl w:val="2"/>
        <w:rPr>
          <w:rFonts w:ascii="Arial" w:hAnsi="Arial" w:eastAsia="等线" w:cs="Arial"/>
          <w:sz w:val="28"/>
          <w:szCs w:val="28"/>
          <w:lang w:eastAsia="zh-CN"/>
        </w:rPr>
      </w:pPr>
      <w:r>
        <w:rPr>
          <w:rFonts w:hint="eastAsia" w:ascii="Arial" w:hAnsi="Arial" w:eastAsia="等线"/>
          <w:sz w:val="28"/>
          <w:lang w:eastAsia="zh-CN"/>
        </w:rPr>
        <w:t>5.28</w:t>
      </w:r>
      <w:r>
        <w:rPr>
          <w:rFonts w:ascii="Arial" w:hAnsi="Arial" w:eastAsia="等线"/>
          <w:sz w:val="28"/>
        </w:rPr>
        <w:t>.2</w:t>
      </w:r>
      <w:r>
        <w:rPr>
          <w:rFonts w:ascii="Arial" w:hAnsi="Arial" w:eastAsia="等线"/>
          <w:sz w:val="28"/>
        </w:rPr>
        <w:tab/>
      </w:r>
      <w:r>
        <w:rPr>
          <w:rFonts w:ascii="Arial" w:hAnsi="Arial" w:eastAsia="等线" w:cs="Arial"/>
          <w:sz w:val="28"/>
          <w:szCs w:val="28"/>
          <w:lang w:eastAsia="zh-CN"/>
        </w:rPr>
        <w:t>Specific for 2 bands UL CA</w:t>
      </w:r>
    </w:p>
    <w:p>
      <w:pPr>
        <w:keepNext/>
        <w:keepLines/>
        <w:spacing w:before="120"/>
        <w:ind w:left="1418" w:hanging="1418"/>
        <w:outlineLvl w:val="3"/>
        <w:rPr>
          <w:rFonts w:ascii="Arial" w:hAnsi="Arial" w:eastAsia="等线"/>
          <w:sz w:val="24"/>
        </w:rPr>
      </w:pPr>
      <w:r>
        <w:rPr>
          <w:rFonts w:hint="eastAsia" w:ascii="Arial" w:hAnsi="Arial" w:eastAsia="等线"/>
          <w:sz w:val="24"/>
          <w:lang w:eastAsia="zh-CN"/>
        </w:rPr>
        <w:t>5.28</w:t>
      </w:r>
      <w:r>
        <w:rPr>
          <w:rFonts w:ascii="Arial" w:hAnsi="Arial" w:eastAsia="等线"/>
          <w:sz w:val="24"/>
        </w:rPr>
        <w:t>.2.1</w:t>
      </w:r>
      <w:r>
        <w:rPr>
          <w:rFonts w:ascii="Arial" w:hAnsi="Arial" w:eastAsia="等线"/>
          <w:sz w:val="24"/>
        </w:rPr>
        <w:tab/>
      </w:r>
      <w:r>
        <w:rPr>
          <w:rFonts w:ascii="Arial" w:hAnsi="Arial" w:eastAsia="等线" w:cs="Arial"/>
          <w:sz w:val="24"/>
          <w:lang w:eastAsia="zh-CN"/>
        </w:rPr>
        <w:t xml:space="preserve">Maximum output power for </w:t>
      </w:r>
      <w:r>
        <w:rPr>
          <w:rFonts w:ascii="Arial" w:hAnsi="Arial" w:eastAsia="等线" w:cs="Arial"/>
          <w:sz w:val="24"/>
          <w:lang w:val="en-US" w:eastAsia="zh-CN"/>
        </w:rPr>
        <w:t>inter-band CA</w:t>
      </w:r>
    </w:p>
    <w:p>
      <w:pPr>
        <w:keepNext/>
        <w:keepLines/>
        <w:spacing w:before="120" w:after="120"/>
        <w:jc w:val="center"/>
        <w:rPr>
          <w:rFonts w:ascii="Arial" w:hAnsi="Arial" w:eastAsia="等线" w:cs="Arial"/>
          <w:b/>
          <w:sz w:val="21"/>
          <w:szCs w:val="22"/>
          <w:lang w:val="en-US" w:eastAsia="zh-CN"/>
        </w:rPr>
      </w:pPr>
      <w:r>
        <w:rPr>
          <w:rFonts w:ascii="Arial" w:hAnsi="Arial" w:eastAsia="等线" w:cs="Arial"/>
          <w:b/>
          <w:lang w:val="en-US"/>
        </w:rPr>
        <w:t xml:space="preserve">Table </w:t>
      </w:r>
      <w:r>
        <w:rPr>
          <w:rFonts w:hint="eastAsia" w:ascii="Arial" w:hAnsi="Arial" w:eastAsia="Times New Roman" w:cs="Arial"/>
          <w:b/>
          <w:lang w:val="en-US" w:eastAsia="zh-CN"/>
        </w:rPr>
        <w:t>5.28</w:t>
      </w:r>
      <w:r>
        <w:rPr>
          <w:rFonts w:ascii="Arial" w:hAnsi="Arial" w:eastAsia="Times New Roman" w:cs="Arial"/>
          <w:b/>
          <w:lang w:val="en-US" w:eastAsia="zh-CN"/>
        </w:rPr>
        <w:t>.2</w:t>
      </w:r>
      <w:r>
        <w:rPr>
          <w:rFonts w:ascii="Arial" w:hAnsi="Arial" w:eastAsia="等线" w:cs="Arial"/>
          <w:b/>
          <w:lang w:val="en-US"/>
        </w:rPr>
        <w:t>.</w:t>
      </w:r>
      <w:r>
        <w:rPr>
          <w:rFonts w:ascii="Arial" w:hAnsi="Arial" w:eastAsia="Times New Roman" w:cs="Arial"/>
          <w:b/>
          <w:lang w:val="en-US" w:eastAsia="zh-CN"/>
        </w:rPr>
        <w:t>1</w:t>
      </w:r>
      <w:r>
        <w:rPr>
          <w:rFonts w:ascii="Arial" w:hAnsi="Arial" w:eastAsia="等线" w:cs="Arial"/>
          <w:b/>
          <w:lang w:val="en-US"/>
        </w:rPr>
        <w:t xml:space="preserve">-1: </w:t>
      </w:r>
      <w:r>
        <w:rPr>
          <w:rFonts w:ascii="Arial" w:hAnsi="Arial" w:eastAsia="等线"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eastAsia="等线" w:cs="Arial"/>
                <w:b/>
                <w:sz w:val="18"/>
              </w:rPr>
            </w:pPr>
            <w:r>
              <w:rPr>
                <w:rFonts w:ascii="Arial" w:hAnsi="Arial" w:eastAsia="等线" w:cs="Arial"/>
                <w:b/>
                <w:sz w:val="18"/>
              </w:rPr>
              <w:t>Uplink CA Configuration</w:t>
            </w:r>
          </w:p>
        </w:tc>
        <w:tc>
          <w:tcPr>
            <w:tcW w:w="2622" w:type="dxa"/>
          </w:tcPr>
          <w:p>
            <w:pPr>
              <w:keepNext/>
              <w:keepLines/>
              <w:spacing w:after="0"/>
              <w:jc w:val="center"/>
              <w:rPr>
                <w:rFonts w:ascii="Arial" w:hAnsi="Arial" w:eastAsia="等线" w:cs="Arial"/>
                <w:b/>
                <w:sz w:val="18"/>
              </w:rPr>
            </w:pPr>
            <w:r>
              <w:rPr>
                <w:rFonts w:ascii="Arial" w:hAnsi="Arial" w:eastAsia="等线" w:cs="Arial"/>
                <w:b/>
                <w:sz w:val="18"/>
              </w:rPr>
              <w:t>Class 3 (dBm)</w:t>
            </w:r>
          </w:p>
        </w:tc>
        <w:tc>
          <w:tcPr>
            <w:tcW w:w="2930" w:type="dxa"/>
          </w:tcPr>
          <w:p>
            <w:pPr>
              <w:keepNext/>
              <w:keepLines/>
              <w:spacing w:after="0"/>
              <w:jc w:val="center"/>
              <w:rPr>
                <w:rFonts w:ascii="Arial" w:hAnsi="Arial" w:eastAsia="等线" w:cs="Arial"/>
                <w:b/>
                <w:sz w:val="18"/>
              </w:rPr>
            </w:pPr>
            <w:r>
              <w:rPr>
                <w:rFonts w:ascii="Arial" w:hAnsi="Arial" w:eastAsia="等线" w:cs="Arial"/>
                <w:b/>
                <w:sz w:val="18"/>
              </w:rPr>
              <w:t>Tolerance (dB)</w:t>
            </w:r>
            <w:r>
              <w:rPr>
                <w:rFonts w:ascii="Arial" w:hAnsi="Arial" w:eastAsia="等线"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CA_n18A-n40A</w:t>
            </w:r>
          </w:p>
        </w:tc>
        <w:tc>
          <w:tcPr>
            <w:tcW w:w="2622" w:type="dxa"/>
          </w:tcPr>
          <w:p>
            <w:pPr>
              <w:keepNext/>
              <w:keepLines/>
              <w:spacing w:after="0"/>
              <w:jc w:val="center"/>
              <w:rPr>
                <w:rFonts w:ascii="Arial" w:hAnsi="Arial" w:eastAsia="等线" w:cs="Arial"/>
                <w:sz w:val="18"/>
                <w:lang w:val="en-US" w:eastAsia="zh-CN"/>
              </w:rPr>
            </w:pPr>
            <w:r>
              <w:rPr>
                <w:rFonts w:ascii="Arial" w:hAnsi="Arial" w:eastAsia="等线" w:cs="Arial"/>
                <w:sz w:val="18"/>
                <w:lang w:val="en-US" w:eastAsia="zh-CN"/>
              </w:rPr>
              <w:t>23</w:t>
            </w:r>
          </w:p>
        </w:tc>
        <w:tc>
          <w:tcPr>
            <w:tcW w:w="2930" w:type="dxa"/>
          </w:tcPr>
          <w:p>
            <w:pPr>
              <w:keepNext/>
              <w:keepLines/>
              <w:spacing w:after="0"/>
              <w:jc w:val="center"/>
              <w:rPr>
                <w:rFonts w:ascii="Arial" w:hAnsi="Arial" w:eastAsia="等线" w:cs="Arial"/>
                <w:sz w:val="18"/>
              </w:rPr>
            </w:pPr>
            <w:r>
              <w:rPr>
                <w:rFonts w:ascii="Arial" w:hAnsi="Arial" w:eastAsia="等线" w:cs="Arial"/>
                <w:sz w:val="18"/>
              </w:rPr>
              <w:t>+</w:t>
            </w:r>
            <w:r>
              <w:rPr>
                <w:rFonts w:ascii="Arial" w:hAnsi="Arial" w:eastAsia="等线" w:cs="Arial"/>
                <w:sz w:val="18"/>
                <w:lang w:val="en-US" w:eastAsia="zh-CN"/>
              </w:rPr>
              <w:t>2</w:t>
            </w:r>
            <w:r>
              <w:rPr>
                <w:rFonts w:ascii="Arial" w:hAnsi="Arial" w:eastAsia="等线" w:cs="Arial"/>
                <w:sz w:val="18"/>
              </w:rPr>
              <w:t>/-</w:t>
            </w:r>
            <w:r>
              <w:rPr>
                <w:rFonts w:ascii="Arial" w:hAnsi="Arial" w:eastAsia="等线" w:cs="Arial"/>
                <w:sz w:val="18"/>
                <w:lang w:val="en-US" w:eastAsia="zh-CN"/>
              </w:rPr>
              <w:t>3</w:t>
            </w:r>
          </w:p>
        </w:tc>
      </w:tr>
    </w:tbl>
    <w:p>
      <w:pPr>
        <w:keepNext/>
        <w:keepLines/>
        <w:rPr>
          <w:rFonts w:eastAsia="等线"/>
          <w:lang w:val="en-US" w:eastAsia="zh-CN"/>
        </w:rPr>
      </w:pPr>
    </w:p>
    <w:p>
      <w:pPr>
        <w:keepNext/>
        <w:keepLines/>
        <w:spacing w:before="120"/>
        <w:ind w:left="1418" w:hanging="1418"/>
        <w:outlineLvl w:val="3"/>
        <w:rPr>
          <w:rFonts w:ascii="Arial" w:hAnsi="Arial" w:eastAsia="等线" w:cs="Arial"/>
          <w:sz w:val="24"/>
          <w:lang w:eastAsia="zh-CN"/>
        </w:rPr>
      </w:pPr>
      <w:r>
        <w:rPr>
          <w:rFonts w:hint="eastAsia" w:ascii="Arial" w:hAnsi="Arial" w:eastAsia="等线"/>
          <w:sz w:val="24"/>
          <w:lang w:eastAsia="zh-CN"/>
        </w:rPr>
        <w:t>5.28</w:t>
      </w:r>
      <w:r>
        <w:rPr>
          <w:rFonts w:ascii="Arial" w:hAnsi="Arial" w:eastAsia="等线"/>
          <w:sz w:val="24"/>
        </w:rPr>
        <w:t>.2.2</w:t>
      </w:r>
      <w:r>
        <w:rPr>
          <w:rFonts w:ascii="Arial" w:hAnsi="Arial" w:eastAsia="等线"/>
          <w:sz w:val="24"/>
        </w:rPr>
        <w:tab/>
      </w:r>
      <w:r>
        <w:rPr>
          <w:rFonts w:ascii="Arial" w:hAnsi="Arial" w:eastAsia="等线" w:cs="Arial"/>
          <w:sz w:val="24"/>
          <w:lang w:eastAsia="zh-CN"/>
        </w:rPr>
        <w:t>UE co-existence studies</w:t>
      </w:r>
    </w:p>
    <w:p>
      <w:pPr>
        <w:rPr>
          <w:rFonts w:eastAsia="等线"/>
        </w:rPr>
      </w:pPr>
      <w:r>
        <w:rPr>
          <w:rFonts w:eastAsia="等线"/>
        </w:rPr>
        <w:t xml:space="preserve">Table </w:t>
      </w:r>
      <w:r>
        <w:rPr>
          <w:rFonts w:hint="eastAsia" w:eastAsia="Times New Roman"/>
          <w:lang w:val="en-US" w:eastAsia="zh-CN"/>
        </w:rPr>
        <w:t>5.28</w:t>
      </w:r>
      <w:r>
        <w:rPr>
          <w:rFonts w:eastAsia="Times New Roman"/>
          <w:lang w:val="en-US" w:eastAsia="zh-CN"/>
        </w:rPr>
        <w:t>.2.2</w:t>
      </w:r>
      <w:r>
        <w:rPr>
          <w:rFonts w:eastAsia="等线"/>
        </w:rPr>
        <w:t>-1 lists B</w:t>
      </w:r>
      <w:r>
        <w:rPr>
          <w:rFonts w:eastAsia="MS Mincho"/>
          <w:lang w:eastAsia="ja-JP"/>
        </w:rPr>
        <w:t xml:space="preserve">and </w:t>
      </w:r>
      <w:r>
        <w:rPr>
          <w:rFonts w:eastAsia="Times New Roman"/>
          <w:lang w:val="en-US" w:eastAsia="zh-CN"/>
        </w:rPr>
        <w:t>n</w:t>
      </w:r>
      <w:r>
        <w:rPr>
          <w:rFonts w:eastAsia="MS Mincho"/>
          <w:lang w:eastAsia="ja-JP"/>
        </w:rPr>
        <w:t xml:space="preserve">18 </w:t>
      </w:r>
      <w:r>
        <w:rPr>
          <w:rFonts w:eastAsia="等线"/>
        </w:rPr>
        <w:t>+ B</w:t>
      </w:r>
      <w:r>
        <w:rPr>
          <w:rFonts w:eastAsia="MS Mincho"/>
          <w:lang w:eastAsia="ja-JP"/>
        </w:rPr>
        <w:t xml:space="preserve">and </w:t>
      </w:r>
      <w:r>
        <w:rPr>
          <w:rFonts w:eastAsia="Times New Roman"/>
          <w:lang w:val="en-US" w:eastAsia="zh-CN"/>
        </w:rPr>
        <w:t>n</w:t>
      </w:r>
      <w:r>
        <w:rPr>
          <w:rFonts w:eastAsia="MS Mincho"/>
          <w:lang w:val="en-US" w:eastAsia="ja-JP"/>
        </w:rPr>
        <w:t>40</w:t>
      </w:r>
      <w:r>
        <w:rPr>
          <w:rFonts w:eastAsia="等线"/>
        </w:rPr>
        <w:t xml:space="preserve"> 2UL</w:t>
      </w:r>
      <w:r>
        <w:rPr>
          <w:rFonts w:eastAsia="Times New Roman"/>
          <w:lang w:eastAsia="zh-CN"/>
        </w:rPr>
        <w:t xml:space="preserve"> bands</w:t>
      </w:r>
      <w:r>
        <w:rPr>
          <w:rFonts w:eastAsia="等线"/>
        </w:rPr>
        <w:t xml:space="preserve"> </w:t>
      </w:r>
      <w:r>
        <w:rPr>
          <w:rFonts w:eastAsia="等线"/>
          <w:lang w:val="en-US" w:eastAsia="zh-CN"/>
        </w:rPr>
        <w:t>CA</w:t>
      </w:r>
      <w:r>
        <w:rPr>
          <w:rFonts w:eastAsia="等线"/>
        </w:rPr>
        <w:t xml:space="preserve"> </w:t>
      </w:r>
      <w:r>
        <w:rPr>
          <w:rFonts w:eastAsia="等线"/>
          <w:lang w:eastAsia="ja-JP"/>
        </w:rPr>
        <w:t>2</w:t>
      </w:r>
      <w:r>
        <w:rPr>
          <w:rFonts w:eastAsia="等线"/>
          <w:vertAlign w:val="superscript"/>
          <w:lang w:eastAsia="ja-JP"/>
        </w:rPr>
        <w:t>nd</w:t>
      </w:r>
      <w:r>
        <w:rPr>
          <w:rFonts w:eastAsia="等线"/>
          <w:lang w:eastAsia="ja-JP"/>
        </w:rPr>
        <w:t xml:space="preserve">, </w:t>
      </w:r>
      <w:r>
        <w:rPr>
          <w:rFonts w:eastAsia="等线"/>
        </w:rPr>
        <w:t>3</w:t>
      </w:r>
      <w:r>
        <w:rPr>
          <w:rFonts w:eastAsia="等线"/>
          <w:vertAlign w:val="superscript"/>
        </w:rPr>
        <w:t>rd</w:t>
      </w:r>
      <w:r>
        <w:rPr>
          <w:rFonts w:eastAsia="等线"/>
          <w:lang w:eastAsia="ja-JP"/>
        </w:rPr>
        <w:t>, 4</w:t>
      </w:r>
      <w:r>
        <w:rPr>
          <w:rFonts w:eastAsia="等线"/>
          <w:vertAlign w:val="superscript"/>
          <w:lang w:eastAsia="ja-JP"/>
        </w:rPr>
        <w:t>th</w:t>
      </w:r>
      <w:r>
        <w:rPr>
          <w:rFonts w:eastAsia="等线"/>
          <w:lang w:eastAsia="ja-JP"/>
        </w:rPr>
        <w:t xml:space="preserve"> and 5</w:t>
      </w:r>
      <w:r>
        <w:rPr>
          <w:rFonts w:eastAsia="等线"/>
          <w:vertAlign w:val="superscript"/>
          <w:lang w:eastAsia="ja-JP"/>
        </w:rPr>
        <w:t>th</w:t>
      </w:r>
      <w:r>
        <w:rPr>
          <w:rFonts w:eastAsia="等线"/>
          <w:lang w:eastAsia="ja-JP"/>
        </w:rPr>
        <w:t xml:space="preserve"> </w:t>
      </w:r>
      <w:r>
        <w:rPr>
          <w:rFonts w:eastAsia="等线"/>
        </w:rPr>
        <w:t>order IMD for the UE-to-UE coexistence analysis.</w:t>
      </w:r>
    </w:p>
    <w:p>
      <w:pPr>
        <w:keepNext/>
        <w:keepLines/>
        <w:spacing w:before="120" w:after="120"/>
        <w:jc w:val="center"/>
        <w:rPr>
          <w:rFonts w:ascii="Arial" w:hAnsi="Arial" w:eastAsia="等线" w:cs="Arial"/>
          <w:b/>
          <w:lang w:val="en-US"/>
        </w:rPr>
      </w:pPr>
      <w:r>
        <w:rPr>
          <w:rFonts w:ascii="Arial" w:hAnsi="Arial" w:eastAsia="等线" w:cs="Arial"/>
          <w:b/>
          <w:lang w:val="en-US"/>
        </w:rPr>
        <w:t xml:space="preserve">Table </w:t>
      </w:r>
      <w:r>
        <w:rPr>
          <w:rFonts w:hint="eastAsia" w:ascii="Arial" w:hAnsi="Arial" w:eastAsia="Times New Roman" w:cs="Arial"/>
          <w:b/>
          <w:lang w:val="en-US" w:eastAsia="zh-CN"/>
        </w:rPr>
        <w:t>5.28</w:t>
      </w:r>
      <w:r>
        <w:rPr>
          <w:rFonts w:ascii="Arial" w:hAnsi="Arial" w:eastAsia="Times New Roman" w:cs="Arial"/>
          <w:b/>
          <w:lang w:val="en-US" w:eastAsia="zh-CN"/>
        </w:rPr>
        <w:t>.2</w:t>
      </w:r>
      <w:r>
        <w:rPr>
          <w:rFonts w:ascii="Arial" w:hAnsi="Arial" w:eastAsia="等线" w:cs="Arial"/>
          <w:b/>
          <w:lang w:val="en-US"/>
        </w:rPr>
        <w:t>.</w:t>
      </w:r>
      <w:r>
        <w:rPr>
          <w:rFonts w:ascii="Arial" w:hAnsi="Arial" w:eastAsia="Times New Roman" w:cs="Arial"/>
          <w:b/>
          <w:lang w:val="en-US" w:eastAsia="zh-CN"/>
        </w:rPr>
        <w:t>2</w:t>
      </w:r>
      <w:r>
        <w:rPr>
          <w:rFonts w:ascii="Arial" w:hAnsi="Arial" w:eastAsia="等线" w:cs="Arial"/>
          <w:b/>
          <w:lang w:val="en-US"/>
        </w:rPr>
        <w:t xml:space="preserve">-1: Band </w:t>
      </w:r>
      <w:r>
        <w:rPr>
          <w:rFonts w:ascii="Arial" w:hAnsi="Arial" w:eastAsia="Times New Roman" w:cs="Arial"/>
          <w:b/>
          <w:lang w:val="en-US" w:eastAsia="zh-CN"/>
        </w:rPr>
        <w:t>n</w:t>
      </w:r>
      <w:r>
        <w:rPr>
          <w:rFonts w:ascii="Arial" w:hAnsi="Arial" w:eastAsia="等线" w:cs="Arial"/>
          <w:b/>
          <w:lang w:val="en-US" w:eastAsia="ja-JP"/>
        </w:rPr>
        <w:t xml:space="preserve">18 </w:t>
      </w:r>
      <w:r>
        <w:rPr>
          <w:rFonts w:ascii="Arial" w:hAnsi="Arial" w:eastAsia="等线" w:cs="Arial"/>
          <w:b/>
          <w:lang w:val="en-US"/>
        </w:rPr>
        <w:t xml:space="preserve">and Band </w:t>
      </w:r>
      <w:r>
        <w:rPr>
          <w:rFonts w:ascii="Arial" w:hAnsi="Arial" w:eastAsia="Times New Roman" w:cs="Arial"/>
          <w:b/>
          <w:lang w:val="en-US" w:eastAsia="zh-CN"/>
        </w:rPr>
        <w:t>n</w:t>
      </w:r>
      <w:r>
        <w:rPr>
          <w:rFonts w:ascii="Arial" w:hAnsi="Arial" w:eastAsia="等线" w:cs="Arial"/>
          <w:b/>
          <w:lang w:val="en-US" w:eastAsia="ja-JP"/>
        </w:rPr>
        <w:t>40</w:t>
      </w:r>
      <w:r>
        <w:rPr>
          <w:rFonts w:ascii="Arial" w:hAnsi="Arial" w:eastAsia="等线" w:cs="Arial"/>
          <w:b/>
          <w:lang w:val="en-US"/>
        </w:rPr>
        <w:t xml:space="preserve"> </w:t>
      </w:r>
      <w:r>
        <w:rPr>
          <w:rFonts w:ascii="Arial" w:hAnsi="Arial" w:eastAsia="等线" w:cs="Arial"/>
          <w:b/>
          <w:lang w:val="en-US" w:eastAsia="zh-CN"/>
        </w:rPr>
        <w:t>U</w:t>
      </w:r>
      <w:r>
        <w:rPr>
          <w:rFonts w:ascii="Arial" w:hAnsi="Arial" w:eastAsia="等线" w:cs="Arial"/>
          <w:b/>
          <w:lang w:val="en-US"/>
        </w:rPr>
        <w:t>L IMD products</w:t>
      </w:r>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等线"/>
                <w:sz w:val="18"/>
                <w:lang w:val="en-US"/>
              </w:rPr>
            </w:pPr>
            <w:r>
              <w:rPr>
                <w:rFonts w:ascii="Arial" w:hAnsi="Arial" w:eastAsia="Times New Roman"/>
                <w:b/>
                <w:sz w:val="18"/>
                <w:lang w:eastAsia="en-GB"/>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f</w:t>
            </w:r>
            <w:r>
              <w:rPr>
                <w:rFonts w:ascii="Arial" w:hAnsi="Arial" w:eastAsia="Times New Roman"/>
                <w:b/>
                <w:sz w:val="18"/>
                <w:vertAlign w:val="subscript"/>
                <w:lang w:eastAsia="en-GB"/>
              </w:rPr>
              <w:t>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f</w:t>
            </w:r>
            <w:r>
              <w:rPr>
                <w:rFonts w:ascii="Arial" w:hAnsi="Arial" w:eastAsia="Times New Roman"/>
                <w:b/>
                <w:sz w:val="18"/>
                <w:vertAlign w:val="subscript"/>
                <w:lang w:eastAsia="en-GB"/>
              </w:rPr>
              <w:t>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f</w:t>
            </w:r>
            <w:r>
              <w:rPr>
                <w:rFonts w:ascii="Arial" w:hAnsi="Arial" w:eastAsia="Times New Roman"/>
                <w:b/>
                <w:sz w:val="18"/>
                <w:vertAlign w:val="subscript"/>
                <w:lang w:eastAsia="en-GB"/>
              </w:rPr>
              <w:t>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f</w:t>
            </w:r>
            <w:r>
              <w:rPr>
                <w:rFonts w:ascii="Arial" w:hAnsi="Arial" w:eastAsia="Times New Roman"/>
                <w:b/>
                <w:sz w:val="18"/>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2nd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w:t>
            </w:r>
            <w:r>
              <w:rPr>
                <w:rFonts w:ascii="Arial" w:hAnsi="Arial" w:eastAsia="等线" w:cs="Arial"/>
                <w:sz w:val="18"/>
                <w:lang w:eastAsia="zh-CN"/>
              </w:rPr>
              <w:t>f</w:t>
            </w:r>
            <w:r>
              <w:rPr>
                <w:rFonts w:ascii="Arial" w:hAnsi="Arial" w:eastAsia="等线" w:cs="Arial"/>
                <w:sz w:val="18"/>
                <w:vertAlign w:val="subscript"/>
                <w:lang w:eastAsia="zh-CN"/>
              </w:rPr>
              <w:t>y</w:t>
            </w:r>
            <w:r>
              <w:rPr>
                <w:rFonts w:ascii="Arial" w:hAnsi="Arial" w:eastAsia="等线" w:cs="Arial"/>
                <w:sz w:val="18"/>
                <w:vertAlign w:val="subscript"/>
                <w:lang w:val="en-US"/>
              </w:rPr>
              <w:t>_low</w:t>
            </w:r>
            <w:r>
              <w:rPr>
                <w:rFonts w:ascii="Arial" w:hAnsi="Arial" w:eastAsia="等线" w:cs="Arial"/>
                <w:sz w:val="18"/>
                <w:lang w:val="en-US"/>
              </w:rPr>
              <w:t xml:space="preserve"> – f</w:t>
            </w:r>
            <w:r>
              <w:rPr>
                <w:rFonts w:ascii="Arial" w:hAnsi="Arial" w:eastAsia="等线" w:cs="Arial"/>
                <w:sz w:val="18"/>
                <w:vertAlign w:val="subscript"/>
                <w:lang w:val="en-US"/>
              </w:rPr>
              <w:t>x_high</w:t>
            </w:r>
            <w:r>
              <w:rPr>
                <w:rFonts w:ascii="Arial" w:hAnsi="Arial" w:eastAsia="等线" w:cs="Arial"/>
                <w:sz w:val="18"/>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|f</w:t>
            </w:r>
            <w:r>
              <w:rPr>
                <w:rFonts w:ascii="Arial" w:hAnsi="Arial" w:eastAsia="等线" w:cs="Arial"/>
                <w:sz w:val="18"/>
                <w:vertAlign w:val="subscript"/>
                <w:lang w:val="en-US"/>
              </w:rPr>
              <w:t>y_high</w:t>
            </w:r>
            <w:r>
              <w:rPr>
                <w:rFonts w:ascii="Arial" w:hAnsi="Arial" w:eastAsia="等线" w:cs="Arial"/>
                <w:sz w:val="18"/>
                <w:lang w:val="en-US"/>
              </w:rPr>
              <w:t xml:space="preserve"> – f</w:t>
            </w:r>
            <w:r>
              <w:rPr>
                <w:rFonts w:ascii="Arial" w:hAnsi="Arial" w:eastAsia="等线" w:cs="Arial"/>
                <w:sz w:val="18"/>
                <w:vertAlign w:val="subscript"/>
                <w:lang w:val="en-US"/>
              </w:rPr>
              <w:t>x_low</w:t>
            </w:r>
            <w:r>
              <w:rPr>
                <w:rFonts w:ascii="Arial" w:hAnsi="Arial" w:eastAsia="等线" w:cs="Arial"/>
                <w:sz w:val="18"/>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|f</w:t>
            </w:r>
            <w:r>
              <w:rPr>
                <w:rFonts w:ascii="Arial" w:hAnsi="Arial" w:eastAsia="等线" w:cs="Arial"/>
                <w:sz w:val="18"/>
                <w:vertAlign w:val="subscript"/>
                <w:lang w:val="en-US"/>
              </w:rPr>
              <w:t>y_low</w:t>
            </w:r>
            <w:r>
              <w:rPr>
                <w:rFonts w:ascii="Arial" w:hAnsi="Arial" w:eastAsia="等线" w:cs="Arial"/>
                <w:sz w:val="18"/>
                <w:lang w:val="en-US"/>
              </w:rPr>
              <w:t xml:space="preserve"> + f</w:t>
            </w:r>
            <w:r>
              <w:rPr>
                <w:rFonts w:ascii="Arial" w:hAnsi="Arial" w:eastAsia="等线" w:cs="Arial"/>
                <w:sz w:val="18"/>
                <w:vertAlign w:val="subscript"/>
                <w:lang w:val="en-US"/>
              </w:rPr>
              <w:t>x_low</w:t>
            </w:r>
            <w:r>
              <w:rPr>
                <w:rFonts w:ascii="Arial" w:hAnsi="Arial" w:eastAsia="等线" w:cs="Arial"/>
                <w:sz w:val="18"/>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|f</w:t>
            </w:r>
            <w:r>
              <w:rPr>
                <w:rFonts w:ascii="Arial" w:hAnsi="Arial" w:eastAsia="等线" w:cs="Arial"/>
                <w:sz w:val="18"/>
                <w:vertAlign w:val="subscript"/>
                <w:lang w:val="en-US"/>
              </w:rPr>
              <w:t>y_high</w:t>
            </w:r>
            <w:r>
              <w:rPr>
                <w:rFonts w:ascii="Arial" w:hAnsi="Arial" w:eastAsia="等线" w:cs="Arial"/>
                <w:sz w:val="18"/>
                <w:lang w:val="en-US"/>
              </w:rPr>
              <w:t xml:space="preserve"> + f</w:t>
            </w:r>
            <w:r>
              <w:rPr>
                <w:rFonts w:ascii="Arial" w:hAnsi="Arial" w:eastAsia="等线" w:cs="Arial"/>
                <w:sz w:val="18"/>
                <w:vertAlign w:val="subscript"/>
                <w:lang w:val="en-US"/>
              </w:rPr>
              <w:t>x_high</w:t>
            </w:r>
            <w:r>
              <w:rPr>
                <w:rFonts w:ascii="Arial" w:hAnsi="Arial" w:eastAsia="等线"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1470 – 1585</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lang w:val="en-US"/>
              </w:rPr>
            </w:pPr>
            <w:r>
              <w:rPr>
                <w:rFonts w:ascii="Arial" w:hAnsi="Arial" w:eastAsia="等线" w:cs="Arial"/>
                <w:sz w:val="18"/>
                <w:lang w:val="en-US"/>
              </w:rPr>
              <w:t>3115 – 3230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lang w:eastAsia="zh-CN"/>
              </w:rPr>
              <w:t>Two-tone</w:t>
            </w:r>
            <w:r>
              <w:rPr>
                <w:rFonts w:ascii="Arial" w:hAnsi="Arial" w:eastAsia="等线"/>
                <w:sz w:val="18"/>
                <w:lang w:val="en-US"/>
              </w:rPr>
              <w:t xml:space="preserve"> 3</w:t>
            </w:r>
            <w:r>
              <w:rPr>
                <w:rFonts w:ascii="Arial" w:hAnsi="Arial" w:eastAsia="等线"/>
                <w:sz w:val="18"/>
                <w:vertAlign w:val="superscript"/>
                <w:lang w:val="en-US"/>
              </w:rPr>
              <w:t>rd</w:t>
            </w:r>
            <w:r>
              <w:rPr>
                <w:rFonts w:ascii="Arial" w:hAnsi="Arial" w:eastAsia="等线"/>
                <w:sz w:val="18"/>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x_low</w:t>
            </w:r>
            <w:r>
              <w:rPr>
                <w:rFonts w:ascii="Arial" w:hAnsi="Arial" w:eastAsia="等线" w:cs="Arial"/>
                <w:sz w:val="18"/>
                <w:lang w:val="en-US"/>
              </w:rPr>
              <w:t xml:space="preserve"> – f</w:t>
            </w:r>
            <w:r>
              <w:rPr>
                <w:rFonts w:ascii="Arial" w:hAnsi="Arial" w:eastAsia="等线" w:cs="Arial"/>
                <w:sz w:val="18"/>
                <w:vertAlign w:val="subscript"/>
                <w:lang w:val="en-US"/>
              </w:rPr>
              <w:t>y_high</w:t>
            </w:r>
            <w:r>
              <w:rPr>
                <w:rFonts w:ascii="Arial" w:hAnsi="Arial" w:eastAsia="等线" w:cs="Arial"/>
                <w:sz w:val="18"/>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x_high</w:t>
            </w:r>
            <w:r>
              <w:rPr>
                <w:rFonts w:ascii="Arial" w:hAnsi="Arial" w:eastAsia="等线" w:cs="Arial"/>
                <w:sz w:val="18"/>
                <w:lang w:val="en-US"/>
              </w:rPr>
              <w:t xml:space="preserve"> – f</w:t>
            </w:r>
            <w:r>
              <w:rPr>
                <w:rFonts w:ascii="Arial" w:hAnsi="Arial" w:eastAsia="等线" w:cs="Arial"/>
                <w:sz w:val="18"/>
                <w:vertAlign w:val="subscript"/>
                <w:lang w:val="en-US"/>
              </w:rPr>
              <w:t>y_low</w:t>
            </w:r>
            <w:r>
              <w:rPr>
                <w:rFonts w:ascii="Arial" w:hAnsi="Arial" w:eastAsia="等线" w:cs="Arial"/>
                <w:sz w:val="18"/>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y_low</w:t>
            </w:r>
            <w:r>
              <w:rPr>
                <w:rFonts w:ascii="Arial" w:hAnsi="Arial" w:eastAsia="等线" w:cs="Arial"/>
                <w:sz w:val="18"/>
                <w:lang w:val="en-US"/>
              </w:rPr>
              <w:t xml:space="preserve"> – f</w:t>
            </w:r>
            <w:r>
              <w:rPr>
                <w:rFonts w:ascii="Arial" w:hAnsi="Arial" w:eastAsia="等线" w:cs="Arial"/>
                <w:sz w:val="18"/>
                <w:vertAlign w:val="subscript"/>
                <w:lang w:val="en-US"/>
              </w:rPr>
              <w:t>x_high</w:t>
            </w:r>
            <w:r>
              <w:rPr>
                <w:rFonts w:ascii="Arial" w:hAnsi="Arial" w:eastAsia="等线" w:cs="Arial"/>
                <w:sz w:val="18"/>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y_high</w:t>
            </w:r>
            <w:r>
              <w:rPr>
                <w:rFonts w:ascii="Arial" w:hAnsi="Arial" w:eastAsia="等线" w:cs="Arial"/>
                <w:sz w:val="18"/>
                <w:lang w:val="en-US"/>
              </w:rPr>
              <w:t xml:space="preserve"> – f</w:t>
            </w:r>
            <w:r>
              <w:rPr>
                <w:rFonts w:ascii="Arial" w:hAnsi="Arial" w:eastAsia="等线" w:cs="Arial"/>
                <w:sz w:val="18"/>
                <w:vertAlign w:val="subscript"/>
                <w:lang w:val="en-US"/>
              </w:rPr>
              <w:t>x_low</w:t>
            </w:r>
            <w:r>
              <w:rPr>
                <w:rFonts w:ascii="Arial" w:hAnsi="Arial" w:eastAsia="等线"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lang w:eastAsia="ja-JP"/>
              </w:rPr>
            </w:pPr>
            <w:r>
              <w:rPr>
                <w:rFonts w:ascii="Arial" w:hAnsi="Arial" w:eastAsia="等线" w:cs="Arial"/>
                <w:sz w:val="18"/>
                <w:lang w:val="en-US"/>
              </w:rPr>
              <w:t>640 – 770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lang w:eastAsia="ja-JP"/>
              </w:rPr>
            </w:pPr>
            <w:r>
              <w:rPr>
                <w:rFonts w:ascii="Arial" w:hAnsi="Arial" w:eastAsia="等线" w:cs="Arial"/>
                <w:sz w:val="18"/>
                <w:lang w:val="en-US"/>
              </w:rPr>
              <w:t>3770 – 3985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lang w:eastAsia="zh-CN"/>
              </w:rPr>
              <w:t>Two-tone</w:t>
            </w:r>
            <w:r>
              <w:rPr>
                <w:rFonts w:ascii="Arial" w:hAnsi="Arial" w:eastAsia="等线"/>
                <w:sz w:val="18"/>
                <w:lang w:val="en-US"/>
              </w:rPr>
              <w:t xml:space="preserve"> 3</w:t>
            </w:r>
            <w:r>
              <w:rPr>
                <w:rFonts w:ascii="Arial" w:hAnsi="Arial" w:eastAsia="等线"/>
                <w:sz w:val="18"/>
                <w:vertAlign w:val="superscript"/>
                <w:lang w:val="en-US"/>
              </w:rPr>
              <w:t>rd</w:t>
            </w:r>
            <w:r>
              <w:rPr>
                <w:rFonts w:ascii="Arial" w:hAnsi="Arial" w:eastAsia="等线"/>
                <w:sz w:val="18"/>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x_low</w:t>
            </w:r>
            <w:r>
              <w:rPr>
                <w:rFonts w:ascii="Arial" w:hAnsi="Arial" w:eastAsia="等线" w:cs="Arial"/>
                <w:sz w:val="18"/>
                <w:lang w:val="en-US"/>
              </w:rPr>
              <w:t xml:space="preserve"> + f</w:t>
            </w:r>
            <w:r>
              <w:rPr>
                <w:rFonts w:ascii="Arial" w:hAnsi="Arial" w:eastAsia="等线" w:cs="Arial"/>
                <w:sz w:val="18"/>
                <w:vertAlign w:val="subscript"/>
                <w:lang w:val="en-US"/>
              </w:rPr>
              <w:t>y_low</w:t>
            </w:r>
            <w:r>
              <w:rPr>
                <w:rFonts w:ascii="Arial" w:hAnsi="Arial" w:eastAsia="等线" w:cs="Arial"/>
                <w:sz w:val="18"/>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x_high</w:t>
            </w:r>
            <w:r>
              <w:rPr>
                <w:rFonts w:ascii="Arial" w:hAnsi="Arial" w:eastAsia="等线" w:cs="Arial"/>
                <w:sz w:val="18"/>
                <w:lang w:val="en-US"/>
              </w:rPr>
              <w:t xml:space="preserve"> + f</w:t>
            </w:r>
            <w:r>
              <w:rPr>
                <w:rFonts w:ascii="Arial" w:hAnsi="Arial" w:eastAsia="等线" w:cs="Arial"/>
                <w:sz w:val="18"/>
                <w:vertAlign w:val="subscript"/>
                <w:lang w:val="en-US"/>
              </w:rPr>
              <w:t>y_high</w:t>
            </w:r>
            <w:r>
              <w:rPr>
                <w:rFonts w:ascii="Arial" w:hAnsi="Arial" w:eastAsia="等线" w:cs="Arial"/>
                <w:sz w:val="18"/>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y_low</w:t>
            </w:r>
            <w:r>
              <w:rPr>
                <w:rFonts w:ascii="Arial" w:hAnsi="Arial" w:eastAsia="等线" w:cs="Arial"/>
                <w:sz w:val="18"/>
                <w:lang w:val="en-US"/>
              </w:rPr>
              <w:t xml:space="preserve"> + f</w:t>
            </w:r>
            <w:r>
              <w:rPr>
                <w:rFonts w:ascii="Arial" w:hAnsi="Arial" w:eastAsia="等线" w:cs="Arial"/>
                <w:sz w:val="18"/>
                <w:vertAlign w:val="subscript"/>
                <w:lang w:val="en-US"/>
              </w:rPr>
              <w:t>x_low</w:t>
            </w:r>
            <w:r>
              <w:rPr>
                <w:rFonts w:ascii="Arial" w:hAnsi="Arial" w:eastAsia="等线" w:cs="Arial"/>
                <w:sz w:val="18"/>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y_high</w:t>
            </w:r>
            <w:r>
              <w:rPr>
                <w:rFonts w:ascii="Arial" w:hAnsi="Arial" w:eastAsia="等线" w:cs="Arial"/>
                <w:sz w:val="18"/>
                <w:lang w:val="en-US"/>
              </w:rPr>
              <w:t xml:space="preserve"> + f</w:t>
            </w:r>
            <w:r>
              <w:rPr>
                <w:rFonts w:ascii="Arial" w:hAnsi="Arial" w:eastAsia="等线" w:cs="Arial"/>
                <w:sz w:val="18"/>
                <w:vertAlign w:val="subscript"/>
                <w:lang w:val="en-US"/>
              </w:rPr>
              <w:t>x_high</w:t>
            </w:r>
            <w:r>
              <w:rPr>
                <w:rFonts w:ascii="Arial" w:hAnsi="Arial" w:eastAsia="等线"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lang w:val="en-US"/>
              </w:rPr>
            </w:pPr>
            <w:r>
              <w:rPr>
                <w:rFonts w:ascii="Arial" w:hAnsi="Arial" w:eastAsia="等线" w:cs="Arial"/>
                <w:sz w:val="18"/>
                <w:lang w:val="en-US"/>
              </w:rPr>
              <w:t>3930 – 4060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lang w:val="en-US"/>
              </w:rPr>
            </w:pPr>
            <w:r>
              <w:rPr>
                <w:rFonts w:ascii="Arial" w:hAnsi="Arial" w:eastAsia="等线" w:cs="Arial"/>
                <w:sz w:val="18"/>
                <w:lang w:val="en-US"/>
              </w:rPr>
              <w:t>5415 – 5630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lang w:eastAsia="zh-CN"/>
              </w:rPr>
              <w:t>Two-tone</w:t>
            </w:r>
            <w:r>
              <w:rPr>
                <w:rFonts w:ascii="Arial" w:hAnsi="Arial" w:eastAsia="等线"/>
                <w:sz w:val="18"/>
                <w:lang w:val="en-US"/>
              </w:rPr>
              <w:t xml:space="preserve"> </w:t>
            </w:r>
            <w:r>
              <w:rPr>
                <w:rFonts w:ascii="Arial" w:hAnsi="Arial" w:eastAsia="等线"/>
                <w:sz w:val="18"/>
                <w:lang w:val="en-US" w:eastAsia="ja-JP"/>
              </w:rPr>
              <w:t>4</w:t>
            </w:r>
            <w:r>
              <w:rPr>
                <w:rFonts w:ascii="Arial" w:hAnsi="Arial" w:eastAsia="等线"/>
                <w:sz w:val="18"/>
                <w:vertAlign w:val="superscript"/>
                <w:lang w:val="en-US" w:eastAsia="ja-JP"/>
              </w:rPr>
              <w:t>th</w:t>
            </w:r>
            <w:r>
              <w:rPr>
                <w:rFonts w:ascii="Arial" w:hAnsi="Arial" w:eastAsia="等线"/>
                <w:sz w:val="18"/>
                <w:lang w:val="en-US" w:eastAsia="ja-JP"/>
              </w:rPr>
              <w:t xml:space="preserve"> </w:t>
            </w:r>
            <w:r>
              <w:rPr>
                <w:rFonts w:ascii="Arial" w:hAnsi="Arial" w:eastAsia="等线"/>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|3*f</w:t>
            </w:r>
            <w:r>
              <w:rPr>
                <w:rFonts w:ascii="Arial" w:hAnsi="Arial" w:eastAsia="等线" w:cs="Arial"/>
                <w:sz w:val="18"/>
                <w:vertAlign w:val="subscript"/>
                <w:lang w:val="en-US"/>
              </w:rPr>
              <w:t>x_low</w:t>
            </w:r>
            <w:r>
              <w:rPr>
                <w:rFonts w:ascii="Arial" w:hAnsi="Arial" w:eastAsia="等线" w:cs="Arial"/>
                <w:sz w:val="18"/>
                <w:lang w:val="en-US"/>
              </w:rPr>
              <w:t xml:space="preserve"> –1* f</w:t>
            </w:r>
            <w:r>
              <w:rPr>
                <w:rFonts w:ascii="Arial" w:hAnsi="Arial" w:eastAsia="等线" w:cs="Arial"/>
                <w:sz w:val="18"/>
                <w:vertAlign w:val="subscript"/>
                <w:lang w:val="en-US"/>
              </w:rPr>
              <w:t>y_high</w:t>
            </w:r>
            <w:r>
              <w:rPr>
                <w:rFonts w:ascii="Arial" w:hAnsi="Arial" w:eastAsia="等线" w:cs="Arial"/>
                <w:sz w:val="18"/>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|3*f</w:t>
            </w:r>
            <w:r>
              <w:rPr>
                <w:rFonts w:ascii="Arial" w:hAnsi="Arial" w:eastAsia="等线" w:cs="Arial"/>
                <w:sz w:val="18"/>
                <w:vertAlign w:val="subscript"/>
                <w:lang w:val="en-US"/>
              </w:rPr>
              <w:t>x_high</w:t>
            </w:r>
            <w:r>
              <w:rPr>
                <w:rFonts w:ascii="Arial" w:hAnsi="Arial" w:eastAsia="等线" w:cs="Arial"/>
                <w:sz w:val="18"/>
                <w:lang w:val="en-US"/>
              </w:rPr>
              <w:t xml:space="preserve"> – 1*f</w:t>
            </w:r>
            <w:r>
              <w:rPr>
                <w:rFonts w:ascii="Arial" w:hAnsi="Arial" w:eastAsia="等线" w:cs="Arial"/>
                <w:sz w:val="18"/>
                <w:vertAlign w:val="subscript"/>
                <w:lang w:val="en-US"/>
              </w:rPr>
              <w:t>y_low</w:t>
            </w:r>
            <w:r>
              <w:rPr>
                <w:rFonts w:ascii="Arial" w:hAnsi="Arial" w:eastAsia="等线" w:cs="Arial"/>
                <w:sz w:val="18"/>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|3*f</w:t>
            </w:r>
            <w:r>
              <w:rPr>
                <w:rFonts w:ascii="Arial" w:hAnsi="Arial" w:eastAsia="等线" w:cs="Arial"/>
                <w:sz w:val="18"/>
                <w:vertAlign w:val="subscript"/>
                <w:lang w:val="en-US"/>
              </w:rPr>
              <w:t>y_low</w:t>
            </w:r>
            <w:r>
              <w:rPr>
                <w:rFonts w:ascii="Arial" w:hAnsi="Arial" w:eastAsia="等线" w:cs="Arial"/>
                <w:sz w:val="18"/>
                <w:lang w:val="en-US"/>
              </w:rPr>
              <w:t xml:space="preserve"> – 1*f</w:t>
            </w:r>
            <w:r>
              <w:rPr>
                <w:rFonts w:ascii="Arial" w:hAnsi="Arial" w:eastAsia="等线" w:cs="Arial"/>
                <w:sz w:val="18"/>
                <w:vertAlign w:val="subscript"/>
                <w:lang w:val="en-US"/>
              </w:rPr>
              <w:t>x_high</w:t>
            </w:r>
            <w:r>
              <w:rPr>
                <w:rFonts w:ascii="Arial" w:hAnsi="Arial" w:eastAsia="等线" w:cs="Arial"/>
                <w:sz w:val="18"/>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|3*f</w:t>
            </w:r>
            <w:r>
              <w:rPr>
                <w:rFonts w:ascii="Arial" w:hAnsi="Arial" w:eastAsia="等线" w:cs="Arial"/>
                <w:sz w:val="18"/>
                <w:vertAlign w:val="subscript"/>
                <w:lang w:val="en-US"/>
              </w:rPr>
              <w:t>y_high</w:t>
            </w:r>
            <w:r>
              <w:rPr>
                <w:rFonts w:ascii="Arial" w:hAnsi="Arial" w:eastAsia="等线" w:cs="Arial"/>
                <w:sz w:val="18"/>
                <w:lang w:val="en-US"/>
              </w:rPr>
              <w:t xml:space="preserve"> – 1*f</w:t>
            </w:r>
            <w:r>
              <w:rPr>
                <w:rFonts w:ascii="Arial" w:hAnsi="Arial" w:eastAsia="等线" w:cs="Arial"/>
                <w:sz w:val="18"/>
                <w:vertAlign w:val="subscript"/>
                <w:lang w:val="en-US"/>
              </w:rPr>
              <w:t>x_low</w:t>
            </w:r>
            <w:r>
              <w:rPr>
                <w:rFonts w:ascii="Arial" w:hAnsi="Arial" w:eastAsia="等线"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lang w:eastAsia="zh-CN"/>
              </w:rPr>
              <w:t>IMD</w:t>
            </w:r>
            <w:r>
              <w:rPr>
                <w:rFonts w:ascii="Arial" w:hAnsi="Arial" w:eastAsia="等线"/>
                <w:sz w:val="18"/>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lang w:eastAsia="ja-JP"/>
              </w:rPr>
            </w:pPr>
            <w:r>
              <w:rPr>
                <w:rFonts w:ascii="Arial" w:hAnsi="Arial" w:eastAsia="等线" w:cs="Arial"/>
                <w:sz w:val="18"/>
                <w:lang w:val="en-US"/>
              </w:rPr>
              <w:t>45 – 190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lang w:eastAsia="ja-JP"/>
              </w:rPr>
            </w:pPr>
            <w:r>
              <w:rPr>
                <w:rFonts w:ascii="Arial" w:hAnsi="Arial" w:eastAsia="等线" w:cs="Arial"/>
                <w:sz w:val="18"/>
                <w:lang w:val="en-US"/>
              </w:rPr>
              <w:t>6070 – 6385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lang w:eastAsia="zh-CN"/>
              </w:rPr>
              <w:t>Two-tone</w:t>
            </w:r>
            <w:r>
              <w:rPr>
                <w:rFonts w:ascii="Arial" w:hAnsi="Arial" w:eastAsia="等线"/>
                <w:sz w:val="18"/>
                <w:lang w:val="en-US"/>
              </w:rPr>
              <w:t xml:space="preserve"> </w:t>
            </w:r>
            <w:r>
              <w:rPr>
                <w:rFonts w:ascii="Arial" w:hAnsi="Arial" w:eastAsia="等线"/>
                <w:sz w:val="18"/>
                <w:lang w:val="en-US" w:eastAsia="ja-JP"/>
              </w:rPr>
              <w:t>4</w:t>
            </w:r>
            <w:r>
              <w:rPr>
                <w:rFonts w:ascii="Arial" w:hAnsi="Arial" w:eastAsia="等线"/>
                <w:sz w:val="18"/>
                <w:vertAlign w:val="superscript"/>
                <w:lang w:val="en-US" w:eastAsia="ja-JP"/>
              </w:rPr>
              <w:t>th</w:t>
            </w:r>
            <w:r>
              <w:rPr>
                <w:rFonts w:ascii="Arial" w:hAnsi="Arial" w:eastAsia="等线"/>
                <w:sz w:val="18"/>
                <w:lang w:val="en-US" w:eastAsia="ja-JP"/>
              </w:rPr>
              <w:t xml:space="preserve"> </w:t>
            </w:r>
            <w:r>
              <w:rPr>
                <w:rFonts w:ascii="Arial" w:hAnsi="Arial" w:eastAsia="等线"/>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x_low</w:t>
            </w:r>
            <w:r>
              <w:rPr>
                <w:rFonts w:ascii="Arial" w:hAnsi="Arial" w:eastAsia="等线" w:cs="Arial"/>
                <w:sz w:val="18"/>
                <w:lang w:val="en-US"/>
              </w:rPr>
              <w:t xml:space="preserve"> –2* f</w:t>
            </w:r>
            <w:r>
              <w:rPr>
                <w:rFonts w:ascii="Arial" w:hAnsi="Arial" w:eastAsia="等线" w:cs="Arial"/>
                <w:sz w:val="18"/>
                <w:vertAlign w:val="subscript"/>
                <w:lang w:val="en-US"/>
              </w:rPr>
              <w:t>y_high</w:t>
            </w:r>
            <w:r>
              <w:rPr>
                <w:rFonts w:ascii="Arial" w:hAnsi="Arial" w:eastAsia="等线" w:cs="Arial"/>
                <w:sz w:val="18"/>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x_high</w:t>
            </w:r>
            <w:r>
              <w:rPr>
                <w:rFonts w:ascii="Arial" w:hAnsi="Arial" w:eastAsia="等线" w:cs="Arial"/>
                <w:sz w:val="18"/>
                <w:lang w:val="en-US"/>
              </w:rPr>
              <w:t xml:space="preserve"> –2* f</w:t>
            </w:r>
            <w:r>
              <w:rPr>
                <w:rFonts w:ascii="Arial" w:hAnsi="Arial" w:eastAsia="等线" w:cs="Arial"/>
                <w:sz w:val="18"/>
                <w:vertAlign w:val="subscript"/>
                <w:lang w:val="en-US"/>
              </w:rPr>
              <w:t>y_low</w:t>
            </w:r>
            <w:r>
              <w:rPr>
                <w:rFonts w:ascii="Arial" w:hAnsi="Arial" w:eastAsia="等线" w:cs="Arial"/>
                <w:sz w:val="18"/>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x_low</w:t>
            </w:r>
            <w:r>
              <w:rPr>
                <w:rFonts w:ascii="Arial" w:hAnsi="Arial" w:eastAsia="等线" w:cs="Arial"/>
                <w:sz w:val="18"/>
                <w:lang w:val="en-US"/>
              </w:rPr>
              <w:t xml:space="preserve"> +2* f</w:t>
            </w:r>
            <w:r>
              <w:rPr>
                <w:rFonts w:ascii="Arial" w:hAnsi="Arial" w:eastAsia="等线" w:cs="Arial"/>
                <w:sz w:val="18"/>
                <w:vertAlign w:val="subscript"/>
                <w:lang w:val="en-US"/>
              </w:rPr>
              <w:t>y_low</w:t>
            </w:r>
            <w:r>
              <w:rPr>
                <w:rFonts w:ascii="Arial" w:hAnsi="Arial" w:eastAsia="等线" w:cs="Arial"/>
                <w:sz w:val="18"/>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x_high</w:t>
            </w:r>
            <w:r>
              <w:rPr>
                <w:rFonts w:ascii="Arial" w:hAnsi="Arial" w:eastAsia="等线" w:cs="Arial"/>
                <w:sz w:val="18"/>
                <w:lang w:val="en-US"/>
              </w:rPr>
              <w:t xml:space="preserve"> +2* f</w:t>
            </w:r>
            <w:r>
              <w:rPr>
                <w:rFonts w:ascii="Arial" w:hAnsi="Arial" w:eastAsia="等线" w:cs="Arial"/>
                <w:sz w:val="18"/>
                <w:vertAlign w:val="subscript"/>
                <w:lang w:val="en-US"/>
              </w:rPr>
              <w:t>y_high</w:t>
            </w:r>
            <w:r>
              <w:rPr>
                <w:rFonts w:ascii="Arial" w:hAnsi="Arial" w:eastAsia="等线"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lang w:eastAsia="ja-JP"/>
              </w:rPr>
            </w:pPr>
            <w:r>
              <w:rPr>
                <w:rFonts w:ascii="Arial" w:hAnsi="Arial" w:eastAsia="等线" w:cs="Arial"/>
                <w:sz w:val="18"/>
                <w:lang w:val="en-US"/>
              </w:rPr>
              <w:t>2940 – 3170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lang w:eastAsia="ja-JP"/>
              </w:rPr>
            </w:pPr>
            <w:r>
              <w:rPr>
                <w:rFonts w:ascii="Arial" w:hAnsi="Arial" w:eastAsia="等线" w:cs="Arial"/>
                <w:sz w:val="18"/>
                <w:lang w:val="en-US"/>
              </w:rPr>
              <w:t>6230 – 6460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eastAsia="等线"/>
                <w:sz w:val="18"/>
                <w:lang w:val="en-US"/>
              </w:rPr>
            </w:pPr>
            <w:r>
              <w:rPr>
                <w:rFonts w:eastAsia="等线"/>
                <w:sz w:val="18"/>
                <w:lang w:eastAsia="zh-CN"/>
              </w:rPr>
              <w:t>Two-tone</w:t>
            </w:r>
            <w:r>
              <w:rPr>
                <w:rFonts w:eastAsia="等线"/>
                <w:sz w:val="18"/>
                <w:lang w:val="en-US"/>
              </w:rPr>
              <w:t xml:space="preserve"> </w:t>
            </w:r>
            <w:r>
              <w:rPr>
                <w:rFonts w:eastAsia="等线"/>
                <w:sz w:val="18"/>
                <w:lang w:val="en-US" w:eastAsia="ja-JP"/>
              </w:rPr>
              <w:t>4</w:t>
            </w:r>
            <w:r>
              <w:rPr>
                <w:rFonts w:eastAsia="等线"/>
                <w:sz w:val="18"/>
                <w:vertAlign w:val="superscript"/>
                <w:lang w:val="en-US" w:eastAsia="ja-JP"/>
              </w:rPr>
              <w:t>th</w:t>
            </w:r>
            <w:r>
              <w:rPr>
                <w:rFonts w:eastAsia="等线"/>
                <w:sz w:val="18"/>
                <w:lang w:val="en-US" w:eastAsia="ja-JP"/>
              </w:rPr>
              <w:t xml:space="preserve"> </w:t>
            </w:r>
            <w:r>
              <w:rPr>
                <w:rFonts w:eastAsia="等线"/>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|3*f</w:t>
            </w:r>
            <w:r>
              <w:rPr>
                <w:rFonts w:ascii="Arial" w:hAnsi="Arial" w:eastAsia="等线" w:cs="Arial"/>
                <w:sz w:val="18"/>
                <w:vertAlign w:val="subscript"/>
                <w:lang w:val="en-US"/>
              </w:rPr>
              <w:t>x_low</w:t>
            </w:r>
            <w:r>
              <w:rPr>
                <w:rFonts w:ascii="Arial" w:hAnsi="Arial" w:eastAsia="等线" w:cs="Arial"/>
                <w:sz w:val="18"/>
                <w:lang w:val="en-US"/>
              </w:rPr>
              <w:t xml:space="preserve"> +1* f</w:t>
            </w:r>
            <w:r>
              <w:rPr>
                <w:rFonts w:ascii="Arial" w:hAnsi="Arial" w:eastAsia="等线" w:cs="Arial"/>
                <w:sz w:val="18"/>
                <w:vertAlign w:val="subscript"/>
                <w:lang w:val="en-US"/>
              </w:rPr>
              <w:t>y_low</w:t>
            </w:r>
            <w:r>
              <w:rPr>
                <w:rFonts w:ascii="Arial" w:hAnsi="Arial" w:eastAsia="等线" w:cs="Arial"/>
                <w:sz w:val="18"/>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|3*f</w:t>
            </w:r>
            <w:r>
              <w:rPr>
                <w:rFonts w:ascii="Arial" w:hAnsi="Arial" w:eastAsia="等线" w:cs="Arial"/>
                <w:sz w:val="18"/>
                <w:vertAlign w:val="subscript"/>
                <w:lang w:val="en-US"/>
              </w:rPr>
              <w:t>x_high</w:t>
            </w:r>
            <w:r>
              <w:rPr>
                <w:rFonts w:ascii="Arial" w:hAnsi="Arial" w:eastAsia="等线" w:cs="Arial"/>
                <w:sz w:val="18"/>
                <w:lang w:val="en-US"/>
              </w:rPr>
              <w:t xml:space="preserve"> + 1*f</w:t>
            </w:r>
            <w:r>
              <w:rPr>
                <w:rFonts w:ascii="Arial" w:hAnsi="Arial" w:eastAsia="等线" w:cs="Arial"/>
                <w:sz w:val="18"/>
                <w:vertAlign w:val="subscript"/>
                <w:lang w:val="en-US"/>
              </w:rPr>
              <w:t>y_high</w:t>
            </w:r>
            <w:r>
              <w:rPr>
                <w:rFonts w:ascii="Arial" w:hAnsi="Arial" w:eastAsia="等线" w:cs="Arial"/>
                <w:sz w:val="18"/>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|3*f</w:t>
            </w:r>
            <w:r>
              <w:rPr>
                <w:rFonts w:ascii="Arial" w:hAnsi="Arial" w:eastAsia="等线" w:cs="Arial"/>
                <w:sz w:val="18"/>
                <w:vertAlign w:val="subscript"/>
                <w:lang w:val="en-US"/>
              </w:rPr>
              <w:t>y_low</w:t>
            </w:r>
            <w:r>
              <w:rPr>
                <w:rFonts w:ascii="Arial" w:hAnsi="Arial" w:eastAsia="等线" w:cs="Arial"/>
                <w:sz w:val="18"/>
                <w:lang w:val="en-US"/>
              </w:rPr>
              <w:t xml:space="preserve"> + 1*f</w:t>
            </w:r>
            <w:r>
              <w:rPr>
                <w:rFonts w:ascii="Arial" w:hAnsi="Arial" w:eastAsia="等线" w:cs="Arial"/>
                <w:sz w:val="18"/>
                <w:vertAlign w:val="subscript"/>
                <w:lang w:val="en-US"/>
              </w:rPr>
              <w:t>x_low</w:t>
            </w:r>
            <w:r>
              <w:rPr>
                <w:rFonts w:ascii="Arial" w:hAnsi="Arial" w:eastAsia="等线" w:cs="Arial"/>
                <w:sz w:val="18"/>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|3*f</w:t>
            </w:r>
            <w:r>
              <w:rPr>
                <w:rFonts w:ascii="Arial" w:hAnsi="Arial" w:eastAsia="等线" w:cs="Arial"/>
                <w:sz w:val="18"/>
                <w:vertAlign w:val="subscript"/>
                <w:lang w:val="en-US"/>
              </w:rPr>
              <w:t>y_high</w:t>
            </w:r>
            <w:r>
              <w:rPr>
                <w:rFonts w:ascii="Arial" w:hAnsi="Arial" w:eastAsia="等线" w:cs="Arial"/>
                <w:sz w:val="18"/>
                <w:lang w:val="en-US"/>
              </w:rPr>
              <w:t xml:space="preserve"> + 1*f</w:t>
            </w:r>
            <w:r>
              <w:rPr>
                <w:rFonts w:ascii="Arial" w:hAnsi="Arial" w:eastAsia="等线" w:cs="Arial"/>
                <w:sz w:val="18"/>
                <w:vertAlign w:val="subscript"/>
                <w:lang w:val="en-US"/>
              </w:rPr>
              <w:t>x_high</w:t>
            </w:r>
            <w:r>
              <w:rPr>
                <w:rFonts w:ascii="Arial" w:hAnsi="Arial" w:eastAsia="等线"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lang w:eastAsia="ja-JP"/>
              </w:rPr>
            </w:pPr>
            <w:r>
              <w:rPr>
                <w:rFonts w:ascii="Arial" w:hAnsi="Arial" w:eastAsia="等线" w:cs="Arial"/>
                <w:sz w:val="18"/>
                <w:lang w:val="en-US"/>
              </w:rPr>
              <w:t>4745 – 4890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lang w:eastAsia="ja-JP"/>
              </w:rPr>
            </w:pPr>
            <w:r>
              <w:rPr>
                <w:rFonts w:ascii="Arial" w:hAnsi="Arial" w:eastAsia="等线" w:cs="Arial"/>
                <w:sz w:val="18"/>
                <w:lang w:val="en-US"/>
              </w:rPr>
              <w:t>7715 – 8030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lang w:eastAsia="zh-CN"/>
              </w:rPr>
              <w:t>Two-tone</w:t>
            </w:r>
            <w:r>
              <w:rPr>
                <w:rFonts w:ascii="Arial" w:hAnsi="Arial" w:eastAsia="等线"/>
                <w:sz w:val="18"/>
                <w:lang w:val="en-US"/>
              </w:rPr>
              <w:t xml:space="preserve"> </w:t>
            </w:r>
            <w:r>
              <w:rPr>
                <w:rFonts w:ascii="Arial" w:hAnsi="Arial" w:eastAsia="等线"/>
                <w:sz w:val="18"/>
                <w:lang w:val="en-US" w:eastAsia="ja-JP"/>
              </w:rPr>
              <w:t>5</w:t>
            </w:r>
            <w:r>
              <w:rPr>
                <w:rFonts w:ascii="Arial" w:hAnsi="Arial" w:eastAsia="等线"/>
                <w:sz w:val="18"/>
                <w:vertAlign w:val="superscript"/>
                <w:lang w:val="en-US" w:eastAsia="ja-JP"/>
              </w:rPr>
              <w:t>th</w:t>
            </w:r>
            <w:r>
              <w:rPr>
                <w:rFonts w:ascii="Arial" w:hAnsi="Arial" w:eastAsia="等线"/>
                <w:sz w:val="18"/>
                <w:lang w:val="en-US" w:eastAsia="ja-JP"/>
              </w:rPr>
              <w:t xml:space="preserve"> </w:t>
            </w:r>
            <w:r>
              <w:rPr>
                <w:rFonts w:ascii="Arial" w:hAnsi="Arial" w:eastAsia="等线"/>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|f</w:t>
            </w:r>
            <w:r>
              <w:rPr>
                <w:rFonts w:ascii="Arial" w:hAnsi="Arial" w:eastAsia="等线" w:cs="Arial"/>
                <w:sz w:val="18"/>
                <w:vertAlign w:val="subscript"/>
                <w:lang w:val="en-US"/>
              </w:rPr>
              <w:t>x_low</w:t>
            </w:r>
            <w:r>
              <w:rPr>
                <w:rFonts w:ascii="Arial" w:hAnsi="Arial" w:eastAsia="等线" w:cs="Arial"/>
                <w:sz w:val="18"/>
                <w:lang w:val="en-US"/>
              </w:rPr>
              <w:t xml:space="preserve"> – 4*f</w:t>
            </w:r>
            <w:r>
              <w:rPr>
                <w:rFonts w:ascii="Arial" w:hAnsi="Arial" w:eastAsia="等线" w:cs="Arial"/>
                <w:sz w:val="18"/>
                <w:vertAlign w:val="subscript"/>
                <w:lang w:val="en-US"/>
              </w:rPr>
              <w:t>y_high</w:t>
            </w:r>
            <w:r>
              <w:rPr>
                <w:rFonts w:ascii="Arial" w:hAnsi="Arial" w:eastAsia="等线" w:cs="Arial"/>
                <w:sz w:val="18"/>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|f</w:t>
            </w:r>
            <w:r>
              <w:rPr>
                <w:rFonts w:ascii="Arial" w:hAnsi="Arial" w:eastAsia="等线" w:cs="Arial"/>
                <w:sz w:val="18"/>
                <w:vertAlign w:val="subscript"/>
                <w:lang w:val="en-US"/>
              </w:rPr>
              <w:t>x_high</w:t>
            </w:r>
            <w:r>
              <w:rPr>
                <w:rFonts w:ascii="Arial" w:hAnsi="Arial" w:eastAsia="等线" w:cs="Arial"/>
                <w:sz w:val="18"/>
                <w:lang w:val="en-US"/>
              </w:rPr>
              <w:t xml:space="preserve"> – 4*f</w:t>
            </w:r>
            <w:r>
              <w:rPr>
                <w:rFonts w:ascii="Arial" w:hAnsi="Arial" w:eastAsia="等线" w:cs="Arial"/>
                <w:sz w:val="18"/>
                <w:vertAlign w:val="subscript"/>
                <w:lang w:val="en-US"/>
              </w:rPr>
              <w:t>y_low</w:t>
            </w:r>
            <w:r>
              <w:rPr>
                <w:rFonts w:ascii="Arial" w:hAnsi="Arial" w:eastAsia="等线" w:cs="Arial"/>
                <w:sz w:val="18"/>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|f</w:t>
            </w:r>
            <w:r>
              <w:rPr>
                <w:rFonts w:ascii="Arial" w:hAnsi="Arial" w:eastAsia="等线" w:cs="Arial"/>
                <w:sz w:val="18"/>
                <w:vertAlign w:val="subscript"/>
                <w:lang w:val="en-US"/>
              </w:rPr>
              <w:t>y_low</w:t>
            </w:r>
            <w:r>
              <w:rPr>
                <w:rFonts w:ascii="Arial" w:hAnsi="Arial" w:eastAsia="等线" w:cs="Arial"/>
                <w:sz w:val="18"/>
                <w:lang w:val="en-US"/>
              </w:rPr>
              <w:t xml:space="preserve"> – 4*f</w:t>
            </w:r>
            <w:r>
              <w:rPr>
                <w:rFonts w:ascii="Arial" w:hAnsi="Arial" w:eastAsia="等线" w:cs="Arial"/>
                <w:sz w:val="18"/>
                <w:vertAlign w:val="subscript"/>
                <w:lang w:val="en-US"/>
              </w:rPr>
              <w:t>x_high</w:t>
            </w:r>
            <w:r>
              <w:rPr>
                <w:rFonts w:ascii="Arial" w:hAnsi="Arial" w:eastAsia="等线" w:cs="Arial"/>
                <w:sz w:val="18"/>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|f</w:t>
            </w:r>
            <w:r>
              <w:rPr>
                <w:rFonts w:ascii="Arial" w:hAnsi="Arial" w:eastAsia="等线" w:cs="Arial"/>
                <w:sz w:val="18"/>
                <w:vertAlign w:val="subscript"/>
                <w:lang w:val="en-US"/>
              </w:rPr>
              <w:t>y_high</w:t>
            </w:r>
            <w:r>
              <w:rPr>
                <w:rFonts w:ascii="Arial" w:hAnsi="Arial" w:eastAsia="等线" w:cs="Arial"/>
                <w:sz w:val="18"/>
                <w:lang w:val="en-US"/>
              </w:rPr>
              <w:t xml:space="preserve"> – 4*f</w:t>
            </w:r>
            <w:r>
              <w:rPr>
                <w:rFonts w:ascii="Arial" w:hAnsi="Arial" w:eastAsia="等线" w:cs="Arial"/>
                <w:sz w:val="18"/>
                <w:vertAlign w:val="subscript"/>
                <w:lang w:val="en-US"/>
              </w:rPr>
              <w:t>x_low</w:t>
            </w:r>
            <w:r>
              <w:rPr>
                <w:rFonts w:ascii="Arial" w:hAnsi="Arial" w:eastAsia="等线"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lang w:val="en-US"/>
              </w:rPr>
              <w:t xml:space="preserve">IMD </w:t>
            </w:r>
            <w:r>
              <w:rPr>
                <w:rFonts w:ascii="Arial" w:hAnsi="Arial" w:eastAsia="等线"/>
                <w:sz w:val="18"/>
                <w:lang w:eastAsia="zh-CN"/>
              </w:rPr>
              <w:t>frequency</w:t>
            </w:r>
            <w:r>
              <w:rPr>
                <w:rFonts w:ascii="Arial" w:hAnsi="Arial" w:eastAsia="等线"/>
                <w:sz w:val="18"/>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lang w:eastAsia="ja-JP"/>
              </w:rPr>
            </w:pPr>
            <w:r>
              <w:rPr>
                <w:rFonts w:ascii="Arial" w:hAnsi="Arial" w:eastAsia="等线" w:cs="Arial"/>
                <w:sz w:val="18"/>
                <w:lang w:val="en-US"/>
              </w:rPr>
              <w:t>8370 – 8785</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lang w:eastAsia="ja-JP"/>
              </w:rPr>
            </w:pPr>
            <w:r>
              <w:rPr>
                <w:rFonts w:ascii="Arial" w:hAnsi="Arial" w:eastAsia="等线" w:cs="Arial"/>
                <w:sz w:val="18"/>
                <w:lang w:val="en-US"/>
              </w:rPr>
              <w:t>860 – 1020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lang w:eastAsia="zh-CN"/>
              </w:rPr>
              <w:t>Two-tone</w:t>
            </w:r>
            <w:r>
              <w:rPr>
                <w:rFonts w:ascii="Arial" w:hAnsi="Arial" w:eastAsia="等线"/>
                <w:sz w:val="18"/>
                <w:lang w:val="en-US"/>
              </w:rPr>
              <w:t xml:space="preserve"> </w:t>
            </w:r>
            <w:r>
              <w:rPr>
                <w:rFonts w:ascii="Arial" w:hAnsi="Arial" w:eastAsia="等线"/>
                <w:sz w:val="18"/>
                <w:lang w:val="en-US" w:eastAsia="ja-JP"/>
              </w:rPr>
              <w:t>5</w:t>
            </w:r>
            <w:r>
              <w:rPr>
                <w:rFonts w:ascii="Arial" w:hAnsi="Arial" w:eastAsia="等线"/>
                <w:sz w:val="18"/>
                <w:vertAlign w:val="superscript"/>
                <w:lang w:val="en-US" w:eastAsia="ja-JP"/>
              </w:rPr>
              <w:t>th</w:t>
            </w:r>
            <w:r>
              <w:rPr>
                <w:rFonts w:ascii="Arial" w:hAnsi="Arial" w:eastAsia="等线"/>
                <w:sz w:val="18"/>
                <w:lang w:val="en-US" w:eastAsia="ja-JP"/>
              </w:rPr>
              <w:t xml:space="preserve"> </w:t>
            </w:r>
            <w:r>
              <w:rPr>
                <w:rFonts w:ascii="Arial" w:hAnsi="Arial" w:eastAsia="等线"/>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x_low</w:t>
            </w:r>
            <w:r>
              <w:rPr>
                <w:rFonts w:ascii="Arial" w:hAnsi="Arial" w:eastAsia="等线" w:cs="Arial"/>
                <w:sz w:val="18"/>
                <w:lang w:val="en-US"/>
              </w:rPr>
              <w:t xml:space="preserve"> - 3*f</w:t>
            </w:r>
            <w:r>
              <w:rPr>
                <w:rFonts w:ascii="Arial" w:hAnsi="Arial" w:eastAsia="等线" w:cs="Arial"/>
                <w:sz w:val="18"/>
                <w:vertAlign w:val="subscript"/>
                <w:lang w:val="en-US"/>
              </w:rPr>
              <w:t>y_high</w:t>
            </w:r>
            <w:r>
              <w:rPr>
                <w:rFonts w:ascii="Arial" w:hAnsi="Arial" w:eastAsia="等线" w:cs="Arial"/>
                <w:sz w:val="18"/>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x_high</w:t>
            </w:r>
            <w:r>
              <w:rPr>
                <w:rFonts w:ascii="Arial" w:hAnsi="Arial" w:eastAsia="等线" w:cs="Arial"/>
                <w:sz w:val="18"/>
                <w:lang w:val="en-US"/>
              </w:rPr>
              <w:t xml:space="preserve"> - 3*f</w:t>
            </w:r>
            <w:r>
              <w:rPr>
                <w:rFonts w:ascii="Arial" w:hAnsi="Arial" w:eastAsia="等线" w:cs="Arial"/>
                <w:sz w:val="18"/>
                <w:vertAlign w:val="subscript"/>
                <w:lang w:val="en-US"/>
              </w:rPr>
              <w:t>y_low</w:t>
            </w:r>
            <w:r>
              <w:rPr>
                <w:rFonts w:ascii="Arial" w:hAnsi="Arial" w:eastAsia="等线" w:cs="Arial"/>
                <w:sz w:val="18"/>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y_low</w:t>
            </w:r>
            <w:r>
              <w:rPr>
                <w:rFonts w:ascii="Arial" w:hAnsi="Arial" w:eastAsia="等线" w:cs="Arial"/>
                <w:sz w:val="18"/>
                <w:lang w:val="en-US"/>
              </w:rPr>
              <w:t xml:space="preserve"> - 3*f</w:t>
            </w:r>
            <w:r>
              <w:rPr>
                <w:rFonts w:ascii="Arial" w:hAnsi="Arial" w:eastAsia="等线" w:cs="Arial"/>
                <w:sz w:val="18"/>
                <w:vertAlign w:val="subscript"/>
                <w:lang w:val="en-US"/>
              </w:rPr>
              <w:t>x_high</w:t>
            </w:r>
            <w:r>
              <w:rPr>
                <w:rFonts w:ascii="Arial" w:hAnsi="Arial" w:eastAsia="等线" w:cs="Arial"/>
                <w:sz w:val="18"/>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y_high</w:t>
            </w:r>
            <w:r>
              <w:rPr>
                <w:rFonts w:ascii="Arial" w:hAnsi="Arial" w:eastAsia="等线" w:cs="Arial"/>
                <w:sz w:val="18"/>
                <w:lang w:val="en-US"/>
              </w:rPr>
              <w:t xml:space="preserve"> -3*f</w:t>
            </w:r>
            <w:r>
              <w:rPr>
                <w:rFonts w:ascii="Arial" w:hAnsi="Arial" w:eastAsia="等线" w:cs="Arial"/>
                <w:sz w:val="18"/>
                <w:vertAlign w:val="subscript"/>
                <w:lang w:val="en-US"/>
              </w:rPr>
              <w:t>x_low</w:t>
            </w:r>
            <w:r>
              <w:rPr>
                <w:rFonts w:ascii="Arial" w:hAnsi="Arial" w:eastAsia="等线"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eastAsia="等线"/>
                <w:sz w:val="18"/>
                <w:lang w:val="en-US"/>
              </w:rPr>
            </w:pPr>
            <w:r>
              <w:rPr>
                <w:rFonts w:eastAsia="等线"/>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lang w:eastAsia="ja-JP"/>
              </w:rPr>
            </w:pPr>
            <w:r>
              <w:rPr>
                <w:rFonts w:ascii="Arial" w:hAnsi="Arial" w:eastAsia="等线" w:cs="Arial"/>
                <w:sz w:val="18"/>
                <w:lang w:val="en-US"/>
              </w:rPr>
              <w:t>5240 – 5570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lang w:eastAsia="ja-JP"/>
              </w:rPr>
            </w:pPr>
            <w:r>
              <w:rPr>
                <w:rFonts w:ascii="Arial" w:hAnsi="Arial" w:eastAsia="等线" w:cs="Arial"/>
                <w:sz w:val="18"/>
                <w:lang w:val="en-US"/>
              </w:rPr>
              <w:t>2110 – 2355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lang w:eastAsia="zh-CN"/>
              </w:rPr>
              <w:t>Two-tone</w:t>
            </w:r>
            <w:r>
              <w:rPr>
                <w:rFonts w:ascii="Arial" w:hAnsi="Arial" w:eastAsia="等线"/>
                <w:sz w:val="18"/>
                <w:lang w:val="en-US"/>
              </w:rPr>
              <w:t xml:space="preserve"> </w:t>
            </w:r>
            <w:r>
              <w:rPr>
                <w:rFonts w:ascii="Arial" w:hAnsi="Arial" w:eastAsia="等线"/>
                <w:sz w:val="18"/>
                <w:lang w:val="en-US" w:eastAsia="ja-JP"/>
              </w:rPr>
              <w:t>5</w:t>
            </w:r>
            <w:r>
              <w:rPr>
                <w:rFonts w:ascii="Arial" w:hAnsi="Arial" w:eastAsia="等线"/>
                <w:sz w:val="18"/>
                <w:vertAlign w:val="superscript"/>
                <w:lang w:val="en-US" w:eastAsia="ja-JP"/>
              </w:rPr>
              <w:t>th</w:t>
            </w:r>
            <w:r>
              <w:rPr>
                <w:rFonts w:ascii="Arial" w:hAnsi="Arial" w:eastAsia="等线"/>
                <w:sz w:val="18"/>
                <w:lang w:val="en-US" w:eastAsia="ja-JP"/>
              </w:rPr>
              <w:t xml:space="preserve"> </w:t>
            </w:r>
            <w:r>
              <w:rPr>
                <w:rFonts w:ascii="Arial" w:hAnsi="Arial" w:eastAsia="等线"/>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|f</w:t>
            </w:r>
            <w:r>
              <w:rPr>
                <w:rFonts w:ascii="Arial" w:hAnsi="Arial" w:eastAsia="等线" w:cs="Arial"/>
                <w:sz w:val="18"/>
                <w:vertAlign w:val="subscript"/>
                <w:lang w:val="en-US"/>
              </w:rPr>
              <w:t>x_low</w:t>
            </w:r>
            <w:r>
              <w:rPr>
                <w:rFonts w:ascii="Arial" w:hAnsi="Arial" w:eastAsia="等线" w:cs="Arial"/>
                <w:sz w:val="18"/>
                <w:lang w:val="en-US"/>
              </w:rPr>
              <w:t xml:space="preserve"> + 4*f</w:t>
            </w:r>
            <w:r>
              <w:rPr>
                <w:rFonts w:ascii="Arial" w:hAnsi="Arial" w:eastAsia="等线" w:cs="Arial"/>
                <w:sz w:val="18"/>
                <w:vertAlign w:val="subscript"/>
                <w:lang w:val="en-US"/>
              </w:rPr>
              <w:t>y_low</w:t>
            </w:r>
            <w:r>
              <w:rPr>
                <w:rFonts w:ascii="Arial" w:hAnsi="Arial" w:eastAsia="等线" w:cs="Arial"/>
                <w:sz w:val="18"/>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|f</w:t>
            </w:r>
            <w:r>
              <w:rPr>
                <w:rFonts w:ascii="Arial" w:hAnsi="Arial" w:eastAsia="等线" w:cs="Arial"/>
                <w:sz w:val="18"/>
                <w:vertAlign w:val="subscript"/>
                <w:lang w:val="en-US"/>
              </w:rPr>
              <w:t>x_high</w:t>
            </w:r>
            <w:r>
              <w:rPr>
                <w:rFonts w:ascii="Arial" w:hAnsi="Arial" w:eastAsia="等线" w:cs="Arial"/>
                <w:sz w:val="18"/>
                <w:lang w:val="en-US"/>
              </w:rPr>
              <w:t xml:space="preserve"> + 4*f</w:t>
            </w:r>
            <w:r>
              <w:rPr>
                <w:rFonts w:ascii="Arial" w:hAnsi="Arial" w:eastAsia="等线" w:cs="Arial"/>
                <w:sz w:val="18"/>
                <w:vertAlign w:val="subscript"/>
                <w:lang w:val="en-US"/>
              </w:rPr>
              <w:t>y_high</w:t>
            </w:r>
            <w:r>
              <w:rPr>
                <w:rFonts w:ascii="Arial" w:hAnsi="Arial" w:eastAsia="等线" w:cs="Arial"/>
                <w:sz w:val="18"/>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|f</w:t>
            </w:r>
            <w:r>
              <w:rPr>
                <w:rFonts w:ascii="Arial" w:hAnsi="Arial" w:eastAsia="等线" w:cs="Arial"/>
                <w:sz w:val="18"/>
                <w:vertAlign w:val="subscript"/>
                <w:lang w:val="en-US"/>
              </w:rPr>
              <w:t>y_low</w:t>
            </w:r>
            <w:r>
              <w:rPr>
                <w:rFonts w:ascii="Arial" w:hAnsi="Arial" w:eastAsia="等线" w:cs="Arial"/>
                <w:sz w:val="18"/>
                <w:lang w:val="en-US"/>
              </w:rPr>
              <w:t xml:space="preserve"> + 4*f</w:t>
            </w:r>
            <w:r>
              <w:rPr>
                <w:rFonts w:ascii="Arial" w:hAnsi="Arial" w:eastAsia="等线" w:cs="Arial"/>
                <w:sz w:val="18"/>
                <w:vertAlign w:val="subscript"/>
                <w:lang w:val="en-US"/>
              </w:rPr>
              <w:t>x_low</w:t>
            </w:r>
            <w:r>
              <w:rPr>
                <w:rFonts w:ascii="Arial" w:hAnsi="Arial" w:eastAsia="等线" w:cs="Arial"/>
                <w:sz w:val="18"/>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|f</w:t>
            </w:r>
            <w:r>
              <w:rPr>
                <w:rFonts w:ascii="Arial" w:hAnsi="Arial" w:eastAsia="等线" w:cs="Arial"/>
                <w:sz w:val="18"/>
                <w:vertAlign w:val="subscript"/>
                <w:lang w:val="en-US"/>
              </w:rPr>
              <w:t>y_high</w:t>
            </w:r>
            <w:r>
              <w:rPr>
                <w:rFonts w:ascii="Arial" w:hAnsi="Arial" w:eastAsia="等线" w:cs="Arial"/>
                <w:sz w:val="18"/>
                <w:lang w:val="en-US"/>
              </w:rPr>
              <w:t xml:space="preserve"> + 4*f</w:t>
            </w:r>
            <w:r>
              <w:rPr>
                <w:rFonts w:ascii="Arial" w:hAnsi="Arial" w:eastAsia="等线" w:cs="Arial"/>
                <w:sz w:val="18"/>
                <w:vertAlign w:val="subscript"/>
                <w:lang w:val="en-US"/>
              </w:rPr>
              <w:t>x_high</w:t>
            </w:r>
            <w:r>
              <w:rPr>
                <w:rFonts w:ascii="Arial" w:hAnsi="Arial" w:eastAsia="等线"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lang w:eastAsia="zh-CN"/>
              </w:rPr>
              <w:t>IMD</w:t>
            </w:r>
            <w:r>
              <w:rPr>
                <w:rFonts w:ascii="Arial" w:hAnsi="Arial" w:eastAsia="等线"/>
                <w:sz w:val="18"/>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lang w:eastAsia="ja-JP"/>
              </w:rPr>
            </w:pPr>
            <w:r>
              <w:rPr>
                <w:rFonts w:ascii="Arial" w:hAnsi="Arial" w:eastAsia="等线" w:cs="Arial"/>
                <w:sz w:val="18"/>
                <w:lang w:val="en-US"/>
              </w:rPr>
              <w:t>10015 – 10430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lang w:eastAsia="ja-JP"/>
              </w:rPr>
            </w:pPr>
            <w:r>
              <w:rPr>
                <w:rFonts w:ascii="Arial" w:hAnsi="Arial" w:eastAsia="等线" w:cs="Arial"/>
                <w:sz w:val="18"/>
                <w:lang w:val="en-US"/>
              </w:rPr>
              <w:t>5560 – 5720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lang w:eastAsia="zh-CN"/>
              </w:rPr>
              <w:t>Two-tone</w:t>
            </w:r>
            <w:r>
              <w:rPr>
                <w:rFonts w:ascii="Arial" w:hAnsi="Arial" w:eastAsia="等线"/>
                <w:sz w:val="18"/>
                <w:lang w:val="en-US"/>
              </w:rPr>
              <w:t xml:space="preserve"> </w:t>
            </w:r>
            <w:r>
              <w:rPr>
                <w:rFonts w:ascii="Arial" w:hAnsi="Arial" w:eastAsia="等线"/>
                <w:sz w:val="18"/>
                <w:lang w:val="en-US" w:eastAsia="ja-JP"/>
              </w:rPr>
              <w:t>5</w:t>
            </w:r>
            <w:r>
              <w:rPr>
                <w:rFonts w:ascii="Arial" w:hAnsi="Arial" w:eastAsia="等线"/>
                <w:sz w:val="18"/>
                <w:vertAlign w:val="superscript"/>
                <w:lang w:val="en-US" w:eastAsia="ja-JP"/>
              </w:rPr>
              <w:t>th</w:t>
            </w:r>
            <w:r>
              <w:rPr>
                <w:rFonts w:ascii="Arial" w:hAnsi="Arial" w:eastAsia="等线"/>
                <w:sz w:val="18"/>
                <w:lang w:val="en-US" w:eastAsia="ja-JP"/>
              </w:rPr>
              <w:t xml:space="preserve"> </w:t>
            </w:r>
            <w:r>
              <w:rPr>
                <w:rFonts w:ascii="Arial" w:hAnsi="Arial" w:eastAsia="等线"/>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x_low</w:t>
            </w:r>
            <w:r>
              <w:rPr>
                <w:rFonts w:ascii="Arial" w:hAnsi="Arial" w:eastAsia="等线" w:cs="Arial"/>
                <w:sz w:val="18"/>
                <w:lang w:val="en-US"/>
              </w:rPr>
              <w:t xml:space="preserve"> + 3*f</w:t>
            </w:r>
            <w:r>
              <w:rPr>
                <w:rFonts w:ascii="Arial" w:hAnsi="Arial" w:eastAsia="等线" w:cs="Arial"/>
                <w:sz w:val="18"/>
                <w:vertAlign w:val="subscript"/>
                <w:lang w:val="en-US"/>
              </w:rPr>
              <w:t>y_low</w:t>
            </w:r>
            <w:r>
              <w:rPr>
                <w:rFonts w:ascii="Arial" w:hAnsi="Arial" w:eastAsia="等线" w:cs="Arial"/>
                <w:sz w:val="18"/>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x_high</w:t>
            </w:r>
            <w:r>
              <w:rPr>
                <w:rFonts w:ascii="Arial" w:hAnsi="Arial" w:eastAsia="等线" w:cs="Arial"/>
                <w:sz w:val="18"/>
                <w:lang w:val="en-US"/>
              </w:rPr>
              <w:t xml:space="preserve"> + 3*f</w:t>
            </w:r>
            <w:r>
              <w:rPr>
                <w:rFonts w:ascii="Arial" w:hAnsi="Arial" w:eastAsia="等线" w:cs="Arial"/>
                <w:sz w:val="18"/>
                <w:vertAlign w:val="subscript"/>
                <w:lang w:val="en-US"/>
              </w:rPr>
              <w:t>y_high</w:t>
            </w:r>
            <w:r>
              <w:rPr>
                <w:rFonts w:ascii="Arial" w:hAnsi="Arial" w:eastAsia="等线" w:cs="Arial"/>
                <w:sz w:val="18"/>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y_low</w:t>
            </w:r>
            <w:r>
              <w:rPr>
                <w:rFonts w:ascii="Arial" w:hAnsi="Arial" w:eastAsia="等线" w:cs="Arial"/>
                <w:sz w:val="18"/>
                <w:lang w:val="en-US"/>
              </w:rPr>
              <w:t xml:space="preserve"> + 3*f</w:t>
            </w:r>
            <w:r>
              <w:rPr>
                <w:rFonts w:ascii="Arial" w:hAnsi="Arial" w:eastAsia="等线" w:cs="Arial"/>
                <w:sz w:val="18"/>
                <w:vertAlign w:val="subscript"/>
                <w:lang w:val="en-US"/>
              </w:rPr>
              <w:t>x_low</w:t>
            </w:r>
            <w:r>
              <w:rPr>
                <w:rFonts w:ascii="Arial" w:hAnsi="Arial" w:eastAsia="等线" w:cs="Arial"/>
                <w:sz w:val="18"/>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rPr>
            </w:pPr>
            <w:r>
              <w:rPr>
                <w:rFonts w:ascii="Arial" w:hAnsi="Arial" w:eastAsia="等线" w:cs="Arial"/>
                <w:sz w:val="18"/>
                <w:lang w:val="en-US"/>
              </w:rPr>
              <w:t>|2*f</w:t>
            </w:r>
            <w:r>
              <w:rPr>
                <w:rFonts w:ascii="Arial" w:hAnsi="Arial" w:eastAsia="等线" w:cs="Arial"/>
                <w:sz w:val="18"/>
                <w:vertAlign w:val="subscript"/>
                <w:lang w:val="en-US"/>
              </w:rPr>
              <w:t>y_high</w:t>
            </w:r>
            <w:r>
              <w:rPr>
                <w:rFonts w:ascii="Arial" w:hAnsi="Arial" w:eastAsia="等线" w:cs="Arial"/>
                <w:sz w:val="18"/>
                <w:lang w:val="en-US"/>
              </w:rPr>
              <w:t xml:space="preserve"> + 3*f</w:t>
            </w:r>
            <w:r>
              <w:rPr>
                <w:rFonts w:ascii="Arial" w:hAnsi="Arial" w:eastAsia="等线" w:cs="Arial"/>
                <w:sz w:val="18"/>
                <w:vertAlign w:val="subscript"/>
                <w:lang w:val="en-US"/>
              </w:rPr>
              <w:t>x_high</w:t>
            </w:r>
            <w:r>
              <w:rPr>
                <w:rFonts w:ascii="Arial" w:hAnsi="Arial" w:eastAsia="等线"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lang w:val="en-US"/>
              </w:rPr>
              <w:t xml:space="preserve">IMD </w:t>
            </w:r>
            <w:r>
              <w:rPr>
                <w:rFonts w:ascii="Arial" w:hAnsi="Arial" w:eastAsia="等线"/>
                <w:sz w:val="18"/>
                <w:lang w:eastAsia="zh-CN"/>
              </w:rPr>
              <w:t>frequency</w:t>
            </w:r>
            <w:r>
              <w:rPr>
                <w:rFonts w:ascii="Arial" w:hAnsi="Arial" w:eastAsia="等线"/>
                <w:sz w:val="18"/>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lang w:eastAsia="ja-JP"/>
              </w:rPr>
            </w:pPr>
            <w:r>
              <w:rPr>
                <w:rFonts w:ascii="Arial" w:hAnsi="Arial" w:eastAsia="等线" w:cs="Arial"/>
                <w:sz w:val="18"/>
                <w:lang w:val="en-US"/>
              </w:rPr>
              <w:t>8530 – 8860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lang w:eastAsia="ja-JP"/>
              </w:rPr>
            </w:pPr>
            <w:r>
              <w:rPr>
                <w:rFonts w:ascii="Arial" w:hAnsi="Arial" w:eastAsia="等线" w:cs="Arial"/>
                <w:sz w:val="18"/>
                <w:lang w:val="en-US"/>
              </w:rPr>
              <w:t>7045 – 7290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lang w:val="en-US"/>
              </w:rPr>
            </w:pPr>
            <w:r>
              <w:rPr>
                <w:rFonts w:ascii="Arial" w:hAnsi="Arial" w:eastAsia="等线"/>
                <w:sz w:val="18"/>
              </w:rPr>
              <w:t>NOTE :</w:t>
            </w:r>
            <w:r>
              <w:rPr>
                <w:rFonts w:ascii="Arial" w:hAnsi="Arial" w:eastAsia="等线"/>
                <w:sz w:val="18"/>
              </w:rPr>
              <w:tab/>
            </w:r>
            <w:r>
              <w:rPr>
                <w:rFonts w:ascii="Arial" w:hAnsi="Arial" w:eastAsia="等线"/>
                <w:sz w:val="18"/>
              </w:rPr>
              <w:t>For each IMD item,</w:t>
            </w:r>
            <w:r>
              <w:rPr>
                <w:rFonts w:ascii="Arial" w:hAnsi="Arial" w:eastAsia="Times New Roman"/>
                <w:sz w:val="18"/>
                <w:lang w:val="en-US" w:eastAsia="zh-CN"/>
              </w:rPr>
              <w:t xml:space="preserve"> </w:t>
            </w:r>
            <w:r>
              <w:rPr>
                <w:rFonts w:ascii="Arial" w:hAnsi="Arial" w:eastAsia="等线"/>
                <w:sz w:val="18"/>
              </w:rPr>
              <w:t xml:space="preserve">when two bound values before taking absolute have different signs, the relevant IMD </w:t>
            </w:r>
            <w:r>
              <w:rPr>
                <w:rFonts w:ascii="Arial" w:hAnsi="Arial" w:eastAsia="等线"/>
                <w:sz w:val="18"/>
                <w:lang w:eastAsia="zh-CN"/>
              </w:rPr>
              <w:t>range</w:t>
            </w:r>
            <w:r>
              <w:rPr>
                <w:rFonts w:ascii="Arial" w:hAnsi="Arial" w:eastAsia="等线"/>
                <w:sz w:val="18"/>
              </w:rPr>
              <w:t xml:space="preserve"> shall be set such that  (1) the lower bound is 0 and (2) the upper bound is the bigger </w:t>
            </w:r>
            <w:r>
              <w:rPr>
                <w:rFonts w:ascii="Arial" w:hAnsi="Arial" w:eastAsia="等线"/>
                <w:sz w:val="18"/>
                <w:lang w:val="en-US"/>
              </w:rPr>
              <w:t>value</w:t>
            </w:r>
            <w:r>
              <w:rPr>
                <w:rFonts w:ascii="Arial" w:hAnsi="Arial" w:eastAsia="等线"/>
                <w:sz w:val="18"/>
              </w:rPr>
              <w:t xml:space="preserve"> of the two after taking absolute.</w:t>
            </w:r>
          </w:p>
        </w:tc>
      </w:tr>
    </w:tbl>
    <w:p>
      <w:pPr>
        <w:rPr>
          <w:rFonts w:eastAsia="等线"/>
          <w:lang w:eastAsia="ko-KR"/>
        </w:rPr>
      </w:pPr>
    </w:p>
    <w:p>
      <w:pPr>
        <w:rPr>
          <w:rFonts w:eastAsia="等线"/>
          <w:lang w:eastAsia="ko-KR"/>
        </w:rPr>
      </w:pPr>
      <w:r>
        <w:rPr>
          <w:rFonts w:eastAsia="等线"/>
          <w:lang w:eastAsia="ko-KR"/>
        </w:rPr>
        <w:t xml:space="preserve">Based on Table </w:t>
      </w:r>
      <w:r>
        <w:rPr>
          <w:rFonts w:hint="eastAsia" w:eastAsia="Times New Roman"/>
          <w:lang w:val="en-US" w:eastAsia="zh-CN"/>
        </w:rPr>
        <w:t>5.28</w:t>
      </w:r>
      <w:r>
        <w:rPr>
          <w:rFonts w:eastAsia="Times New Roman"/>
          <w:lang w:val="en-US" w:eastAsia="zh-CN"/>
        </w:rPr>
        <w:t>.2</w:t>
      </w:r>
      <w:r>
        <w:rPr>
          <w:rFonts w:eastAsia="等线"/>
          <w:lang w:eastAsia="ko-KR"/>
        </w:rPr>
        <w:t>.</w:t>
      </w:r>
      <w:r>
        <w:rPr>
          <w:rFonts w:eastAsia="Times New Roman"/>
          <w:lang w:val="en-US" w:eastAsia="zh-CN"/>
        </w:rPr>
        <w:t>2</w:t>
      </w:r>
      <w:r>
        <w:rPr>
          <w:rFonts w:eastAsia="等线"/>
          <w:lang w:eastAsia="ko-KR"/>
        </w:rPr>
        <w:t>-1</w:t>
      </w:r>
      <w:r>
        <w:rPr>
          <w:rFonts w:eastAsia="Times New Roman"/>
          <w:lang w:val="en-US" w:eastAsia="zh-CN"/>
        </w:rPr>
        <w:t>, the IMD5 due to dual UL falls into n18 DL. However, only one test point could be selected to accommodate IMD5, i.e., F</w:t>
      </w:r>
      <w:r>
        <w:rPr>
          <w:rFonts w:eastAsia="Times New Roman"/>
          <w:vertAlign w:val="subscript"/>
          <w:lang w:val="en-US" w:eastAsia="zh-CN"/>
        </w:rPr>
        <w:t>n18_UL</w:t>
      </w:r>
      <w:r>
        <w:rPr>
          <w:rFonts w:eastAsia="Times New Roman"/>
          <w:lang w:val="en-US" w:eastAsia="zh-CN"/>
        </w:rPr>
        <w:t>= 815MHz, F</w:t>
      </w:r>
      <w:r>
        <w:rPr>
          <w:rFonts w:eastAsia="Times New Roman"/>
          <w:vertAlign w:val="subscript"/>
          <w:lang w:val="en-US" w:eastAsia="zh-CN"/>
        </w:rPr>
        <w:t>n40_UL</w:t>
      </w:r>
      <w:r>
        <w:rPr>
          <w:rFonts w:eastAsia="Times New Roman"/>
          <w:lang w:val="en-US" w:eastAsia="zh-CN"/>
        </w:rPr>
        <w:t>=2400MHz, and the corresponding victim DL frequency is 860MHz(the lowest frequency of n18 DL), which means there is no possibility to deploy the carriers hence there is no IMD issue for this band combination.</w:t>
      </w:r>
    </w:p>
    <w:p>
      <w:pPr>
        <w:rPr>
          <w:rFonts w:eastAsia="MS Mincho"/>
          <w:lang w:eastAsia="ja-JP"/>
        </w:rPr>
      </w:pPr>
      <w:r>
        <w:rPr>
          <w:rFonts w:eastAsia="等线"/>
        </w:rPr>
        <w:t xml:space="preserve">Table </w:t>
      </w:r>
      <w:r>
        <w:rPr>
          <w:rFonts w:hint="eastAsia" w:eastAsia="Times New Roman"/>
          <w:lang w:val="en-US" w:eastAsia="zh-CN"/>
        </w:rPr>
        <w:t>5.28</w:t>
      </w:r>
      <w:r>
        <w:rPr>
          <w:rFonts w:eastAsia="Times New Roman"/>
          <w:lang w:val="en-US" w:eastAsia="zh-CN"/>
        </w:rPr>
        <w:t>.2</w:t>
      </w:r>
      <w:r>
        <w:rPr>
          <w:rFonts w:eastAsia="等线"/>
        </w:rPr>
        <w:t>.</w:t>
      </w:r>
      <w:r>
        <w:rPr>
          <w:rFonts w:eastAsia="Times New Roman"/>
          <w:lang w:val="en-US" w:eastAsia="zh-CN"/>
        </w:rPr>
        <w:t>2</w:t>
      </w:r>
      <w:r>
        <w:rPr>
          <w:rFonts w:eastAsia="等线"/>
        </w:rPr>
        <w:t>-</w:t>
      </w:r>
      <w:r>
        <w:rPr>
          <w:rFonts w:eastAsia="Times New Roman"/>
          <w:lang w:eastAsia="zh-CN"/>
        </w:rPr>
        <w:t>2</w:t>
      </w:r>
      <w:r>
        <w:rPr>
          <w:rFonts w:eastAsia="等线"/>
        </w:rPr>
        <w:t xml:space="preserve"> lists</w:t>
      </w:r>
      <w:r>
        <w:rPr>
          <w:rFonts w:eastAsia="MS Mincho"/>
          <w:lang w:eastAsia="ja-JP"/>
        </w:rPr>
        <w:t xml:space="preserve"> the protected bands required for the </w:t>
      </w:r>
      <w:r>
        <w:rPr>
          <w:rFonts w:eastAsia="等线"/>
          <w:lang w:val="en-US" w:eastAsia="zh-CN"/>
        </w:rPr>
        <w:t>2UL bands CA</w:t>
      </w:r>
      <w:r>
        <w:rPr>
          <w:rFonts w:eastAsia="MS Mincho"/>
          <w:lang w:eastAsia="ja-JP"/>
        </w:rPr>
        <w:t xml:space="preserve"> configuration.</w:t>
      </w:r>
    </w:p>
    <w:p>
      <w:pPr>
        <w:keepNext/>
        <w:keepLines/>
        <w:spacing w:before="240" w:after="120"/>
        <w:jc w:val="center"/>
        <w:rPr>
          <w:rFonts w:ascii="Arial" w:hAnsi="Arial" w:eastAsia="等线" w:cs="Arial"/>
          <w:b/>
          <w:lang w:val="en-US"/>
        </w:rPr>
      </w:pPr>
      <w:r>
        <w:rPr>
          <w:rFonts w:eastAsia="等线"/>
          <w:b/>
          <w:lang w:val="en-US"/>
        </w:rPr>
        <w:t>T</w:t>
      </w:r>
      <w:r>
        <w:rPr>
          <w:rFonts w:ascii="Arial" w:hAnsi="Arial" w:eastAsia="等线" w:cs="Arial"/>
          <w:b/>
          <w:lang w:val="en-US"/>
        </w:rPr>
        <w:t xml:space="preserve">able </w:t>
      </w:r>
      <w:r>
        <w:rPr>
          <w:rFonts w:hint="eastAsia" w:ascii="Arial" w:hAnsi="Arial" w:eastAsia="Times New Roman" w:cs="Arial"/>
          <w:b/>
          <w:lang w:val="en-US" w:eastAsia="zh-CN"/>
        </w:rPr>
        <w:t>5.28</w:t>
      </w:r>
      <w:r>
        <w:rPr>
          <w:rFonts w:ascii="Arial" w:hAnsi="Arial" w:eastAsia="Times New Roman" w:cs="Arial"/>
          <w:b/>
          <w:lang w:val="en-US" w:eastAsia="zh-CN"/>
        </w:rPr>
        <w:t>.2</w:t>
      </w:r>
      <w:r>
        <w:rPr>
          <w:rFonts w:ascii="Arial" w:hAnsi="Arial" w:eastAsia="等线" w:cs="Arial"/>
          <w:b/>
          <w:lang w:val="en-US"/>
        </w:rPr>
        <w:t>.</w:t>
      </w:r>
      <w:r>
        <w:rPr>
          <w:rFonts w:ascii="Arial" w:hAnsi="Arial" w:eastAsia="Times New Roman" w:cs="Arial"/>
          <w:b/>
          <w:lang w:val="en-US" w:eastAsia="zh-CN"/>
        </w:rPr>
        <w:t>2</w:t>
      </w:r>
      <w:r>
        <w:rPr>
          <w:rFonts w:ascii="Arial" w:hAnsi="Arial" w:eastAsia="等线" w:cs="Arial"/>
          <w:b/>
          <w:lang w:val="en-US"/>
        </w:rPr>
        <w:t>-</w:t>
      </w:r>
      <w:r>
        <w:rPr>
          <w:rFonts w:ascii="Arial" w:hAnsi="Arial" w:eastAsia="Times New Roman" w:cs="Arial"/>
          <w:b/>
          <w:lang w:val="en-US" w:eastAsia="zh-CN"/>
        </w:rPr>
        <w:t>2</w:t>
      </w:r>
      <w:r>
        <w:rPr>
          <w:rFonts w:ascii="Arial" w:hAnsi="Arial" w:eastAsia="等线" w:cs="Arial"/>
          <w:b/>
          <w:lang w:val="en-US"/>
        </w:rPr>
        <w:t xml:space="preserve">: </w:t>
      </w:r>
      <w:r>
        <w:rPr>
          <w:rFonts w:ascii="Arial" w:hAnsi="Arial" w:eastAsia="等线" w:cs="Arial"/>
          <w:b/>
          <w:lang w:val="en-US" w:eastAsia="ja-JP"/>
        </w:rPr>
        <w:t>Protected bands</w:t>
      </w:r>
      <w:r>
        <w:rPr>
          <w:rFonts w:ascii="Arial" w:hAnsi="Arial" w:eastAsia="等线" w:cs="Arial"/>
          <w:b/>
          <w:lang w:val="en-US"/>
        </w:rPr>
        <w:t xml:space="preserve"> for the </w:t>
      </w:r>
      <w:r>
        <w:rPr>
          <w:rFonts w:ascii="Arial" w:hAnsi="Arial" w:eastAsia="等线" w:cs="Arial"/>
          <w:b/>
          <w:lang w:val="en-US" w:eastAsia="zh-CN"/>
        </w:rPr>
        <w:t xml:space="preserve">2UL bands CA </w:t>
      </w:r>
      <w:r>
        <w:rPr>
          <w:rFonts w:ascii="Arial" w:hAnsi="Arial" w:eastAsia="等线"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b/>
                <w:sz w:val="18"/>
              </w:rPr>
            </w:pPr>
            <w:r>
              <w:rPr>
                <w:rFonts w:ascii="Arial" w:hAnsi="Arial" w:eastAsia="等线" w:cs="Arial"/>
                <w:b/>
                <w:sz w:val="18"/>
                <w:lang w:val="en-US" w:eastAsia="zh-CN"/>
              </w:rPr>
              <w:t>NR</w:t>
            </w:r>
            <w:r>
              <w:rPr>
                <w:rFonts w:ascii="Arial" w:hAnsi="Arial" w:eastAsia="Times New Roman" w:cs="Arial"/>
                <w:b/>
                <w:sz w:val="18"/>
              </w:rPr>
              <w:t xml:space="preserve"> </w:t>
            </w:r>
            <w:r>
              <w:rPr>
                <w:rFonts w:ascii="Arial" w:hAnsi="Arial" w:eastAsia="等线" w:cs="Arial"/>
                <w:b/>
                <w:sz w:val="18"/>
                <w:lang w:val="en-US" w:eastAsia="zh-CN"/>
              </w:rPr>
              <w:t>CA</w:t>
            </w:r>
            <w:r>
              <w:rPr>
                <w:rFonts w:ascii="Arial" w:hAnsi="Arial" w:eastAsia="Times New Roman"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rPr>
            </w:pPr>
            <w:r>
              <w:rPr>
                <w:rFonts w:ascii="Arial" w:hAnsi="Arial" w:eastAsia="Times New Roman"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rPr>
            </w:pPr>
            <w:r>
              <w:rPr>
                <w:rFonts w:ascii="Arial" w:hAnsi="Arial" w:eastAsia="Times New Roman"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rPr>
            </w:pPr>
            <w:r>
              <w:rPr>
                <w:rFonts w:ascii="Arial" w:hAnsi="Arial" w:eastAsia="Times New Roman" w:cs="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rPr>
            </w:pPr>
            <w:r>
              <w:rPr>
                <w:rFonts w:ascii="Arial" w:hAnsi="Arial" w:eastAsia="Times New Roman" w:cs="Arial"/>
                <w:b/>
                <w:sz w:val="18"/>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rPr>
            </w:pPr>
            <w:r>
              <w:rPr>
                <w:rFonts w:ascii="Arial" w:hAnsi="Arial" w:eastAsia="Times New Roman" w:cs="Arial"/>
                <w:b/>
                <w:sz w:val="18"/>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rPr>
            </w:pPr>
            <w:r>
              <w:rPr>
                <w:rFonts w:ascii="Arial" w:hAnsi="Arial" w:eastAsia="Times New Roman"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等线" w:cs="Arial"/>
                <w:sz w:val="18"/>
                <w:lang w:val="en-US" w:eastAsia="zh-CN"/>
              </w:rPr>
              <w:t>CA</w:t>
            </w:r>
            <w:r>
              <w:rPr>
                <w:rFonts w:ascii="Arial" w:hAnsi="Arial" w:eastAsia="Times New Roman" w:cs="Arial"/>
                <w:sz w:val="18"/>
              </w:rPr>
              <w:t>_</w:t>
            </w:r>
            <w:r>
              <w:rPr>
                <w:rFonts w:hint="eastAsia" w:ascii="Arial" w:hAnsi="Arial" w:eastAsia="Times New Roman" w:cs="Arial"/>
                <w:sz w:val="18"/>
                <w:lang w:val="en-US" w:eastAsia="zh-CN"/>
              </w:rPr>
              <w:t>n</w:t>
            </w:r>
            <w:r>
              <w:rPr>
                <w:rFonts w:ascii="Arial" w:hAnsi="Arial" w:eastAsia="Times New Roman" w:cs="Arial"/>
                <w:sz w:val="18"/>
                <w:lang w:eastAsia="zh-CN"/>
              </w:rPr>
              <w:t>18</w:t>
            </w:r>
            <w:r>
              <w:rPr>
                <w:rFonts w:ascii="Arial" w:hAnsi="Arial" w:eastAsia="Times New Roman" w:cs="Arial"/>
                <w:sz w:val="18"/>
              </w:rPr>
              <w:t>-</w:t>
            </w:r>
            <w:r>
              <w:rPr>
                <w:rFonts w:hint="eastAsia" w:ascii="Arial" w:hAnsi="Arial" w:eastAsia="Times New Roman" w:cs="Arial"/>
                <w:sz w:val="18"/>
                <w:lang w:val="en-US" w:eastAsia="zh-CN"/>
              </w:rPr>
              <w:t>n</w:t>
            </w:r>
            <w:r>
              <w:rPr>
                <w:rFonts w:ascii="Arial" w:hAnsi="Arial" w:eastAsia="Times New Roman" w:cs="Arial"/>
                <w:sz w:val="18"/>
                <w:lang w:eastAsia="zh-CN"/>
              </w:rPr>
              <w:t>40</w:t>
            </w: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宋体" w:cs="Arial"/>
                <w:sz w:val="18"/>
                <w:lang w:val="en-GB" w:eastAsia="zh-CN" w:bidi="ar-SA"/>
              </w:rPr>
            </w:pPr>
            <w:r>
              <w:rPr>
                <w:rFonts w:ascii="Arial" w:hAnsi="Arial" w:eastAsia="宋体" w:cs="Arial"/>
                <w:sz w:val="18"/>
                <w:lang w:val="en-GB" w:eastAsia="zh-CN" w:bidi="ar-SA"/>
              </w:rPr>
              <w:t>E-UTRA Band 1, 3, 11, 21, 34, 42, 65</w:t>
            </w:r>
          </w:p>
          <w:p>
            <w:pPr>
              <w:keepNext/>
              <w:keepLines/>
              <w:overflowPunct w:val="0"/>
              <w:autoSpaceDE w:val="0"/>
              <w:autoSpaceDN w:val="0"/>
              <w:adjustRightInd w:val="0"/>
              <w:spacing w:after="0"/>
              <w:textAlignment w:val="baseline"/>
              <w:rPr>
                <w:rFonts w:ascii="Arial" w:hAnsi="Arial" w:eastAsia="Times New Roman" w:cs="Arial"/>
                <w:sz w:val="16"/>
                <w:lang w:val="en-US" w:eastAsia="zh-CN"/>
              </w:rPr>
            </w:pPr>
            <w:r>
              <w:rPr>
                <w:rFonts w:ascii="Arial" w:hAnsi="Arial" w:eastAsia="Times New Roman" w:cs="Arial"/>
                <w:sz w:val="18"/>
                <w:lang w:eastAsia="zh-CN"/>
              </w:rPr>
              <w:t>NR Band n79</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rPr>
            </w:pPr>
            <w:r>
              <w:rPr>
                <w:rFonts w:ascii="Arial" w:hAnsi="Arial" w:eastAsia="Times New Roman" w:cs="Arial"/>
                <w:sz w:val="16"/>
              </w:rPr>
              <w:t>F</w:t>
            </w:r>
            <w:r>
              <w:rPr>
                <w:rFonts w:ascii="Arial" w:hAnsi="Arial" w:eastAsia="Times New Roman" w:cs="Arial"/>
                <w:sz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rPr>
            </w:pPr>
            <w:r>
              <w:rPr>
                <w:rFonts w:ascii="Arial" w:hAnsi="Arial" w:eastAsia="Times New Roman" w:cs="Arial"/>
                <w:sz w:val="16"/>
              </w:rPr>
              <w:t>F</w:t>
            </w:r>
            <w:r>
              <w:rPr>
                <w:rFonts w:ascii="Arial" w:hAnsi="Arial" w:eastAsia="Times New Roman" w:cs="Arial"/>
                <w:sz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lang w:eastAsia="zh-CN"/>
              </w:rPr>
            </w:pPr>
            <w:r>
              <w:rPr>
                <w:rFonts w:hint="eastAsia" w:ascii="Arial" w:hAnsi="Arial" w:eastAsia="等线" w:cs="Arial"/>
                <w:sz w:val="16"/>
                <w:lang w:eastAsia="zh-CN"/>
              </w:rPr>
              <w:t>-</w:t>
            </w:r>
            <w:r>
              <w:rPr>
                <w:rFonts w:ascii="Arial" w:hAnsi="Arial" w:eastAsia="等线" w:cs="Arial"/>
                <w:sz w:val="16"/>
                <w:lang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lang w:eastAsia="zh-CN"/>
              </w:rPr>
            </w:pPr>
            <w:r>
              <w:rPr>
                <w:rFonts w:hint="eastAsia" w:ascii="Arial" w:hAnsi="Arial" w:eastAsia="等线" w:cs="Arial"/>
                <w:sz w:val="16"/>
                <w:lang w:eastAsia="zh-CN"/>
              </w:rPr>
              <w:t>1</w:t>
            </w: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6"/>
                <w:lang w:val="en-US" w:eastAsia="zh-CN"/>
              </w:rPr>
            </w:pPr>
            <w:r>
              <w:rPr>
                <w:rFonts w:hint="eastAsia" w:ascii="Arial" w:hAnsi="Arial" w:eastAsia="Times New Roman" w:cs="Arial"/>
                <w:sz w:val="16"/>
                <w:lang w:val="en-US" w:eastAsia="zh-CN"/>
              </w:rPr>
              <w:t>2</w:t>
            </w:r>
            <w:r>
              <w:rPr>
                <w:rFonts w:ascii="Arial" w:hAnsi="Arial" w:eastAsia="Times New Roman" w:cs="Arial"/>
                <w:sz w:val="16"/>
                <w:lang w:val="en-US" w:eastAsia="zh-CN"/>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Band n77, n78</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rPr>
            </w:pPr>
            <w:r>
              <w:rPr>
                <w:rFonts w:ascii="Arial" w:hAnsi="Arial" w:eastAsia="Times New Roman" w:cs="Arial"/>
                <w:sz w:val="16"/>
              </w:rPr>
              <w:t>F</w:t>
            </w:r>
            <w:r>
              <w:rPr>
                <w:rFonts w:ascii="Arial" w:hAnsi="Arial" w:eastAsia="Times New Roman" w:cs="Arial"/>
                <w:sz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rPr>
            </w:pPr>
            <w:r>
              <w:rPr>
                <w:rFonts w:ascii="Arial" w:hAnsi="Arial" w:eastAsia="Times New Roman" w:cs="Arial"/>
                <w:sz w:val="16"/>
              </w:rPr>
              <w:t>F</w:t>
            </w:r>
            <w:r>
              <w:rPr>
                <w:rFonts w:ascii="Arial" w:hAnsi="Arial" w:eastAsia="Times New Roman" w:cs="Arial"/>
                <w:sz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lang w:eastAsia="zh-CN"/>
              </w:rPr>
            </w:pPr>
            <w:r>
              <w:rPr>
                <w:rFonts w:hint="eastAsia" w:ascii="Arial" w:hAnsi="Arial" w:eastAsia="等线" w:cs="Arial"/>
                <w:sz w:val="16"/>
                <w:lang w:eastAsia="zh-CN"/>
              </w:rPr>
              <w:t>-</w:t>
            </w:r>
            <w:r>
              <w:rPr>
                <w:rFonts w:ascii="Arial" w:hAnsi="Arial" w:eastAsia="等线" w:cs="Arial"/>
                <w:sz w:val="16"/>
                <w:lang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lang w:eastAsia="zh-CN"/>
              </w:rPr>
            </w:pPr>
            <w:r>
              <w:rPr>
                <w:rFonts w:hint="eastAsia" w:ascii="Arial" w:hAnsi="Arial" w:eastAsia="等线" w:cs="Arial"/>
                <w:sz w:val="16"/>
                <w:lang w:eastAsia="zh-CN"/>
              </w:rPr>
              <w:t>1</w:t>
            </w: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6"/>
                <w:lang w:val="en-US" w:eastAsia="zh-CN"/>
              </w:rPr>
            </w:pPr>
            <w:r>
              <w:rPr>
                <w:rFonts w:hint="eastAsia" w:ascii="Arial" w:hAnsi="Arial" w:eastAsia="Times New Roman" w:cs="Arial"/>
                <w:sz w:val="16"/>
                <w:lang w:val="en-US" w:eastAsia="zh-CN"/>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Frequency range</w:t>
            </w:r>
          </w:p>
        </w:tc>
        <w:tc>
          <w:tcPr>
            <w:tcW w:w="851"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758</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w:t>
            </w:r>
          </w:p>
        </w:tc>
        <w:tc>
          <w:tcPr>
            <w:tcW w:w="852"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799</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Frequency range</w:t>
            </w:r>
          </w:p>
        </w:tc>
        <w:tc>
          <w:tcPr>
            <w:tcW w:w="851"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799</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w:t>
            </w:r>
          </w:p>
        </w:tc>
        <w:tc>
          <w:tcPr>
            <w:tcW w:w="852"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803</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-40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Frequency range</w:t>
            </w:r>
          </w:p>
        </w:tc>
        <w:tc>
          <w:tcPr>
            <w:tcW w:w="851"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860</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w:t>
            </w:r>
          </w:p>
        </w:tc>
        <w:tc>
          <w:tcPr>
            <w:tcW w:w="852"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890</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-40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Frequency range</w:t>
            </w:r>
          </w:p>
        </w:tc>
        <w:tc>
          <w:tcPr>
            <w:tcW w:w="851"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945</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w:t>
            </w:r>
          </w:p>
        </w:tc>
        <w:tc>
          <w:tcPr>
            <w:tcW w:w="852"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960</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Frequency range</w:t>
            </w:r>
          </w:p>
        </w:tc>
        <w:tc>
          <w:tcPr>
            <w:tcW w:w="851"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1884.5</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w:t>
            </w:r>
          </w:p>
        </w:tc>
        <w:tc>
          <w:tcPr>
            <w:tcW w:w="852"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1915.7</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-41</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0.3</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3</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Frequency range</w:t>
            </w:r>
          </w:p>
        </w:tc>
        <w:tc>
          <w:tcPr>
            <w:tcW w:w="851"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2545</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w:t>
            </w:r>
          </w:p>
        </w:tc>
        <w:tc>
          <w:tcPr>
            <w:tcW w:w="852"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2575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Frequency range</w:t>
            </w:r>
          </w:p>
        </w:tc>
        <w:tc>
          <w:tcPr>
            <w:tcW w:w="851"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2595</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w:t>
            </w:r>
          </w:p>
        </w:tc>
        <w:tc>
          <w:tcPr>
            <w:tcW w:w="852"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2645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rPr>
            </w:pPr>
            <w:r>
              <w:rPr>
                <w:rFonts w:ascii="Arial" w:hAnsi="Arial" w:eastAsia="等线"/>
                <w:sz w:val="18"/>
              </w:rPr>
              <w:t>NOTE 2:</w:t>
            </w:r>
            <w:r>
              <w:rPr>
                <w:rFonts w:ascii="Arial" w:hAnsi="Arial" w:eastAsia="等线"/>
                <w:sz w:val="18"/>
              </w:rPr>
              <w:tab/>
            </w:r>
            <w:r>
              <w:rPr>
                <w:rFonts w:ascii="Arial" w:hAnsi="Arial" w:eastAsia="等线"/>
                <w:sz w:val="18"/>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eastAsia="等线"/>
                <w:sz w:val="18"/>
                <w:vertAlign w:val="subscript"/>
              </w:rPr>
              <w:t>CRB</w:t>
            </w:r>
            <w:r>
              <w:rPr>
                <w:rFonts w:ascii="Arial" w:hAnsi="Arial" w:eastAsia="等线"/>
                <w:sz w:val="18"/>
              </w:rPr>
              <w:t xml:space="preserve"> x RB</w:t>
            </w:r>
            <w:r>
              <w:rPr>
                <w:rFonts w:ascii="Arial" w:hAnsi="Arial" w:eastAsia="等线"/>
                <w:sz w:val="18"/>
                <w:vertAlign w:val="subscript"/>
              </w:rPr>
              <w:t>size</w:t>
            </w:r>
            <w:r>
              <w:rPr>
                <w:rFonts w:ascii="Arial" w:hAnsi="Arial" w:eastAsia="等线"/>
                <w:sz w:val="18"/>
              </w:rPr>
              <w:t xml:space="preserve"> kHz), where N is 2, 3, 4, 5 for the 2nd, 3rd, 4th or 5th harmonic respectively. The exception is allowed if the measurement bandwidth (MBW) totally or partially overlaps the overall exception interval.</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Applicable when co-existence with PHS system operating in 1884.5 -1915.7 MHz</w:t>
            </w:r>
          </w:p>
          <w:p>
            <w:pPr>
              <w:keepNext/>
              <w:keepLines/>
              <w:spacing w:after="0"/>
              <w:ind w:left="851" w:hanging="851"/>
              <w:rPr>
                <w:rFonts w:ascii="Times New Roman" w:hAnsi="Times New Roman" w:eastAsia="Times New Roman" w:cs="Times New Roman"/>
                <w:sz w:val="20"/>
                <w:lang w:val="en-GB" w:eastAsia="en-US" w:bidi="ar-SA"/>
              </w:rPr>
            </w:pPr>
            <w:r>
              <w:rPr>
                <w:rFonts w:ascii="Arial" w:hAnsi="Arial" w:eastAsia="Times New Roman" w:cs="Times New Roman"/>
                <w:sz w:val="18"/>
                <w:lang w:val="en-GB" w:eastAsia="en-US" w:bidi="ar-SA"/>
              </w:rPr>
              <w:t xml:space="preserve">NOTE </w:t>
            </w:r>
            <w:r>
              <w:rPr>
                <w:rFonts w:hint="eastAsia" w:ascii="Arial" w:hAnsi="Arial" w:eastAsia="Times New Roman" w:cs="Times New Roman"/>
                <w:sz w:val="18"/>
                <w:lang w:val="en-US" w:eastAsia="zh-CN" w:bidi="ar-SA"/>
              </w:rPr>
              <w:t>22</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As exceptions, for 90 and 100 MHz channel bandwidth, -40 dBm/MHz is applicable in the frequency range of 2496 – 2505 MHz</w:t>
            </w:r>
            <w:r>
              <w:rPr>
                <w:rFonts w:ascii="Times New Roman" w:hAnsi="Times New Roman" w:eastAsia="Times New Roman" w:cs="Times New Roman"/>
                <w:sz w:val="20"/>
                <w:lang w:val="en-GB" w:eastAsia="en-US" w:bidi="ar-SA"/>
              </w:rPr>
              <w:t>.</w:t>
            </w:r>
          </w:p>
        </w:tc>
      </w:tr>
    </w:tbl>
    <w:p>
      <w:pPr>
        <w:keepNext/>
        <w:keepLines/>
        <w:spacing w:before="120"/>
        <w:ind w:left="1418" w:hanging="1418"/>
        <w:outlineLvl w:val="3"/>
        <w:rPr>
          <w:rFonts w:ascii="Arial" w:hAnsi="Arial" w:eastAsia="等线" w:cs="Arial"/>
          <w:sz w:val="24"/>
          <w:lang w:eastAsia="zh-CN"/>
        </w:rPr>
      </w:pPr>
      <w:r>
        <w:rPr>
          <w:rFonts w:hint="eastAsia" w:ascii="Arial" w:hAnsi="Arial" w:eastAsia="等线"/>
          <w:sz w:val="24"/>
          <w:lang w:eastAsia="zh-CN"/>
        </w:rPr>
        <w:t>5.28</w:t>
      </w:r>
      <w:r>
        <w:rPr>
          <w:rFonts w:ascii="Arial" w:hAnsi="Arial" w:eastAsia="等线"/>
          <w:sz w:val="24"/>
        </w:rPr>
        <w:t>.2.3</w:t>
      </w:r>
      <w:r>
        <w:rPr>
          <w:rFonts w:ascii="Arial" w:hAnsi="Arial" w:eastAsia="等线"/>
          <w:sz w:val="24"/>
        </w:rPr>
        <w:tab/>
      </w:r>
      <w:r>
        <w:rPr>
          <w:rFonts w:ascii="Arial" w:hAnsi="Arial" w:eastAsia="等线" w:cs="Arial"/>
          <w:sz w:val="24"/>
          <w:szCs w:val="22"/>
          <w:lang w:val="en-US" w:eastAsia="zh-CN"/>
        </w:rPr>
        <w:t>REFSENS requirements</w:t>
      </w:r>
    </w:p>
    <w:p>
      <w:pPr>
        <w:rPr>
          <w:rFonts w:eastAsia="Times New Roman"/>
          <w:lang w:val="en-US" w:eastAsia="zh-CN"/>
        </w:rPr>
      </w:pPr>
      <w:r>
        <w:rPr>
          <w:rFonts w:eastAsia="Times New Roman"/>
          <w:lang w:eastAsia="ko-KR"/>
        </w:rPr>
        <w:t xml:space="preserve">Based on co-existence studies on </w:t>
      </w:r>
      <w:r>
        <w:rPr>
          <w:rFonts w:hint="eastAsia" w:eastAsia="Times New Roman"/>
          <w:lang w:eastAsia="zh-CN"/>
        </w:rPr>
        <w:t>5.28</w:t>
      </w:r>
      <w:r>
        <w:rPr>
          <w:rFonts w:eastAsia="Times New Roman"/>
          <w:lang w:eastAsia="ko-KR"/>
        </w:rPr>
        <w:t xml:space="preserve">.2.2, </w:t>
      </w:r>
      <w:r>
        <w:rPr>
          <w:rFonts w:eastAsia="Times New Roman"/>
          <w:lang w:val="en-US" w:eastAsia="zh-CN"/>
        </w:rPr>
        <w:t>the IMD5 due to dual UL falls into n18 DL. However, only one test point could be selected to accomandate IMD5, i.e., F</w:t>
      </w:r>
      <w:r>
        <w:rPr>
          <w:rFonts w:eastAsia="Times New Roman"/>
          <w:vertAlign w:val="subscript"/>
          <w:lang w:val="en-US" w:eastAsia="zh-CN"/>
        </w:rPr>
        <w:t>n18_UL</w:t>
      </w:r>
      <w:r>
        <w:rPr>
          <w:rFonts w:eastAsia="Times New Roman"/>
          <w:lang w:val="en-US" w:eastAsia="zh-CN"/>
        </w:rPr>
        <w:t>= 815MHz, F</w:t>
      </w:r>
      <w:r>
        <w:rPr>
          <w:rFonts w:eastAsia="Times New Roman"/>
          <w:vertAlign w:val="subscript"/>
          <w:lang w:val="en-US" w:eastAsia="zh-CN"/>
        </w:rPr>
        <w:t>n40_UL</w:t>
      </w:r>
      <w:r>
        <w:rPr>
          <w:rFonts w:eastAsia="Times New Roman"/>
          <w:lang w:val="en-US" w:eastAsia="zh-CN"/>
        </w:rPr>
        <w:t>=2400MHz, and the corresponding victim DL frequency is 860MHz(the lowest frequency of n18 DL), which means there is no possibility to deploy the carriers to perform test hence there is no IMD issue for this band combination.</w:t>
      </w:r>
    </w:p>
    <w:p>
      <w:pPr>
        <w:rPr>
          <w:rFonts w:eastAsia="Times New Roman"/>
          <w:b/>
          <w:color w:val="FF0000"/>
          <w:sz w:val="36"/>
        </w:rPr>
      </w:pPr>
      <w:r>
        <w:rPr>
          <w:rFonts w:eastAsia="Times New Roman"/>
          <w:lang w:eastAsia="ko-KR"/>
        </w:rPr>
        <w:t>Hence no exceptional REFSENS requirements need to be defined.</w:t>
      </w:r>
    </w:p>
    <w:p>
      <w:pPr>
        <w:keepNext/>
        <w:keepLines/>
        <w:pBdr>
          <w:top w:val="none" w:color="auto" w:sz="0" w:space="0"/>
        </w:pBdr>
        <w:spacing w:before="180" w:after="180"/>
        <w:ind w:left="1134" w:hanging="1134"/>
        <w:outlineLvl w:val="1"/>
        <w:rPr>
          <w:rFonts w:ascii="Arial" w:hAnsi="Arial" w:eastAsia="Times New Roman" w:cs="Times New Roman"/>
          <w:color w:val="auto"/>
          <w:sz w:val="32"/>
          <w:szCs w:val="20"/>
          <w:lang w:val="en-US" w:eastAsia="zh-CN" w:bidi="ar-SA"/>
        </w:rPr>
      </w:pPr>
      <w:r>
        <w:rPr>
          <w:rFonts w:hint="eastAsia" w:ascii="Arial" w:hAnsi="Arial" w:eastAsia="Times New Roman" w:cs="Times New Roman"/>
          <w:color w:val="auto"/>
          <w:sz w:val="32"/>
          <w:szCs w:val="20"/>
          <w:lang w:val="en-US" w:eastAsia="zh-CN" w:bidi="ar-SA"/>
        </w:rPr>
        <w:t>5.29</w:t>
      </w:r>
      <w:r>
        <w:rPr>
          <w:rFonts w:ascii="Arial" w:hAnsi="Arial" w:eastAsia="Times New Roman" w:cs="Times New Roman"/>
          <w:color w:val="auto"/>
          <w:sz w:val="32"/>
          <w:szCs w:val="20"/>
          <w:lang w:val="en-US" w:eastAsia="zh-CN" w:bidi="ar-SA"/>
        </w:rPr>
        <w:tab/>
      </w:r>
      <w:r>
        <w:rPr>
          <w:rFonts w:ascii="Arial" w:hAnsi="Arial" w:eastAsia="Times New Roman" w:cs="Times New Roman"/>
          <w:color w:val="auto"/>
          <w:sz w:val="32"/>
          <w:szCs w:val="20"/>
          <w:lang w:val="en-US" w:eastAsia="zh-CN" w:bidi="ar-SA"/>
        </w:rPr>
        <w:tab/>
      </w:r>
      <w:r>
        <w:rPr>
          <w:rFonts w:ascii="Arial" w:hAnsi="Arial" w:eastAsia="Times New Roman" w:cs="Times New Roman"/>
          <w:color w:val="auto"/>
          <w:sz w:val="32"/>
          <w:szCs w:val="20"/>
          <w:lang w:val="en-US" w:eastAsia="zh-CN" w:bidi="ar-SA"/>
        </w:rPr>
        <w:t>CA_n7-n102</w:t>
      </w:r>
    </w:p>
    <w:p>
      <w:pPr>
        <w:keepNext/>
        <w:keepLines/>
        <w:pBdr>
          <w:top w:val="none" w:color="auto" w:sz="0" w:space="0"/>
        </w:pBdr>
        <w:spacing w:before="120" w:after="180"/>
        <w:ind w:left="1134" w:hanging="1134"/>
        <w:outlineLvl w:val="2"/>
        <w:rPr>
          <w:rFonts w:ascii="Arial" w:hAnsi="Arial" w:eastAsia="Times New Roman" w:cs="Times New Roman"/>
          <w:color w:val="auto"/>
          <w:sz w:val="28"/>
          <w:szCs w:val="20"/>
          <w:lang w:val="en-US" w:eastAsia="zh-CN" w:bidi="ar-SA"/>
        </w:rPr>
      </w:pPr>
      <w:r>
        <w:rPr>
          <w:rFonts w:hint="eastAsia" w:ascii="Arial" w:hAnsi="Arial" w:eastAsia="Times New Roman" w:cs="Times New Roman"/>
          <w:color w:val="auto"/>
          <w:sz w:val="28"/>
          <w:szCs w:val="20"/>
          <w:lang w:val="en-US" w:eastAsia="zh-CN" w:bidi="ar-SA"/>
        </w:rPr>
        <w:t>5.29</w:t>
      </w:r>
      <w:r>
        <w:rPr>
          <w:rFonts w:ascii="Arial" w:hAnsi="Arial" w:eastAsia="Times New Roman" w:cs="Times New Roman"/>
          <w:color w:val="auto"/>
          <w:sz w:val="28"/>
          <w:szCs w:val="20"/>
          <w:lang w:val="en-US" w:eastAsia="zh-CN" w:bidi="ar-SA"/>
        </w:rPr>
        <w:t>.1</w:t>
      </w:r>
      <w:r>
        <w:rPr>
          <w:rFonts w:ascii="Arial" w:hAnsi="Arial" w:eastAsia="Times New Roman" w:cs="Times New Roman"/>
          <w:color w:val="auto"/>
          <w:sz w:val="28"/>
          <w:szCs w:val="20"/>
          <w:lang w:val="en-US" w:eastAsia="zh-CN" w:bidi="ar-SA"/>
        </w:rPr>
        <w:tab/>
      </w:r>
      <w:r>
        <w:rPr>
          <w:rFonts w:ascii="Arial" w:hAnsi="Arial" w:eastAsia="Times New Roman" w:cs="Times New Roman"/>
          <w:color w:val="auto"/>
          <w:sz w:val="28"/>
          <w:szCs w:val="20"/>
          <w:lang w:val="en-US" w:eastAsia="zh-CN" w:bidi="ar-SA"/>
        </w:rPr>
        <w:t>Common for 1 band UL and 2 bands UL CA</w:t>
      </w:r>
    </w:p>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5.29</w:t>
      </w:r>
      <w:r>
        <w:rPr>
          <w:rFonts w:ascii="Arial" w:hAnsi="Arial" w:eastAsia="Times New Roman" w:cs="Times New Roman"/>
          <w:i w:val="0"/>
          <w:iCs w:val="0"/>
          <w:color w:val="auto"/>
          <w:sz w:val="24"/>
          <w:lang w:val="sv-SE" w:eastAsia="en-US" w:bidi="ar-SA"/>
        </w:rPr>
        <w:t>.1.1 Operating bands for CA</w:t>
      </w:r>
    </w:p>
    <w:p>
      <w:pPr>
        <w:keepNext/>
        <w:keepLines/>
        <w:spacing w:before="60" w:after="180"/>
        <w:jc w:val="center"/>
        <w:rPr>
          <w:rFonts w:ascii="Arial" w:hAnsi="Arial" w:eastAsia="Times New Roman" w:cs="Times New Roman"/>
          <w:b/>
          <w:lang w:val="zh-CN" w:eastAsia="ja-JP" w:bidi="ar-SA"/>
        </w:rPr>
      </w:pPr>
      <w:r>
        <w:rPr>
          <w:rFonts w:ascii="Arial" w:hAnsi="Arial" w:eastAsia="Times New Roman" w:cs="Times New Roman"/>
          <w:b/>
          <w:lang w:val="zh-CN" w:eastAsia="en-US" w:bidi="ar-SA"/>
        </w:rPr>
        <w:t xml:space="preserve">Table </w:t>
      </w:r>
      <w:r>
        <w:rPr>
          <w:rFonts w:hint="eastAsia" w:ascii="Arial" w:hAnsi="Arial" w:eastAsia="Times New Roman" w:cs="Times New Roman"/>
          <w:b/>
          <w:lang w:val="zh-CN" w:eastAsia="zh-CN" w:bidi="ar-SA"/>
        </w:rPr>
        <w:t>5.29</w:t>
      </w:r>
      <w:r>
        <w:rPr>
          <w:rFonts w:ascii="Arial" w:hAnsi="Arial" w:eastAsia="Times New Roman" w:cs="Times New Roman"/>
          <w:b/>
          <w:lang w:val="zh-CN" w:eastAsia="zh-CN" w:bidi="ar-SA"/>
        </w:rPr>
        <w:t>.1.1</w:t>
      </w:r>
      <w:r>
        <w:rPr>
          <w:rFonts w:ascii="Arial" w:hAnsi="Arial" w:eastAsia="Times New Roman" w:cs="Times New Roman"/>
          <w:b/>
          <w:lang w:val="zh-CN" w:eastAsia="en-US" w:bidi="ar-SA"/>
        </w:rPr>
        <w:t>-1: CA band combination of band n7+n102</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zh-CN" w:eastAsia="zh-CN"/>
              </w:rPr>
            </w:pPr>
            <w:r>
              <w:rPr>
                <w:rFonts w:ascii="Arial" w:hAnsi="Arial" w:eastAsia="Times New Roman" w:cs="Arial"/>
                <w:b/>
                <w:sz w:val="18"/>
                <w:lang w:val="zh-CN" w:eastAsia="ja-JP"/>
              </w:rPr>
              <w:t>NR</w:t>
            </w:r>
            <w:r>
              <w:rPr>
                <w:rFonts w:ascii="Arial" w:hAnsi="Arial" w:eastAsia="Times New Roman"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sz w:val="18"/>
                <w:szCs w:val="18"/>
                <w:lang w:val="en-GB" w:eastAsia="en-US" w:bidi="ar-SA"/>
              </w:rPr>
            </w:pPr>
            <w:r>
              <w:rPr>
                <w:rFonts w:ascii="Arial" w:hAnsi="Arial" w:eastAsia="Malgun Gothic" w:cs="Arial"/>
                <w:b/>
                <w:bCs/>
                <w:sz w:val="18"/>
                <w:szCs w:val="18"/>
                <w:lang w:val="en-GB" w:eastAsia="en-US" w:bidi="ar-SA"/>
              </w:rPr>
              <w:t>Duplex</w:t>
            </w:r>
          </w:p>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22"/>
                <w:lang w:val="sv-SE" w:eastAsia="ko-KR"/>
              </w:rPr>
            </w:pPr>
            <w:r>
              <w:rPr>
                <w:rFonts w:ascii="Arial" w:hAnsi="Arial" w:eastAsia="Times New Roman" w:cs="Arial"/>
                <w:color w:val="000000"/>
                <w:sz w:val="18"/>
                <w:szCs w:val="18"/>
              </w:rPr>
              <w:t>n7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sv-SE" w:eastAsia="ko-KR"/>
              </w:rPr>
            </w:pPr>
            <w:r>
              <w:rPr>
                <w:rFonts w:ascii="Arial" w:hAnsi="Arial" w:eastAsia="Times New Roman" w:cs="Arial"/>
                <w:color w:val="000000"/>
                <w:sz w:val="18"/>
                <w:szCs w:val="18"/>
              </w:rPr>
              <w:t>2500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zh-CN" w:eastAsia="ja-JP"/>
              </w:rPr>
            </w:pPr>
            <w:r>
              <w:rPr>
                <w:rFonts w:ascii="Arial" w:hAnsi="Arial" w:eastAsia="Times New Roman"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sv-SE" w:eastAsia="ko-KR"/>
              </w:rPr>
            </w:pPr>
            <w:r>
              <w:rPr>
                <w:rFonts w:ascii="Arial" w:hAnsi="Arial" w:eastAsia="Times New Roman" w:cs="Arial"/>
                <w:color w:val="000000"/>
                <w:sz w:val="18"/>
                <w:szCs w:val="18"/>
              </w:rPr>
              <w:t>2570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sv-SE" w:eastAsia="ko-KR"/>
              </w:rPr>
            </w:pPr>
            <w:r>
              <w:rPr>
                <w:rFonts w:ascii="Arial" w:hAnsi="Arial" w:eastAsia="Times New Roman" w:cs="Arial"/>
                <w:color w:val="000000"/>
                <w:sz w:val="18"/>
                <w:szCs w:val="18"/>
              </w:rPr>
              <w:t>2620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zh-CN" w:eastAsia="ja-JP"/>
              </w:rPr>
            </w:pPr>
            <w:r>
              <w:rPr>
                <w:rFonts w:ascii="Arial" w:hAnsi="Arial" w:eastAsia="Times New Roman"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sv-SE" w:eastAsia="ko-KR"/>
              </w:rPr>
            </w:pPr>
            <w:r>
              <w:rPr>
                <w:rFonts w:ascii="Arial" w:hAnsi="Arial" w:eastAsia="Times New Roman" w:cs="Arial"/>
                <w:color w:val="000000"/>
                <w:sz w:val="18"/>
                <w:szCs w:val="18"/>
              </w:rPr>
              <w:t>2690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zh-CN" w:eastAsia="ja-JP"/>
              </w:rPr>
            </w:pPr>
            <w:r>
              <w:rPr>
                <w:rFonts w:ascii="Arial" w:hAnsi="Arial" w:eastAsia="Times New Roman"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8"/>
                <w:lang w:val="sv-SE" w:eastAsia="zh-CN"/>
              </w:rPr>
            </w:pPr>
            <w:r>
              <w:rPr>
                <w:rFonts w:ascii="Arial" w:hAnsi="Arial" w:eastAsia="Times New Roman" w:cs="Arial"/>
                <w:color w:val="000000"/>
                <w:sz w:val="18"/>
                <w:szCs w:val="18"/>
              </w:rPr>
              <w:t>n102</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Calibri" w:cs="Arial"/>
                <w:sz w:val="18"/>
                <w:lang w:val="en-US" w:eastAsia="ko-KR"/>
              </w:rPr>
            </w:pPr>
            <w:r>
              <w:rPr>
                <w:rFonts w:ascii="Arial" w:hAnsi="Arial" w:eastAsia="Times New Roman" w:cs="Arial"/>
                <w:color w:val="000000"/>
                <w:sz w:val="18"/>
                <w:szCs w:val="18"/>
              </w:rPr>
              <w:t>5925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6425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5925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6425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TDD</w:t>
            </w:r>
          </w:p>
        </w:tc>
      </w:tr>
    </w:tbl>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5.29</w:t>
      </w:r>
      <w:r>
        <w:rPr>
          <w:rFonts w:ascii="Arial" w:hAnsi="Arial" w:eastAsia="Times New Roman" w:cs="Times New Roman"/>
          <w:i w:val="0"/>
          <w:iCs w:val="0"/>
          <w:color w:val="auto"/>
          <w:sz w:val="24"/>
          <w:lang w:val="sv-SE" w:eastAsia="en-US" w:bidi="ar-SA"/>
        </w:rPr>
        <w:t>.1.2</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Channel bandwidths per operating band for CA</w:t>
      </w:r>
    </w:p>
    <w:p>
      <w:pPr>
        <w:keepNext/>
        <w:keepLines/>
        <w:spacing w:before="60" w:after="180"/>
        <w:jc w:val="center"/>
        <w:rPr>
          <w:rFonts w:ascii="Arial" w:hAnsi="Arial" w:eastAsia="Times New Roman" w:cs="Times New Roman"/>
          <w:b/>
          <w:sz w:val="16"/>
          <w:lang w:val="zh-CN" w:eastAsia="zh-CN" w:bidi="ar-SA"/>
        </w:rPr>
      </w:pPr>
      <w:r>
        <w:rPr>
          <w:rFonts w:ascii="Arial" w:hAnsi="Arial" w:eastAsia="Times New Roman" w:cs="Arial"/>
          <w:b/>
          <w:lang w:val="zh-CN" w:eastAsia="en-US" w:bidi="ar-SA"/>
        </w:rPr>
        <w:t xml:space="preserve">Table </w:t>
      </w:r>
      <w:r>
        <w:rPr>
          <w:rFonts w:hint="eastAsia" w:ascii="Arial" w:hAnsi="Arial" w:eastAsia="Times New Roman" w:cs="Arial"/>
          <w:b/>
          <w:lang w:val="en-US" w:eastAsia="zh-CN" w:bidi="ar-SA"/>
        </w:rPr>
        <w:t>5.29</w:t>
      </w:r>
      <w:r>
        <w:rPr>
          <w:rFonts w:ascii="Arial" w:hAnsi="Arial" w:eastAsia="Times New Roman" w:cs="Arial"/>
          <w:b/>
          <w:lang w:val="zh-CN" w:eastAsia="zh-CN" w:bidi="ar-SA"/>
        </w:rPr>
        <w:t>.1</w:t>
      </w:r>
      <w:r>
        <w:rPr>
          <w:rFonts w:ascii="Arial" w:hAnsi="Arial" w:eastAsia="Times New Roman" w:cs="Arial"/>
          <w:b/>
          <w:lang w:val="zh-CN" w:eastAsia="en-US" w:bidi="ar-SA"/>
        </w:rPr>
        <w:t>.</w:t>
      </w:r>
      <w:r>
        <w:rPr>
          <w:rFonts w:ascii="Arial" w:hAnsi="Arial" w:eastAsia="Times New Roman" w:cs="Arial"/>
          <w:b/>
          <w:lang w:val="zh-CN" w:eastAsia="zh-CN" w:bidi="ar-SA"/>
        </w:rPr>
        <w:t>2</w:t>
      </w:r>
      <w:r>
        <w:rPr>
          <w:rFonts w:ascii="Arial" w:hAnsi="Arial" w:eastAsia="Times New Roman" w:cs="Arial"/>
          <w:b/>
          <w:lang w:val="zh-CN" w:eastAsia="en-US" w:bidi="ar-SA"/>
        </w:rPr>
        <w:t>-1</w:t>
      </w:r>
      <w:r>
        <w:rPr>
          <w:rFonts w:ascii="Arial" w:hAnsi="Arial" w:eastAsia="Times New Roman" w:cs="Times New Roman"/>
          <w:b/>
          <w:lang w:val="zh-CN" w:eastAsia="en-US" w:bidi="ar-SA"/>
        </w:rPr>
        <w:t>: Supported bandwidths per CA band combination of band n7+n102</w:t>
      </w:r>
      <w:r>
        <w:rPr>
          <w:rFonts w:ascii="Arial" w:hAnsi="Arial" w:eastAsia="Times New Roman" w:cs="Times New Roman"/>
          <w:b/>
          <w:sz w:val="16"/>
          <w:lang w:val="zh-CN" w:eastAsia="zh-CN" w:bidi="ar-SA"/>
        </w:rPr>
        <w:t xml:space="preserve"> </w:t>
      </w:r>
    </w:p>
    <w:tbl>
      <w:tblPr>
        <w:tblStyle w:val="89"/>
        <w:tblW w:w="5000" w:type="pct"/>
        <w:tblInd w:w="0" w:type="dxa"/>
        <w:tblLayout w:type="autofit"/>
        <w:tblCellMar>
          <w:top w:w="0" w:type="dxa"/>
          <w:left w:w="108" w:type="dxa"/>
          <w:bottom w:w="0" w:type="dxa"/>
          <w:right w:w="108" w:type="dxa"/>
        </w:tblCellMar>
      </w:tblPr>
      <w:tblGrid>
        <w:gridCol w:w="1397"/>
        <w:gridCol w:w="1398"/>
        <w:gridCol w:w="682"/>
        <w:gridCol w:w="5063"/>
        <w:gridCol w:w="131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709"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NR CA configuration</w:t>
            </w:r>
          </w:p>
        </w:tc>
        <w:tc>
          <w:tcPr>
            <w:tcW w:w="709"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Uplink CA configuration or single uplink carrier</w:t>
            </w:r>
          </w:p>
        </w:tc>
        <w:tc>
          <w:tcPr>
            <w:tcW w:w="346"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NR Band</w:t>
            </w:r>
          </w:p>
        </w:tc>
        <w:tc>
          <w:tcPr>
            <w:tcW w:w="2568"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709" w:type="pct"/>
            <w:tcBorders>
              <w:top w:val="single" w:color="auto"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CA_n7A-n102A</w:t>
            </w:r>
          </w:p>
        </w:tc>
        <w:tc>
          <w:tcPr>
            <w:tcW w:w="709" w:type="pct"/>
            <w:tcBorders>
              <w:top w:val="single" w:color="auto"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5, 10, 15, 20, 25, 30, 40, 50</w:t>
            </w:r>
          </w:p>
        </w:tc>
        <w:tc>
          <w:tcPr>
            <w:tcW w:w="668"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20, 40, 60, 80, 100</w:t>
            </w:r>
          </w:p>
        </w:tc>
        <w:tc>
          <w:tcPr>
            <w:tcW w:w="668" w:type="pct"/>
            <w:tcBorders>
              <w:left w:val="single" w:color="auto" w:sz="4" w:space="0"/>
              <w:bottom w:val="single" w:color="auto" w:sz="4" w:space="0"/>
              <w:right w:val="single" w:color="auto" w:sz="4" w:space="0"/>
            </w:tcBorders>
            <w:vAlign w:val="center"/>
          </w:tcPr>
          <w:p>
            <w:pPr>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auto"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CA_n7A-n102(2A)</w:t>
            </w:r>
          </w:p>
        </w:tc>
        <w:tc>
          <w:tcPr>
            <w:tcW w:w="709" w:type="pct"/>
            <w:tcBorders>
              <w:top w:val="single" w:color="auto"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5, 10, 15, 20, 25, 30, 40, 50</w:t>
            </w:r>
          </w:p>
        </w:tc>
        <w:tc>
          <w:tcPr>
            <w:tcW w:w="668" w:type="pct"/>
            <w:tcBorders>
              <w:top w:val="single" w:color="auto"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CA_n102(2A)_BCS0</w:t>
            </w:r>
          </w:p>
        </w:tc>
        <w:tc>
          <w:tcPr>
            <w:tcW w:w="668" w:type="pct"/>
            <w:tcBorders>
              <w:left w:val="single" w:color="auto" w:sz="4" w:space="0"/>
              <w:bottom w:val="single" w:color="000000" w:sz="4" w:space="0"/>
              <w:right w:val="single" w:color="auto" w:sz="4" w:space="0"/>
            </w:tcBorders>
            <w:vAlign w:val="center"/>
          </w:tcPr>
          <w:p>
            <w:pPr>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000000" w:sz="4" w:space="0"/>
              <w:left w:val="single" w:color="auto" w:sz="4" w:space="0"/>
              <w:right w:val="single" w:color="000000"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CA_n7A-n102B</w:t>
            </w:r>
          </w:p>
        </w:tc>
        <w:tc>
          <w:tcPr>
            <w:tcW w:w="709" w:type="pct"/>
            <w:tcBorders>
              <w:top w:val="single" w:color="000000" w:sz="4" w:space="0"/>
              <w:left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5, 10, 15, 20, 25, 30, 40, 50</w:t>
            </w:r>
          </w:p>
        </w:tc>
        <w:tc>
          <w:tcPr>
            <w:tcW w:w="668" w:type="pct"/>
            <w:tcBorders>
              <w:top w:val="single" w:color="000000"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000000" w:sz="4" w:space="0"/>
              <w:right w:val="single" w:color="000000"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single" w:color="000000"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CA_n102B_BCS0</w:t>
            </w:r>
          </w:p>
        </w:tc>
        <w:tc>
          <w:tcPr>
            <w:tcW w:w="668" w:type="pct"/>
            <w:tcBorders>
              <w:left w:val="single" w:color="auto" w:sz="4" w:space="0"/>
              <w:bottom w:val="single" w:color="000000"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000000"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CA_n7A-n102C</w:t>
            </w:r>
          </w:p>
        </w:tc>
        <w:tc>
          <w:tcPr>
            <w:tcW w:w="709" w:type="pct"/>
            <w:tcBorders>
              <w:top w:val="single" w:color="000000"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5, 10, 15, 20, 25, 30, 40, 50</w:t>
            </w:r>
          </w:p>
        </w:tc>
        <w:tc>
          <w:tcPr>
            <w:tcW w:w="668" w:type="pct"/>
            <w:tcBorders>
              <w:top w:val="single" w:color="000000"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CA_n102C_BCS0</w:t>
            </w:r>
          </w:p>
        </w:tc>
        <w:tc>
          <w:tcPr>
            <w:tcW w:w="668" w:type="pct"/>
            <w:tcBorders>
              <w:left w:val="single" w:color="auto" w:sz="4" w:space="0"/>
              <w:bottom w:val="single" w:color="000000"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000000"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CA_n7A-n102D</w:t>
            </w:r>
          </w:p>
        </w:tc>
        <w:tc>
          <w:tcPr>
            <w:tcW w:w="709" w:type="pct"/>
            <w:tcBorders>
              <w:top w:val="single" w:color="000000"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5, 10, 15, 20, 25, 30, 40, 50</w:t>
            </w:r>
          </w:p>
        </w:tc>
        <w:tc>
          <w:tcPr>
            <w:tcW w:w="668" w:type="pct"/>
            <w:tcBorders>
              <w:top w:val="single" w:color="000000"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CA_n102D_BCS0</w:t>
            </w:r>
          </w:p>
        </w:tc>
        <w:tc>
          <w:tcPr>
            <w:tcW w:w="668" w:type="pct"/>
            <w:tcBorders>
              <w:left w:val="single" w:color="auto" w:sz="4" w:space="0"/>
              <w:bottom w:val="single" w:color="000000"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000000"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CA_n7A-n102E</w:t>
            </w:r>
          </w:p>
        </w:tc>
        <w:tc>
          <w:tcPr>
            <w:tcW w:w="709" w:type="pct"/>
            <w:tcBorders>
              <w:top w:val="single" w:color="000000"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5, 10, 15, 20, 25, 30, 40, 50</w:t>
            </w:r>
          </w:p>
        </w:tc>
        <w:tc>
          <w:tcPr>
            <w:tcW w:w="668" w:type="pct"/>
            <w:tcBorders>
              <w:top w:val="single" w:color="000000"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CA_n102E_BCS0</w:t>
            </w:r>
          </w:p>
        </w:tc>
        <w:tc>
          <w:tcPr>
            <w:tcW w:w="668" w:type="pct"/>
            <w:tcBorders>
              <w:left w:val="single" w:color="auto" w:sz="4" w:space="0"/>
              <w:bottom w:val="single" w:color="000000" w:sz="4" w:space="0"/>
              <w:right w:val="single" w:color="auto" w:sz="4" w:space="0"/>
            </w:tcBorders>
            <w:vAlign w:val="center"/>
          </w:tcPr>
          <w:p>
            <w:pPr>
              <w:spacing w:after="0"/>
              <w:jc w:val="center"/>
              <w:rPr>
                <w:rFonts w:ascii="Arial" w:hAnsi="Arial" w:eastAsia="Times New Roman" w:cs="Arial"/>
                <w:sz w:val="18"/>
                <w:szCs w:val="18"/>
                <w:lang w:val="en-US"/>
              </w:rPr>
            </w:pPr>
          </w:p>
        </w:tc>
      </w:tr>
    </w:tbl>
    <w:p>
      <w:pPr>
        <w:rPr>
          <w:rFonts w:ascii="Calibri" w:hAnsi="Calibri" w:eastAsia="Calibri" w:cs="Times New Roman"/>
          <w:sz w:val="22"/>
          <w:szCs w:val="22"/>
          <w:lang w:eastAsia="ko-KR"/>
        </w:rPr>
      </w:pPr>
    </w:p>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5.29</w:t>
      </w:r>
      <w:r>
        <w:rPr>
          <w:rFonts w:ascii="Arial" w:hAnsi="Arial" w:eastAsia="Times New Roman" w:cs="Times New Roman"/>
          <w:i w:val="0"/>
          <w:iCs w:val="0"/>
          <w:color w:val="auto"/>
          <w:sz w:val="24"/>
          <w:lang w:val="sv-SE" w:eastAsia="en-US" w:bidi="ar-SA"/>
        </w:rPr>
        <w:t>.1.3</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Co-existence studies</w:t>
      </w:r>
    </w:p>
    <w:p>
      <w:pPr>
        <w:rPr>
          <w:rFonts w:ascii="Arial" w:hAnsi="Arial" w:eastAsia="Times New Roman" w:cs="Arial"/>
          <w:lang w:eastAsia="en-US"/>
        </w:rPr>
      </w:pPr>
      <w:r>
        <w:rPr>
          <w:rFonts w:ascii="Arial" w:hAnsi="Arial" w:eastAsia="Times New Roman" w:cs="Arial"/>
          <w:lang w:eastAsia="zh-CN"/>
        </w:rPr>
        <w:t xml:space="preserve">Table </w:t>
      </w:r>
      <w:r>
        <w:rPr>
          <w:rFonts w:hint="eastAsia" w:ascii="Arial" w:hAnsi="Arial" w:eastAsia="MS Mincho" w:cs="Arial"/>
          <w:lang w:val="en-US" w:eastAsia="zh-CN"/>
        </w:rPr>
        <w:t>5.29</w:t>
      </w:r>
      <w:r>
        <w:rPr>
          <w:rFonts w:ascii="Arial" w:hAnsi="Arial" w:eastAsia="Times New Roman" w:cs="Arial"/>
          <w:lang w:eastAsia="zh-CN"/>
        </w:rPr>
        <w:t>.</w:t>
      </w:r>
      <w:r>
        <w:rPr>
          <w:rFonts w:ascii="Arial" w:hAnsi="Arial" w:eastAsia="MS Mincho" w:cs="Arial"/>
          <w:lang w:val="en-US" w:eastAsia="zh-CN"/>
        </w:rPr>
        <w:t>1.3</w:t>
      </w:r>
      <w:r>
        <w:rPr>
          <w:rFonts w:ascii="Arial" w:hAnsi="Arial" w:eastAsia="Times New Roman" w:cs="Arial"/>
          <w:lang w:eastAsia="zh-CN"/>
        </w:rPr>
        <w:t>-1</w:t>
      </w:r>
      <w:r>
        <w:rPr>
          <w:rFonts w:ascii="Arial" w:hAnsi="Arial" w:eastAsia="MS Mincho" w:cs="Arial"/>
          <w:lang w:val="en-US" w:eastAsia="zh-CN"/>
        </w:rPr>
        <w:t>/2</w:t>
      </w:r>
      <w:r>
        <w:rPr>
          <w:rFonts w:ascii="Arial" w:hAnsi="Arial" w:eastAsia="Times New Roman" w:cs="Arial"/>
          <w:lang w:eastAsia="zh-CN"/>
        </w:rPr>
        <w:t xml:space="preserve"> summarizes frequency ranges where UL harmonics and/or harmonic mixing occur for CA_n7-n102.</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5.29</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57"/>
        <w:gridCol w:w="666"/>
        <w:gridCol w:w="900"/>
        <w:gridCol w:w="666"/>
        <w:gridCol w:w="776"/>
        <w:gridCol w:w="933"/>
        <w:gridCol w:w="718"/>
        <w:gridCol w:w="952"/>
        <w:gridCol w:w="718"/>
        <w:gridCol w:w="718"/>
        <w:gridCol w:w="718"/>
        <w:gridCol w:w="718"/>
        <w:gridCol w:w="717"/>
      </w:tblGrid>
      <w:tr>
        <w:tblPrEx>
          <w:tblCellMar>
            <w:top w:w="0" w:type="dxa"/>
            <w:left w:w="108" w:type="dxa"/>
            <w:bottom w:w="0" w:type="dxa"/>
            <w:right w:w="108" w:type="dxa"/>
          </w:tblCellMar>
        </w:tblPrEx>
        <w:trPr>
          <w:trHeight w:val="300" w:hRule="atLeast"/>
        </w:trPr>
        <w:tc>
          <w:tcPr>
            <w:tcW w:w="334"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79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732"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83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2</w:t>
            </w:r>
            <w:r>
              <w:rPr>
                <w:rFonts w:ascii="Arial" w:hAnsi="Arial" w:eastAsia="Times New Roman" w:cs="Arial"/>
                <w:b/>
                <w:bCs/>
                <w:color w:val="000000"/>
                <w:sz w:val="18"/>
                <w:szCs w:val="18"/>
                <w:vertAlign w:val="superscript"/>
              </w:rPr>
              <w:t>nd</w:t>
            </w:r>
            <w:r>
              <w:rPr>
                <w:rFonts w:ascii="Arial" w:hAnsi="Arial" w:eastAsia="Times New Roman" w:cs="Arial"/>
                <w:b/>
                <w:bCs/>
                <w:color w:val="000000"/>
                <w:sz w:val="18"/>
                <w:szCs w:val="18"/>
              </w:rPr>
              <w:t xml:space="preserve"> Harmonic</w:t>
            </w:r>
          </w:p>
        </w:tc>
        <w:tc>
          <w:tcPr>
            <w:tcW w:w="84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3</w:t>
            </w:r>
            <w:r>
              <w:rPr>
                <w:rFonts w:ascii="Arial" w:hAnsi="Arial" w:eastAsia="Times New Roman" w:cs="Arial"/>
                <w:b/>
                <w:bCs/>
                <w:color w:val="000000"/>
                <w:sz w:val="18"/>
                <w:szCs w:val="18"/>
                <w:vertAlign w:val="superscript"/>
              </w:rPr>
              <w:t>rd</w:t>
            </w:r>
            <w:r>
              <w:rPr>
                <w:rFonts w:ascii="Arial" w:hAnsi="Arial" w:eastAsia="Times New Roman"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rPr>
            </w:pPr>
            <w:r>
              <w:rPr>
                <w:rFonts w:ascii="Arial" w:hAnsi="Arial" w:eastAsia="Times New Roman" w:cs="Arial"/>
                <w:b/>
                <w:bCs/>
                <w:color w:val="000000"/>
              </w:rPr>
              <w:t>4</w:t>
            </w:r>
            <w:r>
              <w:rPr>
                <w:rFonts w:ascii="Arial" w:hAnsi="Arial" w:eastAsia="Times New Roman" w:cs="Arial"/>
                <w:b/>
                <w:bCs/>
                <w:color w:val="000000"/>
                <w:vertAlign w:val="superscript"/>
              </w:rPr>
              <w:t>th</w:t>
            </w:r>
            <w:r>
              <w:rPr>
                <w:rFonts w:ascii="Arial" w:hAnsi="Arial" w:eastAsia="Times New Roman"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rPr>
            </w:pPr>
            <w:r>
              <w:rPr>
                <w:rFonts w:ascii="Arial" w:hAnsi="Arial" w:eastAsia="Times New Roman" w:cs="Arial"/>
                <w:b/>
                <w:bCs/>
                <w:color w:val="000000"/>
              </w:rPr>
              <w:t>5</w:t>
            </w:r>
            <w:r>
              <w:rPr>
                <w:rFonts w:ascii="Arial" w:hAnsi="Arial" w:eastAsia="Times New Roman" w:cs="Arial"/>
                <w:b/>
                <w:bCs/>
                <w:color w:val="000000"/>
                <w:vertAlign w:val="superscript"/>
              </w:rPr>
              <w:t>th</w:t>
            </w:r>
            <w:r>
              <w:rPr>
                <w:rFonts w:ascii="Arial" w:hAnsi="Arial" w:eastAsia="Times New Roman"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4"/>
                <w:szCs w:val="14"/>
              </w:rPr>
            </w:pPr>
            <w:r>
              <w:rPr>
                <w:rFonts w:ascii="Arial" w:hAnsi="Arial" w:eastAsia="Times New Roman" w:cs="Arial"/>
                <w:b/>
                <w:bCs/>
                <w:color w:val="000000"/>
                <w:sz w:val="14"/>
                <w:szCs w:val="14"/>
              </w:rPr>
              <w:t> </w:t>
            </w:r>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45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9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47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48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n7</w:t>
            </w:r>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2500</w:t>
            </w:r>
          </w:p>
        </w:tc>
        <w:tc>
          <w:tcPr>
            <w:tcW w:w="45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2570</w:t>
            </w:r>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2620</w:t>
            </w:r>
          </w:p>
        </w:tc>
        <w:tc>
          <w:tcPr>
            <w:tcW w:w="39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2690</w:t>
            </w:r>
          </w:p>
        </w:tc>
        <w:tc>
          <w:tcPr>
            <w:tcW w:w="47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5000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5140</w:t>
            </w:r>
          </w:p>
        </w:tc>
        <w:tc>
          <w:tcPr>
            <w:tcW w:w="48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7500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7710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10000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10280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12500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12850</w:t>
            </w:r>
          </w:p>
        </w:tc>
      </w:tr>
      <w:tr>
        <w:tblPrEx>
          <w:tblCellMar>
            <w:top w:w="0" w:type="dxa"/>
            <w:left w:w="108" w:type="dxa"/>
            <w:bottom w:w="0" w:type="dxa"/>
            <w:right w:w="108" w:type="dxa"/>
          </w:tblCellMar>
        </w:tblPrEx>
        <w:trPr>
          <w:trHeight w:val="315" w:hRule="atLeast"/>
        </w:trPr>
        <w:tc>
          <w:tcPr>
            <w:tcW w:w="33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n102</w:t>
            </w:r>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5925</w:t>
            </w:r>
          </w:p>
        </w:tc>
        <w:tc>
          <w:tcPr>
            <w:tcW w:w="45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6425</w:t>
            </w:r>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5925</w:t>
            </w:r>
          </w:p>
        </w:tc>
        <w:tc>
          <w:tcPr>
            <w:tcW w:w="39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6425</w:t>
            </w:r>
          </w:p>
        </w:tc>
        <w:tc>
          <w:tcPr>
            <w:tcW w:w="47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11850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12850</w:t>
            </w:r>
          </w:p>
        </w:tc>
        <w:tc>
          <w:tcPr>
            <w:tcW w:w="48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17775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19275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23700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25700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29625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32125</w:t>
            </w:r>
          </w:p>
        </w:tc>
      </w:tr>
    </w:tbl>
    <w:p>
      <w:pPr>
        <w:rPr>
          <w:rFonts w:ascii="Arial" w:hAnsi="Arial" w:eastAsia="Times New Roman" w:cs="Arial"/>
          <w:lang w:val="en-US" w:eastAsia="zh-CN"/>
        </w:rPr>
      </w:pPr>
    </w:p>
    <w:p>
      <w:pPr>
        <w:rPr>
          <w:rFonts w:eastAsia="Times New Roman"/>
          <w:lang w:val="en-US" w:eastAsia="zh-CN"/>
        </w:rPr>
      </w:pPr>
      <w:r>
        <w:rPr>
          <w:rFonts w:ascii="Arial" w:hAnsi="Arial" w:eastAsia="Times New Roman" w:cs="Arial"/>
          <w:lang w:val="en-US" w:eastAsia="zh-CN"/>
        </w:rPr>
        <w:t>Based on above table, there is no uplink harmonic issues.</w:t>
      </w: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5.29</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6"/>
        <w:gridCol w:w="666"/>
        <w:gridCol w:w="896"/>
        <w:gridCol w:w="666"/>
        <w:gridCol w:w="772"/>
        <w:gridCol w:w="933"/>
        <w:gridCol w:w="717"/>
        <w:gridCol w:w="952"/>
        <w:gridCol w:w="718"/>
        <w:gridCol w:w="718"/>
        <w:gridCol w:w="718"/>
        <w:gridCol w:w="718"/>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338"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455"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338"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392"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83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2</w:t>
            </w:r>
            <w:r>
              <w:rPr>
                <w:rFonts w:ascii="Arial" w:hAnsi="Arial" w:eastAsia="Times New Roman" w:cs="Arial"/>
                <w:b/>
                <w:bCs/>
                <w:color w:val="000000"/>
                <w:sz w:val="18"/>
                <w:szCs w:val="18"/>
                <w:vertAlign w:val="superscript"/>
              </w:rPr>
              <w:t>nd</w:t>
            </w:r>
            <w:r>
              <w:rPr>
                <w:rFonts w:ascii="Arial" w:hAnsi="Arial" w:eastAsia="Times New Roman" w:cs="Arial"/>
                <w:b/>
                <w:bCs/>
                <w:color w:val="000000"/>
                <w:sz w:val="18"/>
                <w:szCs w:val="18"/>
              </w:rPr>
              <w:t xml:space="preserve"> Harmonic</w:t>
            </w:r>
          </w:p>
        </w:tc>
        <w:tc>
          <w:tcPr>
            <w:tcW w:w="84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3</w:t>
            </w:r>
            <w:r>
              <w:rPr>
                <w:rFonts w:ascii="Arial" w:hAnsi="Arial" w:eastAsia="Times New Roman" w:cs="Arial"/>
                <w:b/>
                <w:bCs/>
                <w:color w:val="000000"/>
                <w:sz w:val="18"/>
                <w:szCs w:val="18"/>
                <w:vertAlign w:val="superscript"/>
              </w:rPr>
              <w:t>rd</w:t>
            </w:r>
            <w:r>
              <w:rPr>
                <w:rFonts w:ascii="Arial" w:hAnsi="Arial" w:eastAsia="Times New Roman"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4</w:t>
            </w:r>
            <w:r>
              <w:rPr>
                <w:rFonts w:ascii="Arial" w:hAnsi="Arial" w:eastAsia="Times New Roman" w:cs="Arial"/>
                <w:b/>
                <w:bCs/>
                <w:color w:val="000000"/>
                <w:sz w:val="18"/>
                <w:szCs w:val="18"/>
                <w:vertAlign w:val="superscript"/>
              </w:rPr>
              <w:t>th</w:t>
            </w:r>
            <w:r>
              <w:rPr>
                <w:rFonts w:ascii="Arial" w:hAnsi="Arial" w:eastAsia="Times New Roman"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5</w:t>
            </w:r>
            <w:r>
              <w:rPr>
                <w:rFonts w:ascii="Arial" w:hAnsi="Arial" w:eastAsia="Times New Roman" w:cs="Arial"/>
                <w:b/>
                <w:bCs/>
                <w:color w:val="000000"/>
                <w:sz w:val="18"/>
                <w:szCs w:val="18"/>
                <w:vertAlign w:val="superscript"/>
              </w:rPr>
              <w:t>th</w:t>
            </w:r>
            <w:r>
              <w:rPr>
                <w:rFonts w:ascii="Arial" w:hAnsi="Arial" w:eastAsia="Times New Roman"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Band</w:t>
            </w:r>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45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33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9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47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48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n7</w:t>
            </w:r>
          </w:p>
        </w:tc>
        <w:tc>
          <w:tcPr>
            <w:tcW w:w="338"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2500</w:t>
            </w:r>
          </w:p>
        </w:tc>
        <w:tc>
          <w:tcPr>
            <w:tcW w:w="45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2570</w:t>
            </w:r>
          </w:p>
        </w:tc>
        <w:tc>
          <w:tcPr>
            <w:tcW w:w="338"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2620</w:t>
            </w:r>
          </w:p>
        </w:tc>
        <w:tc>
          <w:tcPr>
            <w:tcW w:w="39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2690</w:t>
            </w:r>
          </w:p>
        </w:tc>
        <w:tc>
          <w:tcPr>
            <w:tcW w:w="47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5240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5380</w:t>
            </w:r>
          </w:p>
        </w:tc>
        <w:tc>
          <w:tcPr>
            <w:tcW w:w="48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7860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8070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10480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10760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13100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13450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n102</w:t>
            </w:r>
          </w:p>
        </w:tc>
        <w:tc>
          <w:tcPr>
            <w:tcW w:w="338"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5925</w:t>
            </w:r>
          </w:p>
        </w:tc>
        <w:tc>
          <w:tcPr>
            <w:tcW w:w="45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6425</w:t>
            </w:r>
          </w:p>
        </w:tc>
        <w:tc>
          <w:tcPr>
            <w:tcW w:w="338"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5925</w:t>
            </w:r>
          </w:p>
        </w:tc>
        <w:tc>
          <w:tcPr>
            <w:tcW w:w="39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6425</w:t>
            </w:r>
          </w:p>
        </w:tc>
        <w:tc>
          <w:tcPr>
            <w:tcW w:w="47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11850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12850</w:t>
            </w:r>
          </w:p>
        </w:tc>
        <w:tc>
          <w:tcPr>
            <w:tcW w:w="48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17775</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19275</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23700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25700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29625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32125</w:t>
            </w:r>
          </w:p>
        </w:tc>
      </w:tr>
    </w:tbl>
    <w:p>
      <w:pPr>
        <w:jc w:val="center"/>
        <w:rPr>
          <w:rFonts w:ascii="Arial" w:hAnsi="Arial" w:eastAsia="MS Mincho"/>
          <w:b/>
          <w:lang w:eastAsia="zh-CN"/>
        </w:rPr>
      </w:pPr>
    </w:p>
    <w:p>
      <w:pPr>
        <w:rPr>
          <w:rFonts w:eastAsia="Times New Roman"/>
          <w:lang w:val="en-US" w:eastAsia="zh-CN"/>
        </w:rPr>
      </w:pPr>
      <w:r>
        <w:rPr>
          <w:rFonts w:ascii="Arial" w:hAnsi="Arial" w:eastAsia="Times New Roman" w:cs="Arial"/>
          <w:lang w:val="en-US" w:eastAsia="zh-CN"/>
        </w:rPr>
        <w:t>Based on above table, there is no harmonic mixing issues.</w:t>
      </w:r>
    </w:p>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5.29</w:t>
      </w:r>
      <w:r>
        <w:rPr>
          <w:rFonts w:ascii="Arial" w:hAnsi="Arial" w:eastAsia="Times New Roman" w:cs="Times New Roman"/>
          <w:i w:val="0"/>
          <w:iCs w:val="0"/>
          <w:color w:val="auto"/>
          <w:sz w:val="24"/>
          <w:lang w:val="sv-SE" w:eastAsia="en-US" w:bidi="ar-SA"/>
        </w:rPr>
        <w:t>.1.4</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∆TIB and ∆RIB values</w:t>
      </w:r>
    </w:p>
    <w:p>
      <w:pPr>
        <w:rPr>
          <w:rFonts w:eastAsia="Times New Roman"/>
        </w:rPr>
      </w:pPr>
      <w:r>
        <w:rPr>
          <w:rFonts w:ascii="Arial" w:hAnsi="Arial" w:eastAsia="Times New Roman" w:cs="Arial"/>
        </w:rPr>
        <w:t xml:space="preserve">For CA_n7-n102, the </w:t>
      </w:r>
      <w:r>
        <w:rPr>
          <w:rFonts w:ascii="Arial" w:hAnsi="Arial" w:eastAsia="Times New Roman" w:cs="Arial"/>
        </w:rPr>
        <w:sym w:font="Symbol" w:char="F044"/>
      </w:r>
      <w:r>
        <w:rPr>
          <w:rFonts w:ascii="Arial" w:hAnsi="Arial" w:eastAsia="Times New Roman" w:cs="Arial"/>
        </w:rPr>
        <w:t>T</w:t>
      </w:r>
      <w:r>
        <w:rPr>
          <w:rFonts w:ascii="Arial" w:hAnsi="Arial" w:eastAsia="Times New Roman" w:cs="Arial"/>
          <w:vertAlign w:val="subscript"/>
        </w:rPr>
        <w:t>IB,c</w:t>
      </w:r>
      <w:r>
        <w:rPr>
          <w:rFonts w:ascii="Arial" w:hAnsi="Arial" w:eastAsia="Times New Roman" w:cs="Arial"/>
        </w:rPr>
        <w:t xml:space="preserve"> is based on CA_n7-n79 having n79 as the highest frequency range among similar CA’s. For CA_n7-n102, the </w:t>
      </w:r>
      <w:r>
        <w:rPr>
          <w:rFonts w:ascii="Arial" w:hAnsi="Arial" w:eastAsia="Times New Roman" w:cs="Arial"/>
        </w:rPr>
        <w:sym w:font="Symbol" w:char="F044"/>
      </w:r>
      <w:r>
        <w:rPr>
          <w:rFonts w:ascii="Arial" w:hAnsi="Arial" w:eastAsia="Times New Roman" w:cs="Arial"/>
        </w:rPr>
        <w:t>R</w:t>
      </w:r>
      <w:r>
        <w:rPr>
          <w:rFonts w:ascii="Arial" w:hAnsi="Arial" w:eastAsia="Times New Roman" w:cs="Arial"/>
          <w:vertAlign w:val="subscript"/>
        </w:rPr>
        <w:t>IB</w:t>
      </w:r>
      <w:r>
        <w:rPr>
          <w:rFonts w:ascii="Arial" w:hAnsi="Arial" w:eastAsia="Times New Roman" w:cs="Arial"/>
        </w:rPr>
        <w:t xml:space="preserve"> values are also based on CA_n7-n79</w:t>
      </w:r>
    </w:p>
    <w:p>
      <w:pPr>
        <w:keepNext/>
        <w:keepLines/>
        <w:spacing w:before="60" w:after="120"/>
        <w:jc w:val="center"/>
        <w:rPr>
          <w:rFonts w:ascii="Arial" w:hAnsi="Arial" w:eastAsia="Times New Roman" w:cs="Arial"/>
          <w:b/>
          <w:lang w:val="en-US"/>
        </w:rPr>
      </w:pPr>
      <w:r>
        <w:rPr>
          <w:rFonts w:ascii="Arial" w:hAnsi="Arial" w:eastAsia="Times New Roman" w:cs="Arial"/>
          <w:b/>
          <w:lang w:val="en-US"/>
        </w:rPr>
        <w:t xml:space="preserve">Table </w:t>
      </w:r>
      <w:r>
        <w:rPr>
          <w:rFonts w:hint="eastAsia" w:ascii="Arial" w:hAnsi="Arial" w:eastAsia="Times New Roman" w:cs="Arial"/>
          <w:b/>
          <w:lang w:val="en-US" w:eastAsia="zh-CN"/>
        </w:rPr>
        <w:t>5.29</w:t>
      </w:r>
      <w:r>
        <w:rPr>
          <w:rFonts w:hint="eastAsia" w:ascii="Arial" w:hAnsi="Arial" w:eastAsia="Times New Roman" w:cs="Arial"/>
          <w:b/>
          <w:lang w:val="en-US"/>
        </w:rPr>
        <w:t>.1.4-</w:t>
      </w:r>
      <w:r>
        <w:rPr>
          <w:rFonts w:ascii="Arial" w:hAnsi="Arial" w:eastAsia="Times New Roman" w:cs="Arial"/>
          <w:b/>
          <w:lang w:val="en-US"/>
        </w:rPr>
        <w:t>1: ΔT</w:t>
      </w:r>
      <w:r>
        <w:rPr>
          <w:rFonts w:ascii="Arial" w:hAnsi="Arial" w:eastAsia="Times New Roman" w:cs="Arial"/>
          <w:b/>
          <w:vertAlign w:val="subscript"/>
          <w:lang w:val="en-US"/>
        </w:rPr>
        <w:t>IB,c</w:t>
      </w:r>
      <w:r>
        <w:rPr>
          <w:rFonts w:eastAsia="Times New Roman"/>
        </w:rPr>
        <w:t xml:space="preserve"> </w:t>
      </w:r>
      <w:r>
        <w:rPr>
          <w:rFonts w:ascii="Arial" w:hAnsi="Arial" w:eastAsia="Times New Roman"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spacing w:after="0" w:line="260" w:lineRule="auto"/>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Inter-band </w:t>
            </w:r>
            <w:r>
              <w:rPr>
                <w:rFonts w:hint="eastAsia" w:ascii="Arial" w:hAnsi="Arial" w:eastAsia="Times New Roman" w:cs="Times New Roman"/>
                <w:b/>
                <w:sz w:val="18"/>
                <w:lang w:val="en-GB" w:eastAsia="zh-CN" w:bidi="ar-SA"/>
              </w:rPr>
              <w:t>CA</w:t>
            </w:r>
            <w:r>
              <w:rPr>
                <w:rFonts w:ascii="Arial" w:hAnsi="Arial" w:eastAsia="Times New Roman" w:cs="Times New Roman"/>
                <w:b/>
                <w:sz w:val="18"/>
                <w:lang w:val="en-GB" w:eastAsia="en-US" w:bidi="ar-SA"/>
              </w:rPr>
              <w:t xml:space="preserve"> combination</w:t>
            </w:r>
          </w:p>
        </w:tc>
        <w:tc>
          <w:tcPr>
            <w:tcW w:w="5904" w:type="dxa"/>
            <w:gridSpan w:val="2"/>
          </w:tcPr>
          <w:p>
            <w:pPr>
              <w:keepNext/>
              <w:keepLines/>
              <w:spacing w:after="0" w:line="260" w:lineRule="auto"/>
              <w:jc w:val="center"/>
              <w:rPr>
                <w:rFonts w:ascii="Arial" w:hAnsi="Arial" w:eastAsia="Times New Roman" w:cs="Times New Roman"/>
                <w:b/>
                <w:sz w:val="18"/>
                <w:lang w:val="en-GB" w:eastAsia="en-US" w:bidi="ar-SA"/>
              </w:rPr>
            </w:pPr>
            <w:r>
              <w:rPr>
                <w:rFonts w:ascii="Arial" w:hAnsi="Arial" w:eastAsia="Times New Roman" w:cs="Times New Roman"/>
                <w:b/>
                <w:color w:val="008ED3"/>
                <w:sz w:val="18"/>
                <w:lang w:val="en-GB" w:eastAsia="en-US" w:bidi="ar-SA"/>
              </w:rPr>
              <w:t>ΔT</w:t>
            </w:r>
            <w:r>
              <w:rPr>
                <w:rFonts w:ascii="Arial" w:hAnsi="Arial" w:eastAsia="Times New Roman" w:cs="Times New Roman"/>
                <w:b/>
                <w:color w:val="008ED3"/>
                <w:sz w:val="18"/>
                <w:vertAlign w:val="subscript"/>
                <w:lang w:val="en-GB" w:eastAsia="en-US" w:bidi="ar-SA"/>
              </w:rPr>
              <w:t>IB,c</w:t>
            </w:r>
            <w:r>
              <w:rPr>
                <w:rFonts w:ascii="Arial" w:hAnsi="Arial" w:eastAsia="Times New Roman" w:cs="Times New Roman"/>
                <w:b/>
                <w:color w:val="008ED3"/>
                <w:sz w:val="18"/>
                <w:lang w:val="en-GB" w:eastAsia="en-US" w:bidi="ar-SA"/>
              </w:rPr>
              <w:t xml:space="preserve"> for NR bands (dB)</w:t>
            </w:r>
            <w:r>
              <w:rPr>
                <w:rFonts w:ascii="Arial" w:hAnsi="Arial" w:eastAsia="Times New Roman" w:cs="Times New Roman"/>
                <w:b/>
                <w:color w:val="008ED3"/>
                <w:sz w:val="18"/>
                <w:vertAlign w:val="superscript"/>
                <w:lang w:val="en-GB" w:eastAsia="en-US"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spacing w:after="0" w:line="260" w:lineRule="auto"/>
              <w:jc w:val="center"/>
              <w:rPr>
                <w:rFonts w:ascii="Arial" w:hAnsi="Arial" w:eastAsia="Times New Roman" w:cs="Times New Roman"/>
                <w:b/>
                <w:sz w:val="18"/>
                <w:lang w:val="en-GB" w:eastAsia="en-US" w:bidi="ar-SA"/>
              </w:rPr>
            </w:pPr>
          </w:p>
        </w:tc>
        <w:tc>
          <w:tcPr>
            <w:tcW w:w="5904" w:type="dxa"/>
            <w:gridSpan w:val="2"/>
          </w:tcPr>
          <w:p>
            <w:pPr>
              <w:keepNext/>
              <w:keepLines/>
              <w:spacing w:after="0" w:line="260" w:lineRule="auto"/>
              <w:jc w:val="center"/>
              <w:rPr>
                <w:rFonts w:ascii="Arial" w:hAnsi="Arial" w:eastAsia="Times New Roman" w:cs="Times New Roman"/>
                <w:b/>
                <w:sz w:val="18"/>
                <w:lang w:val="en-GB" w:eastAsia="en-US" w:bidi="ar-SA"/>
              </w:rPr>
            </w:pPr>
            <w:r>
              <w:rPr>
                <w:rFonts w:hint="eastAsia" w:ascii="Arial" w:hAnsi="Arial" w:eastAsia="Times New Roman" w:cs="Times New Roman"/>
                <w:b/>
                <w:color w:val="008ED3"/>
                <w:sz w:val="18"/>
                <w:lang w:val="en-GB" w:eastAsia="en-US" w:bidi="ar-SA"/>
              </w:rPr>
              <w:t>C</w:t>
            </w:r>
            <w:r>
              <w:rPr>
                <w:rFonts w:ascii="Arial" w:hAnsi="Arial" w:eastAsia="Times New Roman" w:cs="Times New Roman"/>
                <w:b/>
                <w:color w:val="008ED3"/>
                <w:sz w:val="18"/>
                <w:lang w:val="en-GB" w:eastAsia="en-US" w:bidi="ar-SA"/>
              </w:rPr>
              <w:t>omponent band in order of bands in configuration</w:t>
            </w:r>
            <w:r>
              <w:rPr>
                <w:rFonts w:ascii="Arial" w:hAnsi="Arial" w:eastAsia="Times New Roman" w:cs="Times New Roman"/>
                <w:b/>
                <w:color w:val="008ED3"/>
                <w:sz w:val="18"/>
                <w:vertAlign w:val="superscript"/>
                <w:lang w:val="en-GB" w:eastAsia="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spacing w:after="0" w:line="260" w:lineRule="auto"/>
              <w:jc w:val="center"/>
              <w:rPr>
                <w:rFonts w:ascii="Arial" w:hAnsi="Arial" w:eastAsia="Times New Roman" w:cs="Times New Roman"/>
                <w:sz w:val="18"/>
                <w:lang w:val="en-US" w:eastAsia="zh-CN" w:bidi="ar-SA"/>
              </w:rPr>
            </w:pPr>
            <w:r>
              <w:rPr>
                <w:rFonts w:ascii="Arial" w:hAnsi="Arial" w:eastAsia="Times New Roman" w:cs="Times New Roman"/>
                <w:sz w:val="18"/>
                <w:lang w:val="en-US" w:eastAsia="en-US" w:bidi="ar-SA"/>
              </w:rPr>
              <w:t>CA_n7-n102</w:t>
            </w:r>
          </w:p>
        </w:tc>
        <w:tc>
          <w:tcPr>
            <w:tcW w:w="2952" w:type="dxa"/>
            <w:vAlign w:val="center"/>
          </w:tcPr>
          <w:p>
            <w:pPr>
              <w:keepNext/>
              <w:keepLines/>
              <w:spacing w:after="0" w:line="260" w:lineRule="auto"/>
              <w:jc w:val="center"/>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0</w:t>
            </w:r>
            <w:r>
              <w:rPr>
                <w:rFonts w:ascii="Arial" w:hAnsi="Arial" w:eastAsia="Times New Roman" w:cs="Times New Roman"/>
                <w:sz w:val="18"/>
                <w:lang w:val="en-US" w:eastAsia="zh-CN" w:bidi="ar-SA"/>
              </w:rPr>
              <w:t>.5</w:t>
            </w:r>
          </w:p>
        </w:tc>
        <w:tc>
          <w:tcPr>
            <w:tcW w:w="2952" w:type="dxa"/>
            <w:vAlign w:val="center"/>
          </w:tcPr>
          <w:p>
            <w:pPr>
              <w:keepNext/>
              <w:keepLines/>
              <w:spacing w:after="0" w:line="260" w:lineRule="auto"/>
              <w:jc w:val="center"/>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0</w:t>
            </w:r>
            <w:r>
              <w:rPr>
                <w:rFonts w:ascii="Arial" w:hAnsi="Arial" w:eastAsia="Times New Roman" w:cs="Times New Roman"/>
                <w:sz w:val="18"/>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eastAsia="Times New Roman"/>
                <w:sz w:val="18"/>
                <w:lang w:eastAsia="ja-JP"/>
              </w:rPr>
            </w:pPr>
            <w:r>
              <w:rPr>
                <w:rFonts w:ascii="Arial" w:hAnsi="Arial" w:eastAsia="Times New Roman"/>
                <w:sz w:val="18"/>
                <w:lang w:eastAsia="ja-JP"/>
              </w:rPr>
              <w:t>NOTE 9:</w:t>
            </w:r>
            <w:r>
              <w:rPr>
                <w:rFonts w:ascii="Arial" w:hAnsi="Arial" w:eastAsia="Times New Roman"/>
                <w:sz w:val="18"/>
                <w:lang w:eastAsia="ja-JP"/>
              </w:rPr>
              <w:tab/>
            </w:r>
            <w:r>
              <w:rPr>
                <w:rFonts w:ascii="Arial" w:hAnsi="Arial" w:eastAsia="Times New Roman"/>
                <w:sz w:val="18"/>
                <w:lang w:eastAsia="ja-JP"/>
              </w:rPr>
              <w:t>“-” denotes ΔT</w:t>
            </w:r>
            <w:r>
              <w:rPr>
                <w:rFonts w:ascii="Arial" w:hAnsi="Arial" w:eastAsia="Times New Roman"/>
                <w:sz w:val="18"/>
                <w:vertAlign w:val="subscript"/>
                <w:lang w:eastAsia="ja-JP"/>
              </w:rPr>
              <w:t>IB,c</w:t>
            </w:r>
            <w:r>
              <w:rPr>
                <w:rFonts w:ascii="Arial" w:hAnsi="Arial" w:eastAsia="Times New Roman"/>
                <w:sz w:val="18"/>
                <w:lang w:eastAsia="ja-JP"/>
              </w:rPr>
              <w:t xml:space="preserve"> = 0.</w:t>
            </w:r>
          </w:p>
          <w:p>
            <w:pPr>
              <w:keepNext/>
              <w:keepLines/>
              <w:overflowPunct/>
              <w:autoSpaceDE/>
              <w:autoSpaceDN/>
              <w:adjustRightInd/>
              <w:spacing w:after="0" w:line="260" w:lineRule="auto"/>
              <w:ind w:left="851" w:hanging="851"/>
              <w:textAlignment w:val="auto"/>
              <w:rPr>
                <w:rFonts w:ascii="Arial" w:hAnsi="Arial" w:eastAsia="Times New Roman" w:cs="Times New Roman"/>
                <w:sz w:val="18"/>
                <w:lang w:val="en-US" w:eastAsia="en-US" w:bidi="ar-SA"/>
              </w:rPr>
            </w:pPr>
            <w:r>
              <w:rPr>
                <w:rFonts w:ascii="Arial" w:hAnsi="Arial" w:eastAsia="Times New Roman" w:cs="Times New Roman"/>
                <w:sz w:val="18"/>
                <w:lang w:val="en-GB" w:eastAsia="ja-JP" w:bidi="ar-SA"/>
              </w:rPr>
              <w:t>NOTE 10:</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The component band order in the configuration should be listed by the order of NR bands, such as for CA_n1-n3 the band order from left to right is n1 and n3.</w:t>
            </w:r>
          </w:p>
        </w:tc>
      </w:tr>
    </w:tbl>
    <w:p>
      <w:pPr>
        <w:rPr>
          <w:rFonts w:eastAsia="Times New Roman"/>
        </w:rPr>
      </w:pPr>
    </w:p>
    <w:p>
      <w:pPr>
        <w:keepNext/>
        <w:keepLines/>
        <w:spacing w:before="60" w:after="120"/>
        <w:jc w:val="center"/>
        <w:rPr>
          <w:rFonts w:ascii="Arial" w:hAnsi="Arial" w:eastAsia="Times New Roman" w:cs="Arial"/>
          <w:b/>
          <w:lang w:val="en-US" w:eastAsia="zh-CN"/>
        </w:rPr>
      </w:pPr>
      <w:r>
        <w:rPr>
          <w:rFonts w:ascii="Arial" w:hAnsi="Arial" w:eastAsia="Times New Roman" w:cs="Arial"/>
          <w:b/>
          <w:lang w:val="en-US"/>
        </w:rPr>
        <w:t xml:space="preserve">Table </w:t>
      </w:r>
      <w:r>
        <w:rPr>
          <w:rFonts w:hint="eastAsia" w:ascii="Arial" w:hAnsi="Arial" w:eastAsia="Times New Roman" w:cs="Arial"/>
          <w:b/>
          <w:lang w:val="en-US" w:eastAsia="zh-CN"/>
        </w:rPr>
        <w:t>5.29</w:t>
      </w:r>
      <w:r>
        <w:rPr>
          <w:rFonts w:hint="eastAsia" w:ascii="Arial" w:hAnsi="Arial" w:eastAsia="Times New Roman" w:cs="Arial"/>
          <w:b/>
          <w:lang w:val="en-US"/>
        </w:rPr>
        <w:t>.1.4-</w:t>
      </w:r>
      <w:r>
        <w:rPr>
          <w:rFonts w:ascii="Arial" w:hAnsi="Arial" w:eastAsia="Times New Roman" w:cs="Arial"/>
          <w:b/>
          <w:lang w:val="en-US"/>
        </w:rPr>
        <w:t>2: ΔR</w:t>
      </w:r>
      <w:r>
        <w:rPr>
          <w:rFonts w:ascii="Arial" w:hAnsi="Arial" w:eastAsia="Times New Roman" w:cs="Arial"/>
          <w:b/>
          <w:vertAlign w:val="subscript"/>
          <w:lang w:val="en-US"/>
        </w:rPr>
        <w:t>IB</w:t>
      </w:r>
      <w:r>
        <w:rPr>
          <w:rFonts w:hint="eastAsia" w:ascii="Arial" w:hAnsi="Arial" w:eastAsia="Times New Roman" w:cs="Arial"/>
          <w:b/>
          <w:vertAlign w:val="subscript"/>
          <w:lang w:val="en-US" w:eastAsia="zh-CN"/>
        </w:rPr>
        <w:t>,c</w:t>
      </w:r>
      <w:r>
        <w:rPr>
          <w:rFonts w:ascii="Arial" w:hAnsi="Arial" w:eastAsia="Times New Roman"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vMerge w:val="restar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Inter-band CA combination</w:t>
            </w:r>
          </w:p>
        </w:tc>
        <w:tc>
          <w:tcPr>
            <w:tcW w:w="5904" w:type="dxa"/>
            <w:gridSpan w:val="2"/>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color w:val="008ED3"/>
                <w:sz w:val="18"/>
                <w:lang w:val="en-GB" w:eastAsia="en-US" w:bidi="ar-SA"/>
              </w:rPr>
              <w:t>ΔR</w:t>
            </w:r>
            <w:r>
              <w:rPr>
                <w:rFonts w:ascii="Arial" w:hAnsi="Arial" w:eastAsia="Times New Roman" w:cs="Times New Roman"/>
                <w:b/>
                <w:color w:val="008ED3"/>
                <w:sz w:val="18"/>
                <w:vertAlign w:val="subscript"/>
                <w:lang w:val="en-GB" w:eastAsia="en-US" w:bidi="ar-SA"/>
              </w:rPr>
              <w:t>IB,c</w:t>
            </w:r>
            <w:r>
              <w:rPr>
                <w:rFonts w:ascii="Arial" w:hAnsi="Arial" w:eastAsia="Times New Roman" w:cs="Times New Roman"/>
                <w:b/>
                <w:color w:val="008ED3"/>
                <w:sz w:val="18"/>
                <w:lang w:val="en-GB" w:eastAsia="en-US" w:bidi="ar-SA"/>
              </w:rPr>
              <w:t xml:space="preserve"> for NR band</w:t>
            </w:r>
            <w:r>
              <w:rPr>
                <w:rFonts w:hint="eastAsia" w:ascii="Arial" w:hAnsi="Arial" w:eastAsia="Times New Roman" w:cs="Times New Roman"/>
                <w:b/>
                <w:color w:val="008ED3"/>
                <w:sz w:val="18"/>
                <w:lang w:val="en-GB" w:eastAsia="zh-CN" w:bidi="ar-SA"/>
              </w:rPr>
              <w:t>s</w:t>
            </w:r>
            <w:r>
              <w:rPr>
                <w:rFonts w:ascii="Arial" w:hAnsi="Arial" w:eastAsia="Times New Roman" w:cs="Times New Roman"/>
                <w:b/>
                <w:color w:val="008ED3"/>
                <w:sz w:val="18"/>
                <w:lang w:val="en-GB" w:eastAsia="en-US" w:bidi="ar-SA"/>
              </w:rPr>
              <w:t xml:space="preserve"> (dB)</w:t>
            </w:r>
            <w:r>
              <w:rPr>
                <w:rFonts w:ascii="Arial" w:hAnsi="Arial" w:eastAsia="Times New Roman" w:cs="Times New Roman"/>
                <w:b/>
                <w:color w:val="008ED3"/>
                <w:sz w:val="18"/>
                <w:vertAlign w:val="superscript"/>
                <w:lang w:val="en-GB" w:eastAsia="en-US"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spacing w:after="0"/>
              <w:jc w:val="center"/>
              <w:rPr>
                <w:rFonts w:ascii="Arial" w:hAnsi="Arial" w:eastAsia="Times New Roman" w:cs="Times New Roman"/>
                <w:b/>
                <w:sz w:val="18"/>
                <w:lang w:val="en-GB" w:eastAsia="en-US" w:bidi="ar-SA"/>
              </w:rPr>
            </w:pPr>
          </w:p>
        </w:tc>
        <w:tc>
          <w:tcPr>
            <w:tcW w:w="5904" w:type="dxa"/>
            <w:gridSpan w:val="2"/>
          </w:tcPr>
          <w:p>
            <w:pPr>
              <w:keepNext/>
              <w:keepLines/>
              <w:spacing w:after="0"/>
              <w:jc w:val="center"/>
              <w:rPr>
                <w:rFonts w:ascii="Arial" w:hAnsi="Arial" w:eastAsia="Times New Roman" w:cs="Times New Roman"/>
                <w:b/>
                <w:sz w:val="18"/>
                <w:lang w:val="en-GB" w:eastAsia="en-US" w:bidi="ar-SA"/>
              </w:rPr>
            </w:pPr>
            <w:r>
              <w:rPr>
                <w:rFonts w:hint="eastAsia" w:ascii="Arial" w:hAnsi="Arial" w:eastAsia="Times New Roman" w:cs="Times New Roman"/>
                <w:b/>
                <w:color w:val="008ED3"/>
                <w:sz w:val="18"/>
                <w:lang w:val="en-GB" w:eastAsia="en-US" w:bidi="ar-SA"/>
              </w:rPr>
              <w:t>C</w:t>
            </w:r>
            <w:r>
              <w:rPr>
                <w:rFonts w:ascii="Arial" w:hAnsi="Arial" w:eastAsia="Times New Roman" w:cs="Times New Roman"/>
                <w:b/>
                <w:color w:val="008ED3"/>
                <w:sz w:val="18"/>
                <w:lang w:val="en-GB" w:eastAsia="en-US" w:bidi="ar-SA"/>
              </w:rPr>
              <w:t>omponent band in order of bands in configuration</w:t>
            </w:r>
            <w:r>
              <w:rPr>
                <w:rFonts w:ascii="Arial" w:hAnsi="Arial" w:eastAsia="Times New Roman" w:cs="Times New Roman"/>
                <w:b/>
                <w:color w:val="008ED3"/>
                <w:sz w:val="18"/>
                <w:vertAlign w:val="superscript"/>
                <w:lang w:val="en-GB" w:eastAsia="en-US"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CA_n</w:t>
            </w:r>
            <w:r>
              <w:rPr>
                <w:rFonts w:ascii="Arial" w:hAnsi="Arial" w:eastAsia="Times New Roman" w:cs="Times New Roman"/>
                <w:sz w:val="18"/>
                <w:lang w:val="en-US" w:eastAsia="zh-CN" w:bidi="ar-SA"/>
              </w:rPr>
              <w:t>7</w:t>
            </w:r>
            <w:r>
              <w:rPr>
                <w:rFonts w:hint="eastAsia" w:ascii="Arial" w:hAnsi="Arial" w:eastAsia="Times New Roman" w:cs="Times New Roman"/>
                <w:sz w:val="18"/>
                <w:lang w:val="en-US" w:eastAsia="zh-CN" w:bidi="ar-SA"/>
              </w:rPr>
              <w:t>-n</w:t>
            </w:r>
            <w:r>
              <w:rPr>
                <w:rFonts w:ascii="Arial" w:hAnsi="Arial" w:eastAsia="Times New Roman" w:cs="Times New Roman"/>
                <w:sz w:val="18"/>
                <w:lang w:val="en-US" w:eastAsia="zh-CN" w:bidi="ar-SA"/>
              </w:rPr>
              <w:t>102</w:t>
            </w:r>
          </w:p>
        </w:tc>
        <w:tc>
          <w:tcPr>
            <w:tcW w:w="2952" w:type="dxa"/>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c>
          <w:tcPr>
            <w:tcW w:w="2952" w:type="dxa"/>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keepNext/>
              <w:keepLines/>
              <w:spacing w:after="0"/>
              <w:ind w:left="851" w:hanging="851"/>
              <w:rPr>
                <w:rFonts w:ascii="Arial" w:hAnsi="Arial" w:eastAsia="Times New Roman" w:cs="Arial"/>
                <w:sz w:val="18"/>
                <w:lang w:val="en-GB" w:eastAsia="zh-CN" w:bidi="ar-SA"/>
              </w:rPr>
            </w:pPr>
            <w:r>
              <w:rPr>
                <w:rFonts w:ascii="Arial" w:hAnsi="Arial" w:eastAsia="Times New Roman" w:cs="Arial"/>
                <w:sz w:val="18"/>
                <w:lang w:val="en-GB" w:eastAsia="en-US" w:bidi="ar-SA"/>
              </w:rPr>
              <w:t xml:space="preserve">NOTE </w:t>
            </w:r>
            <w:r>
              <w:rPr>
                <w:rFonts w:ascii="Arial" w:hAnsi="Arial" w:eastAsia="Times New Roman" w:cs="Arial"/>
                <w:sz w:val="18"/>
                <w:lang w:val="en-GB" w:eastAsia="zh-CN" w:bidi="ar-SA"/>
              </w:rPr>
              <w:t>8</w:t>
            </w:r>
            <w:r>
              <w:rPr>
                <w:rFonts w:ascii="Arial" w:hAnsi="Arial" w:eastAsia="Times New Roman" w:cs="Arial"/>
                <w:sz w:val="18"/>
                <w:lang w:val="en-GB" w:eastAsia="en-US" w:bidi="ar-SA"/>
              </w:rPr>
              <w:t>:</w:t>
            </w:r>
            <w:r>
              <w:rPr>
                <w:rFonts w:ascii="Arial" w:hAnsi="Arial" w:eastAsia="Times New Roman" w:cs="Arial"/>
                <w:sz w:val="18"/>
                <w:lang w:val="en-GB" w:eastAsia="en-US" w:bidi="ar-SA"/>
              </w:rPr>
              <w:tab/>
            </w:r>
            <w:r>
              <w:rPr>
                <w:rFonts w:ascii="Arial" w:hAnsi="Arial" w:eastAsia="Times New Roman" w:cs="Arial"/>
                <w:sz w:val="18"/>
                <w:lang w:val="en-GB" w:eastAsia="zh-CN" w:bidi="ar-SA"/>
              </w:rPr>
              <w:t xml:space="preserve"> “-” denotes ΔR</w:t>
            </w:r>
            <w:r>
              <w:rPr>
                <w:rFonts w:ascii="Arial" w:hAnsi="Arial" w:eastAsia="Times New Roman" w:cs="Arial"/>
                <w:sz w:val="18"/>
                <w:vertAlign w:val="subscript"/>
                <w:lang w:val="en-GB" w:eastAsia="zh-CN" w:bidi="ar-SA"/>
              </w:rPr>
              <w:t>IB,c</w:t>
            </w:r>
            <w:r>
              <w:rPr>
                <w:rFonts w:ascii="Arial" w:hAnsi="Arial" w:eastAsia="Times New Roman" w:cs="Arial"/>
                <w:sz w:val="18"/>
                <w:lang w:val="en-GB" w:eastAsia="zh-CN" w:bidi="ar-SA"/>
              </w:rPr>
              <w:t xml:space="preserve"> = 0.</w:t>
            </w:r>
          </w:p>
          <w:p>
            <w:pPr>
              <w:keepNext/>
              <w:keepLines/>
              <w:overflowPunct/>
              <w:autoSpaceDE/>
              <w:autoSpaceDN/>
              <w:adjustRightInd/>
              <w:spacing w:after="0"/>
              <w:ind w:left="851" w:hanging="851"/>
              <w:textAlignment w:val="auto"/>
              <w:rPr>
                <w:rFonts w:ascii="Arial" w:hAnsi="Arial" w:eastAsia="Times New Roman" w:cs="Times New Roman"/>
                <w:sz w:val="18"/>
                <w:lang w:val="en-US" w:eastAsia="zh-CN" w:bidi="ar-SA"/>
              </w:rPr>
            </w:pPr>
            <w:r>
              <w:rPr>
                <w:rFonts w:ascii="Arial" w:hAnsi="Arial" w:eastAsia="Times New Roman" w:cs="Arial"/>
                <w:sz w:val="18"/>
                <w:lang w:val="en-GB" w:eastAsia="en-US" w:bidi="ar-SA"/>
              </w:rPr>
              <w:t xml:space="preserve">NOTE </w:t>
            </w:r>
            <w:r>
              <w:rPr>
                <w:rFonts w:ascii="Arial" w:hAnsi="Arial" w:eastAsia="Times New Roman" w:cs="Arial"/>
                <w:sz w:val="18"/>
                <w:lang w:val="en-GB" w:eastAsia="zh-CN" w:bidi="ar-SA"/>
              </w:rPr>
              <w:t>9</w:t>
            </w:r>
            <w:r>
              <w:rPr>
                <w:rFonts w:ascii="Arial" w:hAnsi="Arial" w:eastAsia="Times New Roman" w:cs="Arial"/>
                <w:sz w:val="18"/>
                <w:lang w:val="en-GB" w:eastAsia="en-US" w:bidi="ar-SA"/>
              </w:rPr>
              <w:t>:</w:t>
            </w:r>
            <w:r>
              <w:rPr>
                <w:rFonts w:ascii="Arial" w:hAnsi="Arial" w:eastAsia="Times New Roman" w:cs="Arial"/>
                <w:sz w:val="18"/>
                <w:lang w:val="en-GB" w:eastAsia="en-US" w:bidi="ar-SA"/>
              </w:rPr>
              <w:tab/>
            </w:r>
            <w:r>
              <w:rPr>
                <w:rFonts w:ascii="Arial" w:hAnsi="Arial" w:eastAsia="Times New Roman" w:cs="Arial"/>
                <w:sz w:val="18"/>
                <w:lang w:val="en-GB" w:eastAsia="zh-CN" w:bidi="ar-SA"/>
              </w:rPr>
              <w:t xml:space="preserve">The component band order in the configuration should be listed by the </w:t>
            </w:r>
            <w:r>
              <w:rPr>
                <w:rFonts w:ascii="Arial" w:hAnsi="Arial" w:eastAsia="宋体" w:cs="Times New Roman"/>
                <w:sz w:val="18"/>
                <w:lang w:val="en-GB" w:eastAsia="en-US" w:bidi="ar-SA"/>
              </w:rPr>
              <w:t>order</w:t>
            </w:r>
            <w:r>
              <w:rPr>
                <w:rFonts w:ascii="Arial" w:hAnsi="Arial" w:eastAsia="Times New Roman" w:cs="Arial"/>
                <w:sz w:val="18"/>
                <w:lang w:val="en-GB" w:eastAsia="zh-CN" w:bidi="ar-SA"/>
              </w:rPr>
              <w:t xml:space="preserve"> of NR bands, </w:t>
            </w:r>
            <w:r>
              <w:rPr>
                <w:rFonts w:ascii="Arial" w:hAnsi="Arial" w:eastAsia="Times New Roman" w:cs="Times New Roman"/>
                <w:sz w:val="18"/>
                <w:szCs w:val="18"/>
                <w:lang w:val="en-GB" w:eastAsia="zh-CN" w:bidi="ar-SA"/>
              </w:rPr>
              <w:t xml:space="preserve">such as for </w:t>
            </w:r>
            <w:r>
              <w:rPr>
                <w:rFonts w:ascii="Arial" w:hAnsi="Arial" w:eastAsia="Times New Roman" w:cs="Times New Roman"/>
                <w:sz w:val="18"/>
                <w:lang w:val="en-GB" w:eastAsia="en-US" w:bidi="ar-SA"/>
              </w:rPr>
              <w:t>CA</w:t>
            </w:r>
            <w:r>
              <w:rPr>
                <w:rFonts w:ascii="Arial" w:hAnsi="Arial" w:eastAsia="Times New Roman" w:cs="Times New Roman"/>
                <w:sz w:val="18"/>
                <w:lang w:val="sv-SE" w:eastAsia="en-US" w:bidi="ar-SA"/>
              </w:rPr>
              <w:t>_n1-n77</w:t>
            </w:r>
            <w:r>
              <w:rPr>
                <w:rFonts w:ascii="Arial" w:hAnsi="Arial" w:eastAsia="Times New Roman" w:cs="Times New Roman"/>
                <w:sz w:val="18"/>
                <w:szCs w:val="18"/>
                <w:lang w:val="en-GB" w:eastAsia="zh-CN" w:bidi="ar-SA"/>
              </w:rPr>
              <w:t xml:space="preserve"> the band order from left to right is n1 and n77</w:t>
            </w:r>
            <w:r>
              <w:rPr>
                <w:rFonts w:ascii="Arial" w:hAnsi="Arial" w:eastAsia="Times New Roman" w:cs="Arial"/>
                <w:sz w:val="18"/>
                <w:lang w:val="en-GB" w:eastAsia="zh-CN" w:bidi="ar-SA"/>
              </w:rPr>
              <w:t>.</w:t>
            </w:r>
          </w:p>
        </w:tc>
      </w:tr>
    </w:tbl>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5.29</w:t>
      </w:r>
      <w:r>
        <w:rPr>
          <w:rFonts w:ascii="Arial" w:hAnsi="Arial" w:eastAsia="Times New Roman" w:cs="Times New Roman"/>
          <w:i w:val="0"/>
          <w:iCs w:val="0"/>
          <w:color w:val="auto"/>
          <w:sz w:val="24"/>
          <w:lang w:val="sv-SE" w:eastAsia="en-US" w:bidi="ar-SA"/>
        </w:rPr>
        <w:t>.1.5</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REFSENs requirements</w:t>
      </w:r>
    </w:p>
    <w:p>
      <w:pPr>
        <w:keepNext/>
        <w:keepLines/>
        <w:pBdr>
          <w:top w:val="none" w:color="auto" w:sz="0" w:space="0"/>
        </w:pBdr>
        <w:spacing w:before="180" w:after="180"/>
        <w:ind w:left="1418" w:hanging="1418"/>
        <w:outlineLvl w:val="3"/>
        <w:rPr>
          <w:rFonts w:ascii="Arial" w:hAnsi="Arial" w:eastAsia="宋体" w:cs="Arial"/>
          <w:sz w:val="24"/>
          <w:lang w:val="sv-SE" w:eastAsia="en-US" w:bidi="ar-SA"/>
        </w:rPr>
      </w:pPr>
      <w:r>
        <w:rPr>
          <w:rFonts w:ascii="Arial" w:hAnsi="Arial" w:eastAsia="Times New Roman" w:cs="Arial"/>
          <w:i w:val="0"/>
          <w:iCs w:val="0"/>
          <w:color w:val="auto"/>
          <w:sz w:val="24"/>
          <w:lang w:val="sv-SE" w:eastAsia="en-US" w:bidi="ar-SA"/>
        </w:rPr>
        <w:t>There are no specific REFSENS requirements for 1 band UL</w:t>
      </w:r>
    </w:p>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5.29</w:t>
      </w:r>
      <w:r>
        <w:rPr>
          <w:rFonts w:ascii="Arial" w:hAnsi="Arial" w:eastAsia="Times New Roman" w:cs="Times New Roman"/>
          <w:i w:val="0"/>
          <w:iCs w:val="0"/>
          <w:color w:val="auto"/>
          <w:sz w:val="24"/>
          <w:lang w:val="sv-SE" w:eastAsia="en-US" w:bidi="ar-SA"/>
        </w:rPr>
        <w:t>.1.6</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OOB blocking exception requirements</w:t>
      </w:r>
    </w:p>
    <w:p>
      <w:pPr>
        <w:rPr>
          <w:rFonts w:ascii="Arial" w:hAnsi="Arial" w:eastAsia="Times New Roman" w:cs="Arial"/>
        </w:rPr>
      </w:pPr>
      <w:r>
        <w:rPr>
          <w:rFonts w:ascii="Arial" w:hAnsi="Arial" w:eastAsia="Times New Roman" w:cs="Arial"/>
        </w:rPr>
        <w:t>There is no OOB exception for the CA combination.</w:t>
      </w:r>
    </w:p>
    <w:p>
      <w:pPr>
        <w:rPr>
          <w:rFonts w:ascii="Arial" w:hAnsi="Arial" w:eastAsia="Times New Roman" w:cs="Arial"/>
          <w:lang w:val="en-US" w:eastAsia="zh-CN"/>
        </w:rPr>
      </w:pPr>
    </w:p>
    <w:p>
      <w:pPr>
        <w:keepNext/>
        <w:keepLines/>
        <w:pBdr>
          <w:top w:val="none" w:color="auto" w:sz="0" w:space="0"/>
        </w:pBdr>
        <w:tabs>
          <w:tab w:val="left" w:pos="0"/>
          <w:tab w:val="left" w:pos="420"/>
        </w:tabs>
        <w:spacing w:before="120" w:after="180"/>
        <w:ind w:left="1134" w:hanging="1134"/>
        <w:outlineLvl w:val="2"/>
        <w:rPr>
          <w:rFonts w:ascii="Arial" w:hAnsi="Arial" w:eastAsia="Times New Roman" w:cs="Times New Roman"/>
          <w:color w:val="auto"/>
          <w:sz w:val="28"/>
          <w:szCs w:val="20"/>
          <w:lang w:val="en-US" w:eastAsia="zh-CN" w:bidi="ar-SA"/>
        </w:rPr>
      </w:pPr>
      <w:r>
        <w:rPr>
          <w:rFonts w:hint="eastAsia" w:ascii="Arial" w:hAnsi="Arial" w:eastAsia="Times New Roman" w:cs="Times New Roman"/>
          <w:color w:val="auto"/>
          <w:sz w:val="28"/>
          <w:szCs w:val="20"/>
          <w:lang w:val="en-US" w:eastAsia="zh-CN" w:bidi="ar-SA"/>
        </w:rPr>
        <w:t>5.29</w:t>
      </w:r>
      <w:r>
        <w:rPr>
          <w:rFonts w:ascii="Arial" w:hAnsi="Arial" w:eastAsia="Times New Roman" w:cs="Times New Roman"/>
          <w:color w:val="auto"/>
          <w:sz w:val="28"/>
          <w:szCs w:val="20"/>
          <w:lang w:val="en-US" w:eastAsia="zh-CN" w:bidi="ar-SA"/>
        </w:rPr>
        <w:t>.2</w:t>
      </w:r>
      <w:r>
        <w:rPr>
          <w:rFonts w:ascii="Arial" w:hAnsi="Arial" w:eastAsia="Times New Roman" w:cs="Times New Roman"/>
          <w:color w:val="auto"/>
          <w:sz w:val="28"/>
          <w:szCs w:val="20"/>
          <w:lang w:val="en-US" w:eastAsia="zh-CN" w:bidi="ar-SA"/>
        </w:rPr>
        <w:tab/>
      </w:r>
      <w:r>
        <w:rPr>
          <w:rFonts w:ascii="Arial" w:hAnsi="Arial" w:eastAsia="Times New Roman" w:cs="Times New Roman"/>
          <w:color w:val="auto"/>
          <w:sz w:val="28"/>
          <w:szCs w:val="20"/>
          <w:lang w:val="en-US" w:eastAsia="zh-CN" w:bidi="ar-SA"/>
        </w:rPr>
        <w:tab/>
      </w:r>
      <w:r>
        <w:rPr>
          <w:rFonts w:ascii="Arial" w:hAnsi="Arial" w:eastAsia="Times New Roman" w:cs="Times New Roman"/>
          <w:color w:val="auto"/>
          <w:sz w:val="28"/>
          <w:szCs w:val="20"/>
          <w:lang w:val="en-US" w:eastAsia="zh-CN" w:bidi="ar-SA"/>
        </w:rPr>
        <w:t>Specific for 2 bands UL CA</w:t>
      </w:r>
    </w:p>
    <w:p>
      <w:pPr>
        <w:keepNext/>
        <w:keepLines/>
        <w:pBdr>
          <w:top w:val="none" w:color="auto" w:sz="0" w:space="0"/>
        </w:pBdr>
        <w:spacing w:before="180" w:after="180"/>
        <w:ind w:left="1418" w:hanging="1418"/>
        <w:outlineLvl w:val="3"/>
        <w:rPr>
          <w:rFonts w:ascii="Arial" w:hAnsi="Arial" w:eastAsia="宋体" w:cs="Arial"/>
          <w:sz w:val="24"/>
          <w:lang w:val="en-US" w:eastAsia="zh-CN" w:bidi="ar-SA"/>
        </w:rPr>
      </w:pPr>
      <w:r>
        <w:rPr>
          <w:rFonts w:hint="eastAsia" w:ascii="Arial" w:hAnsi="Arial" w:eastAsia="宋体" w:cs="Times New Roman"/>
          <w:i w:val="0"/>
          <w:iCs w:val="0"/>
          <w:color w:val="auto"/>
          <w:sz w:val="24"/>
          <w:lang w:val="sv-SE" w:eastAsia="zh-CN" w:bidi="ar-SA"/>
        </w:rPr>
        <w:t>5.29</w:t>
      </w:r>
      <w:r>
        <w:rPr>
          <w:rFonts w:ascii="Arial" w:hAnsi="Arial" w:eastAsia="Times New Roman" w:cs="Times New Roman"/>
          <w:i w:val="0"/>
          <w:iCs w:val="0"/>
          <w:color w:val="auto"/>
          <w:sz w:val="24"/>
          <w:lang w:val="sv-SE" w:eastAsia="en-US" w:bidi="ar-SA"/>
        </w:rPr>
        <w:t>.2.1</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Maximum output power for inter-band CA</w:t>
      </w:r>
    </w:p>
    <w:p>
      <w:pPr>
        <w:spacing w:before="120" w:after="120"/>
        <w:jc w:val="center"/>
        <w:rPr>
          <w:rFonts w:ascii="Arial" w:hAnsi="Arial" w:eastAsia="Times New Roman" w:cs="Arial"/>
          <w:b/>
          <w:sz w:val="21"/>
          <w:lang w:val="en-US" w:eastAsia="zh-CN"/>
        </w:rPr>
      </w:pPr>
      <w:r>
        <w:rPr>
          <w:rFonts w:ascii="Arial" w:hAnsi="Arial" w:eastAsia="Times New Roman" w:cs="Arial"/>
          <w:b/>
          <w:lang w:val="en-US"/>
        </w:rPr>
        <w:t xml:space="preserve">Table </w:t>
      </w:r>
      <w:r>
        <w:rPr>
          <w:rFonts w:hint="eastAsia" w:ascii="Arial" w:hAnsi="Arial" w:eastAsia="Times New Roman" w:cs="Arial"/>
          <w:b/>
          <w:lang w:val="en-US" w:eastAsia="zh-CN"/>
        </w:rPr>
        <w:t>5.29</w:t>
      </w:r>
      <w:r>
        <w:rPr>
          <w:rFonts w:ascii="Arial" w:hAnsi="Arial" w:eastAsia="Times New Roman" w:cs="Arial"/>
          <w:b/>
          <w:lang w:val="en-US" w:eastAsia="zh-CN"/>
        </w:rPr>
        <w:t>.2</w:t>
      </w:r>
      <w:r>
        <w:rPr>
          <w:rFonts w:ascii="Arial" w:hAnsi="Arial" w:eastAsia="Times New Roman" w:cs="Arial"/>
          <w:b/>
          <w:lang w:val="en-US"/>
        </w:rPr>
        <w:t xml:space="preserve">.1-1: </w:t>
      </w:r>
      <w:r>
        <w:rPr>
          <w:rFonts w:ascii="Arial" w:hAnsi="Arial" w:eastAsia="Times New Roman" w:cs="Arial"/>
          <w:b/>
          <w:sz w:val="21"/>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Tolerance (dB)</w:t>
            </w:r>
            <w:r>
              <w:rPr>
                <w:rFonts w:ascii="Arial" w:hAnsi="Arial" w:eastAsia="Times New Roman" w:cs="Arial"/>
                <w:b/>
                <w:sz w:val="18"/>
                <w:lang w:val="en-GB" w:eastAsia="en-US" w:bidi="ar-SA"/>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bidi="ar-SA"/>
              </w:rPr>
            </w:pPr>
            <w:r>
              <w:rPr>
                <w:rFonts w:ascii="Arial" w:hAnsi="Arial" w:eastAsia="Times New Roman" w:cs="Arial"/>
                <w:sz w:val="18"/>
                <w:lang w:val="en-US" w:eastAsia="zh-CN" w:bidi="ar-SA"/>
              </w:rPr>
              <w:t>CA_n7A-n102A</w:t>
            </w:r>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bidi="ar-SA"/>
              </w:rPr>
            </w:pPr>
            <w:r>
              <w:rPr>
                <w:rFonts w:ascii="Arial" w:hAnsi="Arial" w:eastAsia="Times New Roman" w:cs="Arial"/>
                <w:sz w:val="18"/>
                <w:lang w:val="en-US" w:eastAsia="zh-CN" w:bidi="ar-SA"/>
              </w:rPr>
              <w:t>23</w:t>
            </w:r>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2</w:t>
            </w:r>
            <w:r>
              <w:rPr>
                <w:rFonts w:ascii="Arial" w:hAnsi="Arial" w:eastAsia="Times New Roman" w:cs="Arial"/>
                <w:sz w:val="18"/>
                <w:lang w:val="en-GB" w:eastAsia="en-US" w:bidi="ar-SA"/>
              </w:rPr>
              <w:t>/-</w:t>
            </w:r>
            <w:r>
              <w:rPr>
                <w:rFonts w:ascii="Arial" w:hAnsi="Arial" w:eastAsia="Times New Roman" w:cs="Arial"/>
                <w:sz w:val="18"/>
                <w:lang w:val="en-US" w:eastAsia="zh-CN" w:bidi="ar-SA"/>
              </w:rPr>
              <w:t>3</w:t>
            </w:r>
          </w:p>
        </w:tc>
      </w:tr>
    </w:tbl>
    <w:p>
      <w:pPr>
        <w:rPr>
          <w:rFonts w:ascii="Calibri" w:hAnsi="Calibri" w:eastAsia="Calibri" w:cs="Times New Roman"/>
          <w:sz w:val="22"/>
          <w:szCs w:val="22"/>
          <w:lang w:val="en-US" w:eastAsia="zh-CN"/>
        </w:rPr>
      </w:pPr>
    </w:p>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5.29</w:t>
      </w:r>
      <w:r>
        <w:rPr>
          <w:rFonts w:ascii="Arial" w:hAnsi="Arial" w:eastAsia="Times New Roman" w:cs="Times New Roman"/>
          <w:i w:val="0"/>
          <w:iCs w:val="0"/>
          <w:color w:val="auto"/>
          <w:sz w:val="24"/>
          <w:lang w:val="sv-SE" w:eastAsia="en-US" w:bidi="ar-SA"/>
        </w:rPr>
        <w:t>.2.2</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UE co-existence</w:t>
      </w:r>
    </w:p>
    <w:p>
      <w:pPr>
        <w:rPr>
          <w:rFonts w:ascii="Arial" w:hAnsi="Arial" w:eastAsia="Times New Roman" w:cs="Arial"/>
          <w:lang w:val="en-US" w:eastAsia="zh-CN"/>
        </w:rPr>
      </w:pPr>
      <w:r>
        <w:rPr>
          <w:rFonts w:ascii="Arial" w:hAnsi="Arial" w:eastAsia="Times New Roman" w:cs="Arial"/>
        </w:rPr>
        <w:t xml:space="preserve">Table </w:t>
      </w:r>
      <w:r>
        <w:rPr>
          <w:rFonts w:hint="eastAsia" w:ascii="Arial" w:hAnsi="Arial" w:eastAsia="Times New Roman" w:cs="Arial"/>
          <w:lang w:val="en-US" w:eastAsia="zh-CN"/>
        </w:rPr>
        <w:t>5.29</w:t>
      </w:r>
      <w:r>
        <w:rPr>
          <w:rFonts w:ascii="Arial" w:hAnsi="Arial" w:eastAsia="Times New Roman" w:cs="Arial"/>
        </w:rPr>
        <w:t>.</w:t>
      </w:r>
      <w:r>
        <w:rPr>
          <w:rFonts w:ascii="Arial" w:hAnsi="Arial" w:eastAsia="Times New Roman" w:cs="Arial"/>
          <w:lang w:val="en-US" w:eastAsia="zh-CN"/>
        </w:rPr>
        <w:t>2</w:t>
      </w:r>
      <w:r>
        <w:rPr>
          <w:rFonts w:ascii="Arial" w:hAnsi="Arial" w:eastAsia="Times New Roman" w:cs="Arial"/>
          <w:lang w:eastAsia="zh-CN"/>
        </w:rPr>
        <w:t>.</w:t>
      </w:r>
      <w:r>
        <w:rPr>
          <w:rFonts w:ascii="Arial" w:hAnsi="Arial" w:eastAsia="Times New Roman" w:cs="Arial"/>
          <w:lang w:val="en-US" w:eastAsia="zh-CN"/>
        </w:rPr>
        <w:t>2</w:t>
      </w:r>
      <w:r>
        <w:rPr>
          <w:rFonts w:ascii="Arial" w:hAnsi="Arial" w:eastAsia="Times New Roman" w:cs="Arial"/>
        </w:rPr>
        <w:t>-1 gives IMD interference</w:t>
      </w:r>
      <w:r>
        <w:rPr>
          <w:rFonts w:ascii="Arial" w:hAnsi="Arial" w:eastAsia="Times New Roman" w:cs="Arial"/>
          <w:lang w:eastAsia="zh-CN"/>
        </w:rPr>
        <w:t xml:space="preserve"> analysis</w:t>
      </w:r>
      <w:r>
        <w:rPr>
          <w:rFonts w:ascii="Arial" w:hAnsi="Arial" w:eastAsia="Times New Roman" w:cs="Arial"/>
        </w:rPr>
        <w:t xml:space="preserve"> for CA_</w:t>
      </w:r>
      <w:r>
        <w:rPr>
          <w:rFonts w:ascii="Arial" w:hAnsi="Arial" w:eastAsia="MS Mincho" w:cs="Arial"/>
          <w:lang w:eastAsia="ja-JP"/>
        </w:rPr>
        <w:t xml:space="preserve"> </w:t>
      </w:r>
      <w:r>
        <w:rPr>
          <w:rFonts w:ascii="Arial" w:hAnsi="Arial" w:eastAsia="Times New Roman" w:cs="Arial"/>
          <w:lang w:val="en-US" w:eastAsia="zh-CN"/>
        </w:rPr>
        <w:t>n7-n102 with uplink CA.</w:t>
      </w:r>
    </w:p>
    <w:p>
      <w:pPr>
        <w:keepNext/>
        <w:keepLines/>
        <w:spacing w:before="60"/>
        <w:jc w:val="center"/>
        <w:rPr>
          <w:rFonts w:ascii="Arial" w:hAnsi="Arial" w:eastAsia="Times New Roman" w:cs="Arial"/>
          <w:b/>
          <w:lang w:eastAsia="zh-CN"/>
        </w:rPr>
      </w:pPr>
      <w:r>
        <w:rPr>
          <w:rFonts w:ascii="Arial" w:hAnsi="Arial" w:eastAsia="Times New Roman" w:cs="Arial"/>
          <w:b/>
          <w:lang w:eastAsia="zh-CN"/>
        </w:rPr>
        <w:t xml:space="preserve">Table </w:t>
      </w:r>
      <w:r>
        <w:rPr>
          <w:rFonts w:hint="eastAsia" w:ascii="Arial" w:hAnsi="Arial" w:eastAsia="Times New Roman" w:cs="Arial"/>
          <w:b/>
          <w:lang w:eastAsia="zh-CN"/>
        </w:rPr>
        <w:t>5.29</w:t>
      </w:r>
      <w:r>
        <w:rPr>
          <w:rFonts w:ascii="Arial" w:hAnsi="Arial" w:eastAsia="Times New Roman" w:cs="Arial"/>
          <w:b/>
          <w:lang w:eastAsia="zh-CN"/>
        </w:rPr>
        <w:t>.2.2-1: IMD analysis</w:t>
      </w:r>
    </w:p>
    <w:tbl>
      <w:tblPr>
        <w:tblStyle w:val="89"/>
        <w:tblW w:w="10338"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825"/>
        <w:gridCol w:w="1843"/>
        <w:gridCol w:w="1985"/>
        <w:gridCol w:w="1842"/>
        <w:gridCol w:w="184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UE UL carriers</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fx_low</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fx_high</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fy_low</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fy_high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UL Frequency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2500</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2570</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5925</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6425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DL Frequency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2620</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2690</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5925</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6425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2nd order IMD products</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|fy_low – fx_high|</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|fy_high – fx_low|</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|fy_low + fx_low|</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|fy_high + 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3355</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3925</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8425</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8995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3rd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 fy_high|</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 fy_low|</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|2*fy_low – fx_high|</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|2*fy_high – fx_low|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1425</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785</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9280</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10350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3rd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 fy_low|</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 fy_high|</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|2*fy_low + fx_low|</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|2*fy_high + 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10925</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11565</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14350</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15420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4th order IMD products</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|3*fx_low –1* fy_high|</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|3*fx_high – 1*fy_low|</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|3*fy_low – 1*fx_high|</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|3*fy_high – 1*fx_low|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1075</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1785</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15205</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16775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4th order IMD products</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–2* fy_high|</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–2* fy_low|</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+2* fy_low|</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+2* fy_high|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7850</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6710</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16850</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17990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4th order IMD products</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|3*fx_low +1* fy_low|</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|3*fx_high + 1*fy_high|</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|3*fy_low + 1*fx_low|</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|3*fy_high + 1*fx_high|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13425</w:t>
            </w:r>
          </w:p>
        </w:tc>
        <w:tc>
          <w:tcPr>
            <w:tcW w:w="1985" w:type="dxa"/>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14135</w:t>
            </w:r>
          </w:p>
        </w:tc>
        <w:tc>
          <w:tcPr>
            <w:tcW w:w="1842" w:type="dxa"/>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20275</w:t>
            </w:r>
          </w:p>
        </w:tc>
        <w:tc>
          <w:tcPr>
            <w:tcW w:w="1843" w:type="dxa"/>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21845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5th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|fx_low – 4*fy_high|</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|fx_high – 4*fy_low|</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|fy_low – 4*fx_high|</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|fy_high – 4*fx_low|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23200</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21130</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4355</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3575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5th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- 3*fy_high|</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- 3*fy_low|</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|2*fy_low - 3*fx_high|</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|2*fy_high -3*fx_low|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14275</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12635</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4140</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5350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5th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|fx_low + 4*fy_low|</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|fx_high + 4*fy_high|</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|fy_low + 4*fx_low|</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|fy_high + 4*fx_high|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26200</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28270</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15925</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16705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5th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+ 3*fy_low|</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+ 3*fy_high|</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|2*fy_low + 3*fx_low|</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|2*fy_high + 3*fx_high|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22775</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24415</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19350</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20560</w:t>
            </w:r>
          </w:p>
        </w:tc>
      </w:tr>
    </w:tbl>
    <w:p>
      <w:pPr>
        <w:rPr>
          <w:rFonts w:ascii="Calibri" w:hAnsi="Calibri" w:eastAsia="Calibri" w:cs="Times New Roman"/>
          <w:sz w:val="22"/>
          <w:szCs w:val="22"/>
          <w:lang w:eastAsia="en-US"/>
        </w:rPr>
      </w:pPr>
    </w:p>
    <w:p>
      <w:pPr>
        <w:rPr>
          <w:rFonts w:ascii="Arial" w:hAnsi="Arial" w:eastAsia="Times New Roman" w:cs="Arial"/>
        </w:rPr>
      </w:pPr>
      <w:r>
        <w:rPr>
          <w:rFonts w:ascii="Arial" w:hAnsi="Arial" w:eastAsia="Times New Roman" w:cs="Arial"/>
        </w:rPr>
        <w:t xml:space="preserve">Based on the table </w:t>
      </w:r>
      <w:r>
        <w:rPr>
          <w:rFonts w:hint="eastAsia" w:ascii="Arial" w:hAnsi="Arial" w:eastAsia="宋体" w:cs="Arial"/>
          <w:lang w:eastAsia="zh-CN"/>
        </w:rPr>
        <w:t>5.29</w:t>
      </w:r>
      <w:r>
        <w:rPr>
          <w:rFonts w:ascii="Arial" w:hAnsi="Arial" w:eastAsia="Times New Roman" w:cs="Arial"/>
        </w:rPr>
        <w:t xml:space="preserve">.2.2-1, there are no IMD interference issues of this band combination </w:t>
      </w:r>
    </w:p>
    <w:p>
      <w:pPr>
        <w:spacing w:after="180"/>
        <w:rPr>
          <w:rFonts w:ascii="Arial" w:hAnsi="Arial" w:eastAsia="Times New Roman" w:cs="Arial"/>
          <w:i w:val="0"/>
          <w:color w:val="auto"/>
          <w:lang w:val="en-GB" w:eastAsia="en-GB" w:bidi="ar-SA"/>
        </w:rPr>
      </w:pPr>
      <w:r>
        <w:rPr>
          <w:rFonts w:ascii="Arial" w:hAnsi="Arial" w:eastAsia="Times New Roman" w:cs="Arial"/>
          <w:i/>
          <w:color w:val="0000FF"/>
          <w:lang w:val="zh-CN" w:eastAsia="en-US" w:bidi="ar-SA"/>
        </w:rPr>
        <w:t>Since this is including a share spectrum access band there is no additional protected bands as compared to n7.</w:t>
      </w:r>
    </w:p>
    <w:p>
      <w:pPr>
        <w:keepNext/>
        <w:keepLines/>
        <w:pBdr>
          <w:top w:val="none" w:color="auto" w:sz="0" w:space="0"/>
        </w:pBdr>
        <w:tabs>
          <w:tab w:val="left" w:pos="0"/>
          <w:tab w:val="left" w:pos="420"/>
          <w:tab w:val="left" w:pos="864"/>
        </w:tabs>
        <w:spacing w:before="12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5.29</w:t>
      </w:r>
      <w:r>
        <w:rPr>
          <w:rFonts w:ascii="Arial" w:hAnsi="Arial" w:eastAsia="Times New Roman" w:cs="Times New Roman"/>
          <w:i w:val="0"/>
          <w:iCs w:val="0"/>
          <w:color w:val="auto"/>
          <w:sz w:val="24"/>
          <w:lang w:val="sv-SE" w:eastAsia="en-US" w:bidi="ar-SA"/>
        </w:rPr>
        <w:t>.2.3</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REFSENS requirements</w:t>
      </w:r>
    </w:p>
    <w:p>
      <w:pPr>
        <w:rPr>
          <w:rFonts w:eastAsia="Times New Roman"/>
          <w:color w:val="0070C0"/>
        </w:rPr>
      </w:pPr>
      <w:r>
        <w:rPr>
          <w:rFonts w:ascii="Arial" w:hAnsi="Arial" w:eastAsia="Times New Roman" w:cs="Arial"/>
        </w:rPr>
        <w:t>There are no specific REFSENS requirements</w:t>
      </w:r>
    </w:p>
    <w:p>
      <w:pPr>
        <w:keepNext/>
        <w:keepLines/>
        <w:pBdr>
          <w:top w:val="none" w:color="auto" w:sz="0" w:space="0"/>
        </w:pBdr>
        <w:spacing w:before="180" w:after="180"/>
        <w:ind w:left="1134" w:hanging="1134"/>
        <w:outlineLvl w:val="1"/>
        <w:rPr>
          <w:rFonts w:ascii="Arial" w:hAnsi="Arial" w:eastAsia="Times New Roman" w:cs="Times New Roman"/>
          <w:color w:val="auto"/>
          <w:sz w:val="32"/>
          <w:szCs w:val="20"/>
          <w:lang w:val="en-US" w:eastAsia="zh-CN" w:bidi="ar-SA"/>
        </w:rPr>
      </w:pPr>
      <w:r>
        <w:rPr>
          <w:rFonts w:hint="eastAsia" w:ascii="Arial" w:hAnsi="Arial" w:eastAsia="Times New Roman" w:cs="Times New Roman"/>
          <w:color w:val="auto"/>
          <w:sz w:val="32"/>
          <w:szCs w:val="20"/>
          <w:lang w:val="en-US" w:eastAsia="zh-CN" w:bidi="ar-SA"/>
        </w:rPr>
        <w:t>5.30</w:t>
      </w:r>
      <w:r>
        <w:rPr>
          <w:rFonts w:ascii="Arial" w:hAnsi="Arial" w:eastAsia="Times New Roman" w:cs="Times New Roman"/>
          <w:color w:val="auto"/>
          <w:sz w:val="32"/>
          <w:szCs w:val="20"/>
          <w:lang w:val="en-US" w:eastAsia="zh-CN" w:bidi="ar-SA"/>
        </w:rPr>
        <w:tab/>
      </w:r>
      <w:r>
        <w:rPr>
          <w:rFonts w:ascii="Arial" w:hAnsi="Arial" w:eastAsia="Times New Roman" w:cs="Times New Roman"/>
          <w:color w:val="auto"/>
          <w:sz w:val="32"/>
          <w:szCs w:val="20"/>
          <w:lang w:val="en-US" w:eastAsia="zh-CN" w:bidi="ar-SA"/>
        </w:rPr>
        <w:tab/>
      </w:r>
      <w:r>
        <w:rPr>
          <w:rFonts w:ascii="Arial" w:hAnsi="Arial" w:eastAsia="Times New Roman" w:cs="Times New Roman"/>
          <w:color w:val="auto"/>
          <w:sz w:val="32"/>
          <w:szCs w:val="20"/>
          <w:lang w:val="en-US" w:eastAsia="zh-CN" w:bidi="ar-SA"/>
        </w:rPr>
        <w:t>CA_n28-n102</w:t>
      </w:r>
    </w:p>
    <w:p>
      <w:pPr>
        <w:keepNext/>
        <w:keepLines/>
        <w:pBdr>
          <w:top w:val="none" w:color="auto" w:sz="0" w:space="0"/>
        </w:pBdr>
        <w:spacing w:before="120" w:after="180"/>
        <w:ind w:left="1134" w:hanging="1134"/>
        <w:outlineLvl w:val="2"/>
        <w:rPr>
          <w:rFonts w:ascii="Arial" w:hAnsi="Arial" w:eastAsia="Times New Roman" w:cs="Times New Roman"/>
          <w:color w:val="auto"/>
          <w:sz w:val="28"/>
          <w:szCs w:val="20"/>
          <w:lang w:val="en-US" w:eastAsia="zh-CN" w:bidi="ar-SA"/>
        </w:rPr>
      </w:pPr>
      <w:r>
        <w:rPr>
          <w:rFonts w:hint="eastAsia" w:ascii="Arial" w:hAnsi="Arial" w:eastAsia="Times New Roman" w:cs="Times New Roman"/>
          <w:color w:val="auto"/>
          <w:sz w:val="28"/>
          <w:szCs w:val="20"/>
          <w:lang w:val="en-US" w:eastAsia="zh-CN" w:bidi="ar-SA"/>
        </w:rPr>
        <w:t>5.30</w:t>
      </w:r>
      <w:r>
        <w:rPr>
          <w:rFonts w:ascii="Arial" w:hAnsi="Arial" w:eastAsia="Times New Roman" w:cs="Times New Roman"/>
          <w:color w:val="auto"/>
          <w:sz w:val="28"/>
          <w:szCs w:val="20"/>
          <w:lang w:val="en-US" w:eastAsia="zh-CN" w:bidi="ar-SA"/>
        </w:rPr>
        <w:t>.1</w:t>
      </w:r>
      <w:r>
        <w:rPr>
          <w:rFonts w:ascii="Arial" w:hAnsi="Arial" w:eastAsia="Times New Roman" w:cs="Times New Roman"/>
          <w:color w:val="auto"/>
          <w:sz w:val="28"/>
          <w:szCs w:val="20"/>
          <w:lang w:val="en-US" w:eastAsia="zh-CN" w:bidi="ar-SA"/>
        </w:rPr>
        <w:tab/>
      </w:r>
      <w:r>
        <w:rPr>
          <w:rFonts w:ascii="Arial" w:hAnsi="Arial" w:eastAsia="Times New Roman" w:cs="Times New Roman"/>
          <w:color w:val="auto"/>
          <w:sz w:val="28"/>
          <w:szCs w:val="20"/>
          <w:lang w:val="en-US" w:eastAsia="zh-CN" w:bidi="ar-SA"/>
        </w:rPr>
        <w:t>Common for 1 band UL and 2 bands UL CA</w:t>
      </w:r>
    </w:p>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5.30</w:t>
      </w:r>
      <w:r>
        <w:rPr>
          <w:rFonts w:ascii="Arial" w:hAnsi="Arial" w:eastAsia="Times New Roman" w:cs="Times New Roman"/>
          <w:i w:val="0"/>
          <w:iCs w:val="0"/>
          <w:color w:val="auto"/>
          <w:sz w:val="24"/>
          <w:lang w:val="sv-SE" w:eastAsia="en-US" w:bidi="ar-SA"/>
        </w:rPr>
        <w:t>.1.1 Operating bands for CA</w:t>
      </w:r>
    </w:p>
    <w:p>
      <w:pPr>
        <w:keepNext/>
        <w:keepLines/>
        <w:spacing w:before="60" w:after="180"/>
        <w:jc w:val="center"/>
        <w:rPr>
          <w:rFonts w:ascii="Arial" w:hAnsi="Arial" w:eastAsia="Times New Roman" w:cs="Times New Roman"/>
          <w:b/>
          <w:lang w:val="zh-CN" w:eastAsia="ja-JP" w:bidi="ar-SA"/>
        </w:rPr>
      </w:pPr>
      <w:r>
        <w:rPr>
          <w:rFonts w:ascii="Arial" w:hAnsi="Arial" w:eastAsia="Times New Roman" w:cs="Times New Roman"/>
          <w:b/>
          <w:lang w:val="zh-CN" w:eastAsia="en-US" w:bidi="ar-SA"/>
        </w:rPr>
        <w:t xml:space="preserve">Table </w:t>
      </w:r>
      <w:r>
        <w:rPr>
          <w:rFonts w:hint="eastAsia" w:ascii="Arial" w:hAnsi="Arial" w:eastAsia="Times New Roman" w:cs="Times New Roman"/>
          <w:b/>
          <w:lang w:val="zh-CN" w:eastAsia="zh-CN" w:bidi="ar-SA"/>
        </w:rPr>
        <w:t>5.30</w:t>
      </w:r>
      <w:r>
        <w:rPr>
          <w:rFonts w:ascii="Arial" w:hAnsi="Arial" w:eastAsia="Times New Roman" w:cs="Times New Roman"/>
          <w:b/>
          <w:lang w:val="zh-CN" w:eastAsia="zh-CN" w:bidi="ar-SA"/>
        </w:rPr>
        <w:t>.1.1</w:t>
      </w:r>
      <w:r>
        <w:rPr>
          <w:rFonts w:ascii="Arial" w:hAnsi="Arial" w:eastAsia="Times New Roman" w:cs="Times New Roman"/>
          <w:b/>
          <w:lang w:val="zh-CN" w:eastAsia="en-US" w:bidi="ar-SA"/>
        </w:rPr>
        <w:t>-1: CA band combination of band n28+n102</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zh-CN" w:eastAsia="zh-CN"/>
              </w:rPr>
            </w:pPr>
            <w:r>
              <w:rPr>
                <w:rFonts w:ascii="Arial" w:hAnsi="Arial" w:eastAsia="Times New Roman" w:cs="Arial"/>
                <w:b/>
                <w:sz w:val="18"/>
                <w:lang w:val="zh-CN" w:eastAsia="ja-JP"/>
              </w:rPr>
              <w:t>NR</w:t>
            </w:r>
            <w:r>
              <w:rPr>
                <w:rFonts w:ascii="Arial" w:hAnsi="Arial" w:eastAsia="Times New Roman"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sz w:val="18"/>
                <w:szCs w:val="18"/>
                <w:lang w:val="en-GB" w:eastAsia="en-US" w:bidi="ar-SA"/>
              </w:rPr>
            </w:pPr>
            <w:r>
              <w:rPr>
                <w:rFonts w:ascii="Arial" w:hAnsi="Arial" w:eastAsia="Malgun Gothic" w:cs="Arial"/>
                <w:b/>
                <w:bCs/>
                <w:sz w:val="18"/>
                <w:szCs w:val="18"/>
                <w:lang w:val="en-GB" w:eastAsia="en-US" w:bidi="ar-SA"/>
              </w:rPr>
              <w:t>Duplex</w:t>
            </w:r>
          </w:p>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22"/>
                <w:lang w:val="sv-SE" w:eastAsia="ko-KR"/>
              </w:rPr>
            </w:pPr>
            <w:r>
              <w:rPr>
                <w:rFonts w:ascii="Arial" w:hAnsi="Arial" w:eastAsia="Times New Roman" w:cs="Arial"/>
                <w:color w:val="000000"/>
                <w:sz w:val="18"/>
                <w:szCs w:val="18"/>
              </w:rPr>
              <w:t>n28</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sv-SE" w:eastAsia="ko-KR"/>
              </w:rPr>
            </w:pPr>
            <w:r>
              <w:rPr>
                <w:rFonts w:ascii="Arial" w:hAnsi="Arial" w:eastAsia="Times New Roman" w:cs="Arial"/>
                <w:color w:val="000000"/>
                <w:sz w:val="18"/>
                <w:szCs w:val="18"/>
              </w:rPr>
              <w:t>703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zh-CN" w:eastAsia="ja-JP"/>
              </w:rPr>
            </w:pPr>
            <w:r>
              <w:rPr>
                <w:rFonts w:ascii="Arial" w:hAnsi="Arial" w:eastAsia="Times New Roman"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sv-SE" w:eastAsia="ko-KR"/>
              </w:rPr>
            </w:pPr>
            <w:r>
              <w:rPr>
                <w:rFonts w:ascii="Arial" w:hAnsi="Arial" w:eastAsia="Times New Roman" w:cs="Arial"/>
                <w:color w:val="000000"/>
                <w:sz w:val="18"/>
                <w:szCs w:val="18"/>
              </w:rPr>
              <w:t>748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sv-SE" w:eastAsia="ko-KR"/>
              </w:rPr>
            </w:pPr>
            <w:r>
              <w:rPr>
                <w:rFonts w:ascii="Arial" w:hAnsi="Arial" w:eastAsia="Times New Roman" w:cs="Arial"/>
                <w:color w:val="000000"/>
                <w:sz w:val="18"/>
                <w:szCs w:val="18"/>
              </w:rPr>
              <w:t>758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zh-CN" w:eastAsia="ja-JP"/>
              </w:rPr>
            </w:pPr>
            <w:r>
              <w:rPr>
                <w:rFonts w:ascii="Arial" w:hAnsi="Arial" w:eastAsia="Times New Roman"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sv-SE" w:eastAsia="ko-KR"/>
              </w:rPr>
            </w:pPr>
            <w:r>
              <w:rPr>
                <w:rFonts w:ascii="Arial" w:hAnsi="Arial" w:eastAsia="Times New Roman" w:cs="Arial"/>
                <w:color w:val="000000"/>
                <w:sz w:val="18"/>
                <w:szCs w:val="18"/>
              </w:rPr>
              <w:t>803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zh-CN" w:eastAsia="ja-JP"/>
              </w:rPr>
            </w:pPr>
            <w:r>
              <w:rPr>
                <w:rFonts w:ascii="Arial" w:hAnsi="Arial" w:eastAsia="Times New Roman"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8"/>
                <w:lang w:val="sv-SE" w:eastAsia="zh-CN"/>
              </w:rPr>
            </w:pPr>
            <w:r>
              <w:rPr>
                <w:rFonts w:ascii="Arial" w:hAnsi="Arial" w:eastAsia="Times New Roman" w:cs="Arial"/>
                <w:color w:val="000000"/>
                <w:sz w:val="18"/>
                <w:szCs w:val="18"/>
              </w:rPr>
              <w:t>n102</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Calibri" w:cs="Arial"/>
                <w:sz w:val="18"/>
                <w:lang w:val="en-US" w:eastAsia="ko-KR"/>
              </w:rPr>
            </w:pPr>
            <w:r>
              <w:rPr>
                <w:rFonts w:ascii="Arial" w:hAnsi="Arial" w:eastAsia="Times New Roman" w:cs="Arial"/>
                <w:color w:val="000000"/>
                <w:sz w:val="18"/>
                <w:szCs w:val="18"/>
              </w:rPr>
              <w:t>5925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6425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5925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6425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TDD</w:t>
            </w:r>
          </w:p>
        </w:tc>
      </w:tr>
    </w:tbl>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5.30</w:t>
      </w:r>
      <w:r>
        <w:rPr>
          <w:rFonts w:ascii="Arial" w:hAnsi="Arial" w:eastAsia="Times New Roman" w:cs="Times New Roman"/>
          <w:i w:val="0"/>
          <w:iCs w:val="0"/>
          <w:color w:val="auto"/>
          <w:sz w:val="24"/>
          <w:lang w:val="sv-SE" w:eastAsia="en-US" w:bidi="ar-SA"/>
        </w:rPr>
        <w:t>.1.2</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Channel bandwidths per operating band for CA</w:t>
      </w:r>
    </w:p>
    <w:p>
      <w:pPr>
        <w:keepNext/>
        <w:keepLines/>
        <w:spacing w:before="60" w:after="180"/>
        <w:jc w:val="center"/>
        <w:rPr>
          <w:rFonts w:ascii="Arial" w:hAnsi="Arial" w:eastAsia="Times New Roman" w:cs="Times New Roman"/>
          <w:b/>
          <w:sz w:val="16"/>
          <w:lang w:val="zh-CN" w:eastAsia="zh-CN" w:bidi="ar-SA"/>
        </w:rPr>
      </w:pPr>
      <w:r>
        <w:rPr>
          <w:rFonts w:ascii="Arial" w:hAnsi="Arial" w:eastAsia="Times New Roman" w:cs="Arial"/>
          <w:b/>
          <w:lang w:val="zh-CN" w:eastAsia="en-US" w:bidi="ar-SA"/>
        </w:rPr>
        <w:t xml:space="preserve">Table </w:t>
      </w:r>
      <w:r>
        <w:rPr>
          <w:rFonts w:hint="eastAsia" w:ascii="Arial" w:hAnsi="Arial" w:eastAsia="Times New Roman" w:cs="Arial"/>
          <w:b/>
          <w:lang w:val="en-US" w:eastAsia="zh-CN" w:bidi="ar-SA"/>
        </w:rPr>
        <w:t>5.30</w:t>
      </w:r>
      <w:r>
        <w:rPr>
          <w:rFonts w:ascii="Arial" w:hAnsi="Arial" w:eastAsia="Times New Roman" w:cs="Arial"/>
          <w:b/>
          <w:lang w:val="zh-CN" w:eastAsia="zh-CN" w:bidi="ar-SA"/>
        </w:rPr>
        <w:t>.1</w:t>
      </w:r>
      <w:r>
        <w:rPr>
          <w:rFonts w:ascii="Arial" w:hAnsi="Arial" w:eastAsia="Times New Roman" w:cs="Arial"/>
          <w:b/>
          <w:lang w:val="zh-CN" w:eastAsia="en-US" w:bidi="ar-SA"/>
        </w:rPr>
        <w:t>.</w:t>
      </w:r>
      <w:r>
        <w:rPr>
          <w:rFonts w:ascii="Arial" w:hAnsi="Arial" w:eastAsia="Times New Roman" w:cs="Arial"/>
          <w:b/>
          <w:lang w:val="zh-CN" w:eastAsia="zh-CN" w:bidi="ar-SA"/>
        </w:rPr>
        <w:t>2</w:t>
      </w:r>
      <w:r>
        <w:rPr>
          <w:rFonts w:ascii="Arial" w:hAnsi="Arial" w:eastAsia="Times New Roman" w:cs="Arial"/>
          <w:b/>
          <w:lang w:val="zh-CN" w:eastAsia="en-US" w:bidi="ar-SA"/>
        </w:rPr>
        <w:t>-1</w:t>
      </w:r>
      <w:r>
        <w:rPr>
          <w:rFonts w:ascii="Arial" w:hAnsi="Arial" w:eastAsia="Times New Roman" w:cs="Times New Roman"/>
          <w:b/>
          <w:lang w:val="zh-CN" w:eastAsia="en-US" w:bidi="ar-SA"/>
        </w:rPr>
        <w:t>: Supported bandwidths per CA band combination of band n28+n102</w:t>
      </w:r>
      <w:r>
        <w:rPr>
          <w:rFonts w:ascii="Arial" w:hAnsi="Arial" w:eastAsia="Times New Roman" w:cs="Times New Roman"/>
          <w:b/>
          <w:sz w:val="16"/>
          <w:lang w:val="zh-CN" w:eastAsia="zh-CN" w:bidi="ar-SA"/>
        </w:rPr>
        <w:t xml:space="preserve"> </w:t>
      </w:r>
    </w:p>
    <w:tbl>
      <w:tblPr>
        <w:tblStyle w:val="89"/>
        <w:tblW w:w="5000" w:type="pct"/>
        <w:tblInd w:w="0" w:type="dxa"/>
        <w:tblLayout w:type="autofit"/>
        <w:tblCellMar>
          <w:top w:w="0" w:type="dxa"/>
          <w:left w:w="108" w:type="dxa"/>
          <w:bottom w:w="0" w:type="dxa"/>
          <w:right w:w="108" w:type="dxa"/>
        </w:tblCellMar>
      </w:tblPr>
      <w:tblGrid>
        <w:gridCol w:w="1397"/>
        <w:gridCol w:w="1398"/>
        <w:gridCol w:w="682"/>
        <w:gridCol w:w="5063"/>
        <w:gridCol w:w="131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709"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NR CA configuration</w:t>
            </w:r>
          </w:p>
        </w:tc>
        <w:tc>
          <w:tcPr>
            <w:tcW w:w="709"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Uplink CA configuration or single uplink carrier</w:t>
            </w:r>
          </w:p>
        </w:tc>
        <w:tc>
          <w:tcPr>
            <w:tcW w:w="346"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NR Band</w:t>
            </w:r>
          </w:p>
        </w:tc>
        <w:tc>
          <w:tcPr>
            <w:tcW w:w="2568"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709" w:type="pct"/>
            <w:tcBorders>
              <w:top w:val="single" w:color="auto"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CA_n28A-n102A</w:t>
            </w:r>
          </w:p>
        </w:tc>
        <w:tc>
          <w:tcPr>
            <w:tcW w:w="709" w:type="pct"/>
            <w:tcBorders>
              <w:top w:val="single" w:color="auto"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CA_n28A-n102A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n28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w:t>
            </w:r>
          </w:p>
        </w:tc>
        <w:tc>
          <w:tcPr>
            <w:tcW w:w="668"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20, 40, 60, 80, 100</w:t>
            </w:r>
          </w:p>
        </w:tc>
        <w:tc>
          <w:tcPr>
            <w:tcW w:w="668" w:type="pct"/>
            <w:tcBorders>
              <w:left w:val="single" w:color="auto" w:sz="4" w:space="0"/>
              <w:bottom w:val="single" w:color="auto" w:sz="4" w:space="0"/>
              <w:right w:val="single" w:color="auto" w:sz="4" w:space="0"/>
            </w:tcBorders>
            <w:vAlign w:val="center"/>
          </w:tcPr>
          <w:p>
            <w:pPr>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auto"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CA_n28A-n102(2A)</w:t>
            </w:r>
          </w:p>
        </w:tc>
        <w:tc>
          <w:tcPr>
            <w:tcW w:w="709" w:type="pct"/>
            <w:tcBorders>
              <w:top w:val="single" w:color="auto"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CA_n28A-n102A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n28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w:t>
            </w:r>
          </w:p>
        </w:tc>
        <w:tc>
          <w:tcPr>
            <w:tcW w:w="668" w:type="pct"/>
            <w:tcBorders>
              <w:top w:val="single" w:color="auto"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CA_n102(2A)_BCS0</w:t>
            </w:r>
          </w:p>
        </w:tc>
        <w:tc>
          <w:tcPr>
            <w:tcW w:w="668" w:type="pct"/>
            <w:tcBorders>
              <w:left w:val="single" w:color="auto" w:sz="4" w:space="0"/>
              <w:bottom w:val="single" w:color="000000" w:sz="4" w:space="0"/>
              <w:right w:val="single" w:color="auto" w:sz="4" w:space="0"/>
            </w:tcBorders>
            <w:vAlign w:val="center"/>
          </w:tcPr>
          <w:p>
            <w:pPr>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000000" w:sz="4" w:space="0"/>
              <w:left w:val="single" w:color="auto" w:sz="4" w:space="0"/>
              <w:right w:val="single" w:color="000000"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CA_n28A-n102B</w:t>
            </w:r>
          </w:p>
        </w:tc>
        <w:tc>
          <w:tcPr>
            <w:tcW w:w="709" w:type="pct"/>
            <w:tcBorders>
              <w:top w:val="single" w:color="000000" w:sz="4" w:space="0"/>
              <w:left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CA_n28A-n102A</w:t>
            </w:r>
          </w:p>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n28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w:t>
            </w:r>
          </w:p>
        </w:tc>
        <w:tc>
          <w:tcPr>
            <w:tcW w:w="668" w:type="pct"/>
            <w:tcBorders>
              <w:top w:val="single" w:color="000000"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000000" w:sz="4" w:space="0"/>
              <w:right w:val="single" w:color="000000"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single" w:color="000000"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CA_n102B_BCS0</w:t>
            </w:r>
          </w:p>
        </w:tc>
        <w:tc>
          <w:tcPr>
            <w:tcW w:w="668" w:type="pct"/>
            <w:tcBorders>
              <w:left w:val="single" w:color="auto" w:sz="4" w:space="0"/>
              <w:bottom w:val="single" w:color="000000"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000000"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CA_n28A-n102C</w:t>
            </w:r>
          </w:p>
        </w:tc>
        <w:tc>
          <w:tcPr>
            <w:tcW w:w="709" w:type="pct"/>
            <w:tcBorders>
              <w:top w:val="single" w:color="000000"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CA_n28A-n102A</w:t>
            </w:r>
          </w:p>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n28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w:t>
            </w:r>
          </w:p>
        </w:tc>
        <w:tc>
          <w:tcPr>
            <w:tcW w:w="668" w:type="pct"/>
            <w:tcBorders>
              <w:top w:val="single" w:color="000000"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CA_n102C_BCS0</w:t>
            </w:r>
          </w:p>
        </w:tc>
        <w:tc>
          <w:tcPr>
            <w:tcW w:w="668" w:type="pct"/>
            <w:tcBorders>
              <w:left w:val="single" w:color="auto" w:sz="4" w:space="0"/>
              <w:bottom w:val="single" w:color="000000"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000000"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CA_n28A-n102D</w:t>
            </w:r>
          </w:p>
        </w:tc>
        <w:tc>
          <w:tcPr>
            <w:tcW w:w="709" w:type="pct"/>
            <w:tcBorders>
              <w:top w:val="single" w:color="000000"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CA_n28A-n102A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n28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w:t>
            </w:r>
          </w:p>
        </w:tc>
        <w:tc>
          <w:tcPr>
            <w:tcW w:w="668" w:type="pct"/>
            <w:tcBorders>
              <w:top w:val="single" w:color="000000"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CA_n102D_BCS0</w:t>
            </w:r>
          </w:p>
        </w:tc>
        <w:tc>
          <w:tcPr>
            <w:tcW w:w="668" w:type="pct"/>
            <w:tcBorders>
              <w:left w:val="single" w:color="auto" w:sz="4" w:space="0"/>
              <w:bottom w:val="single" w:color="000000"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000000"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CA_n28A-n102E</w:t>
            </w:r>
          </w:p>
        </w:tc>
        <w:tc>
          <w:tcPr>
            <w:tcW w:w="709" w:type="pct"/>
            <w:tcBorders>
              <w:top w:val="single" w:color="000000"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CA_n28A-n102A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n28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w:t>
            </w:r>
          </w:p>
        </w:tc>
        <w:tc>
          <w:tcPr>
            <w:tcW w:w="668" w:type="pct"/>
            <w:tcBorders>
              <w:top w:val="single" w:color="000000"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CA_n102E_BCS0</w:t>
            </w:r>
          </w:p>
        </w:tc>
        <w:tc>
          <w:tcPr>
            <w:tcW w:w="668" w:type="pct"/>
            <w:tcBorders>
              <w:left w:val="single" w:color="auto" w:sz="4" w:space="0"/>
              <w:bottom w:val="single" w:color="000000" w:sz="4" w:space="0"/>
              <w:right w:val="single" w:color="auto" w:sz="4" w:space="0"/>
            </w:tcBorders>
            <w:vAlign w:val="center"/>
          </w:tcPr>
          <w:p>
            <w:pPr>
              <w:spacing w:after="0"/>
              <w:jc w:val="center"/>
              <w:rPr>
                <w:rFonts w:ascii="Arial" w:hAnsi="Arial" w:eastAsia="Times New Roman" w:cs="Arial"/>
                <w:sz w:val="18"/>
                <w:szCs w:val="18"/>
                <w:lang w:val="en-US"/>
              </w:rPr>
            </w:pPr>
          </w:p>
        </w:tc>
      </w:tr>
    </w:tbl>
    <w:p>
      <w:pPr>
        <w:rPr>
          <w:rFonts w:ascii="Calibri" w:hAnsi="Calibri" w:eastAsia="Calibri" w:cs="Times New Roman"/>
          <w:sz w:val="22"/>
          <w:szCs w:val="22"/>
          <w:lang w:eastAsia="ko-KR"/>
        </w:rPr>
      </w:pPr>
    </w:p>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5.30</w:t>
      </w:r>
      <w:r>
        <w:rPr>
          <w:rFonts w:ascii="Arial" w:hAnsi="Arial" w:eastAsia="Times New Roman" w:cs="Times New Roman"/>
          <w:i w:val="0"/>
          <w:iCs w:val="0"/>
          <w:color w:val="auto"/>
          <w:sz w:val="24"/>
          <w:lang w:val="sv-SE" w:eastAsia="en-US" w:bidi="ar-SA"/>
        </w:rPr>
        <w:t>.1.3</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Co-existence studies</w:t>
      </w:r>
    </w:p>
    <w:p>
      <w:pPr>
        <w:rPr>
          <w:rFonts w:ascii="Arial" w:hAnsi="Arial" w:eastAsia="Times New Roman" w:cs="Arial"/>
          <w:lang w:eastAsia="en-US"/>
        </w:rPr>
      </w:pPr>
      <w:r>
        <w:rPr>
          <w:rFonts w:ascii="Arial" w:hAnsi="Arial" w:eastAsia="Times New Roman" w:cs="Arial"/>
          <w:lang w:eastAsia="zh-CN"/>
        </w:rPr>
        <w:t xml:space="preserve">Table </w:t>
      </w:r>
      <w:r>
        <w:rPr>
          <w:rFonts w:hint="eastAsia" w:ascii="Arial" w:hAnsi="Arial" w:eastAsia="MS Mincho" w:cs="Arial"/>
          <w:lang w:val="en-US" w:eastAsia="zh-CN"/>
        </w:rPr>
        <w:t>5.30</w:t>
      </w:r>
      <w:r>
        <w:rPr>
          <w:rFonts w:ascii="Arial" w:hAnsi="Arial" w:eastAsia="Times New Roman" w:cs="Arial"/>
          <w:lang w:eastAsia="zh-CN"/>
        </w:rPr>
        <w:t>.</w:t>
      </w:r>
      <w:r>
        <w:rPr>
          <w:rFonts w:ascii="Arial" w:hAnsi="Arial" w:eastAsia="MS Mincho" w:cs="Arial"/>
          <w:lang w:val="en-US" w:eastAsia="zh-CN"/>
        </w:rPr>
        <w:t>1.3</w:t>
      </w:r>
      <w:r>
        <w:rPr>
          <w:rFonts w:ascii="Arial" w:hAnsi="Arial" w:eastAsia="Times New Roman" w:cs="Arial"/>
          <w:lang w:eastAsia="zh-CN"/>
        </w:rPr>
        <w:t>-1</w:t>
      </w:r>
      <w:r>
        <w:rPr>
          <w:rFonts w:ascii="Arial" w:hAnsi="Arial" w:eastAsia="MS Mincho" w:cs="Arial"/>
          <w:lang w:val="en-US" w:eastAsia="zh-CN"/>
        </w:rPr>
        <w:t>/2</w:t>
      </w:r>
      <w:r>
        <w:rPr>
          <w:rFonts w:ascii="Arial" w:hAnsi="Arial" w:eastAsia="Times New Roman" w:cs="Arial"/>
          <w:lang w:eastAsia="zh-CN"/>
        </w:rPr>
        <w:t xml:space="preserve"> summarizes frequency ranges where UL harmonics and/or harmonic mixing occur for CA_n28-n102.</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5.30</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31"/>
        <w:gridCol w:w="682"/>
        <w:gridCol w:w="873"/>
        <w:gridCol w:w="682"/>
        <w:gridCol w:w="751"/>
        <w:gridCol w:w="909"/>
        <w:gridCol w:w="733"/>
        <w:gridCol w:w="925"/>
        <w:gridCol w:w="735"/>
        <w:gridCol w:w="733"/>
        <w:gridCol w:w="735"/>
        <w:gridCol w:w="734"/>
        <w:gridCol w:w="734"/>
      </w:tblGrid>
      <w:tr>
        <w:tblPrEx>
          <w:tblCellMar>
            <w:top w:w="0" w:type="dxa"/>
            <w:left w:w="108" w:type="dxa"/>
            <w:bottom w:w="0" w:type="dxa"/>
            <w:right w:w="108" w:type="dxa"/>
          </w:tblCellMar>
        </w:tblPrEx>
        <w:trPr>
          <w:trHeight w:val="300" w:hRule="atLeast"/>
        </w:trPr>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789"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727"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83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2</w:t>
            </w:r>
            <w:r>
              <w:rPr>
                <w:rFonts w:ascii="Arial" w:hAnsi="Arial" w:eastAsia="Times New Roman" w:cs="Arial"/>
                <w:b/>
                <w:bCs/>
                <w:color w:val="000000"/>
                <w:sz w:val="18"/>
                <w:szCs w:val="18"/>
                <w:vertAlign w:val="superscript"/>
              </w:rPr>
              <w:t>nd</w:t>
            </w:r>
            <w:r>
              <w:rPr>
                <w:rFonts w:ascii="Arial" w:hAnsi="Arial" w:eastAsia="Times New Roman" w:cs="Arial"/>
                <w:b/>
                <w:bCs/>
                <w:color w:val="000000"/>
                <w:sz w:val="18"/>
                <w:szCs w:val="18"/>
              </w:rPr>
              <w:t xml:space="preserve"> Harmonic</w:t>
            </w: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3</w:t>
            </w:r>
            <w:r>
              <w:rPr>
                <w:rFonts w:ascii="Arial" w:hAnsi="Arial" w:eastAsia="Times New Roman" w:cs="Arial"/>
                <w:b/>
                <w:bCs/>
                <w:color w:val="000000"/>
                <w:sz w:val="18"/>
                <w:szCs w:val="18"/>
                <w:vertAlign w:val="superscript"/>
              </w:rPr>
              <w:t>rd</w:t>
            </w:r>
            <w:r>
              <w:rPr>
                <w:rFonts w:ascii="Arial" w:hAnsi="Arial" w:eastAsia="Times New Roman" w:cs="Arial"/>
                <w:b/>
                <w:bCs/>
                <w:color w:val="000000"/>
                <w:sz w:val="18"/>
                <w:szCs w:val="18"/>
              </w:rPr>
              <w:t xml:space="preserve"> Harmonic</w:t>
            </w:r>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rPr>
            </w:pPr>
            <w:r>
              <w:rPr>
                <w:rFonts w:ascii="Arial" w:hAnsi="Arial" w:eastAsia="Times New Roman" w:cs="Arial"/>
                <w:b/>
                <w:bCs/>
                <w:color w:val="000000"/>
              </w:rPr>
              <w:t>4</w:t>
            </w:r>
            <w:r>
              <w:rPr>
                <w:rFonts w:ascii="Arial" w:hAnsi="Arial" w:eastAsia="Times New Roman" w:cs="Arial"/>
                <w:b/>
                <w:bCs/>
                <w:color w:val="000000"/>
                <w:vertAlign w:val="superscript"/>
              </w:rPr>
              <w:t>th</w:t>
            </w:r>
            <w:r>
              <w:rPr>
                <w:rFonts w:ascii="Arial" w:hAnsi="Arial" w:eastAsia="Times New Roman" w:cs="Arial"/>
                <w:b/>
                <w:bCs/>
                <w:color w:val="000000"/>
                <w:sz w:val="18"/>
                <w:szCs w:val="18"/>
              </w:rPr>
              <w:t xml:space="preserve"> Harmonic</w:t>
            </w:r>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rPr>
            </w:pPr>
            <w:r>
              <w:rPr>
                <w:rFonts w:ascii="Arial" w:hAnsi="Arial" w:eastAsia="Times New Roman" w:cs="Arial"/>
                <w:b/>
                <w:bCs/>
                <w:color w:val="000000"/>
              </w:rPr>
              <w:t>5</w:t>
            </w:r>
            <w:r>
              <w:rPr>
                <w:rFonts w:ascii="Arial" w:hAnsi="Arial" w:eastAsia="Times New Roman" w:cs="Arial"/>
                <w:b/>
                <w:bCs/>
                <w:color w:val="000000"/>
                <w:vertAlign w:val="superscript"/>
              </w:rPr>
              <w:t>th</w:t>
            </w:r>
            <w:r>
              <w:rPr>
                <w:rFonts w:ascii="Arial" w:hAnsi="Arial" w:eastAsia="Times New Roman"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20"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4"/>
                <w:szCs w:val="14"/>
              </w:rPr>
            </w:pPr>
            <w:r>
              <w:rPr>
                <w:rFonts w:ascii="Arial" w:hAnsi="Arial" w:eastAsia="Times New Roman" w:cs="Arial"/>
                <w:b/>
                <w:bCs/>
                <w:color w:val="000000"/>
                <w:sz w:val="14"/>
                <w:szCs w:val="14"/>
              </w:rPr>
              <w:t> </w:t>
            </w:r>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4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8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46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46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20"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n28</w:t>
            </w:r>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703</w:t>
            </w:r>
          </w:p>
        </w:tc>
        <w:tc>
          <w:tcPr>
            <w:tcW w:w="4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748</w:t>
            </w:r>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758</w:t>
            </w:r>
          </w:p>
        </w:tc>
        <w:tc>
          <w:tcPr>
            <w:tcW w:w="38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803</w:t>
            </w:r>
          </w:p>
        </w:tc>
        <w:tc>
          <w:tcPr>
            <w:tcW w:w="46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1406</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1496</w:t>
            </w:r>
          </w:p>
        </w:tc>
        <w:tc>
          <w:tcPr>
            <w:tcW w:w="46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2109</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2244</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2812</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2992</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3515</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3740</w:t>
            </w:r>
          </w:p>
        </w:tc>
      </w:tr>
      <w:tr>
        <w:tblPrEx>
          <w:tblCellMar>
            <w:top w:w="0" w:type="dxa"/>
            <w:left w:w="108" w:type="dxa"/>
            <w:bottom w:w="0" w:type="dxa"/>
            <w:right w:w="108" w:type="dxa"/>
          </w:tblCellMar>
        </w:tblPrEx>
        <w:trPr>
          <w:trHeight w:val="315" w:hRule="atLeast"/>
        </w:trPr>
        <w:tc>
          <w:tcPr>
            <w:tcW w:w="320"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n102</w:t>
            </w:r>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5925</w:t>
            </w:r>
          </w:p>
        </w:tc>
        <w:tc>
          <w:tcPr>
            <w:tcW w:w="4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6425</w:t>
            </w:r>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5925</w:t>
            </w:r>
          </w:p>
        </w:tc>
        <w:tc>
          <w:tcPr>
            <w:tcW w:w="38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6425</w:t>
            </w:r>
          </w:p>
        </w:tc>
        <w:tc>
          <w:tcPr>
            <w:tcW w:w="46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11850</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12850</w:t>
            </w:r>
          </w:p>
        </w:tc>
        <w:tc>
          <w:tcPr>
            <w:tcW w:w="46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17775</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19275</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23700</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25700</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29625</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32125</w:t>
            </w:r>
          </w:p>
        </w:tc>
      </w:tr>
    </w:tbl>
    <w:p>
      <w:pPr>
        <w:rPr>
          <w:rFonts w:ascii="Arial" w:hAnsi="Arial" w:eastAsia="Times New Roman" w:cs="Arial"/>
          <w:lang w:val="en-US" w:eastAsia="zh-CN"/>
        </w:rPr>
      </w:pPr>
    </w:p>
    <w:p>
      <w:pPr>
        <w:rPr>
          <w:rFonts w:eastAsia="Times New Roman"/>
          <w:lang w:val="en-US" w:eastAsia="zh-CN"/>
        </w:rPr>
      </w:pPr>
      <w:r>
        <w:rPr>
          <w:rFonts w:ascii="Arial" w:hAnsi="Arial" w:eastAsia="Times New Roman" w:cs="Arial"/>
          <w:lang w:val="en-US" w:eastAsia="zh-CN"/>
        </w:rPr>
        <w:t>Based on above table, there is no uplink harmonic issues.</w:t>
      </w: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5.30</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82"/>
        <w:gridCol w:w="682"/>
        <w:gridCol w:w="860"/>
        <w:gridCol w:w="682"/>
        <w:gridCol w:w="735"/>
        <w:gridCol w:w="897"/>
        <w:gridCol w:w="735"/>
        <w:gridCol w:w="915"/>
        <w:gridCol w:w="735"/>
        <w:gridCol w:w="733"/>
        <w:gridCol w:w="735"/>
        <w:gridCol w:w="734"/>
        <w:gridCol w:w="732"/>
      </w:tblGrid>
      <w:tr>
        <w:tblPrEx>
          <w:tblCellMar>
            <w:top w:w="0" w:type="dxa"/>
            <w:left w:w="108" w:type="dxa"/>
            <w:bottom w:w="0" w:type="dxa"/>
            <w:right w:w="108" w:type="dxa"/>
          </w:tblCellMar>
        </w:tblPrEx>
        <w:trPr>
          <w:trHeight w:val="300" w:hRule="atLeast"/>
        </w:trPr>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346"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436"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346"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37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8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2</w:t>
            </w:r>
            <w:r>
              <w:rPr>
                <w:rFonts w:ascii="Arial" w:hAnsi="Arial" w:eastAsia="Times New Roman" w:cs="Arial"/>
                <w:b/>
                <w:bCs/>
                <w:color w:val="000000"/>
                <w:sz w:val="18"/>
                <w:szCs w:val="18"/>
                <w:vertAlign w:val="superscript"/>
              </w:rPr>
              <w:t>nd</w:t>
            </w:r>
            <w:r>
              <w:rPr>
                <w:rFonts w:ascii="Arial" w:hAnsi="Arial" w:eastAsia="Times New Roman" w:cs="Arial"/>
                <w:b/>
                <w:bCs/>
                <w:color w:val="000000"/>
                <w:sz w:val="18"/>
                <w:szCs w:val="18"/>
              </w:rPr>
              <w:t xml:space="preserve"> Harmonic</w:t>
            </w:r>
          </w:p>
        </w:tc>
        <w:tc>
          <w:tcPr>
            <w:tcW w:w="83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3</w:t>
            </w:r>
            <w:r>
              <w:rPr>
                <w:rFonts w:ascii="Arial" w:hAnsi="Arial" w:eastAsia="Times New Roman" w:cs="Arial"/>
                <w:b/>
                <w:bCs/>
                <w:color w:val="000000"/>
                <w:sz w:val="18"/>
                <w:szCs w:val="18"/>
                <w:vertAlign w:val="superscript"/>
              </w:rPr>
              <w:t>rd</w:t>
            </w:r>
            <w:r>
              <w:rPr>
                <w:rFonts w:ascii="Arial" w:hAnsi="Arial" w:eastAsia="Times New Roman" w:cs="Arial"/>
                <w:b/>
                <w:bCs/>
                <w:color w:val="000000"/>
                <w:sz w:val="18"/>
                <w:szCs w:val="18"/>
              </w:rPr>
              <w:t xml:space="preserve"> Harmonic</w:t>
            </w:r>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4</w:t>
            </w:r>
            <w:r>
              <w:rPr>
                <w:rFonts w:ascii="Arial" w:hAnsi="Arial" w:eastAsia="Times New Roman" w:cs="Arial"/>
                <w:b/>
                <w:bCs/>
                <w:color w:val="000000"/>
                <w:sz w:val="18"/>
                <w:szCs w:val="18"/>
                <w:vertAlign w:val="superscript"/>
              </w:rPr>
              <w:t>th</w:t>
            </w:r>
            <w:r>
              <w:rPr>
                <w:rFonts w:ascii="Arial" w:hAnsi="Arial" w:eastAsia="Times New Roman" w:cs="Arial"/>
                <w:b/>
                <w:bCs/>
                <w:color w:val="000000"/>
                <w:sz w:val="18"/>
                <w:szCs w:val="18"/>
              </w:rPr>
              <w:t xml:space="preserve"> Harmonic</w:t>
            </w:r>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5</w:t>
            </w:r>
            <w:r>
              <w:rPr>
                <w:rFonts w:ascii="Arial" w:hAnsi="Arial" w:eastAsia="Times New Roman" w:cs="Arial"/>
                <w:b/>
                <w:bCs/>
                <w:color w:val="000000"/>
                <w:sz w:val="18"/>
                <w:szCs w:val="18"/>
                <w:vertAlign w:val="superscript"/>
              </w:rPr>
              <w:t>th</w:t>
            </w:r>
            <w:r>
              <w:rPr>
                <w:rFonts w:ascii="Arial" w:hAnsi="Arial" w:eastAsia="Times New Roman"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4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Band</w:t>
            </w:r>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43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45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4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n28</w:t>
            </w:r>
          </w:p>
        </w:tc>
        <w:tc>
          <w:tcPr>
            <w:tcW w:w="34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703</w:t>
            </w:r>
          </w:p>
        </w:tc>
        <w:tc>
          <w:tcPr>
            <w:tcW w:w="43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748</w:t>
            </w:r>
          </w:p>
        </w:tc>
        <w:tc>
          <w:tcPr>
            <w:tcW w:w="34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758</w:t>
            </w:r>
          </w:p>
        </w:tc>
        <w:tc>
          <w:tcPr>
            <w:tcW w:w="37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803</w:t>
            </w:r>
          </w:p>
        </w:tc>
        <w:tc>
          <w:tcPr>
            <w:tcW w:w="45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1516</w:t>
            </w:r>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1606</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2274</w:t>
            </w:r>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2409</w:t>
            </w:r>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3032</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3212</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3790</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4015</w:t>
            </w:r>
          </w:p>
        </w:tc>
      </w:tr>
      <w:tr>
        <w:tblPrEx>
          <w:tblCellMar>
            <w:top w:w="0" w:type="dxa"/>
            <w:left w:w="108" w:type="dxa"/>
            <w:bottom w:w="0" w:type="dxa"/>
            <w:right w:w="108" w:type="dxa"/>
          </w:tblCellMar>
        </w:tblPrEx>
        <w:trPr>
          <w:trHeight w:val="315" w:hRule="atLeast"/>
        </w:trPr>
        <w:tc>
          <w:tcPr>
            <w:tcW w:w="34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n102</w:t>
            </w:r>
          </w:p>
        </w:tc>
        <w:tc>
          <w:tcPr>
            <w:tcW w:w="34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5925</w:t>
            </w:r>
          </w:p>
        </w:tc>
        <w:tc>
          <w:tcPr>
            <w:tcW w:w="43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6425</w:t>
            </w:r>
          </w:p>
        </w:tc>
        <w:tc>
          <w:tcPr>
            <w:tcW w:w="34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5925</w:t>
            </w:r>
          </w:p>
        </w:tc>
        <w:tc>
          <w:tcPr>
            <w:tcW w:w="37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6425</w:t>
            </w:r>
          </w:p>
        </w:tc>
        <w:tc>
          <w:tcPr>
            <w:tcW w:w="45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11850</w:t>
            </w:r>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12850</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17775</w:t>
            </w:r>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19275</w:t>
            </w:r>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23700</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25700</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29625</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32125</w:t>
            </w:r>
          </w:p>
        </w:tc>
      </w:tr>
    </w:tbl>
    <w:p>
      <w:pPr>
        <w:jc w:val="center"/>
        <w:rPr>
          <w:rFonts w:ascii="Arial" w:hAnsi="Arial" w:eastAsia="MS Mincho"/>
          <w:b/>
          <w:lang w:eastAsia="zh-CN"/>
        </w:rPr>
      </w:pPr>
    </w:p>
    <w:p>
      <w:pPr>
        <w:rPr>
          <w:rFonts w:eastAsia="Times New Roman"/>
          <w:lang w:val="en-US" w:eastAsia="zh-CN"/>
        </w:rPr>
      </w:pPr>
      <w:r>
        <w:rPr>
          <w:rFonts w:ascii="Arial" w:hAnsi="Arial" w:eastAsia="Times New Roman" w:cs="Arial"/>
          <w:lang w:val="en-US" w:eastAsia="zh-CN"/>
        </w:rPr>
        <w:t>Based on above table, there is no harmonic mixing issues.</w:t>
      </w:r>
    </w:p>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5.30</w:t>
      </w:r>
      <w:r>
        <w:rPr>
          <w:rFonts w:ascii="Arial" w:hAnsi="Arial" w:eastAsia="Times New Roman" w:cs="Times New Roman"/>
          <w:i w:val="0"/>
          <w:iCs w:val="0"/>
          <w:color w:val="auto"/>
          <w:sz w:val="24"/>
          <w:lang w:val="sv-SE" w:eastAsia="en-US" w:bidi="ar-SA"/>
        </w:rPr>
        <w:t>.1.4</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∆TIB and ∆RIB values</w:t>
      </w:r>
    </w:p>
    <w:p>
      <w:pPr>
        <w:rPr>
          <w:rFonts w:eastAsia="Times New Roman"/>
        </w:rPr>
      </w:pPr>
      <w:r>
        <w:rPr>
          <w:rFonts w:ascii="Arial" w:hAnsi="Arial" w:eastAsia="Times New Roman" w:cs="Arial"/>
        </w:rPr>
        <w:t xml:space="preserve">For CA_n28-n102, the </w:t>
      </w:r>
      <w:r>
        <w:rPr>
          <w:rFonts w:ascii="Arial" w:hAnsi="Arial" w:eastAsia="Times New Roman" w:cs="Arial"/>
        </w:rPr>
        <w:sym w:font="Symbol" w:char="F044"/>
      </w:r>
      <w:r>
        <w:rPr>
          <w:rFonts w:ascii="Arial" w:hAnsi="Arial" w:eastAsia="Times New Roman" w:cs="Arial"/>
        </w:rPr>
        <w:t>T</w:t>
      </w:r>
      <w:r>
        <w:rPr>
          <w:rFonts w:ascii="Arial" w:hAnsi="Arial" w:eastAsia="Times New Roman" w:cs="Arial"/>
          <w:vertAlign w:val="subscript"/>
        </w:rPr>
        <w:t>IB,c</w:t>
      </w:r>
      <w:r>
        <w:rPr>
          <w:rFonts w:ascii="Arial" w:hAnsi="Arial" w:eastAsia="Times New Roman" w:cs="Arial"/>
        </w:rPr>
        <w:t xml:space="preserve"> is based on CA_n28-n79 having n79 as the highest frequency range among similar CA’s. For CA_n28-n102, the </w:t>
      </w:r>
      <w:r>
        <w:rPr>
          <w:rFonts w:ascii="Arial" w:hAnsi="Arial" w:eastAsia="Times New Roman" w:cs="Arial"/>
        </w:rPr>
        <w:sym w:font="Symbol" w:char="F044"/>
      </w:r>
      <w:r>
        <w:rPr>
          <w:rFonts w:ascii="Arial" w:hAnsi="Arial" w:eastAsia="Times New Roman" w:cs="Arial"/>
        </w:rPr>
        <w:t>R</w:t>
      </w:r>
      <w:r>
        <w:rPr>
          <w:rFonts w:ascii="Arial" w:hAnsi="Arial" w:eastAsia="Times New Roman" w:cs="Arial"/>
          <w:vertAlign w:val="subscript"/>
        </w:rPr>
        <w:t>IB</w:t>
      </w:r>
      <w:r>
        <w:rPr>
          <w:rFonts w:ascii="Arial" w:hAnsi="Arial" w:eastAsia="Times New Roman" w:cs="Arial"/>
        </w:rPr>
        <w:t xml:space="preserve"> values are also based on CA_n28-n79</w:t>
      </w:r>
    </w:p>
    <w:p>
      <w:pPr>
        <w:keepNext/>
        <w:keepLines/>
        <w:spacing w:before="60" w:after="120"/>
        <w:jc w:val="center"/>
        <w:rPr>
          <w:rFonts w:ascii="Arial" w:hAnsi="Arial" w:eastAsia="Times New Roman" w:cs="Arial"/>
          <w:b/>
          <w:lang w:val="en-US"/>
        </w:rPr>
      </w:pPr>
      <w:r>
        <w:rPr>
          <w:rFonts w:ascii="Arial" w:hAnsi="Arial" w:eastAsia="Times New Roman" w:cs="Arial"/>
          <w:b/>
          <w:lang w:val="en-US"/>
        </w:rPr>
        <w:t xml:space="preserve">Table </w:t>
      </w:r>
      <w:r>
        <w:rPr>
          <w:rFonts w:hint="eastAsia" w:ascii="Arial" w:hAnsi="Arial" w:eastAsia="Times New Roman" w:cs="Arial"/>
          <w:b/>
          <w:lang w:val="en-US" w:eastAsia="zh-CN"/>
        </w:rPr>
        <w:t>5.30</w:t>
      </w:r>
      <w:r>
        <w:rPr>
          <w:rFonts w:hint="eastAsia" w:ascii="Arial" w:hAnsi="Arial" w:eastAsia="Times New Roman" w:cs="Arial"/>
          <w:b/>
          <w:lang w:val="en-US"/>
        </w:rPr>
        <w:t>.1.4-</w:t>
      </w:r>
      <w:r>
        <w:rPr>
          <w:rFonts w:ascii="Arial" w:hAnsi="Arial" w:eastAsia="Times New Roman" w:cs="Arial"/>
          <w:b/>
          <w:lang w:val="en-US"/>
        </w:rPr>
        <w:t>1: ΔT</w:t>
      </w:r>
      <w:r>
        <w:rPr>
          <w:rFonts w:ascii="Arial" w:hAnsi="Arial" w:eastAsia="Times New Roman" w:cs="Arial"/>
          <w:b/>
          <w:vertAlign w:val="subscript"/>
          <w:lang w:val="en-US"/>
        </w:rPr>
        <w:t>IB,c</w:t>
      </w:r>
      <w:r>
        <w:rPr>
          <w:rFonts w:eastAsia="Times New Roman"/>
        </w:rPr>
        <w:t xml:space="preserve"> </w:t>
      </w:r>
      <w:r>
        <w:rPr>
          <w:rFonts w:ascii="Arial" w:hAnsi="Arial" w:eastAsia="Times New Roman"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spacing w:after="0" w:line="260" w:lineRule="auto"/>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Inter-band </w:t>
            </w:r>
            <w:r>
              <w:rPr>
                <w:rFonts w:hint="eastAsia" w:ascii="Arial" w:hAnsi="Arial" w:eastAsia="Times New Roman" w:cs="Times New Roman"/>
                <w:b/>
                <w:sz w:val="18"/>
                <w:lang w:val="en-GB" w:eastAsia="zh-CN" w:bidi="ar-SA"/>
              </w:rPr>
              <w:t>CA</w:t>
            </w:r>
            <w:r>
              <w:rPr>
                <w:rFonts w:ascii="Arial" w:hAnsi="Arial" w:eastAsia="Times New Roman" w:cs="Times New Roman"/>
                <w:b/>
                <w:sz w:val="18"/>
                <w:lang w:val="en-GB" w:eastAsia="en-US" w:bidi="ar-SA"/>
              </w:rPr>
              <w:t xml:space="preserve"> combination</w:t>
            </w:r>
          </w:p>
        </w:tc>
        <w:tc>
          <w:tcPr>
            <w:tcW w:w="5904" w:type="dxa"/>
            <w:gridSpan w:val="2"/>
          </w:tcPr>
          <w:p>
            <w:pPr>
              <w:keepNext/>
              <w:keepLines/>
              <w:spacing w:after="0" w:line="260" w:lineRule="auto"/>
              <w:jc w:val="center"/>
              <w:rPr>
                <w:rFonts w:ascii="Arial" w:hAnsi="Arial" w:eastAsia="Times New Roman" w:cs="Times New Roman"/>
                <w:b/>
                <w:sz w:val="18"/>
                <w:lang w:val="en-GB" w:eastAsia="en-US" w:bidi="ar-SA"/>
              </w:rPr>
            </w:pPr>
            <w:r>
              <w:rPr>
                <w:rFonts w:ascii="Arial" w:hAnsi="Arial" w:eastAsia="Times New Roman" w:cs="Times New Roman"/>
                <w:b/>
                <w:color w:val="008ED3"/>
                <w:sz w:val="18"/>
                <w:lang w:val="en-GB" w:eastAsia="en-US" w:bidi="ar-SA"/>
              </w:rPr>
              <w:t>ΔT</w:t>
            </w:r>
            <w:r>
              <w:rPr>
                <w:rFonts w:ascii="Arial" w:hAnsi="Arial" w:eastAsia="Times New Roman" w:cs="Times New Roman"/>
                <w:b/>
                <w:color w:val="008ED3"/>
                <w:sz w:val="18"/>
                <w:vertAlign w:val="subscript"/>
                <w:lang w:val="en-GB" w:eastAsia="en-US" w:bidi="ar-SA"/>
              </w:rPr>
              <w:t>IB,c</w:t>
            </w:r>
            <w:r>
              <w:rPr>
                <w:rFonts w:ascii="Arial" w:hAnsi="Arial" w:eastAsia="Times New Roman" w:cs="Times New Roman"/>
                <w:b/>
                <w:color w:val="008ED3"/>
                <w:sz w:val="18"/>
                <w:lang w:val="en-GB" w:eastAsia="en-US" w:bidi="ar-SA"/>
              </w:rPr>
              <w:t xml:space="preserve"> for NR bands (dB)</w:t>
            </w:r>
            <w:r>
              <w:rPr>
                <w:rFonts w:ascii="Arial" w:hAnsi="Arial" w:eastAsia="Times New Roman" w:cs="Times New Roman"/>
                <w:b/>
                <w:color w:val="008ED3"/>
                <w:sz w:val="18"/>
                <w:vertAlign w:val="superscript"/>
                <w:lang w:val="en-GB" w:eastAsia="en-US"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spacing w:after="0" w:line="260" w:lineRule="auto"/>
              <w:jc w:val="center"/>
              <w:rPr>
                <w:rFonts w:ascii="Arial" w:hAnsi="Arial" w:eastAsia="Times New Roman" w:cs="Times New Roman"/>
                <w:b/>
                <w:sz w:val="18"/>
                <w:lang w:val="en-GB" w:eastAsia="en-US" w:bidi="ar-SA"/>
              </w:rPr>
            </w:pPr>
          </w:p>
        </w:tc>
        <w:tc>
          <w:tcPr>
            <w:tcW w:w="5904" w:type="dxa"/>
            <w:gridSpan w:val="2"/>
          </w:tcPr>
          <w:p>
            <w:pPr>
              <w:keepNext/>
              <w:keepLines/>
              <w:spacing w:after="0" w:line="260" w:lineRule="auto"/>
              <w:jc w:val="center"/>
              <w:rPr>
                <w:rFonts w:ascii="Arial" w:hAnsi="Arial" w:eastAsia="Times New Roman" w:cs="Times New Roman"/>
                <w:b/>
                <w:sz w:val="18"/>
                <w:lang w:val="en-GB" w:eastAsia="en-US" w:bidi="ar-SA"/>
              </w:rPr>
            </w:pPr>
            <w:r>
              <w:rPr>
                <w:rFonts w:hint="eastAsia" w:ascii="Arial" w:hAnsi="Arial" w:eastAsia="Times New Roman" w:cs="Times New Roman"/>
                <w:b/>
                <w:color w:val="008ED3"/>
                <w:sz w:val="18"/>
                <w:lang w:val="en-GB" w:eastAsia="en-US" w:bidi="ar-SA"/>
              </w:rPr>
              <w:t>C</w:t>
            </w:r>
            <w:r>
              <w:rPr>
                <w:rFonts w:ascii="Arial" w:hAnsi="Arial" w:eastAsia="Times New Roman" w:cs="Times New Roman"/>
                <w:b/>
                <w:color w:val="008ED3"/>
                <w:sz w:val="18"/>
                <w:lang w:val="en-GB" w:eastAsia="en-US" w:bidi="ar-SA"/>
              </w:rPr>
              <w:t>omponent band in order of bands in configuration</w:t>
            </w:r>
            <w:r>
              <w:rPr>
                <w:rFonts w:ascii="Arial" w:hAnsi="Arial" w:eastAsia="Times New Roman" w:cs="Times New Roman"/>
                <w:b/>
                <w:color w:val="008ED3"/>
                <w:sz w:val="18"/>
                <w:vertAlign w:val="superscript"/>
                <w:lang w:val="en-GB" w:eastAsia="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spacing w:after="0" w:line="260" w:lineRule="auto"/>
              <w:jc w:val="center"/>
              <w:rPr>
                <w:rFonts w:ascii="Arial" w:hAnsi="Arial" w:eastAsia="Times New Roman" w:cs="Times New Roman"/>
                <w:sz w:val="18"/>
                <w:lang w:val="en-US" w:eastAsia="zh-CN" w:bidi="ar-SA"/>
              </w:rPr>
            </w:pPr>
            <w:r>
              <w:rPr>
                <w:rFonts w:ascii="Arial" w:hAnsi="Arial" w:eastAsia="Times New Roman" w:cs="Times New Roman"/>
                <w:sz w:val="18"/>
                <w:lang w:val="en-US" w:eastAsia="en-US" w:bidi="ar-SA"/>
              </w:rPr>
              <w:t>CA_n28-n102</w:t>
            </w:r>
          </w:p>
        </w:tc>
        <w:tc>
          <w:tcPr>
            <w:tcW w:w="2952" w:type="dxa"/>
            <w:vAlign w:val="center"/>
          </w:tcPr>
          <w:p>
            <w:pPr>
              <w:keepNext/>
              <w:keepLines/>
              <w:spacing w:after="0" w:line="260" w:lineRule="auto"/>
              <w:jc w:val="center"/>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0</w:t>
            </w:r>
            <w:r>
              <w:rPr>
                <w:rFonts w:ascii="Arial" w:hAnsi="Arial" w:eastAsia="Times New Roman" w:cs="Times New Roman"/>
                <w:sz w:val="18"/>
                <w:lang w:val="en-US" w:eastAsia="zh-CN" w:bidi="ar-SA"/>
              </w:rPr>
              <w:t>.5</w:t>
            </w:r>
          </w:p>
        </w:tc>
        <w:tc>
          <w:tcPr>
            <w:tcW w:w="2952" w:type="dxa"/>
            <w:vAlign w:val="center"/>
          </w:tcPr>
          <w:p>
            <w:pPr>
              <w:keepNext/>
              <w:keepLines/>
              <w:spacing w:after="0" w:line="260" w:lineRule="auto"/>
              <w:jc w:val="center"/>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0</w:t>
            </w:r>
            <w:r>
              <w:rPr>
                <w:rFonts w:ascii="Arial" w:hAnsi="Arial" w:eastAsia="Times New Roman" w:cs="Times New Roman"/>
                <w:sz w:val="18"/>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eastAsia="Times New Roman"/>
                <w:sz w:val="18"/>
                <w:lang w:eastAsia="ja-JP"/>
              </w:rPr>
            </w:pPr>
            <w:r>
              <w:rPr>
                <w:rFonts w:ascii="Arial" w:hAnsi="Arial" w:eastAsia="Times New Roman"/>
                <w:sz w:val="18"/>
                <w:lang w:eastAsia="ja-JP"/>
              </w:rPr>
              <w:t>NOTE 9:</w:t>
            </w:r>
            <w:r>
              <w:rPr>
                <w:rFonts w:ascii="Arial" w:hAnsi="Arial" w:eastAsia="Times New Roman"/>
                <w:sz w:val="18"/>
                <w:lang w:eastAsia="ja-JP"/>
              </w:rPr>
              <w:tab/>
            </w:r>
            <w:r>
              <w:rPr>
                <w:rFonts w:ascii="Arial" w:hAnsi="Arial" w:eastAsia="Times New Roman"/>
                <w:sz w:val="18"/>
                <w:lang w:eastAsia="ja-JP"/>
              </w:rPr>
              <w:t>“-” denotes ΔT</w:t>
            </w:r>
            <w:r>
              <w:rPr>
                <w:rFonts w:ascii="Arial" w:hAnsi="Arial" w:eastAsia="Times New Roman"/>
                <w:sz w:val="18"/>
                <w:vertAlign w:val="subscript"/>
                <w:lang w:eastAsia="ja-JP"/>
              </w:rPr>
              <w:t>IB,c</w:t>
            </w:r>
            <w:r>
              <w:rPr>
                <w:rFonts w:ascii="Arial" w:hAnsi="Arial" w:eastAsia="Times New Roman"/>
                <w:sz w:val="18"/>
                <w:lang w:eastAsia="ja-JP"/>
              </w:rPr>
              <w:t xml:space="preserve"> = 0.</w:t>
            </w:r>
          </w:p>
          <w:p>
            <w:pPr>
              <w:keepNext/>
              <w:keepLines/>
              <w:overflowPunct/>
              <w:autoSpaceDE/>
              <w:autoSpaceDN/>
              <w:adjustRightInd/>
              <w:spacing w:after="0" w:line="260" w:lineRule="auto"/>
              <w:ind w:left="851" w:hanging="851"/>
              <w:textAlignment w:val="auto"/>
              <w:rPr>
                <w:rFonts w:ascii="Arial" w:hAnsi="Arial" w:eastAsia="Times New Roman" w:cs="Times New Roman"/>
                <w:sz w:val="18"/>
                <w:lang w:val="en-US" w:eastAsia="en-US" w:bidi="ar-SA"/>
              </w:rPr>
            </w:pPr>
            <w:r>
              <w:rPr>
                <w:rFonts w:ascii="Arial" w:hAnsi="Arial" w:eastAsia="Times New Roman" w:cs="Times New Roman"/>
                <w:sz w:val="18"/>
                <w:lang w:val="en-GB" w:eastAsia="ja-JP" w:bidi="ar-SA"/>
              </w:rPr>
              <w:t>NOTE 10:</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The component band order in the configuration should be listed by the order of NR bands, such as for CA_n1-n3 the band order from left to right is n1 and n3.</w:t>
            </w:r>
          </w:p>
        </w:tc>
      </w:tr>
    </w:tbl>
    <w:p>
      <w:pPr>
        <w:rPr>
          <w:rFonts w:eastAsia="Times New Roman"/>
        </w:rPr>
      </w:pPr>
    </w:p>
    <w:p>
      <w:pPr>
        <w:keepNext/>
        <w:keepLines/>
        <w:spacing w:before="60" w:after="120"/>
        <w:jc w:val="center"/>
        <w:rPr>
          <w:rFonts w:ascii="Arial" w:hAnsi="Arial" w:eastAsia="Times New Roman" w:cs="Arial"/>
          <w:b/>
          <w:lang w:val="en-US" w:eastAsia="zh-CN"/>
        </w:rPr>
      </w:pPr>
      <w:r>
        <w:rPr>
          <w:rFonts w:ascii="Arial" w:hAnsi="Arial" w:eastAsia="Times New Roman" w:cs="Arial"/>
          <w:b/>
          <w:lang w:val="en-US"/>
        </w:rPr>
        <w:t xml:space="preserve">Table </w:t>
      </w:r>
      <w:r>
        <w:rPr>
          <w:rFonts w:hint="eastAsia" w:ascii="Arial" w:hAnsi="Arial" w:eastAsia="Times New Roman" w:cs="Arial"/>
          <w:b/>
          <w:lang w:val="en-US" w:eastAsia="zh-CN"/>
        </w:rPr>
        <w:t>5.30</w:t>
      </w:r>
      <w:r>
        <w:rPr>
          <w:rFonts w:hint="eastAsia" w:ascii="Arial" w:hAnsi="Arial" w:eastAsia="Times New Roman" w:cs="Arial"/>
          <w:b/>
          <w:lang w:val="en-US"/>
        </w:rPr>
        <w:t>.1.4-</w:t>
      </w:r>
      <w:r>
        <w:rPr>
          <w:rFonts w:ascii="Arial" w:hAnsi="Arial" w:eastAsia="Times New Roman" w:cs="Arial"/>
          <w:b/>
          <w:lang w:val="en-US"/>
        </w:rPr>
        <w:t>2: ΔR</w:t>
      </w:r>
      <w:r>
        <w:rPr>
          <w:rFonts w:ascii="Arial" w:hAnsi="Arial" w:eastAsia="Times New Roman" w:cs="Arial"/>
          <w:b/>
          <w:vertAlign w:val="subscript"/>
          <w:lang w:val="en-US"/>
        </w:rPr>
        <w:t>IB</w:t>
      </w:r>
      <w:r>
        <w:rPr>
          <w:rFonts w:hint="eastAsia" w:ascii="Arial" w:hAnsi="Arial" w:eastAsia="Times New Roman" w:cs="Arial"/>
          <w:b/>
          <w:vertAlign w:val="subscript"/>
          <w:lang w:val="en-US" w:eastAsia="zh-CN"/>
        </w:rPr>
        <w:t>,c</w:t>
      </w:r>
      <w:r>
        <w:rPr>
          <w:rFonts w:ascii="Arial" w:hAnsi="Arial" w:eastAsia="Times New Roman"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Inter-band CA combination</w:t>
            </w:r>
          </w:p>
        </w:tc>
        <w:tc>
          <w:tcPr>
            <w:tcW w:w="5904" w:type="dxa"/>
            <w:gridSpan w:val="2"/>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color w:val="008ED3"/>
                <w:sz w:val="18"/>
                <w:lang w:val="en-GB" w:eastAsia="en-US" w:bidi="ar-SA"/>
              </w:rPr>
              <w:t>ΔR</w:t>
            </w:r>
            <w:r>
              <w:rPr>
                <w:rFonts w:ascii="Arial" w:hAnsi="Arial" w:eastAsia="Times New Roman" w:cs="Times New Roman"/>
                <w:b/>
                <w:color w:val="008ED3"/>
                <w:sz w:val="18"/>
                <w:vertAlign w:val="subscript"/>
                <w:lang w:val="en-GB" w:eastAsia="en-US" w:bidi="ar-SA"/>
              </w:rPr>
              <w:t>IB,c</w:t>
            </w:r>
            <w:r>
              <w:rPr>
                <w:rFonts w:ascii="Arial" w:hAnsi="Arial" w:eastAsia="Times New Roman" w:cs="Times New Roman"/>
                <w:b/>
                <w:color w:val="008ED3"/>
                <w:sz w:val="18"/>
                <w:lang w:val="en-GB" w:eastAsia="en-US" w:bidi="ar-SA"/>
              </w:rPr>
              <w:t xml:space="preserve"> for NR band</w:t>
            </w:r>
            <w:r>
              <w:rPr>
                <w:rFonts w:hint="eastAsia" w:ascii="Arial" w:hAnsi="Arial" w:eastAsia="Times New Roman" w:cs="Times New Roman"/>
                <w:b/>
                <w:color w:val="008ED3"/>
                <w:sz w:val="18"/>
                <w:lang w:val="en-GB" w:eastAsia="zh-CN" w:bidi="ar-SA"/>
              </w:rPr>
              <w:t>s</w:t>
            </w:r>
            <w:r>
              <w:rPr>
                <w:rFonts w:ascii="Arial" w:hAnsi="Arial" w:eastAsia="Times New Roman" w:cs="Times New Roman"/>
                <w:b/>
                <w:color w:val="008ED3"/>
                <w:sz w:val="18"/>
                <w:lang w:val="en-GB" w:eastAsia="en-US" w:bidi="ar-SA"/>
              </w:rPr>
              <w:t xml:space="preserve"> (dB)</w:t>
            </w:r>
            <w:r>
              <w:rPr>
                <w:rFonts w:ascii="Arial" w:hAnsi="Arial" w:eastAsia="Times New Roman" w:cs="Times New Roman"/>
                <w:b/>
                <w:color w:val="008ED3"/>
                <w:sz w:val="18"/>
                <w:vertAlign w:val="superscript"/>
                <w:lang w:val="en-GB" w:eastAsia="en-US"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spacing w:after="0"/>
              <w:jc w:val="center"/>
              <w:rPr>
                <w:rFonts w:ascii="Arial" w:hAnsi="Arial" w:eastAsia="Times New Roman" w:cs="Times New Roman"/>
                <w:b/>
                <w:sz w:val="18"/>
                <w:lang w:val="en-GB" w:eastAsia="en-US" w:bidi="ar-SA"/>
              </w:rPr>
            </w:pPr>
          </w:p>
        </w:tc>
        <w:tc>
          <w:tcPr>
            <w:tcW w:w="5904" w:type="dxa"/>
            <w:gridSpan w:val="2"/>
          </w:tcPr>
          <w:p>
            <w:pPr>
              <w:keepNext/>
              <w:keepLines/>
              <w:spacing w:after="0"/>
              <w:jc w:val="center"/>
              <w:rPr>
                <w:rFonts w:ascii="Arial" w:hAnsi="Arial" w:eastAsia="Times New Roman" w:cs="Times New Roman"/>
                <w:b/>
                <w:sz w:val="18"/>
                <w:lang w:val="en-GB" w:eastAsia="en-US" w:bidi="ar-SA"/>
              </w:rPr>
            </w:pPr>
            <w:r>
              <w:rPr>
                <w:rFonts w:hint="eastAsia" w:ascii="Arial" w:hAnsi="Arial" w:eastAsia="Times New Roman" w:cs="Times New Roman"/>
                <w:b/>
                <w:color w:val="008ED3"/>
                <w:sz w:val="18"/>
                <w:lang w:val="en-GB" w:eastAsia="en-US" w:bidi="ar-SA"/>
              </w:rPr>
              <w:t>C</w:t>
            </w:r>
            <w:r>
              <w:rPr>
                <w:rFonts w:ascii="Arial" w:hAnsi="Arial" w:eastAsia="Times New Roman" w:cs="Times New Roman"/>
                <w:b/>
                <w:color w:val="008ED3"/>
                <w:sz w:val="18"/>
                <w:lang w:val="en-GB" w:eastAsia="en-US" w:bidi="ar-SA"/>
              </w:rPr>
              <w:t>omponent band in order of bands in configuration</w:t>
            </w:r>
            <w:r>
              <w:rPr>
                <w:rFonts w:ascii="Arial" w:hAnsi="Arial" w:eastAsia="Times New Roman" w:cs="Times New Roman"/>
                <w:b/>
                <w:color w:val="008ED3"/>
                <w:sz w:val="18"/>
                <w:vertAlign w:val="superscript"/>
                <w:lang w:val="en-GB" w:eastAsia="en-US"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CA_n</w:t>
            </w:r>
            <w:r>
              <w:rPr>
                <w:rFonts w:ascii="Arial" w:hAnsi="Arial" w:eastAsia="Times New Roman" w:cs="Times New Roman"/>
                <w:sz w:val="18"/>
                <w:lang w:val="en-US" w:eastAsia="zh-CN" w:bidi="ar-SA"/>
              </w:rPr>
              <w:t>28</w:t>
            </w:r>
            <w:r>
              <w:rPr>
                <w:rFonts w:hint="eastAsia" w:ascii="Arial" w:hAnsi="Arial" w:eastAsia="Times New Roman" w:cs="Times New Roman"/>
                <w:sz w:val="18"/>
                <w:lang w:val="en-US" w:eastAsia="zh-CN" w:bidi="ar-SA"/>
              </w:rPr>
              <w:t>-n</w:t>
            </w:r>
            <w:r>
              <w:rPr>
                <w:rFonts w:ascii="Arial" w:hAnsi="Arial" w:eastAsia="Times New Roman" w:cs="Times New Roman"/>
                <w:sz w:val="18"/>
                <w:lang w:val="en-US" w:eastAsia="zh-CN" w:bidi="ar-SA"/>
              </w:rPr>
              <w:t>102</w:t>
            </w:r>
          </w:p>
        </w:tc>
        <w:tc>
          <w:tcPr>
            <w:tcW w:w="2952" w:type="dxa"/>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0.2</w:t>
            </w:r>
          </w:p>
        </w:tc>
        <w:tc>
          <w:tcPr>
            <w:tcW w:w="2952" w:type="dxa"/>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keepNext/>
              <w:keepLines/>
              <w:spacing w:after="0"/>
              <w:ind w:left="851" w:hanging="851"/>
              <w:rPr>
                <w:rFonts w:ascii="Arial" w:hAnsi="Arial" w:eastAsia="Times New Roman" w:cs="Arial"/>
                <w:sz w:val="18"/>
                <w:lang w:val="en-GB" w:eastAsia="zh-CN" w:bidi="ar-SA"/>
              </w:rPr>
            </w:pPr>
            <w:r>
              <w:rPr>
                <w:rFonts w:ascii="Arial" w:hAnsi="Arial" w:eastAsia="Times New Roman" w:cs="Arial"/>
                <w:sz w:val="18"/>
                <w:lang w:val="en-GB" w:eastAsia="en-US" w:bidi="ar-SA"/>
              </w:rPr>
              <w:t xml:space="preserve">NOTE </w:t>
            </w:r>
            <w:r>
              <w:rPr>
                <w:rFonts w:ascii="Arial" w:hAnsi="Arial" w:eastAsia="Times New Roman" w:cs="Arial"/>
                <w:sz w:val="18"/>
                <w:lang w:val="en-GB" w:eastAsia="zh-CN" w:bidi="ar-SA"/>
              </w:rPr>
              <w:t>8</w:t>
            </w:r>
            <w:r>
              <w:rPr>
                <w:rFonts w:ascii="Arial" w:hAnsi="Arial" w:eastAsia="Times New Roman" w:cs="Arial"/>
                <w:sz w:val="18"/>
                <w:lang w:val="en-GB" w:eastAsia="en-US" w:bidi="ar-SA"/>
              </w:rPr>
              <w:t>:</w:t>
            </w:r>
            <w:r>
              <w:rPr>
                <w:rFonts w:ascii="Arial" w:hAnsi="Arial" w:eastAsia="Times New Roman" w:cs="Arial"/>
                <w:sz w:val="18"/>
                <w:lang w:val="en-GB" w:eastAsia="en-US" w:bidi="ar-SA"/>
              </w:rPr>
              <w:tab/>
            </w:r>
            <w:r>
              <w:rPr>
                <w:rFonts w:ascii="Arial" w:hAnsi="Arial" w:eastAsia="Times New Roman" w:cs="Arial"/>
                <w:sz w:val="18"/>
                <w:lang w:val="en-GB" w:eastAsia="zh-CN" w:bidi="ar-SA"/>
              </w:rPr>
              <w:t xml:space="preserve"> “-” denotes ΔR</w:t>
            </w:r>
            <w:r>
              <w:rPr>
                <w:rFonts w:ascii="Arial" w:hAnsi="Arial" w:eastAsia="Times New Roman" w:cs="Arial"/>
                <w:sz w:val="18"/>
                <w:vertAlign w:val="subscript"/>
                <w:lang w:val="en-GB" w:eastAsia="zh-CN" w:bidi="ar-SA"/>
              </w:rPr>
              <w:t>IB,c</w:t>
            </w:r>
            <w:r>
              <w:rPr>
                <w:rFonts w:ascii="Arial" w:hAnsi="Arial" w:eastAsia="Times New Roman" w:cs="Arial"/>
                <w:sz w:val="18"/>
                <w:lang w:val="en-GB" w:eastAsia="zh-CN" w:bidi="ar-SA"/>
              </w:rPr>
              <w:t xml:space="preserve"> = 0.</w:t>
            </w:r>
          </w:p>
          <w:p>
            <w:pPr>
              <w:keepNext/>
              <w:keepLines/>
              <w:overflowPunct/>
              <w:autoSpaceDE/>
              <w:autoSpaceDN/>
              <w:adjustRightInd/>
              <w:spacing w:after="0"/>
              <w:ind w:left="851" w:hanging="851"/>
              <w:textAlignment w:val="auto"/>
              <w:rPr>
                <w:rFonts w:ascii="Arial" w:hAnsi="Arial" w:eastAsia="Times New Roman" w:cs="Times New Roman"/>
                <w:sz w:val="18"/>
                <w:lang w:val="en-US" w:eastAsia="zh-CN" w:bidi="ar-SA"/>
              </w:rPr>
            </w:pPr>
            <w:r>
              <w:rPr>
                <w:rFonts w:ascii="Arial" w:hAnsi="Arial" w:eastAsia="Times New Roman" w:cs="Arial"/>
                <w:sz w:val="18"/>
                <w:lang w:val="en-GB" w:eastAsia="en-US" w:bidi="ar-SA"/>
              </w:rPr>
              <w:t xml:space="preserve">NOTE </w:t>
            </w:r>
            <w:r>
              <w:rPr>
                <w:rFonts w:ascii="Arial" w:hAnsi="Arial" w:eastAsia="Times New Roman" w:cs="Arial"/>
                <w:sz w:val="18"/>
                <w:lang w:val="en-GB" w:eastAsia="zh-CN" w:bidi="ar-SA"/>
              </w:rPr>
              <w:t>9</w:t>
            </w:r>
            <w:r>
              <w:rPr>
                <w:rFonts w:ascii="Arial" w:hAnsi="Arial" w:eastAsia="Times New Roman" w:cs="Arial"/>
                <w:sz w:val="18"/>
                <w:lang w:val="en-GB" w:eastAsia="en-US" w:bidi="ar-SA"/>
              </w:rPr>
              <w:t>:</w:t>
            </w:r>
            <w:r>
              <w:rPr>
                <w:rFonts w:ascii="Arial" w:hAnsi="Arial" w:eastAsia="Times New Roman" w:cs="Arial"/>
                <w:sz w:val="18"/>
                <w:lang w:val="en-GB" w:eastAsia="en-US" w:bidi="ar-SA"/>
              </w:rPr>
              <w:tab/>
            </w:r>
            <w:r>
              <w:rPr>
                <w:rFonts w:ascii="Arial" w:hAnsi="Arial" w:eastAsia="Times New Roman" w:cs="Arial"/>
                <w:sz w:val="18"/>
                <w:lang w:val="en-GB" w:eastAsia="zh-CN" w:bidi="ar-SA"/>
              </w:rPr>
              <w:t xml:space="preserve">The component band order in the configuration should be listed by the </w:t>
            </w:r>
            <w:r>
              <w:rPr>
                <w:rFonts w:ascii="Arial" w:hAnsi="Arial" w:eastAsia="宋体" w:cs="Times New Roman"/>
                <w:sz w:val="18"/>
                <w:lang w:val="en-GB" w:eastAsia="en-US" w:bidi="ar-SA"/>
              </w:rPr>
              <w:t>order</w:t>
            </w:r>
            <w:r>
              <w:rPr>
                <w:rFonts w:ascii="Arial" w:hAnsi="Arial" w:eastAsia="Times New Roman" w:cs="Arial"/>
                <w:sz w:val="18"/>
                <w:lang w:val="en-GB" w:eastAsia="zh-CN" w:bidi="ar-SA"/>
              </w:rPr>
              <w:t xml:space="preserve"> of NR bands, </w:t>
            </w:r>
            <w:r>
              <w:rPr>
                <w:rFonts w:ascii="Arial" w:hAnsi="Arial" w:eastAsia="Times New Roman" w:cs="Times New Roman"/>
                <w:sz w:val="18"/>
                <w:szCs w:val="18"/>
                <w:lang w:val="en-GB" w:eastAsia="zh-CN" w:bidi="ar-SA"/>
              </w:rPr>
              <w:t xml:space="preserve">such as for </w:t>
            </w:r>
            <w:r>
              <w:rPr>
                <w:rFonts w:ascii="Arial" w:hAnsi="Arial" w:eastAsia="Times New Roman" w:cs="Times New Roman"/>
                <w:sz w:val="18"/>
                <w:lang w:val="en-GB" w:eastAsia="en-US" w:bidi="ar-SA"/>
              </w:rPr>
              <w:t>CA</w:t>
            </w:r>
            <w:r>
              <w:rPr>
                <w:rFonts w:ascii="Arial" w:hAnsi="Arial" w:eastAsia="Times New Roman" w:cs="Times New Roman"/>
                <w:sz w:val="18"/>
                <w:lang w:val="sv-SE" w:eastAsia="en-US" w:bidi="ar-SA"/>
              </w:rPr>
              <w:t>_n1-n77</w:t>
            </w:r>
            <w:r>
              <w:rPr>
                <w:rFonts w:ascii="Arial" w:hAnsi="Arial" w:eastAsia="Times New Roman" w:cs="Times New Roman"/>
                <w:sz w:val="18"/>
                <w:szCs w:val="18"/>
                <w:lang w:val="en-GB" w:eastAsia="zh-CN" w:bidi="ar-SA"/>
              </w:rPr>
              <w:t xml:space="preserve"> the band order from left to right is n1 and n77</w:t>
            </w:r>
            <w:r>
              <w:rPr>
                <w:rFonts w:ascii="Arial" w:hAnsi="Arial" w:eastAsia="Times New Roman" w:cs="Arial"/>
                <w:sz w:val="18"/>
                <w:lang w:val="en-GB" w:eastAsia="zh-CN" w:bidi="ar-SA"/>
              </w:rPr>
              <w:t>.</w:t>
            </w:r>
          </w:p>
        </w:tc>
      </w:tr>
    </w:tbl>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5.30</w:t>
      </w:r>
      <w:r>
        <w:rPr>
          <w:rFonts w:ascii="Arial" w:hAnsi="Arial" w:eastAsia="Times New Roman" w:cs="Times New Roman"/>
          <w:i w:val="0"/>
          <w:iCs w:val="0"/>
          <w:color w:val="auto"/>
          <w:sz w:val="24"/>
          <w:lang w:val="sv-SE" w:eastAsia="en-US" w:bidi="ar-SA"/>
        </w:rPr>
        <w:t>.1.5</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REFSENs requirements</w:t>
      </w:r>
    </w:p>
    <w:p>
      <w:pPr>
        <w:keepNext/>
        <w:keepLines/>
        <w:pBdr>
          <w:top w:val="none" w:color="auto" w:sz="0" w:space="0"/>
        </w:pBdr>
        <w:spacing w:before="180" w:after="180"/>
        <w:ind w:left="1418" w:hanging="1418"/>
        <w:outlineLvl w:val="3"/>
        <w:rPr>
          <w:rFonts w:ascii="Arial" w:hAnsi="Arial" w:eastAsia="宋体" w:cs="Arial"/>
          <w:sz w:val="24"/>
          <w:lang w:val="sv-SE" w:eastAsia="en-US" w:bidi="ar-SA"/>
        </w:rPr>
      </w:pPr>
      <w:r>
        <w:rPr>
          <w:rFonts w:ascii="Arial" w:hAnsi="Arial" w:eastAsia="Times New Roman" w:cs="Arial"/>
          <w:i w:val="0"/>
          <w:iCs w:val="0"/>
          <w:color w:val="auto"/>
          <w:sz w:val="24"/>
          <w:lang w:val="sv-SE" w:eastAsia="en-US" w:bidi="ar-SA"/>
        </w:rPr>
        <w:t>There are no specific REFSENS requirements for 1 band UL</w:t>
      </w:r>
    </w:p>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5.30</w:t>
      </w:r>
      <w:r>
        <w:rPr>
          <w:rFonts w:ascii="Arial" w:hAnsi="Arial" w:eastAsia="Times New Roman" w:cs="Times New Roman"/>
          <w:i w:val="0"/>
          <w:iCs w:val="0"/>
          <w:color w:val="auto"/>
          <w:sz w:val="24"/>
          <w:lang w:val="sv-SE" w:eastAsia="en-US" w:bidi="ar-SA"/>
        </w:rPr>
        <w:t>.1.6</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OOB blocking exception requirements</w:t>
      </w:r>
    </w:p>
    <w:p>
      <w:pPr>
        <w:keepNext/>
        <w:keepLines/>
        <w:spacing w:before="60" w:after="180"/>
        <w:jc w:val="center"/>
        <w:rPr>
          <w:rFonts w:ascii="Arial" w:hAnsi="Arial" w:eastAsia="Times New Roman" w:cs="Arial"/>
          <w:b/>
          <w:lang w:val="zh-CN" w:eastAsia="en-US" w:bidi="ar-SA"/>
        </w:rPr>
      </w:pPr>
      <w:r>
        <w:rPr>
          <w:rFonts w:ascii="Arial" w:hAnsi="Arial" w:eastAsia="Times New Roman" w:cs="Arial"/>
          <w:b/>
          <w:lang w:val="zh-CN" w:eastAsia="en-US" w:bidi="ar-SA"/>
        </w:rPr>
        <w:t xml:space="preserve">Table </w:t>
      </w:r>
      <w:r>
        <w:rPr>
          <w:rFonts w:hint="eastAsia" w:ascii="Arial" w:hAnsi="Arial" w:eastAsia="Times New Roman" w:cs="Arial"/>
          <w:b/>
          <w:lang w:val="en-US" w:eastAsia="zh-CN" w:bidi="ar-SA"/>
        </w:rPr>
        <w:t>5.30</w:t>
      </w:r>
      <w:r>
        <w:rPr>
          <w:rFonts w:ascii="Arial" w:hAnsi="Arial" w:eastAsia="Times New Roman" w:cs="Arial"/>
          <w:b/>
          <w:lang w:val="en-US" w:eastAsia="zh-CN" w:bidi="ar-SA"/>
        </w:rPr>
        <w:t>.1.6-1</w:t>
      </w:r>
      <w:r>
        <w:rPr>
          <w:rFonts w:ascii="Arial" w:hAnsi="Arial" w:eastAsia="Times New Roman" w:cs="Arial"/>
          <w:b/>
          <w:lang w:val="zh-CN" w:eastAsia="en-US" w:bidi="ar-SA"/>
        </w:rPr>
        <w:t>: CA band</w:t>
      </w:r>
      <w:r>
        <w:rPr>
          <w:rFonts w:ascii="Arial" w:hAnsi="Arial" w:eastAsia="Times New Roman" w:cs="Arial"/>
          <w:b/>
          <w:lang w:val="zh-CN" w:eastAsia="zh-CN" w:bidi="ar-SA"/>
        </w:rPr>
        <w:t xml:space="preserve"> combination </w:t>
      </w:r>
      <w:r>
        <w:rPr>
          <w:rFonts w:ascii="Arial" w:hAnsi="Arial" w:eastAsia="Times New Roman" w:cs="Arial"/>
          <w:b/>
          <w:lang w:val="zh-CN" w:eastAsia="en-US" w:bidi="ar-SA"/>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GB" w:eastAsia="zh-CN" w:bidi="ar-SA"/>
              </w:rPr>
            </w:pPr>
            <w:r>
              <w:rPr>
                <w:rFonts w:ascii="Arial" w:hAnsi="Arial" w:eastAsia="Times New Roman" w:cs="Arial"/>
                <w:b/>
                <w:sz w:val="18"/>
                <w:lang w:val="en-GB" w:eastAsia="en-US" w:bidi="ar-SA"/>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hint="eastAsia" w:ascii="Arial" w:hAnsi="Arial" w:eastAsia="Times New Roman" w:cs="Times New Roman"/>
                <w:sz w:val="18"/>
                <w:lang w:val="en-US" w:eastAsia="zh-CN" w:bidi="ar-SA"/>
              </w:rPr>
              <w:t>CA_n</w:t>
            </w:r>
            <w:r>
              <w:rPr>
                <w:rFonts w:ascii="Arial" w:hAnsi="Arial" w:eastAsia="Times New Roman" w:cs="Times New Roman"/>
                <w:sz w:val="18"/>
                <w:lang w:val="en-US" w:eastAsia="zh-CN" w:bidi="ar-SA"/>
              </w:rPr>
              <w:t>28</w:t>
            </w:r>
            <w:r>
              <w:rPr>
                <w:rFonts w:hint="eastAsia" w:ascii="Arial" w:hAnsi="Arial" w:eastAsia="Times New Roman" w:cs="Times New Roman"/>
                <w:sz w:val="18"/>
                <w:lang w:val="en-US" w:eastAsia="zh-CN" w:bidi="ar-SA"/>
              </w:rPr>
              <w:t>-n</w:t>
            </w:r>
            <w:r>
              <w:rPr>
                <w:rFonts w:ascii="Arial" w:hAnsi="Arial" w:eastAsia="Times New Roman" w:cs="Times New Roman"/>
                <w:sz w:val="18"/>
                <w:lang w:val="en-US" w:eastAsia="zh-CN" w:bidi="ar-SA"/>
              </w:rPr>
              <w:t>102</w:t>
            </w:r>
          </w:p>
        </w:tc>
      </w:tr>
    </w:tbl>
    <w:p>
      <w:pPr>
        <w:rPr>
          <w:rFonts w:ascii="Arial" w:hAnsi="Arial" w:eastAsia="Times New Roman" w:cs="Arial"/>
          <w:lang w:val="en-US" w:eastAsia="zh-CN"/>
        </w:rPr>
      </w:pPr>
    </w:p>
    <w:p>
      <w:pPr>
        <w:keepNext/>
        <w:keepLines/>
        <w:pBdr>
          <w:top w:val="none" w:color="auto" w:sz="0" w:space="0"/>
        </w:pBdr>
        <w:tabs>
          <w:tab w:val="left" w:pos="0"/>
          <w:tab w:val="left" w:pos="420"/>
        </w:tabs>
        <w:spacing w:before="120" w:after="180"/>
        <w:ind w:left="1134" w:hanging="1134"/>
        <w:outlineLvl w:val="2"/>
        <w:rPr>
          <w:rFonts w:ascii="Arial" w:hAnsi="Arial" w:eastAsia="Times New Roman" w:cs="Times New Roman"/>
          <w:color w:val="auto"/>
          <w:sz w:val="28"/>
          <w:szCs w:val="20"/>
          <w:lang w:val="en-US" w:eastAsia="zh-CN" w:bidi="ar-SA"/>
        </w:rPr>
      </w:pPr>
      <w:r>
        <w:rPr>
          <w:rFonts w:hint="eastAsia" w:ascii="Arial" w:hAnsi="Arial" w:eastAsia="Times New Roman" w:cs="Times New Roman"/>
          <w:color w:val="auto"/>
          <w:sz w:val="28"/>
          <w:szCs w:val="20"/>
          <w:lang w:val="en-US" w:eastAsia="zh-CN" w:bidi="ar-SA"/>
        </w:rPr>
        <w:t>5.30</w:t>
      </w:r>
      <w:r>
        <w:rPr>
          <w:rFonts w:ascii="Arial" w:hAnsi="Arial" w:eastAsia="Times New Roman" w:cs="Times New Roman"/>
          <w:color w:val="auto"/>
          <w:sz w:val="28"/>
          <w:szCs w:val="20"/>
          <w:lang w:val="en-US" w:eastAsia="zh-CN" w:bidi="ar-SA"/>
        </w:rPr>
        <w:t>.2</w:t>
      </w:r>
      <w:r>
        <w:rPr>
          <w:rFonts w:ascii="Arial" w:hAnsi="Arial" w:eastAsia="Times New Roman" w:cs="Times New Roman"/>
          <w:color w:val="auto"/>
          <w:sz w:val="28"/>
          <w:szCs w:val="20"/>
          <w:lang w:val="en-US" w:eastAsia="zh-CN" w:bidi="ar-SA"/>
        </w:rPr>
        <w:tab/>
      </w:r>
      <w:r>
        <w:rPr>
          <w:rFonts w:ascii="Arial" w:hAnsi="Arial" w:eastAsia="Times New Roman" w:cs="Times New Roman"/>
          <w:color w:val="auto"/>
          <w:sz w:val="28"/>
          <w:szCs w:val="20"/>
          <w:lang w:val="en-US" w:eastAsia="zh-CN" w:bidi="ar-SA"/>
        </w:rPr>
        <w:tab/>
      </w:r>
      <w:r>
        <w:rPr>
          <w:rFonts w:ascii="Arial" w:hAnsi="Arial" w:eastAsia="Times New Roman" w:cs="Times New Roman"/>
          <w:color w:val="auto"/>
          <w:sz w:val="28"/>
          <w:szCs w:val="20"/>
          <w:lang w:val="en-US" w:eastAsia="zh-CN" w:bidi="ar-SA"/>
        </w:rPr>
        <w:t>Specific for 2 bands UL CA</w:t>
      </w:r>
    </w:p>
    <w:p>
      <w:pPr>
        <w:keepNext/>
        <w:keepLines/>
        <w:pBdr>
          <w:top w:val="none" w:color="auto" w:sz="0" w:space="0"/>
        </w:pBdr>
        <w:spacing w:before="180" w:after="180"/>
        <w:ind w:left="1418" w:hanging="1418"/>
        <w:outlineLvl w:val="3"/>
        <w:rPr>
          <w:rFonts w:ascii="Arial" w:hAnsi="Arial" w:eastAsia="宋体" w:cs="Arial"/>
          <w:sz w:val="24"/>
          <w:lang w:val="en-US" w:eastAsia="zh-CN" w:bidi="ar-SA"/>
        </w:rPr>
      </w:pPr>
      <w:r>
        <w:rPr>
          <w:rFonts w:hint="eastAsia" w:ascii="Arial" w:hAnsi="Arial" w:eastAsia="宋体" w:cs="Times New Roman"/>
          <w:i w:val="0"/>
          <w:iCs w:val="0"/>
          <w:color w:val="auto"/>
          <w:sz w:val="24"/>
          <w:lang w:val="sv-SE" w:eastAsia="zh-CN" w:bidi="ar-SA"/>
        </w:rPr>
        <w:t>5.30</w:t>
      </w:r>
      <w:r>
        <w:rPr>
          <w:rFonts w:ascii="Arial" w:hAnsi="Arial" w:eastAsia="Times New Roman" w:cs="Times New Roman"/>
          <w:i w:val="0"/>
          <w:iCs w:val="0"/>
          <w:color w:val="auto"/>
          <w:sz w:val="24"/>
          <w:lang w:val="sv-SE" w:eastAsia="en-US" w:bidi="ar-SA"/>
        </w:rPr>
        <w:t>.2.1</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Maximum output power for inter-band CA</w:t>
      </w:r>
    </w:p>
    <w:p>
      <w:pPr>
        <w:spacing w:before="120" w:after="120"/>
        <w:jc w:val="center"/>
        <w:rPr>
          <w:rFonts w:ascii="Arial" w:hAnsi="Arial" w:eastAsia="Times New Roman" w:cs="Arial"/>
          <w:b/>
          <w:sz w:val="21"/>
          <w:lang w:val="en-US" w:eastAsia="zh-CN"/>
        </w:rPr>
      </w:pPr>
      <w:r>
        <w:rPr>
          <w:rFonts w:ascii="Arial" w:hAnsi="Arial" w:eastAsia="Times New Roman" w:cs="Arial"/>
          <w:b/>
          <w:lang w:val="en-US"/>
        </w:rPr>
        <w:t xml:space="preserve">Table </w:t>
      </w:r>
      <w:r>
        <w:rPr>
          <w:rFonts w:hint="eastAsia" w:ascii="Arial" w:hAnsi="Arial" w:eastAsia="Times New Roman" w:cs="Arial"/>
          <w:b/>
          <w:lang w:val="en-US" w:eastAsia="zh-CN"/>
        </w:rPr>
        <w:t>5.30</w:t>
      </w:r>
      <w:r>
        <w:rPr>
          <w:rFonts w:ascii="Arial" w:hAnsi="Arial" w:eastAsia="Times New Roman" w:cs="Arial"/>
          <w:b/>
          <w:lang w:val="en-US" w:eastAsia="zh-CN"/>
        </w:rPr>
        <w:t>.2</w:t>
      </w:r>
      <w:r>
        <w:rPr>
          <w:rFonts w:ascii="Arial" w:hAnsi="Arial" w:eastAsia="Times New Roman" w:cs="Arial"/>
          <w:b/>
          <w:lang w:val="en-US"/>
        </w:rPr>
        <w:t xml:space="preserve">.1-1: </w:t>
      </w:r>
      <w:r>
        <w:rPr>
          <w:rFonts w:ascii="Arial" w:hAnsi="Arial" w:eastAsia="Times New Roman" w:cs="Arial"/>
          <w:b/>
          <w:sz w:val="21"/>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Tolerance (dB)</w:t>
            </w:r>
            <w:r>
              <w:rPr>
                <w:rFonts w:ascii="Arial" w:hAnsi="Arial" w:eastAsia="Times New Roman" w:cs="Arial"/>
                <w:b/>
                <w:sz w:val="18"/>
                <w:lang w:val="en-GB" w:eastAsia="en-US" w:bidi="ar-SA"/>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bidi="ar-SA"/>
              </w:rPr>
            </w:pPr>
            <w:r>
              <w:rPr>
                <w:rFonts w:ascii="Arial" w:hAnsi="Arial" w:eastAsia="Times New Roman" w:cs="Arial"/>
                <w:sz w:val="18"/>
                <w:lang w:val="en-US" w:eastAsia="zh-CN" w:bidi="ar-SA"/>
              </w:rPr>
              <w:t>CA_n28A-n102A</w:t>
            </w:r>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bidi="ar-SA"/>
              </w:rPr>
            </w:pPr>
            <w:r>
              <w:rPr>
                <w:rFonts w:ascii="Arial" w:hAnsi="Arial" w:eastAsia="Times New Roman" w:cs="Arial"/>
                <w:sz w:val="18"/>
                <w:lang w:val="en-US" w:eastAsia="zh-CN" w:bidi="ar-SA"/>
              </w:rPr>
              <w:t>23</w:t>
            </w:r>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2</w:t>
            </w:r>
            <w:r>
              <w:rPr>
                <w:rFonts w:ascii="Arial" w:hAnsi="Arial" w:eastAsia="Times New Roman" w:cs="Arial"/>
                <w:sz w:val="18"/>
                <w:lang w:val="en-GB" w:eastAsia="en-US" w:bidi="ar-SA"/>
              </w:rPr>
              <w:t>/-</w:t>
            </w:r>
            <w:r>
              <w:rPr>
                <w:rFonts w:ascii="Arial" w:hAnsi="Arial" w:eastAsia="Times New Roman" w:cs="Arial"/>
                <w:sz w:val="18"/>
                <w:lang w:val="en-US" w:eastAsia="zh-CN" w:bidi="ar-SA"/>
              </w:rPr>
              <w:t>3</w:t>
            </w:r>
          </w:p>
        </w:tc>
      </w:tr>
    </w:tbl>
    <w:p>
      <w:pPr>
        <w:rPr>
          <w:rFonts w:ascii="Calibri" w:hAnsi="Calibri" w:eastAsia="Calibri" w:cs="Times New Roman"/>
          <w:sz w:val="22"/>
          <w:szCs w:val="22"/>
          <w:lang w:val="en-US" w:eastAsia="zh-CN"/>
        </w:rPr>
      </w:pPr>
    </w:p>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5.30</w:t>
      </w:r>
      <w:r>
        <w:rPr>
          <w:rFonts w:ascii="Arial" w:hAnsi="Arial" w:eastAsia="Times New Roman" w:cs="Times New Roman"/>
          <w:i w:val="0"/>
          <w:iCs w:val="0"/>
          <w:color w:val="auto"/>
          <w:sz w:val="24"/>
          <w:lang w:val="sv-SE" w:eastAsia="en-US" w:bidi="ar-SA"/>
        </w:rPr>
        <w:t>.2.2</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UE co-existence</w:t>
      </w:r>
    </w:p>
    <w:p>
      <w:pPr>
        <w:rPr>
          <w:rFonts w:ascii="Arial" w:hAnsi="Arial" w:eastAsia="Times New Roman" w:cs="Arial"/>
          <w:lang w:val="en-US" w:eastAsia="zh-CN"/>
        </w:rPr>
      </w:pPr>
      <w:r>
        <w:rPr>
          <w:rFonts w:ascii="Arial" w:hAnsi="Arial" w:eastAsia="Times New Roman" w:cs="Arial"/>
        </w:rPr>
        <w:t xml:space="preserve">Table </w:t>
      </w:r>
      <w:r>
        <w:rPr>
          <w:rFonts w:hint="eastAsia" w:ascii="Arial" w:hAnsi="Arial" w:eastAsia="Times New Roman" w:cs="Arial"/>
          <w:lang w:val="en-US" w:eastAsia="zh-CN"/>
        </w:rPr>
        <w:t>5.30</w:t>
      </w:r>
      <w:r>
        <w:rPr>
          <w:rFonts w:ascii="Arial" w:hAnsi="Arial" w:eastAsia="Times New Roman" w:cs="Arial"/>
        </w:rPr>
        <w:t>.</w:t>
      </w:r>
      <w:r>
        <w:rPr>
          <w:rFonts w:ascii="Arial" w:hAnsi="Arial" w:eastAsia="Times New Roman" w:cs="Arial"/>
          <w:lang w:val="en-US" w:eastAsia="zh-CN"/>
        </w:rPr>
        <w:t>2</w:t>
      </w:r>
      <w:r>
        <w:rPr>
          <w:rFonts w:ascii="Arial" w:hAnsi="Arial" w:eastAsia="Times New Roman" w:cs="Arial"/>
          <w:lang w:eastAsia="zh-CN"/>
        </w:rPr>
        <w:t>.</w:t>
      </w:r>
      <w:r>
        <w:rPr>
          <w:rFonts w:ascii="Arial" w:hAnsi="Arial" w:eastAsia="Times New Roman" w:cs="Arial"/>
          <w:lang w:val="en-US" w:eastAsia="zh-CN"/>
        </w:rPr>
        <w:t>2</w:t>
      </w:r>
      <w:r>
        <w:rPr>
          <w:rFonts w:ascii="Arial" w:hAnsi="Arial" w:eastAsia="Times New Roman" w:cs="Arial"/>
        </w:rPr>
        <w:t>-1 gives IMD interference</w:t>
      </w:r>
      <w:r>
        <w:rPr>
          <w:rFonts w:ascii="Arial" w:hAnsi="Arial" w:eastAsia="Times New Roman" w:cs="Arial"/>
          <w:lang w:eastAsia="zh-CN"/>
        </w:rPr>
        <w:t xml:space="preserve"> analysis</w:t>
      </w:r>
      <w:r>
        <w:rPr>
          <w:rFonts w:ascii="Arial" w:hAnsi="Arial" w:eastAsia="Times New Roman" w:cs="Arial"/>
        </w:rPr>
        <w:t xml:space="preserve"> for CA_</w:t>
      </w:r>
      <w:r>
        <w:rPr>
          <w:rFonts w:ascii="Arial" w:hAnsi="Arial" w:eastAsia="MS Mincho" w:cs="Arial"/>
          <w:lang w:eastAsia="ja-JP"/>
        </w:rPr>
        <w:t xml:space="preserve"> </w:t>
      </w:r>
      <w:r>
        <w:rPr>
          <w:rFonts w:ascii="Arial" w:hAnsi="Arial" w:eastAsia="Times New Roman" w:cs="Arial"/>
          <w:lang w:val="en-US" w:eastAsia="zh-CN"/>
        </w:rPr>
        <w:t>n28-n102 with uplink CA.</w:t>
      </w:r>
    </w:p>
    <w:p>
      <w:pPr>
        <w:keepNext/>
        <w:keepLines/>
        <w:spacing w:before="60"/>
        <w:jc w:val="center"/>
        <w:rPr>
          <w:rFonts w:ascii="Arial" w:hAnsi="Arial" w:eastAsia="Times New Roman" w:cs="Arial"/>
          <w:b/>
          <w:lang w:eastAsia="zh-CN"/>
        </w:rPr>
      </w:pPr>
      <w:r>
        <w:rPr>
          <w:rFonts w:ascii="Arial" w:hAnsi="Arial" w:eastAsia="Times New Roman" w:cs="Arial"/>
          <w:b/>
          <w:lang w:eastAsia="zh-CN"/>
        </w:rPr>
        <w:t xml:space="preserve">Table </w:t>
      </w:r>
      <w:r>
        <w:rPr>
          <w:rFonts w:hint="eastAsia" w:ascii="Arial" w:hAnsi="Arial" w:eastAsia="Times New Roman" w:cs="Arial"/>
          <w:b/>
          <w:lang w:eastAsia="zh-CN"/>
        </w:rPr>
        <w:t>5.30</w:t>
      </w:r>
      <w:r>
        <w:rPr>
          <w:rFonts w:ascii="Arial" w:hAnsi="Arial" w:eastAsia="Times New Roman" w:cs="Arial"/>
          <w:b/>
          <w:lang w:eastAsia="zh-CN"/>
        </w:rPr>
        <w:t>.2.2-1: IMD analysis</w:t>
      </w:r>
    </w:p>
    <w:tbl>
      <w:tblPr>
        <w:tblStyle w:val="89"/>
        <w:tblW w:w="10338"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825"/>
        <w:gridCol w:w="1843"/>
        <w:gridCol w:w="1985"/>
        <w:gridCol w:w="1842"/>
        <w:gridCol w:w="184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UE UL carriers</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fx_low</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fx_high</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fy_low</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fy_high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UL Frequency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703</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748</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5925</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6425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DL Frequency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758</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803</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5925</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6425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2nd order IMD products</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|fy_low – fx_high|</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|fy_high – fx_low|</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|fy_low + fx_low|</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|fy_high + 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5177</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5722</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6628</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7173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3rd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 fy_high|</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 fy_low|</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|2*fy_low – fx_high|</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|2*fy_high – fx_low|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5019</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4429</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11102</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12147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3rd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 fy_low|</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 fy_high|</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|2*fy_low + fx_low|</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|2*fy_high + 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7331</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7921</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12553</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13598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4th order IMD products</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|3*fx_low –1* fy_high|</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|3*fx_high – 1*fy_low|</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|3*fy_low – 1*fx_high|</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|3*fy_high – 1*fx_low|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4316</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3681</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17027</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18572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4th order IMD products</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–2* fy_high|</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–2* fy_low|</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+2* fy_low|</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+2* fy_high|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11444</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10354</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13256</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14346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4th order IMD products</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|3*fx_low +1* fy_low|</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|3*fx_high + 1*fy_high|</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|3*fy_low + 1*fx_low|</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|3*fy_high + 1*fx_high|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8034</w:t>
            </w:r>
          </w:p>
        </w:tc>
        <w:tc>
          <w:tcPr>
            <w:tcW w:w="1985" w:type="dxa"/>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8669</w:t>
            </w:r>
          </w:p>
        </w:tc>
        <w:tc>
          <w:tcPr>
            <w:tcW w:w="1842" w:type="dxa"/>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18478</w:t>
            </w:r>
          </w:p>
        </w:tc>
        <w:tc>
          <w:tcPr>
            <w:tcW w:w="1843" w:type="dxa"/>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20023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5th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|fx_low – 4*fy_high|</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|fx_high – 4*fy_low|</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|fy_low – 4*fx_high|</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|fy_high – 4*fx_low|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24997</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22952</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2933</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3613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5th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- 3*fy_high|</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- 3*fy_low|</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|2*fy_low - 3*fx_high|</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|2*fy_high -3*fx_low|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17869</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16279</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9606</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10741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5th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|fx_low + 4*fy_low|</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|fx_high + 4*fy_high|</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|fy_low + 4*fx_low|</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|fy_high + 4*fx_high|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24403</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26448</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8737</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9417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5th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+ 3*fy_low|</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+ 3*fy_high|</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|2*fy_low + 3*fx_low|</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|2*fy_high + 3*fx_high|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19181</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20771</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13959</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15094</w:t>
            </w:r>
          </w:p>
        </w:tc>
      </w:tr>
    </w:tbl>
    <w:p>
      <w:pPr>
        <w:rPr>
          <w:rFonts w:ascii="Calibri" w:hAnsi="Calibri" w:eastAsia="Calibri" w:cs="Times New Roman"/>
          <w:sz w:val="22"/>
          <w:szCs w:val="22"/>
          <w:lang w:eastAsia="en-US"/>
        </w:rPr>
      </w:pPr>
    </w:p>
    <w:p>
      <w:pPr>
        <w:rPr>
          <w:rFonts w:ascii="Arial" w:hAnsi="Arial" w:eastAsia="Times New Roman" w:cs="Arial"/>
        </w:rPr>
      </w:pPr>
      <w:r>
        <w:rPr>
          <w:rFonts w:ascii="Arial" w:hAnsi="Arial" w:eastAsia="Times New Roman" w:cs="Arial"/>
        </w:rPr>
        <w:t xml:space="preserve">Based on the table </w:t>
      </w:r>
      <w:r>
        <w:rPr>
          <w:rFonts w:hint="eastAsia" w:ascii="Arial" w:hAnsi="Arial" w:eastAsia="宋体" w:cs="Arial"/>
          <w:lang w:eastAsia="zh-CN"/>
        </w:rPr>
        <w:t>5.30</w:t>
      </w:r>
      <w:r>
        <w:rPr>
          <w:rFonts w:ascii="Arial" w:hAnsi="Arial" w:eastAsia="Times New Roman" w:cs="Arial"/>
        </w:rPr>
        <w:t xml:space="preserve">.2.2-1, there are no IMD interference issues of this band combination </w:t>
      </w:r>
    </w:p>
    <w:p>
      <w:pPr>
        <w:spacing w:after="180"/>
        <w:rPr>
          <w:rFonts w:ascii="Arial" w:hAnsi="Arial" w:eastAsia="Times New Roman" w:cs="Times New Roman"/>
          <w:i w:val="0"/>
          <w:iCs/>
          <w:color w:val="auto"/>
          <w:sz w:val="24"/>
          <w:lang w:val="en-GB" w:eastAsia="en-GB" w:bidi="ar-SA"/>
        </w:rPr>
      </w:pPr>
      <w:r>
        <w:rPr>
          <w:rFonts w:ascii="Arial" w:hAnsi="Arial" w:eastAsia="Times New Roman" w:cs="Arial"/>
          <w:i w:val="0"/>
          <w:iCs/>
          <w:color w:val="0000FF"/>
          <w:lang w:val="zh-CN" w:eastAsia="en-US" w:bidi="ar-SA"/>
        </w:rPr>
        <w:t xml:space="preserve">Since this is </w:t>
      </w:r>
      <w:r>
        <w:rPr>
          <w:rFonts w:ascii="Arial" w:hAnsi="Arial" w:eastAsia="Times New Roman" w:cs="Arial"/>
          <w:i w:val="0"/>
          <w:iCs/>
          <w:color w:val="0000FF"/>
          <w:lang w:val="en-US" w:eastAsia="en-US" w:bidi="ar-SA"/>
        </w:rPr>
        <w:t xml:space="preserve">including </w:t>
      </w:r>
      <w:r>
        <w:rPr>
          <w:rFonts w:ascii="Arial" w:hAnsi="Arial" w:eastAsia="Times New Roman" w:cs="Arial"/>
          <w:i w:val="0"/>
          <w:iCs/>
          <w:color w:val="0000FF"/>
          <w:lang w:val="zh-CN" w:eastAsia="en-US" w:bidi="ar-SA"/>
        </w:rPr>
        <w:t>a share spectrum access band there is no additional protected bands</w:t>
      </w:r>
      <w:r>
        <w:rPr>
          <w:rFonts w:ascii="Arial" w:hAnsi="Arial" w:eastAsia="Times New Roman" w:cs="Arial"/>
          <w:i w:val="0"/>
          <w:iCs/>
          <w:color w:val="0000FF"/>
          <w:lang w:val="en-US" w:eastAsia="en-US" w:bidi="ar-SA"/>
        </w:rPr>
        <w:t xml:space="preserve"> as compared to n28A</w:t>
      </w:r>
      <w:r>
        <w:rPr>
          <w:rFonts w:ascii="Arial" w:hAnsi="Arial" w:eastAsia="Times New Roman" w:cs="Arial"/>
          <w:i w:val="0"/>
          <w:iCs/>
          <w:color w:val="0000FF"/>
          <w:lang w:val="zh-CN" w:eastAsia="en-US" w:bidi="ar-SA"/>
        </w:rPr>
        <w:t>.</w:t>
      </w:r>
    </w:p>
    <w:p>
      <w:pPr>
        <w:spacing w:after="180"/>
        <w:rPr>
          <w:rFonts w:ascii="Arial" w:hAnsi="Arial" w:eastAsia="Times New Roman" w:cs="Times New Roman"/>
          <w:i w:val="0"/>
          <w:color w:val="auto"/>
          <w:sz w:val="24"/>
          <w:lang w:val="en-GB" w:eastAsia="en-GB" w:bidi="ar-SA"/>
        </w:rPr>
      </w:pPr>
    </w:p>
    <w:p>
      <w:pPr>
        <w:keepNext/>
        <w:keepLines/>
        <w:pBdr>
          <w:top w:val="none" w:color="auto" w:sz="0" w:space="0"/>
        </w:pBdr>
        <w:tabs>
          <w:tab w:val="left" w:pos="0"/>
          <w:tab w:val="left" w:pos="420"/>
          <w:tab w:val="left" w:pos="864"/>
        </w:tabs>
        <w:spacing w:before="12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5.30</w:t>
      </w:r>
      <w:r>
        <w:rPr>
          <w:rFonts w:ascii="Arial" w:hAnsi="Arial" w:eastAsia="Times New Roman" w:cs="Times New Roman"/>
          <w:i w:val="0"/>
          <w:iCs w:val="0"/>
          <w:color w:val="auto"/>
          <w:sz w:val="24"/>
          <w:lang w:val="sv-SE" w:eastAsia="en-US" w:bidi="ar-SA"/>
        </w:rPr>
        <w:t>.2.3</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REFSENS requirements</w:t>
      </w:r>
    </w:p>
    <w:p>
      <w:pPr>
        <w:rPr>
          <w:rFonts w:eastAsia="Times New Roman"/>
          <w:color w:val="0070C0"/>
        </w:rPr>
      </w:pPr>
      <w:r>
        <w:rPr>
          <w:rFonts w:ascii="Arial" w:hAnsi="Arial" w:eastAsia="Times New Roman" w:cs="Arial"/>
        </w:rPr>
        <w:t>There are no specific REFSENS requirements</w:t>
      </w:r>
    </w:p>
    <w:p>
      <w:pPr>
        <w:rPr>
          <w:rFonts w:eastAsia="Times New Roman"/>
        </w:rPr>
      </w:pPr>
    </w:p>
    <w:p>
      <w:pPr>
        <w:keepNext/>
        <w:keepLines/>
        <w:pBdr>
          <w:top w:val="none" w:color="auto" w:sz="0" w:space="0"/>
        </w:pBdr>
        <w:spacing w:before="180" w:after="180"/>
        <w:ind w:left="1134" w:hanging="1134"/>
        <w:outlineLvl w:val="1"/>
        <w:rPr>
          <w:rFonts w:ascii="Arial" w:hAnsi="Arial" w:eastAsia="Times New Roman" w:cs="Times New Roman"/>
          <w:color w:val="auto"/>
          <w:sz w:val="32"/>
          <w:szCs w:val="20"/>
          <w:lang w:val="en-US" w:eastAsia="zh-CN" w:bidi="ar-SA"/>
        </w:rPr>
      </w:pPr>
      <w:r>
        <w:rPr>
          <w:rFonts w:hint="eastAsia" w:ascii="Arial" w:hAnsi="Arial" w:eastAsia="Times New Roman" w:cs="Times New Roman"/>
          <w:color w:val="auto"/>
          <w:sz w:val="32"/>
          <w:szCs w:val="20"/>
          <w:lang w:val="en-US" w:eastAsia="zh-CN" w:bidi="ar-SA"/>
        </w:rPr>
        <w:t>5.31</w:t>
      </w:r>
      <w:r>
        <w:rPr>
          <w:rFonts w:ascii="Arial" w:hAnsi="Arial" w:eastAsia="Times New Roman" w:cs="Times New Roman"/>
          <w:color w:val="auto"/>
          <w:sz w:val="32"/>
          <w:szCs w:val="20"/>
          <w:lang w:val="en-US" w:eastAsia="zh-CN" w:bidi="ar-SA"/>
        </w:rPr>
        <w:tab/>
      </w:r>
      <w:r>
        <w:rPr>
          <w:rFonts w:ascii="Arial" w:hAnsi="Arial" w:eastAsia="Times New Roman" w:cs="Times New Roman"/>
          <w:color w:val="auto"/>
          <w:sz w:val="32"/>
          <w:szCs w:val="20"/>
          <w:lang w:val="en-US" w:eastAsia="zh-CN" w:bidi="ar-SA"/>
        </w:rPr>
        <w:tab/>
      </w:r>
      <w:r>
        <w:rPr>
          <w:rFonts w:ascii="Arial" w:hAnsi="Arial" w:eastAsia="Times New Roman" w:cs="Times New Roman"/>
          <w:color w:val="auto"/>
          <w:sz w:val="32"/>
          <w:szCs w:val="20"/>
          <w:lang w:val="en-US" w:eastAsia="zh-CN" w:bidi="ar-SA"/>
        </w:rPr>
        <w:t>CA_n78-n102</w:t>
      </w:r>
    </w:p>
    <w:p>
      <w:pPr>
        <w:keepNext/>
        <w:keepLines/>
        <w:pBdr>
          <w:top w:val="none" w:color="auto" w:sz="0" w:space="0"/>
        </w:pBdr>
        <w:spacing w:before="120" w:after="180"/>
        <w:ind w:left="1134" w:hanging="1134"/>
        <w:outlineLvl w:val="2"/>
        <w:rPr>
          <w:rFonts w:ascii="Arial" w:hAnsi="Arial" w:eastAsia="Times New Roman" w:cs="Times New Roman"/>
          <w:color w:val="auto"/>
          <w:sz w:val="28"/>
          <w:szCs w:val="20"/>
          <w:lang w:val="en-US" w:eastAsia="zh-CN" w:bidi="ar-SA"/>
        </w:rPr>
      </w:pPr>
      <w:r>
        <w:rPr>
          <w:rFonts w:hint="eastAsia" w:ascii="Arial" w:hAnsi="Arial" w:eastAsia="Times New Roman" w:cs="Times New Roman"/>
          <w:color w:val="auto"/>
          <w:sz w:val="28"/>
          <w:szCs w:val="20"/>
          <w:lang w:val="en-US" w:eastAsia="zh-CN" w:bidi="ar-SA"/>
        </w:rPr>
        <w:t>5.31</w:t>
      </w:r>
      <w:r>
        <w:rPr>
          <w:rFonts w:ascii="Arial" w:hAnsi="Arial" w:eastAsia="Times New Roman" w:cs="Times New Roman"/>
          <w:color w:val="auto"/>
          <w:sz w:val="28"/>
          <w:szCs w:val="20"/>
          <w:lang w:val="en-US" w:eastAsia="zh-CN" w:bidi="ar-SA"/>
        </w:rPr>
        <w:t>.1</w:t>
      </w:r>
      <w:r>
        <w:rPr>
          <w:rFonts w:ascii="Arial" w:hAnsi="Arial" w:eastAsia="Times New Roman" w:cs="Times New Roman"/>
          <w:color w:val="auto"/>
          <w:sz w:val="28"/>
          <w:szCs w:val="20"/>
          <w:lang w:val="en-US" w:eastAsia="zh-CN" w:bidi="ar-SA"/>
        </w:rPr>
        <w:tab/>
      </w:r>
      <w:r>
        <w:rPr>
          <w:rFonts w:ascii="Arial" w:hAnsi="Arial" w:eastAsia="Times New Roman" w:cs="Times New Roman"/>
          <w:color w:val="auto"/>
          <w:sz w:val="28"/>
          <w:szCs w:val="20"/>
          <w:lang w:val="en-US" w:eastAsia="zh-CN" w:bidi="ar-SA"/>
        </w:rPr>
        <w:t>Common for 1 band UL and 2 bands UL CA</w:t>
      </w:r>
    </w:p>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5.31</w:t>
      </w:r>
      <w:r>
        <w:rPr>
          <w:rFonts w:ascii="Arial" w:hAnsi="Arial" w:eastAsia="Times New Roman" w:cs="Times New Roman"/>
          <w:i w:val="0"/>
          <w:iCs w:val="0"/>
          <w:color w:val="auto"/>
          <w:sz w:val="24"/>
          <w:lang w:val="sv-SE" w:eastAsia="en-US" w:bidi="ar-SA"/>
        </w:rPr>
        <w:t>.1.1 Operating bands for CA</w:t>
      </w:r>
    </w:p>
    <w:p>
      <w:pPr>
        <w:keepNext/>
        <w:keepLines/>
        <w:spacing w:before="60" w:after="180"/>
        <w:jc w:val="center"/>
        <w:rPr>
          <w:rFonts w:ascii="Arial" w:hAnsi="Arial" w:eastAsia="Times New Roman" w:cs="Times New Roman"/>
          <w:b/>
          <w:lang w:val="zh-CN" w:eastAsia="ja-JP" w:bidi="ar-SA"/>
        </w:rPr>
      </w:pPr>
      <w:r>
        <w:rPr>
          <w:rFonts w:ascii="Arial" w:hAnsi="Arial" w:eastAsia="Times New Roman" w:cs="Times New Roman"/>
          <w:b/>
          <w:lang w:val="zh-CN" w:eastAsia="en-US" w:bidi="ar-SA"/>
        </w:rPr>
        <w:t xml:space="preserve">Table </w:t>
      </w:r>
      <w:r>
        <w:rPr>
          <w:rFonts w:hint="eastAsia" w:ascii="Arial" w:hAnsi="Arial" w:eastAsia="Times New Roman" w:cs="Times New Roman"/>
          <w:b/>
          <w:lang w:val="zh-CN" w:eastAsia="zh-CN" w:bidi="ar-SA"/>
        </w:rPr>
        <w:t>5.31</w:t>
      </w:r>
      <w:r>
        <w:rPr>
          <w:rFonts w:ascii="Arial" w:hAnsi="Arial" w:eastAsia="Times New Roman" w:cs="Times New Roman"/>
          <w:b/>
          <w:lang w:val="zh-CN" w:eastAsia="zh-CN" w:bidi="ar-SA"/>
        </w:rPr>
        <w:t>.1.1</w:t>
      </w:r>
      <w:r>
        <w:rPr>
          <w:rFonts w:ascii="Arial" w:hAnsi="Arial" w:eastAsia="Times New Roman" w:cs="Times New Roman"/>
          <w:b/>
          <w:lang w:val="zh-CN" w:eastAsia="en-US" w:bidi="ar-SA"/>
        </w:rPr>
        <w:t>-1: CA band combination of band n78+n102</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zh-CN" w:eastAsia="zh-CN"/>
              </w:rPr>
            </w:pPr>
            <w:r>
              <w:rPr>
                <w:rFonts w:ascii="Arial" w:hAnsi="Arial" w:eastAsia="Times New Roman" w:cs="Arial"/>
                <w:b/>
                <w:sz w:val="18"/>
                <w:lang w:val="zh-CN" w:eastAsia="ja-JP"/>
              </w:rPr>
              <w:t>NR</w:t>
            </w:r>
            <w:r>
              <w:rPr>
                <w:rFonts w:ascii="Arial" w:hAnsi="Arial" w:eastAsia="Times New Roman"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sz w:val="18"/>
                <w:szCs w:val="18"/>
                <w:lang w:val="en-GB" w:eastAsia="en-US" w:bidi="ar-SA"/>
              </w:rPr>
            </w:pPr>
            <w:r>
              <w:rPr>
                <w:rFonts w:ascii="Arial" w:hAnsi="Arial" w:eastAsia="Malgun Gothic" w:cs="Arial"/>
                <w:b/>
                <w:bCs/>
                <w:sz w:val="18"/>
                <w:szCs w:val="18"/>
                <w:lang w:val="en-GB" w:eastAsia="en-US" w:bidi="ar-SA"/>
              </w:rPr>
              <w:t>Duplex</w:t>
            </w:r>
          </w:p>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22"/>
                <w:lang w:val="sv-SE" w:eastAsia="ko-KR"/>
              </w:rPr>
            </w:pPr>
            <w:r>
              <w:rPr>
                <w:rFonts w:ascii="Arial" w:hAnsi="Arial" w:eastAsia="Times New Roman" w:cs="Arial"/>
                <w:color w:val="000000"/>
                <w:sz w:val="18"/>
                <w:szCs w:val="18"/>
              </w:rPr>
              <w:t>n78</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sv-SE" w:eastAsia="ko-KR"/>
              </w:rPr>
            </w:pPr>
            <w:r>
              <w:rPr>
                <w:rFonts w:ascii="Arial" w:hAnsi="Arial" w:eastAsia="Times New Roman"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zh-CN" w:eastAsia="ja-JP"/>
              </w:rPr>
            </w:pPr>
            <w:r>
              <w:rPr>
                <w:rFonts w:ascii="Arial" w:hAnsi="Arial" w:eastAsia="Times New Roman"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sv-SE" w:eastAsia="ko-KR"/>
              </w:rPr>
            </w:pPr>
            <w:r>
              <w:rPr>
                <w:rFonts w:ascii="Arial" w:hAnsi="Arial" w:eastAsia="Times New Roman" w:cs="Arial"/>
                <w:color w:val="000000"/>
                <w:sz w:val="18"/>
                <w:szCs w:val="18"/>
              </w:rPr>
              <w:t>3800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sv-SE" w:eastAsia="ko-KR"/>
              </w:rPr>
            </w:pPr>
            <w:r>
              <w:rPr>
                <w:rFonts w:ascii="Arial" w:hAnsi="Arial" w:eastAsia="Times New Roman"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zh-CN" w:eastAsia="ja-JP"/>
              </w:rPr>
            </w:pPr>
            <w:r>
              <w:rPr>
                <w:rFonts w:ascii="Arial" w:hAnsi="Arial" w:eastAsia="Times New Roman"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sv-SE" w:eastAsia="ko-KR"/>
              </w:rPr>
            </w:pPr>
            <w:r>
              <w:rPr>
                <w:rFonts w:ascii="Arial" w:hAnsi="Arial" w:eastAsia="Times New Roman" w:cs="Arial"/>
                <w:color w:val="000000"/>
                <w:sz w:val="18"/>
                <w:szCs w:val="18"/>
              </w:rPr>
              <w:t>3800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zh-CN" w:eastAsia="ja-JP"/>
              </w:rPr>
            </w:pPr>
            <w:r>
              <w:rPr>
                <w:rFonts w:ascii="Arial" w:hAnsi="Arial" w:eastAsia="Times New Roman" w:cs="Arial"/>
                <w:color w:val="000000"/>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8"/>
                <w:lang w:val="sv-SE" w:eastAsia="zh-CN"/>
              </w:rPr>
            </w:pPr>
            <w:r>
              <w:rPr>
                <w:rFonts w:ascii="Arial" w:hAnsi="Arial" w:eastAsia="Times New Roman" w:cs="Arial"/>
                <w:color w:val="000000"/>
                <w:sz w:val="18"/>
                <w:szCs w:val="18"/>
              </w:rPr>
              <w:t>n102</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Calibri" w:cs="Arial"/>
                <w:sz w:val="18"/>
                <w:lang w:val="en-US" w:eastAsia="ko-KR"/>
              </w:rPr>
            </w:pPr>
            <w:r>
              <w:rPr>
                <w:rFonts w:ascii="Arial" w:hAnsi="Arial" w:eastAsia="Times New Roman" w:cs="Arial"/>
                <w:color w:val="000000"/>
                <w:sz w:val="18"/>
                <w:szCs w:val="18"/>
              </w:rPr>
              <w:t>5925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6425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5925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6425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TDD</w:t>
            </w:r>
          </w:p>
        </w:tc>
      </w:tr>
    </w:tbl>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5.31</w:t>
      </w:r>
      <w:r>
        <w:rPr>
          <w:rFonts w:ascii="Arial" w:hAnsi="Arial" w:eastAsia="Times New Roman" w:cs="Times New Roman"/>
          <w:i w:val="0"/>
          <w:iCs w:val="0"/>
          <w:color w:val="auto"/>
          <w:sz w:val="24"/>
          <w:lang w:val="sv-SE" w:eastAsia="en-US" w:bidi="ar-SA"/>
        </w:rPr>
        <w:t>.1.2</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Channel bandwidths per operating band for CA</w:t>
      </w:r>
    </w:p>
    <w:p>
      <w:pPr>
        <w:keepNext/>
        <w:keepLines/>
        <w:spacing w:before="60" w:after="180"/>
        <w:jc w:val="center"/>
        <w:rPr>
          <w:rFonts w:ascii="Arial" w:hAnsi="Arial" w:eastAsia="Times New Roman" w:cs="Times New Roman"/>
          <w:b/>
          <w:sz w:val="16"/>
          <w:lang w:val="zh-CN" w:eastAsia="zh-CN" w:bidi="ar-SA"/>
        </w:rPr>
      </w:pPr>
      <w:r>
        <w:rPr>
          <w:rFonts w:ascii="Arial" w:hAnsi="Arial" w:eastAsia="Times New Roman" w:cs="Arial"/>
          <w:b/>
          <w:lang w:val="zh-CN" w:eastAsia="en-US" w:bidi="ar-SA"/>
        </w:rPr>
        <w:t xml:space="preserve">Table </w:t>
      </w:r>
      <w:r>
        <w:rPr>
          <w:rFonts w:hint="eastAsia" w:ascii="Arial" w:hAnsi="Arial" w:eastAsia="Times New Roman" w:cs="Arial"/>
          <w:b/>
          <w:lang w:val="en-US" w:eastAsia="zh-CN" w:bidi="ar-SA"/>
        </w:rPr>
        <w:t>5.31</w:t>
      </w:r>
      <w:r>
        <w:rPr>
          <w:rFonts w:ascii="Arial" w:hAnsi="Arial" w:eastAsia="Times New Roman" w:cs="Arial"/>
          <w:b/>
          <w:lang w:val="zh-CN" w:eastAsia="zh-CN" w:bidi="ar-SA"/>
        </w:rPr>
        <w:t>.1</w:t>
      </w:r>
      <w:r>
        <w:rPr>
          <w:rFonts w:ascii="Arial" w:hAnsi="Arial" w:eastAsia="Times New Roman" w:cs="Arial"/>
          <w:b/>
          <w:lang w:val="zh-CN" w:eastAsia="en-US" w:bidi="ar-SA"/>
        </w:rPr>
        <w:t>.</w:t>
      </w:r>
      <w:r>
        <w:rPr>
          <w:rFonts w:ascii="Arial" w:hAnsi="Arial" w:eastAsia="Times New Roman" w:cs="Arial"/>
          <w:b/>
          <w:lang w:val="zh-CN" w:eastAsia="zh-CN" w:bidi="ar-SA"/>
        </w:rPr>
        <w:t>2</w:t>
      </w:r>
      <w:r>
        <w:rPr>
          <w:rFonts w:ascii="Arial" w:hAnsi="Arial" w:eastAsia="Times New Roman" w:cs="Arial"/>
          <w:b/>
          <w:lang w:val="zh-CN" w:eastAsia="en-US" w:bidi="ar-SA"/>
        </w:rPr>
        <w:t>-1</w:t>
      </w:r>
      <w:r>
        <w:rPr>
          <w:rFonts w:ascii="Arial" w:hAnsi="Arial" w:eastAsia="Times New Roman" w:cs="Times New Roman"/>
          <w:b/>
          <w:lang w:val="zh-CN" w:eastAsia="en-US" w:bidi="ar-SA"/>
        </w:rPr>
        <w:t>: Supported bandwidths per CA band combination of band n78+n102</w:t>
      </w:r>
      <w:r>
        <w:rPr>
          <w:rFonts w:ascii="Arial" w:hAnsi="Arial" w:eastAsia="Times New Roman" w:cs="Times New Roman"/>
          <w:b/>
          <w:sz w:val="16"/>
          <w:lang w:val="zh-CN" w:eastAsia="zh-CN" w:bidi="ar-SA"/>
        </w:rPr>
        <w:t xml:space="preserve"> </w:t>
      </w:r>
    </w:p>
    <w:tbl>
      <w:tblPr>
        <w:tblStyle w:val="89"/>
        <w:tblW w:w="5000" w:type="pct"/>
        <w:tblInd w:w="0" w:type="dxa"/>
        <w:tblLayout w:type="autofit"/>
        <w:tblCellMar>
          <w:top w:w="0" w:type="dxa"/>
          <w:left w:w="108" w:type="dxa"/>
          <w:bottom w:w="0" w:type="dxa"/>
          <w:right w:w="108" w:type="dxa"/>
        </w:tblCellMar>
      </w:tblPr>
      <w:tblGrid>
        <w:gridCol w:w="1397"/>
        <w:gridCol w:w="1398"/>
        <w:gridCol w:w="682"/>
        <w:gridCol w:w="5063"/>
        <w:gridCol w:w="131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709"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NR CA configuration</w:t>
            </w:r>
          </w:p>
        </w:tc>
        <w:tc>
          <w:tcPr>
            <w:tcW w:w="709"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Uplink CA configuration or single uplink carrier</w:t>
            </w:r>
          </w:p>
        </w:tc>
        <w:tc>
          <w:tcPr>
            <w:tcW w:w="346"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NR Band</w:t>
            </w:r>
          </w:p>
        </w:tc>
        <w:tc>
          <w:tcPr>
            <w:tcW w:w="2568"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709" w:type="pct"/>
            <w:tcBorders>
              <w:top w:val="single" w:color="auto"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CA_n78A-n102A</w:t>
            </w:r>
          </w:p>
        </w:tc>
        <w:tc>
          <w:tcPr>
            <w:tcW w:w="709" w:type="pct"/>
            <w:tcBorders>
              <w:top w:val="single" w:color="auto"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10, 15, 20, 25, 30, 40, 50, 60, 70, 80, 90, 100</w:t>
            </w:r>
          </w:p>
        </w:tc>
        <w:tc>
          <w:tcPr>
            <w:tcW w:w="668"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20, 40, 60, 80, 100</w:t>
            </w:r>
          </w:p>
        </w:tc>
        <w:tc>
          <w:tcPr>
            <w:tcW w:w="668" w:type="pct"/>
            <w:tcBorders>
              <w:left w:val="single" w:color="auto" w:sz="4" w:space="0"/>
              <w:bottom w:val="single" w:color="auto" w:sz="4" w:space="0"/>
              <w:right w:val="single" w:color="auto" w:sz="4" w:space="0"/>
            </w:tcBorders>
            <w:vAlign w:val="center"/>
          </w:tcPr>
          <w:p>
            <w:pPr>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auto"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CA_n78A-n102(2A)</w:t>
            </w:r>
          </w:p>
        </w:tc>
        <w:tc>
          <w:tcPr>
            <w:tcW w:w="709" w:type="pct"/>
            <w:tcBorders>
              <w:top w:val="single" w:color="auto"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10, 15, 20, 25, 30, 40, 50, 60, 70, 80, 90, 100</w:t>
            </w:r>
          </w:p>
        </w:tc>
        <w:tc>
          <w:tcPr>
            <w:tcW w:w="668" w:type="pct"/>
            <w:tcBorders>
              <w:top w:val="single" w:color="auto"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CA_n102(2A)_BCS0</w:t>
            </w:r>
          </w:p>
        </w:tc>
        <w:tc>
          <w:tcPr>
            <w:tcW w:w="668" w:type="pct"/>
            <w:tcBorders>
              <w:left w:val="single" w:color="auto" w:sz="4" w:space="0"/>
              <w:bottom w:val="single" w:color="000000" w:sz="4" w:space="0"/>
              <w:right w:val="single" w:color="auto" w:sz="4" w:space="0"/>
            </w:tcBorders>
            <w:vAlign w:val="center"/>
          </w:tcPr>
          <w:p>
            <w:pPr>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000000" w:sz="4" w:space="0"/>
              <w:left w:val="single" w:color="auto" w:sz="4" w:space="0"/>
              <w:right w:val="single" w:color="000000"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CA_n78A-n102B</w:t>
            </w:r>
          </w:p>
        </w:tc>
        <w:tc>
          <w:tcPr>
            <w:tcW w:w="709" w:type="pct"/>
            <w:tcBorders>
              <w:top w:val="single" w:color="000000" w:sz="4" w:space="0"/>
              <w:left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10, 15, 20, 25, 30, 40, 50, 60, 70, 80, 90, 100</w:t>
            </w:r>
          </w:p>
        </w:tc>
        <w:tc>
          <w:tcPr>
            <w:tcW w:w="668" w:type="pct"/>
            <w:tcBorders>
              <w:top w:val="single" w:color="000000"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000000" w:sz="4" w:space="0"/>
              <w:right w:val="single" w:color="000000"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single" w:color="000000"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CA_n102B_BCS0</w:t>
            </w:r>
          </w:p>
        </w:tc>
        <w:tc>
          <w:tcPr>
            <w:tcW w:w="668" w:type="pct"/>
            <w:tcBorders>
              <w:left w:val="single" w:color="auto" w:sz="4" w:space="0"/>
              <w:bottom w:val="single" w:color="000000"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000000"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CA_n78A-n102C</w:t>
            </w:r>
          </w:p>
        </w:tc>
        <w:tc>
          <w:tcPr>
            <w:tcW w:w="709" w:type="pct"/>
            <w:tcBorders>
              <w:top w:val="single" w:color="000000"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10, 15, 20, 25, 30, 40, 50, 60, 70, 80, 90, 100</w:t>
            </w:r>
          </w:p>
        </w:tc>
        <w:tc>
          <w:tcPr>
            <w:tcW w:w="668" w:type="pct"/>
            <w:tcBorders>
              <w:top w:val="single" w:color="000000"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CA_n102C_BCS0</w:t>
            </w:r>
          </w:p>
        </w:tc>
        <w:tc>
          <w:tcPr>
            <w:tcW w:w="668" w:type="pct"/>
            <w:tcBorders>
              <w:left w:val="single" w:color="auto" w:sz="4" w:space="0"/>
              <w:bottom w:val="single" w:color="000000"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000000"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CA_n78A-n102D</w:t>
            </w:r>
          </w:p>
        </w:tc>
        <w:tc>
          <w:tcPr>
            <w:tcW w:w="709" w:type="pct"/>
            <w:tcBorders>
              <w:top w:val="single" w:color="000000"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10, 15, 20, 25, 30, 40, 50, 60, 70, 80, 90, 100</w:t>
            </w:r>
          </w:p>
        </w:tc>
        <w:tc>
          <w:tcPr>
            <w:tcW w:w="668" w:type="pct"/>
            <w:tcBorders>
              <w:top w:val="single" w:color="000000"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CA_n102D_BCS0</w:t>
            </w:r>
          </w:p>
        </w:tc>
        <w:tc>
          <w:tcPr>
            <w:tcW w:w="668" w:type="pct"/>
            <w:tcBorders>
              <w:left w:val="single" w:color="auto" w:sz="4" w:space="0"/>
              <w:bottom w:val="single" w:color="000000"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000000"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CA_n78A-n102E</w:t>
            </w:r>
          </w:p>
        </w:tc>
        <w:tc>
          <w:tcPr>
            <w:tcW w:w="709" w:type="pct"/>
            <w:tcBorders>
              <w:top w:val="single" w:color="000000"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10, 15, 20, 25, 30, 40, 50, 60, 70, 80, 90, 100</w:t>
            </w:r>
          </w:p>
        </w:tc>
        <w:tc>
          <w:tcPr>
            <w:tcW w:w="668" w:type="pct"/>
            <w:tcBorders>
              <w:top w:val="single" w:color="000000"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CA_n102E_BCS0</w:t>
            </w:r>
          </w:p>
        </w:tc>
        <w:tc>
          <w:tcPr>
            <w:tcW w:w="668" w:type="pct"/>
            <w:tcBorders>
              <w:left w:val="single" w:color="auto" w:sz="4" w:space="0"/>
              <w:bottom w:val="single" w:color="auto"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auto"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CA_n78(2A)-n102A</w:t>
            </w:r>
          </w:p>
        </w:tc>
        <w:tc>
          <w:tcPr>
            <w:tcW w:w="709" w:type="pct"/>
            <w:tcBorders>
              <w:top w:val="single" w:color="auto" w:sz="4" w:space="0"/>
              <w:left w:val="nil"/>
              <w:right w:val="single" w:color="auto" w:sz="4" w:space="0"/>
            </w:tcBorders>
            <w:shd w:val="clear" w:color="auto" w:fill="auto"/>
            <w:vAlign w:val="center"/>
          </w:tcPr>
          <w:p>
            <w:pPr>
              <w:keepNext/>
              <w:keepLines/>
              <w:spacing w:after="0"/>
              <w:jc w:val="left"/>
              <w:rPr>
                <w:rFonts w:ascii="Arial" w:hAnsi="Arial" w:eastAsia="Times New Roman" w:cs="Times New Roman"/>
                <w:sz w:val="18"/>
                <w:szCs w:val="18"/>
                <w:lang w:val="en-GB" w:eastAsia="zh-CN" w:bidi="ar-SA"/>
              </w:rPr>
            </w:pPr>
            <w:r>
              <w:rPr>
                <w:rFonts w:ascii="Arial" w:hAnsi="Arial" w:eastAsia="Times New Roman" w:cs="Arial"/>
                <w:color w:val="000000"/>
                <w:sz w:val="18"/>
                <w:szCs w:val="18"/>
                <w:lang w:val="en-US" w:eastAsia="en-US" w:bidi="ar-SA"/>
              </w:rPr>
              <w:t>CA_n78A-n102A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CA_n78(2A)_BCS2</w:t>
            </w:r>
          </w:p>
        </w:tc>
        <w:tc>
          <w:tcPr>
            <w:tcW w:w="668" w:type="pct"/>
            <w:tcBorders>
              <w:top w:val="single" w:color="auto"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20, 40, 60, 80, 100</w:t>
            </w:r>
          </w:p>
        </w:tc>
        <w:tc>
          <w:tcPr>
            <w:tcW w:w="668" w:type="pct"/>
            <w:tcBorders>
              <w:left w:val="single" w:color="auto" w:sz="4" w:space="0"/>
              <w:bottom w:val="single" w:color="auto"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auto"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CA_n78(2A)-n102B</w:t>
            </w:r>
          </w:p>
        </w:tc>
        <w:tc>
          <w:tcPr>
            <w:tcW w:w="709" w:type="pct"/>
            <w:tcBorders>
              <w:top w:val="single" w:color="auto"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 xml:space="preserve">CA_n78A-n102A </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CA_n78(2A)_BCS2</w:t>
            </w:r>
          </w:p>
        </w:tc>
        <w:tc>
          <w:tcPr>
            <w:tcW w:w="668" w:type="pct"/>
            <w:tcBorders>
              <w:top w:val="single" w:color="auto"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CA_n102B_BCS0</w:t>
            </w:r>
          </w:p>
        </w:tc>
        <w:tc>
          <w:tcPr>
            <w:tcW w:w="668" w:type="pct"/>
            <w:tcBorders>
              <w:left w:val="single" w:color="auto" w:sz="4" w:space="0"/>
              <w:bottom w:val="single" w:color="auto"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auto"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CA_n78(2A)-n102C</w:t>
            </w:r>
          </w:p>
        </w:tc>
        <w:tc>
          <w:tcPr>
            <w:tcW w:w="709" w:type="pct"/>
            <w:tcBorders>
              <w:top w:val="single" w:color="auto"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 xml:space="preserve">CA_n78A-n102A </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CA_n78(2A)_BCS2</w:t>
            </w:r>
          </w:p>
        </w:tc>
        <w:tc>
          <w:tcPr>
            <w:tcW w:w="668" w:type="pct"/>
            <w:tcBorders>
              <w:top w:val="single" w:color="auto"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CA_n102C_BCS0</w:t>
            </w:r>
          </w:p>
        </w:tc>
        <w:tc>
          <w:tcPr>
            <w:tcW w:w="668" w:type="pct"/>
            <w:tcBorders>
              <w:left w:val="single" w:color="auto" w:sz="4" w:space="0"/>
              <w:bottom w:val="single" w:color="auto"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auto"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CA_n78(2A)-n102D</w:t>
            </w:r>
          </w:p>
        </w:tc>
        <w:tc>
          <w:tcPr>
            <w:tcW w:w="709" w:type="pct"/>
            <w:tcBorders>
              <w:top w:val="single" w:color="auto"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CA_n78(2A)_BCS2</w:t>
            </w:r>
          </w:p>
        </w:tc>
        <w:tc>
          <w:tcPr>
            <w:tcW w:w="668" w:type="pct"/>
            <w:tcBorders>
              <w:top w:val="single" w:color="auto"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CA_n102D_BCS0</w:t>
            </w:r>
          </w:p>
        </w:tc>
        <w:tc>
          <w:tcPr>
            <w:tcW w:w="668" w:type="pct"/>
            <w:tcBorders>
              <w:left w:val="single" w:color="auto" w:sz="4" w:space="0"/>
              <w:bottom w:val="single" w:color="auto"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auto"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CA_n78(2A)-n102E</w:t>
            </w:r>
          </w:p>
        </w:tc>
        <w:tc>
          <w:tcPr>
            <w:tcW w:w="709" w:type="pct"/>
            <w:tcBorders>
              <w:top w:val="single" w:color="auto"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CA_n78(2A)_BCS2</w:t>
            </w:r>
          </w:p>
        </w:tc>
        <w:tc>
          <w:tcPr>
            <w:tcW w:w="668" w:type="pct"/>
            <w:tcBorders>
              <w:top w:val="single" w:color="auto"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CA_n102E_BCS0</w:t>
            </w:r>
          </w:p>
        </w:tc>
        <w:tc>
          <w:tcPr>
            <w:tcW w:w="668" w:type="pct"/>
            <w:tcBorders>
              <w:left w:val="single" w:color="auto" w:sz="4" w:space="0"/>
              <w:bottom w:val="single" w:color="auto"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709" w:type="pct"/>
            <w:tcBorders>
              <w:top w:val="single" w:color="auto"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CA_n78(2A)-n102(2A)</w:t>
            </w:r>
          </w:p>
        </w:tc>
        <w:tc>
          <w:tcPr>
            <w:tcW w:w="709" w:type="pct"/>
            <w:tcBorders>
              <w:top w:val="single" w:color="auto"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CA_n78A-n102A</w:t>
            </w: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n78</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CA_n78(2A)_BCS2</w:t>
            </w:r>
          </w:p>
        </w:tc>
        <w:tc>
          <w:tcPr>
            <w:tcW w:w="668" w:type="pct"/>
            <w:tcBorders>
              <w:top w:val="single" w:color="auto"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709"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709" w:type="pct"/>
            <w:tcBorders>
              <w:left w:val="nil"/>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568"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CA_n102(2A)_BCS0</w:t>
            </w:r>
          </w:p>
        </w:tc>
        <w:tc>
          <w:tcPr>
            <w:tcW w:w="668" w:type="pct"/>
            <w:tcBorders>
              <w:left w:val="single" w:color="auto" w:sz="4" w:space="0"/>
              <w:bottom w:val="single" w:color="auto" w:sz="4" w:space="0"/>
              <w:right w:val="single" w:color="auto" w:sz="4" w:space="0"/>
            </w:tcBorders>
            <w:vAlign w:val="center"/>
          </w:tcPr>
          <w:p>
            <w:pPr>
              <w:spacing w:after="0"/>
              <w:jc w:val="center"/>
              <w:rPr>
                <w:rFonts w:ascii="Arial" w:hAnsi="Arial" w:eastAsia="Times New Roman" w:cs="Arial"/>
                <w:sz w:val="18"/>
                <w:szCs w:val="18"/>
                <w:lang w:val="en-US"/>
              </w:rPr>
            </w:pPr>
          </w:p>
        </w:tc>
      </w:tr>
    </w:tbl>
    <w:p>
      <w:pPr>
        <w:rPr>
          <w:rFonts w:ascii="Calibri" w:hAnsi="Calibri" w:eastAsia="Calibri" w:cs="Times New Roman"/>
          <w:sz w:val="22"/>
          <w:szCs w:val="22"/>
          <w:lang w:eastAsia="ko-KR"/>
        </w:rPr>
      </w:pPr>
    </w:p>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5.31</w:t>
      </w:r>
      <w:r>
        <w:rPr>
          <w:rFonts w:ascii="Arial" w:hAnsi="Arial" w:eastAsia="Times New Roman" w:cs="Times New Roman"/>
          <w:i w:val="0"/>
          <w:iCs w:val="0"/>
          <w:color w:val="auto"/>
          <w:sz w:val="24"/>
          <w:lang w:val="sv-SE" w:eastAsia="en-US" w:bidi="ar-SA"/>
        </w:rPr>
        <w:t>.1.3</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Co-existence studies</w:t>
      </w:r>
    </w:p>
    <w:p>
      <w:pPr>
        <w:rPr>
          <w:rFonts w:ascii="Arial" w:hAnsi="Arial" w:eastAsia="Times New Roman" w:cs="Arial"/>
          <w:lang w:eastAsia="en-US"/>
        </w:rPr>
      </w:pPr>
      <w:r>
        <w:rPr>
          <w:rFonts w:ascii="Arial" w:hAnsi="Arial" w:eastAsia="Times New Roman" w:cs="Arial"/>
          <w:lang w:eastAsia="zh-CN"/>
        </w:rPr>
        <w:t xml:space="preserve">Table </w:t>
      </w:r>
      <w:r>
        <w:rPr>
          <w:rFonts w:hint="eastAsia" w:ascii="Arial" w:hAnsi="Arial" w:eastAsia="MS Mincho" w:cs="Arial"/>
          <w:lang w:val="en-US" w:eastAsia="zh-CN"/>
        </w:rPr>
        <w:t>5.31</w:t>
      </w:r>
      <w:r>
        <w:rPr>
          <w:rFonts w:ascii="Arial" w:hAnsi="Arial" w:eastAsia="Times New Roman" w:cs="Arial"/>
          <w:lang w:eastAsia="zh-CN"/>
        </w:rPr>
        <w:t>.</w:t>
      </w:r>
      <w:r>
        <w:rPr>
          <w:rFonts w:ascii="Arial" w:hAnsi="Arial" w:eastAsia="MS Mincho" w:cs="Arial"/>
          <w:lang w:val="en-US" w:eastAsia="zh-CN"/>
        </w:rPr>
        <w:t>1.3</w:t>
      </w:r>
      <w:r>
        <w:rPr>
          <w:rFonts w:ascii="Arial" w:hAnsi="Arial" w:eastAsia="Times New Roman" w:cs="Arial"/>
          <w:lang w:eastAsia="zh-CN"/>
        </w:rPr>
        <w:t>-1</w:t>
      </w:r>
      <w:r>
        <w:rPr>
          <w:rFonts w:ascii="Arial" w:hAnsi="Arial" w:eastAsia="MS Mincho" w:cs="Arial"/>
          <w:lang w:val="en-US" w:eastAsia="zh-CN"/>
        </w:rPr>
        <w:t>/2</w:t>
      </w:r>
      <w:r>
        <w:rPr>
          <w:rFonts w:ascii="Arial" w:hAnsi="Arial" w:eastAsia="Times New Roman" w:cs="Arial"/>
          <w:lang w:eastAsia="zh-CN"/>
        </w:rPr>
        <w:t xml:space="preserve"> summarizes frequency ranges where UL harmonics and/or harmonic mixing occur for CA_n78-n102.</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5.31</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31"/>
        <w:gridCol w:w="682"/>
        <w:gridCol w:w="871"/>
        <w:gridCol w:w="682"/>
        <w:gridCol w:w="751"/>
        <w:gridCol w:w="909"/>
        <w:gridCol w:w="733"/>
        <w:gridCol w:w="925"/>
        <w:gridCol w:w="735"/>
        <w:gridCol w:w="733"/>
        <w:gridCol w:w="735"/>
        <w:gridCol w:w="734"/>
        <w:gridCol w:w="736"/>
      </w:tblGrid>
      <w:tr>
        <w:tblPrEx>
          <w:tblCellMar>
            <w:top w:w="0" w:type="dxa"/>
            <w:left w:w="108" w:type="dxa"/>
            <w:bottom w:w="0" w:type="dxa"/>
            <w:right w:w="108" w:type="dxa"/>
          </w:tblCellMar>
        </w:tblPrEx>
        <w:trPr>
          <w:trHeight w:val="300" w:hRule="atLeast"/>
        </w:trPr>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78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727"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83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2</w:t>
            </w:r>
            <w:r>
              <w:rPr>
                <w:rFonts w:ascii="Arial" w:hAnsi="Arial" w:eastAsia="Times New Roman" w:cs="Arial"/>
                <w:b/>
                <w:bCs/>
                <w:color w:val="000000"/>
                <w:sz w:val="18"/>
                <w:szCs w:val="18"/>
                <w:vertAlign w:val="superscript"/>
              </w:rPr>
              <w:t>nd</w:t>
            </w:r>
            <w:r>
              <w:rPr>
                <w:rFonts w:ascii="Arial" w:hAnsi="Arial" w:eastAsia="Times New Roman" w:cs="Arial"/>
                <w:b/>
                <w:bCs/>
                <w:color w:val="000000"/>
                <w:sz w:val="18"/>
                <w:szCs w:val="18"/>
              </w:rPr>
              <w:t xml:space="preserve"> Harmonic</w:t>
            </w: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3</w:t>
            </w:r>
            <w:r>
              <w:rPr>
                <w:rFonts w:ascii="Arial" w:hAnsi="Arial" w:eastAsia="Times New Roman" w:cs="Arial"/>
                <w:b/>
                <w:bCs/>
                <w:color w:val="000000"/>
                <w:sz w:val="18"/>
                <w:szCs w:val="18"/>
                <w:vertAlign w:val="superscript"/>
              </w:rPr>
              <w:t>rd</w:t>
            </w:r>
            <w:r>
              <w:rPr>
                <w:rFonts w:ascii="Arial" w:hAnsi="Arial" w:eastAsia="Times New Roman" w:cs="Arial"/>
                <w:b/>
                <w:bCs/>
                <w:color w:val="000000"/>
                <w:sz w:val="18"/>
                <w:szCs w:val="18"/>
              </w:rPr>
              <w:t xml:space="preserve"> Harmonic</w:t>
            </w:r>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rPr>
            </w:pPr>
            <w:r>
              <w:rPr>
                <w:rFonts w:ascii="Arial" w:hAnsi="Arial" w:eastAsia="Times New Roman" w:cs="Arial"/>
                <w:b/>
                <w:bCs/>
                <w:color w:val="000000"/>
              </w:rPr>
              <w:t>4</w:t>
            </w:r>
            <w:r>
              <w:rPr>
                <w:rFonts w:ascii="Arial" w:hAnsi="Arial" w:eastAsia="Times New Roman" w:cs="Arial"/>
                <w:b/>
                <w:bCs/>
                <w:color w:val="000000"/>
                <w:vertAlign w:val="superscript"/>
              </w:rPr>
              <w:t>th</w:t>
            </w:r>
            <w:r>
              <w:rPr>
                <w:rFonts w:ascii="Arial" w:hAnsi="Arial" w:eastAsia="Times New Roman" w:cs="Arial"/>
                <w:b/>
                <w:bCs/>
                <w:color w:val="000000"/>
                <w:sz w:val="18"/>
                <w:szCs w:val="18"/>
              </w:rPr>
              <w:t xml:space="preserve"> Harmonic</w:t>
            </w:r>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rPr>
            </w:pPr>
            <w:r>
              <w:rPr>
                <w:rFonts w:ascii="Arial" w:hAnsi="Arial" w:eastAsia="Times New Roman" w:cs="Arial"/>
                <w:b/>
                <w:bCs/>
                <w:color w:val="000000"/>
              </w:rPr>
              <w:t>5</w:t>
            </w:r>
            <w:r>
              <w:rPr>
                <w:rFonts w:ascii="Arial" w:hAnsi="Arial" w:eastAsia="Times New Roman" w:cs="Arial"/>
                <w:b/>
                <w:bCs/>
                <w:color w:val="000000"/>
                <w:vertAlign w:val="superscript"/>
              </w:rPr>
              <w:t>th</w:t>
            </w:r>
            <w:r>
              <w:rPr>
                <w:rFonts w:ascii="Arial" w:hAnsi="Arial" w:eastAsia="Times New Roman"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20"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4"/>
                <w:szCs w:val="14"/>
              </w:rPr>
            </w:pPr>
            <w:r>
              <w:rPr>
                <w:rFonts w:ascii="Arial" w:hAnsi="Arial" w:eastAsia="Times New Roman" w:cs="Arial"/>
                <w:b/>
                <w:bCs/>
                <w:color w:val="000000"/>
                <w:sz w:val="14"/>
                <w:szCs w:val="14"/>
              </w:rPr>
              <w:t> </w:t>
            </w:r>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4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8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46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46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20"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n78</w:t>
            </w:r>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3300</w:t>
            </w:r>
          </w:p>
        </w:tc>
        <w:tc>
          <w:tcPr>
            <w:tcW w:w="4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3800</w:t>
            </w:r>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3300</w:t>
            </w:r>
          </w:p>
        </w:tc>
        <w:tc>
          <w:tcPr>
            <w:tcW w:w="38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3800</w:t>
            </w:r>
          </w:p>
        </w:tc>
        <w:tc>
          <w:tcPr>
            <w:tcW w:w="46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6600</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7600</w:t>
            </w:r>
          </w:p>
        </w:tc>
        <w:tc>
          <w:tcPr>
            <w:tcW w:w="46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9900</w:t>
            </w:r>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11400</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13200</w:t>
            </w:r>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15200</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16500</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19000</w:t>
            </w:r>
          </w:p>
        </w:tc>
      </w:tr>
      <w:tr>
        <w:tblPrEx>
          <w:tblCellMar>
            <w:top w:w="0" w:type="dxa"/>
            <w:left w:w="108" w:type="dxa"/>
            <w:bottom w:w="0" w:type="dxa"/>
            <w:right w:w="108" w:type="dxa"/>
          </w:tblCellMar>
        </w:tblPrEx>
        <w:trPr>
          <w:trHeight w:val="315" w:hRule="atLeast"/>
        </w:trPr>
        <w:tc>
          <w:tcPr>
            <w:tcW w:w="320"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n102</w:t>
            </w:r>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5925</w:t>
            </w:r>
          </w:p>
        </w:tc>
        <w:tc>
          <w:tcPr>
            <w:tcW w:w="44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6425</w:t>
            </w:r>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5925</w:t>
            </w:r>
          </w:p>
        </w:tc>
        <w:tc>
          <w:tcPr>
            <w:tcW w:w="38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6425</w:t>
            </w:r>
          </w:p>
        </w:tc>
        <w:tc>
          <w:tcPr>
            <w:tcW w:w="46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11850</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12850</w:t>
            </w:r>
          </w:p>
        </w:tc>
        <w:tc>
          <w:tcPr>
            <w:tcW w:w="46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17775</w:t>
            </w:r>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19275</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23700</w:t>
            </w:r>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25700</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29625</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32125</w:t>
            </w:r>
          </w:p>
        </w:tc>
      </w:tr>
    </w:tbl>
    <w:p>
      <w:pPr>
        <w:rPr>
          <w:rFonts w:ascii="Arial" w:hAnsi="Arial" w:eastAsia="Times New Roman" w:cs="Arial"/>
          <w:lang w:val="en-US" w:eastAsia="zh-CN"/>
        </w:rPr>
      </w:pPr>
    </w:p>
    <w:p>
      <w:pPr>
        <w:rPr>
          <w:rFonts w:eastAsia="Times New Roman"/>
          <w:lang w:val="en-US" w:eastAsia="zh-CN"/>
        </w:rPr>
      </w:pPr>
      <w:r>
        <w:rPr>
          <w:rFonts w:ascii="Arial" w:hAnsi="Arial" w:eastAsia="Times New Roman" w:cs="Arial"/>
          <w:lang w:val="en-US" w:eastAsia="zh-CN"/>
        </w:rPr>
        <w:t>Based on above table, there is no uplink harmonic issues.</w:t>
      </w: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5.31</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82"/>
        <w:gridCol w:w="682"/>
        <w:gridCol w:w="860"/>
        <w:gridCol w:w="682"/>
        <w:gridCol w:w="733"/>
        <w:gridCol w:w="897"/>
        <w:gridCol w:w="735"/>
        <w:gridCol w:w="915"/>
        <w:gridCol w:w="735"/>
        <w:gridCol w:w="733"/>
        <w:gridCol w:w="735"/>
        <w:gridCol w:w="734"/>
        <w:gridCol w:w="734"/>
      </w:tblGrid>
      <w:tr>
        <w:tblPrEx>
          <w:tblCellMar>
            <w:top w:w="0" w:type="dxa"/>
            <w:left w:w="108" w:type="dxa"/>
            <w:bottom w:w="0" w:type="dxa"/>
            <w:right w:w="108" w:type="dxa"/>
          </w:tblCellMar>
        </w:tblPrEx>
        <w:trPr>
          <w:trHeight w:val="300" w:hRule="atLeast"/>
        </w:trPr>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346"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436"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346"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372"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8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2</w:t>
            </w:r>
            <w:r>
              <w:rPr>
                <w:rFonts w:ascii="Arial" w:hAnsi="Arial" w:eastAsia="Times New Roman" w:cs="Arial"/>
                <w:b/>
                <w:bCs/>
                <w:color w:val="000000"/>
                <w:sz w:val="18"/>
                <w:szCs w:val="18"/>
                <w:vertAlign w:val="superscript"/>
              </w:rPr>
              <w:t>nd</w:t>
            </w:r>
            <w:r>
              <w:rPr>
                <w:rFonts w:ascii="Arial" w:hAnsi="Arial" w:eastAsia="Times New Roman" w:cs="Arial"/>
                <w:b/>
                <w:bCs/>
                <w:color w:val="000000"/>
                <w:sz w:val="18"/>
                <w:szCs w:val="18"/>
              </w:rPr>
              <w:t xml:space="preserve"> Harmonic</w:t>
            </w:r>
          </w:p>
        </w:tc>
        <w:tc>
          <w:tcPr>
            <w:tcW w:w="837"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3</w:t>
            </w:r>
            <w:r>
              <w:rPr>
                <w:rFonts w:ascii="Arial" w:hAnsi="Arial" w:eastAsia="Times New Roman" w:cs="Arial"/>
                <w:b/>
                <w:bCs/>
                <w:color w:val="000000"/>
                <w:sz w:val="18"/>
                <w:szCs w:val="18"/>
                <w:vertAlign w:val="superscript"/>
              </w:rPr>
              <w:t>rd</w:t>
            </w:r>
            <w:r>
              <w:rPr>
                <w:rFonts w:ascii="Arial" w:hAnsi="Arial" w:eastAsia="Times New Roman" w:cs="Arial"/>
                <w:b/>
                <w:bCs/>
                <w:color w:val="000000"/>
                <w:sz w:val="18"/>
                <w:szCs w:val="18"/>
              </w:rPr>
              <w:t xml:space="preserve"> Harmonic</w:t>
            </w:r>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4</w:t>
            </w:r>
            <w:r>
              <w:rPr>
                <w:rFonts w:ascii="Arial" w:hAnsi="Arial" w:eastAsia="Times New Roman" w:cs="Arial"/>
                <w:b/>
                <w:bCs/>
                <w:color w:val="000000"/>
                <w:sz w:val="18"/>
                <w:szCs w:val="18"/>
                <w:vertAlign w:val="superscript"/>
              </w:rPr>
              <w:t>th</w:t>
            </w:r>
            <w:r>
              <w:rPr>
                <w:rFonts w:ascii="Arial" w:hAnsi="Arial" w:eastAsia="Times New Roman" w:cs="Arial"/>
                <w:b/>
                <w:bCs/>
                <w:color w:val="000000"/>
                <w:sz w:val="18"/>
                <w:szCs w:val="18"/>
              </w:rPr>
              <w:t xml:space="preserve"> Harmonic</w:t>
            </w:r>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5</w:t>
            </w:r>
            <w:r>
              <w:rPr>
                <w:rFonts w:ascii="Arial" w:hAnsi="Arial" w:eastAsia="Times New Roman" w:cs="Arial"/>
                <w:b/>
                <w:bCs/>
                <w:color w:val="000000"/>
                <w:sz w:val="18"/>
                <w:szCs w:val="18"/>
                <w:vertAlign w:val="superscript"/>
              </w:rPr>
              <w:t>th</w:t>
            </w:r>
            <w:r>
              <w:rPr>
                <w:rFonts w:ascii="Arial" w:hAnsi="Arial" w:eastAsia="Times New Roman"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4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Band</w:t>
            </w:r>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43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3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45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4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4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n78</w:t>
            </w:r>
          </w:p>
        </w:tc>
        <w:tc>
          <w:tcPr>
            <w:tcW w:w="34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3300</w:t>
            </w:r>
          </w:p>
        </w:tc>
        <w:tc>
          <w:tcPr>
            <w:tcW w:w="43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3800</w:t>
            </w:r>
          </w:p>
        </w:tc>
        <w:tc>
          <w:tcPr>
            <w:tcW w:w="34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3300</w:t>
            </w:r>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3800</w:t>
            </w:r>
          </w:p>
        </w:tc>
        <w:tc>
          <w:tcPr>
            <w:tcW w:w="45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6600</w:t>
            </w:r>
          </w:p>
        </w:tc>
        <w:tc>
          <w:tcPr>
            <w:tcW w:w="37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7600</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9900</w:t>
            </w:r>
          </w:p>
        </w:tc>
        <w:tc>
          <w:tcPr>
            <w:tcW w:w="37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11400</w:t>
            </w:r>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13200</w:t>
            </w:r>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15200</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16500</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19000</w:t>
            </w:r>
          </w:p>
        </w:tc>
      </w:tr>
      <w:tr>
        <w:tblPrEx>
          <w:tblCellMar>
            <w:top w:w="0" w:type="dxa"/>
            <w:left w:w="108" w:type="dxa"/>
            <w:bottom w:w="0" w:type="dxa"/>
            <w:right w:w="108" w:type="dxa"/>
          </w:tblCellMar>
        </w:tblPrEx>
        <w:trPr>
          <w:trHeight w:val="315" w:hRule="atLeast"/>
        </w:trPr>
        <w:tc>
          <w:tcPr>
            <w:tcW w:w="346"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n102</w:t>
            </w:r>
          </w:p>
        </w:tc>
        <w:tc>
          <w:tcPr>
            <w:tcW w:w="34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5925</w:t>
            </w:r>
          </w:p>
        </w:tc>
        <w:tc>
          <w:tcPr>
            <w:tcW w:w="43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6425</w:t>
            </w:r>
          </w:p>
        </w:tc>
        <w:tc>
          <w:tcPr>
            <w:tcW w:w="34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5925</w:t>
            </w:r>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6425</w:t>
            </w:r>
          </w:p>
        </w:tc>
        <w:tc>
          <w:tcPr>
            <w:tcW w:w="455"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11850</w:t>
            </w:r>
          </w:p>
        </w:tc>
        <w:tc>
          <w:tcPr>
            <w:tcW w:w="37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12850</w:t>
            </w:r>
          </w:p>
        </w:tc>
        <w:tc>
          <w:tcPr>
            <w:tcW w:w="4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17775</w:t>
            </w:r>
          </w:p>
        </w:tc>
        <w:tc>
          <w:tcPr>
            <w:tcW w:w="37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19275</w:t>
            </w:r>
          </w:p>
        </w:tc>
        <w:tc>
          <w:tcPr>
            <w:tcW w:w="372"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23700</w:t>
            </w:r>
          </w:p>
        </w:tc>
        <w:tc>
          <w:tcPr>
            <w:tcW w:w="3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25700</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29625</w:t>
            </w:r>
          </w:p>
        </w:tc>
        <w:tc>
          <w:tcPr>
            <w:tcW w:w="37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32125</w:t>
            </w:r>
          </w:p>
        </w:tc>
      </w:tr>
    </w:tbl>
    <w:p>
      <w:pPr>
        <w:jc w:val="center"/>
        <w:rPr>
          <w:rFonts w:ascii="Arial" w:hAnsi="Arial" w:eastAsia="MS Mincho"/>
          <w:b/>
          <w:lang w:eastAsia="zh-CN"/>
        </w:rPr>
      </w:pPr>
    </w:p>
    <w:p>
      <w:pPr>
        <w:rPr>
          <w:rFonts w:eastAsia="Times New Roman"/>
          <w:lang w:val="en-US" w:eastAsia="zh-CN"/>
        </w:rPr>
      </w:pPr>
      <w:r>
        <w:rPr>
          <w:rFonts w:ascii="Arial" w:hAnsi="Arial" w:eastAsia="Times New Roman" w:cs="Arial"/>
          <w:lang w:val="en-US" w:eastAsia="zh-CN"/>
        </w:rPr>
        <w:t>Based on above table, there is no harmonic mixing issues.</w:t>
      </w:r>
    </w:p>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5.31</w:t>
      </w:r>
      <w:r>
        <w:rPr>
          <w:rFonts w:ascii="Arial" w:hAnsi="Arial" w:eastAsia="Times New Roman" w:cs="Times New Roman"/>
          <w:i w:val="0"/>
          <w:iCs w:val="0"/>
          <w:color w:val="auto"/>
          <w:sz w:val="24"/>
          <w:lang w:val="sv-SE" w:eastAsia="en-US" w:bidi="ar-SA"/>
        </w:rPr>
        <w:t>.1.4</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∆TIB and ∆RIB values</w:t>
      </w:r>
    </w:p>
    <w:p>
      <w:pPr>
        <w:rPr>
          <w:rFonts w:eastAsia="Times New Roman"/>
        </w:rPr>
      </w:pPr>
      <w:r>
        <w:rPr>
          <w:rFonts w:ascii="Arial" w:hAnsi="Arial" w:eastAsia="Times New Roman" w:cs="Arial"/>
        </w:rPr>
        <w:t xml:space="preserve">For CA_n78-n102, the </w:t>
      </w:r>
      <w:r>
        <w:rPr>
          <w:rFonts w:ascii="Symbol" w:hAnsi="Symbol" w:eastAsia="Symbol" w:cs="Symbol"/>
        </w:rPr>
        <w:t>D</w:t>
      </w:r>
      <w:r>
        <w:rPr>
          <w:rFonts w:ascii="Arial" w:hAnsi="Arial" w:eastAsia="Times New Roman" w:cs="Arial"/>
        </w:rPr>
        <w:t>T</w:t>
      </w:r>
      <w:r>
        <w:rPr>
          <w:rFonts w:ascii="Arial" w:hAnsi="Arial" w:eastAsia="Times New Roman" w:cs="Arial"/>
          <w:vertAlign w:val="subscript"/>
        </w:rPr>
        <w:t>IB,c</w:t>
      </w:r>
      <w:r>
        <w:rPr>
          <w:rFonts w:ascii="Arial" w:hAnsi="Arial" w:eastAsia="Times New Roman" w:cs="Arial"/>
        </w:rPr>
        <w:t xml:space="preserve"> is based on CA_n78-n79 having n79 as the highest frequency range among similar CA’s. Since this case may have simultaneous RX/TX the values with Note 8 have been used, For CA_n78-n102, the </w:t>
      </w:r>
      <w:r>
        <w:rPr>
          <w:rFonts w:ascii="Symbol" w:hAnsi="Symbol" w:eastAsia="Symbol" w:cs="Symbol"/>
        </w:rPr>
        <w:t>D</w:t>
      </w:r>
      <w:r>
        <w:rPr>
          <w:rFonts w:ascii="Arial" w:hAnsi="Arial" w:eastAsia="Times New Roman" w:cs="Arial"/>
        </w:rPr>
        <w:t>R</w:t>
      </w:r>
      <w:r>
        <w:rPr>
          <w:rFonts w:ascii="Arial" w:hAnsi="Arial" w:eastAsia="Times New Roman" w:cs="Arial"/>
          <w:vertAlign w:val="subscript"/>
        </w:rPr>
        <w:t>IB</w:t>
      </w:r>
      <w:r>
        <w:rPr>
          <w:rFonts w:ascii="Arial" w:hAnsi="Arial" w:eastAsia="Times New Roman" w:cs="Arial"/>
        </w:rPr>
        <w:t xml:space="preserve"> values are also based on CA_n46-n78.</w:t>
      </w:r>
    </w:p>
    <w:p>
      <w:pPr>
        <w:keepNext/>
        <w:keepLines/>
        <w:spacing w:before="60" w:after="120"/>
        <w:jc w:val="center"/>
        <w:rPr>
          <w:rFonts w:ascii="Arial" w:hAnsi="Arial" w:eastAsia="Times New Roman" w:cs="Arial"/>
          <w:b/>
          <w:lang w:val="en-US"/>
        </w:rPr>
      </w:pPr>
      <w:r>
        <w:rPr>
          <w:rFonts w:ascii="Arial" w:hAnsi="Arial" w:eastAsia="Times New Roman" w:cs="Arial"/>
          <w:b/>
          <w:lang w:val="en-US"/>
        </w:rPr>
        <w:t xml:space="preserve">Table </w:t>
      </w:r>
      <w:r>
        <w:rPr>
          <w:rFonts w:hint="eastAsia" w:ascii="Arial" w:hAnsi="Arial" w:eastAsia="Times New Roman" w:cs="Arial"/>
          <w:b/>
          <w:lang w:val="en-US" w:eastAsia="zh-CN"/>
        </w:rPr>
        <w:t>5.31</w:t>
      </w:r>
      <w:r>
        <w:rPr>
          <w:rFonts w:hint="eastAsia" w:ascii="Arial" w:hAnsi="Arial" w:eastAsia="Times New Roman" w:cs="Arial"/>
          <w:b/>
          <w:lang w:val="en-US"/>
        </w:rPr>
        <w:t>.1.4-</w:t>
      </w:r>
      <w:r>
        <w:rPr>
          <w:rFonts w:ascii="Arial" w:hAnsi="Arial" w:eastAsia="Times New Roman" w:cs="Arial"/>
          <w:b/>
          <w:lang w:val="en-US"/>
        </w:rPr>
        <w:t>1: ΔT</w:t>
      </w:r>
      <w:r>
        <w:rPr>
          <w:rFonts w:ascii="Arial" w:hAnsi="Arial" w:eastAsia="Times New Roman" w:cs="Arial"/>
          <w:b/>
          <w:vertAlign w:val="subscript"/>
          <w:lang w:val="en-US"/>
        </w:rPr>
        <w:t>IB,c</w:t>
      </w:r>
      <w:r>
        <w:rPr>
          <w:rFonts w:eastAsia="Times New Roman"/>
        </w:rPr>
        <w:t xml:space="preserve"> </w:t>
      </w:r>
      <w:r>
        <w:rPr>
          <w:rFonts w:ascii="Arial" w:hAnsi="Arial" w:eastAsia="Times New Roman"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336" w:type="dxa"/>
            <w:vMerge w:val="restart"/>
          </w:tcPr>
          <w:p>
            <w:pPr>
              <w:keepNext/>
              <w:keepLines/>
              <w:spacing w:after="0" w:line="260" w:lineRule="auto"/>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Inter-band </w:t>
            </w:r>
            <w:r>
              <w:rPr>
                <w:rFonts w:hint="eastAsia" w:ascii="Arial" w:hAnsi="Arial" w:eastAsia="Times New Roman" w:cs="Times New Roman"/>
                <w:b/>
                <w:sz w:val="18"/>
                <w:lang w:val="en-GB" w:eastAsia="zh-CN" w:bidi="ar-SA"/>
              </w:rPr>
              <w:t>CA</w:t>
            </w:r>
            <w:r>
              <w:rPr>
                <w:rFonts w:ascii="Arial" w:hAnsi="Arial" w:eastAsia="Times New Roman" w:cs="Times New Roman"/>
                <w:b/>
                <w:sz w:val="18"/>
                <w:lang w:val="en-GB" w:eastAsia="en-US" w:bidi="ar-SA"/>
              </w:rPr>
              <w:t xml:space="preserve"> combination</w:t>
            </w:r>
          </w:p>
        </w:tc>
        <w:tc>
          <w:tcPr>
            <w:tcW w:w="5904" w:type="dxa"/>
            <w:gridSpan w:val="2"/>
          </w:tcPr>
          <w:p>
            <w:pPr>
              <w:keepNext/>
              <w:keepLines/>
              <w:spacing w:after="0" w:line="260" w:lineRule="auto"/>
              <w:jc w:val="center"/>
              <w:rPr>
                <w:rFonts w:ascii="Arial" w:hAnsi="Arial" w:eastAsia="Times New Roman" w:cs="Times New Roman"/>
                <w:b/>
                <w:sz w:val="18"/>
                <w:lang w:val="en-GB" w:eastAsia="en-US" w:bidi="ar-SA"/>
              </w:rPr>
            </w:pPr>
            <w:r>
              <w:rPr>
                <w:rFonts w:ascii="Arial" w:hAnsi="Arial" w:eastAsia="Times New Roman" w:cs="Times New Roman"/>
                <w:b/>
                <w:color w:val="008ED3"/>
                <w:sz w:val="18"/>
                <w:lang w:val="en-GB" w:eastAsia="en-US" w:bidi="ar-SA"/>
              </w:rPr>
              <w:t>ΔT</w:t>
            </w:r>
            <w:r>
              <w:rPr>
                <w:rFonts w:ascii="Arial" w:hAnsi="Arial" w:eastAsia="Times New Roman" w:cs="Times New Roman"/>
                <w:b/>
                <w:color w:val="008ED3"/>
                <w:sz w:val="18"/>
                <w:vertAlign w:val="subscript"/>
                <w:lang w:val="en-GB" w:eastAsia="en-US" w:bidi="ar-SA"/>
              </w:rPr>
              <w:t>IB,c</w:t>
            </w:r>
            <w:r>
              <w:rPr>
                <w:rFonts w:ascii="Arial" w:hAnsi="Arial" w:eastAsia="Times New Roman" w:cs="Times New Roman"/>
                <w:b/>
                <w:color w:val="008ED3"/>
                <w:sz w:val="18"/>
                <w:lang w:val="en-GB" w:eastAsia="en-US" w:bidi="ar-SA"/>
              </w:rPr>
              <w:t xml:space="preserve"> for NR bands (dB)</w:t>
            </w:r>
            <w:r>
              <w:rPr>
                <w:rFonts w:ascii="Arial" w:hAnsi="Arial" w:eastAsia="Times New Roman" w:cs="Times New Roman"/>
                <w:b/>
                <w:color w:val="008ED3"/>
                <w:sz w:val="18"/>
                <w:vertAlign w:val="superscript"/>
                <w:lang w:val="en-GB" w:eastAsia="en-US"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336" w:type="dxa"/>
            <w:vMerge w:val="continue"/>
          </w:tcPr>
          <w:p>
            <w:pPr>
              <w:keepNext/>
              <w:keepLines/>
              <w:spacing w:after="0" w:line="260" w:lineRule="auto"/>
              <w:jc w:val="center"/>
              <w:rPr>
                <w:rFonts w:ascii="Arial" w:hAnsi="Arial" w:eastAsia="Times New Roman" w:cs="Times New Roman"/>
                <w:b/>
                <w:sz w:val="18"/>
                <w:lang w:val="en-GB" w:eastAsia="en-US" w:bidi="ar-SA"/>
              </w:rPr>
            </w:pPr>
          </w:p>
        </w:tc>
        <w:tc>
          <w:tcPr>
            <w:tcW w:w="5904" w:type="dxa"/>
            <w:gridSpan w:val="2"/>
          </w:tcPr>
          <w:p>
            <w:pPr>
              <w:keepNext/>
              <w:keepLines/>
              <w:spacing w:after="0" w:line="260" w:lineRule="auto"/>
              <w:jc w:val="center"/>
              <w:rPr>
                <w:rFonts w:ascii="Arial" w:hAnsi="Arial" w:eastAsia="Times New Roman" w:cs="Times New Roman"/>
                <w:b/>
                <w:sz w:val="18"/>
                <w:lang w:val="en-GB" w:eastAsia="en-US" w:bidi="ar-SA"/>
              </w:rPr>
            </w:pPr>
            <w:r>
              <w:rPr>
                <w:rFonts w:hint="eastAsia" w:ascii="Arial" w:hAnsi="Arial" w:eastAsia="Times New Roman" w:cs="Times New Roman"/>
                <w:b/>
                <w:color w:val="008ED3"/>
                <w:sz w:val="18"/>
                <w:lang w:val="en-GB" w:eastAsia="en-US" w:bidi="ar-SA"/>
              </w:rPr>
              <w:t>C</w:t>
            </w:r>
            <w:r>
              <w:rPr>
                <w:rFonts w:ascii="Arial" w:hAnsi="Arial" w:eastAsia="Times New Roman" w:cs="Times New Roman"/>
                <w:b/>
                <w:color w:val="008ED3"/>
                <w:sz w:val="18"/>
                <w:lang w:val="en-GB" w:eastAsia="en-US" w:bidi="ar-SA"/>
              </w:rPr>
              <w:t>omponent band in order of bands in configuration</w:t>
            </w:r>
            <w:r>
              <w:rPr>
                <w:rFonts w:ascii="Arial" w:hAnsi="Arial" w:eastAsia="Times New Roman" w:cs="Times New Roman"/>
                <w:b/>
                <w:color w:val="008ED3"/>
                <w:sz w:val="18"/>
                <w:vertAlign w:val="superscript"/>
                <w:lang w:val="en-GB" w:eastAsia="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336" w:type="dxa"/>
            <w:shd w:val="clear" w:color="auto" w:fill="auto"/>
            <w:vAlign w:val="center"/>
          </w:tcPr>
          <w:p>
            <w:pPr>
              <w:keepNext/>
              <w:keepLines/>
              <w:spacing w:after="0" w:line="260" w:lineRule="auto"/>
              <w:jc w:val="center"/>
              <w:rPr>
                <w:rFonts w:ascii="Arial" w:hAnsi="Arial" w:eastAsia="Times New Roman" w:cs="Times New Roman"/>
                <w:sz w:val="18"/>
                <w:lang w:val="en-US" w:eastAsia="zh-CN" w:bidi="ar-SA"/>
              </w:rPr>
            </w:pPr>
            <w:r>
              <w:rPr>
                <w:rFonts w:ascii="Arial" w:hAnsi="Arial" w:eastAsia="Times New Roman" w:cs="Times New Roman"/>
                <w:sz w:val="18"/>
                <w:lang w:val="en-US" w:eastAsia="en-US" w:bidi="ar-SA"/>
              </w:rPr>
              <w:t>CA_n78-n102</w:t>
            </w:r>
          </w:p>
        </w:tc>
        <w:tc>
          <w:tcPr>
            <w:tcW w:w="2952" w:type="dxa"/>
            <w:vAlign w:val="center"/>
          </w:tcPr>
          <w:p>
            <w:pPr>
              <w:keepNext/>
              <w:keepLines/>
              <w:spacing w:after="0" w:line="260" w:lineRule="auto"/>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1.5</w:t>
            </w:r>
          </w:p>
        </w:tc>
        <w:tc>
          <w:tcPr>
            <w:tcW w:w="2952" w:type="dxa"/>
            <w:vAlign w:val="center"/>
          </w:tcPr>
          <w:p>
            <w:pPr>
              <w:keepNext/>
              <w:keepLines/>
              <w:spacing w:after="0" w:line="260" w:lineRule="auto"/>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eastAsia="Times New Roman"/>
                <w:sz w:val="18"/>
                <w:lang w:eastAsia="ja-JP"/>
              </w:rPr>
            </w:pPr>
            <w:r>
              <w:rPr>
                <w:rFonts w:ascii="Arial" w:hAnsi="Arial" w:eastAsia="Times New Roman"/>
                <w:sz w:val="18"/>
                <w:lang w:eastAsia="ja-JP"/>
              </w:rPr>
              <w:t>NOTE 9:</w:t>
            </w:r>
            <w:r>
              <w:rPr>
                <w:rFonts w:ascii="Arial" w:hAnsi="Arial" w:eastAsia="Times New Roman"/>
                <w:sz w:val="18"/>
                <w:lang w:eastAsia="ja-JP"/>
              </w:rPr>
              <w:tab/>
            </w:r>
            <w:r>
              <w:rPr>
                <w:rFonts w:ascii="Arial" w:hAnsi="Arial" w:eastAsia="Times New Roman"/>
                <w:sz w:val="18"/>
                <w:lang w:eastAsia="ja-JP"/>
              </w:rPr>
              <w:t>“-” denotes ΔT</w:t>
            </w:r>
            <w:r>
              <w:rPr>
                <w:rFonts w:ascii="Arial" w:hAnsi="Arial" w:eastAsia="Times New Roman"/>
                <w:sz w:val="18"/>
                <w:vertAlign w:val="subscript"/>
                <w:lang w:eastAsia="ja-JP"/>
              </w:rPr>
              <w:t>IB,c</w:t>
            </w:r>
            <w:r>
              <w:rPr>
                <w:rFonts w:ascii="Arial" w:hAnsi="Arial" w:eastAsia="Times New Roman"/>
                <w:sz w:val="18"/>
                <w:lang w:eastAsia="ja-JP"/>
              </w:rPr>
              <w:t xml:space="preserve"> = 0.</w:t>
            </w:r>
          </w:p>
          <w:p>
            <w:pPr>
              <w:keepNext/>
              <w:keepLines/>
              <w:overflowPunct/>
              <w:autoSpaceDE/>
              <w:autoSpaceDN/>
              <w:adjustRightInd/>
              <w:spacing w:after="0" w:line="260" w:lineRule="auto"/>
              <w:ind w:left="851" w:hanging="851"/>
              <w:textAlignment w:val="auto"/>
              <w:rPr>
                <w:rFonts w:ascii="Arial" w:hAnsi="Arial" w:eastAsia="Times New Roman" w:cs="Times New Roman"/>
                <w:sz w:val="18"/>
                <w:lang w:val="en-US" w:eastAsia="en-US" w:bidi="ar-SA"/>
              </w:rPr>
            </w:pPr>
            <w:r>
              <w:rPr>
                <w:rFonts w:ascii="Arial" w:hAnsi="Arial" w:eastAsia="Times New Roman" w:cs="Times New Roman"/>
                <w:sz w:val="18"/>
                <w:lang w:val="en-GB" w:eastAsia="ja-JP" w:bidi="ar-SA"/>
              </w:rPr>
              <w:t>NOTE 10:</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The component band order in the configuration should be listed by the order of NR bands, such as for CA_n1-n3 the band order from left to right is n1 and n3.</w:t>
            </w:r>
          </w:p>
        </w:tc>
      </w:tr>
    </w:tbl>
    <w:p>
      <w:pPr>
        <w:rPr>
          <w:rFonts w:eastAsia="Times New Roman"/>
        </w:rPr>
      </w:pPr>
    </w:p>
    <w:p>
      <w:pPr>
        <w:keepNext/>
        <w:keepLines/>
        <w:spacing w:before="60" w:after="120"/>
        <w:jc w:val="center"/>
        <w:rPr>
          <w:rFonts w:ascii="Arial" w:hAnsi="Arial" w:eastAsia="Times New Roman" w:cs="Arial"/>
          <w:b/>
          <w:lang w:val="en-US" w:eastAsia="zh-CN"/>
        </w:rPr>
      </w:pPr>
      <w:r>
        <w:rPr>
          <w:rFonts w:ascii="Arial" w:hAnsi="Arial" w:eastAsia="Times New Roman" w:cs="Arial"/>
          <w:b/>
          <w:lang w:val="en-US"/>
        </w:rPr>
        <w:t xml:space="preserve">Table </w:t>
      </w:r>
      <w:r>
        <w:rPr>
          <w:rFonts w:hint="eastAsia" w:ascii="Arial" w:hAnsi="Arial" w:eastAsia="Times New Roman" w:cs="Arial"/>
          <w:b/>
          <w:lang w:val="en-US" w:eastAsia="zh-CN"/>
        </w:rPr>
        <w:t>5.31</w:t>
      </w:r>
      <w:r>
        <w:rPr>
          <w:rFonts w:hint="eastAsia" w:ascii="Arial" w:hAnsi="Arial" w:eastAsia="Times New Roman" w:cs="Arial"/>
          <w:b/>
          <w:lang w:val="en-US"/>
        </w:rPr>
        <w:t>.1.4-</w:t>
      </w:r>
      <w:r>
        <w:rPr>
          <w:rFonts w:ascii="Arial" w:hAnsi="Arial" w:eastAsia="Times New Roman" w:cs="Arial"/>
          <w:b/>
          <w:lang w:val="en-US"/>
        </w:rPr>
        <w:t>2: ΔR</w:t>
      </w:r>
      <w:r>
        <w:rPr>
          <w:rFonts w:ascii="Arial" w:hAnsi="Arial" w:eastAsia="Times New Roman" w:cs="Arial"/>
          <w:b/>
          <w:vertAlign w:val="subscript"/>
          <w:lang w:val="en-US"/>
        </w:rPr>
        <w:t>IB</w:t>
      </w:r>
      <w:r>
        <w:rPr>
          <w:rFonts w:hint="eastAsia" w:ascii="Arial" w:hAnsi="Arial" w:eastAsia="Times New Roman" w:cs="Arial"/>
          <w:b/>
          <w:vertAlign w:val="subscript"/>
          <w:lang w:val="en-US" w:eastAsia="zh-CN"/>
        </w:rPr>
        <w:t>,c</w:t>
      </w:r>
      <w:r>
        <w:rPr>
          <w:rFonts w:ascii="Arial" w:hAnsi="Arial" w:eastAsia="Times New Roman"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Inter-band CA combination</w:t>
            </w:r>
          </w:p>
        </w:tc>
        <w:tc>
          <w:tcPr>
            <w:tcW w:w="5904" w:type="dxa"/>
            <w:gridSpan w:val="2"/>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color w:val="008ED3"/>
                <w:sz w:val="18"/>
                <w:lang w:val="en-GB" w:eastAsia="en-US" w:bidi="ar-SA"/>
              </w:rPr>
              <w:t>ΔR</w:t>
            </w:r>
            <w:r>
              <w:rPr>
                <w:rFonts w:ascii="Arial" w:hAnsi="Arial" w:eastAsia="Times New Roman" w:cs="Times New Roman"/>
                <w:b/>
                <w:color w:val="008ED3"/>
                <w:sz w:val="18"/>
                <w:vertAlign w:val="subscript"/>
                <w:lang w:val="en-GB" w:eastAsia="en-US" w:bidi="ar-SA"/>
              </w:rPr>
              <w:t>IB,c</w:t>
            </w:r>
            <w:r>
              <w:rPr>
                <w:rFonts w:ascii="Arial" w:hAnsi="Arial" w:eastAsia="Times New Roman" w:cs="Times New Roman"/>
                <w:b/>
                <w:color w:val="008ED3"/>
                <w:sz w:val="18"/>
                <w:lang w:val="en-GB" w:eastAsia="en-US" w:bidi="ar-SA"/>
              </w:rPr>
              <w:t xml:space="preserve"> for NR band</w:t>
            </w:r>
            <w:r>
              <w:rPr>
                <w:rFonts w:hint="eastAsia" w:ascii="Arial" w:hAnsi="Arial" w:eastAsia="Times New Roman" w:cs="Times New Roman"/>
                <w:b/>
                <w:color w:val="008ED3"/>
                <w:sz w:val="18"/>
                <w:lang w:val="en-GB" w:eastAsia="zh-CN" w:bidi="ar-SA"/>
              </w:rPr>
              <w:t>s</w:t>
            </w:r>
            <w:r>
              <w:rPr>
                <w:rFonts w:ascii="Arial" w:hAnsi="Arial" w:eastAsia="Times New Roman" w:cs="Times New Roman"/>
                <w:b/>
                <w:color w:val="008ED3"/>
                <w:sz w:val="18"/>
                <w:lang w:val="en-GB" w:eastAsia="en-US" w:bidi="ar-SA"/>
              </w:rPr>
              <w:t xml:space="preserve"> (dB)</w:t>
            </w:r>
            <w:r>
              <w:rPr>
                <w:rFonts w:ascii="Arial" w:hAnsi="Arial" w:eastAsia="Times New Roman" w:cs="Times New Roman"/>
                <w:b/>
                <w:color w:val="008ED3"/>
                <w:sz w:val="18"/>
                <w:vertAlign w:val="superscript"/>
                <w:lang w:val="en-GB" w:eastAsia="en-US"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spacing w:after="0"/>
              <w:jc w:val="center"/>
              <w:rPr>
                <w:rFonts w:ascii="Arial" w:hAnsi="Arial" w:eastAsia="Times New Roman" w:cs="Times New Roman"/>
                <w:b/>
                <w:sz w:val="18"/>
                <w:lang w:val="en-GB" w:eastAsia="en-US" w:bidi="ar-SA"/>
              </w:rPr>
            </w:pPr>
          </w:p>
        </w:tc>
        <w:tc>
          <w:tcPr>
            <w:tcW w:w="5904" w:type="dxa"/>
            <w:gridSpan w:val="2"/>
          </w:tcPr>
          <w:p>
            <w:pPr>
              <w:keepNext/>
              <w:keepLines/>
              <w:spacing w:after="0"/>
              <w:jc w:val="center"/>
              <w:rPr>
                <w:rFonts w:ascii="Arial" w:hAnsi="Arial" w:eastAsia="Times New Roman" w:cs="Times New Roman"/>
                <w:b/>
                <w:sz w:val="18"/>
                <w:lang w:val="en-GB" w:eastAsia="en-US" w:bidi="ar-SA"/>
              </w:rPr>
            </w:pPr>
            <w:r>
              <w:rPr>
                <w:rFonts w:hint="eastAsia" w:ascii="Arial" w:hAnsi="Arial" w:eastAsia="Times New Roman" w:cs="Times New Roman"/>
                <w:b/>
                <w:color w:val="008ED3"/>
                <w:sz w:val="18"/>
                <w:lang w:val="en-GB" w:eastAsia="en-US" w:bidi="ar-SA"/>
              </w:rPr>
              <w:t>C</w:t>
            </w:r>
            <w:r>
              <w:rPr>
                <w:rFonts w:ascii="Arial" w:hAnsi="Arial" w:eastAsia="Times New Roman" w:cs="Times New Roman"/>
                <w:b/>
                <w:color w:val="008ED3"/>
                <w:sz w:val="18"/>
                <w:lang w:val="en-GB" w:eastAsia="en-US" w:bidi="ar-SA"/>
              </w:rPr>
              <w:t>omponent band in order of bands in configuration</w:t>
            </w:r>
            <w:r>
              <w:rPr>
                <w:rFonts w:ascii="Arial" w:hAnsi="Arial" w:eastAsia="Times New Roman" w:cs="Times New Roman"/>
                <w:b/>
                <w:color w:val="008ED3"/>
                <w:sz w:val="18"/>
                <w:vertAlign w:val="superscript"/>
                <w:lang w:val="en-GB" w:eastAsia="en-US"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CA_n</w:t>
            </w:r>
            <w:r>
              <w:rPr>
                <w:rFonts w:ascii="Arial" w:hAnsi="Arial" w:eastAsia="Times New Roman" w:cs="Times New Roman"/>
                <w:sz w:val="18"/>
                <w:lang w:val="en-US" w:eastAsia="zh-CN" w:bidi="ar-SA"/>
              </w:rPr>
              <w:t>78</w:t>
            </w:r>
            <w:r>
              <w:rPr>
                <w:rFonts w:hint="eastAsia" w:ascii="Arial" w:hAnsi="Arial" w:eastAsia="Times New Roman" w:cs="Times New Roman"/>
                <w:sz w:val="18"/>
                <w:lang w:val="en-US" w:eastAsia="zh-CN" w:bidi="ar-SA"/>
              </w:rPr>
              <w:t>-n</w:t>
            </w:r>
            <w:r>
              <w:rPr>
                <w:rFonts w:ascii="Arial" w:hAnsi="Arial" w:eastAsia="Times New Roman" w:cs="Times New Roman"/>
                <w:sz w:val="18"/>
                <w:lang w:val="en-US" w:eastAsia="zh-CN" w:bidi="ar-SA"/>
              </w:rPr>
              <w:t>102</w:t>
            </w:r>
          </w:p>
        </w:tc>
        <w:tc>
          <w:tcPr>
            <w:tcW w:w="2952" w:type="dxa"/>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0.5</w:t>
            </w:r>
          </w:p>
        </w:tc>
        <w:tc>
          <w:tcPr>
            <w:tcW w:w="2952" w:type="dxa"/>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keepNext/>
              <w:keepLines/>
              <w:spacing w:after="0"/>
              <w:ind w:left="851" w:hanging="851"/>
              <w:rPr>
                <w:rFonts w:ascii="Arial" w:hAnsi="Arial" w:eastAsia="Times New Roman" w:cs="Arial"/>
                <w:sz w:val="18"/>
                <w:lang w:val="en-GB" w:eastAsia="zh-CN" w:bidi="ar-SA"/>
              </w:rPr>
            </w:pPr>
            <w:r>
              <w:rPr>
                <w:rFonts w:ascii="Arial" w:hAnsi="Arial" w:eastAsia="Times New Roman" w:cs="Arial"/>
                <w:sz w:val="18"/>
                <w:lang w:val="en-GB" w:eastAsia="en-US" w:bidi="ar-SA"/>
              </w:rPr>
              <w:t xml:space="preserve">NOTE </w:t>
            </w:r>
            <w:r>
              <w:rPr>
                <w:rFonts w:ascii="Arial" w:hAnsi="Arial" w:eastAsia="Times New Roman" w:cs="Arial"/>
                <w:sz w:val="18"/>
                <w:lang w:val="en-GB" w:eastAsia="zh-CN" w:bidi="ar-SA"/>
              </w:rPr>
              <w:t>8</w:t>
            </w:r>
            <w:r>
              <w:rPr>
                <w:rFonts w:ascii="Arial" w:hAnsi="Arial" w:eastAsia="Times New Roman" w:cs="Arial"/>
                <w:sz w:val="18"/>
                <w:lang w:val="en-GB" w:eastAsia="en-US" w:bidi="ar-SA"/>
              </w:rPr>
              <w:t>:</w:t>
            </w:r>
            <w:r>
              <w:rPr>
                <w:rFonts w:ascii="Arial" w:hAnsi="Arial" w:eastAsia="Times New Roman" w:cs="Arial"/>
                <w:sz w:val="18"/>
                <w:lang w:val="en-GB" w:eastAsia="en-US" w:bidi="ar-SA"/>
              </w:rPr>
              <w:tab/>
            </w:r>
            <w:r>
              <w:rPr>
                <w:rFonts w:ascii="Arial" w:hAnsi="Arial" w:eastAsia="Times New Roman" w:cs="Arial"/>
                <w:sz w:val="18"/>
                <w:lang w:val="en-GB" w:eastAsia="zh-CN" w:bidi="ar-SA"/>
              </w:rPr>
              <w:t xml:space="preserve"> “-” denotes ΔR</w:t>
            </w:r>
            <w:r>
              <w:rPr>
                <w:rFonts w:ascii="Arial" w:hAnsi="Arial" w:eastAsia="Times New Roman" w:cs="Arial"/>
                <w:sz w:val="18"/>
                <w:vertAlign w:val="subscript"/>
                <w:lang w:val="en-GB" w:eastAsia="zh-CN" w:bidi="ar-SA"/>
              </w:rPr>
              <w:t>IB,c</w:t>
            </w:r>
            <w:r>
              <w:rPr>
                <w:rFonts w:ascii="Arial" w:hAnsi="Arial" w:eastAsia="Times New Roman" w:cs="Arial"/>
                <w:sz w:val="18"/>
                <w:lang w:val="en-GB" w:eastAsia="zh-CN" w:bidi="ar-SA"/>
              </w:rPr>
              <w:t xml:space="preserve"> = 0.</w:t>
            </w:r>
          </w:p>
          <w:p>
            <w:pPr>
              <w:keepNext/>
              <w:keepLines/>
              <w:overflowPunct/>
              <w:autoSpaceDE/>
              <w:autoSpaceDN/>
              <w:adjustRightInd/>
              <w:spacing w:after="0"/>
              <w:ind w:left="851" w:hanging="851"/>
              <w:textAlignment w:val="auto"/>
              <w:rPr>
                <w:rFonts w:ascii="Arial" w:hAnsi="Arial" w:eastAsia="Times New Roman" w:cs="Times New Roman"/>
                <w:sz w:val="18"/>
                <w:lang w:val="en-US" w:eastAsia="zh-CN" w:bidi="ar-SA"/>
              </w:rPr>
            </w:pPr>
            <w:r>
              <w:rPr>
                <w:rFonts w:ascii="Arial" w:hAnsi="Arial" w:eastAsia="Times New Roman" w:cs="Arial"/>
                <w:sz w:val="18"/>
                <w:lang w:val="en-GB" w:eastAsia="en-US" w:bidi="ar-SA"/>
              </w:rPr>
              <w:t xml:space="preserve">NOTE </w:t>
            </w:r>
            <w:r>
              <w:rPr>
                <w:rFonts w:ascii="Arial" w:hAnsi="Arial" w:eastAsia="Times New Roman" w:cs="Arial"/>
                <w:sz w:val="18"/>
                <w:lang w:val="en-GB" w:eastAsia="zh-CN" w:bidi="ar-SA"/>
              </w:rPr>
              <w:t>9</w:t>
            </w:r>
            <w:r>
              <w:rPr>
                <w:rFonts w:ascii="Arial" w:hAnsi="Arial" w:eastAsia="Times New Roman" w:cs="Arial"/>
                <w:sz w:val="18"/>
                <w:lang w:val="en-GB" w:eastAsia="en-US" w:bidi="ar-SA"/>
              </w:rPr>
              <w:t>:</w:t>
            </w:r>
            <w:r>
              <w:rPr>
                <w:rFonts w:ascii="Arial" w:hAnsi="Arial" w:eastAsia="Times New Roman" w:cs="Arial"/>
                <w:sz w:val="18"/>
                <w:lang w:val="en-GB" w:eastAsia="en-US" w:bidi="ar-SA"/>
              </w:rPr>
              <w:tab/>
            </w:r>
            <w:r>
              <w:rPr>
                <w:rFonts w:ascii="Arial" w:hAnsi="Arial" w:eastAsia="Times New Roman" w:cs="Arial"/>
                <w:sz w:val="18"/>
                <w:lang w:val="en-GB" w:eastAsia="zh-CN" w:bidi="ar-SA"/>
              </w:rPr>
              <w:t xml:space="preserve">The component band order in the configuration should be listed by the </w:t>
            </w:r>
            <w:r>
              <w:rPr>
                <w:rFonts w:ascii="Arial" w:hAnsi="Arial" w:eastAsia="宋体" w:cs="Times New Roman"/>
                <w:sz w:val="18"/>
                <w:lang w:val="en-GB" w:eastAsia="en-US" w:bidi="ar-SA"/>
              </w:rPr>
              <w:t>order</w:t>
            </w:r>
            <w:r>
              <w:rPr>
                <w:rFonts w:ascii="Arial" w:hAnsi="Arial" w:eastAsia="Times New Roman" w:cs="Arial"/>
                <w:sz w:val="18"/>
                <w:lang w:val="en-GB" w:eastAsia="zh-CN" w:bidi="ar-SA"/>
              </w:rPr>
              <w:t xml:space="preserve"> of NR bands, </w:t>
            </w:r>
            <w:r>
              <w:rPr>
                <w:rFonts w:ascii="Arial" w:hAnsi="Arial" w:eastAsia="Times New Roman" w:cs="Times New Roman"/>
                <w:sz w:val="18"/>
                <w:szCs w:val="18"/>
                <w:lang w:val="en-GB" w:eastAsia="zh-CN" w:bidi="ar-SA"/>
              </w:rPr>
              <w:t xml:space="preserve">such as for </w:t>
            </w:r>
            <w:r>
              <w:rPr>
                <w:rFonts w:ascii="Arial" w:hAnsi="Arial" w:eastAsia="Times New Roman" w:cs="Times New Roman"/>
                <w:sz w:val="18"/>
                <w:lang w:val="en-GB" w:eastAsia="en-US" w:bidi="ar-SA"/>
              </w:rPr>
              <w:t>CA</w:t>
            </w:r>
            <w:r>
              <w:rPr>
                <w:rFonts w:ascii="Arial" w:hAnsi="Arial" w:eastAsia="Times New Roman" w:cs="Times New Roman"/>
                <w:sz w:val="18"/>
                <w:lang w:val="sv-SE" w:eastAsia="en-US" w:bidi="ar-SA"/>
              </w:rPr>
              <w:t>_n1-n77</w:t>
            </w:r>
            <w:r>
              <w:rPr>
                <w:rFonts w:ascii="Arial" w:hAnsi="Arial" w:eastAsia="Times New Roman" w:cs="Times New Roman"/>
                <w:sz w:val="18"/>
                <w:szCs w:val="18"/>
                <w:lang w:val="en-GB" w:eastAsia="zh-CN" w:bidi="ar-SA"/>
              </w:rPr>
              <w:t xml:space="preserve"> the band order from left to right is n1 and n77</w:t>
            </w:r>
            <w:r>
              <w:rPr>
                <w:rFonts w:ascii="Arial" w:hAnsi="Arial" w:eastAsia="Times New Roman" w:cs="Arial"/>
                <w:sz w:val="18"/>
                <w:lang w:val="en-GB" w:eastAsia="zh-CN" w:bidi="ar-SA"/>
              </w:rPr>
              <w:t>.</w:t>
            </w:r>
          </w:p>
        </w:tc>
      </w:tr>
    </w:tbl>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5.31</w:t>
      </w:r>
      <w:r>
        <w:rPr>
          <w:rFonts w:ascii="Arial" w:hAnsi="Arial" w:eastAsia="Times New Roman" w:cs="Times New Roman"/>
          <w:i w:val="0"/>
          <w:iCs w:val="0"/>
          <w:color w:val="auto"/>
          <w:sz w:val="24"/>
          <w:lang w:val="sv-SE" w:eastAsia="en-US" w:bidi="ar-SA"/>
        </w:rPr>
        <w:t>.1.5</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REFSENs requirements</w:t>
      </w:r>
    </w:p>
    <w:p>
      <w:pPr>
        <w:keepNext/>
        <w:keepLines/>
        <w:pBdr>
          <w:top w:val="none" w:color="auto" w:sz="0" w:space="0"/>
        </w:pBdr>
        <w:spacing w:before="180" w:after="180"/>
        <w:ind w:left="1418" w:hanging="1418"/>
        <w:outlineLvl w:val="3"/>
        <w:rPr>
          <w:rFonts w:ascii="Arial" w:hAnsi="Arial" w:eastAsia="宋体" w:cs="Arial"/>
          <w:sz w:val="24"/>
          <w:lang w:val="sv-SE" w:eastAsia="en-US" w:bidi="ar-SA"/>
        </w:rPr>
      </w:pPr>
      <w:r>
        <w:rPr>
          <w:rFonts w:ascii="Arial" w:hAnsi="Arial" w:eastAsia="Times New Roman" w:cs="Arial"/>
          <w:i w:val="0"/>
          <w:iCs w:val="0"/>
          <w:color w:val="auto"/>
          <w:sz w:val="24"/>
          <w:lang w:val="sv-SE" w:eastAsia="en-US" w:bidi="ar-SA"/>
        </w:rPr>
        <w:t>There are no specific REFSENS requirements for 1 band UL</w:t>
      </w:r>
    </w:p>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5.31</w:t>
      </w:r>
      <w:r>
        <w:rPr>
          <w:rFonts w:ascii="Arial" w:hAnsi="Arial" w:eastAsia="Times New Roman" w:cs="Times New Roman"/>
          <w:i w:val="0"/>
          <w:iCs w:val="0"/>
          <w:color w:val="auto"/>
          <w:sz w:val="24"/>
          <w:lang w:val="sv-SE" w:eastAsia="en-US" w:bidi="ar-SA"/>
        </w:rPr>
        <w:t>.1.6</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OOB blocking exception requirements</w:t>
      </w:r>
    </w:p>
    <w:p>
      <w:pPr>
        <w:rPr>
          <w:rFonts w:ascii="Arial" w:hAnsi="Arial" w:eastAsia="Times New Roman" w:cs="Arial"/>
        </w:rPr>
      </w:pPr>
      <w:r>
        <w:rPr>
          <w:rFonts w:ascii="Arial" w:hAnsi="Arial" w:eastAsia="Times New Roman" w:cs="Arial"/>
        </w:rPr>
        <w:t>There is no OOB exception for the CA combination.</w:t>
      </w:r>
    </w:p>
    <w:p>
      <w:pPr>
        <w:rPr>
          <w:rFonts w:ascii="Arial" w:hAnsi="Arial" w:eastAsia="Times New Roman" w:cs="Arial"/>
          <w:lang w:val="en-US" w:eastAsia="zh-CN"/>
        </w:rPr>
      </w:pPr>
    </w:p>
    <w:p>
      <w:pPr>
        <w:keepNext/>
        <w:keepLines/>
        <w:pBdr>
          <w:top w:val="none" w:color="auto" w:sz="0" w:space="0"/>
        </w:pBdr>
        <w:tabs>
          <w:tab w:val="left" w:pos="0"/>
          <w:tab w:val="left" w:pos="420"/>
        </w:tabs>
        <w:spacing w:before="120" w:after="180"/>
        <w:ind w:left="1134" w:hanging="1134"/>
        <w:outlineLvl w:val="2"/>
        <w:rPr>
          <w:rFonts w:ascii="Arial" w:hAnsi="Arial" w:eastAsia="Times New Roman" w:cs="Times New Roman"/>
          <w:color w:val="auto"/>
          <w:sz w:val="28"/>
          <w:szCs w:val="20"/>
          <w:lang w:val="en-US" w:eastAsia="zh-CN" w:bidi="ar-SA"/>
        </w:rPr>
      </w:pPr>
      <w:r>
        <w:rPr>
          <w:rFonts w:hint="eastAsia" w:ascii="Arial" w:hAnsi="Arial" w:eastAsia="Times New Roman" w:cs="Times New Roman"/>
          <w:color w:val="auto"/>
          <w:sz w:val="28"/>
          <w:szCs w:val="20"/>
          <w:lang w:val="en-US" w:eastAsia="zh-CN" w:bidi="ar-SA"/>
        </w:rPr>
        <w:t>5.31</w:t>
      </w:r>
      <w:r>
        <w:rPr>
          <w:rFonts w:ascii="Arial" w:hAnsi="Arial" w:eastAsia="Times New Roman" w:cs="Times New Roman"/>
          <w:color w:val="auto"/>
          <w:sz w:val="28"/>
          <w:szCs w:val="20"/>
          <w:lang w:val="en-US" w:eastAsia="zh-CN" w:bidi="ar-SA"/>
        </w:rPr>
        <w:t>.2</w:t>
      </w:r>
      <w:r>
        <w:rPr>
          <w:rFonts w:ascii="Arial" w:hAnsi="Arial" w:eastAsia="Times New Roman" w:cs="Times New Roman"/>
          <w:color w:val="auto"/>
          <w:sz w:val="28"/>
          <w:szCs w:val="20"/>
          <w:lang w:val="en-US" w:eastAsia="zh-CN" w:bidi="ar-SA"/>
        </w:rPr>
        <w:tab/>
      </w:r>
      <w:r>
        <w:rPr>
          <w:rFonts w:ascii="Arial" w:hAnsi="Arial" w:eastAsia="Times New Roman" w:cs="Times New Roman"/>
          <w:color w:val="auto"/>
          <w:sz w:val="28"/>
          <w:szCs w:val="20"/>
          <w:lang w:val="en-US" w:eastAsia="zh-CN" w:bidi="ar-SA"/>
        </w:rPr>
        <w:tab/>
      </w:r>
      <w:r>
        <w:rPr>
          <w:rFonts w:ascii="Arial" w:hAnsi="Arial" w:eastAsia="Times New Roman" w:cs="Times New Roman"/>
          <w:color w:val="auto"/>
          <w:sz w:val="28"/>
          <w:szCs w:val="20"/>
          <w:lang w:val="en-US" w:eastAsia="zh-CN" w:bidi="ar-SA"/>
        </w:rPr>
        <w:t>Specific for 2 bands UL CA</w:t>
      </w:r>
    </w:p>
    <w:p>
      <w:pPr>
        <w:keepNext/>
        <w:keepLines/>
        <w:pBdr>
          <w:top w:val="none" w:color="auto" w:sz="0" w:space="0"/>
        </w:pBdr>
        <w:spacing w:before="180" w:after="180"/>
        <w:ind w:left="1418" w:hanging="1418"/>
        <w:outlineLvl w:val="3"/>
        <w:rPr>
          <w:rFonts w:ascii="Arial" w:hAnsi="Arial" w:eastAsia="宋体" w:cs="Arial"/>
          <w:sz w:val="24"/>
          <w:lang w:val="en-US" w:eastAsia="zh-CN" w:bidi="ar-SA"/>
        </w:rPr>
      </w:pPr>
      <w:r>
        <w:rPr>
          <w:rFonts w:hint="eastAsia" w:ascii="Arial" w:hAnsi="Arial" w:eastAsia="宋体" w:cs="Times New Roman"/>
          <w:i w:val="0"/>
          <w:iCs w:val="0"/>
          <w:color w:val="auto"/>
          <w:sz w:val="24"/>
          <w:lang w:val="sv-SE" w:eastAsia="zh-CN" w:bidi="ar-SA"/>
        </w:rPr>
        <w:t>5.31</w:t>
      </w:r>
      <w:r>
        <w:rPr>
          <w:rFonts w:ascii="Arial" w:hAnsi="Arial" w:eastAsia="Times New Roman" w:cs="Times New Roman"/>
          <w:i w:val="0"/>
          <w:iCs w:val="0"/>
          <w:color w:val="auto"/>
          <w:sz w:val="24"/>
          <w:lang w:val="sv-SE" w:eastAsia="en-US" w:bidi="ar-SA"/>
        </w:rPr>
        <w:t>.2.1</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Maximum output power for inter-band CA</w:t>
      </w:r>
    </w:p>
    <w:p>
      <w:pPr>
        <w:spacing w:before="120" w:after="120"/>
        <w:jc w:val="center"/>
        <w:rPr>
          <w:rFonts w:ascii="Arial" w:hAnsi="Arial" w:eastAsia="Times New Roman" w:cs="Arial"/>
          <w:b/>
          <w:sz w:val="21"/>
          <w:lang w:val="en-US" w:eastAsia="zh-CN"/>
        </w:rPr>
      </w:pPr>
      <w:r>
        <w:rPr>
          <w:rFonts w:ascii="Arial" w:hAnsi="Arial" w:eastAsia="Times New Roman" w:cs="Arial"/>
          <w:b/>
          <w:lang w:val="en-US"/>
        </w:rPr>
        <w:t xml:space="preserve">Table </w:t>
      </w:r>
      <w:r>
        <w:rPr>
          <w:rFonts w:hint="eastAsia" w:ascii="Arial" w:hAnsi="Arial" w:eastAsia="Times New Roman" w:cs="Arial"/>
          <w:b/>
          <w:lang w:val="en-US" w:eastAsia="zh-CN"/>
        </w:rPr>
        <w:t>5.31</w:t>
      </w:r>
      <w:r>
        <w:rPr>
          <w:rFonts w:ascii="Arial" w:hAnsi="Arial" w:eastAsia="Times New Roman" w:cs="Arial"/>
          <w:b/>
          <w:lang w:val="en-US" w:eastAsia="zh-CN"/>
        </w:rPr>
        <w:t>.2</w:t>
      </w:r>
      <w:r>
        <w:rPr>
          <w:rFonts w:ascii="Arial" w:hAnsi="Arial" w:eastAsia="Times New Roman" w:cs="Arial"/>
          <w:b/>
          <w:lang w:val="en-US"/>
        </w:rPr>
        <w:t xml:space="preserve">.1-1: </w:t>
      </w:r>
      <w:r>
        <w:rPr>
          <w:rFonts w:ascii="Arial" w:hAnsi="Arial" w:eastAsia="Times New Roman" w:cs="Arial"/>
          <w:b/>
          <w:sz w:val="21"/>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Tolerance (dB)</w:t>
            </w:r>
            <w:r>
              <w:rPr>
                <w:rFonts w:ascii="Arial" w:hAnsi="Arial" w:eastAsia="Times New Roman" w:cs="Arial"/>
                <w:b/>
                <w:sz w:val="18"/>
                <w:lang w:val="en-GB" w:eastAsia="en-US" w:bidi="ar-SA"/>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bidi="ar-SA"/>
              </w:rPr>
            </w:pPr>
            <w:r>
              <w:rPr>
                <w:rFonts w:ascii="Arial" w:hAnsi="Arial" w:eastAsia="Times New Roman" w:cs="Arial"/>
                <w:sz w:val="18"/>
                <w:lang w:val="en-US" w:eastAsia="zh-CN" w:bidi="ar-SA"/>
              </w:rPr>
              <w:t>CA_n78A-n102A</w:t>
            </w:r>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bidi="ar-SA"/>
              </w:rPr>
            </w:pPr>
            <w:r>
              <w:rPr>
                <w:rFonts w:ascii="Arial" w:hAnsi="Arial" w:eastAsia="Times New Roman" w:cs="Arial"/>
                <w:sz w:val="18"/>
                <w:lang w:val="en-US" w:eastAsia="zh-CN" w:bidi="ar-SA"/>
              </w:rPr>
              <w:t>23</w:t>
            </w:r>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2</w:t>
            </w:r>
            <w:r>
              <w:rPr>
                <w:rFonts w:ascii="Arial" w:hAnsi="Arial" w:eastAsia="Times New Roman" w:cs="Arial"/>
                <w:sz w:val="18"/>
                <w:lang w:val="en-GB" w:eastAsia="en-US" w:bidi="ar-SA"/>
              </w:rPr>
              <w:t>/-</w:t>
            </w:r>
            <w:r>
              <w:rPr>
                <w:rFonts w:ascii="Arial" w:hAnsi="Arial" w:eastAsia="Times New Roman" w:cs="Arial"/>
                <w:sz w:val="18"/>
                <w:lang w:val="en-US" w:eastAsia="zh-CN" w:bidi="ar-SA"/>
              </w:rPr>
              <w:t>3</w:t>
            </w:r>
          </w:p>
        </w:tc>
      </w:tr>
    </w:tbl>
    <w:p>
      <w:pPr>
        <w:rPr>
          <w:rFonts w:ascii="Calibri" w:hAnsi="Calibri" w:eastAsia="Calibri" w:cs="Times New Roman"/>
          <w:sz w:val="22"/>
          <w:szCs w:val="22"/>
          <w:lang w:val="en-US" w:eastAsia="zh-CN"/>
        </w:rPr>
      </w:pPr>
    </w:p>
    <w:p>
      <w:pPr>
        <w:keepNext/>
        <w:keepLines/>
        <w:pBdr>
          <w:top w:val="none" w:color="auto" w:sz="0" w:space="0"/>
        </w:pBdr>
        <w:spacing w:before="18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5.31</w:t>
      </w:r>
      <w:r>
        <w:rPr>
          <w:rFonts w:ascii="Arial" w:hAnsi="Arial" w:eastAsia="Times New Roman" w:cs="Times New Roman"/>
          <w:i w:val="0"/>
          <w:iCs w:val="0"/>
          <w:color w:val="auto"/>
          <w:sz w:val="24"/>
          <w:lang w:val="sv-SE" w:eastAsia="en-US" w:bidi="ar-SA"/>
        </w:rPr>
        <w:t>.2.2</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UE co-existence</w:t>
      </w:r>
    </w:p>
    <w:p>
      <w:pPr>
        <w:rPr>
          <w:rFonts w:ascii="Arial" w:hAnsi="Arial" w:eastAsia="Times New Roman" w:cs="Arial"/>
          <w:lang w:val="en-US" w:eastAsia="zh-CN"/>
        </w:rPr>
      </w:pPr>
      <w:r>
        <w:rPr>
          <w:rFonts w:ascii="Arial" w:hAnsi="Arial" w:eastAsia="Times New Roman" w:cs="Arial"/>
        </w:rPr>
        <w:t xml:space="preserve">Table </w:t>
      </w:r>
      <w:r>
        <w:rPr>
          <w:rFonts w:hint="eastAsia" w:ascii="Arial" w:hAnsi="Arial" w:eastAsia="Times New Roman" w:cs="Arial"/>
          <w:lang w:val="en-US" w:eastAsia="zh-CN"/>
        </w:rPr>
        <w:t>5.31</w:t>
      </w:r>
      <w:r>
        <w:rPr>
          <w:rFonts w:ascii="Arial" w:hAnsi="Arial" w:eastAsia="Times New Roman" w:cs="Arial"/>
        </w:rPr>
        <w:t>.</w:t>
      </w:r>
      <w:r>
        <w:rPr>
          <w:rFonts w:ascii="Arial" w:hAnsi="Arial" w:eastAsia="Times New Roman" w:cs="Arial"/>
          <w:lang w:val="en-US" w:eastAsia="zh-CN"/>
        </w:rPr>
        <w:t>2</w:t>
      </w:r>
      <w:r>
        <w:rPr>
          <w:rFonts w:ascii="Arial" w:hAnsi="Arial" w:eastAsia="Times New Roman" w:cs="Arial"/>
          <w:lang w:eastAsia="zh-CN"/>
        </w:rPr>
        <w:t>.</w:t>
      </w:r>
      <w:r>
        <w:rPr>
          <w:rFonts w:ascii="Arial" w:hAnsi="Arial" w:eastAsia="Times New Roman" w:cs="Arial"/>
          <w:lang w:val="en-US" w:eastAsia="zh-CN"/>
        </w:rPr>
        <w:t>2</w:t>
      </w:r>
      <w:r>
        <w:rPr>
          <w:rFonts w:ascii="Arial" w:hAnsi="Arial" w:eastAsia="Times New Roman" w:cs="Arial"/>
        </w:rPr>
        <w:t>-1 gives IMD interference</w:t>
      </w:r>
      <w:r>
        <w:rPr>
          <w:rFonts w:ascii="Arial" w:hAnsi="Arial" w:eastAsia="Times New Roman" w:cs="Arial"/>
          <w:lang w:eastAsia="zh-CN"/>
        </w:rPr>
        <w:t xml:space="preserve"> analysis</w:t>
      </w:r>
      <w:r>
        <w:rPr>
          <w:rFonts w:ascii="Arial" w:hAnsi="Arial" w:eastAsia="Times New Roman" w:cs="Arial"/>
        </w:rPr>
        <w:t xml:space="preserve"> for CA_</w:t>
      </w:r>
      <w:r>
        <w:rPr>
          <w:rFonts w:ascii="Arial" w:hAnsi="Arial" w:eastAsia="MS Mincho" w:cs="Arial"/>
          <w:lang w:eastAsia="ja-JP"/>
        </w:rPr>
        <w:t xml:space="preserve"> </w:t>
      </w:r>
      <w:r>
        <w:rPr>
          <w:rFonts w:ascii="Arial" w:hAnsi="Arial" w:eastAsia="Times New Roman" w:cs="Arial"/>
          <w:lang w:val="en-US" w:eastAsia="zh-CN"/>
        </w:rPr>
        <w:t>n78-n102.</w:t>
      </w:r>
    </w:p>
    <w:p>
      <w:pPr>
        <w:keepNext/>
        <w:keepLines/>
        <w:spacing w:before="60"/>
        <w:jc w:val="center"/>
        <w:rPr>
          <w:rFonts w:ascii="Arial" w:hAnsi="Arial" w:eastAsia="Times New Roman" w:cs="Arial"/>
          <w:b/>
          <w:lang w:eastAsia="zh-CN"/>
        </w:rPr>
      </w:pPr>
      <w:r>
        <w:rPr>
          <w:rFonts w:ascii="Arial" w:hAnsi="Arial" w:eastAsia="Times New Roman" w:cs="Arial"/>
          <w:b/>
          <w:lang w:eastAsia="zh-CN"/>
        </w:rPr>
        <w:t xml:space="preserve">Table </w:t>
      </w:r>
      <w:r>
        <w:rPr>
          <w:rFonts w:hint="eastAsia" w:ascii="Arial" w:hAnsi="Arial" w:eastAsia="Times New Roman" w:cs="Arial"/>
          <w:b/>
          <w:lang w:eastAsia="zh-CN"/>
        </w:rPr>
        <w:t>5.31</w:t>
      </w:r>
      <w:r>
        <w:rPr>
          <w:rFonts w:ascii="Arial" w:hAnsi="Arial" w:eastAsia="Times New Roman" w:cs="Arial"/>
          <w:b/>
          <w:lang w:eastAsia="zh-CN"/>
        </w:rPr>
        <w:t>.2.2-1: IMD analysis</w:t>
      </w:r>
    </w:p>
    <w:tbl>
      <w:tblPr>
        <w:tblStyle w:val="89"/>
        <w:tblW w:w="4998"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692"/>
        <w:gridCol w:w="1756"/>
        <w:gridCol w:w="1893"/>
        <w:gridCol w:w="1755"/>
        <w:gridCol w:w="17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UE UL carriers</w:t>
            </w:r>
          </w:p>
        </w:tc>
        <w:tc>
          <w:tcPr>
            <w:tcW w:w="891" w:type="pct"/>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fx_low</w:t>
            </w:r>
          </w:p>
        </w:tc>
        <w:tc>
          <w:tcPr>
            <w:tcW w:w="960" w:type="pct"/>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fx_high</w:t>
            </w:r>
          </w:p>
        </w:tc>
        <w:tc>
          <w:tcPr>
            <w:tcW w:w="890" w:type="pct"/>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fy_low</w:t>
            </w:r>
          </w:p>
        </w:tc>
        <w:tc>
          <w:tcPr>
            <w:tcW w:w="891" w:type="pct"/>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fy_high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UL Frequency [MHz]</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3300</w:t>
            </w:r>
          </w:p>
        </w:tc>
        <w:tc>
          <w:tcPr>
            <w:tcW w:w="96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3800</w:t>
            </w:r>
          </w:p>
        </w:tc>
        <w:tc>
          <w:tcPr>
            <w:tcW w:w="89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5925</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6425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DL Frequency [MHz]</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3300</w:t>
            </w:r>
          </w:p>
        </w:tc>
        <w:tc>
          <w:tcPr>
            <w:tcW w:w="96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3800</w:t>
            </w:r>
          </w:p>
        </w:tc>
        <w:tc>
          <w:tcPr>
            <w:tcW w:w="89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5925</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6425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2nd order IMD products</w:t>
            </w:r>
          </w:p>
        </w:tc>
        <w:tc>
          <w:tcPr>
            <w:tcW w:w="891"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|fy_low – fx_high|</w:t>
            </w:r>
          </w:p>
        </w:tc>
        <w:tc>
          <w:tcPr>
            <w:tcW w:w="960"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|fy_high – fx_low|</w:t>
            </w:r>
          </w:p>
        </w:tc>
        <w:tc>
          <w:tcPr>
            <w:tcW w:w="890"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|fy_low + fx_low|</w:t>
            </w:r>
          </w:p>
        </w:tc>
        <w:tc>
          <w:tcPr>
            <w:tcW w:w="891"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|fy_high + 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891"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2125</w:t>
            </w:r>
          </w:p>
        </w:tc>
        <w:tc>
          <w:tcPr>
            <w:tcW w:w="960"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3125</w:t>
            </w:r>
          </w:p>
        </w:tc>
        <w:tc>
          <w:tcPr>
            <w:tcW w:w="890"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9225</w:t>
            </w:r>
          </w:p>
        </w:tc>
        <w:tc>
          <w:tcPr>
            <w:tcW w:w="891"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10225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3rd order IMD products</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 fy_high|</w:t>
            </w:r>
          </w:p>
        </w:tc>
        <w:tc>
          <w:tcPr>
            <w:tcW w:w="96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 fy_low|</w:t>
            </w:r>
          </w:p>
        </w:tc>
        <w:tc>
          <w:tcPr>
            <w:tcW w:w="89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|2*fy_low – fx_high|</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|2*fy_high – fx_low|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175</w:t>
            </w:r>
          </w:p>
        </w:tc>
        <w:tc>
          <w:tcPr>
            <w:tcW w:w="96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1675</w:t>
            </w:r>
          </w:p>
        </w:tc>
        <w:tc>
          <w:tcPr>
            <w:tcW w:w="89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8050</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9550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3rd order IMD products</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 fy_low|</w:t>
            </w:r>
          </w:p>
        </w:tc>
        <w:tc>
          <w:tcPr>
            <w:tcW w:w="96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 fy_high|</w:t>
            </w:r>
          </w:p>
        </w:tc>
        <w:tc>
          <w:tcPr>
            <w:tcW w:w="89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|2*fy_low + fx_low|</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|2*fy_high + 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12525</w:t>
            </w:r>
          </w:p>
        </w:tc>
        <w:tc>
          <w:tcPr>
            <w:tcW w:w="96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14025</w:t>
            </w:r>
          </w:p>
        </w:tc>
        <w:tc>
          <w:tcPr>
            <w:tcW w:w="89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15150</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16650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4th order IMD products</w:t>
            </w:r>
          </w:p>
        </w:tc>
        <w:tc>
          <w:tcPr>
            <w:tcW w:w="891"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|3*fx_low –1* fy_high|</w:t>
            </w:r>
          </w:p>
        </w:tc>
        <w:tc>
          <w:tcPr>
            <w:tcW w:w="960"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|3*fx_high – 1*fy_low|</w:t>
            </w:r>
          </w:p>
        </w:tc>
        <w:tc>
          <w:tcPr>
            <w:tcW w:w="890"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|3*fy_low – 1*fx_high|</w:t>
            </w:r>
          </w:p>
        </w:tc>
        <w:tc>
          <w:tcPr>
            <w:tcW w:w="891"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|3*fy_high – 1*fx_low|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891"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3475</w:t>
            </w:r>
          </w:p>
        </w:tc>
        <w:tc>
          <w:tcPr>
            <w:tcW w:w="960"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5475</w:t>
            </w:r>
          </w:p>
        </w:tc>
        <w:tc>
          <w:tcPr>
            <w:tcW w:w="890"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13975</w:t>
            </w:r>
          </w:p>
        </w:tc>
        <w:tc>
          <w:tcPr>
            <w:tcW w:w="891"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15975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4th order IMD products</w:t>
            </w:r>
          </w:p>
        </w:tc>
        <w:tc>
          <w:tcPr>
            <w:tcW w:w="891"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–2* fy_high|</w:t>
            </w:r>
          </w:p>
        </w:tc>
        <w:tc>
          <w:tcPr>
            <w:tcW w:w="960"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–2* fy_low|</w:t>
            </w:r>
          </w:p>
        </w:tc>
        <w:tc>
          <w:tcPr>
            <w:tcW w:w="890"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+2* fy_low|</w:t>
            </w:r>
          </w:p>
        </w:tc>
        <w:tc>
          <w:tcPr>
            <w:tcW w:w="891"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+2* fy_high|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891"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6250</w:t>
            </w:r>
          </w:p>
        </w:tc>
        <w:tc>
          <w:tcPr>
            <w:tcW w:w="960"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4250</w:t>
            </w:r>
          </w:p>
        </w:tc>
        <w:tc>
          <w:tcPr>
            <w:tcW w:w="890"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18450</w:t>
            </w:r>
          </w:p>
        </w:tc>
        <w:tc>
          <w:tcPr>
            <w:tcW w:w="891"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20450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4th order IMD products</w:t>
            </w:r>
          </w:p>
        </w:tc>
        <w:tc>
          <w:tcPr>
            <w:tcW w:w="891"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|3*fx_low +1* fy_low|</w:t>
            </w:r>
          </w:p>
        </w:tc>
        <w:tc>
          <w:tcPr>
            <w:tcW w:w="960"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|3*fx_high + 1*fy_high|</w:t>
            </w:r>
          </w:p>
        </w:tc>
        <w:tc>
          <w:tcPr>
            <w:tcW w:w="890"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|3*fy_low + 1*fx_low|</w:t>
            </w:r>
          </w:p>
        </w:tc>
        <w:tc>
          <w:tcPr>
            <w:tcW w:w="891" w:type="pct"/>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|3*fy_high + 1*fx_high|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891" w:type="pct"/>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15825</w:t>
            </w:r>
          </w:p>
        </w:tc>
        <w:tc>
          <w:tcPr>
            <w:tcW w:w="960" w:type="pct"/>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17825</w:t>
            </w:r>
          </w:p>
        </w:tc>
        <w:tc>
          <w:tcPr>
            <w:tcW w:w="890" w:type="pct"/>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21075</w:t>
            </w:r>
          </w:p>
        </w:tc>
        <w:tc>
          <w:tcPr>
            <w:tcW w:w="891" w:type="pct"/>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23075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5th order IMD products</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|fx_low – 4*fy_high|</w:t>
            </w:r>
          </w:p>
        </w:tc>
        <w:tc>
          <w:tcPr>
            <w:tcW w:w="96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|fx_high – 4*fy_low|</w:t>
            </w:r>
          </w:p>
        </w:tc>
        <w:tc>
          <w:tcPr>
            <w:tcW w:w="89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|fy_low – 4*fx_high|</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|fy_high – 4*fx_low|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22400</w:t>
            </w:r>
          </w:p>
        </w:tc>
        <w:tc>
          <w:tcPr>
            <w:tcW w:w="96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19900</w:t>
            </w:r>
          </w:p>
        </w:tc>
        <w:tc>
          <w:tcPr>
            <w:tcW w:w="89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9275</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6775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5th order IMD products</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- 3*fy_high|</w:t>
            </w:r>
          </w:p>
        </w:tc>
        <w:tc>
          <w:tcPr>
            <w:tcW w:w="96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- 3*fy_low|</w:t>
            </w:r>
          </w:p>
        </w:tc>
        <w:tc>
          <w:tcPr>
            <w:tcW w:w="89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|2*fy_low - 3*fx_high|</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|2*fy_high -3*fx_low|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12675</w:t>
            </w:r>
          </w:p>
        </w:tc>
        <w:tc>
          <w:tcPr>
            <w:tcW w:w="96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10175</w:t>
            </w:r>
          </w:p>
        </w:tc>
        <w:tc>
          <w:tcPr>
            <w:tcW w:w="89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450</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2950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5th order IMD products</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|fx_low + 4*fy_low|</w:t>
            </w:r>
          </w:p>
        </w:tc>
        <w:tc>
          <w:tcPr>
            <w:tcW w:w="96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|fx_high + 4*fy_high|</w:t>
            </w:r>
          </w:p>
        </w:tc>
        <w:tc>
          <w:tcPr>
            <w:tcW w:w="89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|fy_low + 4*fx_low|</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|fy_high + 4*fx_high|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27000</w:t>
            </w:r>
          </w:p>
        </w:tc>
        <w:tc>
          <w:tcPr>
            <w:tcW w:w="96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29500</w:t>
            </w:r>
          </w:p>
        </w:tc>
        <w:tc>
          <w:tcPr>
            <w:tcW w:w="89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19125</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21625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5th order IMD products</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+ 3*fy_low|</w:t>
            </w:r>
          </w:p>
        </w:tc>
        <w:tc>
          <w:tcPr>
            <w:tcW w:w="96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+ 3*fy_high|</w:t>
            </w:r>
          </w:p>
        </w:tc>
        <w:tc>
          <w:tcPr>
            <w:tcW w:w="89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|2*fy_low + 3*fx_low|</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|2*fy_high + 3*fx_high|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1366" w:type="pct"/>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24375</w:t>
            </w:r>
          </w:p>
        </w:tc>
        <w:tc>
          <w:tcPr>
            <w:tcW w:w="96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26875</w:t>
            </w:r>
          </w:p>
        </w:tc>
        <w:tc>
          <w:tcPr>
            <w:tcW w:w="890"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21750</w:t>
            </w:r>
          </w:p>
        </w:tc>
        <w:tc>
          <w:tcPr>
            <w:tcW w:w="891" w:type="pct"/>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24250</w:t>
            </w:r>
          </w:p>
        </w:tc>
      </w:tr>
    </w:tbl>
    <w:p>
      <w:pPr>
        <w:rPr>
          <w:rFonts w:ascii="Calibri" w:hAnsi="Calibri" w:eastAsia="Calibri" w:cs="Times New Roman"/>
          <w:sz w:val="22"/>
          <w:szCs w:val="22"/>
          <w:lang w:eastAsia="en-US"/>
        </w:rPr>
      </w:pPr>
    </w:p>
    <w:p>
      <w:pPr>
        <w:rPr>
          <w:rFonts w:ascii="Arial" w:hAnsi="Arial" w:eastAsia="Times New Roman" w:cs="Arial"/>
        </w:rPr>
      </w:pPr>
      <w:r>
        <w:rPr>
          <w:rFonts w:ascii="Arial" w:hAnsi="Arial" w:eastAsia="Times New Roman" w:cs="Arial"/>
        </w:rPr>
        <w:t xml:space="preserve">Based on the table </w:t>
      </w:r>
      <w:r>
        <w:rPr>
          <w:rFonts w:hint="eastAsia" w:ascii="Arial" w:hAnsi="Arial" w:eastAsia="宋体" w:cs="Arial"/>
          <w:lang w:eastAsia="zh-CN"/>
        </w:rPr>
        <w:t>5.31</w:t>
      </w:r>
      <w:r>
        <w:rPr>
          <w:rFonts w:ascii="Arial" w:hAnsi="Arial" w:eastAsia="Times New Roman" w:cs="Arial"/>
        </w:rPr>
        <w:t xml:space="preserve">.2.2-1, there are no IMD interference issues of this band combination </w:t>
      </w:r>
    </w:p>
    <w:p>
      <w:pPr>
        <w:rPr>
          <w:rFonts w:ascii="Arial" w:hAnsi="Arial" w:eastAsia="Times New Roman"/>
          <w:i/>
          <w:sz w:val="24"/>
        </w:rPr>
      </w:pPr>
      <w:r>
        <w:rPr>
          <w:rFonts w:ascii="Arial" w:hAnsi="Arial" w:eastAsia="Times New Roman" w:cs="Arial"/>
        </w:rPr>
        <w:t xml:space="preserve">Since this is </w:t>
      </w:r>
      <w:bookmarkStart w:id="1126" w:name="_Hlk128419956"/>
      <w:r>
        <w:rPr>
          <w:rFonts w:ascii="Arial" w:hAnsi="Arial" w:eastAsia="Times New Roman" w:cs="Arial"/>
        </w:rPr>
        <w:t>including a share spectrum access band there is no additional protected bands as compared to n78.</w:t>
      </w:r>
      <w:bookmarkEnd w:id="1126"/>
    </w:p>
    <w:p>
      <w:pPr>
        <w:keepNext/>
        <w:keepLines/>
        <w:pBdr>
          <w:top w:val="none" w:color="auto" w:sz="0" w:space="0"/>
        </w:pBdr>
        <w:tabs>
          <w:tab w:val="left" w:pos="0"/>
          <w:tab w:val="left" w:pos="420"/>
          <w:tab w:val="left" w:pos="864"/>
        </w:tabs>
        <w:spacing w:before="120" w:after="180"/>
        <w:ind w:left="1418" w:hanging="1418"/>
        <w:outlineLvl w:val="3"/>
        <w:rPr>
          <w:rFonts w:ascii="Arial" w:hAnsi="Arial" w:eastAsia="Times New Roman" w:cs="Times New Roman"/>
          <w:i w:val="0"/>
          <w:iCs w:val="0"/>
          <w:color w:val="auto"/>
          <w:sz w:val="24"/>
          <w:lang w:val="sv-SE" w:eastAsia="en-US" w:bidi="ar-SA"/>
        </w:rPr>
      </w:pPr>
      <w:r>
        <w:rPr>
          <w:rFonts w:hint="eastAsia" w:ascii="Arial" w:hAnsi="Arial" w:eastAsia="宋体" w:cs="Times New Roman"/>
          <w:i w:val="0"/>
          <w:iCs w:val="0"/>
          <w:color w:val="auto"/>
          <w:sz w:val="24"/>
          <w:lang w:val="sv-SE" w:eastAsia="zh-CN" w:bidi="ar-SA"/>
        </w:rPr>
        <w:t>5.31</w:t>
      </w:r>
      <w:r>
        <w:rPr>
          <w:rFonts w:ascii="Arial" w:hAnsi="Arial" w:eastAsia="Times New Roman" w:cs="Times New Roman"/>
          <w:i w:val="0"/>
          <w:iCs w:val="0"/>
          <w:color w:val="auto"/>
          <w:sz w:val="24"/>
          <w:lang w:val="sv-SE" w:eastAsia="en-US" w:bidi="ar-SA"/>
        </w:rPr>
        <w:t>.2.3</w:t>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ab/>
      </w:r>
      <w:r>
        <w:rPr>
          <w:rFonts w:ascii="Arial" w:hAnsi="Arial" w:eastAsia="Times New Roman" w:cs="Times New Roman"/>
          <w:i w:val="0"/>
          <w:iCs w:val="0"/>
          <w:color w:val="auto"/>
          <w:sz w:val="24"/>
          <w:lang w:val="sv-SE" w:eastAsia="en-US" w:bidi="ar-SA"/>
        </w:rPr>
        <w:t>REFSENS requirements</w:t>
      </w:r>
    </w:p>
    <w:p>
      <w:pPr>
        <w:rPr>
          <w:rFonts w:eastAsia="Times New Roman"/>
        </w:rPr>
      </w:pPr>
      <w:r>
        <w:rPr>
          <w:rFonts w:eastAsia="Times New Roman"/>
        </w:rPr>
        <w:t>There are no additional MSD requirements for this band combination.</w:t>
      </w:r>
    </w:p>
    <w:p>
      <w:pPr>
        <w:keepNext/>
        <w:keepLines/>
        <w:pBdr>
          <w:top w:val="none" w:color="auto" w:sz="0" w:space="0"/>
        </w:pBdr>
        <w:spacing w:before="180" w:after="180"/>
        <w:ind w:left="1134" w:hanging="1134"/>
        <w:outlineLvl w:val="1"/>
        <w:rPr>
          <w:rFonts w:ascii="Arial" w:hAnsi="Arial" w:eastAsia="宋体" w:cs="Times New Roman"/>
          <w:sz w:val="32"/>
          <w:lang w:val="en-US" w:eastAsia="zh-CN" w:bidi="ar-SA"/>
        </w:rPr>
      </w:pPr>
      <w:r>
        <w:rPr>
          <w:rFonts w:hint="eastAsia" w:ascii="Arial" w:hAnsi="Arial" w:eastAsia="宋体" w:cs="Times New Roman"/>
          <w:sz w:val="32"/>
          <w:lang w:val="en-US" w:eastAsia="zh-CN" w:bidi="ar-SA"/>
        </w:rPr>
        <w:t>5.32</w:t>
      </w:r>
      <w:r>
        <w:rPr>
          <w:rFonts w:ascii="Arial" w:hAnsi="Arial" w:eastAsia="宋体" w:cs="Times New Roman"/>
          <w:sz w:val="32"/>
          <w:lang w:val="en-US" w:eastAsia="zh-CN" w:bidi="ar-SA"/>
        </w:rPr>
        <w:tab/>
      </w:r>
      <w:r>
        <w:rPr>
          <w:rFonts w:ascii="Arial" w:hAnsi="Arial" w:eastAsia="宋体" w:cs="Times New Roman"/>
          <w:sz w:val="32"/>
          <w:lang w:val="en-US" w:eastAsia="zh-CN" w:bidi="ar-SA"/>
        </w:rPr>
        <w:tab/>
      </w:r>
      <w:r>
        <w:rPr>
          <w:rFonts w:ascii="Arial" w:hAnsi="Arial" w:eastAsia="宋体" w:cs="Times New Roman"/>
          <w:sz w:val="32"/>
          <w:lang w:val="en-US" w:eastAsia="zh-CN" w:bidi="ar-SA"/>
        </w:rPr>
        <w:t>CA_n1-n102</w:t>
      </w: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r>
        <w:rPr>
          <w:rFonts w:hint="eastAsia" w:ascii="Arial" w:hAnsi="Arial" w:eastAsia="宋体" w:cs="Times New Roman"/>
          <w:sz w:val="28"/>
          <w:lang w:val="en-US" w:eastAsia="zh-CN" w:bidi="ar-SA"/>
        </w:rPr>
        <w:t>5.32</w:t>
      </w:r>
      <w:r>
        <w:rPr>
          <w:rFonts w:ascii="Arial" w:hAnsi="Arial" w:eastAsia="宋体" w:cs="Times New Roman"/>
          <w:sz w:val="28"/>
          <w:lang w:val="en-US" w:eastAsia="en-US" w:bidi="ar-SA"/>
        </w:rPr>
        <w:t>.</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Arial"/>
          <w:sz w:val="28"/>
          <w:szCs w:val="28"/>
          <w:lang w:val="en-US" w:eastAsia="zh-CN" w:bidi="ar-SA"/>
        </w:rPr>
        <w:t>Common for 1 band UL and 2 bands UL CA</w:t>
      </w:r>
    </w:p>
    <w:p>
      <w:pPr>
        <w:keepNext/>
        <w:keepLines/>
        <w:pBdr>
          <w:top w:val="none" w:color="auto" w:sz="0" w:space="0"/>
        </w:pBdr>
        <w:spacing w:before="180" w:after="180"/>
        <w:ind w:left="1418" w:hanging="1418"/>
        <w:outlineLvl w:val="3"/>
        <w:rPr>
          <w:rFonts w:ascii="Arial" w:hAnsi="Arial" w:eastAsia="宋体" w:cs="Times New Roman"/>
          <w:sz w:val="24"/>
          <w:lang w:val="en-US" w:eastAsia="ja-JP" w:bidi="ar-SA"/>
        </w:rPr>
      </w:pPr>
      <w:r>
        <w:rPr>
          <w:rFonts w:hint="eastAsia" w:ascii="Arial" w:hAnsi="Arial" w:eastAsia="宋体" w:cs="Times New Roman"/>
          <w:sz w:val="24"/>
          <w:lang w:val="sv-SE" w:eastAsia="zh-CN" w:bidi="ar-SA"/>
        </w:rPr>
        <w:t>5.32</w:t>
      </w:r>
      <w:r>
        <w:rPr>
          <w:rFonts w:ascii="Arial" w:hAnsi="Arial" w:eastAsia="宋体" w:cs="Times New Roman"/>
          <w:sz w:val="24"/>
          <w:lang w:val="sv-SE" w:eastAsia="zh-CN" w:bidi="ar-SA"/>
        </w:rPr>
        <w:t>.1.1 Operating bands for CA</w:t>
      </w:r>
    </w:p>
    <w:p>
      <w:pPr>
        <w:keepNext/>
        <w:keepLines/>
        <w:spacing w:before="60" w:after="180"/>
        <w:jc w:val="center"/>
        <w:rPr>
          <w:rFonts w:ascii="Arial" w:hAnsi="Arial" w:eastAsia="Times New Roman" w:cs="Times New Roman"/>
          <w:b/>
          <w:lang w:val="zh-CN" w:eastAsia="ja-JP" w:bidi="ar-SA"/>
        </w:rPr>
      </w:pPr>
      <w:r>
        <w:rPr>
          <w:rFonts w:ascii="Arial" w:hAnsi="Arial" w:eastAsia="Times New Roman" w:cs="Times New Roman"/>
          <w:b/>
          <w:lang w:val="zh-CN" w:eastAsia="en-US" w:bidi="ar-SA"/>
        </w:rPr>
        <w:t xml:space="preserve">Table </w:t>
      </w:r>
      <w:r>
        <w:rPr>
          <w:rFonts w:hint="eastAsia" w:ascii="Arial" w:hAnsi="Arial" w:eastAsia="Times New Roman" w:cs="Times New Roman"/>
          <w:b/>
          <w:lang w:val="zh-CN" w:eastAsia="zh-CN" w:bidi="ar-SA"/>
        </w:rPr>
        <w:t>5.32</w:t>
      </w:r>
      <w:r>
        <w:rPr>
          <w:rFonts w:ascii="Arial" w:hAnsi="Arial" w:eastAsia="Times New Roman" w:cs="Times New Roman"/>
          <w:b/>
          <w:lang w:val="zh-CN" w:eastAsia="zh-CN" w:bidi="ar-SA"/>
        </w:rPr>
        <w:t>.1.1</w:t>
      </w:r>
      <w:r>
        <w:rPr>
          <w:rFonts w:ascii="Arial" w:hAnsi="Arial" w:eastAsia="Times New Roman" w:cs="Times New Roman"/>
          <w:b/>
          <w:lang w:val="zh-CN" w:eastAsia="en-US" w:bidi="ar-SA"/>
        </w:rPr>
        <w:t>-1: CA band combination of band n1+n102</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3"/>
        <w:gridCol w:w="1120"/>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zh-CN" w:eastAsia="zh-CN"/>
              </w:rPr>
            </w:pPr>
            <w:r>
              <w:rPr>
                <w:rFonts w:ascii="Arial" w:hAnsi="Arial" w:eastAsia="Times New Roman" w:cs="Arial"/>
                <w:b/>
                <w:sz w:val="18"/>
                <w:lang w:val="zh-CN" w:eastAsia="ja-JP"/>
              </w:rPr>
              <w:t>NR</w:t>
            </w:r>
            <w:r>
              <w:rPr>
                <w:rFonts w:ascii="Arial" w:hAnsi="Arial" w:eastAsia="Times New Roman" w:cs="Arial"/>
                <w:b/>
                <w:sz w:val="18"/>
                <w:lang w:val="zh-CN" w:eastAsia="zh-CN"/>
              </w:rPr>
              <w:t xml:space="preserve"> Band</w:t>
            </w:r>
          </w:p>
        </w:tc>
        <w:tc>
          <w:tcPr>
            <w:tcW w:w="300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sz w:val="18"/>
                <w:szCs w:val="18"/>
                <w:lang w:val="en-GB" w:eastAsia="en-US" w:bidi="ar-SA"/>
              </w:rPr>
            </w:pPr>
            <w:r>
              <w:rPr>
                <w:rFonts w:ascii="Arial" w:hAnsi="Arial" w:eastAsia="Malgun Gothic" w:cs="Arial"/>
                <w:b/>
                <w:bCs/>
                <w:sz w:val="18"/>
                <w:szCs w:val="18"/>
                <w:lang w:val="en-GB" w:eastAsia="en-US" w:bidi="ar-SA"/>
              </w:rPr>
              <w:t>Duplex</w:t>
            </w:r>
          </w:p>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sz w:val="18"/>
                <w:szCs w:val="22"/>
                <w:lang w:val="zh-CN" w:eastAsia="zh-CN"/>
              </w:rPr>
            </w:pPr>
          </w:p>
        </w:tc>
        <w:tc>
          <w:tcPr>
            <w:tcW w:w="300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22"/>
                <w:lang w:val="sv-SE" w:eastAsia="ko-KR"/>
              </w:rPr>
            </w:pPr>
            <w:r>
              <w:rPr>
                <w:rFonts w:ascii="Arial" w:hAnsi="Arial" w:eastAsia="Times New Roman" w:cs="Arial"/>
                <w:color w:val="000000"/>
                <w:sz w:val="18"/>
                <w:szCs w:val="18"/>
              </w:rPr>
              <w:t>n1</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sv-SE" w:eastAsia="ko-KR"/>
              </w:rPr>
            </w:pPr>
            <w:r>
              <w:rPr>
                <w:rFonts w:ascii="Arial" w:hAnsi="Arial" w:eastAsia="Times New Roman" w:cs="Arial"/>
                <w:color w:val="000000"/>
                <w:sz w:val="18"/>
                <w:szCs w:val="18"/>
              </w:rPr>
              <w:t>1920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zh-CN" w:eastAsia="ja-JP"/>
              </w:rPr>
            </w:pPr>
            <w:r>
              <w:rPr>
                <w:rFonts w:ascii="Arial" w:hAnsi="Arial" w:eastAsia="Times New Roman"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sv-SE" w:eastAsia="ko-KR"/>
              </w:rPr>
            </w:pPr>
            <w:r>
              <w:rPr>
                <w:rFonts w:ascii="Arial" w:hAnsi="Arial" w:eastAsia="Times New Roman" w:cs="Arial"/>
                <w:color w:val="000000"/>
                <w:sz w:val="18"/>
                <w:szCs w:val="18"/>
              </w:rPr>
              <w:t>1980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sv-SE" w:eastAsia="ko-KR"/>
              </w:rPr>
            </w:pPr>
            <w:r>
              <w:rPr>
                <w:rFonts w:ascii="Arial" w:hAnsi="Arial" w:eastAsia="Times New Roman" w:cs="Arial"/>
                <w:color w:val="000000"/>
                <w:sz w:val="18"/>
                <w:szCs w:val="18"/>
              </w:rPr>
              <w:t>2110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zh-CN" w:eastAsia="ja-JP"/>
              </w:rPr>
            </w:pPr>
            <w:r>
              <w:rPr>
                <w:rFonts w:ascii="Arial" w:hAnsi="Arial" w:eastAsia="Times New Roman"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sv-SE" w:eastAsia="ko-KR"/>
              </w:rPr>
            </w:pPr>
            <w:r>
              <w:rPr>
                <w:rFonts w:ascii="Arial" w:hAnsi="Arial" w:eastAsia="Times New Roman" w:cs="Arial"/>
                <w:color w:val="000000"/>
                <w:sz w:val="18"/>
                <w:szCs w:val="18"/>
              </w:rPr>
              <w:t>2170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zh-CN" w:eastAsia="ja-JP"/>
              </w:rPr>
            </w:pPr>
            <w:r>
              <w:rPr>
                <w:rFonts w:ascii="Arial" w:hAnsi="Arial" w:eastAsia="Times New Roman"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8"/>
                <w:lang w:val="sv-SE" w:eastAsia="zh-CN"/>
              </w:rPr>
            </w:pPr>
            <w:r>
              <w:rPr>
                <w:rFonts w:ascii="Arial" w:hAnsi="Arial" w:eastAsia="Times New Roman" w:cs="Arial"/>
                <w:color w:val="000000"/>
                <w:sz w:val="18"/>
                <w:szCs w:val="18"/>
              </w:rPr>
              <w:t>n102</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Calibri" w:cs="Arial"/>
                <w:sz w:val="18"/>
                <w:lang w:val="en-US" w:eastAsia="ko-KR"/>
              </w:rPr>
            </w:pPr>
            <w:r>
              <w:rPr>
                <w:rFonts w:ascii="Arial" w:hAnsi="Arial" w:eastAsia="Times New Roman" w:cs="Arial"/>
                <w:color w:val="000000"/>
                <w:sz w:val="18"/>
                <w:szCs w:val="18"/>
              </w:rPr>
              <w:t>5925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6425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5925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6425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ko-KR"/>
              </w:rPr>
            </w:pPr>
            <w:r>
              <w:rPr>
                <w:rFonts w:ascii="Arial" w:hAnsi="Arial" w:eastAsia="Times New Roman" w:cs="Arial"/>
                <w:color w:val="000000"/>
                <w:sz w:val="18"/>
                <w:szCs w:val="18"/>
              </w:rPr>
              <w:t>TDD</w:t>
            </w:r>
          </w:p>
        </w:tc>
      </w:tr>
    </w:tbl>
    <w:p>
      <w:pPr>
        <w:keepNext/>
        <w:keepLines/>
        <w:pBdr>
          <w:top w:val="none" w:color="auto" w:sz="0" w:space="0"/>
        </w:pBdr>
        <w:spacing w:before="180" w:after="180"/>
        <w:ind w:left="1418" w:hanging="1418"/>
        <w:outlineLvl w:val="3"/>
        <w:rPr>
          <w:rFonts w:ascii="Arial" w:hAnsi="Arial" w:eastAsia="宋体" w:cs="Times New Roman"/>
          <w:sz w:val="24"/>
          <w:lang w:val="en-US" w:eastAsia="ja-JP" w:bidi="ar-SA"/>
        </w:rPr>
      </w:pPr>
      <w:r>
        <w:rPr>
          <w:rFonts w:hint="eastAsia" w:ascii="Arial" w:hAnsi="Arial" w:eastAsia="宋体" w:cs="Times New Roman"/>
          <w:sz w:val="24"/>
          <w:lang w:val="en-US" w:eastAsia="zh-CN" w:bidi="ar-SA"/>
        </w:rPr>
        <w:t>5.32</w:t>
      </w:r>
      <w:r>
        <w:rPr>
          <w:rFonts w:ascii="Arial" w:hAnsi="Arial" w:eastAsia="宋体" w:cs="Times New Roman"/>
          <w:sz w:val="24"/>
          <w:lang w:val="en-US" w:eastAsia="zh-CN" w:bidi="ar-SA"/>
        </w:rPr>
        <w:t>.1.2</w:t>
      </w:r>
      <w:r>
        <w:rPr>
          <w:rFonts w:ascii="Arial" w:hAnsi="Arial" w:eastAsia="宋体" w:cs="Times New Roman"/>
          <w:sz w:val="24"/>
          <w:lang w:val="en-US" w:eastAsia="zh-CN" w:bidi="ar-SA"/>
        </w:rPr>
        <w:tab/>
      </w:r>
      <w:r>
        <w:rPr>
          <w:rFonts w:ascii="Arial" w:hAnsi="Arial" w:eastAsia="宋体" w:cs="Times New Roman"/>
          <w:sz w:val="24"/>
          <w:lang w:val="en-US" w:eastAsia="zh-CN" w:bidi="ar-SA"/>
        </w:rPr>
        <w:t xml:space="preserve">Channel bandwidths per operating band for </w:t>
      </w:r>
      <w:r>
        <w:rPr>
          <w:rFonts w:ascii="Arial" w:hAnsi="Arial" w:eastAsia="宋体" w:cs="Times New Roman"/>
          <w:sz w:val="24"/>
          <w:lang w:val="en-US" w:eastAsia="ja-JP" w:bidi="ar-SA"/>
        </w:rPr>
        <w:t>CA</w:t>
      </w:r>
    </w:p>
    <w:p>
      <w:pPr>
        <w:keepNext/>
        <w:keepLines/>
        <w:spacing w:before="60" w:after="180"/>
        <w:jc w:val="center"/>
        <w:rPr>
          <w:rFonts w:ascii="Arial" w:hAnsi="Arial" w:eastAsia="Times New Roman" w:cs="Times New Roman"/>
          <w:b/>
          <w:sz w:val="16"/>
          <w:lang w:val="zh-CN" w:eastAsia="zh-CN" w:bidi="ar-SA"/>
        </w:rPr>
      </w:pPr>
      <w:r>
        <w:rPr>
          <w:rFonts w:ascii="Arial" w:hAnsi="Arial" w:eastAsia="Times New Roman" w:cs="Arial"/>
          <w:b/>
          <w:lang w:val="zh-CN" w:eastAsia="en-US" w:bidi="ar-SA"/>
        </w:rPr>
        <w:t xml:space="preserve">Table </w:t>
      </w:r>
      <w:r>
        <w:rPr>
          <w:rFonts w:hint="eastAsia" w:ascii="Arial" w:hAnsi="Arial" w:eastAsia="Times New Roman" w:cs="Arial"/>
          <w:b/>
          <w:lang w:val="en-US" w:eastAsia="zh-CN" w:bidi="ar-SA"/>
        </w:rPr>
        <w:t>5.32</w:t>
      </w:r>
      <w:r>
        <w:rPr>
          <w:rFonts w:ascii="Arial" w:hAnsi="Arial" w:eastAsia="Times New Roman" w:cs="Arial"/>
          <w:b/>
          <w:lang w:val="zh-CN" w:eastAsia="zh-CN" w:bidi="ar-SA"/>
        </w:rPr>
        <w:t>.1</w:t>
      </w:r>
      <w:r>
        <w:rPr>
          <w:rFonts w:ascii="Arial" w:hAnsi="Arial" w:eastAsia="Times New Roman" w:cs="Arial"/>
          <w:b/>
          <w:lang w:val="zh-CN" w:eastAsia="en-US" w:bidi="ar-SA"/>
        </w:rPr>
        <w:t>.</w:t>
      </w:r>
      <w:r>
        <w:rPr>
          <w:rFonts w:ascii="Arial" w:hAnsi="Arial" w:eastAsia="Times New Roman" w:cs="Arial"/>
          <w:b/>
          <w:lang w:val="zh-CN" w:eastAsia="zh-CN" w:bidi="ar-SA"/>
        </w:rPr>
        <w:t>2</w:t>
      </w:r>
      <w:r>
        <w:rPr>
          <w:rFonts w:ascii="Arial" w:hAnsi="Arial" w:eastAsia="Times New Roman" w:cs="Arial"/>
          <w:b/>
          <w:lang w:val="zh-CN" w:eastAsia="en-US" w:bidi="ar-SA"/>
        </w:rPr>
        <w:t>-1</w:t>
      </w:r>
      <w:r>
        <w:rPr>
          <w:rFonts w:ascii="Arial" w:hAnsi="Arial" w:eastAsia="Times New Roman" w:cs="Times New Roman"/>
          <w:b/>
          <w:lang w:val="zh-CN" w:eastAsia="en-US" w:bidi="ar-SA"/>
        </w:rPr>
        <w:t>: Supported bandwidths per CA band combination of band n1+n102</w:t>
      </w:r>
      <w:r>
        <w:rPr>
          <w:rFonts w:ascii="Arial" w:hAnsi="Arial" w:eastAsia="Times New Roman" w:cs="Times New Roman"/>
          <w:b/>
          <w:sz w:val="16"/>
          <w:lang w:val="zh-CN" w:eastAsia="zh-CN" w:bidi="ar-SA"/>
        </w:rPr>
        <w:t xml:space="preserve"> </w:t>
      </w:r>
    </w:p>
    <w:tbl>
      <w:tblPr>
        <w:tblStyle w:val="89"/>
        <w:tblW w:w="5000" w:type="pct"/>
        <w:tblInd w:w="0" w:type="dxa"/>
        <w:tblLayout w:type="autofit"/>
        <w:tblCellMar>
          <w:top w:w="0" w:type="dxa"/>
          <w:left w:w="108" w:type="dxa"/>
          <w:bottom w:w="0" w:type="dxa"/>
          <w:right w:w="108" w:type="dxa"/>
        </w:tblCellMar>
      </w:tblPr>
      <w:tblGrid>
        <w:gridCol w:w="1366"/>
        <w:gridCol w:w="1366"/>
        <w:gridCol w:w="666"/>
        <w:gridCol w:w="5172"/>
        <w:gridCol w:w="1287"/>
      </w:tblGrid>
      <w:tr>
        <w:tblPrEx>
          <w:tblCellMar>
            <w:top w:w="0" w:type="dxa"/>
            <w:left w:w="108" w:type="dxa"/>
            <w:bottom w:w="0" w:type="dxa"/>
            <w:right w:w="108" w:type="dxa"/>
          </w:tblCellMar>
        </w:tblPrEx>
        <w:trPr>
          <w:trHeight w:val="42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CA operating/channel bandwidth [MHz]</w:t>
            </w:r>
          </w:p>
        </w:tc>
      </w:tr>
      <w:tr>
        <w:tblPrEx>
          <w:tblCellMar>
            <w:top w:w="0" w:type="dxa"/>
            <w:left w:w="108" w:type="dxa"/>
            <w:bottom w:w="0" w:type="dxa"/>
            <w:right w:w="108" w:type="dxa"/>
          </w:tblCellMar>
        </w:tblPrEx>
        <w:trPr>
          <w:trHeight w:val="720" w:hRule="atLeast"/>
        </w:trPr>
        <w:tc>
          <w:tcPr>
            <w:tcW w:w="693"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NR CA configuration</w:t>
            </w:r>
          </w:p>
        </w:tc>
        <w:tc>
          <w:tcPr>
            <w:tcW w:w="693"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Uplink CA configuration or single uplink carrier</w:t>
            </w:r>
          </w:p>
        </w:tc>
        <w:tc>
          <w:tcPr>
            <w:tcW w:w="338"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NR Band</w:t>
            </w:r>
          </w:p>
        </w:tc>
        <w:tc>
          <w:tcPr>
            <w:tcW w:w="2624"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Channel bandwidth (MHz)</w:t>
            </w:r>
          </w:p>
        </w:tc>
        <w:tc>
          <w:tcPr>
            <w:tcW w:w="652" w:type="pct"/>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Bandwidth combination set</w:t>
            </w: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CA_n1A-n102A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CA_n1A-n102A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5, 10, 15, 20, 25, 30, 40, 50</w:t>
            </w:r>
          </w:p>
        </w:tc>
        <w:tc>
          <w:tcPr>
            <w:tcW w:w="652" w:type="pct"/>
            <w:tcBorders>
              <w:top w:val="single" w:color="auto" w:sz="4" w:space="0"/>
              <w:left w:val="single" w:color="auto" w:sz="4" w:space="0"/>
              <w:right w:val="single" w:color="auto" w:sz="4" w:space="0"/>
            </w:tcBorders>
            <w:shd w:val="clear" w:color="auto" w:fill="auto"/>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693" w:type="pct"/>
            <w:tcBorders>
              <w:left w:val="nil"/>
              <w:bottom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20, 40, 60, 80, 100</w:t>
            </w:r>
          </w:p>
        </w:tc>
        <w:tc>
          <w:tcPr>
            <w:tcW w:w="652" w:type="pct"/>
            <w:tcBorders>
              <w:left w:val="single" w:color="auto" w:sz="4" w:space="0"/>
              <w:bottom w:val="single" w:color="auto" w:sz="4" w:space="0"/>
              <w:right w:val="single" w:color="auto" w:sz="4" w:space="0"/>
            </w:tcBorders>
            <w:vAlign w:val="center"/>
          </w:tcPr>
          <w:p>
            <w:pPr>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CA_n1A-n102(2A)</w:t>
            </w:r>
          </w:p>
        </w:tc>
        <w:tc>
          <w:tcPr>
            <w:tcW w:w="693" w:type="pct"/>
            <w:tcBorders>
              <w:top w:val="single" w:color="auto"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CA_n1A-n102A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5, 10, 15, 20, 25, 30, 40, 50</w:t>
            </w:r>
          </w:p>
        </w:tc>
        <w:tc>
          <w:tcPr>
            <w:tcW w:w="652" w:type="pct"/>
            <w:tcBorders>
              <w:top w:val="single" w:color="auto"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CA_n102(2A)_BCS0</w:t>
            </w:r>
          </w:p>
        </w:tc>
        <w:tc>
          <w:tcPr>
            <w:tcW w:w="652" w:type="pct"/>
            <w:tcBorders>
              <w:left w:val="single" w:color="auto" w:sz="4" w:space="0"/>
              <w:bottom w:val="single" w:color="000000" w:sz="4" w:space="0"/>
              <w:right w:val="single" w:color="auto" w:sz="4" w:space="0"/>
            </w:tcBorders>
            <w:vAlign w:val="center"/>
          </w:tcPr>
          <w:p>
            <w:pPr>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000000" w:sz="4" w:space="0"/>
              <w:left w:val="single" w:color="auto" w:sz="4" w:space="0"/>
              <w:right w:val="single" w:color="000000"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CA_n1A-n102B</w:t>
            </w:r>
          </w:p>
        </w:tc>
        <w:tc>
          <w:tcPr>
            <w:tcW w:w="693" w:type="pct"/>
            <w:tcBorders>
              <w:top w:val="single" w:color="000000" w:sz="4" w:space="0"/>
              <w:left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CA_n1A-n102A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5, 10, 15, 20, 25, 30, 40, 50</w:t>
            </w:r>
          </w:p>
        </w:tc>
        <w:tc>
          <w:tcPr>
            <w:tcW w:w="652" w:type="pct"/>
            <w:tcBorders>
              <w:top w:val="single" w:color="000000"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000000" w:sz="4" w:space="0"/>
              <w:right w:val="single" w:color="000000" w:sz="4" w:space="0"/>
            </w:tcBorders>
            <w:shd w:val="clear" w:color="auto" w:fill="auto"/>
            <w:vAlign w:val="center"/>
          </w:tcPr>
          <w:p>
            <w:pPr>
              <w:spacing w:after="0"/>
              <w:rPr>
                <w:rFonts w:ascii="Arial" w:hAnsi="Arial" w:eastAsia="Times New Roman" w:cs="Arial"/>
                <w:color w:val="000000"/>
                <w:sz w:val="18"/>
                <w:szCs w:val="18"/>
                <w:lang w:val="en-US"/>
              </w:rPr>
            </w:pPr>
          </w:p>
        </w:tc>
        <w:tc>
          <w:tcPr>
            <w:tcW w:w="693" w:type="pct"/>
            <w:tcBorders>
              <w:left w:val="single" w:color="000000"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CA_n102B_BCS0</w:t>
            </w:r>
          </w:p>
        </w:tc>
        <w:tc>
          <w:tcPr>
            <w:tcW w:w="652" w:type="pct"/>
            <w:tcBorders>
              <w:left w:val="single" w:color="auto" w:sz="4" w:space="0"/>
              <w:bottom w:val="single" w:color="000000"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000000"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CA_n1A-n102C</w:t>
            </w:r>
          </w:p>
        </w:tc>
        <w:tc>
          <w:tcPr>
            <w:tcW w:w="693" w:type="pct"/>
            <w:tcBorders>
              <w:top w:val="single" w:color="000000"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CA_n1A-n102A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5, 10, 15, 20, 25, 30, 40, 50</w:t>
            </w:r>
          </w:p>
        </w:tc>
        <w:tc>
          <w:tcPr>
            <w:tcW w:w="652" w:type="pct"/>
            <w:tcBorders>
              <w:top w:val="single" w:color="000000"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CA_n102C_BCS0</w:t>
            </w:r>
          </w:p>
        </w:tc>
        <w:tc>
          <w:tcPr>
            <w:tcW w:w="652" w:type="pct"/>
            <w:tcBorders>
              <w:left w:val="single" w:color="auto" w:sz="4" w:space="0"/>
              <w:bottom w:val="single" w:color="000000"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000000"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CA_n1A-n102D</w:t>
            </w:r>
          </w:p>
        </w:tc>
        <w:tc>
          <w:tcPr>
            <w:tcW w:w="693" w:type="pct"/>
            <w:tcBorders>
              <w:top w:val="single" w:color="000000"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CA_n1A-n102A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5, 10, 15, 20, 25, 30, 40, 50</w:t>
            </w:r>
          </w:p>
        </w:tc>
        <w:tc>
          <w:tcPr>
            <w:tcW w:w="652" w:type="pct"/>
            <w:tcBorders>
              <w:top w:val="single" w:color="000000"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CA_n102D_BCS0</w:t>
            </w:r>
          </w:p>
        </w:tc>
        <w:tc>
          <w:tcPr>
            <w:tcW w:w="652" w:type="pct"/>
            <w:tcBorders>
              <w:left w:val="single" w:color="auto" w:sz="4" w:space="0"/>
              <w:bottom w:val="single" w:color="000000" w:sz="4" w:space="0"/>
              <w:right w:val="single" w:color="auto" w:sz="4" w:space="0"/>
            </w:tcBorders>
            <w:vAlign w:val="center"/>
          </w:tcPr>
          <w:p>
            <w:pPr>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240" w:hRule="atLeast"/>
        </w:trPr>
        <w:tc>
          <w:tcPr>
            <w:tcW w:w="693" w:type="pct"/>
            <w:tcBorders>
              <w:top w:val="single" w:color="000000" w:sz="4" w:space="0"/>
              <w:left w:val="single" w:color="auto"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CA_n1A-n102E</w:t>
            </w:r>
          </w:p>
        </w:tc>
        <w:tc>
          <w:tcPr>
            <w:tcW w:w="693" w:type="pct"/>
            <w:tcBorders>
              <w:top w:val="single" w:color="000000" w:sz="4" w:space="0"/>
              <w:left w:val="nil"/>
              <w:right w:val="single" w:color="auto" w:sz="4" w:space="0"/>
            </w:tcBorders>
            <w:shd w:val="clear" w:color="auto" w:fill="auto"/>
            <w:vAlign w:val="center"/>
          </w:tcPr>
          <w:p>
            <w:pPr>
              <w:spacing w:after="0"/>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CA_n1A-n102A</w:t>
            </w: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sz w:val="18"/>
                <w:szCs w:val="18"/>
                <w:lang w:val="en-US" w:eastAsia="zh-CN" w:bidi="ar"/>
              </w:rPr>
              <w:t>5, 10, 15, 20, 25, 30, 40, 50</w:t>
            </w:r>
          </w:p>
        </w:tc>
        <w:tc>
          <w:tcPr>
            <w:tcW w:w="652" w:type="pct"/>
            <w:tcBorders>
              <w:top w:val="single" w:color="000000" w:sz="4" w:space="0"/>
              <w:left w:val="single" w:color="auto" w:sz="4" w:space="0"/>
              <w:right w:val="single" w:color="auto" w:sz="4" w:space="0"/>
            </w:tcBorders>
            <w:vAlign w:val="center"/>
          </w:tcPr>
          <w:p>
            <w:pPr>
              <w:spacing w:after="0"/>
              <w:jc w:val="center"/>
              <w:rPr>
                <w:rFonts w:ascii="Arial" w:hAnsi="Arial" w:eastAsia="Times New Roman" w:cs="Arial"/>
                <w:sz w:val="18"/>
                <w:szCs w:val="18"/>
                <w:lang w:val="en-US"/>
              </w:rPr>
            </w:pPr>
            <w:r>
              <w:rPr>
                <w:rFonts w:ascii="Arial" w:hAnsi="Arial" w:eastAsia="Times New Roman" w:cs="Arial"/>
                <w:sz w:val="18"/>
                <w:szCs w:val="18"/>
                <w:lang w:val="en-US"/>
              </w:rPr>
              <w:t>0</w:t>
            </w:r>
          </w:p>
        </w:tc>
      </w:tr>
      <w:tr>
        <w:tblPrEx>
          <w:tblCellMar>
            <w:top w:w="0" w:type="dxa"/>
            <w:left w:w="108" w:type="dxa"/>
            <w:bottom w:w="0" w:type="dxa"/>
            <w:right w:w="108" w:type="dxa"/>
          </w:tblCellMar>
        </w:tblPrEx>
        <w:trPr>
          <w:trHeight w:val="240" w:hRule="atLeast"/>
        </w:trPr>
        <w:tc>
          <w:tcPr>
            <w:tcW w:w="693" w:type="pct"/>
            <w:tcBorders>
              <w:left w:val="single" w:color="auto" w:sz="4" w:space="0"/>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693" w:type="pct"/>
            <w:tcBorders>
              <w:left w:val="nil"/>
              <w:bottom w:val="single" w:color="000000" w:sz="4" w:space="0"/>
              <w:right w:val="single" w:color="auto" w:sz="4" w:space="0"/>
            </w:tcBorders>
            <w:shd w:val="clear" w:color="auto" w:fill="auto"/>
            <w:vAlign w:val="center"/>
          </w:tcPr>
          <w:p>
            <w:pPr>
              <w:spacing w:after="0"/>
              <w:rPr>
                <w:rFonts w:ascii="Arial" w:hAnsi="Arial" w:eastAsia="Times New Roman" w:cs="Arial"/>
                <w:color w:val="000000"/>
                <w:sz w:val="18"/>
                <w:szCs w:val="18"/>
                <w:lang w:val="en-US"/>
              </w:rPr>
            </w:pPr>
          </w:p>
        </w:tc>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n102</w:t>
            </w:r>
          </w:p>
        </w:tc>
        <w:tc>
          <w:tcPr>
            <w:tcW w:w="262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after="100" w:afterAutospacing="1"/>
              <w:jc w:val="center"/>
              <w:rPr>
                <w:rFonts w:ascii="Arial" w:hAnsi="Arial" w:eastAsia="Times New Roman" w:cs="Arial"/>
                <w:color w:val="000000"/>
                <w:sz w:val="18"/>
                <w:szCs w:val="18"/>
                <w:lang w:val="en-US"/>
              </w:rPr>
            </w:pPr>
            <w:r>
              <w:rPr>
                <w:rFonts w:ascii="Arial" w:hAnsi="Arial" w:eastAsia="Times New Roman" w:cs="Arial"/>
                <w:color w:val="000000"/>
                <w:sz w:val="18"/>
                <w:szCs w:val="18"/>
                <w:lang w:val="en-US"/>
              </w:rPr>
              <w:t>CA_n102E_BCS0</w:t>
            </w:r>
          </w:p>
        </w:tc>
        <w:tc>
          <w:tcPr>
            <w:tcW w:w="652" w:type="pct"/>
            <w:tcBorders>
              <w:left w:val="single" w:color="auto" w:sz="4" w:space="0"/>
              <w:bottom w:val="single" w:color="000000" w:sz="4" w:space="0"/>
              <w:right w:val="single" w:color="auto" w:sz="4" w:space="0"/>
            </w:tcBorders>
            <w:vAlign w:val="center"/>
          </w:tcPr>
          <w:p>
            <w:pPr>
              <w:spacing w:after="0"/>
              <w:jc w:val="center"/>
              <w:rPr>
                <w:rFonts w:ascii="Arial" w:hAnsi="Arial" w:eastAsia="Times New Roman" w:cs="Arial"/>
                <w:sz w:val="18"/>
                <w:szCs w:val="18"/>
                <w:lang w:val="en-US"/>
              </w:rPr>
            </w:pPr>
          </w:p>
        </w:tc>
      </w:tr>
    </w:tbl>
    <w:p>
      <w:pPr>
        <w:rPr>
          <w:rFonts w:ascii="Calibri" w:hAnsi="Calibri" w:eastAsia="Calibri" w:cs="Times New Roman"/>
          <w:sz w:val="22"/>
          <w:szCs w:val="22"/>
          <w:lang w:eastAsia="ko-KR"/>
        </w:rPr>
      </w:pPr>
    </w:p>
    <w:p>
      <w:pPr>
        <w:keepNext/>
        <w:keepLines/>
        <w:pBdr>
          <w:top w:val="none" w:color="auto" w:sz="0" w:space="0"/>
        </w:pBdr>
        <w:spacing w:before="180" w:after="180"/>
        <w:ind w:left="1418" w:hanging="1418"/>
        <w:outlineLvl w:val="3"/>
        <w:rPr>
          <w:rFonts w:ascii="Arial" w:hAnsi="Arial" w:eastAsia="宋体" w:cs="Times New Roman"/>
          <w:sz w:val="24"/>
          <w:lang w:val="en-US" w:eastAsia="zh-CN" w:bidi="ar-SA"/>
        </w:rPr>
      </w:pPr>
      <w:r>
        <w:rPr>
          <w:rFonts w:hint="eastAsia" w:ascii="Arial" w:hAnsi="Arial" w:eastAsia="宋体" w:cs="Times New Roman"/>
          <w:sz w:val="24"/>
          <w:lang w:val="en-US" w:eastAsia="zh-CN" w:bidi="ar-SA"/>
        </w:rPr>
        <w:t>5.32</w:t>
      </w:r>
      <w:r>
        <w:rPr>
          <w:rFonts w:ascii="Arial" w:hAnsi="Arial" w:eastAsia="宋体" w:cs="Times New Roman"/>
          <w:sz w:val="24"/>
          <w:lang w:val="en-US" w:eastAsia="zh-CN" w:bidi="ar-SA"/>
        </w:rPr>
        <w:t>.1.3</w:t>
      </w:r>
      <w:r>
        <w:rPr>
          <w:rFonts w:ascii="Arial" w:hAnsi="Arial" w:eastAsia="宋体" w:cs="Times New Roman"/>
          <w:sz w:val="24"/>
          <w:lang w:val="en-US" w:eastAsia="zh-CN" w:bidi="ar-SA"/>
        </w:rPr>
        <w:tab/>
      </w:r>
      <w:r>
        <w:rPr>
          <w:rFonts w:ascii="Arial" w:hAnsi="Arial" w:eastAsia="宋体" w:cs="Times New Roman"/>
          <w:sz w:val="24"/>
          <w:lang w:val="en-US" w:eastAsia="zh-CN" w:bidi="ar-SA"/>
        </w:rPr>
        <w:t>Co-existence studies</w:t>
      </w:r>
    </w:p>
    <w:p>
      <w:pPr>
        <w:rPr>
          <w:rFonts w:ascii="Arial" w:hAnsi="Arial" w:eastAsia="Times New Roman" w:cs="Arial"/>
          <w:lang w:eastAsia="en-US"/>
        </w:rPr>
      </w:pPr>
      <w:r>
        <w:rPr>
          <w:rFonts w:ascii="Arial" w:hAnsi="Arial" w:eastAsia="Times New Roman" w:cs="Arial"/>
          <w:lang w:eastAsia="zh-CN"/>
        </w:rPr>
        <w:t xml:space="preserve">Table </w:t>
      </w:r>
      <w:r>
        <w:rPr>
          <w:rFonts w:hint="eastAsia" w:ascii="Arial" w:hAnsi="Arial" w:eastAsia="MS Mincho" w:cs="Arial"/>
          <w:lang w:val="en-US" w:eastAsia="zh-CN"/>
        </w:rPr>
        <w:t>5.32</w:t>
      </w:r>
      <w:r>
        <w:rPr>
          <w:rFonts w:ascii="Arial" w:hAnsi="Arial" w:eastAsia="Times New Roman" w:cs="Arial"/>
          <w:lang w:eastAsia="zh-CN"/>
        </w:rPr>
        <w:t>.</w:t>
      </w:r>
      <w:r>
        <w:rPr>
          <w:rFonts w:ascii="Arial" w:hAnsi="Arial" w:eastAsia="MS Mincho" w:cs="Arial"/>
          <w:lang w:val="en-US" w:eastAsia="zh-CN"/>
        </w:rPr>
        <w:t>1.3</w:t>
      </w:r>
      <w:r>
        <w:rPr>
          <w:rFonts w:ascii="Arial" w:hAnsi="Arial" w:eastAsia="Times New Roman" w:cs="Arial"/>
          <w:lang w:eastAsia="zh-CN"/>
        </w:rPr>
        <w:t>-1</w:t>
      </w:r>
      <w:r>
        <w:rPr>
          <w:rFonts w:ascii="Arial" w:hAnsi="Arial" w:eastAsia="MS Mincho" w:cs="Arial"/>
          <w:lang w:val="en-US" w:eastAsia="zh-CN"/>
        </w:rPr>
        <w:t>/2</w:t>
      </w:r>
      <w:r>
        <w:rPr>
          <w:rFonts w:ascii="Arial" w:hAnsi="Arial" w:eastAsia="Times New Roman" w:cs="Arial"/>
          <w:lang w:eastAsia="zh-CN"/>
        </w:rPr>
        <w:t xml:space="preserve"> summarizes frequency ranges where UL harmonics and/or harmonic mixing occur for CA_n1-n102.</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5.32</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89"/>
        <w:tblW w:w="5000" w:type="pct"/>
        <w:tblInd w:w="0" w:type="dxa"/>
        <w:tblLayout w:type="autofit"/>
        <w:tblCellMar>
          <w:top w:w="0" w:type="dxa"/>
          <w:left w:w="108" w:type="dxa"/>
          <w:bottom w:w="0" w:type="dxa"/>
          <w:right w:w="108" w:type="dxa"/>
        </w:tblCellMar>
      </w:tblPr>
      <w:tblGrid>
        <w:gridCol w:w="659"/>
        <w:gridCol w:w="666"/>
        <w:gridCol w:w="902"/>
        <w:gridCol w:w="666"/>
        <w:gridCol w:w="778"/>
        <w:gridCol w:w="933"/>
        <w:gridCol w:w="717"/>
        <w:gridCol w:w="951"/>
        <w:gridCol w:w="717"/>
        <w:gridCol w:w="717"/>
        <w:gridCol w:w="717"/>
        <w:gridCol w:w="717"/>
        <w:gridCol w:w="717"/>
      </w:tblGrid>
      <w:tr>
        <w:tblPrEx>
          <w:tblCellMar>
            <w:top w:w="0" w:type="dxa"/>
            <w:left w:w="108" w:type="dxa"/>
            <w:bottom w:w="0" w:type="dxa"/>
            <w:right w:w="108" w:type="dxa"/>
          </w:tblCellMar>
        </w:tblPrEx>
        <w:trPr>
          <w:trHeight w:val="300" w:hRule="atLeast"/>
        </w:trPr>
        <w:tc>
          <w:tcPr>
            <w:tcW w:w="338"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738" w:type="pct"/>
            <w:gridSpan w:val="2"/>
            <w:tcBorders>
              <w:top w:val="single" w:color="auto" w:sz="4" w:space="0"/>
              <w:left w:val="nil"/>
              <w:bottom w:val="single" w:color="auto" w:sz="4" w:space="0"/>
              <w:right w:val="single" w:color="000000"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2</w:t>
            </w:r>
            <w:r>
              <w:rPr>
                <w:rFonts w:ascii="Arial" w:hAnsi="Arial" w:eastAsia="Times New Roman" w:cs="Arial"/>
                <w:b/>
                <w:bCs/>
                <w:color w:val="000000"/>
                <w:sz w:val="18"/>
                <w:szCs w:val="18"/>
                <w:vertAlign w:val="superscript"/>
              </w:rPr>
              <w:t>nd</w:t>
            </w:r>
            <w:r>
              <w:rPr>
                <w:rFonts w:ascii="Arial" w:hAnsi="Arial" w:eastAsia="Times New Roman"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3</w:t>
            </w:r>
            <w:r>
              <w:rPr>
                <w:rFonts w:ascii="Arial" w:hAnsi="Arial" w:eastAsia="Times New Roman" w:cs="Arial"/>
                <w:b/>
                <w:bCs/>
                <w:color w:val="000000"/>
                <w:sz w:val="18"/>
                <w:szCs w:val="18"/>
                <w:vertAlign w:val="superscript"/>
              </w:rPr>
              <w:t>rd</w:t>
            </w:r>
            <w:r>
              <w:rPr>
                <w:rFonts w:ascii="Arial" w:hAnsi="Arial" w:eastAsia="Times New Roman"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rPr>
            </w:pPr>
            <w:r>
              <w:rPr>
                <w:rFonts w:ascii="Arial" w:hAnsi="Arial" w:eastAsia="Times New Roman" w:cs="Arial"/>
                <w:b/>
                <w:bCs/>
                <w:color w:val="000000"/>
              </w:rPr>
              <w:t>4</w:t>
            </w:r>
            <w:r>
              <w:rPr>
                <w:rFonts w:ascii="Arial" w:hAnsi="Arial" w:eastAsia="Times New Roman" w:cs="Arial"/>
                <w:b/>
                <w:bCs/>
                <w:color w:val="000000"/>
                <w:vertAlign w:val="superscript"/>
              </w:rPr>
              <w:t>th</w:t>
            </w:r>
            <w:r>
              <w:rPr>
                <w:rFonts w:ascii="Arial" w:hAnsi="Arial" w:eastAsia="Times New Roman"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rPr>
            </w:pPr>
            <w:r>
              <w:rPr>
                <w:rFonts w:ascii="Arial" w:hAnsi="Arial" w:eastAsia="Times New Roman" w:cs="Arial"/>
                <w:b/>
                <w:bCs/>
                <w:color w:val="000000"/>
              </w:rPr>
              <w:t>5</w:t>
            </w:r>
            <w:r>
              <w:rPr>
                <w:rFonts w:ascii="Arial" w:hAnsi="Arial" w:eastAsia="Times New Roman" w:cs="Arial"/>
                <w:b/>
                <w:bCs/>
                <w:color w:val="000000"/>
                <w:vertAlign w:val="superscript"/>
              </w:rPr>
              <w:t>th</w:t>
            </w:r>
            <w:r>
              <w:rPr>
                <w:rFonts w:ascii="Arial" w:hAnsi="Arial" w:eastAsia="Times New Roman"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4"/>
                <w:szCs w:val="14"/>
              </w:rPr>
            </w:pPr>
            <w:r>
              <w:rPr>
                <w:rFonts w:ascii="Arial" w:hAnsi="Arial" w:eastAsia="Times New Roman" w:cs="Arial"/>
                <w:b/>
                <w:bCs/>
                <w:color w:val="000000"/>
                <w:sz w:val="14"/>
                <w:szCs w:val="14"/>
              </w:rPr>
              <w:t> </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r>
      <w:tr>
        <w:tblPrEx>
          <w:tblCellMar>
            <w:top w:w="0" w:type="dxa"/>
            <w:left w:w="108" w:type="dxa"/>
            <w:bottom w:w="0" w:type="dxa"/>
            <w:right w:w="108" w:type="dxa"/>
          </w:tblCellMar>
        </w:tblPrEx>
        <w:trPr>
          <w:trHeight w:val="360"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n1</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1920</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1980</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2110</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2170</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3840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3960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5760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5940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7680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7920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9600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9900</w:t>
            </w:r>
          </w:p>
        </w:tc>
      </w:tr>
      <w:tr>
        <w:tblPrEx>
          <w:tblCellMar>
            <w:top w:w="0" w:type="dxa"/>
            <w:left w:w="108" w:type="dxa"/>
            <w:bottom w:w="0" w:type="dxa"/>
            <w:right w:w="108" w:type="dxa"/>
          </w:tblCellMar>
        </w:tblPrEx>
        <w:trPr>
          <w:trHeight w:val="315" w:hRule="atLeast"/>
        </w:trPr>
        <w:tc>
          <w:tcPr>
            <w:tcW w:w="338"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n102</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5925</w:t>
            </w:r>
          </w:p>
        </w:tc>
        <w:tc>
          <w:tcPr>
            <w:tcW w:w="46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6425</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5925</w:t>
            </w:r>
          </w:p>
        </w:tc>
        <w:tc>
          <w:tcPr>
            <w:tcW w:w="39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6425</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11850</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12850</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17775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19275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23700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25700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29625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32125</w:t>
            </w:r>
          </w:p>
        </w:tc>
      </w:tr>
    </w:tbl>
    <w:p>
      <w:pPr>
        <w:rPr>
          <w:rFonts w:ascii="Arial" w:hAnsi="Arial" w:eastAsia="Times New Roman" w:cs="Arial"/>
          <w:lang w:val="en-US" w:eastAsia="zh-CN"/>
        </w:rPr>
      </w:pPr>
    </w:p>
    <w:p>
      <w:pPr>
        <w:rPr>
          <w:rFonts w:eastAsia="Times New Roman"/>
          <w:lang w:val="en-US" w:eastAsia="zh-CN"/>
        </w:rPr>
      </w:pPr>
      <w:r>
        <w:rPr>
          <w:rFonts w:ascii="Arial" w:hAnsi="Arial" w:eastAsia="Times New Roman" w:cs="Arial"/>
          <w:lang w:val="en-US" w:eastAsia="zh-CN"/>
        </w:rPr>
        <w:t>Based on above table, the 3rd UL harmonic of n1 falls inside the n102 RX band. Highest channel of n1 with 5MHz BW results in a 3</w:t>
      </w:r>
      <w:r>
        <w:rPr>
          <w:rFonts w:ascii="Arial" w:hAnsi="Arial" w:eastAsia="Times New Roman" w:cs="Arial"/>
          <w:vertAlign w:val="superscript"/>
          <w:lang w:val="en-US" w:eastAsia="zh-CN"/>
        </w:rPr>
        <w:t>rd</w:t>
      </w:r>
      <w:r>
        <w:rPr>
          <w:rFonts w:ascii="Arial" w:hAnsi="Arial" w:eastAsia="Times New Roman" w:cs="Arial"/>
          <w:lang w:val="en-US" w:eastAsia="zh-CN"/>
        </w:rPr>
        <w:t xml:space="preserve"> order UL harmonic at 5932.5MHz, which will collide with 7.5MHp overlap of the lowest 20MHz channel allocation of n102 centered at 5935MHz.</w:t>
      </w:r>
    </w:p>
    <w:p>
      <w:pPr>
        <w:rPr>
          <w:rFonts w:eastAsia="Times New Roman"/>
          <w:lang w:val="en-US" w:eastAsia="zh-CN"/>
        </w:rPr>
      </w:pP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eastAsia="zh-CN"/>
        </w:rPr>
        <w:t>5.32</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89"/>
        <w:tblW w:w="5000" w:type="pct"/>
        <w:tblInd w:w="0" w:type="dxa"/>
        <w:tblLayout w:type="autofit"/>
        <w:tblCellMar>
          <w:top w:w="0" w:type="dxa"/>
          <w:left w:w="108" w:type="dxa"/>
          <w:bottom w:w="0" w:type="dxa"/>
          <w:right w:w="108" w:type="dxa"/>
        </w:tblCellMar>
      </w:tblPr>
      <w:tblGrid>
        <w:gridCol w:w="666"/>
        <w:gridCol w:w="666"/>
        <w:gridCol w:w="901"/>
        <w:gridCol w:w="666"/>
        <w:gridCol w:w="773"/>
        <w:gridCol w:w="932"/>
        <w:gridCol w:w="717"/>
        <w:gridCol w:w="951"/>
        <w:gridCol w:w="717"/>
        <w:gridCol w:w="717"/>
        <w:gridCol w:w="717"/>
        <w:gridCol w:w="717"/>
        <w:gridCol w:w="717"/>
      </w:tblGrid>
      <w:tr>
        <w:tblPrEx>
          <w:tblCellMar>
            <w:top w:w="0" w:type="dxa"/>
            <w:left w:w="108" w:type="dxa"/>
            <w:bottom w:w="0" w:type="dxa"/>
            <w:right w:w="108" w:type="dxa"/>
          </w:tblCellMar>
        </w:tblPrEx>
        <w:trPr>
          <w:trHeight w:val="300" w:hRule="atLeast"/>
        </w:trPr>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463"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339"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397" w:type="pct"/>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 </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2</w:t>
            </w:r>
            <w:r>
              <w:rPr>
                <w:rFonts w:ascii="Arial" w:hAnsi="Arial" w:eastAsia="Times New Roman" w:cs="Arial"/>
                <w:b/>
                <w:bCs/>
                <w:color w:val="000000"/>
                <w:sz w:val="18"/>
                <w:szCs w:val="18"/>
                <w:vertAlign w:val="superscript"/>
              </w:rPr>
              <w:t>nd</w:t>
            </w:r>
            <w:r>
              <w:rPr>
                <w:rFonts w:ascii="Arial" w:hAnsi="Arial" w:eastAsia="Times New Roman" w:cs="Arial"/>
                <w:b/>
                <w:bCs/>
                <w:color w:val="000000"/>
                <w:sz w:val="18"/>
                <w:szCs w:val="18"/>
              </w:rPr>
              <w:t xml:space="preserve"> Harmonic</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3</w:t>
            </w:r>
            <w:r>
              <w:rPr>
                <w:rFonts w:ascii="Arial" w:hAnsi="Arial" w:eastAsia="Times New Roman" w:cs="Arial"/>
                <w:b/>
                <w:bCs/>
                <w:color w:val="000000"/>
                <w:sz w:val="18"/>
                <w:szCs w:val="18"/>
                <w:vertAlign w:val="superscript"/>
              </w:rPr>
              <w:t>rd</w:t>
            </w:r>
            <w:r>
              <w:rPr>
                <w:rFonts w:ascii="Arial" w:hAnsi="Arial" w:eastAsia="Times New Roman"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4</w:t>
            </w:r>
            <w:r>
              <w:rPr>
                <w:rFonts w:ascii="Arial" w:hAnsi="Arial" w:eastAsia="Times New Roman" w:cs="Arial"/>
                <w:b/>
                <w:bCs/>
                <w:color w:val="000000"/>
                <w:sz w:val="18"/>
                <w:szCs w:val="18"/>
                <w:vertAlign w:val="superscript"/>
              </w:rPr>
              <w:t>th</w:t>
            </w:r>
            <w:r>
              <w:rPr>
                <w:rFonts w:ascii="Arial" w:hAnsi="Arial" w:eastAsia="Times New Roman" w:cs="Arial"/>
                <w:b/>
                <w:bCs/>
                <w:color w:val="000000"/>
                <w:sz w:val="18"/>
                <w:szCs w:val="18"/>
              </w:rPr>
              <w:t xml:space="preserve"> Harmonic</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5</w:t>
            </w:r>
            <w:r>
              <w:rPr>
                <w:rFonts w:ascii="Arial" w:hAnsi="Arial" w:eastAsia="Times New Roman" w:cs="Arial"/>
                <w:b/>
                <w:bCs/>
                <w:color w:val="000000"/>
                <w:sz w:val="18"/>
                <w:szCs w:val="18"/>
                <w:vertAlign w:val="superscript"/>
              </w:rPr>
              <w:t>th</w:t>
            </w:r>
            <w:r>
              <w:rPr>
                <w:rFonts w:ascii="Arial" w:hAnsi="Arial" w:eastAsia="Times New Roman" w:cs="Arial"/>
                <w:b/>
                <w:bCs/>
                <w:color w:val="000000"/>
                <w:sz w:val="18"/>
                <w:szCs w:val="18"/>
              </w:rPr>
              <w:t xml:space="preserve"> Harmonic</w:t>
            </w:r>
          </w:p>
        </w:tc>
      </w:tr>
      <w:tr>
        <w:tblPrEx>
          <w:tblCellMar>
            <w:top w:w="0" w:type="dxa"/>
            <w:left w:w="108" w:type="dxa"/>
            <w:bottom w:w="0" w:type="dxa"/>
            <w:right w:w="108" w:type="dxa"/>
          </w:tblCellMar>
        </w:tblPrEx>
        <w:trPr>
          <w:trHeight w:val="73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Band</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Low Band Edge</w:t>
            </w:r>
          </w:p>
        </w:tc>
        <w:tc>
          <w:tcPr>
            <w:tcW w:w="46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UL High Band Edge</w:t>
            </w:r>
          </w:p>
        </w:tc>
        <w:tc>
          <w:tcPr>
            <w:tcW w:w="33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9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4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4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48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Low Band Edge</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DL High Band Edge</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n1</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1920</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1980</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2110</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2170</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4220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4340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6330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6510</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8440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8680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10550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10850</w:t>
            </w:r>
          </w:p>
        </w:tc>
      </w:tr>
      <w:tr>
        <w:tblPrEx>
          <w:tblCellMar>
            <w:top w:w="0" w:type="dxa"/>
            <w:left w:w="108" w:type="dxa"/>
            <w:bottom w:w="0" w:type="dxa"/>
            <w:right w:w="108" w:type="dxa"/>
          </w:tblCellMar>
        </w:tblPrEx>
        <w:trPr>
          <w:trHeight w:val="315" w:hRule="atLeast"/>
        </w:trPr>
        <w:tc>
          <w:tcPr>
            <w:tcW w:w="339"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n102</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5925</w:t>
            </w:r>
          </w:p>
        </w:tc>
        <w:tc>
          <w:tcPr>
            <w:tcW w:w="463"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6425</w:t>
            </w:r>
          </w:p>
        </w:tc>
        <w:tc>
          <w:tcPr>
            <w:tcW w:w="339"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5925</w:t>
            </w:r>
          </w:p>
        </w:tc>
        <w:tc>
          <w:tcPr>
            <w:tcW w:w="39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6425</w:t>
            </w:r>
          </w:p>
        </w:tc>
        <w:tc>
          <w:tcPr>
            <w:tcW w:w="477"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11850</w:t>
            </w:r>
          </w:p>
        </w:tc>
        <w:tc>
          <w:tcPr>
            <w:tcW w:w="341"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12850</w:t>
            </w:r>
          </w:p>
        </w:tc>
        <w:tc>
          <w:tcPr>
            <w:tcW w:w="486"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17775</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19275</w:t>
            </w:r>
          </w:p>
        </w:tc>
        <w:tc>
          <w:tcPr>
            <w:tcW w:w="364" w:type="pct"/>
            <w:tcBorders>
              <w:top w:val="nil"/>
              <w:left w:val="nil"/>
              <w:bottom w:val="single" w:color="auto" w:sz="4" w:space="0"/>
              <w:right w:val="single" w:color="auto" w:sz="4" w:space="0"/>
            </w:tcBorders>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23700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25700</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29625</w:t>
            </w:r>
          </w:p>
        </w:tc>
        <w:tc>
          <w:tcPr>
            <w:tcW w:w="364"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8"/>
                <w:szCs w:val="18"/>
              </w:rPr>
            </w:pPr>
            <w:r>
              <w:rPr>
                <w:rFonts w:ascii="Arial" w:hAnsi="Arial" w:eastAsia="Times New Roman" w:cs="Arial"/>
                <w:color w:val="000000"/>
                <w:sz w:val="18"/>
                <w:szCs w:val="18"/>
              </w:rPr>
              <w:t>32125</w:t>
            </w:r>
          </w:p>
        </w:tc>
      </w:tr>
    </w:tbl>
    <w:p>
      <w:pPr>
        <w:jc w:val="center"/>
        <w:rPr>
          <w:rFonts w:ascii="Arial" w:hAnsi="Arial" w:eastAsia="MS Mincho"/>
          <w:b/>
          <w:lang w:eastAsia="zh-CN"/>
        </w:rPr>
      </w:pPr>
    </w:p>
    <w:p>
      <w:pPr>
        <w:rPr>
          <w:rFonts w:eastAsia="Times New Roman"/>
          <w:lang w:val="en-US" w:eastAsia="zh-CN"/>
        </w:rPr>
      </w:pPr>
      <w:r>
        <w:rPr>
          <w:rFonts w:ascii="Arial" w:hAnsi="Arial" w:eastAsia="Times New Roman" w:cs="Arial"/>
          <w:lang w:val="en-US" w:eastAsia="zh-CN"/>
        </w:rPr>
        <w:t>Based on above table, the UL n102 falls inside the 3</w:t>
      </w:r>
      <w:r>
        <w:rPr>
          <w:rFonts w:ascii="Arial" w:hAnsi="Arial" w:eastAsia="Times New Roman" w:cs="Arial"/>
          <w:vertAlign w:val="superscript"/>
          <w:lang w:val="en-US" w:eastAsia="zh-CN"/>
        </w:rPr>
        <w:t>rd</w:t>
      </w:r>
      <w:r>
        <w:rPr>
          <w:rFonts w:ascii="Arial" w:hAnsi="Arial" w:eastAsia="Times New Roman" w:cs="Arial"/>
          <w:lang w:val="en-US" w:eastAsia="zh-CN"/>
        </w:rPr>
        <w:t xml:space="preserve"> order harmonic of n1 RX band (n102 – n1 UL1/DL3). Since CA_n1-n102 is defined with UL CA as well the harmonic mixing case above may occur in the UL CA case, but not the single UL case, since n1 will have the PCell in the 1 UL scenario.</w:t>
      </w:r>
    </w:p>
    <w:p>
      <w:pPr>
        <w:keepNext/>
        <w:keepLines/>
        <w:pBdr>
          <w:top w:val="none" w:color="auto" w:sz="0" w:space="0"/>
        </w:pBdr>
        <w:spacing w:before="180" w:after="180"/>
        <w:ind w:left="1418" w:hanging="1418"/>
        <w:outlineLvl w:val="3"/>
        <w:rPr>
          <w:rFonts w:ascii="Arial" w:hAnsi="Arial" w:eastAsia="宋体" w:cs="Times New Roman"/>
          <w:sz w:val="24"/>
          <w:lang w:val="en-US" w:eastAsia="zh-CN" w:bidi="ar-SA"/>
        </w:rPr>
      </w:pPr>
      <w:r>
        <w:rPr>
          <w:rFonts w:hint="eastAsia" w:ascii="Arial" w:hAnsi="Arial" w:eastAsia="宋体" w:cs="Times New Roman"/>
          <w:sz w:val="24"/>
          <w:lang w:val="en-US" w:eastAsia="zh-CN" w:bidi="ar-SA"/>
        </w:rPr>
        <w:t>5.32</w:t>
      </w:r>
      <w:r>
        <w:rPr>
          <w:rFonts w:ascii="Arial" w:hAnsi="Arial" w:eastAsia="宋体" w:cs="Times New Roman"/>
          <w:sz w:val="24"/>
          <w:lang w:val="en-US" w:eastAsia="en-US" w:bidi="ar-SA"/>
        </w:rPr>
        <w:t>.1.</w:t>
      </w:r>
      <w:r>
        <w:rPr>
          <w:rFonts w:ascii="Arial" w:hAnsi="Arial" w:eastAsia="Malgun Gothic" w:cs="Times New Roman"/>
          <w:sz w:val="24"/>
          <w:lang w:val="en-US" w:eastAsia="ko-KR" w:bidi="ar-SA"/>
        </w:rPr>
        <w:t>4</w:t>
      </w:r>
      <w:r>
        <w:rPr>
          <w:rFonts w:ascii="Arial" w:hAnsi="Arial" w:eastAsia="宋体" w:cs="Times New Roman"/>
          <w:sz w:val="24"/>
          <w:lang w:val="en-US" w:eastAsia="sv-SE" w:bidi="ar-SA"/>
        </w:rPr>
        <w:tab/>
      </w:r>
      <w:r>
        <w:rPr>
          <w:rFonts w:ascii="Arial" w:hAnsi="Arial" w:eastAsia="宋体" w:cs="Times New Roman"/>
          <w:sz w:val="24"/>
          <w:lang w:val="en-US" w:eastAsia="en-US" w:bidi="ar-SA"/>
        </w:rPr>
        <w:t>∆T</w:t>
      </w:r>
      <w:r>
        <w:rPr>
          <w:rFonts w:ascii="Arial" w:hAnsi="Arial" w:eastAsia="宋体" w:cs="Times New Roman"/>
          <w:sz w:val="24"/>
          <w:vertAlign w:val="subscript"/>
          <w:lang w:val="en-US" w:eastAsia="en-US" w:bidi="ar-SA"/>
        </w:rPr>
        <w:t>IB</w:t>
      </w:r>
      <w:r>
        <w:rPr>
          <w:rFonts w:ascii="Arial" w:hAnsi="Arial" w:eastAsia="宋体" w:cs="Times New Roman"/>
          <w:sz w:val="24"/>
          <w:lang w:val="en-US" w:eastAsia="en-US" w:bidi="ar-SA"/>
        </w:rPr>
        <w:t xml:space="preserve"> and ∆R</w:t>
      </w:r>
      <w:r>
        <w:rPr>
          <w:rFonts w:ascii="Arial" w:hAnsi="Arial" w:eastAsia="宋体" w:cs="Times New Roman"/>
          <w:sz w:val="24"/>
          <w:vertAlign w:val="subscript"/>
          <w:lang w:val="en-US" w:eastAsia="en-US" w:bidi="ar-SA"/>
        </w:rPr>
        <w:t>IB</w:t>
      </w:r>
      <w:r>
        <w:rPr>
          <w:rFonts w:ascii="Arial" w:hAnsi="Arial" w:eastAsia="宋体" w:cs="Times New Roman"/>
          <w:sz w:val="24"/>
          <w:lang w:val="en-US" w:eastAsia="en-US" w:bidi="ar-SA"/>
        </w:rPr>
        <w:t xml:space="preserve"> values</w:t>
      </w:r>
    </w:p>
    <w:p>
      <w:pPr>
        <w:rPr>
          <w:rFonts w:eastAsia="Times New Roman"/>
        </w:rPr>
      </w:pPr>
      <w:r>
        <w:rPr>
          <w:rFonts w:ascii="Arial" w:hAnsi="Arial" w:eastAsia="Times New Roman" w:cs="Arial"/>
        </w:rPr>
        <w:t xml:space="preserve">For CA_n1-n102, the </w:t>
      </w:r>
      <w:r>
        <w:rPr>
          <w:rFonts w:ascii="Arial" w:hAnsi="Arial" w:eastAsia="Times New Roman" w:cs="Arial"/>
        </w:rPr>
        <w:sym w:font="Symbol" w:char="F044"/>
      </w:r>
      <w:r>
        <w:rPr>
          <w:rFonts w:ascii="Arial" w:hAnsi="Arial" w:eastAsia="Times New Roman" w:cs="Arial"/>
        </w:rPr>
        <w:t>T</w:t>
      </w:r>
      <w:r>
        <w:rPr>
          <w:rFonts w:ascii="Arial" w:hAnsi="Arial" w:eastAsia="Times New Roman" w:cs="Arial"/>
          <w:vertAlign w:val="subscript"/>
        </w:rPr>
        <w:t>IB,c</w:t>
      </w:r>
      <w:r>
        <w:rPr>
          <w:rFonts w:ascii="Arial" w:hAnsi="Arial" w:eastAsia="Times New Roman" w:cs="Arial"/>
        </w:rPr>
        <w:t xml:space="preserve"> is based on CA_n1-n77 having n77 as the highest frequency range among similar CA’s. For CA_n1-n102, the </w:t>
      </w:r>
      <w:r>
        <w:rPr>
          <w:rFonts w:ascii="Arial" w:hAnsi="Arial" w:eastAsia="Times New Roman" w:cs="Arial"/>
        </w:rPr>
        <w:sym w:font="Symbol" w:char="F044"/>
      </w:r>
      <w:r>
        <w:rPr>
          <w:rFonts w:ascii="Arial" w:hAnsi="Arial" w:eastAsia="Times New Roman" w:cs="Arial"/>
        </w:rPr>
        <w:t>R</w:t>
      </w:r>
      <w:r>
        <w:rPr>
          <w:rFonts w:ascii="Arial" w:hAnsi="Arial" w:eastAsia="Times New Roman" w:cs="Arial"/>
          <w:vertAlign w:val="subscript"/>
        </w:rPr>
        <w:t>IB</w:t>
      </w:r>
      <w:r>
        <w:rPr>
          <w:rFonts w:ascii="Arial" w:hAnsi="Arial" w:eastAsia="Times New Roman" w:cs="Arial"/>
        </w:rPr>
        <w:t xml:space="preserve"> values are also based on CA_n1-n77</w:t>
      </w:r>
    </w:p>
    <w:p>
      <w:pPr>
        <w:keepNext/>
        <w:keepLines/>
        <w:spacing w:before="60" w:after="120"/>
        <w:jc w:val="center"/>
        <w:rPr>
          <w:rFonts w:ascii="Arial" w:hAnsi="Arial" w:eastAsia="Times New Roman" w:cs="Arial"/>
          <w:b/>
          <w:lang w:val="en-US"/>
        </w:rPr>
      </w:pPr>
      <w:r>
        <w:rPr>
          <w:rFonts w:ascii="Arial" w:hAnsi="Arial" w:eastAsia="Times New Roman" w:cs="Arial"/>
          <w:b/>
          <w:lang w:val="en-US"/>
        </w:rPr>
        <w:t xml:space="preserve">Table </w:t>
      </w:r>
      <w:r>
        <w:rPr>
          <w:rFonts w:hint="eastAsia" w:ascii="Arial" w:hAnsi="Arial" w:eastAsia="Times New Roman" w:cs="Arial"/>
          <w:b/>
          <w:lang w:val="en-US" w:eastAsia="zh-CN"/>
        </w:rPr>
        <w:t>5.32</w:t>
      </w:r>
      <w:r>
        <w:rPr>
          <w:rFonts w:hint="eastAsia" w:ascii="Arial" w:hAnsi="Arial" w:eastAsia="Times New Roman" w:cs="Arial"/>
          <w:b/>
          <w:lang w:val="en-US"/>
        </w:rPr>
        <w:t>.1.4-</w:t>
      </w:r>
      <w:r>
        <w:rPr>
          <w:rFonts w:ascii="Arial" w:hAnsi="Arial" w:eastAsia="Times New Roman" w:cs="Arial"/>
          <w:b/>
          <w:lang w:val="en-US"/>
        </w:rPr>
        <w:t>1: ΔT</w:t>
      </w:r>
      <w:r>
        <w:rPr>
          <w:rFonts w:ascii="Arial" w:hAnsi="Arial" w:eastAsia="Times New Roman" w:cs="Arial"/>
          <w:b/>
          <w:vertAlign w:val="subscript"/>
          <w:lang w:val="en-US"/>
        </w:rPr>
        <w:t>IB,c</w:t>
      </w:r>
      <w:r>
        <w:rPr>
          <w:rFonts w:eastAsia="Times New Roman"/>
        </w:rPr>
        <w:t xml:space="preserve"> </w:t>
      </w:r>
      <w:r>
        <w:rPr>
          <w:rFonts w:ascii="Arial" w:hAnsi="Arial" w:eastAsia="Times New Roman" w:cs="Arial"/>
          <w:b/>
          <w:lang w:val="en-US"/>
        </w:rPr>
        <w:t>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spacing w:after="0" w:line="260" w:lineRule="auto"/>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Inter-band </w:t>
            </w:r>
            <w:r>
              <w:rPr>
                <w:rFonts w:hint="eastAsia" w:ascii="Arial" w:hAnsi="Arial" w:eastAsia="Times New Roman" w:cs="Times New Roman"/>
                <w:b/>
                <w:sz w:val="18"/>
                <w:lang w:val="en-GB" w:eastAsia="zh-CN" w:bidi="ar-SA"/>
              </w:rPr>
              <w:t>CA</w:t>
            </w:r>
            <w:r>
              <w:rPr>
                <w:rFonts w:ascii="Arial" w:hAnsi="Arial" w:eastAsia="Times New Roman" w:cs="Times New Roman"/>
                <w:b/>
                <w:sz w:val="18"/>
                <w:lang w:val="en-GB" w:eastAsia="en-US" w:bidi="ar-SA"/>
              </w:rPr>
              <w:t xml:space="preserve"> combination</w:t>
            </w:r>
          </w:p>
        </w:tc>
        <w:tc>
          <w:tcPr>
            <w:tcW w:w="5904" w:type="dxa"/>
            <w:gridSpan w:val="2"/>
          </w:tcPr>
          <w:p>
            <w:pPr>
              <w:keepNext/>
              <w:keepLines/>
              <w:spacing w:after="0" w:line="260" w:lineRule="auto"/>
              <w:jc w:val="center"/>
              <w:rPr>
                <w:rFonts w:ascii="Arial" w:hAnsi="Arial" w:eastAsia="Times New Roman" w:cs="Times New Roman"/>
                <w:b/>
                <w:sz w:val="18"/>
                <w:lang w:val="en-GB" w:eastAsia="en-US" w:bidi="ar-SA"/>
              </w:rPr>
            </w:pPr>
            <w:r>
              <w:rPr>
                <w:rFonts w:ascii="Arial" w:hAnsi="Arial" w:eastAsia="Times New Roman" w:cs="Times New Roman"/>
                <w:b/>
                <w:color w:val="008ED3"/>
                <w:sz w:val="18"/>
                <w:lang w:val="en-GB" w:eastAsia="en-US" w:bidi="ar-SA"/>
              </w:rPr>
              <w:t>ΔT</w:t>
            </w:r>
            <w:r>
              <w:rPr>
                <w:rFonts w:ascii="Arial" w:hAnsi="Arial" w:eastAsia="Times New Roman" w:cs="Times New Roman"/>
                <w:b/>
                <w:color w:val="008ED3"/>
                <w:sz w:val="18"/>
                <w:vertAlign w:val="subscript"/>
                <w:lang w:val="en-GB" w:eastAsia="en-US" w:bidi="ar-SA"/>
              </w:rPr>
              <w:t>IB,c</w:t>
            </w:r>
            <w:r>
              <w:rPr>
                <w:rFonts w:ascii="Arial" w:hAnsi="Arial" w:eastAsia="Times New Roman" w:cs="Times New Roman"/>
                <w:b/>
                <w:color w:val="008ED3"/>
                <w:sz w:val="18"/>
                <w:lang w:val="en-GB" w:eastAsia="en-US" w:bidi="ar-SA"/>
              </w:rPr>
              <w:t xml:space="preserve"> for NR bands (dB)</w:t>
            </w:r>
            <w:r>
              <w:rPr>
                <w:rFonts w:ascii="Arial" w:hAnsi="Arial" w:eastAsia="Times New Roman" w:cs="Times New Roman"/>
                <w:b/>
                <w:color w:val="008ED3"/>
                <w:sz w:val="18"/>
                <w:vertAlign w:val="superscript"/>
                <w:lang w:val="en-GB" w:eastAsia="en-US"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spacing w:after="0" w:line="260" w:lineRule="auto"/>
              <w:jc w:val="center"/>
              <w:rPr>
                <w:rFonts w:ascii="Arial" w:hAnsi="Arial" w:eastAsia="Times New Roman" w:cs="Times New Roman"/>
                <w:b/>
                <w:sz w:val="18"/>
                <w:lang w:val="en-GB" w:eastAsia="en-US" w:bidi="ar-SA"/>
              </w:rPr>
            </w:pPr>
          </w:p>
        </w:tc>
        <w:tc>
          <w:tcPr>
            <w:tcW w:w="5904" w:type="dxa"/>
            <w:gridSpan w:val="2"/>
          </w:tcPr>
          <w:p>
            <w:pPr>
              <w:keepNext/>
              <w:keepLines/>
              <w:spacing w:after="0" w:line="260" w:lineRule="auto"/>
              <w:jc w:val="center"/>
              <w:rPr>
                <w:rFonts w:ascii="Arial" w:hAnsi="Arial" w:eastAsia="Times New Roman" w:cs="Times New Roman"/>
                <w:b/>
                <w:sz w:val="18"/>
                <w:lang w:val="en-GB" w:eastAsia="en-US" w:bidi="ar-SA"/>
              </w:rPr>
            </w:pPr>
            <w:r>
              <w:rPr>
                <w:rFonts w:hint="eastAsia" w:ascii="Arial" w:hAnsi="Arial" w:eastAsia="Times New Roman" w:cs="Times New Roman"/>
                <w:b/>
                <w:color w:val="008ED3"/>
                <w:sz w:val="18"/>
                <w:lang w:val="en-GB" w:eastAsia="en-US" w:bidi="ar-SA"/>
              </w:rPr>
              <w:t>C</w:t>
            </w:r>
            <w:r>
              <w:rPr>
                <w:rFonts w:ascii="Arial" w:hAnsi="Arial" w:eastAsia="Times New Roman" w:cs="Times New Roman"/>
                <w:b/>
                <w:color w:val="008ED3"/>
                <w:sz w:val="18"/>
                <w:lang w:val="en-GB" w:eastAsia="en-US" w:bidi="ar-SA"/>
              </w:rPr>
              <w:t>omponent band in order of bands in configuration</w:t>
            </w:r>
            <w:r>
              <w:rPr>
                <w:rFonts w:ascii="Arial" w:hAnsi="Arial" w:eastAsia="Times New Roman" w:cs="Times New Roman"/>
                <w:b/>
                <w:color w:val="008ED3"/>
                <w:sz w:val="18"/>
                <w:vertAlign w:val="superscript"/>
                <w:lang w:val="en-GB" w:eastAsia="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shd w:val="clear" w:color="auto" w:fill="auto"/>
            <w:vAlign w:val="center"/>
          </w:tcPr>
          <w:p>
            <w:pPr>
              <w:keepNext/>
              <w:keepLines/>
              <w:spacing w:after="0" w:line="260" w:lineRule="auto"/>
              <w:jc w:val="center"/>
              <w:rPr>
                <w:rFonts w:ascii="Arial" w:hAnsi="Arial" w:eastAsia="Times New Roman" w:cs="Times New Roman"/>
                <w:sz w:val="18"/>
                <w:lang w:val="en-US" w:eastAsia="zh-CN" w:bidi="ar-SA"/>
              </w:rPr>
            </w:pPr>
            <w:r>
              <w:rPr>
                <w:rFonts w:ascii="Arial" w:hAnsi="Arial" w:eastAsia="Times New Roman" w:cs="Times New Roman"/>
                <w:sz w:val="18"/>
                <w:lang w:val="en-US" w:eastAsia="en-US" w:bidi="ar-SA"/>
              </w:rPr>
              <w:t>CA_n1-n102</w:t>
            </w:r>
          </w:p>
        </w:tc>
        <w:tc>
          <w:tcPr>
            <w:tcW w:w="2952" w:type="dxa"/>
            <w:vAlign w:val="center"/>
          </w:tcPr>
          <w:p>
            <w:pPr>
              <w:keepNext/>
              <w:keepLines/>
              <w:spacing w:after="0" w:line="260" w:lineRule="auto"/>
              <w:jc w:val="center"/>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0</w:t>
            </w:r>
            <w:r>
              <w:rPr>
                <w:rFonts w:ascii="Arial" w:hAnsi="Arial" w:eastAsia="Times New Roman" w:cs="Times New Roman"/>
                <w:sz w:val="18"/>
                <w:lang w:val="en-US" w:eastAsia="zh-CN" w:bidi="ar-SA"/>
              </w:rPr>
              <w:t>.6</w:t>
            </w:r>
          </w:p>
        </w:tc>
        <w:tc>
          <w:tcPr>
            <w:tcW w:w="2952" w:type="dxa"/>
            <w:vAlign w:val="center"/>
          </w:tcPr>
          <w:p>
            <w:pPr>
              <w:keepNext/>
              <w:keepLines/>
              <w:spacing w:after="0" w:line="260" w:lineRule="auto"/>
              <w:jc w:val="center"/>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0</w:t>
            </w:r>
            <w:r>
              <w:rPr>
                <w:rFonts w:ascii="Arial" w:hAnsi="Arial" w:eastAsia="Times New Roman" w:cs="Times New Roman"/>
                <w:sz w:val="18"/>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eastAsia="Times New Roman"/>
                <w:sz w:val="18"/>
                <w:lang w:eastAsia="ja-JP"/>
              </w:rPr>
            </w:pPr>
            <w:r>
              <w:rPr>
                <w:rFonts w:ascii="Arial" w:hAnsi="Arial" w:eastAsia="Times New Roman"/>
                <w:sz w:val="18"/>
                <w:lang w:eastAsia="ja-JP"/>
              </w:rPr>
              <w:t>NOTE 9:</w:t>
            </w:r>
            <w:r>
              <w:rPr>
                <w:rFonts w:ascii="Arial" w:hAnsi="Arial" w:eastAsia="Times New Roman"/>
                <w:sz w:val="18"/>
                <w:lang w:eastAsia="ja-JP"/>
              </w:rPr>
              <w:tab/>
            </w:r>
            <w:r>
              <w:rPr>
                <w:rFonts w:ascii="Arial" w:hAnsi="Arial" w:eastAsia="Times New Roman"/>
                <w:sz w:val="18"/>
                <w:lang w:eastAsia="ja-JP"/>
              </w:rPr>
              <w:t>“-” denotes ΔT</w:t>
            </w:r>
            <w:r>
              <w:rPr>
                <w:rFonts w:ascii="Arial" w:hAnsi="Arial" w:eastAsia="Times New Roman"/>
                <w:sz w:val="18"/>
                <w:vertAlign w:val="subscript"/>
                <w:lang w:eastAsia="ja-JP"/>
              </w:rPr>
              <w:t>IB,c</w:t>
            </w:r>
            <w:r>
              <w:rPr>
                <w:rFonts w:ascii="Arial" w:hAnsi="Arial" w:eastAsia="Times New Roman"/>
                <w:sz w:val="18"/>
                <w:lang w:eastAsia="ja-JP"/>
              </w:rPr>
              <w:t xml:space="preserve"> = 0.</w:t>
            </w:r>
          </w:p>
          <w:p>
            <w:pPr>
              <w:keepNext/>
              <w:keepLines/>
              <w:overflowPunct/>
              <w:autoSpaceDE/>
              <w:autoSpaceDN/>
              <w:adjustRightInd/>
              <w:spacing w:after="0" w:line="260" w:lineRule="auto"/>
              <w:ind w:left="851" w:hanging="851"/>
              <w:textAlignment w:val="auto"/>
              <w:rPr>
                <w:rFonts w:ascii="Arial" w:hAnsi="Arial" w:eastAsia="Times New Roman" w:cs="Times New Roman"/>
                <w:sz w:val="18"/>
                <w:lang w:val="en-US" w:eastAsia="en-US" w:bidi="ar-SA"/>
              </w:rPr>
            </w:pPr>
            <w:r>
              <w:rPr>
                <w:rFonts w:ascii="Arial" w:hAnsi="Arial" w:eastAsia="Times New Roman" w:cs="Times New Roman"/>
                <w:sz w:val="18"/>
                <w:lang w:val="en-GB" w:eastAsia="ja-JP" w:bidi="ar-SA"/>
              </w:rPr>
              <w:t>NOTE 10:</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The component band order in the configuration should be listed by the order of NR bands, such as for CA_n1-n3 the band order from left to right is n1 and n3.</w:t>
            </w:r>
          </w:p>
        </w:tc>
      </w:tr>
    </w:tbl>
    <w:p>
      <w:pPr>
        <w:rPr>
          <w:rFonts w:eastAsia="Times New Roman"/>
        </w:rPr>
      </w:pPr>
    </w:p>
    <w:p>
      <w:pPr>
        <w:keepNext/>
        <w:keepLines/>
        <w:spacing w:before="60" w:after="120"/>
        <w:jc w:val="center"/>
        <w:rPr>
          <w:rFonts w:ascii="Arial" w:hAnsi="Arial" w:eastAsia="Times New Roman" w:cs="Arial"/>
          <w:b/>
          <w:lang w:val="en-US" w:eastAsia="zh-CN"/>
        </w:rPr>
      </w:pPr>
      <w:r>
        <w:rPr>
          <w:rFonts w:ascii="Arial" w:hAnsi="Arial" w:eastAsia="Times New Roman" w:cs="Arial"/>
          <w:b/>
          <w:lang w:val="en-US"/>
        </w:rPr>
        <w:t xml:space="preserve">Table </w:t>
      </w:r>
      <w:r>
        <w:rPr>
          <w:rFonts w:hint="eastAsia" w:ascii="Arial" w:hAnsi="Arial" w:eastAsia="Times New Roman" w:cs="Arial"/>
          <w:b/>
          <w:lang w:val="en-US" w:eastAsia="zh-CN"/>
        </w:rPr>
        <w:t>5.32</w:t>
      </w:r>
      <w:r>
        <w:rPr>
          <w:rFonts w:hint="eastAsia" w:ascii="Arial" w:hAnsi="Arial" w:eastAsia="Times New Roman" w:cs="Arial"/>
          <w:b/>
          <w:lang w:val="en-US"/>
        </w:rPr>
        <w:t>.1.4-</w:t>
      </w:r>
      <w:r>
        <w:rPr>
          <w:rFonts w:ascii="Arial" w:hAnsi="Arial" w:eastAsia="Times New Roman" w:cs="Arial"/>
          <w:b/>
          <w:lang w:val="en-US"/>
        </w:rPr>
        <w:t>2: ΔR</w:t>
      </w:r>
      <w:r>
        <w:rPr>
          <w:rFonts w:ascii="Arial" w:hAnsi="Arial" w:eastAsia="Times New Roman" w:cs="Arial"/>
          <w:b/>
          <w:vertAlign w:val="subscript"/>
          <w:lang w:val="en-US"/>
        </w:rPr>
        <w:t>IB</w:t>
      </w:r>
      <w:r>
        <w:rPr>
          <w:rFonts w:hint="eastAsia" w:ascii="Arial" w:hAnsi="Arial" w:eastAsia="Times New Roman" w:cs="Arial"/>
          <w:b/>
          <w:vertAlign w:val="subscript"/>
          <w:lang w:val="en-US" w:eastAsia="zh-CN"/>
        </w:rPr>
        <w:t>,c</w:t>
      </w:r>
      <w:r>
        <w:rPr>
          <w:rFonts w:ascii="Arial" w:hAnsi="Arial" w:eastAsia="Times New Roman" w:cs="Arial"/>
          <w:b/>
          <w:lang w:val="en-US"/>
        </w:rPr>
        <w:t xml:space="preserve"> due to NR CA (two bands)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Inter-band CA combination</w:t>
            </w:r>
          </w:p>
        </w:tc>
        <w:tc>
          <w:tcPr>
            <w:tcW w:w="5904" w:type="dxa"/>
            <w:gridSpan w:val="2"/>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color w:val="008ED3"/>
                <w:sz w:val="18"/>
                <w:lang w:val="en-GB" w:eastAsia="en-US" w:bidi="ar-SA"/>
              </w:rPr>
              <w:t>ΔR</w:t>
            </w:r>
            <w:r>
              <w:rPr>
                <w:rFonts w:ascii="Arial" w:hAnsi="Arial" w:eastAsia="Times New Roman" w:cs="Times New Roman"/>
                <w:b/>
                <w:color w:val="008ED3"/>
                <w:sz w:val="18"/>
                <w:vertAlign w:val="subscript"/>
                <w:lang w:val="en-GB" w:eastAsia="en-US" w:bidi="ar-SA"/>
              </w:rPr>
              <w:t>IB,c</w:t>
            </w:r>
            <w:r>
              <w:rPr>
                <w:rFonts w:ascii="Arial" w:hAnsi="Arial" w:eastAsia="Times New Roman" w:cs="Times New Roman"/>
                <w:b/>
                <w:color w:val="008ED3"/>
                <w:sz w:val="18"/>
                <w:lang w:val="en-GB" w:eastAsia="en-US" w:bidi="ar-SA"/>
              </w:rPr>
              <w:t xml:space="preserve"> for NR band</w:t>
            </w:r>
            <w:r>
              <w:rPr>
                <w:rFonts w:hint="eastAsia" w:ascii="Arial" w:hAnsi="Arial" w:eastAsia="Times New Roman" w:cs="Times New Roman"/>
                <w:b/>
                <w:color w:val="008ED3"/>
                <w:sz w:val="18"/>
                <w:lang w:val="en-GB" w:eastAsia="zh-CN" w:bidi="ar-SA"/>
              </w:rPr>
              <w:t>s</w:t>
            </w:r>
            <w:r>
              <w:rPr>
                <w:rFonts w:ascii="Arial" w:hAnsi="Arial" w:eastAsia="Times New Roman" w:cs="Times New Roman"/>
                <w:b/>
                <w:color w:val="008ED3"/>
                <w:sz w:val="18"/>
                <w:lang w:val="en-GB" w:eastAsia="en-US" w:bidi="ar-SA"/>
              </w:rPr>
              <w:t xml:space="preserve"> (dB)</w:t>
            </w:r>
            <w:r>
              <w:rPr>
                <w:rFonts w:ascii="Arial" w:hAnsi="Arial" w:eastAsia="Times New Roman" w:cs="Times New Roman"/>
                <w:b/>
                <w:color w:val="008ED3"/>
                <w:sz w:val="18"/>
                <w:vertAlign w:val="superscript"/>
                <w:lang w:val="en-GB" w:eastAsia="en-US"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spacing w:after="0"/>
              <w:jc w:val="center"/>
              <w:rPr>
                <w:rFonts w:ascii="Arial" w:hAnsi="Arial" w:eastAsia="Times New Roman" w:cs="Times New Roman"/>
                <w:b/>
                <w:sz w:val="18"/>
                <w:lang w:val="en-GB" w:eastAsia="en-US" w:bidi="ar-SA"/>
              </w:rPr>
            </w:pPr>
          </w:p>
        </w:tc>
        <w:tc>
          <w:tcPr>
            <w:tcW w:w="5904" w:type="dxa"/>
            <w:gridSpan w:val="2"/>
          </w:tcPr>
          <w:p>
            <w:pPr>
              <w:keepNext/>
              <w:keepLines/>
              <w:spacing w:after="0"/>
              <w:jc w:val="center"/>
              <w:rPr>
                <w:rFonts w:ascii="Arial" w:hAnsi="Arial" w:eastAsia="Times New Roman" w:cs="Times New Roman"/>
                <w:b/>
                <w:sz w:val="18"/>
                <w:lang w:val="en-GB" w:eastAsia="en-US" w:bidi="ar-SA"/>
              </w:rPr>
            </w:pPr>
            <w:r>
              <w:rPr>
                <w:rFonts w:hint="eastAsia" w:ascii="Arial" w:hAnsi="Arial" w:eastAsia="Times New Roman" w:cs="Times New Roman"/>
                <w:b/>
                <w:color w:val="008ED3"/>
                <w:sz w:val="18"/>
                <w:lang w:val="en-GB" w:eastAsia="en-US" w:bidi="ar-SA"/>
              </w:rPr>
              <w:t>C</w:t>
            </w:r>
            <w:r>
              <w:rPr>
                <w:rFonts w:ascii="Arial" w:hAnsi="Arial" w:eastAsia="Times New Roman" w:cs="Times New Roman"/>
                <w:b/>
                <w:color w:val="008ED3"/>
                <w:sz w:val="18"/>
                <w:lang w:val="en-GB" w:eastAsia="en-US" w:bidi="ar-SA"/>
              </w:rPr>
              <w:t>omponent band in order of bands in configuration</w:t>
            </w:r>
            <w:r>
              <w:rPr>
                <w:rFonts w:ascii="Arial" w:hAnsi="Arial" w:eastAsia="Times New Roman" w:cs="Times New Roman"/>
                <w:b/>
                <w:color w:val="008ED3"/>
                <w:sz w:val="18"/>
                <w:vertAlign w:val="superscript"/>
                <w:lang w:val="en-GB" w:eastAsia="en-US"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CA_n</w:t>
            </w:r>
            <w:r>
              <w:rPr>
                <w:rFonts w:ascii="Arial" w:hAnsi="Arial" w:eastAsia="Times New Roman" w:cs="Times New Roman"/>
                <w:sz w:val="18"/>
                <w:lang w:val="en-US" w:eastAsia="zh-CN" w:bidi="ar-SA"/>
              </w:rPr>
              <w:t>1</w:t>
            </w:r>
            <w:r>
              <w:rPr>
                <w:rFonts w:hint="eastAsia" w:ascii="Arial" w:hAnsi="Arial" w:eastAsia="Times New Roman" w:cs="Times New Roman"/>
                <w:sz w:val="18"/>
                <w:lang w:val="en-US" w:eastAsia="zh-CN" w:bidi="ar-SA"/>
              </w:rPr>
              <w:t>-n</w:t>
            </w:r>
            <w:r>
              <w:rPr>
                <w:rFonts w:ascii="Arial" w:hAnsi="Arial" w:eastAsia="Times New Roman" w:cs="Times New Roman"/>
                <w:sz w:val="18"/>
                <w:lang w:val="en-US" w:eastAsia="zh-CN" w:bidi="ar-SA"/>
              </w:rPr>
              <w:t>102</w:t>
            </w:r>
          </w:p>
        </w:tc>
        <w:tc>
          <w:tcPr>
            <w:tcW w:w="2952" w:type="dxa"/>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0.2</w:t>
            </w:r>
          </w:p>
        </w:tc>
        <w:tc>
          <w:tcPr>
            <w:tcW w:w="2952" w:type="dxa"/>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keepNext/>
              <w:keepLines/>
              <w:spacing w:after="0"/>
              <w:ind w:left="851" w:hanging="851"/>
              <w:rPr>
                <w:rFonts w:ascii="Arial" w:hAnsi="Arial" w:eastAsia="Times New Roman" w:cs="Arial"/>
                <w:sz w:val="18"/>
                <w:lang w:val="en-GB" w:eastAsia="zh-CN" w:bidi="ar-SA"/>
              </w:rPr>
            </w:pPr>
            <w:r>
              <w:rPr>
                <w:rFonts w:ascii="Arial" w:hAnsi="Arial" w:eastAsia="Times New Roman" w:cs="Arial"/>
                <w:sz w:val="18"/>
                <w:lang w:val="en-GB" w:eastAsia="en-US" w:bidi="ar-SA"/>
              </w:rPr>
              <w:t xml:space="preserve">NOTE </w:t>
            </w:r>
            <w:r>
              <w:rPr>
                <w:rFonts w:ascii="Arial" w:hAnsi="Arial" w:eastAsia="Times New Roman" w:cs="Arial"/>
                <w:sz w:val="18"/>
                <w:lang w:val="en-GB" w:eastAsia="zh-CN" w:bidi="ar-SA"/>
              </w:rPr>
              <w:t>8</w:t>
            </w:r>
            <w:r>
              <w:rPr>
                <w:rFonts w:ascii="Arial" w:hAnsi="Arial" w:eastAsia="Times New Roman" w:cs="Arial"/>
                <w:sz w:val="18"/>
                <w:lang w:val="en-GB" w:eastAsia="en-US" w:bidi="ar-SA"/>
              </w:rPr>
              <w:t>:</w:t>
            </w:r>
            <w:r>
              <w:rPr>
                <w:rFonts w:ascii="Arial" w:hAnsi="Arial" w:eastAsia="Times New Roman" w:cs="Arial"/>
                <w:sz w:val="18"/>
                <w:lang w:val="en-GB" w:eastAsia="en-US" w:bidi="ar-SA"/>
              </w:rPr>
              <w:tab/>
            </w:r>
            <w:r>
              <w:rPr>
                <w:rFonts w:ascii="Arial" w:hAnsi="Arial" w:eastAsia="Times New Roman" w:cs="Arial"/>
                <w:sz w:val="18"/>
                <w:lang w:val="en-GB" w:eastAsia="zh-CN" w:bidi="ar-SA"/>
              </w:rPr>
              <w:t xml:space="preserve"> “-” denotes ΔR</w:t>
            </w:r>
            <w:r>
              <w:rPr>
                <w:rFonts w:ascii="Arial" w:hAnsi="Arial" w:eastAsia="Times New Roman" w:cs="Arial"/>
                <w:sz w:val="18"/>
                <w:vertAlign w:val="subscript"/>
                <w:lang w:val="en-GB" w:eastAsia="zh-CN" w:bidi="ar-SA"/>
              </w:rPr>
              <w:t>IB,c</w:t>
            </w:r>
            <w:r>
              <w:rPr>
                <w:rFonts w:ascii="Arial" w:hAnsi="Arial" w:eastAsia="Times New Roman" w:cs="Arial"/>
                <w:sz w:val="18"/>
                <w:lang w:val="en-GB" w:eastAsia="zh-CN" w:bidi="ar-SA"/>
              </w:rPr>
              <w:t xml:space="preserve"> = 0.</w:t>
            </w:r>
          </w:p>
          <w:p>
            <w:pPr>
              <w:keepNext/>
              <w:keepLines/>
              <w:overflowPunct/>
              <w:autoSpaceDE/>
              <w:autoSpaceDN/>
              <w:adjustRightInd/>
              <w:spacing w:after="0"/>
              <w:ind w:left="851" w:hanging="851"/>
              <w:textAlignment w:val="auto"/>
              <w:rPr>
                <w:rFonts w:ascii="Arial" w:hAnsi="Arial" w:eastAsia="Times New Roman" w:cs="Times New Roman"/>
                <w:sz w:val="18"/>
                <w:lang w:val="en-US" w:eastAsia="zh-CN" w:bidi="ar-SA"/>
              </w:rPr>
            </w:pPr>
            <w:r>
              <w:rPr>
                <w:rFonts w:ascii="Arial" w:hAnsi="Arial" w:eastAsia="Times New Roman" w:cs="Arial"/>
                <w:sz w:val="18"/>
                <w:lang w:val="en-GB" w:eastAsia="en-US" w:bidi="ar-SA"/>
              </w:rPr>
              <w:t xml:space="preserve">NOTE </w:t>
            </w:r>
            <w:r>
              <w:rPr>
                <w:rFonts w:ascii="Arial" w:hAnsi="Arial" w:eastAsia="Times New Roman" w:cs="Arial"/>
                <w:sz w:val="18"/>
                <w:lang w:val="en-GB" w:eastAsia="zh-CN" w:bidi="ar-SA"/>
              </w:rPr>
              <w:t>9</w:t>
            </w:r>
            <w:r>
              <w:rPr>
                <w:rFonts w:ascii="Arial" w:hAnsi="Arial" w:eastAsia="Times New Roman" w:cs="Arial"/>
                <w:sz w:val="18"/>
                <w:lang w:val="en-GB" w:eastAsia="en-US" w:bidi="ar-SA"/>
              </w:rPr>
              <w:t>:</w:t>
            </w:r>
            <w:r>
              <w:rPr>
                <w:rFonts w:ascii="Arial" w:hAnsi="Arial" w:eastAsia="Times New Roman" w:cs="Arial"/>
                <w:sz w:val="18"/>
                <w:lang w:val="en-GB" w:eastAsia="en-US" w:bidi="ar-SA"/>
              </w:rPr>
              <w:tab/>
            </w:r>
            <w:r>
              <w:rPr>
                <w:rFonts w:ascii="Arial" w:hAnsi="Arial" w:eastAsia="Times New Roman" w:cs="Arial"/>
                <w:sz w:val="18"/>
                <w:lang w:val="en-GB" w:eastAsia="zh-CN" w:bidi="ar-SA"/>
              </w:rPr>
              <w:t xml:space="preserve">The component band order in the configuration should be listed by the </w:t>
            </w:r>
            <w:r>
              <w:rPr>
                <w:rFonts w:ascii="Arial" w:hAnsi="Arial" w:eastAsia="宋体" w:cs="Times New Roman"/>
                <w:sz w:val="18"/>
                <w:lang w:val="en-GB" w:eastAsia="en-US" w:bidi="ar-SA"/>
              </w:rPr>
              <w:t>order</w:t>
            </w:r>
            <w:r>
              <w:rPr>
                <w:rFonts w:ascii="Arial" w:hAnsi="Arial" w:eastAsia="Times New Roman" w:cs="Arial"/>
                <w:sz w:val="18"/>
                <w:lang w:val="en-GB" w:eastAsia="zh-CN" w:bidi="ar-SA"/>
              </w:rPr>
              <w:t xml:space="preserve"> of NR bands, </w:t>
            </w:r>
            <w:r>
              <w:rPr>
                <w:rFonts w:ascii="Arial" w:hAnsi="Arial" w:eastAsia="Times New Roman" w:cs="Times New Roman"/>
                <w:sz w:val="18"/>
                <w:szCs w:val="18"/>
                <w:lang w:val="en-GB" w:eastAsia="zh-CN" w:bidi="ar-SA"/>
              </w:rPr>
              <w:t xml:space="preserve">such as for </w:t>
            </w:r>
            <w:r>
              <w:rPr>
                <w:rFonts w:ascii="Arial" w:hAnsi="Arial" w:eastAsia="Times New Roman" w:cs="Times New Roman"/>
                <w:sz w:val="18"/>
                <w:lang w:val="en-GB" w:eastAsia="en-US" w:bidi="ar-SA"/>
              </w:rPr>
              <w:t>CA</w:t>
            </w:r>
            <w:r>
              <w:rPr>
                <w:rFonts w:ascii="Arial" w:hAnsi="Arial" w:eastAsia="Times New Roman" w:cs="Times New Roman"/>
                <w:sz w:val="18"/>
                <w:lang w:val="sv-SE" w:eastAsia="en-US" w:bidi="ar-SA"/>
              </w:rPr>
              <w:t>_n1-n77</w:t>
            </w:r>
            <w:r>
              <w:rPr>
                <w:rFonts w:ascii="Arial" w:hAnsi="Arial" w:eastAsia="Times New Roman" w:cs="Times New Roman"/>
                <w:sz w:val="18"/>
                <w:szCs w:val="18"/>
                <w:lang w:val="en-GB" w:eastAsia="zh-CN" w:bidi="ar-SA"/>
              </w:rPr>
              <w:t xml:space="preserve"> the band order from left to right is n1 and n77</w:t>
            </w:r>
            <w:r>
              <w:rPr>
                <w:rFonts w:ascii="Arial" w:hAnsi="Arial" w:eastAsia="Times New Roman" w:cs="Arial"/>
                <w:sz w:val="18"/>
                <w:lang w:val="en-GB" w:eastAsia="zh-CN" w:bidi="ar-SA"/>
              </w:rPr>
              <w:t>.</w:t>
            </w:r>
          </w:p>
        </w:tc>
      </w:tr>
    </w:tbl>
    <w:p>
      <w:pPr>
        <w:keepNext/>
        <w:keepLines/>
        <w:pBdr>
          <w:top w:val="none" w:color="auto" w:sz="0" w:space="0"/>
        </w:pBdr>
        <w:spacing w:before="180" w:after="180"/>
        <w:ind w:left="1418" w:hanging="1418"/>
        <w:outlineLvl w:val="3"/>
        <w:rPr>
          <w:rFonts w:ascii="Arial" w:hAnsi="Arial" w:eastAsia="宋体" w:cs="Times New Roman"/>
          <w:sz w:val="24"/>
          <w:lang w:val="sv-SE" w:eastAsia="ja-JP" w:bidi="ar-SA"/>
        </w:rPr>
      </w:pPr>
      <w:r>
        <w:rPr>
          <w:rFonts w:hint="eastAsia" w:ascii="Arial" w:hAnsi="Arial" w:eastAsia="宋体" w:cs="Times New Roman"/>
          <w:sz w:val="24"/>
          <w:lang w:val="sv-SE" w:eastAsia="zh-CN" w:bidi="ar-SA"/>
        </w:rPr>
        <w:t>5.32</w:t>
      </w:r>
      <w:r>
        <w:rPr>
          <w:rFonts w:ascii="Arial" w:hAnsi="Arial" w:eastAsia="宋体" w:cs="Times New Roman"/>
          <w:sz w:val="24"/>
          <w:lang w:val="sv-SE" w:eastAsia="en-US" w:bidi="ar-SA"/>
        </w:rPr>
        <w:t>.1.</w:t>
      </w:r>
      <w:r>
        <w:rPr>
          <w:rFonts w:ascii="Arial" w:hAnsi="Arial" w:eastAsia="Malgun Gothic" w:cs="Times New Roman"/>
          <w:sz w:val="24"/>
          <w:lang w:val="sv-SE" w:eastAsia="ko-KR" w:bidi="ar-SA"/>
        </w:rPr>
        <w:t>5</w:t>
      </w:r>
      <w:r>
        <w:rPr>
          <w:rFonts w:ascii="Calibri" w:hAnsi="Calibri" w:eastAsia="宋体" w:cs="Times New Roman"/>
          <w:sz w:val="22"/>
          <w:szCs w:val="22"/>
          <w:lang w:val="sv-SE" w:eastAsia="sv-SE" w:bidi="ar-SA"/>
        </w:rPr>
        <w:tab/>
      </w:r>
      <w:r>
        <w:rPr>
          <w:rFonts w:ascii="Arial" w:hAnsi="Arial" w:eastAsia="宋体" w:cs="Times New Roman"/>
          <w:sz w:val="24"/>
          <w:lang w:val="sv-SE" w:eastAsia="zh-CN" w:bidi="ar-SA"/>
        </w:rPr>
        <w:t>REFSENs requirements</w:t>
      </w:r>
    </w:p>
    <w:p>
      <w:pPr>
        <w:rPr>
          <w:rFonts w:ascii="Arial" w:hAnsi="Arial" w:eastAsia="Times New Roman" w:cs="Arial"/>
        </w:rPr>
      </w:pPr>
      <w:r>
        <w:rPr>
          <w:rFonts w:ascii="Arial" w:hAnsi="Arial" w:eastAsia="Times New Roman" w:cs="Arial"/>
        </w:rPr>
        <w:t>Based on the co-existence studies there are 3</w:t>
      </w:r>
      <w:r>
        <w:rPr>
          <w:rFonts w:ascii="Arial" w:hAnsi="Arial" w:eastAsia="Times New Roman" w:cs="Arial"/>
          <w:vertAlign w:val="superscript"/>
        </w:rPr>
        <w:t>rd</w:t>
      </w:r>
      <w:r>
        <w:rPr>
          <w:rFonts w:ascii="Arial" w:hAnsi="Arial" w:eastAsia="Times New Roman" w:cs="Arial"/>
        </w:rPr>
        <w:t xml:space="preserve"> uplink harmonic from band n1 UL that partially falls inside band n102 DL at lowest channel allocation. Since this is a share spectrum access band we apply an exclusion region to mitigate this issue.</w:t>
      </w:r>
    </w:p>
    <w:p>
      <w:pPr>
        <w:keepNext/>
        <w:keepLines/>
        <w:spacing w:before="60" w:after="180"/>
        <w:jc w:val="center"/>
        <w:rPr>
          <w:rFonts w:ascii="Arial" w:hAnsi="Arial" w:eastAsia="Times New Roman" w:cs="Times New Roman"/>
          <w:b/>
          <w:lang w:val="zh-CN" w:eastAsia="en-US" w:bidi="ar-SA"/>
        </w:rPr>
      </w:pPr>
      <w:r>
        <w:rPr>
          <w:rFonts w:ascii="Arial" w:hAnsi="Arial" w:eastAsia="宋体" w:cs="Times New Roman"/>
          <w:b/>
          <w:lang w:val="zh-CN" w:eastAsia="en-US" w:bidi="ar-SA"/>
        </w:rPr>
        <w:t>Table 7.3A.4-1</w:t>
      </w:r>
      <w:r>
        <w:rPr>
          <w:rFonts w:hint="eastAsia" w:ascii="Arial" w:hAnsi="Arial" w:eastAsia="宋体" w:cs="Times New Roman"/>
          <w:b/>
          <w:lang w:val="en-US" w:eastAsia="zh-CN" w:bidi="ar-SA"/>
        </w:rPr>
        <w:t>a</w:t>
      </w:r>
      <w:r>
        <w:rPr>
          <w:rFonts w:ascii="Arial" w:hAnsi="Arial" w:eastAsia="宋体" w:cs="Times New Roman"/>
          <w:b/>
          <w:lang w:val="zh-CN" w:eastAsia="en-US" w:bidi="ar-SA"/>
        </w:rPr>
        <w:t>:</w:t>
      </w:r>
      <w:r>
        <w:rPr>
          <w:rFonts w:hint="eastAsia" w:ascii="Arial" w:hAnsi="Arial" w:eastAsia="宋体" w:cs="Times New Roman"/>
          <w:b/>
          <w:lang w:val="en-US" w:eastAsia="zh-CN" w:bidi="ar-SA"/>
        </w:rPr>
        <w:t xml:space="preserve"> </w:t>
      </w:r>
      <w:r>
        <w:rPr>
          <w:rFonts w:ascii="Arial" w:hAnsi="Arial" w:eastAsia="Times New Roman" w:cs="Times New Roman"/>
          <w:b/>
          <w:lang w:val="zh-CN" w:eastAsia="en-US" w:bidi="ar-SA"/>
        </w:rPr>
        <w:t>NR-U reference sensitivity measurement exclusion region in MHz.</w:t>
      </w:r>
    </w:p>
    <w:tbl>
      <w:tblPr>
        <w:tblStyle w:val="89"/>
        <w:tblW w:w="5000" w:type="pct"/>
        <w:tblInd w:w="0" w:type="dxa"/>
        <w:tblLayout w:type="autofit"/>
        <w:tblCellMar>
          <w:top w:w="0" w:type="dxa"/>
          <w:left w:w="0" w:type="dxa"/>
          <w:bottom w:w="0" w:type="dxa"/>
          <w:right w:w="0" w:type="dxa"/>
        </w:tblCellMar>
      </w:tblPr>
      <w:tblGrid>
        <w:gridCol w:w="836"/>
        <w:gridCol w:w="1050"/>
        <w:gridCol w:w="855"/>
        <w:gridCol w:w="855"/>
        <w:gridCol w:w="789"/>
        <w:gridCol w:w="816"/>
        <w:gridCol w:w="926"/>
        <w:gridCol w:w="874"/>
        <w:gridCol w:w="874"/>
        <w:gridCol w:w="879"/>
        <w:gridCol w:w="897"/>
      </w:tblGrid>
      <w:tr>
        <w:tblPrEx>
          <w:tblCellMar>
            <w:top w:w="0" w:type="dxa"/>
            <w:left w:w="0" w:type="dxa"/>
            <w:bottom w:w="0" w:type="dxa"/>
            <w:right w:w="0" w:type="dxa"/>
          </w:tblCellMar>
        </w:tblPrEx>
        <w:trPr>
          <w:trHeight w:val="188" w:hRule="atLeast"/>
        </w:trPr>
        <w:tc>
          <w:tcPr>
            <w:tcW w:w="5000" w:type="pct"/>
            <w:gridSpan w:val="11"/>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NR Band / Harmonic order / Channel BW in UL</w:t>
            </w:r>
          </w:p>
        </w:tc>
      </w:tr>
      <w:tr>
        <w:tblPrEx>
          <w:tblCellMar>
            <w:top w:w="0" w:type="dxa"/>
            <w:left w:w="0" w:type="dxa"/>
            <w:bottom w:w="0" w:type="dxa"/>
            <w:right w:w="0" w:type="dxa"/>
          </w:tblCellMar>
        </w:tblPrEx>
        <w:trPr>
          <w:trHeight w:val="188" w:hRule="atLeast"/>
        </w:trPr>
        <w:tc>
          <w:tcPr>
            <w:tcW w:w="43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UL</w:t>
            </w:r>
          </w:p>
          <w:p>
            <w:pPr>
              <w:keepNext/>
              <w:keepLines/>
              <w:spacing w:after="0" w:line="252" w:lineRule="auto"/>
              <w:jc w:val="center"/>
              <w:rPr>
                <w:rFonts w:ascii="Arial" w:hAnsi="Arial" w:eastAsia="Times New Roman" w:cs="Times New Roman"/>
                <w:b/>
                <w:sz w:val="20"/>
                <w:lang w:val="en-GB" w:eastAsia="en-US" w:bidi="ar-SA"/>
              </w:rPr>
            </w:pPr>
            <w:r>
              <w:rPr>
                <w:rFonts w:ascii="Arial" w:hAnsi="Arial" w:eastAsia="Times New Roman" w:cs="Times New Roman"/>
                <w:b/>
                <w:sz w:val="18"/>
                <w:lang w:val="en-GB" w:eastAsia="ja-JP" w:bidi="ar-SA"/>
              </w:rPr>
              <w:t>Band</w:t>
            </w:r>
          </w:p>
        </w:tc>
        <w:tc>
          <w:tcPr>
            <w:tcW w:w="5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Harmonic order</w:t>
            </w:r>
          </w:p>
        </w:tc>
        <w:tc>
          <w:tcPr>
            <w:tcW w:w="443"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DL</w:t>
            </w:r>
          </w:p>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Band</w:t>
            </w:r>
          </w:p>
        </w:tc>
        <w:tc>
          <w:tcPr>
            <w:tcW w:w="44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5MHz</w:t>
            </w:r>
          </w:p>
        </w:tc>
        <w:tc>
          <w:tcPr>
            <w:tcW w:w="40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10MHz</w:t>
            </w:r>
          </w:p>
        </w:tc>
        <w:tc>
          <w:tcPr>
            <w:tcW w:w="42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15MHz</w:t>
            </w:r>
          </w:p>
        </w:tc>
        <w:tc>
          <w:tcPr>
            <w:tcW w:w="480"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20 MHz</w:t>
            </w:r>
          </w:p>
        </w:tc>
        <w:tc>
          <w:tcPr>
            <w:tcW w:w="453"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25 MHz</w:t>
            </w:r>
          </w:p>
        </w:tc>
        <w:tc>
          <w:tcPr>
            <w:tcW w:w="453"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30 MHz</w:t>
            </w:r>
          </w:p>
        </w:tc>
        <w:tc>
          <w:tcPr>
            <w:tcW w:w="45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40MHz</w:t>
            </w:r>
          </w:p>
        </w:tc>
        <w:tc>
          <w:tcPr>
            <w:tcW w:w="464" w:type="pct"/>
            <w:tcBorders>
              <w:top w:val="single" w:color="auto" w:sz="4" w:space="0"/>
              <w:left w:val="single" w:color="auto" w:sz="4" w:space="0"/>
              <w:bottom w:val="single" w:color="auto" w:sz="4" w:space="0"/>
              <w:right w:val="single" w:color="auto" w:sz="4" w:space="0"/>
            </w:tcBorders>
          </w:tcPr>
          <w:p>
            <w:pPr>
              <w:keepNext/>
              <w:keepLines/>
              <w:spacing w:after="0" w:line="252" w:lineRule="auto"/>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50 MHz</w:t>
            </w:r>
          </w:p>
        </w:tc>
      </w:tr>
      <w:tr>
        <w:tblPrEx>
          <w:tblCellMar>
            <w:top w:w="0" w:type="dxa"/>
            <w:left w:w="0" w:type="dxa"/>
            <w:bottom w:w="0" w:type="dxa"/>
            <w:right w:w="0" w:type="dxa"/>
          </w:tblCellMar>
        </w:tblPrEx>
        <w:trPr>
          <w:trHeight w:val="188" w:hRule="atLeast"/>
        </w:trPr>
        <w:tc>
          <w:tcPr>
            <w:tcW w:w="43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eastAsia="Times New Roman" w:cs="Times New Roman"/>
                <w:sz w:val="18"/>
                <w:lang w:val="en-US" w:eastAsia="ja-JP" w:bidi="ar-SA"/>
              </w:rPr>
            </w:pPr>
            <w:r>
              <w:rPr>
                <w:rFonts w:ascii="Arial" w:hAnsi="Arial" w:eastAsia="Times New Roman" w:cs="Arial"/>
                <w:sz w:val="18"/>
                <w:szCs w:val="18"/>
                <w:lang w:val="en-GB" w:eastAsia="zh-CN" w:bidi="ar-SA"/>
              </w:rPr>
              <w:t>n1</w:t>
            </w:r>
          </w:p>
        </w:tc>
        <w:tc>
          <w:tcPr>
            <w:tcW w:w="5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3</w:t>
            </w:r>
          </w:p>
        </w:tc>
        <w:tc>
          <w:tcPr>
            <w:tcW w:w="443"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Arial"/>
                <w:sz w:val="18"/>
                <w:szCs w:val="18"/>
                <w:lang w:val="en-GB" w:eastAsia="zh-CN" w:bidi="ar-SA"/>
              </w:rPr>
              <w:t>n102</w:t>
            </w:r>
          </w:p>
        </w:tc>
        <w:tc>
          <w:tcPr>
            <w:tcW w:w="44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+/- 10</w:t>
            </w:r>
          </w:p>
        </w:tc>
        <w:tc>
          <w:tcPr>
            <w:tcW w:w="40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+/- 20</w:t>
            </w:r>
          </w:p>
        </w:tc>
        <w:tc>
          <w:tcPr>
            <w:tcW w:w="42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+/- 30</w:t>
            </w:r>
          </w:p>
        </w:tc>
        <w:tc>
          <w:tcPr>
            <w:tcW w:w="480"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+/- 40</w:t>
            </w:r>
          </w:p>
        </w:tc>
        <w:tc>
          <w:tcPr>
            <w:tcW w:w="453"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+/- 50</w:t>
            </w:r>
          </w:p>
        </w:tc>
        <w:tc>
          <w:tcPr>
            <w:tcW w:w="453"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+/- 60</w:t>
            </w:r>
          </w:p>
        </w:tc>
        <w:tc>
          <w:tcPr>
            <w:tcW w:w="45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line="252" w:lineRule="auto"/>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+/- 80</w:t>
            </w:r>
          </w:p>
        </w:tc>
        <w:tc>
          <w:tcPr>
            <w:tcW w:w="464" w:type="pct"/>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+/- 100</w:t>
            </w:r>
          </w:p>
        </w:tc>
      </w:tr>
      <w:tr>
        <w:tblPrEx>
          <w:tblCellMar>
            <w:top w:w="0" w:type="dxa"/>
            <w:left w:w="0" w:type="dxa"/>
            <w:bottom w:w="0" w:type="dxa"/>
            <w:right w:w="0" w:type="dxa"/>
          </w:tblCellMar>
        </w:tblPrEx>
        <w:trPr>
          <w:trHeight w:val="188" w:hRule="atLeast"/>
        </w:trPr>
        <w:tc>
          <w:tcPr>
            <w:tcW w:w="5000" w:type="pct"/>
            <w:gridSpan w:val="11"/>
            <w:tcBorders>
              <w:top w:val="single" w:color="auto" w:sz="4" w:space="0"/>
              <w:left w:val="single" w:color="auto" w:sz="4" w:space="0"/>
              <w:bottom w:val="single" w:color="auto" w:sz="4" w:space="0"/>
              <w:right w:val="single" w:color="auto" w:sz="4" w:space="0"/>
            </w:tcBorders>
          </w:tcPr>
          <w:p>
            <w:pPr>
              <w:keepNext/>
              <w:keepLines/>
              <w:spacing w:after="0" w:line="252" w:lineRule="auto"/>
              <w:ind w:left="851" w:right="-62" w:hanging="851"/>
              <w:rPr>
                <w:rFonts w:ascii="Arial" w:hAnsi="Arial" w:eastAsia="Times New Roman" w:cs="Times New Roman"/>
                <w:sz w:val="18"/>
                <w:szCs w:val="18"/>
                <w:lang w:val="en-GB" w:eastAsia="en-US" w:bidi="ar-SA"/>
              </w:rPr>
            </w:pPr>
            <w:r>
              <w:rPr>
                <w:rFonts w:ascii="Arial" w:hAnsi="Arial" w:eastAsia="Times New Roman" w:cs="Times New Roman"/>
                <w:sz w:val="18"/>
                <w:lang w:val="en-GB" w:eastAsia="ja-JP" w:bidi="ar-SA"/>
              </w:rPr>
              <w:t>NOTE 1:</w:t>
            </w:r>
            <w:r>
              <w:rPr>
                <w:rFonts w:ascii="Arial" w:hAnsi="Arial" w:eastAsia="Times New Roman" w:cs="Arial"/>
                <w:sz w:val="18"/>
                <w:lang w:val="en-GB" w:eastAsia="en-US" w:bidi="ar-SA"/>
              </w:rPr>
              <w:tab/>
            </w:r>
            <w:r>
              <w:rPr>
                <w:rFonts w:ascii="Arial" w:hAnsi="Arial" w:eastAsia="Times New Roman" w:cs="Times New Roman"/>
                <w:sz w:val="18"/>
                <w:lang w:val="en-GB" w:eastAsia="ja-JP" w:bidi="ar-SA"/>
              </w:rPr>
              <w:t>Even though UL harmonic does not fall directly into NR-U band the exclusion region still applies.</w:t>
            </w:r>
          </w:p>
          <w:p>
            <w:pPr>
              <w:keepNext/>
              <w:keepLines/>
              <w:spacing w:after="0" w:line="252" w:lineRule="auto"/>
              <w:ind w:left="851" w:right="-62"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2:</w:t>
            </w:r>
            <w:r>
              <w:rPr>
                <w:rFonts w:ascii="Arial" w:hAnsi="Arial" w:eastAsia="Times New Roman" w:cs="Arial"/>
                <w:sz w:val="18"/>
                <w:lang w:val="en-GB" w:eastAsia="en-US" w:bidi="ar-SA"/>
              </w:rPr>
              <w:tab/>
            </w:r>
            <w:r>
              <w:rPr>
                <w:rFonts w:ascii="Arial" w:hAnsi="Arial" w:eastAsia="Times New Roman" w:cs="Times New Roman"/>
                <w:sz w:val="18"/>
                <w:lang w:val="en-GB" w:eastAsia="ja-JP" w:bidi="ar-SA"/>
              </w:rPr>
              <w:t>The center of the exclusion region is obtained by multiplying the UL channel center frequency by the harmonic order.</w:t>
            </w:r>
          </w:p>
        </w:tc>
      </w:tr>
    </w:tbl>
    <w:p>
      <w:pPr>
        <w:rPr>
          <w:rFonts w:eastAsia="Times New Roman"/>
        </w:rPr>
      </w:pPr>
    </w:p>
    <w:p>
      <w:pPr>
        <w:rPr>
          <w:rFonts w:ascii="Arial" w:hAnsi="Arial" w:eastAsia="Times New Roman" w:cs="Arial"/>
        </w:rPr>
      </w:pPr>
      <w:r>
        <w:rPr>
          <w:rFonts w:ascii="Arial" w:hAnsi="Arial" w:eastAsia="Times New Roman" w:cs="Arial"/>
        </w:rPr>
        <w:t>Based on the co-existence studies there are 3</w:t>
      </w:r>
      <w:r>
        <w:rPr>
          <w:rFonts w:ascii="Arial" w:hAnsi="Arial" w:eastAsia="Times New Roman" w:cs="Arial"/>
          <w:vertAlign w:val="superscript"/>
        </w:rPr>
        <w:t>rd</w:t>
      </w:r>
      <w:r>
        <w:rPr>
          <w:rFonts w:ascii="Arial" w:hAnsi="Arial" w:eastAsia="Times New Roman" w:cs="Arial"/>
        </w:rPr>
        <w:t xml:space="preserve"> harmonic mixing between band n102 UL1 into band n1 DL3. Similar UL1/DL3 cases show in the range of 20dB of relaxation for the larger UL BW case. Since n102 doesn’t support less than 20MHz UL BW we define only this test point. It is expected that n1 and n102 don’t share antenna, which is not the case for other UL1/DL3 cases. So, we assume higher attenuation of the aggressor and therefore use the minimum value of previous UL1/DL3 cases.</w:t>
      </w:r>
    </w:p>
    <w:p>
      <w:pPr>
        <w:keepNext/>
        <w:keepLines/>
        <w:spacing w:before="60" w:after="180"/>
        <w:jc w:val="center"/>
        <w:rPr>
          <w:rFonts w:ascii="Arial" w:hAnsi="Arial" w:eastAsia="Times New Roman" w:cs="Times New Roman"/>
          <w:b/>
          <w:lang w:val="zh-CN" w:eastAsia="en-US" w:bidi="ar-SA"/>
        </w:rPr>
      </w:pPr>
      <w:r>
        <w:rPr>
          <w:rFonts w:ascii="Arial" w:hAnsi="Arial" w:eastAsia="Times New Roman" w:cs="Arial"/>
          <w:b/>
          <w:bCs/>
          <w:lang w:val="en-US" w:eastAsia="en-US" w:bidi="ar-SA"/>
        </w:rPr>
        <w:t xml:space="preserve">Table </w:t>
      </w:r>
      <w:r>
        <w:rPr>
          <w:rFonts w:hint="eastAsia" w:ascii="Arial" w:hAnsi="Arial" w:eastAsia="Times New Roman" w:cs="Arial"/>
          <w:b/>
          <w:bCs/>
          <w:lang w:val="en-US" w:eastAsia="zh-CN" w:bidi="ar-SA"/>
        </w:rPr>
        <w:t>5.32</w:t>
      </w:r>
      <w:r>
        <w:rPr>
          <w:rFonts w:ascii="Arial" w:hAnsi="Arial" w:eastAsia="Times New Roman" w:cs="Arial"/>
          <w:b/>
          <w:bCs/>
          <w:lang w:val="en-US" w:eastAsia="zh-CN" w:bidi="ar-SA"/>
        </w:rPr>
        <w:t>.1.5-2</w:t>
      </w:r>
      <w:r>
        <w:rPr>
          <w:rFonts w:ascii="Arial" w:hAnsi="Arial" w:eastAsia="Times New Roman" w:cs="Arial"/>
          <w:b/>
          <w:bCs/>
          <w:lang w:val="en-US" w:eastAsia="en-US" w:bidi="ar-SA"/>
        </w:rPr>
        <w:t>:</w:t>
      </w:r>
      <w:r>
        <w:rPr>
          <w:rFonts w:ascii="Arial" w:hAnsi="Arial" w:eastAsia="Times New Roman" w:cs="Times New Roman"/>
          <w:b/>
          <w:lang w:val="zh-CN" w:eastAsia="ja-JP" w:bidi="ar-SA"/>
        </w:rPr>
        <w:t xml:space="preserve"> Reference sensitivity exceptions </w:t>
      </w:r>
      <w:r>
        <w:rPr>
          <w:rFonts w:ascii="Arial" w:hAnsi="Arial" w:eastAsia="Times New Roman" w:cs="Times New Roman"/>
          <w:b/>
          <w:lang w:val="zh-CN" w:eastAsia="en-US" w:bidi="ar-SA"/>
        </w:rPr>
        <w:t>and uplink/downlink configurations</w:t>
      </w:r>
      <w:r>
        <w:rPr>
          <w:rFonts w:ascii="Arial" w:hAnsi="Arial" w:eastAsia="Times New Roman" w:cs="Times New Roman"/>
          <w:b/>
          <w:lang w:val="zh-CN" w:eastAsia="ja-JP" w:bidi="ar-SA"/>
        </w:rPr>
        <w:t xml:space="preserve"> due to harmonic mixing </w:t>
      </w:r>
      <w:r>
        <w:rPr>
          <w:rFonts w:ascii="Arial" w:hAnsi="Arial" w:eastAsia="Times New Roman" w:cs="Times New Roman"/>
          <w:b/>
          <w:lang w:val="en-US" w:eastAsia="zh-CN" w:bidi="ar-SA"/>
        </w:rPr>
        <w:t xml:space="preserve">from a PC3 aggressor NR UL band </w:t>
      </w:r>
      <w:r>
        <w:rPr>
          <w:rFonts w:ascii="Arial" w:hAnsi="Arial" w:eastAsia="Times New Roman" w:cs="Times New Roman"/>
          <w:b/>
          <w:lang w:val="zh-CN" w:eastAsia="ja-JP" w:bidi="ar-SA"/>
        </w:rPr>
        <w:t>for</w:t>
      </w:r>
      <w:r>
        <w:rPr>
          <w:rFonts w:ascii="Arial" w:hAnsi="Arial" w:eastAsia="Times New Roman" w:cs="Times New Roman"/>
          <w:b/>
          <w:lang w:val="en-US" w:eastAsia="zh-CN" w:bidi="ar-SA"/>
        </w:rPr>
        <w:t xml:space="preserve"> </w:t>
      </w:r>
      <w:r>
        <w:rPr>
          <w:rFonts w:ascii="Arial" w:hAnsi="Arial" w:eastAsia="Times New Roman" w:cs="Times New Roman"/>
          <w:b/>
          <w:lang w:val="zh-CN" w:eastAsia="en-US" w:bidi="ar-SA"/>
        </w:rPr>
        <w:t>DL NR CA</w:t>
      </w:r>
      <w:r>
        <w:rPr>
          <w:rFonts w:ascii="Arial" w:hAnsi="Arial" w:eastAsia="Times New Roman" w:cs="Times New Roman"/>
          <w:b/>
          <w:lang w:val="en-US" w:eastAsia="zh-CN" w:bidi="ar-SA"/>
        </w:rPr>
        <w:t xml:space="preserve"> </w:t>
      </w:r>
      <w:r>
        <w:rPr>
          <w:rFonts w:ascii="Arial" w:hAnsi="Arial" w:eastAsia="Times New Roman" w:cs="Times New Roman"/>
          <w:b/>
          <w:lang w:val="zh-CN" w:eastAsia="en-US" w:bidi="ar-SA"/>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7"/>
        <w:gridCol w:w="853"/>
        <w:gridCol w:w="1028"/>
        <w:gridCol w:w="1797"/>
        <w:gridCol w:w="853"/>
        <w:gridCol w:w="719"/>
        <w:gridCol w:w="1423"/>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b/>
                <w:bCs/>
                <w:sz w:val="18"/>
                <w:szCs w:val="18"/>
              </w:rPr>
            </w:pPr>
            <w:r>
              <w:rPr>
                <w:rFonts w:ascii="Arial" w:hAnsi="Arial" w:eastAsia="Times New Roman" w:cs="Arial"/>
                <w:b/>
                <w:bCs/>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b/>
                <w:bCs/>
                <w:sz w:val="18"/>
                <w:szCs w:val="18"/>
              </w:rPr>
            </w:pPr>
            <w:r>
              <w:rPr>
                <w:rFonts w:ascii="Arial" w:hAnsi="Arial" w:eastAsia="Times New Roman" w:cs="Arial"/>
                <w:b/>
                <w:bCs/>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b/>
                <w:bCs/>
                <w:sz w:val="18"/>
                <w:szCs w:val="18"/>
              </w:rPr>
            </w:pPr>
            <w:r>
              <w:rPr>
                <w:rFonts w:ascii="Arial" w:hAnsi="Arial" w:eastAsia="Times New Roman" w:cs="Arial"/>
                <w:b/>
                <w:bCs/>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b/>
                <w:bCs/>
                <w:sz w:val="18"/>
                <w:szCs w:val="18"/>
                <w:lang w:eastAsia="zh-CN"/>
              </w:rPr>
            </w:pPr>
            <w:r>
              <w:rPr>
                <w:rFonts w:ascii="Arial" w:hAnsi="Arial" w:eastAsia="Times New Roman" w:cs="Arial"/>
                <w:b/>
                <w:bCs/>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b/>
                <w:bCs/>
                <w:sz w:val="18"/>
                <w:szCs w:val="18"/>
              </w:rPr>
            </w:pPr>
            <w:r>
              <w:rPr>
                <w:rFonts w:ascii="Arial" w:hAnsi="Arial" w:eastAsia="Times New Roman" w:cs="Arial"/>
                <w:b/>
                <w:bCs/>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b/>
                <w:bCs/>
                <w:sz w:val="18"/>
                <w:szCs w:val="18"/>
              </w:rPr>
            </w:pPr>
            <w:r>
              <w:rPr>
                <w:rFonts w:ascii="Arial" w:hAnsi="Arial" w:eastAsia="Times New Roman" w:cs="Arial"/>
                <w:b/>
                <w:bCs/>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b/>
                <w:bCs/>
                <w:sz w:val="18"/>
                <w:szCs w:val="18"/>
              </w:rPr>
            </w:pPr>
            <w:r>
              <w:rPr>
                <w:rFonts w:ascii="Arial" w:hAnsi="Arial" w:eastAsia="Times New Roman" w:cs="Arial"/>
                <w:b/>
                <w:bCs/>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b/>
                <w:bCs/>
                <w:sz w:val="18"/>
                <w:szCs w:val="18"/>
                <w:lang w:eastAsia="zh-CN"/>
              </w:rPr>
            </w:pPr>
            <w:r>
              <w:rPr>
                <w:rFonts w:ascii="Arial" w:hAnsi="Arial" w:eastAsia="Times New Roman" w:cs="Arial"/>
                <w:b/>
                <w:bCs/>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b/>
                <w:bCs/>
                <w:sz w:val="18"/>
                <w:szCs w:val="18"/>
                <w:lang w:eastAsia="zh-CN"/>
              </w:rPr>
            </w:pPr>
            <w:r>
              <w:rPr>
                <w:rFonts w:ascii="Arial" w:hAnsi="Arial" w:eastAsia="Times New Roman"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b/>
                <w:bCs/>
                <w:sz w:val="18"/>
                <w:szCs w:val="18"/>
              </w:rPr>
            </w:pPr>
            <w:r>
              <w:rPr>
                <w:rFonts w:ascii="Arial" w:hAnsi="Arial" w:eastAsia="Times New Roman"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b/>
                <w:bCs/>
                <w:sz w:val="18"/>
                <w:szCs w:val="18"/>
                <w:lang w:eastAsia="zh-CN"/>
              </w:rPr>
            </w:pPr>
            <w:r>
              <w:rPr>
                <w:rFonts w:ascii="Arial" w:hAnsi="Arial" w:eastAsia="Times New Roman" w:cs="Arial"/>
                <w:b/>
                <w:bCs/>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b/>
                <w:bCs/>
                <w:sz w:val="18"/>
                <w:szCs w:val="18"/>
              </w:rPr>
            </w:pPr>
            <w:r>
              <w:rPr>
                <w:rFonts w:ascii="Arial" w:hAnsi="Arial" w:eastAsia="Times New Roman" w:cs="Arial"/>
                <w:b/>
                <w:bCs/>
                <w:sz w:val="18"/>
                <w:szCs w:val="18"/>
              </w:rPr>
              <w:t>L</w:t>
            </w:r>
            <w:r>
              <w:rPr>
                <w:rFonts w:ascii="Arial" w:hAnsi="Arial" w:eastAsia="Times New Roman" w:cs="Arial"/>
                <w:b/>
                <w:bCs/>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b/>
                <w:bCs/>
                <w:sz w:val="18"/>
                <w:szCs w:val="18"/>
              </w:rPr>
            </w:pPr>
            <w:r>
              <w:rPr>
                <w:rFonts w:ascii="Arial" w:hAnsi="Arial" w:eastAsia="Times New Roman"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b/>
                <w:bCs/>
                <w:sz w:val="18"/>
                <w:szCs w:val="18"/>
              </w:rPr>
            </w:pPr>
            <w:r>
              <w:rPr>
                <w:rFonts w:ascii="Arial" w:hAnsi="Arial" w:eastAsia="Times New Roman" w:cs="Arial"/>
                <w:b/>
                <w:bCs/>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sz w:val="18"/>
                <w:szCs w:val="18"/>
                <w:lang w:eastAsia="zh-CN"/>
              </w:rPr>
            </w:pPr>
            <w:r>
              <w:rPr>
                <w:rFonts w:ascii="Arial" w:hAnsi="Arial" w:eastAsia="Times New Roman" w:cs="Arial"/>
                <w:sz w:val="18"/>
                <w:szCs w:val="18"/>
                <w:lang w:eastAsia="zh-CN"/>
              </w:rPr>
              <w:t>n102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sz w:val="18"/>
                <w:szCs w:val="18"/>
                <w:vertAlign w:val="superscript"/>
                <w:lang w:eastAsia="zh-CN"/>
              </w:rPr>
            </w:pPr>
            <w:r>
              <w:rPr>
                <w:rFonts w:ascii="Arial" w:hAnsi="Arial" w:eastAsia="Times New Roman" w:cs="Arial"/>
                <w:sz w:val="18"/>
                <w:szCs w:val="18"/>
                <w:lang w:eastAsia="zh-CN"/>
              </w:rPr>
              <w:t>n1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Times New Roman" w:cs="Arial"/>
                <w:bCs/>
                <w:sz w:val="18"/>
                <w:szCs w:val="18"/>
                <w:lang w:eastAsia="zh-CN"/>
              </w:rPr>
            </w:pPr>
            <w:r>
              <w:rPr>
                <w:rFonts w:ascii="Arial" w:hAnsi="Arial" w:eastAsia="Times New Roman" w:cs="Arial"/>
                <w:bCs/>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bCs/>
                <w:sz w:val="18"/>
                <w:szCs w:val="18"/>
                <w:lang w:eastAsia="zh-CN"/>
              </w:rPr>
            </w:pPr>
            <w:r>
              <w:rPr>
                <w:rFonts w:ascii="Arial" w:hAnsi="Arial" w:eastAsia="Times New Roman"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Times New Roman" w:cs="Arial"/>
                <w:bCs/>
                <w:sz w:val="18"/>
                <w:szCs w:val="18"/>
                <w:lang w:eastAsia="zh-CN"/>
              </w:rPr>
            </w:pPr>
            <w:r>
              <w:rPr>
                <w:rFonts w:ascii="Arial" w:hAnsi="Arial" w:eastAsia="Times New Roman" w:cs="Arial"/>
                <w:bCs/>
                <w:sz w:val="18"/>
                <w:szCs w:val="18"/>
                <w:lang w:eastAsia="zh-CN"/>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Times New Roman" w:cs="Arial"/>
                <w:sz w:val="18"/>
                <w:szCs w:val="18"/>
                <w:lang w:eastAsia="zh-CN"/>
              </w:rPr>
            </w:pPr>
            <w:r>
              <w:rPr>
                <w:rFonts w:ascii="Arial" w:hAnsi="Arial" w:eastAsia="Times New Roman"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Times New Roman" w:cs="Arial"/>
                <w:bCs/>
                <w:sz w:val="18"/>
                <w:szCs w:val="18"/>
                <w:lang w:eastAsia="zh-CN"/>
              </w:rPr>
            </w:pPr>
            <w:r>
              <w:rPr>
                <w:rFonts w:ascii="Arial" w:hAnsi="Arial" w:eastAsia="Times New Roman" w:cs="Arial"/>
                <w:bCs/>
                <w:sz w:val="18"/>
                <w:szCs w:val="18"/>
                <w:lang w:eastAsia="zh-CN"/>
              </w:rPr>
              <w:t>13.5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bCs/>
                <w:sz w:val="18"/>
                <w:szCs w:val="18"/>
                <w:lang w:eastAsia="zh-CN"/>
              </w:rPr>
            </w:pPr>
            <w:r>
              <w:rPr>
                <w:rFonts w:ascii="Arial" w:hAnsi="Arial" w:eastAsia="Times New Roman" w:cs="Arial"/>
                <w:bCs/>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Times New Roman" w:cs="Arial"/>
                <w:bCs/>
                <w:sz w:val="18"/>
                <w:szCs w:val="18"/>
                <w:lang w:eastAsia="zh-CN"/>
              </w:rPr>
            </w:pPr>
            <w:r>
              <w:rPr>
                <w:rFonts w:ascii="Arial" w:hAnsi="Arial" w:eastAsia="Times New Roman"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NOTE </w:t>
            </w:r>
            <w:r>
              <w:rPr>
                <w:rFonts w:hint="eastAsia" w:ascii="Arial" w:hAnsi="Arial" w:eastAsia="Times New Roman" w:cs="Arial"/>
                <w:sz w:val="18"/>
                <w:lang w:val="en-US" w:eastAsia="zh-CN" w:bidi="ar-SA"/>
              </w:rPr>
              <w:t>4</w:t>
            </w:r>
            <w:r>
              <w:rPr>
                <w:rFonts w:ascii="Arial" w:hAnsi="Arial" w:eastAsia="Times New Roman" w:cs="Arial"/>
                <w:sz w:val="18"/>
                <w:lang w:val="en-GB" w:eastAsia="en-US" w:bidi="ar-SA"/>
              </w:rPr>
              <w:t xml:space="preserve">: The requirements should be verified for UL </w:t>
            </w:r>
            <w:r>
              <w:rPr>
                <w:rFonts w:hint="eastAsia" w:ascii="Arial" w:hAnsi="Arial" w:eastAsia="Times New Roman" w:cs="Arial"/>
                <w:sz w:val="18"/>
                <w:lang w:val="en-US" w:eastAsia="zh-CN" w:bidi="ar-SA"/>
              </w:rPr>
              <w:t>NR-</w:t>
            </w:r>
            <w:r>
              <w:rPr>
                <w:rFonts w:ascii="Arial" w:hAnsi="Arial" w:eastAsia="Times New Roman" w:cs="Arial"/>
                <w:sz w:val="18"/>
                <w:lang w:val="en-GB" w:eastAsia="en-US" w:bidi="ar-SA"/>
              </w:rPr>
              <w:t>ARFCN of the aggressor (higher) band (superscript HB) such that</w:t>
            </w:r>
            <w:r>
              <w:rPr>
                <w:rFonts w:ascii="Arial" w:hAnsi="Arial" w:eastAsia="Times New Roman" w:cs="Arial"/>
                <w:sz w:val="18"/>
                <w:lang w:val="en-GB" w:eastAsia="zh-CN" w:bidi="ar-SA"/>
              </w:rPr>
              <w:t xml:space="preserve"> </w:t>
            </w:r>
            <w:r>
              <w:rPr>
                <w:rFonts w:ascii="Times New Roman" w:hAnsi="Times New Roman" w:eastAsia="Times New Roman" w:cs="Arial"/>
                <w:position w:val="-16"/>
                <w:sz w:val="20"/>
                <w:lang w:val="en-GB" w:eastAsia="zh-CN" w:bidi="ar-SA"/>
              </w:rPr>
              <w:object>
                <v:shape id="_x0000_i1049" o:spt="75" type="#_x0000_t75" style="height:23.25pt;width:101.25pt;" o:ole="t" filled="f" o:preferrelative="t" stroked="f" coordsize="21600,21600">
                  <v:path/>
                  <v:fill on="f" focussize="0,0"/>
                  <v:stroke on="f" joinstyle="miter"/>
                  <v:imagedata r:id="rId49" o:title=""/>
                  <o:lock v:ext="edit" aspectratio="t"/>
                  <w10:wrap type="none"/>
                  <w10:anchorlock/>
                </v:shape>
                <o:OLEObject Type="Embed" ProgID="Equation.DSMT4" ShapeID="_x0000_i1049" DrawAspect="Content" ObjectID="_1468075749" r:id="rId48">
                  <o:LockedField>false</o:LockedField>
                </o:OLEObject>
              </w:object>
            </w:r>
            <w:r>
              <w:rPr>
                <w:rFonts w:ascii="Arial" w:hAnsi="Arial" w:eastAsia="Times New Roman" w:cs="Arial"/>
                <w:position w:val="-12"/>
                <w:sz w:val="18"/>
                <w:lang w:val="en-GB" w:eastAsia="zh-CN" w:bidi="ar-SA"/>
              </w:rPr>
              <w:t xml:space="preserve"> </w:t>
            </w:r>
            <w:r>
              <w:rPr>
                <w:rFonts w:ascii="Arial" w:hAnsi="Arial" w:eastAsia="Times New Roman" w:cs="Arial"/>
                <w:sz w:val="18"/>
                <w:lang w:val="en-GB" w:eastAsia="en-US" w:bidi="ar-SA"/>
              </w:rPr>
              <w:t>in MHz a</w:t>
            </w:r>
            <w:r>
              <w:rPr>
                <w:rFonts w:ascii="Arial" w:hAnsi="Arial" w:eastAsia="Times New Roman" w:cs="Arial"/>
                <w:sz w:val="18"/>
                <w:lang w:val="en-GB" w:eastAsia="zh-CN" w:bidi="ar-SA"/>
              </w:rPr>
              <w:t xml:space="preserve">nd </w:t>
            </w:r>
            <w:r>
              <w:rPr>
                <w:rFonts w:ascii="Arial" w:hAnsi="Arial" w:eastAsia="Times New Roman" w:cs="Arial"/>
                <w:position w:val="-14"/>
                <w:sz w:val="18"/>
                <w:lang w:val="en-GB" w:eastAsia="zh-CN" w:bidi="ar-SA"/>
              </w:rPr>
              <w:object>
                <v:shape id="_x0000_i1050" o:spt="75" type="#_x0000_t75" style="height:11.2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50" DrawAspect="Content" ObjectID="_1468075750" r:id="rId50">
                  <o:LockedField>false</o:LockedField>
                </o:OLEObject>
              </w:object>
            </w:r>
            <w:r>
              <w:rPr>
                <w:rFonts w:ascii="Arial" w:hAnsi="Arial" w:eastAsia="Times New Roman" w:cs="Arial"/>
                <w:position w:val="-14"/>
                <w:sz w:val="18"/>
                <w:lang w:val="en-GB" w:eastAsia="zh-CN" w:bidi="ar-SA"/>
              </w:rPr>
              <w:t xml:space="preserve"> </w:t>
            </w:r>
            <w:r>
              <w:rPr>
                <w:rFonts w:ascii="Arial" w:hAnsi="Arial" w:eastAsia="Times New Roman" w:cs="Arial"/>
                <w:sz w:val="18"/>
                <w:lang w:val="en-GB" w:eastAsia="en-US" w:bidi="ar-SA"/>
              </w:rPr>
              <w:t xml:space="preserve">with </w:t>
            </w:r>
            <w:r>
              <w:rPr>
                <w:rFonts w:ascii="Arial" w:hAnsi="Arial" w:eastAsia="Times New Roman" w:cs="Arial"/>
                <w:position w:val="-10"/>
                <w:sz w:val="18"/>
                <w:lang w:val="en-US" w:eastAsia="zh-CN" w:bidi="ar-SA"/>
              </w:rPr>
              <w:drawing>
                <wp:inline distT="0" distB="0" distL="0" distR="0">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hAnsi="Arial" w:eastAsia="Times New Roman" w:cs="Arial"/>
                <w:sz w:val="18"/>
                <w:lang w:val="en-GB" w:eastAsia="en-US" w:bidi="ar-SA"/>
              </w:rPr>
              <w:t xml:space="preserve"> the carrier frequency in the victim (lower) band and </w:t>
            </w:r>
            <w:r>
              <w:rPr>
                <w:rFonts w:ascii="Arial" w:hAnsi="Arial" w:eastAsia="Times New Roman" w:cs="Arial"/>
                <w:position w:val="-12"/>
                <w:sz w:val="18"/>
                <w:lang w:val="en-US" w:eastAsia="zh-CN" w:bidi="ar-SA"/>
              </w:rPr>
              <w:drawing>
                <wp:inline distT="0" distB="0" distL="0" distR="0">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hAnsi="Arial" w:eastAsia="Times New Roman" w:cs="Arial"/>
                <w:sz w:val="18"/>
                <w:lang w:val="en-GB" w:eastAsia="en-US" w:bidi="ar-SA"/>
              </w:rPr>
              <w:t> the channel bandwidth configured in the higher band.</w:t>
            </w:r>
          </w:p>
          <w:p>
            <w:pPr>
              <w:spacing w:after="0"/>
              <w:jc w:val="center"/>
              <w:rPr>
                <w:rFonts w:ascii="Arial" w:hAnsi="Arial" w:eastAsia="Times New Roman" w:cs="Arial"/>
                <w:bCs/>
                <w:sz w:val="18"/>
                <w:szCs w:val="18"/>
                <w:lang w:eastAsia="zh-CN"/>
              </w:rPr>
            </w:pPr>
          </w:p>
        </w:tc>
      </w:tr>
    </w:tbl>
    <w:p>
      <w:pPr>
        <w:rPr>
          <w:rFonts w:ascii="Arial" w:hAnsi="Arial" w:eastAsia="Times New Roman" w:cs="Arial"/>
          <w:lang w:val="en-US" w:eastAsia="zh-CN"/>
        </w:rPr>
      </w:pPr>
    </w:p>
    <w:p>
      <w:pPr>
        <w:keepNext/>
        <w:keepLines/>
        <w:pBdr>
          <w:top w:val="none" w:color="auto" w:sz="0" w:space="0"/>
        </w:pBdr>
        <w:spacing w:before="180" w:after="180"/>
        <w:ind w:left="1418" w:hanging="1418"/>
        <w:outlineLvl w:val="3"/>
        <w:rPr>
          <w:rFonts w:ascii="Arial" w:hAnsi="Arial" w:eastAsia="宋体" w:cs="Times New Roman"/>
          <w:sz w:val="24"/>
          <w:lang w:val="sv-SE" w:eastAsia="en-US" w:bidi="ar-SA"/>
        </w:rPr>
      </w:pPr>
      <w:r>
        <w:rPr>
          <w:rFonts w:hint="eastAsia" w:ascii="Arial" w:hAnsi="Arial" w:eastAsia="宋体" w:cs="Times New Roman"/>
          <w:sz w:val="24"/>
          <w:lang w:val="sv-SE" w:eastAsia="zh-CN" w:bidi="ar-SA"/>
        </w:rPr>
        <w:t>5.32</w:t>
      </w:r>
      <w:r>
        <w:rPr>
          <w:rFonts w:ascii="Arial" w:hAnsi="Arial" w:eastAsia="宋体" w:cs="Times New Roman"/>
          <w:sz w:val="24"/>
          <w:lang w:val="sv-SE" w:eastAsia="en-US" w:bidi="ar-SA"/>
        </w:rPr>
        <w:t>.1.6</w:t>
      </w:r>
      <w:r>
        <w:rPr>
          <w:rFonts w:ascii="Arial" w:hAnsi="Arial" w:eastAsia="宋体" w:cs="Times New Roman"/>
          <w:sz w:val="24"/>
          <w:lang w:val="sv-SE" w:eastAsia="en-US" w:bidi="ar-SA"/>
        </w:rPr>
        <w:tab/>
      </w:r>
      <w:r>
        <w:rPr>
          <w:rFonts w:ascii="Arial" w:hAnsi="Arial" w:eastAsia="宋体" w:cs="Times New Roman"/>
          <w:sz w:val="24"/>
          <w:lang w:val="sv-SE" w:eastAsia="en-US" w:bidi="ar-SA"/>
        </w:rPr>
        <w:t>OOB blocking exception requirements</w:t>
      </w:r>
    </w:p>
    <w:p>
      <w:pPr>
        <w:rPr>
          <w:rFonts w:ascii="Arial" w:hAnsi="Arial" w:eastAsia="Times New Roman" w:cs="Arial"/>
        </w:rPr>
      </w:pPr>
      <w:r>
        <w:rPr>
          <w:rFonts w:ascii="Arial" w:hAnsi="Arial" w:eastAsia="Times New Roman" w:cs="Arial"/>
        </w:rPr>
        <w:t>Exceptions added for CA_n1-n102</w:t>
      </w:r>
    </w:p>
    <w:p>
      <w:pPr>
        <w:keepNext/>
        <w:keepLines/>
        <w:spacing w:before="60" w:after="180"/>
        <w:jc w:val="center"/>
        <w:rPr>
          <w:rFonts w:ascii="Arial" w:hAnsi="Arial" w:eastAsia="Times New Roman" w:cs="Times New Roman"/>
          <w:b/>
          <w:lang w:val="zh-CN" w:eastAsia="en-US" w:bidi="ar-SA"/>
        </w:rPr>
      </w:pPr>
      <w:r>
        <w:rPr>
          <w:rFonts w:ascii="Arial" w:hAnsi="Arial" w:eastAsia="Times New Roman" w:cs="Times New Roman"/>
          <w:b/>
          <w:lang w:val="zh-CN" w:eastAsia="en-US" w:bidi="ar-SA"/>
        </w:rPr>
        <w:t xml:space="preserve">Table </w:t>
      </w:r>
      <w:r>
        <w:rPr>
          <w:rFonts w:hint="eastAsia" w:ascii="Arial" w:hAnsi="Arial" w:eastAsia="宋体" w:cs="Times New Roman"/>
          <w:b/>
          <w:lang w:val="zh-CN" w:eastAsia="zh-CN" w:bidi="ar-SA"/>
        </w:rPr>
        <w:t>5.32</w:t>
      </w:r>
      <w:r>
        <w:rPr>
          <w:rFonts w:ascii="Arial" w:hAnsi="Arial" w:eastAsia="Times New Roman" w:cs="Times New Roman"/>
          <w:b/>
          <w:lang w:val="zh-CN" w:eastAsia="en-US" w:bidi="ar-SA"/>
        </w:rPr>
        <w:t>.1.6-1: CA band</w:t>
      </w:r>
      <w:r>
        <w:rPr>
          <w:rFonts w:ascii="Arial" w:hAnsi="Arial" w:eastAsia="Times New Roman" w:cs="Times New Roman"/>
          <w:b/>
          <w:lang w:val="zh-CN" w:eastAsia="zh-CN" w:bidi="ar-SA"/>
        </w:rPr>
        <w:t xml:space="preserve"> combination </w:t>
      </w:r>
      <w:r>
        <w:rPr>
          <w:rFonts w:ascii="Arial" w:hAnsi="Arial" w:eastAsia="Times New Roman" w:cs="Times New Roman"/>
          <w:b/>
          <w:lang w:val="zh-CN" w:eastAsia="en-US" w:bidi="ar-SA"/>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en-US" w:bidi="ar-SA"/>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CA_n1-n102</w:t>
            </w:r>
          </w:p>
        </w:tc>
      </w:tr>
    </w:tbl>
    <w:p>
      <w:pPr>
        <w:rPr>
          <w:rFonts w:ascii="Arial" w:hAnsi="Arial" w:eastAsia="Times New Roman" w:cs="Arial"/>
          <w:lang w:val="en-US" w:eastAsia="zh-CN"/>
        </w:rPr>
      </w:pPr>
    </w:p>
    <w:p>
      <w:pPr>
        <w:keepNext/>
        <w:keepLines/>
        <w:pBdr>
          <w:top w:val="none" w:color="auto" w:sz="0" w:space="0"/>
        </w:pBdr>
        <w:tabs>
          <w:tab w:val="left" w:pos="0"/>
          <w:tab w:val="left" w:pos="420"/>
        </w:tabs>
        <w:spacing w:before="120" w:after="180"/>
        <w:ind w:left="1134" w:hanging="1134"/>
        <w:outlineLvl w:val="2"/>
        <w:rPr>
          <w:rFonts w:ascii="Arial" w:hAnsi="Arial" w:eastAsia="宋体" w:cs="Times New Roman"/>
          <w:sz w:val="28"/>
          <w:lang w:val="sv-SE" w:eastAsia="zh-CN" w:bidi="ar-SA"/>
        </w:rPr>
      </w:pPr>
      <w:r>
        <w:rPr>
          <w:rFonts w:hint="eastAsia" w:ascii="Arial" w:hAnsi="Arial" w:eastAsia="宋体" w:cs="Times New Roman"/>
          <w:sz w:val="28"/>
          <w:lang w:val="en-US" w:eastAsia="zh-CN" w:bidi="ar-SA"/>
        </w:rPr>
        <w:t>5.32</w:t>
      </w:r>
      <w:r>
        <w:rPr>
          <w:rFonts w:ascii="Arial" w:hAnsi="Arial" w:eastAsia="宋体" w:cs="Times New Roman"/>
          <w:sz w:val="28"/>
          <w:lang w:val="sv-SE" w:eastAsia="zh-CN" w:bidi="ar-SA"/>
        </w:rPr>
        <w:t>.</w:t>
      </w:r>
      <w:r>
        <w:rPr>
          <w:rFonts w:ascii="Arial" w:hAnsi="Arial" w:eastAsia="宋体" w:cs="Times New Roman"/>
          <w:sz w:val="28"/>
          <w:lang w:val="en-US" w:eastAsia="zh-CN" w:bidi="ar-SA"/>
        </w:rPr>
        <w:t>2</w:t>
      </w:r>
      <w:r>
        <w:rPr>
          <w:rFonts w:ascii="Arial" w:hAnsi="Arial" w:eastAsia="宋体" w:cs="Times New Roman"/>
          <w:sz w:val="28"/>
          <w:lang w:val="en-US" w:eastAsia="zh-CN" w:bidi="ar-SA"/>
        </w:rPr>
        <w:tab/>
      </w:r>
      <w:r>
        <w:rPr>
          <w:rFonts w:ascii="Arial" w:hAnsi="Arial" w:eastAsia="宋体" w:cs="Times New Roman"/>
          <w:sz w:val="28"/>
          <w:lang w:val="en-US" w:eastAsia="zh-CN" w:bidi="ar-SA"/>
        </w:rPr>
        <w:tab/>
      </w:r>
      <w:r>
        <w:rPr>
          <w:rFonts w:ascii="Arial" w:hAnsi="Arial" w:eastAsia="宋体" w:cs="Times New Roman"/>
          <w:sz w:val="28"/>
          <w:lang w:val="en-US" w:eastAsia="zh-CN" w:bidi="ar-SA"/>
        </w:rPr>
        <w:t xml:space="preserve">Specific for 2 bands UL </w:t>
      </w:r>
      <w:r>
        <w:rPr>
          <w:rFonts w:ascii="Arial" w:hAnsi="Arial" w:eastAsia="宋体" w:cs="Times New Roman"/>
          <w:sz w:val="28"/>
          <w:lang w:val="sv-SE" w:eastAsia="zh-CN" w:bidi="ar-SA"/>
        </w:rPr>
        <w:t>CA</w:t>
      </w:r>
    </w:p>
    <w:p>
      <w:pPr>
        <w:keepNext/>
        <w:keepLines/>
        <w:pBdr>
          <w:top w:val="none" w:color="auto" w:sz="0" w:space="0"/>
        </w:pBdr>
        <w:spacing w:before="180" w:after="180"/>
        <w:ind w:left="1418" w:hanging="1418"/>
        <w:outlineLvl w:val="3"/>
        <w:rPr>
          <w:rFonts w:ascii="Arial" w:hAnsi="Arial" w:eastAsia="宋体" w:cs="Arial"/>
          <w:sz w:val="24"/>
          <w:lang w:val="en-US" w:eastAsia="zh-CN" w:bidi="ar-SA"/>
        </w:rPr>
      </w:pPr>
      <w:r>
        <w:rPr>
          <w:rFonts w:hint="eastAsia" w:ascii="Arial" w:hAnsi="Arial" w:eastAsia="宋体" w:cs="Arial"/>
          <w:sz w:val="24"/>
          <w:lang w:val="en-US" w:eastAsia="zh-CN" w:bidi="ar-SA"/>
        </w:rPr>
        <w:t>5.32</w:t>
      </w:r>
      <w:r>
        <w:rPr>
          <w:rFonts w:ascii="Arial" w:hAnsi="Arial" w:eastAsia="宋体" w:cs="Arial"/>
          <w:sz w:val="24"/>
          <w:lang w:val="sv-SE" w:eastAsia="zh-CN" w:bidi="ar-SA"/>
        </w:rPr>
        <w:t>.</w:t>
      </w:r>
      <w:r>
        <w:rPr>
          <w:rFonts w:ascii="Arial" w:hAnsi="Arial" w:eastAsia="宋体" w:cs="Arial"/>
          <w:sz w:val="24"/>
          <w:lang w:val="en-US" w:eastAsia="zh-CN" w:bidi="ar-SA"/>
        </w:rPr>
        <w:t>2</w:t>
      </w:r>
      <w:r>
        <w:rPr>
          <w:rFonts w:ascii="Arial" w:hAnsi="Arial" w:eastAsia="宋体" w:cs="Arial"/>
          <w:sz w:val="24"/>
          <w:lang w:val="sv-SE" w:eastAsia="zh-CN" w:bidi="ar-SA"/>
        </w:rPr>
        <w:t>.</w:t>
      </w:r>
      <w:r>
        <w:rPr>
          <w:rFonts w:ascii="Arial" w:hAnsi="Arial" w:eastAsia="宋体" w:cs="Arial"/>
          <w:sz w:val="24"/>
          <w:lang w:val="en-US" w:eastAsia="zh-CN" w:bidi="ar-SA"/>
        </w:rPr>
        <w:t>1</w:t>
      </w:r>
      <w:r>
        <w:rPr>
          <w:rFonts w:ascii="Arial" w:hAnsi="Arial" w:eastAsia="宋体" w:cs="Arial"/>
          <w:sz w:val="24"/>
          <w:lang w:val="sv-SE" w:eastAsia="zh-CN" w:bidi="ar-SA"/>
        </w:rPr>
        <w:tab/>
      </w:r>
      <w:r>
        <w:rPr>
          <w:rFonts w:ascii="Arial" w:hAnsi="Arial" w:eastAsia="宋体" w:cs="Arial"/>
          <w:sz w:val="24"/>
          <w:lang w:val="sv-SE" w:eastAsia="zh-CN" w:bidi="ar-SA"/>
        </w:rPr>
        <w:t xml:space="preserve">Maximum output power for </w:t>
      </w:r>
      <w:r>
        <w:rPr>
          <w:rFonts w:ascii="Arial" w:hAnsi="Arial" w:eastAsia="宋体" w:cs="Arial"/>
          <w:sz w:val="24"/>
          <w:lang w:val="en-US" w:eastAsia="zh-CN" w:bidi="ar-SA"/>
        </w:rPr>
        <w:t>inter-band CA</w:t>
      </w:r>
    </w:p>
    <w:p>
      <w:pPr>
        <w:spacing w:before="120" w:after="120"/>
        <w:jc w:val="center"/>
        <w:rPr>
          <w:rFonts w:ascii="Arial" w:hAnsi="Arial" w:eastAsia="Times New Roman" w:cs="Arial"/>
          <w:b/>
          <w:sz w:val="21"/>
          <w:lang w:val="en-US" w:eastAsia="zh-CN"/>
        </w:rPr>
      </w:pPr>
      <w:r>
        <w:rPr>
          <w:rFonts w:ascii="Arial" w:hAnsi="Arial" w:eastAsia="Times New Roman" w:cs="Arial"/>
          <w:b/>
          <w:lang w:val="en-US"/>
        </w:rPr>
        <w:t xml:space="preserve">Table </w:t>
      </w:r>
      <w:r>
        <w:rPr>
          <w:rFonts w:hint="eastAsia" w:ascii="Arial" w:hAnsi="Arial" w:eastAsia="Times New Roman" w:cs="Arial"/>
          <w:b/>
          <w:lang w:val="en-US" w:eastAsia="zh-CN"/>
        </w:rPr>
        <w:t>5.32</w:t>
      </w:r>
      <w:r>
        <w:rPr>
          <w:rFonts w:ascii="Arial" w:hAnsi="Arial" w:eastAsia="Times New Roman" w:cs="Arial"/>
          <w:b/>
          <w:lang w:val="en-US" w:eastAsia="zh-CN"/>
        </w:rPr>
        <w:t>.2</w:t>
      </w:r>
      <w:r>
        <w:rPr>
          <w:rFonts w:ascii="Arial" w:hAnsi="Arial" w:eastAsia="Times New Roman" w:cs="Arial"/>
          <w:b/>
          <w:lang w:val="en-US"/>
        </w:rPr>
        <w:t xml:space="preserve">.1-1: </w:t>
      </w:r>
      <w:r>
        <w:rPr>
          <w:rFonts w:ascii="Arial" w:hAnsi="Arial" w:eastAsia="Times New Roman" w:cs="Arial"/>
          <w:b/>
          <w:sz w:val="21"/>
          <w:lang w:val="en-US"/>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Tolerance (dB)</w:t>
            </w:r>
            <w:r>
              <w:rPr>
                <w:rFonts w:ascii="Arial" w:hAnsi="Arial" w:eastAsia="Times New Roman" w:cs="Arial"/>
                <w:b/>
                <w:sz w:val="18"/>
                <w:lang w:val="en-GB" w:eastAsia="en-US" w:bidi="ar-SA"/>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bidi="ar-SA"/>
              </w:rPr>
            </w:pPr>
            <w:r>
              <w:rPr>
                <w:rFonts w:ascii="Arial" w:hAnsi="Arial" w:eastAsia="Times New Roman" w:cs="Arial"/>
                <w:sz w:val="18"/>
                <w:lang w:val="en-US" w:eastAsia="zh-CN" w:bidi="ar-SA"/>
              </w:rPr>
              <w:t>CA_n1A-n102A</w:t>
            </w:r>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bidi="ar-SA"/>
              </w:rPr>
            </w:pPr>
            <w:r>
              <w:rPr>
                <w:rFonts w:ascii="Arial" w:hAnsi="Arial" w:eastAsia="Times New Roman" w:cs="Arial"/>
                <w:sz w:val="18"/>
                <w:lang w:val="en-US" w:eastAsia="zh-CN" w:bidi="ar-SA"/>
              </w:rPr>
              <w:t>23</w:t>
            </w:r>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2</w:t>
            </w:r>
            <w:r>
              <w:rPr>
                <w:rFonts w:ascii="Arial" w:hAnsi="Arial" w:eastAsia="Times New Roman" w:cs="Arial"/>
                <w:sz w:val="18"/>
                <w:lang w:val="en-GB" w:eastAsia="en-US" w:bidi="ar-SA"/>
              </w:rPr>
              <w:t>/-</w:t>
            </w:r>
            <w:r>
              <w:rPr>
                <w:rFonts w:ascii="Arial" w:hAnsi="Arial" w:eastAsia="Times New Roman" w:cs="Arial"/>
                <w:sz w:val="18"/>
                <w:lang w:val="en-US" w:eastAsia="zh-CN" w:bidi="ar-SA"/>
              </w:rPr>
              <w:t>3</w:t>
            </w:r>
          </w:p>
        </w:tc>
      </w:tr>
    </w:tbl>
    <w:p>
      <w:pPr>
        <w:rPr>
          <w:rFonts w:ascii="Calibri" w:hAnsi="Calibri" w:eastAsia="Calibri" w:cs="Times New Roman"/>
          <w:sz w:val="22"/>
          <w:szCs w:val="22"/>
          <w:lang w:val="en-US" w:eastAsia="zh-CN"/>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en-US" w:eastAsia="zh-CN" w:bidi="ar-SA"/>
        </w:rPr>
        <w:t>5.32</w:t>
      </w:r>
      <w:r>
        <w:rPr>
          <w:rFonts w:ascii="Arial" w:hAnsi="Arial" w:eastAsia="宋体" w:cs="Times New Roman"/>
          <w:sz w:val="24"/>
          <w:lang w:val="sv-SE" w:eastAsia="zh-CN" w:bidi="ar-SA"/>
        </w:rPr>
        <w:t>.</w:t>
      </w:r>
      <w:r>
        <w:rPr>
          <w:rFonts w:ascii="Arial" w:hAnsi="Arial" w:eastAsia="宋体" w:cs="Times New Roman"/>
          <w:sz w:val="24"/>
          <w:lang w:val="en-US" w:eastAsia="zh-CN" w:bidi="ar-SA"/>
        </w:rPr>
        <w:t>2</w:t>
      </w:r>
      <w:r>
        <w:rPr>
          <w:rFonts w:ascii="Arial" w:hAnsi="Arial" w:eastAsia="宋体" w:cs="Times New Roman"/>
          <w:sz w:val="24"/>
          <w:lang w:val="sv-SE" w:eastAsia="zh-CN" w:bidi="ar-SA"/>
        </w:rPr>
        <w:t>.</w:t>
      </w:r>
      <w:r>
        <w:rPr>
          <w:rFonts w:ascii="Arial" w:hAnsi="Arial" w:eastAsia="宋体" w:cs="Times New Roman"/>
          <w:sz w:val="24"/>
          <w:lang w:val="en-US" w:eastAsia="zh-CN" w:bidi="ar-SA"/>
        </w:rPr>
        <w:t>2</w:t>
      </w:r>
      <w:r>
        <w:rPr>
          <w:rFonts w:ascii="Arial" w:hAnsi="Arial" w:eastAsia="宋体" w:cs="Times New Roman"/>
          <w:sz w:val="24"/>
          <w:lang w:val="en-US" w:eastAsia="zh-CN" w:bidi="ar-SA"/>
        </w:rPr>
        <w:tab/>
      </w:r>
      <w:r>
        <w:rPr>
          <w:rFonts w:ascii="Arial" w:hAnsi="Arial" w:eastAsia="宋体" w:cs="Times New Roman"/>
          <w:sz w:val="24"/>
          <w:lang w:val="en-US" w:eastAsia="zh-CN" w:bidi="ar-SA"/>
        </w:rPr>
        <w:tab/>
      </w:r>
      <w:r>
        <w:rPr>
          <w:rFonts w:ascii="Arial" w:hAnsi="Arial" w:eastAsia="宋体" w:cs="Times New Roman"/>
          <w:sz w:val="24"/>
          <w:lang w:val="sv-SE" w:eastAsia="zh-CN" w:bidi="ar-SA"/>
        </w:rPr>
        <w:t>UE co-existence</w:t>
      </w:r>
    </w:p>
    <w:p>
      <w:pPr>
        <w:rPr>
          <w:rFonts w:ascii="Arial" w:hAnsi="Arial" w:eastAsia="Times New Roman" w:cs="Arial"/>
          <w:lang w:val="en-US" w:eastAsia="zh-CN"/>
        </w:rPr>
      </w:pPr>
      <w:r>
        <w:rPr>
          <w:rFonts w:ascii="Arial" w:hAnsi="Arial" w:eastAsia="Times New Roman" w:cs="Arial"/>
        </w:rPr>
        <w:t xml:space="preserve">Table </w:t>
      </w:r>
      <w:r>
        <w:rPr>
          <w:rFonts w:hint="eastAsia" w:ascii="Arial" w:hAnsi="Arial" w:eastAsia="Times New Roman" w:cs="Arial"/>
          <w:lang w:val="en-US" w:eastAsia="zh-CN"/>
        </w:rPr>
        <w:t>5.32</w:t>
      </w:r>
      <w:r>
        <w:rPr>
          <w:rFonts w:ascii="Arial" w:hAnsi="Arial" w:eastAsia="Times New Roman" w:cs="Arial"/>
        </w:rPr>
        <w:t>.</w:t>
      </w:r>
      <w:r>
        <w:rPr>
          <w:rFonts w:ascii="Arial" w:hAnsi="Arial" w:eastAsia="Times New Roman" w:cs="Arial"/>
          <w:lang w:val="en-US" w:eastAsia="zh-CN"/>
        </w:rPr>
        <w:t>2</w:t>
      </w:r>
      <w:r>
        <w:rPr>
          <w:rFonts w:ascii="Arial" w:hAnsi="Arial" w:eastAsia="Times New Roman" w:cs="Arial"/>
          <w:lang w:eastAsia="zh-CN"/>
        </w:rPr>
        <w:t>.</w:t>
      </w:r>
      <w:r>
        <w:rPr>
          <w:rFonts w:ascii="Arial" w:hAnsi="Arial" w:eastAsia="Times New Roman" w:cs="Arial"/>
          <w:lang w:val="en-US" w:eastAsia="zh-CN"/>
        </w:rPr>
        <w:t>2</w:t>
      </w:r>
      <w:r>
        <w:rPr>
          <w:rFonts w:ascii="Arial" w:hAnsi="Arial" w:eastAsia="Times New Roman" w:cs="Arial"/>
        </w:rPr>
        <w:t>-1 gives IMD interference</w:t>
      </w:r>
      <w:r>
        <w:rPr>
          <w:rFonts w:ascii="Arial" w:hAnsi="Arial" w:eastAsia="Times New Roman" w:cs="Arial"/>
          <w:lang w:eastAsia="zh-CN"/>
        </w:rPr>
        <w:t xml:space="preserve"> analysis</w:t>
      </w:r>
      <w:r>
        <w:rPr>
          <w:rFonts w:ascii="Arial" w:hAnsi="Arial" w:eastAsia="Times New Roman" w:cs="Arial"/>
        </w:rPr>
        <w:t xml:space="preserve"> for CA_</w:t>
      </w:r>
      <w:r>
        <w:rPr>
          <w:rFonts w:ascii="Arial" w:hAnsi="Arial" w:eastAsia="MS Mincho" w:cs="Arial"/>
          <w:lang w:eastAsia="ja-JP"/>
        </w:rPr>
        <w:t xml:space="preserve"> </w:t>
      </w:r>
      <w:r>
        <w:rPr>
          <w:rFonts w:ascii="Arial" w:hAnsi="Arial" w:eastAsia="Times New Roman" w:cs="Arial"/>
          <w:lang w:val="en-US" w:eastAsia="zh-CN"/>
        </w:rPr>
        <w:t>n1-n102 with uplink CA.</w:t>
      </w:r>
    </w:p>
    <w:p>
      <w:pPr>
        <w:keepNext/>
        <w:keepLines/>
        <w:spacing w:before="60"/>
        <w:jc w:val="center"/>
        <w:rPr>
          <w:rFonts w:ascii="Arial" w:hAnsi="Arial" w:eastAsia="Times New Roman" w:cs="Arial"/>
          <w:b/>
          <w:lang w:eastAsia="zh-CN"/>
        </w:rPr>
      </w:pPr>
      <w:r>
        <w:rPr>
          <w:rFonts w:ascii="Arial" w:hAnsi="Arial" w:eastAsia="Times New Roman" w:cs="Arial"/>
          <w:b/>
          <w:lang w:eastAsia="zh-CN"/>
        </w:rPr>
        <w:t xml:space="preserve">Table </w:t>
      </w:r>
      <w:r>
        <w:rPr>
          <w:rFonts w:hint="eastAsia" w:ascii="Arial" w:hAnsi="Arial" w:eastAsia="Times New Roman" w:cs="Arial"/>
          <w:b/>
          <w:lang w:eastAsia="zh-CN"/>
        </w:rPr>
        <w:t>5.32</w:t>
      </w:r>
      <w:r>
        <w:rPr>
          <w:rFonts w:ascii="Arial" w:hAnsi="Arial" w:eastAsia="Times New Roman" w:cs="Arial"/>
          <w:b/>
          <w:lang w:eastAsia="zh-CN"/>
        </w:rPr>
        <w:t>.2.2-1: IMD analysis</w:t>
      </w:r>
    </w:p>
    <w:tbl>
      <w:tblPr>
        <w:tblStyle w:val="89"/>
        <w:tblW w:w="10338"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825"/>
        <w:gridCol w:w="1843"/>
        <w:gridCol w:w="1985"/>
        <w:gridCol w:w="1842"/>
        <w:gridCol w:w="184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UE UL carriers</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fx_low</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fx_high</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fy_low</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b/>
                <w:bCs/>
                <w:color w:val="000000"/>
                <w:sz w:val="18"/>
                <w:szCs w:val="18"/>
              </w:rPr>
            </w:pPr>
            <w:r>
              <w:rPr>
                <w:rFonts w:ascii="Arial" w:hAnsi="Arial" w:eastAsia="Times New Roman" w:cs="Arial"/>
                <w:b/>
                <w:bCs/>
                <w:color w:val="000000"/>
                <w:sz w:val="18"/>
                <w:szCs w:val="18"/>
              </w:rPr>
              <w:t>fy_high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UL Frequency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1920</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1980</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5925</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6425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DL Frequency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2110</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2170</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5925</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6425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2nd order IMD products</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|fy_low – fx_high|</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|fy_high – fx_low|</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|fy_low + fx_low|</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|fy_high + 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3945</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4505</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7845</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8405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3rd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 fy_high|</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 fy_low|</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|2*fy_low – fx_high|</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|2*fy_high – fx_low|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2585</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1965</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9870</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10930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3rd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 fy_low|</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 fy_high|</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|2*fy_low + fx_low|</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|2*fy_high + 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9765</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10385</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13770</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14830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4th order IMD products</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|3*fx_low –1* fy_high|</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|3*fx_high – 1*fy_low|</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|3*fy_low – 1*fx_high|</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|3*fy_high – 1*fx_low|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665</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15</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15795</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17355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4th order IMD products</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–2* fy_high|</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–2* fy_low|</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+2* fy_low|</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+2* fy_high|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9010</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7890</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15690</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16810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4th order IMD products</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|3*fx_low +1* fy_low|</w:t>
            </w:r>
          </w:p>
        </w:tc>
        <w:tc>
          <w:tcPr>
            <w:tcW w:w="1985"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|3*fx_high + 1*fy_high|</w:t>
            </w:r>
          </w:p>
        </w:tc>
        <w:tc>
          <w:tcPr>
            <w:tcW w:w="1842"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|3*fy_low + 1*fx_low|</w:t>
            </w:r>
          </w:p>
        </w:tc>
        <w:tc>
          <w:tcPr>
            <w:tcW w:w="1843" w:type="dxa"/>
            <w:shd w:val="clear" w:color="auto" w:fill="auto"/>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|3*fy_high + 1*fx_high|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auto" w:fill="auto"/>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11685</w:t>
            </w:r>
          </w:p>
        </w:tc>
        <w:tc>
          <w:tcPr>
            <w:tcW w:w="1985" w:type="dxa"/>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12365</w:t>
            </w:r>
          </w:p>
        </w:tc>
        <w:tc>
          <w:tcPr>
            <w:tcW w:w="1842" w:type="dxa"/>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19695</w:t>
            </w:r>
          </w:p>
        </w:tc>
        <w:tc>
          <w:tcPr>
            <w:tcW w:w="1843" w:type="dxa"/>
            <w:shd w:val="clear" w:color="000000" w:fill="FFFFFF"/>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21255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5th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|fx_low – 4*fy_high|</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|fx_high – 4*fy_low|</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|fy_low – 4*fx_high|</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|fy_high – 4*fx_low|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23780</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21720</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1995</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1255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5th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- 3*fy_high|</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- 3*fy_low|</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|2*fy_low - 3*fx_high|</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|2*fy_high -3*fx_low|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15435</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13815</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5910</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7090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5th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|fx_low + 4*fy_low|</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|fx_high + 4*fy_high|</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|fy_low + 4*fx_low|</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|fy_high + 4*fx_high|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25620</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27680</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13605</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14345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Two-tone 5th order IMD products</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|2*fx_low + 3*fy_low|</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|2*fx_high + 3*fy_high|</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|2*fy_low + 3*fx_low|</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|2*fy_high + 3*fx_high|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825" w:type="dxa"/>
            <w:shd w:val="clear" w:color="000000" w:fill="F2F2F2"/>
            <w:vAlign w:val="center"/>
          </w:tcPr>
          <w:p>
            <w:pPr>
              <w:overflowPunct/>
              <w:autoSpaceDE/>
              <w:autoSpaceDN/>
              <w:adjustRightInd/>
              <w:spacing w:after="0"/>
              <w:textAlignment w:val="auto"/>
              <w:rPr>
                <w:rFonts w:ascii="Arial" w:hAnsi="Arial" w:eastAsia="Times New Roman" w:cs="Arial"/>
                <w:color w:val="000000"/>
                <w:sz w:val="16"/>
                <w:szCs w:val="16"/>
              </w:rPr>
            </w:pPr>
            <w:r>
              <w:rPr>
                <w:rFonts w:ascii="Arial" w:hAnsi="Arial" w:eastAsia="Times New Roman" w:cs="Arial"/>
                <w:color w:val="000000"/>
                <w:sz w:val="16"/>
                <w:szCs w:val="16"/>
              </w:rPr>
              <w:t>IMD frequency limits (MHz)</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21615</w:t>
            </w:r>
          </w:p>
        </w:tc>
        <w:tc>
          <w:tcPr>
            <w:tcW w:w="1985"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23235</w:t>
            </w:r>
          </w:p>
        </w:tc>
        <w:tc>
          <w:tcPr>
            <w:tcW w:w="1842"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17610</w:t>
            </w:r>
          </w:p>
        </w:tc>
        <w:tc>
          <w:tcPr>
            <w:tcW w:w="1843" w:type="dxa"/>
            <w:shd w:val="clear" w:color="000000" w:fill="F2F2F2"/>
            <w:vAlign w:val="center"/>
          </w:tcPr>
          <w:p>
            <w:pPr>
              <w:overflowPunct/>
              <w:autoSpaceDE/>
              <w:autoSpaceDN/>
              <w:adjustRightInd/>
              <w:spacing w:after="0"/>
              <w:jc w:val="center"/>
              <w:textAlignment w:val="auto"/>
              <w:rPr>
                <w:rFonts w:ascii="Arial" w:hAnsi="Arial" w:eastAsia="Times New Roman" w:cs="Arial"/>
                <w:color w:val="000000"/>
                <w:sz w:val="16"/>
                <w:szCs w:val="16"/>
              </w:rPr>
            </w:pPr>
            <w:r>
              <w:rPr>
                <w:rFonts w:ascii="Arial" w:hAnsi="Arial" w:eastAsia="Times New Roman" w:cs="Arial"/>
                <w:color w:val="000000"/>
                <w:sz w:val="16"/>
                <w:szCs w:val="16"/>
              </w:rPr>
              <w:t>18790</w:t>
            </w:r>
          </w:p>
        </w:tc>
      </w:tr>
    </w:tbl>
    <w:p>
      <w:pPr>
        <w:rPr>
          <w:rFonts w:ascii="Calibri" w:hAnsi="Calibri" w:eastAsia="Calibri" w:cs="Times New Roman"/>
          <w:sz w:val="22"/>
          <w:szCs w:val="22"/>
          <w:lang w:eastAsia="en-US"/>
        </w:rPr>
      </w:pPr>
    </w:p>
    <w:p>
      <w:pPr>
        <w:rPr>
          <w:rFonts w:ascii="Arial" w:hAnsi="Arial" w:eastAsia="Times New Roman" w:cs="Arial"/>
        </w:rPr>
      </w:pPr>
      <w:r>
        <w:rPr>
          <w:rFonts w:ascii="Arial" w:hAnsi="Arial" w:eastAsia="Times New Roman" w:cs="Arial"/>
        </w:rPr>
        <w:t xml:space="preserve">Based on the table </w:t>
      </w:r>
      <w:r>
        <w:rPr>
          <w:rFonts w:hint="eastAsia" w:ascii="Arial" w:hAnsi="Arial" w:eastAsia="宋体" w:cs="Arial"/>
          <w:lang w:eastAsia="zh-CN"/>
        </w:rPr>
        <w:t>5.32</w:t>
      </w:r>
      <w:r>
        <w:rPr>
          <w:rFonts w:ascii="Arial" w:hAnsi="Arial" w:eastAsia="Times New Roman" w:cs="Arial"/>
        </w:rPr>
        <w:t>.2.2-1, the 3</w:t>
      </w:r>
      <w:r>
        <w:rPr>
          <w:rFonts w:ascii="Arial" w:hAnsi="Arial" w:eastAsia="Times New Roman" w:cs="Arial"/>
          <w:vertAlign w:val="superscript"/>
        </w:rPr>
        <w:t>rd</w:t>
      </w:r>
      <w:r>
        <w:rPr>
          <w:rFonts w:ascii="Arial" w:hAnsi="Arial" w:eastAsia="Times New Roman" w:cs="Arial"/>
        </w:rPr>
        <w:t xml:space="preserve"> order intermodulation product fall inside the RX band of n1. </w:t>
      </w:r>
    </w:p>
    <w:p>
      <w:pPr>
        <w:spacing w:after="180"/>
        <w:rPr>
          <w:rFonts w:ascii="Calibri" w:hAnsi="Calibri" w:eastAsia="Times New Roman" w:cs="Times New Roman"/>
          <w:i w:val="0"/>
          <w:iCs/>
          <w:color w:val="auto"/>
          <w:sz w:val="22"/>
          <w:szCs w:val="22"/>
          <w:lang w:val="en-US" w:eastAsia="zh-CN" w:bidi="ar-SA"/>
        </w:rPr>
      </w:pPr>
      <w:r>
        <w:rPr>
          <w:rFonts w:ascii="Calibri" w:hAnsi="Calibri" w:eastAsia="Times New Roman" w:cs="Times New Roman"/>
          <w:i w:val="0"/>
          <w:iCs/>
          <w:color w:val="auto"/>
          <w:sz w:val="22"/>
          <w:szCs w:val="22"/>
          <w:lang w:val="en-US" w:eastAsia="zh-CN" w:bidi="ar-SA"/>
        </w:rPr>
        <w:t>Since this is including a share spectrum access band there is no additional protected bands as compared to n1.</w:t>
      </w:r>
    </w:p>
    <w:p>
      <w:pPr>
        <w:spacing w:after="180"/>
        <w:rPr>
          <w:rFonts w:ascii="Calibri" w:hAnsi="Calibri" w:eastAsia="Times New Roman" w:cs="Times New Roman"/>
          <w:i w:val="0"/>
          <w:iCs/>
          <w:color w:val="auto"/>
          <w:sz w:val="22"/>
          <w:szCs w:val="22"/>
          <w:lang w:val="en-US" w:eastAsia="zh-CN" w:bidi="ar-SA"/>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en-US" w:eastAsia="zh-CN" w:bidi="ar-SA"/>
        </w:rPr>
      </w:pPr>
      <w:r>
        <w:rPr>
          <w:rFonts w:hint="eastAsia" w:ascii="Arial" w:hAnsi="Arial" w:eastAsia="宋体" w:cs="Times New Roman"/>
          <w:sz w:val="24"/>
          <w:lang w:val="en-US" w:eastAsia="zh-CN" w:bidi="ar-SA"/>
        </w:rPr>
        <w:t>5.32</w:t>
      </w:r>
      <w:r>
        <w:rPr>
          <w:rFonts w:ascii="Arial" w:hAnsi="Arial" w:eastAsia="宋体" w:cs="Times New Roman"/>
          <w:sz w:val="24"/>
          <w:lang w:val="sv-SE" w:eastAsia="zh-CN" w:bidi="ar-SA"/>
        </w:rPr>
        <w:t>.</w:t>
      </w:r>
      <w:r>
        <w:rPr>
          <w:rFonts w:ascii="Arial" w:hAnsi="Arial" w:eastAsia="宋体" w:cs="Times New Roman"/>
          <w:sz w:val="24"/>
          <w:lang w:val="en-US" w:eastAsia="zh-CN" w:bidi="ar-SA"/>
        </w:rPr>
        <w:t>2</w:t>
      </w:r>
      <w:r>
        <w:rPr>
          <w:rFonts w:ascii="Arial" w:hAnsi="Arial" w:eastAsia="宋体" w:cs="Times New Roman"/>
          <w:sz w:val="24"/>
          <w:lang w:val="sv-SE" w:eastAsia="zh-CN" w:bidi="ar-SA"/>
        </w:rPr>
        <w:t>.</w:t>
      </w:r>
      <w:r>
        <w:rPr>
          <w:rFonts w:ascii="Arial" w:hAnsi="Arial" w:eastAsia="宋体" w:cs="Times New Roman"/>
          <w:sz w:val="24"/>
          <w:lang w:val="en-US" w:eastAsia="zh-CN" w:bidi="ar-SA"/>
        </w:rPr>
        <w:t>3</w:t>
      </w:r>
      <w:r>
        <w:rPr>
          <w:rFonts w:ascii="Arial" w:hAnsi="Arial" w:eastAsia="宋体" w:cs="Times New Roman"/>
          <w:sz w:val="24"/>
          <w:lang w:val="en-US" w:eastAsia="zh-CN" w:bidi="ar-SA"/>
        </w:rPr>
        <w:tab/>
      </w:r>
      <w:r>
        <w:rPr>
          <w:rFonts w:ascii="Arial" w:hAnsi="Arial" w:eastAsia="宋体" w:cs="Times New Roman"/>
          <w:sz w:val="24"/>
          <w:lang w:val="en-US" w:eastAsia="zh-CN" w:bidi="ar-SA"/>
        </w:rPr>
        <w:tab/>
      </w:r>
      <w:r>
        <w:rPr>
          <w:rFonts w:ascii="Arial" w:hAnsi="Arial" w:eastAsia="宋体" w:cs="Times New Roman"/>
          <w:sz w:val="24"/>
          <w:lang w:val="en-US" w:eastAsia="zh-CN" w:bidi="ar-SA"/>
        </w:rPr>
        <w:t>REFSENS requirements</w:t>
      </w:r>
    </w:p>
    <w:p>
      <w:pPr>
        <w:jc w:val="both"/>
        <w:rPr>
          <w:rFonts w:ascii="Arial" w:hAnsi="Arial" w:eastAsia="Times New Roman" w:cs="Arial"/>
        </w:rPr>
      </w:pPr>
      <w:r>
        <w:rPr>
          <w:rFonts w:ascii="Arial" w:hAnsi="Arial" w:eastAsia="Times New Roman" w:cs="Arial"/>
        </w:rPr>
        <w:t xml:space="preserve">Table </w:t>
      </w:r>
      <w:r>
        <w:rPr>
          <w:rFonts w:hint="eastAsia" w:ascii="Arial" w:hAnsi="Arial" w:eastAsia="宋体" w:cs="Arial"/>
          <w:lang w:eastAsia="zh-CN"/>
        </w:rPr>
        <w:t>5.32</w:t>
      </w:r>
      <w:r>
        <w:rPr>
          <w:rFonts w:ascii="Arial" w:hAnsi="Arial" w:eastAsia="Times New Roman" w:cs="Arial"/>
        </w:rPr>
        <w:t>.2.3-1 lists the MSD required due to the 3rd IMD product for the dual uplink configuration. The product that hits n1 DL is similar to that which hits in CA-n1-n3, which is also an IMD3 case. Looking at the architecture of the RFFE there would be an additional attenuation between the antennas due to increased frequency selectivity at the large spectral distance. We propose a 10dB improved relaxation to the MSD compared to the CA_n1-n3 case considering also the minimum UL CBW of n102.</w:t>
      </w:r>
    </w:p>
    <w:p>
      <w:pPr>
        <w:keepNext/>
        <w:keepLines/>
        <w:spacing w:before="60" w:after="180"/>
        <w:jc w:val="center"/>
        <w:rPr>
          <w:rFonts w:ascii="Arial" w:hAnsi="Arial" w:eastAsia="Times New Roman" w:cs="Times New Roman"/>
          <w:b/>
          <w:lang w:val="en-US" w:eastAsia="en-US" w:bidi="ar-SA"/>
        </w:rPr>
      </w:pPr>
      <w:r>
        <w:rPr>
          <w:rFonts w:ascii="Arial" w:hAnsi="Arial" w:eastAsia="Times New Roman" w:cs="Times New Roman"/>
          <w:b/>
          <w:lang w:val="en-US" w:eastAsia="en-US" w:bidi="ar-SA"/>
        </w:rPr>
        <w:t xml:space="preserve">Table </w:t>
      </w:r>
      <w:r>
        <w:rPr>
          <w:rFonts w:hint="eastAsia" w:ascii="Arial" w:hAnsi="Arial" w:eastAsia="宋体" w:cs="Times New Roman"/>
          <w:b/>
          <w:lang w:val="en-US" w:eastAsia="zh-CN" w:bidi="ar-SA"/>
        </w:rPr>
        <w:t>5.32</w:t>
      </w:r>
      <w:r>
        <w:rPr>
          <w:rFonts w:hint="eastAsia" w:ascii="Arial" w:hAnsi="Arial" w:eastAsia="Times New Roman" w:cs="Times New Roman"/>
          <w:b/>
          <w:lang w:val="en-US" w:eastAsia="en-US" w:bidi="ar-SA"/>
        </w:rPr>
        <w:t>.2.</w:t>
      </w:r>
      <w:r>
        <w:rPr>
          <w:rFonts w:ascii="Arial" w:hAnsi="Arial" w:eastAsia="Times New Roman" w:cs="Times New Roman"/>
          <w:b/>
          <w:lang w:val="en-US" w:eastAsia="en-US" w:bidi="ar-SA"/>
        </w:rPr>
        <w:t>3</w:t>
      </w:r>
      <w:r>
        <w:rPr>
          <w:rFonts w:hint="eastAsia" w:ascii="Arial" w:hAnsi="Arial" w:eastAsia="Times New Roman" w:cs="Times New Roman"/>
          <w:b/>
          <w:lang w:val="en-US" w:eastAsia="en-US" w:bidi="ar-SA"/>
        </w:rPr>
        <w:t>-1</w:t>
      </w:r>
      <w:r>
        <w:rPr>
          <w:rFonts w:ascii="Arial" w:hAnsi="Arial" w:eastAsia="Times New Roman" w:cs="Times New Roman"/>
          <w:b/>
          <w:lang w:val="en-US" w:eastAsia="en-US" w:bidi="ar-SA"/>
        </w:rPr>
        <w:t xml:space="preserve">: </w:t>
      </w:r>
      <w:r>
        <w:rPr>
          <w:rFonts w:hint="eastAsia" w:ascii="Arial" w:hAnsi="Arial" w:eastAsia="Times New Roman" w:cs="Times New Roman"/>
          <w:b/>
          <w:lang w:val="en-US" w:eastAsia="en-US" w:bidi="ar-SA"/>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993"/>
        <w:gridCol w:w="992"/>
        <w:gridCol w:w="1134"/>
        <w:gridCol w:w="1238"/>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US" w:eastAsia="en-US" w:bidi="ar-SA"/>
              </w:rPr>
            </w:pPr>
            <w:r>
              <w:rPr>
                <w:rFonts w:ascii="Arial" w:hAnsi="Arial" w:eastAsia="Times New Roman" w:cs="Times New Roman"/>
                <w:b/>
                <w:sz w:val="18"/>
                <w:lang w:val="en-GB" w:eastAsia="zh-CN" w:bidi="ar-SA"/>
              </w:rPr>
              <w:t>O</w:t>
            </w:r>
            <w:r>
              <w:rPr>
                <w:rFonts w:hint="eastAsia" w:ascii="Arial" w:hAnsi="Arial" w:eastAsia="Times New Roman" w:cs="Times New Roman"/>
                <w:b/>
                <w:sz w:val="18"/>
                <w:lang w:val="en-GB" w:eastAsia="zh-CN" w:bidi="ar-SA"/>
              </w:rPr>
              <w:t>perating b</w:t>
            </w:r>
            <w:r>
              <w:rPr>
                <w:rFonts w:ascii="Arial" w:hAnsi="Arial" w:eastAsia="Times New Roman" w:cs="Times New Roman"/>
                <w:b/>
                <w:sz w:val="18"/>
                <w:lang w:val="en-GB" w:eastAsia="en-US" w:bidi="ar-SA"/>
              </w:rPr>
              <w:t>and / Channel bandwidth / N</w:t>
            </w:r>
            <w:r>
              <w:rPr>
                <w:rFonts w:ascii="Arial" w:hAnsi="Arial" w:eastAsia="Times New Roman" w:cs="Times New Roman"/>
                <w:b/>
                <w:sz w:val="18"/>
                <w:vertAlign w:val="subscript"/>
                <w:lang w:val="en-GB" w:eastAsia="en-US" w:bidi="ar-SA"/>
              </w:rPr>
              <w:t>RB</w:t>
            </w:r>
            <w:r>
              <w:rPr>
                <w:rFonts w:ascii="Arial" w:hAnsi="Arial" w:eastAsia="Times New Roman" w:cs="Times New Roman"/>
                <w:b/>
                <w:sz w:val="18"/>
                <w:lang w:val="en-GB" w:eastAsia="en-US" w:bidi="ar-SA"/>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color w:val="000000"/>
                <w:sz w:val="18"/>
                <w:szCs w:val="18"/>
                <w:lang w:val="en-GB" w:eastAsia="ja-JP" w:bidi="ar-SA"/>
              </w:rPr>
              <w:t>NR CA band combination</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zh-CN" w:bidi="ar-SA"/>
              </w:rPr>
              <w:t>NR</w:t>
            </w:r>
            <w:r>
              <w:rPr>
                <w:rFonts w:ascii="Arial" w:hAnsi="Arial" w:eastAsia="Times New Roman" w:cs="Times New Roman"/>
                <w:b/>
                <w:sz w:val="18"/>
                <w:lang w:val="en-GB" w:eastAsia="en-US" w:bidi="ar-SA"/>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UL F</w:t>
            </w:r>
            <w:r>
              <w:rPr>
                <w:rFonts w:ascii="Arial" w:hAnsi="Arial" w:eastAsia="Times New Roman" w:cs="Times New Roman"/>
                <w:b/>
                <w:sz w:val="18"/>
                <w:vertAlign w:val="subscript"/>
                <w:lang w:val="en-GB" w:eastAsia="en-US" w:bidi="ar-SA"/>
              </w:rPr>
              <w:t>c</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UL/DL BW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(MHz)</w:t>
            </w:r>
          </w:p>
        </w:tc>
        <w:tc>
          <w:tcPr>
            <w:tcW w:w="12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UL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US" w:eastAsia="zh-CN" w:bidi="ar-SA"/>
              </w:rPr>
              <w:t>C</w:t>
            </w:r>
            <w:r>
              <w:rPr>
                <w:rFonts w:ascii="Arial" w:hAnsi="Arial" w:eastAsia="Times New Roman" w:cs="Times New Roman"/>
                <w:b/>
                <w:sz w:val="18"/>
                <w:vertAlign w:val="subscript"/>
                <w:lang w:val="en-US" w:eastAsia="zh-CN" w:bidi="ar-SA"/>
              </w:rPr>
              <w:t>L</w:t>
            </w:r>
            <w:r>
              <w:rPr>
                <w:rFonts w:hint="eastAsia" w:ascii="Arial" w:hAnsi="Arial" w:eastAsia="Times New Roman" w:cs="Times New Roman"/>
                <w:b/>
                <w:sz w:val="18"/>
                <w:vertAlign w:val="subscript"/>
                <w:lang w:val="en-US" w:eastAsia="zh-CN" w:bidi="ar-SA"/>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DL F</w:t>
            </w:r>
            <w:r>
              <w:rPr>
                <w:rFonts w:ascii="Arial" w:hAnsi="Arial" w:eastAsia="Times New Roman" w:cs="Times New Roman"/>
                <w:b/>
                <w:sz w:val="18"/>
                <w:vertAlign w:val="subscript"/>
                <w:lang w:val="en-GB" w:eastAsia="en-US" w:bidi="ar-SA"/>
              </w:rPr>
              <w:t>c</w:t>
            </w:r>
            <w:r>
              <w:rPr>
                <w:rFonts w:ascii="Arial" w:hAnsi="Arial" w:eastAsia="Times New Roman" w:cs="Times New Roman"/>
                <w:b/>
                <w:sz w:val="18"/>
                <w:lang w:val="en-GB" w:eastAsia="en-US" w:bidi="ar-SA"/>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MSD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9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color w:val="000000"/>
                <w:sz w:val="18"/>
                <w:szCs w:val="18"/>
                <w:lang w:val="en-GB" w:eastAsia="en-US" w:bidi="ar-SA"/>
              </w:rPr>
              <w:t>CA_n1-n102</w:t>
            </w:r>
          </w:p>
          <w:p>
            <w:pPr>
              <w:keepNext/>
              <w:keepLines/>
              <w:spacing w:after="0"/>
              <w:jc w:val="center"/>
              <w:rPr>
                <w:rFonts w:ascii="Arial" w:hAnsi="Arial" w:eastAsia="Times New Roman" w:cs="Times New Roman"/>
                <w:sz w:val="18"/>
                <w:lang w:val="en-GB" w:eastAsia="en-US" w:bidi="ar-SA"/>
              </w:rPr>
            </w:pPr>
            <w:r>
              <w:rPr>
                <w:rFonts w:ascii="Arial" w:hAnsi="Arial" w:eastAsia="Times New Roman" w:cs="Arial"/>
                <w:color w:val="000000"/>
                <w:sz w:val="18"/>
                <w:szCs w:val="18"/>
                <w:lang w:val="en-GB" w:eastAsia="en-US" w:bidi="ar-SA"/>
              </w:rPr>
              <w:t> </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Arial"/>
                <w:color w:val="000000"/>
                <w:sz w:val="18"/>
                <w:szCs w:val="18"/>
                <w:lang w:val="en-GB" w:eastAsia="en-US" w:bidi="ar-SA"/>
              </w:rPr>
              <w:t>n1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Arial"/>
                <w:color w:val="000000"/>
                <w:sz w:val="18"/>
                <w:szCs w:val="18"/>
                <w:lang w:val="en-GB" w:eastAsia="en-US" w:bidi="ar-SA"/>
              </w:rPr>
              <w:t>1977.5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color w:val="000000"/>
                <w:sz w:val="18"/>
                <w:szCs w:val="18"/>
                <w:lang w:val="en-GB" w:eastAsia="en-US" w:bidi="ar-SA"/>
              </w:rPr>
              <w:t>5</w:t>
            </w:r>
          </w:p>
        </w:tc>
        <w:tc>
          <w:tcPr>
            <w:tcW w:w="12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color w:val="000000"/>
                <w:sz w:val="18"/>
                <w:szCs w:val="18"/>
                <w:lang w:val="en-GB" w:eastAsia="en-US" w:bidi="ar-SA"/>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Arial"/>
                <w:color w:val="000000"/>
                <w:sz w:val="18"/>
                <w:szCs w:val="18"/>
                <w:lang w:val="en-GB" w:eastAsia="en-US" w:bidi="ar-SA"/>
              </w:rPr>
              <w:t>2167.5</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Arial"/>
                <w:color w:val="000000"/>
                <w:sz w:val="18"/>
                <w:szCs w:val="18"/>
                <w:lang w:val="en-GB" w:eastAsia="en-US" w:bidi="ar-SA"/>
              </w:rPr>
              <w:t>13</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color w:val="000000"/>
                <w:sz w:val="18"/>
                <w:szCs w:val="18"/>
                <w:lang w:val="en-GB" w:eastAsia="en-US" w:bidi="ar-SA"/>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Arial"/>
                <w:color w:val="000000"/>
                <w:sz w:val="18"/>
                <w:szCs w:val="18"/>
                <w:lang w:val="en-GB" w:eastAsia="en-US" w:bidi="ar-S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9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993" w:type="dxa"/>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Arial"/>
                <w:color w:val="000000"/>
                <w:sz w:val="18"/>
                <w:szCs w:val="18"/>
                <w:lang w:val="en-GB" w:eastAsia="en-US" w:bidi="ar-SA"/>
              </w:rPr>
              <w:t>n102</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Arial"/>
                <w:color w:val="000000"/>
                <w:sz w:val="18"/>
                <w:szCs w:val="18"/>
                <w:lang w:val="en-GB" w:eastAsia="en-US" w:bidi="ar-SA"/>
              </w:rPr>
              <w:t>5935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Arial"/>
                <w:color w:val="000000"/>
                <w:sz w:val="18"/>
                <w:szCs w:val="18"/>
                <w:lang w:val="en-GB" w:eastAsia="en-US" w:bidi="ar-SA"/>
              </w:rPr>
              <w:t>20</w:t>
            </w:r>
          </w:p>
        </w:tc>
        <w:tc>
          <w:tcPr>
            <w:tcW w:w="12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100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Arial"/>
                <w:color w:val="000000"/>
                <w:sz w:val="18"/>
                <w:szCs w:val="18"/>
                <w:lang w:val="en-GB" w:eastAsia="en-US" w:bidi="ar-SA"/>
              </w:rPr>
              <w:t>5935</w:t>
            </w:r>
          </w:p>
        </w:tc>
        <w:tc>
          <w:tcPr>
            <w:tcW w:w="911" w:type="dxa"/>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color w:val="000000"/>
                <w:sz w:val="18"/>
                <w:szCs w:val="18"/>
                <w:lang w:val="en-GB" w:eastAsia="en-US" w:bidi="ar-SA"/>
              </w:rPr>
              <w:t>N/A</w:t>
            </w:r>
          </w:p>
        </w:tc>
        <w:tc>
          <w:tcPr>
            <w:tcW w:w="830" w:type="dxa"/>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Arial"/>
                <w:color w:val="000000"/>
                <w:sz w:val="18"/>
                <w:szCs w:val="18"/>
                <w:lang w:val="en-GB" w:eastAsia="en-US" w:bidi="ar-SA"/>
              </w:rPr>
              <w:t>TDD</w:t>
            </w:r>
          </w:p>
        </w:tc>
        <w:tc>
          <w:tcPr>
            <w:tcW w:w="1095" w:type="dxa"/>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color w:val="000000"/>
                <w:sz w:val="18"/>
                <w:szCs w:val="18"/>
                <w:lang w:val="en-GB" w:eastAsia="en-US" w:bidi="ar-SA"/>
              </w:rPr>
              <w:t>N/A</w:t>
            </w:r>
          </w:p>
        </w:tc>
      </w:tr>
    </w:tbl>
    <w:p>
      <w:pPr>
        <w:rPr>
          <w:rFonts w:eastAsia="Times New Roman"/>
          <w:color w:val="0070C0"/>
        </w:rPr>
      </w:pPr>
    </w:p>
    <w:p>
      <w:pPr>
        <w:keepNext/>
        <w:keepLines/>
        <w:pBdr>
          <w:top w:val="none" w:color="auto" w:sz="0" w:space="0"/>
        </w:pBdr>
        <w:spacing w:before="180" w:after="180"/>
        <w:ind w:left="1134" w:hanging="1134"/>
        <w:outlineLvl w:val="1"/>
        <w:rPr>
          <w:rFonts w:ascii="Arial" w:hAnsi="Arial" w:eastAsia="宋体" w:cs="Arial"/>
          <w:sz w:val="32"/>
          <w:lang w:val="en-US" w:eastAsia="zh-CN" w:bidi="ar-SA"/>
        </w:rPr>
      </w:pPr>
      <w:r>
        <w:rPr>
          <w:rFonts w:hint="eastAsia" w:ascii="Arial" w:hAnsi="Arial" w:eastAsia="宋体" w:cs="Arial"/>
          <w:sz w:val="32"/>
          <w:lang w:val="en-US" w:eastAsia="zh-CN" w:bidi="ar-SA"/>
        </w:rPr>
        <w:t>5.33   CA_</w:t>
      </w:r>
      <w:r>
        <w:rPr>
          <w:rFonts w:ascii="Arial" w:hAnsi="Arial" w:eastAsia="宋体" w:cs="Arial"/>
          <w:sz w:val="32"/>
          <w:lang w:val="en-US" w:eastAsia="ja-JP" w:bidi="ar-SA"/>
        </w:rPr>
        <w:t>n26-n28</w:t>
      </w:r>
    </w:p>
    <w:p>
      <w:pPr>
        <w:keepNext/>
        <w:keepLines/>
        <w:pBdr>
          <w:top w:val="none" w:color="auto" w:sz="0" w:space="0"/>
        </w:pBdr>
        <w:spacing w:before="120" w:after="180"/>
        <w:ind w:left="1134" w:hanging="1134"/>
        <w:outlineLvl w:val="2"/>
        <w:rPr>
          <w:rFonts w:ascii="Arial" w:hAnsi="Arial" w:eastAsia="宋体" w:cs="Arial"/>
          <w:sz w:val="28"/>
          <w:szCs w:val="28"/>
          <w:lang w:val="sv-SE" w:eastAsia="zh-CN" w:bidi="ar-SA"/>
        </w:rPr>
      </w:pPr>
      <w:r>
        <w:rPr>
          <w:rFonts w:hint="eastAsia" w:ascii="Arial" w:hAnsi="Arial" w:eastAsia="宋体" w:cs="Arial"/>
          <w:sz w:val="28"/>
          <w:szCs w:val="28"/>
          <w:lang w:val="en-US" w:eastAsia="zh-CN" w:bidi="ar-SA"/>
        </w:rPr>
        <w:t>5.33.1</w:t>
      </w:r>
      <w:r>
        <w:rPr>
          <w:rFonts w:ascii="Arial" w:hAnsi="Arial" w:eastAsia="宋体" w:cs="Arial"/>
          <w:sz w:val="28"/>
          <w:szCs w:val="28"/>
          <w:lang w:val="sv-SE" w:eastAsia="zh-CN" w:bidi="ar-SA"/>
        </w:rPr>
        <w:tab/>
      </w:r>
      <w:r>
        <w:rPr>
          <w:rFonts w:hint="eastAsia" w:ascii="Arial" w:hAnsi="Arial" w:eastAsia="宋体" w:cs="Arial"/>
          <w:sz w:val="28"/>
          <w:szCs w:val="28"/>
          <w:lang w:val="en-US" w:eastAsia="zh-CN" w:bidi="ar-SA"/>
        </w:rPr>
        <w:t>Common for 1 band UL and 2 bands UL CA</w:t>
      </w: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5.33.1.1</w:t>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ab/>
      </w:r>
      <w:r>
        <w:rPr>
          <w:rFonts w:ascii="Arial" w:hAnsi="Arial" w:eastAsia="宋体" w:cs="Times New Roman"/>
          <w:sz w:val="24"/>
          <w:lang w:val="sv-SE" w:eastAsia="zh-CN" w:bidi="ar-SA"/>
        </w:rPr>
        <w:t xml:space="preserve">Operating bands for </w:t>
      </w:r>
      <w:r>
        <w:rPr>
          <w:rFonts w:hint="eastAsia" w:ascii="Arial" w:hAnsi="Arial" w:eastAsia="宋体" w:cs="Times New Roman"/>
          <w:sz w:val="24"/>
          <w:lang w:val="sv-SE" w:eastAsia="zh-CN" w:bidi="ar-SA"/>
        </w:rPr>
        <w:t>CA</w:t>
      </w:r>
    </w:p>
    <w:p>
      <w:pPr>
        <w:keepNext/>
        <w:keepLines/>
        <w:spacing w:before="60" w:after="180"/>
        <w:jc w:val="center"/>
        <w:rPr>
          <w:rFonts w:ascii="Arial" w:hAnsi="Arial" w:eastAsia="Times New Roman" w:cs="Times New Roman"/>
          <w:b/>
          <w:lang w:val="zh-CN" w:eastAsia="ja-JP" w:bidi="ar-SA"/>
        </w:rPr>
      </w:pPr>
      <w:r>
        <w:rPr>
          <w:rFonts w:ascii="Arial" w:hAnsi="Arial" w:eastAsia="Times New Roman" w:cs="Times New Roman"/>
          <w:b/>
          <w:lang w:val="zh-CN" w:eastAsia="en-US" w:bidi="ar-SA"/>
        </w:rPr>
        <w:t xml:space="preserve">Table </w:t>
      </w:r>
      <w:r>
        <w:rPr>
          <w:rFonts w:hint="eastAsia" w:ascii="Arial" w:hAnsi="Arial" w:eastAsia="Times New Roman" w:cs="Times New Roman"/>
          <w:b/>
          <w:lang w:val="en-US" w:eastAsia="zh-CN" w:bidi="ar-SA"/>
        </w:rPr>
        <w:t>5.33</w:t>
      </w:r>
      <w:r>
        <w:rPr>
          <w:rFonts w:ascii="Arial" w:hAnsi="Arial" w:eastAsia="Times New Roman" w:cs="Times New Roman"/>
          <w:b/>
          <w:lang w:val="zh-CN" w:eastAsia="zh-CN" w:bidi="ar-SA"/>
        </w:rPr>
        <w:t>.</w:t>
      </w:r>
      <w:r>
        <w:rPr>
          <w:rFonts w:hint="eastAsia" w:ascii="Arial" w:hAnsi="Arial" w:eastAsia="Times New Roman" w:cs="Times New Roman"/>
          <w:b/>
          <w:lang w:val="en-US" w:eastAsia="zh-CN" w:bidi="ar-SA"/>
        </w:rPr>
        <w:t>1</w:t>
      </w:r>
      <w:r>
        <w:rPr>
          <w:rFonts w:hint="eastAsia" w:ascii="Arial" w:hAnsi="Arial" w:eastAsia="Times New Roman" w:cs="Times New Roman"/>
          <w:b/>
          <w:lang w:val="zh-CN" w:eastAsia="zh-CN" w:bidi="ar-SA"/>
        </w:rPr>
        <w:t>.1</w:t>
      </w:r>
      <w:r>
        <w:rPr>
          <w:rFonts w:ascii="Arial" w:hAnsi="Arial" w:eastAsia="Times New Roman" w:cs="Times New Roman"/>
          <w:b/>
          <w:lang w:val="zh-CN" w:eastAsia="en-US" w:bidi="ar-SA"/>
        </w:rPr>
        <w:t xml:space="preserve">-1: </w:t>
      </w:r>
      <w:r>
        <w:rPr>
          <w:rFonts w:ascii="Arial" w:hAnsi="Arial" w:eastAsia="Times New Roman" w:cs="Times New Roman"/>
          <w:b/>
          <w:lang w:val="en-US" w:eastAsia="zh-CN" w:bidi="ar-SA"/>
        </w:rPr>
        <w:t>CA</w:t>
      </w:r>
      <w:r>
        <w:rPr>
          <w:rFonts w:ascii="Arial" w:hAnsi="Arial" w:eastAsia="Times New Roman" w:cs="Times New Roman"/>
          <w:b/>
          <w:lang w:val="zh-CN" w:eastAsia="zh-CN" w:bidi="ar-SA"/>
        </w:rPr>
        <w:t xml:space="preserve"> band combination of </w:t>
      </w:r>
      <w:r>
        <w:rPr>
          <w:rFonts w:ascii="Arial" w:hAnsi="Arial" w:eastAsia="Times New Roman" w:cs="Times New Roman"/>
          <w:b/>
          <w:lang w:val="en-US" w:eastAsia="zh-CN" w:bidi="ar-SA"/>
        </w:rPr>
        <w:t xml:space="preserve">band </w:t>
      </w:r>
      <w:r>
        <w:rPr>
          <w:rFonts w:ascii="Arial" w:hAnsi="Arial" w:eastAsia="Times New Roman" w:cs="Arial"/>
          <w:b/>
          <w:lang w:val="en-US" w:eastAsia="ja-JP" w:bidi="ar-SA"/>
        </w:rPr>
        <w:t xml:space="preserve">n26 and </w:t>
      </w:r>
      <w:r>
        <w:rPr>
          <w:rFonts w:hint="eastAsia" w:ascii="Arial" w:hAnsi="Arial" w:eastAsia="Times New Roman" w:cs="Arial"/>
          <w:b/>
          <w:lang w:val="en-US" w:eastAsia="ja-JP" w:bidi="ar-SA"/>
        </w:rPr>
        <w:t>n</w:t>
      </w:r>
      <w:r>
        <w:rPr>
          <w:rFonts w:ascii="Arial" w:hAnsi="Arial" w:eastAsia="Times New Roman" w:cs="Arial"/>
          <w:b/>
          <w:lang w:val="en-US" w:eastAsia="ja-JP" w:bidi="ar-SA"/>
        </w:rPr>
        <w:t>28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ja-JP" w:bidi="ar-SA"/>
              </w:rPr>
              <w:t>NR</w:t>
            </w:r>
            <w:r>
              <w:rPr>
                <w:rFonts w:ascii="Arial" w:hAnsi="Arial" w:eastAsia="Malgun Gothic" w:cs="Times New Roman"/>
                <w:b/>
                <w:sz w:val="18"/>
                <w:lang w:val="en-GB" w:eastAsia="en-US" w:bidi="ar-SA"/>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Duplex</w:t>
            </w:r>
          </w:p>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F</w:t>
            </w:r>
            <w:r>
              <w:rPr>
                <w:rFonts w:ascii="Arial" w:hAnsi="Arial" w:eastAsia="Malgun Gothic" w:cs="Times New Roman"/>
                <w:b/>
                <w:sz w:val="18"/>
                <w:vertAlign w:val="subscript"/>
                <w:lang w:val="en-GB" w:eastAsia="en-US" w:bidi="ar-SA"/>
              </w:rPr>
              <w:t>UL_low</w:t>
            </w:r>
            <w:r>
              <w:rPr>
                <w:rFonts w:ascii="Arial" w:hAnsi="Arial" w:eastAsia="Malgun Gothic" w:cs="Times New Roman"/>
                <w:b/>
                <w:sz w:val="18"/>
                <w:lang w:val="en-GB" w:eastAsia="en-US" w:bidi="ar-SA"/>
              </w:rPr>
              <w:t xml:space="preserve"> – F</w:t>
            </w:r>
            <w:r>
              <w:rPr>
                <w:rFonts w:ascii="Arial" w:hAnsi="Arial" w:eastAsia="Malgun Gothic" w:cs="Times New Roman"/>
                <w:b/>
                <w:sz w:val="18"/>
                <w:vertAlign w:val="subscript"/>
                <w:lang w:val="en-GB" w:eastAsia="en-US" w:bidi="ar-SA"/>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r>
              <w:rPr>
                <w:rFonts w:ascii="Arial" w:hAnsi="Arial" w:eastAsia="Malgun Gothic" w:cs="Times New Roman"/>
                <w:b/>
                <w:sz w:val="18"/>
                <w:lang w:val="en-GB" w:eastAsia="en-US" w:bidi="ar-SA"/>
              </w:rPr>
              <w:t>F</w:t>
            </w:r>
            <w:r>
              <w:rPr>
                <w:rFonts w:ascii="Arial" w:hAnsi="Arial" w:eastAsia="Malgun Gothic" w:cs="Times New Roman"/>
                <w:b/>
                <w:sz w:val="18"/>
                <w:vertAlign w:val="subscript"/>
                <w:lang w:val="en-GB" w:eastAsia="en-US" w:bidi="ar-SA"/>
              </w:rPr>
              <w:t>DL_low</w:t>
            </w:r>
            <w:r>
              <w:rPr>
                <w:rFonts w:ascii="Arial" w:hAnsi="Arial" w:eastAsia="Malgun Gothic" w:cs="Times New Roman"/>
                <w:b/>
                <w:sz w:val="18"/>
                <w:lang w:val="en-GB" w:eastAsia="en-US" w:bidi="ar-SA"/>
              </w:rPr>
              <w:t xml:space="preserve"> – F</w:t>
            </w:r>
            <w:r>
              <w:rPr>
                <w:rFonts w:ascii="Arial" w:hAnsi="Arial" w:eastAsia="Malgun Gothic" w:cs="Times New Roman"/>
                <w:b/>
                <w:sz w:val="18"/>
                <w:vertAlign w:val="subscript"/>
                <w:lang w:val="en-GB" w:eastAsia="en-US" w:bidi="ar-SA"/>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894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Arial"/>
                <w:sz w:val="18"/>
                <w:lang w:eastAsia="ja-JP"/>
              </w:rPr>
            </w:pPr>
            <w:r>
              <w:rPr>
                <w:rFonts w:ascii="Arial" w:hAnsi="Arial" w:eastAsia="Times New Roman"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宋体" w:cs="Arial"/>
                <w:sz w:val="18"/>
                <w:lang w:val="en-US" w:eastAsia="zh-CN"/>
              </w:rPr>
              <w:t>n28</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703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748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758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803 MHz</w:t>
            </w:r>
          </w:p>
        </w:tc>
        <w:tc>
          <w:tcPr>
            <w:tcW w:w="1043" w:type="dxa"/>
            <w:tcBorders>
              <w:left w:val="single" w:color="auto" w:sz="4" w:space="0"/>
              <w:right w:val="single" w:color="auto" w:sz="4" w:space="0"/>
            </w:tcBorders>
            <w:vAlign w:val="center"/>
          </w:tcPr>
          <w:p>
            <w:pPr>
              <w:keepNext/>
              <w:keepLines/>
              <w:spacing w:after="0"/>
              <w:jc w:val="center"/>
              <w:rPr>
                <w:rFonts w:ascii="Arial" w:hAnsi="Arial" w:eastAsia="Times New Roman" w:cs="Arial"/>
                <w:sz w:val="18"/>
                <w:lang w:eastAsia="ja-JP"/>
              </w:rPr>
            </w:pPr>
            <w:r>
              <w:rPr>
                <w:rFonts w:ascii="Arial" w:hAnsi="Arial" w:eastAsia="Times New Roman"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8410" w:type="dxa"/>
            <w:gridSpan w:val="8"/>
            <w:tcBorders>
              <w:top w:val="single" w:color="auto" w:sz="4" w:space="0"/>
              <w:left w:val="single" w:color="auto" w:sz="4" w:space="0"/>
              <w:bottom w:val="single" w:color="auto" w:sz="4" w:space="0"/>
              <w:right w:val="single" w:color="auto" w:sz="4" w:space="0"/>
            </w:tcBorders>
            <w:vAlign w:val="center"/>
          </w:tcPr>
          <w:p>
            <w:pPr>
              <w:keepNext/>
              <w:keepLines/>
              <w:spacing w:after="0"/>
              <w:jc w:val="left"/>
              <w:rPr>
                <w:rFonts w:ascii="Arial" w:hAnsi="Arial" w:eastAsia="Times New Roman" w:cs="Arial"/>
                <w:sz w:val="18"/>
                <w:lang w:eastAsia="ja-JP"/>
              </w:rPr>
            </w:pPr>
            <w:r>
              <w:rPr>
                <w:rFonts w:ascii="Arial" w:hAnsi="Arial" w:eastAsia="Times New Roman" w:cs="Arial"/>
                <w:sz w:val="18"/>
                <w:highlight w:val="yellow"/>
                <w:lang w:eastAsia="ja-JP"/>
              </w:rPr>
              <w:t>NOTE X: Uplink is only in n28 for CA_n26-n28</w:t>
            </w:r>
          </w:p>
        </w:tc>
      </w:tr>
    </w:tbl>
    <w:p>
      <w:pPr>
        <w:rPr>
          <w:rFonts w:eastAsia="Times New Roman"/>
          <w:lang w:eastAsia="zh-CN"/>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5.33.1.</w:t>
      </w:r>
      <w:r>
        <w:rPr>
          <w:rFonts w:ascii="Arial" w:hAnsi="Arial" w:eastAsia="宋体" w:cs="Times New Roman"/>
          <w:sz w:val="24"/>
          <w:lang w:val="sv-SE" w:eastAsia="zh-CN" w:bidi="ar-SA"/>
        </w:rPr>
        <w:t>2</w:t>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ab/>
      </w:r>
      <w:r>
        <w:rPr>
          <w:rFonts w:ascii="Arial" w:hAnsi="Arial" w:eastAsia="宋体" w:cs="Times New Roman"/>
          <w:sz w:val="24"/>
          <w:lang w:val="sv-SE" w:eastAsia="zh-CN" w:bidi="ar-SA"/>
        </w:rPr>
        <w:t xml:space="preserve">Channel bandwidths per operating band for </w:t>
      </w:r>
      <w:r>
        <w:rPr>
          <w:rFonts w:hint="eastAsia" w:ascii="Arial" w:hAnsi="Arial" w:eastAsia="宋体" w:cs="Times New Roman"/>
          <w:sz w:val="24"/>
          <w:lang w:val="sv-SE" w:eastAsia="zh-CN" w:bidi="ar-SA"/>
        </w:rPr>
        <w:t>CA</w:t>
      </w:r>
    </w:p>
    <w:p>
      <w:pPr>
        <w:keepNext/>
        <w:keepLines/>
        <w:spacing w:before="60" w:after="180"/>
        <w:jc w:val="center"/>
        <w:rPr>
          <w:rFonts w:ascii="Arial" w:hAnsi="Arial" w:eastAsia="Times New Roman" w:cs="Arial"/>
          <w:b/>
          <w:lang w:val="en-US" w:eastAsia="zh-CN" w:bidi="ar-SA"/>
        </w:rPr>
      </w:pPr>
      <w:r>
        <w:rPr>
          <w:rFonts w:ascii="Arial" w:hAnsi="Arial" w:eastAsia="Times New Roman" w:cs="Arial"/>
          <w:b/>
          <w:lang w:val="zh-CN" w:eastAsia="en-US" w:bidi="ar-SA"/>
        </w:rPr>
        <w:t xml:space="preserve">Table </w:t>
      </w:r>
      <w:r>
        <w:rPr>
          <w:rFonts w:hint="eastAsia" w:ascii="Arial" w:hAnsi="Arial" w:eastAsia="Times New Roman" w:cs="Arial"/>
          <w:b/>
          <w:lang w:val="en-US" w:eastAsia="zh-CN" w:bidi="ar-SA"/>
        </w:rPr>
        <w:t>5.33</w:t>
      </w:r>
      <w:r>
        <w:rPr>
          <w:rFonts w:ascii="Arial" w:hAnsi="Arial" w:eastAsia="Times New Roman" w:cs="Arial"/>
          <w:b/>
          <w:lang w:val="en-US" w:eastAsia="zh-CN" w:bidi="ar-SA"/>
        </w:rPr>
        <w:t>.1</w:t>
      </w:r>
      <w:r>
        <w:rPr>
          <w:rFonts w:ascii="Arial" w:hAnsi="Arial" w:eastAsia="Times New Roman" w:cs="Arial"/>
          <w:b/>
          <w:lang w:val="zh-CN" w:eastAsia="zh-CN" w:bidi="ar-SA"/>
        </w:rPr>
        <w:t>.2</w:t>
      </w:r>
      <w:r>
        <w:rPr>
          <w:rFonts w:ascii="Arial" w:hAnsi="Arial" w:eastAsia="Times New Roman" w:cs="Arial"/>
          <w:b/>
          <w:lang w:val="zh-CN" w:eastAsia="en-US" w:bidi="ar-SA"/>
        </w:rPr>
        <w:t xml:space="preserve">-1: Supported </w:t>
      </w:r>
      <w:r>
        <w:rPr>
          <w:rFonts w:ascii="Arial" w:hAnsi="Arial" w:eastAsia="Times New Roman" w:cs="Arial"/>
          <w:b/>
          <w:lang w:val="zh-CN" w:eastAsia="ja-JP" w:bidi="ar-SA"/>
        </w:rPr>
        <w:t>b</w:t>
      </w:r>
      <w:r>
        <w:rPr>
          <w:rFonts w:ascii="Arial" w:hAnsi="Arial" w:eastAsia="Times New Roman" w:cs="Arial"/>
          <w:b/>
          <w:lang w:val="zh-CN" w:eastAsia="en-US" w:bidi="ar-SA"/>
        </w:rPr>
        <w:t xml:space="preserve">andwidths per </w:t>
      </w:r>
      <w:r>
        <w:rPr>
          <w:rFonts w:ascii="Arial" w:hAnsi="Arial" w:eastAsia="Times New Roman" w:cs="Arial"/>
          <w:b/>
          <w:lang w:val="en-US" w:eastAsia="zh-CN" w:bidi="ar-SA"/>
        </w:rPr>
        <w:t>CA</w:t>
      </w:r>
      <w:r>
        <w:rPr>
          <w:rFonts w:ascii="Arial" w:hAnsi="Arial" w:eastAsia="Times New Roman" w:cs="Arial"/>
          <w:b/>
          <w:lang w:val="zh-CN" w:eastAsia="zh-CN" w:bidi="ar-SA"/>
        </w:rPr>
        <w:t xml:space="preserve"> band combination of </w:t>
      </w:r>
      <w:r>
        <w:rPr>
          <w:rFonts w:ascii="Arial" w:hAnsi="Arial" w:eastAsia="Times New Roman" w:cs="Arial"/>
          <w:b/>
          <w:lang w:val="en-US" w:eastAsia="zh-CN" w:bidi="ar-SA"/>
        </w:rPr>
        <w:t>band n26+n28</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b/>
                <w:sz w:val="18"/>
                <w:szCs w:val="18"/>
                <w:lang w:val="en-GB" w:eastAsia="zh-CN" w:bidi="ar-SA"/>
              </w:rPr>
            </w:pPr>
            <w:r>
              <w:rPr>
                <w:rFonts w:ascii="Arial" w:hAnsi="Arial" w:eastAsia="Times New Roman" w:cs="Times New Roman"/>
                <w:b/>
                <w:sz w:val="18"/>
                <w:lang w:val="en-GB" w:eastAsia="en-US" w:bidi="ar-SA"/>
              </w:rP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b/>
                <w:sz w:val="18"/>
                <w:szCs w:val="18"/>
                <w:lang w:val="en-GB" w:eastAsia="zh-CN" w:bidi="ar-SA"/>
              </w:rPr>
            </w:pPr>
            <w:r>
              <w:rPr>
                <w:rFonts w:ascii="Arial" w:hAnsi="Arial" w:eastAsia="Times New Roman" w:cs="Times New Roman"/>
                <w:b/>
                <w:sz w:val="18"/>
                <w:lang w:val="en-GB" w:eastAsia="en-US" w:bidi="ar-SA"/>
              </w:rPr>
              <w:t>Uplink CA configuration</w:t>
            </w:r>
            <w:r>
              <w:rPr>
                <w:rFonts w:ascii="Arial" w:hAnsi="Arial" w:eastAsia="Times New Roman" w:cs="Times New Roman"/>
                <w:b/>
                <w:sz w:val="18"/>
                <w:lang w:val="en-GB" w:eastAsia="zh-CN" w:bidi="ar-SA"/>
              </w:rPr>
              <w:t xml:space="preserve"> </w:t>
            </w:r>
            <w:r>
              <w:rPr>
                <w:rFonts w:ascii="Arial" w:hAnsi="Arial" w:eastAsia="Times New Roman" w:cs="Times New Roman"/>
                <w:b/>
                <w:sz w:val="18"/>
                <w:lang w:val="en-GB" w:eastAsia="en-US" w:bidi="ar-SA"/>
              </w:rP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b/>
                <w:sz w:val="18"/>
                <w:szCs w:val="18"/>
                <w:lang w:val="en-US" w:eastAsia="zh-CN" w:bidi="ar-SA"/>
              </w:rPr>
            </w:pPr>
            <w:r>
              <w:rPr>
                <w:rFonts w:ascii="Arial" w:hAnsi="Arial" w:eastAsia="Times New Roman" w:cs="Times New Roman"/>
                <w:b/>
                <w:sz w:val="18"/>
                <w:lang w:val="en-GB" w:eastAsia="en-US" w:bidi="ar-S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Arial"/>
                <w:b/>
                <w:sz w:val="18"/>
                <w:szCs w:val="18"/>
                <w:lang w:val="en-US" w:eastAsia="zh-CN" w:bidi="ar"/>
              </w:rPr>
            </w:pPr>
            <w:r>
              <w:rPr>
                <w:rFonts w:ascii="Arial" w:hAnsi="Arial" w:eastAsia="Times New Roman" w:cs="Times New Roman"/>
                <w:b/>
                <w:sz w:val="18"/>
                <w:lang w:val="en-GB" w:eastAsia="zh-CN" w:bidi="ar-SA"/>
              </w:rPr>
              <w:t>Channel bandwidth (MHz)</w:t>
            </w:r>
          </w:p>
        </w:tc>
        <w:tc>
          <w:tcPr>
            <w:tcW w:w="136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b/>
                <w:sz w:val="18"/>
                <w:szCs w:val="18"/>
                <w:lang w:val="en-US" w:eastAsia="zh-CN" w:bidi="ar-SA"/>
              </w:rPr>
            </w:pPr>
            <w:r>
              <w:rPr>
                <w:rFonts w:ascii="Arial" w:hAnsi="Arial" w:eastAsia="Times New Roman" w:cs="Times New Roman"/>
                <w:b/>
                <w:sz w:val="18"/>
                <w:lang w:val="en-GB" w:eastAsia="en-US" w:bidi="ar-S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r>
              <w:rPr>
                <w:rFonts w:ascii="Arial" w:hAnsi="Arial" w:eastAsia="宋体" w:cs="Times New Roman"/>
                <w:sz w:val="18"/>
                <w:lang w:val="en-US" w:eastAsia="zh-CN" w:bidi="ar-SA"/>
              </w:rPr>
              <w:t>CA_n26A-n28A</w:t>
            </w:r>
          </w:p>
        </w:tc>
        <w:tc>
          <w:tcPr>
            <w:tcW w:w="169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宋体" w:cs="Times New Roman"/>
                <w:sz w:val="18"/>
                <w:szCs w:val="18"/>
                <w:highlight w:val="yellow"/>
                <w:lang w:val="en-US" w:eastAsia="zh-CN" w:bidi="ar-SA"/>
              </w:rPr>
            </w:pPr>
            <w:r>
              <w:rPr>
                <w:rFonts w:ascii="Arial" w:hAnsi="Arial" w:eastAsia="宋体" w:cs="Times New Roman"/>
                <w:sz w:val="18"/>
                <w:highlight w:val="yellow"/>
                <w:lang w:val="en-US" w:eastAsia="zh-CN" w:bidi="ar-SA"/>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宋体" w:cs="Times New Roman"/>
                <w:sz w:val="18"/>
                <w:szCs w:val="18"/>
                <w:lang w:val="en-US" w:eastAsia="zh-CN" w:bidi="ar-SA"/>
              </w:rPr>
            </w:pPr>
            <w:r>
              <w:rPr>
                <w:rFonts w:ascii="Arial" w:hAnsi="Arial" w:eastAsia="宋体" w:cs="Times New Roman"/>
                <w:sz w:val="18"/>
                <w:lang w:val="en-US" w:eastAsia="zh-CN" w:bidi="ar-SA"/>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highlight w:val="yellow"/>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r>
              <w:rPr>
                <w:rFonts w:ascii="Arial" w:hAnsi="Arial" w:eastAsia="宋体" w:cs="Times New Roman"/>
                <w:sz w:val="18"/>
                <w:lang w:val="en-US" w:eastAsia="zh-CN" w:bidi="ar-SA"/>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Times New Roman" w:cs="Times New Roman"/>
                <w:sz w:val="18"/>
                <w:szCs w:val="18"/>
                <w:lang w:val="en-US" w:eastAsia="zh-CN" w:bidi="ar-SA"/>
              </w:rPr>
            </w:pPr>
          </w:p>
        </w:tc>
      </w:tr>
    </w:tbl>
    <w:p>
      <w:pPr>
        <w:rPr>
          <w:rFonts w:eastAsia="Times New Roman"/>
          <w:lang w:eastAsia="ko-KR"/>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5.33.1.3</w:t>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UE co-existence studies</w:t>
      </w:r>
    </w:p>
    <w:p>
      <w:pPr>
        <w:rPr>
          <w:rFonts w:eastAsia="Times New Roman"/>
        </w:rPr>
      </w:pPr>
      <w:r>
        <w:rPr>
          <w:rFonts w:eastAsia="Times New Roman"/>
          <w:lang w:eastAsia="zh-CN"/>
        </w:rPr>
        <w:t xml:space="preserve">Table </w:t>
      </w:r>
      <w:r>
        <w:rPr>
          <w:rFonts w:hint="eastAsia" w:eastAsia="Times New Roman"/>
          <w:lang w:val="en-US" w:eastAsia="zh-CN"/>
        </w:rPr>
        <w:t>5.33</w:t>
      </w:r>
      <w:r>
        <w:rPr>
          <w:rFonts w:eastAsia="Times New Roman"/>
          <w:lang w:eastAsia="zh-CN"/>
        </w:rPr>
        <w:t>.</w:t>
      </w:r>
      <w:r>
        <w:rPr>
          <w:rFonts w:eastAsia="Times New Roman"/>
          <w:lang w:val="en-US" w:eastAsia="zh-CN"/>
        </w:rPr>
        <w:t>1.3</w:t>
      </w:r>
      <w:r>
        <w:rPr>
          <w:rFonts w:eastAsia="Times New Roman"/>
          <w:lang w:eastAsia="zh-CN"/>
        </w:rPr>
        <w:t>-1</w:t>
      </w:r>
      <w:r>
        <w:rPr>
          <w:rFonts w:eastAsia="Times New Roman"/>
          <w:lang w:val="en-US" w:eastAsia="zh-CN"/>
        </w:rPr>
        <w:t>/2</w:t>
      </w:r>
      <w:r>
        <w:rPr>
          <w:rFonts w:eastAsia="Times New Roman"/>
          <w:lang w:eastAsia="zh-CN"/>
        </w:rPr>
        <w:t xml:space="preserve"> summarizes frequency ranges where harmonics and/or harmonics mixing occur for CA_ </w:t>
      </w:r>
      <w:r>
        <w:rPr>
          <w:rFonts w:eastAsia="Times New Roman"/>
          <w:lang w:val="en-US" w:eastAsia="zh-CN"/>
        </w:rPr>
        <w:t>n26</w:t>
      </w:r>
      <w:r>
        <w:rPr>
          <w:rFonts w:eastAsia="Times New Roman"/>
          <w:lang w:eastAsia="zh-CN"/>
        </w:rPr>
        <w:t>-</w:t>
      </w:r>
      <w:r>
        <w:rPr>
          <w:rFonts w:eastAsia="Times New Roman"/>
          <w:lang w:val="en-US" w:eastAsia="zh-CN"/>
        </w:rPr>
        <w:t>n28</w:t>
      </w:r>
      <w:r>
        <w:rPr>
          <w:rFonts w:eastAsia="Times New Roman"/>
          <w:lang w:eastAsia="zh-CN"/>
        </w:rPr>
        <w:t>.</w:t>
      </w:r>
    </w:p>
    <w:p>
      <w:pPr>
        <w:keepNext/>
        <w:keepLines/>
        <w:overflowPunct w:val="0"/>
        <w:autoSpaceDE w:val="0"/>
        <w:autoSpaceDN w:val="0"/>
        <w:adjustRightInd w:val="0"/>
        <w:jc w:val="center"/>
        <w:textAlignment w:val="baseline"/>
        <w:rPr>
          <w:rFonts w:ascii="Arial" w:hAnsi="Arial" w:eastAsia="Times New Roman" w:cs="Arial"/>
          <w:b/>
          <w:lang w:eastAsia="zh-CN"/>
        </w:rPr>
      </w:pPr>
      <w:r>
        <w:rPr>
          <w:rFonts w:ascii="Arial" w:hAnsi="Arial" w:eastAsia="Times New Roman" w:cs="Arial"/>
          <w:b/>
          <w:lang w:eastAsia="zh-CN"/>
        </w:rPr>
        <w:t xml:space="preserve">Table </w:t>
      </w:r>
      <w:r>
        <w:rPr>
          <w:rFonts w:hint="eastAsia" w:ascii="Arial" w:hAnsi="Arial" w:eastAsia="Times New Roman" w:cs="Arial"/>
          <w:b/>
          <w:lang w:val="en-US" w:eastAsia="zh-CN"/>
        </w:rPr>
        <w:t>5.33</w:t>
      </w:r>
      <w:r>
        <w:rPr>
          <w:rFonts w:ascii="Arial" w:hAnsi="Arial" w:eastAsia="Times New Roman" w:cs="Arial"/>
          <w:b/>
          <w:lang w:eastAsia="zh-CN"/>
        </w:rPr>
        <w:t>.</w:t>
      </w:r>
      <w:r>
        <w:rPr>
          <w:rFonts w:ascii="Arial" w:hAnsi="Arial" w:eastAsia="Times New Roman" w:cs="Arial"/>
          <w:b/>
          <w:lang w:val="en-US" w:eastAsia="zh-CN"/>
        </w:rPr>
        <w:t>1.3</w:t>
      </w:r>
      <w:r>
        <w:rPr>
          <w:rFonts w:ascii="Arial" w:hAnsi="Arial" w:eastAsia="Times New Roman" w:cs="Arial"/>
          <w:b/>
          <w:lang w:eastAsia="zh-CN"/>
        </w:rPr>
        <w:t xml:space="preserve">-1: Impact of UL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ja-JP"/>
              </w:rPr>
            </w:pPr>
            <w:r>
              <w:rPr>
                <w:rFonts w:ascii="Arial" w:hAnsi="Arial" w:eastAsia="Times New Roman"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hint="eastAsia" w:ascii="Arial" w:hAnsi="Arial" w:eastAsia="宋体" w:cs="Arial"/>
                <w:b/>
                <w:sz w:val="18"/>
                <w:lang w:val="en-US" w:eastAsia="zh-CN"/>
              </w:rPr>
              <w:t>4</w:t>
            </w:r>
            <w:r>
              <w:rPr>
                <w:rFonts w:ascii="Arial" w:hAnsi="Arial" w:eastAsia="Times New Roman"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hint="eastAsia" w:ascii="Arial" w:hAnsi="Arial" w:eastAsia="宋体" w:cs="Arial"/>
                <w:b/>
                <w:sz w:val="18"/>
                <w:lang w:val="en-US" w:eastAsia="zh-CN"/>
              </w:rPr>
              <w:t>5th</w:t>
            </w:r>
            <w:r>
              <w:rPr>
                <w:rFonts w:ascii="Arial" w:hAnsi="Arial" w:eastAsia="Times New Roman"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rPr>
            </w:pPr>
            <w:r>
              <w:rPr>
                <w:rFonts w:ascii="Arial" w:hAnsi="Arial" w:eastAsia="宋体" w:cs="Arial"/>
                <w:b/>
                <w:sz w:val="18"/>
                <w:lang w:val="en-US" w:eastAsia="zh-CN"/>
              </w:rPr>
              <w:t>DL</w:t>
            </w:r>
            <w:r>
              <w:rPr>
                <w:rFonts w:ascii="Arial" w:hAnsi="Arial" w:eastAsia="Times New Roman"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en-US" w:bidi="ar-SA"/>
              </w:rPr>
            </w:pPr>
            <w:r>
              <w:rPr>
                <w:rFonts w:ascii="Arial" w:hAnsi="Arial" w:eastAsia="Times New Roman" w:cs="Arial"/>
                <w:b/>
                <w:sz w:val="18"/>
                <w:lang w:val="en-US" w:eastAsia="zh-CN" w:bidi="ar-SA"/>
              </w:rPr>
              <w:t>DL</w:t>
            </w:r>
            <w:r>
              <w:rPr>
                <w:rFonts w:ascii="Arial" w:hAnsi="Arial" w:eastAsia="Malgun Gothic" w:cs="Arial"/>
                <w:b/>
                <w:sz w:val="18"/>
                <w:lang w:val="en-GB" w:eastAsia="ja-JP" w:bidi="ar-SA"/>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4245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n28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703</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748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758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803</w:t>
            </w: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1406</w:t>
            </w:r>
          </w:p>
        </w:tc>
        <w:tc>
          <w:tcPr>
            <w:tcW w:w="38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1496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2109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2244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2812</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2992</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3515</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3740</w:t>
            </w:r>
          </w:p>
        </w:tc>
      </w:tr>
    </w:tbl>
    <w:p>
      <w:pPr>
        <w:keepNext/>
        <w:keepLines/>
        <w:spacing w:after="180"/>
        <w:rPr>
          <w:rFonts w:ascii="Times New Roman" w:hAnsi="Times New Roman" w:eastAsia="Times New Roman" w:cs="Times New Roman"/>
          <w:i w:val="0"/>
          <w:iCs/>
          <w:color w:val="0000FF"/>
          <w:lang w:val="zh-CN" w:eastAsia="en-US" w:bidi="ar-SA"/>
        </w:rPr>
      </w:pPr>
    </w:p>
    <w:p>
      <w:pPr>
        <w:keepNext/>
        <w:keepLines/>
        <w:overflowPunct w:val="0"/>
        <w:autoSpaceDE w:val="0"/>
        <w:autoSpaceDN w:val="0"/>
        <w:adjustRightInd w:val="0"/>
        <w:jc w:val="center"/>
        <w:textAlignment w:val="baseline"/>
        <w:rPr>
          <w:rFonts w:ascii="Arial" w:hAnsi="Arial" w:eastAsia="Times New Roman" w:cs="Arial"/>
          <w:b/>
          <w:lang w:eastAsia="zh-CN"/>
        </w:rPr>
      </w:pPr>
      <w:r>
        <w:rPr>
          <w:rFonts w:ascii="Arial" w:hAnsi="Arial" w:eastAsia="Times New Roman" w:cs="Arial"/>
          <w:b/>
          <w:lang w:eastAsia="zh-CN"/>
        </w:rPr>
        <w:t xml:space="preserve">Table </w:t>
      </w:r>
      <w:r>
        <w:rPr>
          <w:rFonts w:hint="eastAsia" w:ascii="Arial" w:hAnsi="Arial" w:eastAsia="Times New Roman" w:cs="Arial"/>
          <w:b/>
          <w:lang w:val="en-US" w:eastAsia="zh-CN"/>
        </w:rPr>
        <w:t>5.33</w:t>
      </w:r>
      <w:r>
        <w:rPr>
          <w:rFonts w:ascii="Arial" w:hAnsi="Arial" w:eastAsia="Times New Roman" w:cs="Arial"/>
          <w:b/>
          <w:lang w:eastAsia="zh-CN"/>
        </w:rPr>
        <w:t>.</w:t>
      </w:r>
      <w:r>
        <w:rPr>
          <w:rFonts w:ascii="Arial" w:hAnsi="Arial" w:eastAsia="Times New Roman" w:cs="Arial"/>
          <w:b/>
          <w:lang w:val="en-US" w:eastAsia="zh-CN"/>
        </w:rPr>
        <w:t>1.3</w:t>
      </w:r>
      <w:r>
        <w:rPr>
          <w:rFonts w:ascii="Arial" w:hAnsi="Arial" w:eastAsia="Times New Roman" w:cs="Arial"/>
          <w:b/>
          <w:lang w:eastAsia="zh-CN"/>
        </w:rPr>
        <w:t>-</w:t>
      </w:r>
      <w:r>
        <w:rPr>
          <w:rFonts w:ascii="Arial" w:hAnsi="Arial" w:eastAsia="Times New Roman" w:cs="Arial"/>
          <w:b/>
          <w:lang w:eastAsia="ja-JP"/>
        </w:rPr>
        <w:t>2</w:t>
      </w:r>
      <w:r>
        <w:rPr>
          <w:rFonts w:ascii="Arial" w:hAnsi="Arial" w:eastAsia="Times New Roman" w:cs="Arial"/>
          <w:b/>
          <w:lang w:eastAsia="zh-CN"/>
        </w:rPr>
        <w:t xml:space="preserve">: Impact of DL Harmonic </w:t>
      </w:r>
      <w:r>
        <w:rPr>
          <w:rFonts w:ascii="Arial" w:hAnsi="Arial" w:eastAsia="Times New Roman"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ja-JP"/>
              </w:rPr>
            </w:pPr>
            <w:r>
              <w:rPr>
                <w:rFonts w:ascii="Arial" w:hAnsi="Arial" w:eastAsia="Times New Roman"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hint="eastAsia" w:ascii="Arial" w:hAnsi="Arial" w:eastAsia="宋体" w:cs="Arial"/>
                <w:b/>
                <w:sz w:val="18"/>
                <w:lang w:val="en-US" w:eastAsia="zh-CN"/>
              </w:rPr>
              <w:t>4</w:t>
            </w:r>
            <w:r>
              <w:rPr>
                <w:rFonts w:ascii="Arial" w:hAnsi="Arial" w:eastAsia="Times New Roman"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hint="eastAsia" w:ascii="Arial" w:hAnsi="Arial" w:eastAsia="宋体" w:cs="Arial"/>
                <w:b/>
                <w:sz w:val="18"/>
                <w:lang w:val="en-US" w:eastAsia="zh-CN"/>
              </w:rPr>
              <w:t>5</w:t>
            </w:r>
            <w:r>
              <w:rPr>
                <w:rFonts w:ascii="Arial" w:hAnsi="Arial" w:eastAsia="Times New Roman"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en-US" w:eastAsia="ja-JP"/>
              </w:rPr>
            </w:pPr>
            <w:r>
              <w:rPr>
                <w:rFonts w:ascii="Arial" w:hAnsi="Arial" w:eastAsia="Times New Roman"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lang w:val="en-GB" w:eastAsia="ja-JP" w:bidi="ar-SA"/>
              </w:rPr>
            </w:pPr>
            <w:r>
              <w:rPr>
                <w:rFonts w:ascii="Arial" w:hAnsi="Arial" w:eastAsia="Malgun Gothic" w:cs="Arial"/>
                <w:b/>
                <w:sz w:val="18"/>
                <w:lang w:val="en-GB" w:eastAsia="ja-JP" w:bidi="ar-SA"/>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4470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n28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703</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748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758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ascii="Arial" w:hAnsi="Arial" w:eastAsia="Times New Roman" w:cs="Arial"/>
                <w:sz w:val="18"/>
                <w:lang w:val="en-US" w:eastAsia="zh-CN"/>
              </w:rPr>
              <w:t>803</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1516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1606</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2274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2409</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3032</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3212</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3790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4015</w:t>
            </w:r>
          </w:p>
        </w:tc>
      </w:tr>
    </w:tbl>
    <w:p>
      <w:pPr>
        <w:rPr>
          <w:rFonts w:eastAsia="Times New Roman"/>
        </w:rPr>
      </w:pPr>
    </w:p>
    <w:p>
      <w:pPr>
        <w:rPr>
          <w:rFonts w:eastAsia="宋体"/>
          <w:lang w:eastAsia="zh-TW"/>
        </w:rPr>
      </w:pPr>
      <w:r>
        <w:rPr>
          <w:rFonts w:hint="eastAsia" w:eastAsia="宋体"/>
          <w:lang w:eastAsia="zh-TW"/>
        </w:rPr>
        <w:t>T</w:t>
      </w:r>
      <w:r>
        <w:rPr>
          <w:rFonts w:eastAsia="宋体"/>
          <w:lang w:eastAsia="zh-TW"/>
        </w:rPr>
        <w:t>here’s no REFSENS impact due to UL harmonic or DL harmonic mixing.</w:t>
      </w: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5.33.1.4</w:t>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ab/>
      </w:r>
      <w:r>
        <w:rPr>
          <w:rFonts w:ascii="Arial" w:hAnsi="Arial" w:eastAsia="宋体" w:cs="Times New Roman"/>
          <w:sz w:val="24"/>
          <w:lang w:val="sv-SE" w:eastAsia="zh-CN" w:bidi="ar-SA"/>
        </w:rPr>
        <w:t>∆T</w:t>
      </w:r>
      <w:r>
        <w:rPr>
          <w:rFonts w:hint="eastAsia" w:ascii="Arial" w:hAnsi="Arial" w:eastAsia="宋体" w:cs="Times New Roman"/>
          <w:sz w:val="24"/>
          <w:vertAlign w:val="subscript"/>
          <w:lang w:val="sv-SE" w:eastAsia="zh-CN" w:bidi="ar-SA"/>
        </w:rPr>
        <w:t>IB</w:t>
      </w:r>
      <w:r>
        <w:rPr>
          <w:rFonts w:ascii="Arial" w:hAnsi="Arial" w:eastAsia="宋体" w:cs="Times New Roman"/>
          <w:sz w:val="24"/>
          <w:lang w:val="sv-SE" w:eastAsia="zh-CN" w:bidi="ar-SA"/>
        </w:rPr>
        <w:t xml:space="preserve"> and ∆R</w:t>
      </w:r>
      <w:r>
        <w:rPr>
          <w:rFonts w:hint="eastAsia" w:ascii="Arial" w:hAnsi="Arial" w:eastAsia="宋体" w:cs="Times New Roman"/>
          <w:sz w:val="24"/>
          <w:vertAlign w:val="subscript"/>
          <w:lang w:val="sv-SE" w:eastAsia="zh-CN" w:bidi="ar-SA"/>
        </w:rPr>
        <w:t>IB</w:t>
      </w:r>
      <w:r>
        <w:rPr>
          <w:rFonts w:ascii="Arial" w:hAnsi="Arial" w:eastAsia="宋体" w:cs="Times New Roman"/>
          <w:sz w:val="24"/>
          <w:lang w:val="sv-SE" w:eastAsia="zh-CN" w:bidi="ar-SA"/>
        </w:rPr>
        <w:t xml:space="preserve"> values</w:t>
      </w:r>
    </w:p>
    <w:p>
      <w:pPr>
        <w:rPr>
          <w:rFonts w:eastAsia="Times New Roman"/>
        </w:rPr>
      </w:pPr>
      <w:r>
        <w:rPr>
          <w:rFonts w:eastAsia="Times New Roman"/>
        </w:rPr>
        <w:t xml:space="preserve">For </w:t>
      </w:r>
      <w:r>
        <w:rPr>
          <w:rFonts w:hint="eastAsia" w:eastAsia="Times New Roman"/>
          <w:lang w:eastAsia="zh-CN"/>
        </w:rPr>
        <w:t>CA_</w:t>
      </w:r>
      <w:r>
        <w:rPr>
          <w:rFonts w:eastAsia="Times New Roman"/>
          <w:lang w:eastAsia="zh-CN"/>
        </w:rPr>
        <w:t>n26-n28</w:t>
      </w:r>
      <w:r>
        <w:rPr>
          <w:rFonts w:eastAsia="Times New Roman"/>
        </w:rPr>
        <w:t xml:space="preserve">,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hint="eastAsia" w:eastAsia="Times New Roman"/>
          <w:vertAlign w:val="subscript"/>
          <w:lang w:eastAsia="zh-CN"/>
        </w:rPr>
        <w:t>,c</w:t>
      </w:r>
      <w:r>
        <w:rPr>
          <w:rFonts w:eastAsia="Times New Roman"/>
        </w:rPr>
        <w:t xml:space="preserve"> values are same as for </w:t>
      </w:r>
      <w:r>
        <w:rPr>
          <w:rFonts w:eastAsia="Times New Roman"/>
          <w:lang w:val="en-US"/>
        </w:rPr>
        <w:t>CA_n5-n28</w:t>
      </w:r>
      <w:r>
        <w:rPr>
          <w:rFonts w:eastAsia="Times New Roman"/>
        </w:rPr>
        <w:t xml:space="preserve"> and are given in the tables</w:t>
      </w:r>
      <w:r>
        <w:rPr>
          <w:rFonts w:hint="eastAsia" w:eastAsia="Times New Roman"/>
        </w:rPr>
        <w:t xml:space="preserve"> below</w:t>
      </w:r>
      <w:r>
        <w:rPr>
          <w:rFonts w:eastAsia="Times New Roman"/>
        </w:rP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5.33</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r>
              <w:rPr>
                <w:rFonts w:hint="eastAsia" w:ascii="Arial" w:hAnsi="Arial" w:eastAsia="宋体" w:cs="Arial"/>
                <w:sz w:val="18"/>
                <w:lang w:val="zh-CN" w:eastAsia="zh-CN"/>
              </w:rPr>
              <w:t xml:space="preserve">NR </w:t>
            </w:r>
            <w:r>
              <w:rPr>
                <w:rFonts w:ascii="Arial" w:hAnsi="Arial" w:eastAsia="宋体" w:cs="Arial"/>
                <w:sz w:val="18"/>
                <w:lang w:val="sv-SE" w:eastAsia="zh-CN"/>
              </w:rPr>
              <w:t>CA</w:t>
            </w:r>
            <w:r>
              <w:rPr>
                <w:rFonts w:ascii="Arial" w:hAnsi="Arial" w:eastAsia="宋体" w:cs="Arial"/>
                <w:sz w:val="18"/>
                <w:lang w:val="zh-CN"/>
              </w:rPr>
              <w:t xml:space="preserve"> Configuration</w:t>
            </w:r>
          </w:p>
        </w:tc>
        <w:tc>
          <w:tcPr>
            <w:tcW w:w="2049"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NR Band</w:t>
            </w:r>
          </w:p>
        </w:tc>
        <w:tc>
          <w:tcPr>
            <w:tcW w:w="2340"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ΔT</w:t>
            </w:r>
            <w:r>
              <w:rPr>
                <w:rFonts w:ascii="Arial" w:hAnsi="Arial" w:eastAsia="宋体" w:cs="Arial"/>
                <w:sz w:val="18"/>
                <w:vertAlign w:val="subscript"/>
                <w:lang w:val="zh-CN"/>
              </w:rPr>
              <w:t>IB,c</w:t>
            </w:r>
            <w:r>
              <w:rPr>
                <w:rFonts w:ascii="Arial" w:hAnsi="Arial" w:eastAsia="宋体" w:cs="Arial"/>
                <w:sz w:val="18"/>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sv-SE" w:eastAsia="zh-CN"/>
              </w:rPr>
            </w:pPr>
            <w:r>
              <w:rPr>
                <w:rFonts w:hint="eastAsia" w:ascii="Arial" w:hAnsi="Arial" w:eastAsia="宋体" w:cs="Arial"/>
                <w:sz w:val="18"/>
                <w:lang w:val="sv-SE" w:eastAsia="zh-CN"/>
              </w:rPr>
              <w:t>CA_</w:t>
            </w:r>
            <w:r>
              <w:rPr>
                <w:rFonts w:ascii="Arial" w:hAnsi="Arial" w:eastAsia="宋体" w:cs="Arial"/>
                <w:sz w:val="18"/>
                <w:lang w:val="sv-SE" w:eastAsia="zh-CN"/>
              </w:rPr>
              <w:t>n26-n28</w:t>
            </w:r>
          </w:p>
        </w:tc>
        <w:tc>
          <w:tcPr>
            <w:tcW w:w="2049"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n26</w:t>
            </w:r>
          </w:p>
        </w:tc>
        <w:tc>
          <w:tcPr>
            <w:tcW w:w="2340" w:type="dxa"/>
          </w:tcPr>
          <w:p>
            <w:pPr>
              <w:keepNext/>
              <w:keepLines/>
              <w:spacing w:after="0"/>
              <w:jc w:val="center"/>
              <w:rPr>
                <w:rFonts w:ascii="Arial" w:hAnsi="Arial" w:eastAsia="宋体" w:cs="Arial"/>
                <w:sz w:val="18"/>
                <w:lang w:val="sv-SE" w:eastAsia="zh-CN"/>
              </w:rPr>
            </w:pPr>
            <w:r>
              <w:rPr>
                <w:rFonts w:ascii="Arial" w:hAnsi="Arial" w:eastAsia="Times New Roman"/>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49"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n28</w:t>
            </w:r>
          </w:p>
        </w:tc>
        <w:tc>
          <w:tcPr>
            <w:tcW w:w="2340" w:type="dxa"/>
          </w:tcPr>
          <w:p>
            <w:pPr>
              <w:keepNext/>
              <w:keepLines/>
              <w:spacing w:after="0"/>
              <w:jc w:val="center"/>
              <w:rPr>
                <w:rFonts w:ascii="Arial" w:hAnsi="Arial" w:eastAsia="宋体" w:cs="Arial"/>
                <w:sz w:val="18"/>
                <w:lang w:val="sv-SE" w:eastAsia="zh-CN"/>
              </w:rPr>
            </w:pPr>
            <w:r>
              <w:rPr>
                <w:rFonts w:ascii="Arial" w:hAnsi="Arial" w:eastAsia="Times New Roman"/>
                <w:sz w:val="18"/>
                <w:szCs w:val="18"/>
                <w:lang w:eastAsia="ja-JP"/>
              </w:rPr>
              <w:t>0.5</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5.33</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r>
              <w:rPr>
                <w:rFonts w:hint="eastAsia" w:ascii="Arial" w:hAnsi="Arial" w:eastAsia="宋体" w:cs="Arial"/>
                <w:sz w:val="18"/>
                <w:lang w:val="zh-CN" w:eastAsia="zh-CN"/>
              </w:rPr>
              <w:t xml:space="preserve">NR </w:t>
            </w:r>
            <w:r>
              <w:rPr>
                <w:rFonts w:ascii="Arial" w:hAnsi="Arial" w:eastAsia="宋体" w:cs="Arial"/>
                <w:sz w:val="18"/>
                <w:lang w:val="sv-SE" w:eastAsia="zh-CN"/>
              </w:rPr>
              <w:t>CA</w:t>
            </w:r>
            <w:r>
              <w:rPr>
                <w:rFonts w:ascii="Arial" w:hAnsi="Arial" w:eastAsia="宋体" w:cs="Arial"/>
                <w:sz w:val="18"/>
                <w:lang w:val="zh-CN"/>
              </w:rPr>
              <w:t xml:space="preserve"> Configuration</w:t>
            </w:r>
          </w:p>
        </w:tc>
        <w:tc>
          <w:tcPr>
            <w:tcW w:w="2052"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NR Band</w:t>
            </w:r>
          </w:p>
        </w:tc>
        <w:tc>
          <w:tcPr>
            <w:tcW w:w="2340"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ΔR</w:t>
            </w:r>
            <w:r>
              <w:rPr>
                <w:rFonts w:ascii="Arial" w:hAnsi="Arial" w:eastAsia="宋体" w:cs="Arial"/>
                <w:sz w:val="18"/>
                <w:vertAlign w:val="subscript"/>
                <w:lang w:val="zh-CN"/>
              </w:rPr>
              <w:t>IB</w:t>
            </w:r>
            <w:r>
              <w:rPr>
                <w:rFonts w:hint="eastAsia" w:ascii="Arial" w:hAnsi="Arial" w:eastAsia="宋体" w:cs="Arial"/>
                <w:sz w:val="18"/>
                <w:vertAlign w:val="subscript"/>
                <w:lang w:val="zh-CN" w:eastAsia="zh-CN"/>
              </w:rPr>
              <w:t>,c</w:t>
            </w:r>
            <w:r>
              <w:rPr>
                <w:rFonts w:ascii="Arial" w:hAnsi="Arial" w:eastAsia="宋体" w:cs="Arial"/>
                <w:sz w:val="18"/>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zh-CN"/>
              </w:rPr>
            </w:pPr>
            <w:r>
              <w:rPr>
                <w:rFonts w:hint="eastAsia" w:ascii="Arial" w:hAnsi="Arial" w:eastAsia="宋体" w:cs="Arial"/>
                <w:sz w:val="18"/>
                <w:lang w:val="sv-SE" w:eastAsia="zh-CN"/>
              </w:rPr>
              <w:t>CA_</w:t>
            </w:r>
            <w:r>
              <w:rPr>
                <w:rFonts w:ascii="Arial" w:hAnsi="Arial" w:eastAsia="宋体" w:cs="Arial"/>
                <w:sz w:val="18"/>
                <w:lang w:val="sv-SE" w:eastAsia="zh-CN"/>
              </w:rPr>
              <w:t>n26-n28</w:t>
            </w:r>
          </w:p>
        </w:tc>
        <w:tc>
          <w:tcPr>
            <w:tcW w:w="2052"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n26</w:t>
            </w:r>
          </w:p>
        </w:tc>
        <w:tc>
          <w:tcPr>
            <w:tcW w:w="2340" w:type="dxa"/>
          </w:tcPr>
          <w:p>
            <w:pPr>
              <w:keepNext/>
              <w:keepLines/>
              <w:spacing w:after="0"/>
              <w:jc w:val="center"/>
              <w:rPr>
                <w:rFonts w:ascii="Arial" w:hAnsi="Arial" w:eastAsia="宋体" w:cs="Arial"/>
                <w:sz w:val="18"/>
                <w:lang w:val="sv-SE" w:eastAsia="zh-CN"/>
              </w:rPr>
            </w:pPr>
            <w:r>
              <w:rPr>
                <w:rFonts w:hint="eastAsia" w:ascii="Arial" w:hAnsi="Arial" w:eastAsia="宋体" w:cs="Arial"/>
                <w:sz w:val="18"/>
                <w:lang w:val="sv-SE" w:eastAsia="zh-CN"/>
              </w:rPr>
              <w:t>0</w:t>
            </w:r>
            <w:r>
              <w:rPr>
                <w:rFonts w:ascii="Arial" w:hAnsi="Arial" w:eastAsia="宋体" w:cs="Arial"/>
                <w:sz w:val="18"/>
                <w:lang w:val="sv-SE"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52"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n28</w:t>
            </w:r>
          </w:p>
        </w:tc>
        <w:tc>
          <w:tcPr>
            <w:tcW w:w="2340" w:type="dxa"/>
          </w:tcPr>
          <w:p>
            <w:pPr>
              <w:keepNext/>
              <w:keepLines/>
              <w:spacing w:after="0"/>
              <w:jc w:val="center"/>
              <w:rPr>
                <w:rFonts w:ascii="Arial" w:hAnsi="Arial" w:eastAsia="宋体" w:cs="Arial"/>
                <w:sz w:val="18"/>
                <w:lang w:val="sv-SE" w:eastAsia="zh-CN"/>
              </w:rPr>
            </w:pPr>
            <w:r>
              <w:rPr>
                <w:rFonts w:hint="eastAsia" w:ascii="Arial" w:hAnsi="Arial" w:eastAsia="宋体" w:cs="Arial"/>
                <w:sz w:val="18"/>
                <w:lang w:val="sv-SE" w:eastAsia="zh-CN"/>
              </w:rPr>
              <w:t>0.</w:t>
            </w:r>
            <w:r>
              <w:rPr>
                <w:rFonts w:ascii="Arial" w:hAnsi="Arial" w:eastAsia="宋体" w:cs="Arial"/>
                <w:sz w:val="18"/>
                <w:lang w:val="sv-SE" w:eastAsia="zh-CN"/>
              </w:rPr>
              <w:t>2</w:t>
            </w:r>
          </w:p>
        </w:tc>
      </w:tr>
    </w:tbl>
    <w:p>
      <w:pPr>
        <w:jc w:val="center"/>
        <w:rPr>
          <w:rFonts w:eastAsia="宋体"/>
          <w:b/>
          <w:color w:val="00B050"/>
          <w:lang w:val="en-US" w:eastAsia="zh-CN"/>
        </w:rPr>
      </w:pPr>
    </w:p>
    <w:p>
      <w:pPr>
        <w:keepNext/>
        <w:keepLines/>
        <w:pBdr>
          <w:top w:val="none" w:color="auto" w:sz="0" w:space="0"/>
        </w:pBdr>
        <w:tabs>
          <w:tab w:val="left" w:pos="0"/>
          <w:tab w:val="left" w:pos="420"/>
          <w:tab w:val="left" w:pos="864"/>
        </w:tabs>
        <w:spacing w:before="120" w:after="180"/>
        <w:ind w:left="0" w:firstLine="0"/>
        <w:outlineLvl w:val="3"/>
        <w:rPr>
          <w:rFonts w:ascii="Arial" w:hAnsi="Arial" w:eastAsia="宋体" w:cs="Times New Roman"/>
          <w:sz w:val="24"/>
          <w:lang w:val="sv-SE" w:eastAsia="zh-CN" w:bidi="ar-SA"/>
        </w:rPr>
      </w:pPr>
      <w:r>
        <w:rPr>
          <w:rFonts w:hint="eastAsia" w:ascii="Arial" w:hAnsi="Arial" w:eastAsia="宋体" w:cs="Times New Roman"/>
          <w:sz w:val="24"/>
          <w:lang w:val="sv-SE" w:eastAsia="zh-CN" w:bidi="ar-SA"/>
        </w:rPr>
        <w:t xml:space="preserve">5.33.1.5 </w:t>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ab/>
      </w:r>
      <w:r>
        <w:rPr>
          <w:rFonts w:hint="eastAsia" w:ascii="Arial" w:hAnsi="Arial" w:eastAsia="宋体" w:cs="Times New Roman"/>
          <w:sz w:val="24"/>
          <w:lang w:val="sv-SE" w:eastAsia="zh-CN" w:bidi="ar-SA"/>
        </w:rPr>
        <w:t>REFSENS requirements</w:t>
      </w:r>
    </w:p>
    <w:p>
      <w:pPr>
        <w:keepNext/>
        <w:keepLines/>
        <w:rPr>
          <w:rFonts w:eastAsia="宋体"/>
          <w:lang w:eastAsia="zh-TW"/>
        </w:rPr>
      </w:pPr>
      <w:r>
        <w:rPr>
          <w:rFonts w:hint="eastAsia" w:eastAsia="宋体"/>
          <w:lang w:eastAsia="zh-TW"/>
        </w:rPr>
        <w:t>Th</w:t>
      </w:r>
      <w:r>
        <w:rPr>
          <w:rFonts w:eastAsia="宋体"/>
          <w:lang w:eastAsia="zh-TW"/>
        </w:rPr>
        <w:t>ere’s no MSD exception needed due to uplink is only in n28</w:t>
      </w:r>
    </w:p>
    <w:p>
      <w:pPr>
        <w:keepNext/>
        <w:keepLines/>
        <w:pBdr>
          <w:top w:val="none" w:color="auto" w:sz="0" w:space="0"/>
        </w:pBdr>
        <w:spacing w:before="120" w:after="180"/>
        <w:ind w:left="1418" w:hanging="1418"/>
        <w:outlineLvl w:val="3"/>
        <w:rPr>
          <w:rFonts w:ascii="Arial" w:hAnsi="Arial" w:eastAsia="宋体" w:cs="Times New Roman"/>
          <w:sz w:val="24"/>
          <w:lang w:val="sv-SE" w:eastAsia="en-US" w:bidi="ar-SA"/>
        </w:rPr>
      </w:pPr>
      <w:r>
        <w:rPr>
          <w:rFonts w:hint="eastAsia" w:ascii="Arial" w:hAnsi="Arial" w:eastAsia="宋体" w:cs="Times New Roman"/>
          <w:sz w:val="24"/>
          <w:lang w:val="sv-SE" w:eastAsia="zh-CN" w:bidi="ar-SA"/>
        </w:rPr>
        <w:t>5.33</w:t>
      </w:r>
      <w:r>
        <w:rPr>
          <w:rFonts w:ascii="Arial" w:hAnsi="Arial" w:eastAsia="宋体" w:cs="Times New Roman"/>
          <w:sz w:val="24"/>
          <w:lang w:val="sv-SE" w:eastAsia="en-US" w:bidi="ar-SA"/>
        </w:rPr>
        <w:t>.1.6</w:t>
      </w:r>
      <w:r>
        <w:rPr>
          <w:rFonts w:ascii="Arial" w:hAnsi="Arial" w:eastAsia="宋体" w:cs="Times New Roman"/>
          <w:sz w:val="24"/>
          <w:lang w:val="sv-SE" w:eastAsia="en-US" w:bidi="ar-SA"/>
        </w:rPr>
        <w:tab/>
      </w:r>
      <w:r>
        <w:rPr>
          <w:rFonts w:ascii="Arial" w:hAnsi="Arial" w:eastAsia="宋体" w:cs="Arial"/>
          <w:sz w:val="24"/>
          <w:szCs w:val="22"/>
          <w:lang w:val="en-US" w:eastAsia="zh-CN" w:bidi="ar-SA"/>
        </w:rPr>
        <w:t>OOB blocking exception requirements</w:t>
      </w:r>
    </w:p>
    <w:p>
      <w:pPr>
        <w:keepNext/>
        <w:keepLines/>
        <w:rPr>
          <w:rFonts w:eastAsia="Times New Roman"/>
          <w:lang w:eastAsia="ja-JP"/>
        </w:rPr>
      </w:pPr>
      <w:r>
        <w:rPr>
          <w:rFonts w:eastAsia="Times New Roman"/>
          <w:lang w:val="en-US" w:eastAsia="zh-CN"/>
        </w:rPr>
        <w:t>There’s no OOBB exception needed for the combo.</w:t>
      </w:r>
    </w:p>
    <w:p>
      <w:pPr>
        <w:keepNext/>
        <w:keepLines/>
        <w:pBdr>
          <w:top w:val="none" w:color="auto" w:sz="0" w:space="0"/>
        </w:pBdr>
        <w:tabs>
          <w:tab w:val="left" w:pos="0"/>
          <w:tab w:val="left" w:pos="420"/>
        </w:tabs>
        <w:spacing w:before="120" w:after="180"/>
        <w:ind w:left="1134" w:hanging="1134"/>
        <w:outlineLvl w:val="2"/>
        <w:rPr>
          <w:rFonts w:ascii="Arial" w:hAnsi="Arial" w:eastAsia="宋体" w:cs="Times New Roman"/>
          <w:sz w:val="28"/>
          <w:lang w:val="sv-SE" w:eastAsia="zh-CN" w:bidi="ar-SA"/>
        </w:rPr>
      </w:pPr>
      <w:r>
        <w:rPr>
          <w:rFonts w:hint="eastAsia" w:ascii="Arial" w:hAnsi="Arial" w:eastAsia="宋体" w:cs="Times New Roman"/>
          <w:sz w:val="28"/>
          <w:lang w:val="en-US" w:eastAsia="zh-CN" w:bidi="ar-SA"/>
        </w:rPr>
        <w:t>5.33.2</w:t>
      </w:r>
      <w:r>
        <w:rPr>
          <w:rFonts w:hint="eastAsia" w:ascii="Arial" w:hAnsi="Arial" w:eastAsia="宋体" w:cs="Times New Roman"/>
          <w:sz w:val="28"/>
          <w:lang w:val="en-US" w:eastAsia="zh-CN" w:bidi="ar-SA"/>
        </w:rPr>
        <w:tab/>
      </w:r>
      <w:r>
        <w:rPr>
          <w:rFonts w:hint="eastAsia" w:ascii="Arial" w:hAnsi="Arial" w:eastAsia="宋体" w:cs="Times New Roman"/>
          <w:sz w:val="28"/>
          <w:lang w:val="en-US" w:eastAsia="zh-CN" w:bidi="ar-SA"/>
        </w:rPr>
        <w:tab/>
      </w:r>
      <w:r>
        <w:rPr>
          <w:rFonts w:hint="eastAsia" w:ascii="Arial" w:hAnsi="Arial" w:eastAsia="宋体" w:cs="Times New Roman"/>
          <w:sz w:val="28"/>
          <w:lang w:val="en-US" w:eastAsia="zh-CN" w:bidi="ar-SA"/>
        </w:rPr>
        <w:t xml:space="preserve">Specific for 2 bands UL </w:t>
      </w:r>
      <w:r>
        <w:rPr>
          <w:rFonts w:hint="eastAsia" w:ascii="Arial" w:hAnsi="Arial" w:eastAsia="宋体" w:cs="Times New Roman"/>
          <w:sz w:val="28"/>
          <w:lang w:val="sv-SE" w:eastAsia="zh-CN" w:bidi="ar-SA"/>
        </w:rPr>
        <w:t>CA</w:t>
      </w:r>
    </w:p>
    <w:p>
      <w:pPr>
        <w:rPr>
          <w:rFonts w:eastAsia="Times New Roman"/>
        </w:rPr>
      </w:pPr>
      <w:r>
        <w:rPr>
          <w:rFonts w:hint="eastAsia" w:eastAsia="宋体"/>
          <w:lang w:eastAsia="zh-TW"/>
        </w:rPr>
        <w:t>N</w:t>
      </w:r>
      <w:r>
        <w:rPr>
          <w:rFonts w:eastAsia="宋体"/>
          <w:lang w:eastAsia="zh-TW"/>
        </w:rPr>
        <w:t>/A since the combo does not target on 2 bands UL CA</w:t>
      </w:r>
    </w:p>
    <w:p>
      <w:pPr>
        <w:rPr>
          <w:rFonts w:eastAsia="Times New Roman"/>
        </w:rPr>
      </w:pPr>
    </w:p>
    <w:p>
      <w:pPr>
        <w:keepNext/>
        <w:keepLines/>
        <w:widowControl/>
        <w:pBdr>
          <w:top w:val="none" w:color="auto" w:sz="0" w:space="0"/>
        </w:pBdr>
        <w:spacing w:before="180" w:after="180"/>
        <w:ind w:left="1134" w:hanging="1134"/>
        <w:outlineLvl w:val="1"/>
        <w:rPr>
          <w:rFonts w:ascii="Arial" w:hAnsi="Arial" w:eastAsia="宋体" w:cs="Times New Roman"/>
          <w:sz w:val="32"/>
          <w:lang w:val="en-US" w:eastAsia="zh-TW" w:bidi="ar-SA"/>
        </w:rPr>
      </w:pPr>
      <w:bookmarkStart w:id="1127" w:name="_Toc20147878"/>
      <w:r>
        <w:rPr>
          <w:rFonts w:hint="eastAsia" w:ascii="Arial" w:hAnsi="Arial" w:eastAsia="宋体" w:cs="Times New Roman"/>
          <w:sz w:val="32"/>
          <w:lang w:val="en-US" w:eastAsia="zh-CN" w:bidi="ar-SA"/>
        </w:rPr>
        <w:t>5.34</w:t>
      </w:r>
      <w:r>
        <w:rPr>
          <w:rFonts w:hint="eastAsia" w:ascii="Arial" w:hAnsi="Arial" w:eastAsia="宋体" w:cs="Times New Roman"/>
          <w:sz w:val="32"/>
          <w:lang w:val="en-US" w:eastAsia="zh-CN" w:bidi="ar-SA"/>
        </w:rPr>
        <w:tab/>
      </w:r>
      <w:r>
        <w:rPr>
          <w:rFonts w:ascii="Arial" w:hAnsi="Arial" w:eastAsia="宋体" w:cs="Times New Roman"/>
          <w:sz w:val="32"/>
          <w:lang w:val="en-US" w:eastAsia="en-US" w:bidi="ar-SA"/>
        </w:rPr>
        <w:t>CA_n</w:t>
      </w:r>
      <w:r>
        <w:rPr>
          <w:rFonts w:ascii="Arial" w:hAnsi="Arial" w:eastAsia="宋体" w:cs="Times New Roman"/>
          <w:sz w:val="32"/>
          <w:lang w:val="en-US" w:eastAsia="zh-TW" w:bidi="ar-SA"/>
        </w:rPr>
        <w:t>7</w:t>
      </w:r>
      <w:r>
        <w:rPr>
          <w:rFonts w:ascii="Arial" w:hAnsi="Arial" w:eastAsia="宋体" w:cs="Times New Roman"/>
          <w:sz w:val="32"/>
          <w:lang w:val="en-US" w:eastAsia="en-US" w:bidi="ar-SA"/>
        </w:rPr>
        <w:t>-n</w:t>
      </w:r>
      <w:r>
        <w:rPr>
          <w:rFonts w:ascii="Arial" w:hAnsi="Arial" w:eastAsia="宋体" w:cs="Times New Roman"/>
          <w:sz w:val="32"/>
          <w:lang w:val="en-US" w:eastAsia="zh-TW" w:bidi="ar-SA"/>
        </w:rPr>
        <w:t>8</w:t>
      </w:r>
    </w:p>
    <w:p>
      <w:pPr>
        <w:keepNext/>
        <w:keepLines/>
        <w:widowControl/>
        <w:pBdr>
          <w:top w:val="none" w:color="auto" w:sz="0" w:space="0"/>
        </w:pBdr>
        <w:spacing w:before="120" w:after="180"/>
        <w:ind w:left="1134" w:hanging="1134"/>
        <w:outlineLvl w:val="2"/>
        <w:rPr>
          <w:rFonts w:ascii="Arial" w:hAnsi="Arial" w:eastAsia="宋体" w:cs="Arial"/>
          <w:sz w:val="28"/>
          <w:szCs w:val="28"/>
          <w:lang w:val="en-US" w:eastAsia="zh-CN" w:bidi="ar-SA"/>
        </w:rPr>
      </w:pPr>
      <w:r>
        <w:rPr>
          <w:rFonts w:hint="eastAsia" w:ascii="Arial" w:hAnsi="Arial" w:eastAsia="宋体" w:cs="Times New Roman"/>
          <w:sz w:val="28"/>
          <w:lang w:val="en-US" w:eastAsia="zh-CN" w:bidi="ar-SA"/>
        </w:rPr>
        <w:t>5.34</w:t>
      </w:r>
      <w:r>
        <w:rPr>
          <w:rFonts w:ascii="Arial" w:hAnsi="Arial" w:eastAsia="宋体" w:cs="Times New Roman"/>
          <w:sz w:val="28"/>
          <w:lang w:val="en-US" w:eastAsia="en-US" w:bidi="ar-SA"/>
        </w:rPr>
        <w:t>.1</w:t>
      </w:r>
      <w:r>
        <w:rPr>
          <w:rFonts w:ascii="Arial" w:hAnsi="Arial" w:eastAsia="宋体" w:cs="Times New Roman"/>
          <w:sz w:val="28"/>
          <w:lang w:val="en-US" w:eastAsia="en-US" w:bidi="ar-SA"/>
        </w:rPr>
        <w:tab/>
      </w:r>
      <w:r>
        <w:rPr>
          <w:rFonts w:ascii="Arial" w:hAnsi="Arial" w:eastAsia="宋体" w:cs="Arial"/>
          <w:sz w:val="28"/>
          <w:szCs w:val="28"/>
          <w:lang w:val="en-US" w:eastAsia="zh-CN" w:bidi="ar-SA"/>
        </w:rPr>
        <w:t>Common for 1 band UL and 2 bands UL CA</w:t>
      </w:r>
    </w:p>
    <w:p>
      <w:pPr>
        <w:keepNext/>
        <w:keepLines/>
        <w:widowControl/>
        <w:pBdr>
          <w:top w:val="none" w:color="auto" w:sz="0" w:space="0"/>
        </w:pBdr>
        <w:spacing w:before="120" w:after="180"/>
        <w:ind w:left="1418" w:hanging="1418"/>
        <w:outlineLvl w:val="3"/>
        <w:rPr>
          <w:rFonts w:ascii="Arial" w:hAnsi="Arial" w:eastAsia="宋体" w:cs="Times New Roman"/>
          <w:sz w:val="24"/>
          <w:lang w:val="en-US" w:eastAsia="en-US" w:bidi="ar-SA"/>
        </w:rPr>
      </w:pPr>
      <w:r>
        <w:rPr>
          <w:rFonts w:hint="eastAsia" w:ascii="Arial" w:hAnsi="Arial" w:eastAsia="宋体" w:cs="Times New Roman"/>
          <w:sz w:val="24"/>
          <w:lang w:val="en-US" w:eastAsia="zh-CN" w:bidi="ar-SA"/>
        </w:rPr>
        <w:t>5.34</w:t>
      </w:r>
      <w:r>
        <w:rPr>
          <w:rFonts w:ascii="Arial" w:hAnsi="Arial" w:eastAsia="宋体" w:cs="Times New Roman"/>
          <w:sz w:val="24"/>
          <w:lang w:val="en-US" w:eastAsia="en-US" w:bidi="ar-SA"/>
        </w:rPr>
        <w:t>.1.1</w:t>
      </w:r>
      <w:r>
        <w:rPr>
          <w:rFonts w:ascii="Arial" w:hAnsi="Arial" w:eastAsia="宋体" w:cs="Times New Roman"/>
          <w:sz w:val="24"/>
          <w:lang w:val="en-US" w:eastAsia="en-US" w:bidi="ar-SA"/>
        </w:rPr>
        <w:tab/>
      </w:r>
      <w:r>
        <w:rPr>
          <w:rFonts w:ascii="Arial" w:hAnsi="Arial" w:eastAsia="宋体" w:cs="Arial"/>
          <w:sz w:val="24"/>
          <w:lang w:val="en-US" w:eastAsia="zh-CN" w:bidi="ar-SA"/>
        </w:rPr>
        <w:t>Operating bands for CA</w:t>
      </w:r>
    </w:p>
    <w:p>
      <w:pPr>
        <w:keepNext/>
        <w:keepLines/>
        <w:widowControl/>
        <w:suppressLineNumbers w:val="0"/>
        <w:spacing w:before="60" w:beforeAutospacing="0" w:after="180" w:afterAutospacing="0"/>
        <w:ind w:left="0" w:right="0"/>
        <w:jc w:val="center"/>
        <w:rPr>
          <w:rFonts w:ascii="Times New Roman" w:hAnsi="Times New Roman" w:eastAsia="Times New Roman" w:cs="Arial"/>
          <w:sz w:val="24"/>
          <w:lang w:val="en-US" w:eastAsia="zh-TW" w:bidi="ar-SA"/>
        </w:rPr>
      </w:pPr>
      <w:r>
        <w:rPr>
          <w:rFonts w:hint="default" w:ascii="Arial" w:hAnsi="Arial" w:eastAsia="PMingLiU" w:cs="Arial"/>
          <w:b/>
          <w:bCs w:val="0"/>
          <w:kern w:val="0"/>
          <w:sz w:val="20"/>
          <w:szCs w:val="20"/>
          <w:lang w:val="en-US" w:eastAsia="zh-CN" w:bidi="ar"/>
        </w:rPr>
        <w:t xml:space="preserve">Table </w:t>
      </w:r>
      <w:r>
        <w:rPr>
          <w:rFonts w:hint="eastAsia" w:ascii="Arial" w:hAnsi="Arial" w:eastAsia="PMingLiU" w:cs="Arial"/>
          <w:b/>
          <w:bCs w:val="0"/>
          <w:kern w:val="0"/>
          <w:sz w:val="20"/>
          <w:szCs w:val="20"/>
          <w:lang w:val="en-US" w:eastAsia="zh-CN" w:bidi="ar"/>
        </w:rPr>
        <w:t>5.34</w:t>
      </w:r>
      <w:r>
        <w:rPr>
          <w:rFonts w:hint="default" w:ascii="Arial" w:hAnsi="Arial" w:eastAsia="PMingLiU" w:cs="Arial"/>
          <w:b/>
          <w:bCs w:val="0"/>
          <w:kern w:val="0"/>
          <w:sz w:val="20"/>
          <w:szCs w:val="20"/>
          <w:lang w:val="en-US" w:eastAsia="zh-CN" w:bidi="ar"/>
        </w:rPr>
        <w:t>.1.1-1</w:t>
      </w:r>
      <w:r>
        <w:rPr>
          <w:rFonts w:hint="default" w:ascii="Arial" w:hAnsi="Arial" w:eastAsia="PMingLiU" w:cs="Times New Roman"/>
          <w:b/>
          <w:bCs w:val="0"/>
          <w:kern w:val="0"/>
          <w:sz w:val="20"/>
          <w:szCs w:val="20"/>
          <w:lang w:val="en-US" w:eastAsia="zh-CN" w:bidi="ar"/>
        </w:rPr>
        <w:t xml:space="preserve">: </w:t>
      </w:r>
      <w:r>
        <w:rPr>
          <w:rFonts w:hint="default" w:ascii="Arial" w:hAnsi="Arial" w:eastAsia="PMingLiU" w:cs="Arial"/>
          <w:b/>
          <w:bCs w:val="0"/>
          <w:kern w:val="0"/>
          <w:sz w:val="20"/>
          <w:szCs w:val="20"/>
          <w:lang w:val="en-US" w:eastAsia="zh-CN" w:bidi="ar"/>
        </w:rPr>
        <w:t xml:space="preserve"> CA band combination of band n</w:t>
      </w:r>
      <w:r>
        <w:rPr>
          <w:rFonts w:hint="default" w:ascii="Arial" w:hAnsi="Arial" w:eastAsia="PMingLiU" w:cs="Arial"/>
          <w:b/>
          <w:bCs w:val="0"/>
          <w:kern w:val="0"/>
          <w:sz w:val="20"/>
          <w:szCs w:val="20"/>
          <w:lang w:val="en-US" w:eastAsia="zh-TW" w:bidi="ar"/>
        </w:rPr>
        <w:t>7</w:t>
      </w:r>
      <w:r>
        <w:rPr>
          <w:rFonts w:hint="default" w:ascii="Arial" w:hAnsi="Arial" w:eastAsia="PMingLiU" w:cs="Arial"/>
          <w:b/>
          <w:bCs w:val="0"/>
          <w:kern w:val="0"/>
          <w:sz w:val="20"/>
          <w:szCs w:val="20"/>
          <w:lang w:val="en-US" w:eastAsia="zh-CN" w:bidi="ar"/>
        </w:rPr>
        <w:t>+n</w:t>
      </w:r>
      <w:r>
        <w:rPr>
          <w:rFonts w:hint="default" w:ascii="Arial" w:hAnsi="Arial" w:eastAsia="PMingLiU" w:cs="Arial"/>
          <w:b/>
          <w:bCs w:val="0"/>
          <w:kern w:val="0"/>
          <w:sz w:val="20"/>
          <w:szCs w:val="20"/>
          <w:lang w:val="en-US" w:eastAsia="zh-TW" w:bidi="ar"/>
        </w:rPr>
        <w:t>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275"/>
        <w:gridCol w:w="1229"/>
        <w:gridCol w:w="425"/>
        <w:gridCol w:w="1322"/>
        <w:gridCol w:w="1371"/>
        <w:gridCol w:w="426"/>
        <w:gridCol w:w="1319"/>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ascii="Times New Roman" w:hAnsi="Times New Roman" w:eastAsia="Malgun Gothic" w:cs="Arial"/>
                <w:sz w:val="24"/>
                <w:lang w:val="en-US" w:eastAsia="en-US" w:bidi="ar-SA"/>
              </w:rPr>
            </w:pPr>
            <w:r>
              <w:rPr>
                <w:rFonts w:ascii="Times New Roman" w:hAnsi="Times New Roman" w:eastAsia="Malgun Gothic" w:cs="Arial"/>
                <w:sz w:val="24"/>
                <w:lang w:val="en-US" w:eastAsia="en-US" w:bidi="ar-SA"/>
              </w:rPr>
              <w:t>NR Band</w:t>
            </w:r>
          </w:p>
        </w:tc>
        <w:tc>
          <w:tcPr>
            <w:tcW w:w="2976"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Malgun Gothic" w:cs="Arial"/>
                <w:sz w:val="24"/>
                <w:lang w:val="en-US" w:eastAsia="en-US" w:bidi="ar-SA"/>
              </w:rPr>
            </w:pPr>
            <w:r>
              <w:rPr>
                <w:rFonts w:ascii="Times New Roman" w:hAnsi="Times New Roman" w:eastAsia="Malgun Gothic" w:cs="Arial"/>
                <w:sz w:val="24"/>
                <w:lang w:val="en-US" w:eastAsia="en-US" w:bidi="ar-SA"/>
              </w:rPr>
              <w:t>Uplink (UL) band</w:t>
            </w:r>
          </w:p>
        </w:tc>
        <w:tc>
          <w:tcPr>
            <w:tcW w:w="3116"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Malgun Gothic" w:cs="Arial"/>
                <w:sz w:val="24"/>
                <w:lang w:val="en-US" w:eastAsia="en-US" w:bidi="ar-SA"/>
              </w:rPr>
            </w:pPr>
            <w:r>
              <w:rPr>
                <w:rFonts w:ascii="Times New Roman" w:hAnsi="Times New Roman" w:eastAsia="Malgun Gothic" w:cs="Arial"/>
                <w:sz w:val="24"/>
                <w:lang w:val="en-US" w:eastAsia="en-US" w:bidi="ar-SA"/>
              </w:rPr>
              <w:t>Downlink (DL) band</w:t>
            </w:r>
          </w:p>
        </w:tc>
        <w:tc>
          <w:tcPr>
            <w:tcW w:w="10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ascii="Times New Roman" w:hAnsi="Times New Roman" w:eastAsia="Malgun Gothic" w:cs="Arial"/>
                <w:sz w:val="24"/>
                <w:lang w:val="en-US" w:eastAsia="en-US" w:bidi="ar-SA"/>
              </w:rPr>
            </w:pPr>
            <w:r>
              <w:rPr>
                <w:rFonts w:hint="default" w:ascii="Arial" w:hAnsi="Arial" w:eastAsia="Malgun Gothic" w:cs="Arial"/>
                <w:b/>
                <w:bCs w:val="0"/>
                <w:kern w:val="0"/>
                <w:sz w:val="18"/>
                <w:szCs w:val="20"/>
                <w:lang w:val="en-US" w:eastAsia="zh-CN" w:bidi="ar"/>
              </w:rPr>
              <w:t>Duplex</w:t>
            </w:r>
          </w:p>
          <w:p>
            <w:pPr>
              <w:keepNext/>
              <w:keepLines/>
              <w:widowControl/>
              <w:suppressLineNumbers w:val="0"/>
              <w:spacing w:before="0" w:beforeAutospacing="0" w:after="0" w:afterAutospacing="0"/>
              <w:ind w:left="0" w:right="0"/>
              <w:jc w:val="center"/>
              <w:rPr>
                <w:rFonts w:hint="default" w:ascii="Times New Roman" w:hAnsi="Times New Roman" w:eastAsia="Malgun Gothic" w:cs="Times New Roman"/>
                <w:sz w:val="24"/>
                <w:lang w:val="en-US" w:eastAsia="en-US" w:bidi="ar-SA"/>
              </w:rPr>
            </w:pPr>
            <w:r>
              <w:rPr>
                <w:rFonts w:ascii="Times New Roman" w:hAnsi="Times New Roman" w:eastAsia="Malgun Gothic" w:cs="Arial"/>
                <w:sz w:val="24"/>
                <w:lang w:val="en-US" w:eastAsia="en-US" w:bidi="ar-SA"/>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ascii="Times New Roman" w:hAnsi="Times New Roman" w:eastAsia="Times New Roman" w:cs="Times New Roman"/>
                <w:sz w:val="20"/>
                <w:szCs w:val="20"/>
              </w:rPr>
            </w:pPr>
          </w:p>
        </w:tc>
        <w:tc>
          <w:tcPr>
            <w:tcW w:w="2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ascii="Times New Roman" w:hAnsi="Times New Roman" w:eastAsia="Malgun Gothic" w:cs="Arial"/>
                <w:sz w:val="24"/>
                <w:lang w:val="en-US" w:eastAsia="en-US" w:bidi="ar-SA"/>
              </w:rPr>
            </w:pPr>
            <w:r>
              <w:rPr>
                <w:rFonts w:ascii="Times New Roman" w:hAnsi="Times New Roman" w:eastAsia="Malgun Gothic" w:cs="Arial"/>
                <w:sz w:val="24"/>
                <w:lang w:val="en-US" w:eastAsia="en-US" w:bidi="ar-SA"/>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Malgun Gothic" w:cs="Arial"/>
                <w:sz w:val="24"/>
                <w:lang w:val="en-US" w:eastAsia="en-US" w:bidi="ar-SA"/>
              </w:rPr>
            </w:pPr>
            <w:r>
              <w:rPr>
                <w:rFonts w:ascii="Times New Roman" w:hAnsi="Times New Roman" w:eastAsia="Malgun Gothic" w:cs="Arial"/>
                <w:sz w:val="24"/>
                <w:lang w:val="en-US" w:eastAsia="en-US" w:bidi="ar-SA"/>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ascii="Times New Roman" w:hAnsi="Times New Roman" w:eastAsia="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ascii="Times New Roman" w:hAnsi="Times New Roman" w:eastAsia="Times New Roman" w:cs="Times New Roman"/>
                <w:sz w:val="20"/>
                <w:szCs w:val="20"/>
              </w:rPr>
            </w:pPr>
          </w:p>
        </w:tc>
        <w:tc>
          <w:tcPr>
            <w:tcW w:w="29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ascii="Times New Roman" w:hAnsi="Times New Roman" w:eastAsia="Malgun Gothic" w:cs="Arial"/>
                <w:sz w:val="24"/>
                <w:lang w:val="en-US" w:eastAsia="en-US" w:bidi="ar-SA"/>
              </w:rPr>
            </w:pPr>
            <w:r>
              <w:rPr>
                <w:rFonts w:ascii="Times New Roman" w:hAnsi="Times New Roman" w:eastAsia="Malgun Gothic" w:cs="Arial"/>
                <w:sz w:val="24"/>
                <w:lang w:val="en-US" w:eastAsia="en-US" w:bidi="ar-SA"/>
              </w:rPr>
              <w:t>F</w:t>
            </w:r>
            <w:r>
              <w:rPr>
                <w:rFonts w:ascii="Times New Roman" w:hAnsi="Times New Roman" w:eastAsia="Malgun Gothic" w:cs="Arial"/>
                <w:sz w:val="24"/>
                <w:vertAlign w:val="subscript"/>
                <w:lang w:val="en-US" w:eastAsia="en-US" w:bidi="ar-SA"/>
              </w:rPr>
              <w:t>UL_low</w:t>
            </w:r>
            <w:r>
              <w:rPr>
                <w:rFonts w:ascii="Times New Roman" w:hAnsi="Times New Roman" w:eastAsia="Malgun Gothic" w:cs="Arial"/>
                <w:sz w:val="24"/>
                <w:lang w:val="en-US" w:eastAsia="en-US" w:bidi="ar-SA"/>
              </w:rPr>
              <w:t xml:space="preserve"> – F</w:t>
            </w:r>
            <w:r>
              <w:rPr>
                <w:rFonts w:ascii="Times New Roman" w:hAnsi="Times New Roman" w:eastAsia="Malgun Gothic" w:cs="Arial"/>
                <w:sz w:val="24"/>
                <w:vertAlign w:val="subscript"/>
                <w:lang w:val="en-US" w:eastAsia="en-US" w:bidi="ar-SA"/>
              </w:rPr>
              <w:t>UL_high</w:t>
            </w:r>
          </w:p>
        </w:tc>
        <w:tc>
          <w:tcPr>
            <w:tcW w:w="31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ascii="Times New Roman" w:hAnsi="Times New Roman" w:eastAsia="Malgun Gothic" w:cs="Arial"/>
                <w:sz w:val="24"/>
                <w:lang w:val="en-US" w:eastAsia="en-US" w:bidi="ar-SA"/>
              </w:rPr>
            </w:pPr>
            <w:r>
              <w:rPr>
                <w:rFonts w:ascii="Times New Roman" w:hAnsi="Times New Roman" w:eastAsia="Malgun Gothic" w:cs="Arial"/>
                <w:sz w:val="24"/>
                <w:lang w:val="en-US" w:eastAsia="en-US" w:bidi="ar-SA"/>
              </w:rPr>
              <w:t>F</w:t>
            </w:r>
            <w:r>
              <w:rPr>
                <w:rFonts w:ascii="Times New Roman" w:hAnsi="Times New Roman" w:eastAsia="Malgun Gothic" w:cs="Arial"/>
                <w:sz w:val="24"/>
                <w:vertAlign w:val="subscript"/>
                <w:lang w:val="en-US" w:eastAsia="en-US" w:bidi="ar-SA"/>
              </w:rPr>
              <w:t>DL_low</w:t>
            </w:r>
            <w:r>
              <w:rPr>
                <w:rFonts w:ascii="Times New Roman" w:hAnsi="Times New Roman" w:eastAsia="Malgun Gothic" w:cs="Arial"/>
                <w:sz w:val="24"/>
                <w:lang w:val="en-US" w:eastAsia="en-US" w:bidi="ar-SA"/>
              </w:rPr>
              <w:t xml:space="preserve"> – F</w:t>
            </w:r>
            <w:r>
              <w:rPr>
                <w:rFonts w:ascii="Times New Roman" w:hAnsi="Times New Roman" w:eastAsia="Malgun Gothic" w:cs="Arial"/>
                <w:sz w:val="24"/>
                <w:vertAlign w:val="subscript"/>
                <w:lang w:val="en-US" w:eastAsia="en-US" w:bidi="ar-SA"/>
              </w:rPr>
              <w:t>DL_high</w:t>
            </w:r>
          </w:p>
        </w:tc>
        <w:tc>
          <w:tcPr>
            <w:tcW w:w="10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ascii="Times New Roman" w:hAnsi="Times New Roman" w:eastAsia="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trHeight w:val="54" w:hRule="atLeast"/>
          <w:jc w:val="center"/>
        </w:trPr>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imes New Roman" w:cs="Arial"/>
                <w:sz w:val="18"/>
                <w:szCs w:val="20"/>
                <w:lang w:val="en-US" w:eastAsia="zh-TW"/>
              </w:rPr>
            </w:pPr>
            <w:r>
              <w:rPr>
                <w:rFonts w:hint="default" w:ascii="Arial" w:hAnsi="Arial" w:eastAsia="宋体" w:cs="Arial"/>
                <w:sz w:val="18"/>
                <w:szCs w:val="20"/>
                <w:lang w:val="en-US" w:eastAsia="zh-CN"/>
              </w:rPr>
              <w:t>n</w:t>
            </w:r>
            <w:r>
              <w:rPr>
                <w:rFonts w:hint="default" w:ascii="Arial" w:hAnsi="Arial" w:eastAsia="Times New Roman" w:cs="Arial"/>
                <w:sz w:val="18"/>
                <w:szCs w:val="20"/>
                <w:lang w:val="en-US" w:eastAsia="zh-TW"/>
              </w:rPr>
              <w:t>7</w:t>
            </w:r>
          </w:p>
        </w:tc>
        <w:tc>
          <w:tcPr>
            <w:tcW w:w="1229" w:type="dxa"/>
            <w:tcBorders>
              <w:top w:val="single" w:color="auto" w:sz="4" w:space="0"/>
              <w:left w:val="single" w:color="auto" w:sz="4" w:space="0"/>
              <w:bottom w:val="single" w:color="auto" w:sz="4" w:space="0"/>
              <w:right w:val="nil"/>
            </w:tcBorders>
            <w:shd w:val="clear" w:color="auto" w:fill="auto"/>
            <w:vAlign w:val="center"/>
          </w:tcPr>
          <w:p>
            <w:pPr>
              <w:keepNext/>
              <w:keepLines/>
              <w:widowControl/>
              <w:suppressLineNumbers w:val="0"/>
              <w:spacing w:before="0" w:beforeAutospacing="0" w:after="0" w:afterAutospacing="0"/>
              <w:ind w:left="0" w:right="0"/>
              <w:jc w:val="right"/>
              <w:rPr>
                <w:rFonts w:hint="default" w:ascii="Arial" w:hAnsi="Arial" w:eastAsia="Times New Roman" w:cs="Arial"/>
                <w:sz w:val="18"/>
                <w:szCs w:val="20"/>
                <w:lang w:val="en-US" w:eastAsia="zh-TW"/>
              </w:rPr>
            </w:pPr>
            <w:r>
              <w:rPr>
                <w:rFonts w:hint="default" w:ascii="Arial" w:hAnsi="Arial" w:eastAsia="Times New Roman" w:cs="Arial"/>
                <w:sz w:val="18"/>
                <w:szCs w:val="20"/>
                <w:lang w:val="en-US" w:eastAsia="zh-TW"/>
              </w:rPr>
              <w:t>2500 MHz</w:t>
            </w:r>
          </w:p>
        </w:tc>
        <w:tc>
          <w:tcPr>
            <w:tcW w:w="425" w:type="dxa"/>
            <w:tcBorders>
              <w:top w:val="single" w:color="auto" w:sz="4" w:space="0"/>
              <w:left w:val="nil"/>
              <w:bottom w:val="single" w:color="auto" w:sz="4" w:space="0"/>
              <w:right w:val="nil"/>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en-US" w:eastAsia="zh-CN"/>
              </w:rPr>
            </w:pPr>
            <w:r>
              <w:rPr>
                <w:rFonts w:hint="default" w:ascii="Arial" w:hAnsi="Arial" w:eastAsia="宋体" w:cs="Arial"/>
                <w:sz w:val="18"/>
                <w:szCs w:val="20"/>
                <w:lang w:val="en-US" w:eastAsia="zh-CN"/>
              </w:rPr>
              <w:t xml:space="preserve"> </w:t>
            </w:r>
            <w:r>
              <w:rPr>
                <w:rFonts w:hint="default" w:ascii="Arial" w:hAnsi="Arial" w:eastAsia="Times New Roman" w:cs="Arial"/>
                <w:sz w:val="18"/>
                <w:szCs w:val="20"/>
                <w:lang w:val="en-US"/>
              </w:rPr>
              <w:t>–</w:t>
            </w:r>
          </w:p>
        </w:tc>
        <w:tc>
          <w:tcPr>
            <w:tcW w:w="1322" w:type="dxa"/>
            <w:tcBorders>
              <w:top w:val="single" w:color="auto" w:sz="4" w:space="0"/>
              <w:left w:val="nil"/>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left"/>
              <w:rPr>
                <w:rFonts w:hint="default" w:ascii="Arial" w:hAnsi="Arial" w:eastAsia="Times New Roman" w:cs="Arial"/>
                <w:sz w:val="18"/>
                <w:szCs w:val="20"/>
                <w:lang w:val="en-US" w:eastAsia="zh-TW"/>
              </w:rPr>
            </w:pPr>
            <w:r>
              <w:rPr>
                <w:rFonts w:hint="default" w:ascii="Arial" w:hAnsi="Arial" w:eastAsia="Times New Roman" w:cs="Arial"/>
                <w:sz w:val="18"/>
                <w:szCs w:val="20"/>
                <w:lang w:val="en-US" w:eastAsia="zh-TW"/>
              </w:rPr>
              <w:t>2570 MHz</w:t>
            </w:r>
          </w:p>
        </w:tc>
        <w:tc>
          <w:tcPr>
            <w:tcW w:w="1371" w:type="dxa"/>
            <w:tcBorders>
              <w:top w:val="single" w:color="auto" w:sz="4" w:space="0"/>
              <w:left w:val="single" w:color="auto" w:sz="4" w:space="0"/>
              <w:bottom w:val="single" w:color="auto" w:sz="4" w:space="0"/>
              <w:right w:val="nil"/>
            </w:tcBorders>
            <w:shd w:val="clear" w:color="auto" w:fill="auto"/>
            <w:vAlign w:val="center"/>
          </w:tcPr>
          <w:p>
            <w:pPr>
              <w:keepNext/>
              <w:keepLines/>
              <w:widowControl/>
              <w:suppressLineNumbers w:val="0"/>
              <w:spacing w:before="0" w:beforeAutospacing="0" w:after="0" w:afterAutospacing="0"/>
              <w:ind w:left="0" w:right="0"/>
              <w:jc w:val="right"/>
              <w:rPr>
                <w:rFonts w:hint="default" w:ascii="Arial" w:hAnsi="Arial" w:eastAsia="Times New Roman" w:cs="Arial"/>
                <w:sz w:val="18"/>
                <w:szCs w:val="20"/>
                <w:lang w:val="en-US" w:eastAsia="zh-TW"/>
              </w:rPr>
            </w:pPr>
            <w:r>
              <w:rPr>
                <w:rFonts w:hint="default" w:ascii="Arial" w:hAnsi="Arial" w:eastAsia="Times New Roman" w:cs="Arial"/>
                <w:sz w:val="18"/>
                <w:szCs w:val="20"/>
                <w:lang w:val="en-US" w:eastAsia="zh-TW"/>
              </w:rPr>
              <w:t>2620 MHz</w:t>
            </w:r>
          </w:p>
        </w:tc>
        <w:tc>
          <w:tcPr>
            <w:tcW w:w="426" w:type="dxa"/>
            <w:tcBorders>
              <w:top w:val="single" w:color="auto" w:sz="4" w:space="0"/>
              <w:left w:val="nil"/>
              <w:bottom w:val="single" w:color="auto" w:sz="4" w:space="0"/>
              <w:right w:val="nil"/>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imes New Roman" w:cs="Arial"/>
                <w:sz w:val="18"/>
                <w:szCs w:val="20"/>
                <w:lang w:val="en-US"/>
              </w:rPr>
            </w:pPr>
            <w:r>
              <w:rPr>
                <w:rFonts w:hint="default" w:ascii="Arial" w:hAnsi="Arial" w:eastAsia="Times New Roman" w:cs="Arial"/>
                <w:sz w:val="18"/>
                <w:szCs w:val="20"/>
                <w:lang w:val="en-US"/>
              </w:rPr>
              <w:t>–</w:t>
            </w:r>
          </w:p>
        </w:tc>
        <w:tc>
          <w:tcPr>
            <w:tcW w:w="1319" w:type="dxa"/>
            <w:tcBorders>
              <w:top w:val="single" w:color="auto" w:sz="4" w:space="0"/>
              <w:left w:val="nil"/>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left"/>
              <w:rPr>
                <w:rFonts w:hint="default" w:ascii="Arial" w:hAnsi="Arial" w:eastAsia="Times New Roman" w:cs="Arial"/>
                <w:sz w:val="18"/>
                <w:szCs w:val="20"/>
                <w:lang w:val="en-US" w:eastAsia="zh-TW"/>
              </w:rPr>
            </w:pPr>
            <w:r>
              <w:rPr>
                <w:rFonts w:hint="default" w:ascii="Arial" w:hAnsi="Arial" w:eastAsia="Times New Roman" w:cs="Arial"/>
                <w:sz w:val="18"/>
                <w:szCs w:val="20"/>
                <w:lang w:val="en-US" w:eastAsia="zh-TW"/>
              </w:rPr>
              <w:t>2690 MHz</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imes New Roman" w:cs="Arial"/>
                <w:sz w:val="18"/>
                <w:szCs w:val="20"/>
                <w:lang w:val="en-US" w:eastAsia="zh-TW"/>
              </w:rPr>
            </w:pPr>
            <w:r>
              <w:rPr>
                <w:rFonts w:hint="default" w:ascii="Arial" w:hAnsi="Arial" w:eastAsia="Times New Roman" w:cs="Arial"/>
                <w:sz w:val="18"/>
                <w:szCs w:val="20"/>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4" w:hRule="atLeast"/>
          <w:jc w:val="center"/>
        </w:trPr>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imes New Roman" w:cs="Arial"/>
                <w:sz w:val="18"/>
                <w:szCs w:val="20"/>
                <w:lang w:val="en-US" w:eastAsia="zh-TW"/>
              </w:rPr>
            </w:pPr>
            <w:r>
              <w:rPr>
                <w:rFonts w:hint="default" w:ascii="Arial" w:hAnsi="Arial" w:eastAsia="宋体" w:cs="Arial"/>
                <w:sz w:val="18"/>
                <w:szCs w:val="20"/>
                <w:lang w:val="en-US" w:eastAsia="zh-CN"/>
              </w:rPr>
              <w:t>n</w:t>
            </w:r>
            <w:r>
              <w:rPr>
                <w:rFonts w:hint="default" w:ascii="Arial" w:hAnsi="Arial" w:eastAsia="Times New Roman" w:cs="Arial"/>
                <w:sz w:val="18"/>
                <w:szCs w:val="20"/>
                <w:lang w:val="en-US" w:eastAsia="zh-TW"/>
              </w:rPr>
              <w:t>8</w:t>
            </w:r>
          </w:p>
        </w:tc>
        <w:tc>
          <w:tcPr>
            <w:tcW w:w="1229" w:type="dxa"/>
            <w:tcBorders>
              <w:top w:val="single" w:color="auto" w:sz="4" w:space="0"/>
              <w:left w:val="single" w:color="auto" w:sz="4" w:space="0"/>
              <w:bottom w:val="single" w:color="auto" w:sz="4" w:space="0"/>
              <w:right w:val="nil"/>
            </w:tcBorders>
            <w:shd w:val="clear" w:color="auto" w:fill="auto"/>
            <w:vAlign w:val="center"/>
          </w:tcPr>
          <w:p>
            <w:pPr>
              <w:keepNext/>
              <w:keepLines/>
              <w:widowControl/>
              <w:suppressLineNumbers w:val="0"/>
              <w:spacing w:before="0" w:beforeAutospacing="0" w:after="0" w:afterAutospacing="0"/>
              <w:ind w:left="0" w:right="0"/>
              <w:jc w:val="right"/>
              <w:rPr>
                <w:rFonts w:hint="default" w:ascii="Arial" w:hAnsi="Arial" w:eastAsia="Times New Roman" w:cs="Arial"/>
                <w:sz w:val="18"/>
                <w:szCs w:val="20"/>
                <w:lang w:val="en-US" w:eastAsia="zh-TW"/>
              </w:rPr>
            </w:pPr>
            <w:r>
              <w:rPr>
                <w:rFonts w:hint="default" w:ascii="Arial" w:hAnsi="Arial" w:eastAsia="Times New Roman" w:cs="Arial"/>
                <w:sz w:val="18"/>
                <w:szCs w:val="20"/>
                <w:lang w:val="en-US" w:eastAsia="zh-TW"/>
              </w:rPr>
              <w:t>880 MHz</w:t>
            </w:r>
          </w:p>
        </w:tc>
        <w:tc>
          <w:tcPr>
            <w:tcW w:w="425" w:type="dxa"/>
            <w:tcBorders>
              <w:top w:val="single" w:color="auto" w:sz="4" w:space="0"/>
              <w:left w:val="nil"/>
              <w:bottom w:val="single" w:color="auto" w:sz="4" w:space="0"/>
              <w:right w:val="nil"/>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imes New Roman" w:cs="Arial"/>
                <w:sz w:val="18"/>
                <w:szCs w:val="20"/>
                <w:lang w:val="en-US"/>
              </w:rPr>
            </w:pPr>
            <w:r>
              <w:rPr>
                <w:rFonts w:hint="default" w:ascii="Arial" w:hAnsi="Arial" w:eastAsia="宋体" w:cs="Arial"/>
                <w:sz w:val="18"/>
                <w:szCs w:val="20"/>
                <w:lang w:val="en-US" w:eastAsia="zh-CN"/>
              </w:rPr>
              <w:t xml:space="preserve"> </w:t>
            </w:r>
            <w:r>
              <w:rPr>
                <w:rFonts w:hint="default" w:ascii="Arial" w:hAnsi="Arial" w:eastAsia="Times New Roman" w:cs="Arial"/>
                <w:sz w:val="18"/>
                <w:szCs w:val="20"/>
                <w:lang w:val="en-US"/>
              </w:rPr>
              <w:t>–</w:t>
            </w:r>
          </w:p>
        </w:tc>
        <w:tc>
          <w:tcPr>
            <w:tcW w:w="1322" w:type="dxa"/>
            <w:tcBorders>
              <w:top w:val="single" w:color="auto" w:sz="4" w:space="0"/>
              <w:left w:val="nil"/>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left"/>
              <w:rPr>
                <w:rFonts w:hint="default" w:ascii="Arial" w:hAnsi="Arial" w:eastAsia="Times New Roman" w:cs="Arial"/>
                <w:sz w:val="18"/>
                <w:szCs w:val="20"/>
                <w:lang w:val="en-US" w:eastAsia="zh-TW"/>
              </w:rPr>
            </w:pPr>
            <w:r>
              <w:rPr>
                <w:rFonts w:hint="default" w:ascii="Arial" w:hAnsi="Arial" w:eastAsia="Times New Roman" w:cs="Arial"/>
                <w:sz w:val="18"/>
                <w:szCs w:val="20"/>
                <w:lang w:val="en-US" w:eastAsia="zh-TW"/>
              </w:rPr>
              <w:t>915 MHz</w:t>
            </w:r>
          </w:p>
        </w:tc>
        <w:tc>
          <w:tcPr>
            <w:tcW w:w="1371" w:type="dxa"/>
            <w:tcBorders>
              <w:top w:val="single" w:color="auto" w:sz="4" w:space="0"/>
              <w:left w:val="single" w:color="auto" w:sz="4" w:space="0"/>
              <w:bottom w:val="single" w:color="auto" w:sz="4" w:space="0"/>
              <w:right w:val="nil"/>
            </w:tcBorders>
            <w:shd w:val="clear" w:color="auto" w:fill="auto"/>
            <w:vAlign w:val="center"/>
          </w:tcPr>
          <w:p>
            <w:pPr>
              <w:keepNext/>
              <w:keepLines/>
              <w:widowControl/>
              <w:suppressLineNumbers w:val="0"/>
              <w:spacing w:before="0" w:beforeAutospacing="0" w:after="0" w:afterAutospacing="0"/>
              <w:ind w:left="0" w:right="0"/>
              <w:jc w:val="right"/>
              <w:rPr>
                <w:rFonts w:hint="default" w:ascii="Arial" w:hAnsi="Arial" w:eastAsia="Times New Roman" w:cs="Arial"/>
                <w:sz w:val="18"/>
                <w:szCs w:val="20"/>
                <w:lang w:val="en-US" w:eastAsia="zh-TW"/>
              </w:rPr>
            </w:pPr>
            <w:r>
              <w:rPr>
                <w:rFonts w:hint="default" w:ascii="Arial" w:hAnsi="Arial" w:eastAsia="Times New Roman" w:cs="Arial"/>
                <w:sz w:val="18"/>
                <w:szCs w:val="20"/>
                <w:lang w:val="en-US" w:eastAsia="zh-TW"/>
              </w:rPr>
              <w:t>925 MHz</w:t>
            </w:r>
          </w:p>
        </w:tc>
        <w:tc>
          <w:tcPr>
            <w:tcW w:w="426" w:type="dxa"/>
            <w:tcBorders>
              <w:top w:val="single" w:color="auto" w:sz="4" w:space="0"/>
              <w:left w:val="nil"/>
              <w:bottom w:val="single" w:color="auto" w:sz="4" w:space="0"/>
              <w:right w:val="nil"/>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imes New Roman" w:cs="Arial"/>
                <w:sz w:val="18"/>
                <w:szCs w:val="20"/>
                <w:lang w:val="en-US"/>
              </w:rPr>
            </w:pPr>
            <w:r>
              <w:rPr>
                <w:rFonts w:hint="default" w:ascii="Arial" w:hAnsi="Arial" w:eastAsia="Times New Roman" w:cs="Arial"/>
                <w:sz w:val="18"/>
                <w:szCs w:val="20"/>
                <w:lang w:val="en-US"/>
              </w:rPr>
              <w:t>–</w:t>
            </w:r>
          </w:p>
        </w:tc>
        <w:tc>
          <w:tcPr>
            <w:tcW w:w="1319" w:type="dxa"/>
            <w:tcBorders>
              <w:top w:val="single" w:color="auto" w:sz="4" w:space="0"/>
              <w:left w:val="nil"/>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left"/>
              <w:rPr>
                <w:rFonts w:hint="default" w:ascii="Arial" w:hAnsi="Arial" w:eastAsia="Times New Roman" w:cs="Arial"/>
                <w:sz w:val="18"/>
                <w:szCs w:val="20"/>
                <w:lang w:val="en-US" w:eastAsia="zh-TW"/>
              </w:rPr>
            </w:pPr>
            <w:r>
              <w:rPr>
                <w:rFonts w:hint="default" w:ascii="Arial" w:hAnsi="Arial" w:eastAsia="Times New Roman" w:cs="Arial"/>
                <w:sz w:val="18"/>
                <w:szCs w:val="20"/>
                <w:lang w:val="en-US" w:eastAsia="zh-TW"/>
              </w:rPr>
              <w:t>960 MHz</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imes New Roman" w:cs="Arial"/>
                <w:sz w:val="18"/>
                <w:szCs w:val="20"/>
                <w:lang w:val="en-US" w:eastAsia="zh-TW"/>
              </w:rPr>
            </w:pPr>
            <w:r>
              <w:rPr>
                <w:rFonts w:hint="default" w:ascii="Arial" w:hAnsi="Arial" w:eastAsia="Times New Roman" w:cs="Arial"/>
                <w:sz w:val="18"/>
                <w:szCs w:val="20"/>
                <w:lang w:val="en-US" w:eastAsia="zh-TW"/>
              </w:rPr>
              <w:t>FDD</w:t>
            </w:r>
          </w:p>
        </w:tc>
      </w:tr>
    </w:tbl>
    <w:p>
      <w:pPr>
        <w:keepNext/>
        <w:keepLines w:val="0"/>
        <w:widowControl/>
        <w:suppressLineNumbers w:val="0"/>
        <w:spacing w:before="0" w:beforeAutospacing="0" w:after="180" w:afterAutospacing="0"/>
        <w:ind w:left="0" w:right="0"/>
        <w:jc w:val="left"/>
        <w:rPr>
          <w:rFonts w:eastAsia="Times New Roman"/>
          <w:lang w:val="en-US" w:eastAsia="zh-CN"/>
        </w:rPr>
      </w:pPr>
    </w:p>
    <w:p>
      <w:pPr>
        <w:keepNext/>
        <w:keepLines/>
        <w:widowControl/>
        <w:pBdr>
          <w:top w:val="none" w:color="auto" w:sz="0" w:space="0"/>
        </w:pBdr>
        <w:spacing w:before="120" w:after="180"/>
        <w:ind w:left="1418" w:hanging="1418"/>
        <w:outlineLvl w:val="3"/>
        <w:rPr>
          <w:rFonts w:ascii="Arial" w:hAnsi="Arial" w:eastAsia="宋体" w:cs="Times New Roman"/>
          <w:sz w:val="24"/>
          <w:lang w:val="en-US" w:eastAsia="en-US" w:bidi="ar-SA"/>
        </w:rPr>
      </w:pPr>
      <w:r>
        <w:rPr>
          <w:rFonts w:hint="eastAsia" w:ascii="Arial" w:hAnsi="Arial" w:eastAsia="宋体" w:cs="Times New Roman"/>
          <w:sz w:val="24"/>
          <w:lang w:val="en-US" w:eastAsia="zh-CN" w:bidi="ar-SA"/>
        </w:rPr>
        <w:t>5.34</w:t>
      </w:r>
      <w:r>
        <w:rPr>
          <w:rFonts w:ascii="Arial" w:hAnsi="Arial" w:eastAsia="宋体" w:cs="Times New Roman"/>
          <w:sz w:val="24"/>
          <w:lang w:val="en-US" w:eastAsia="en-US" w:bidi="ar-SA"/>
        </w:rPr>
        <w:t>.1.2</w:t>
      </w:r>
      <w:r>
        <w:rPr>
          <w:rFonts w:ascii="Arial" w:hAnsi="Arial" w:eastAsia="宋体" w:cs="Times New Roman"/>
          <w:sz w:val="24"/>
          <w:lang w:val="en-US" w:eastAsia="en-US" w:bidi="ar-SA"/>
        </w:rPr>
        <w:tab/>
      </w:r>
      <w:r>
        <w:rPr>
          <w:rFonts w:ascii="Arial" w:hAnsi="Arial" w:eastAsia="宋体" w:cs="Arial"/>
          <w:sz w:val="24"/>
          <w:lang w:val="en-US" w:eastAsia="zh-CN" w:bidi="ar-SA"/>
        </w:rPr>
        <w:t>Channel bandwidths per operating band for CA</w:t>
      </w:r>
    </w:p>
    <w:p>
      <w:pPr>
        <w:keepNext/>
        <w:keepLines/>
        <w:widowControl/>
        <w:suppressLineNumbers w:val="0"/>
        <w:spacing w:before="60" w:beforeAutospacing="0" w:after="180" w:afterAutospacing="0"/>
        <w:ind w:left="0" w:right="0"/>
        <w:jc w:val="center"/>
        <w:rPr>
          <w:rFonts w:ascii="Times New Roman" w:hAnsi="Times New Roman" w:eastAsia="Times New Roman" w:cs="Arial"/>
          <w:sz w:val="24"/>
          <w:lang w:val="en-US" w:eastAsia="zh-TW" w:bidi="ar-SA"/>
        </w:rPr>
      </w:pPr>
      <w:r>
        <w:rPr>
          <w:rFonts w:hint="default" w:ascii="Arial" w:hAnsi="Arial" w:eastAsia="PMingLiU" w:cs="Arial"/>
          <w:b/>
          <w:bCs w:val="0"/>
          <w:kern w:val="0"/>
          <w:sz w:val="20"/>
          <w:szCs w:val="20"/>
          <w:lang w:val="en-US" w:eastAsia="zh-CN" w:bidi="ar"/>
        </w:rPr>
        <w:t xml:space="preserve">Table </w:t>
      </w:r>
      <w:r>
        <w:rPr>
          <w:rFonts w:hint="eastAsia" w:ascii="Arial" w:hAnsi="Arial" w:eastAsia="PMingLiU" w:cs="Arial"/>
          <w:b/>
          <w:bCs w:val="0"/>
          <w:kern w:val="0"/>
          <w:sz w:val="20"/>
          <w:szCs w:val="20"/>
          <w:lang w:val="en-US" w:eastAsia="zh-CN" w:bidi="ar"/>
        </w:rPr>
        <w:t>5.34</w:t>
      </w:r>
      <w:r>
        <w:rPr>
          <w:rFonts w:hint="default" w:ascii="Arial" w:hAnsi="Arial" w:eastAsia="PMingLiU" w:cs="Arial"/>
          <w:b/>
          <w:bCs w:val="0"/>
          <w:kern w:val="0"/>
          <w:sz w:val="20"/>
          <w:szCs w:val="20"/>
          <w:lang w:val="en-US" w:eastAsia="zh-CN" w:bidi="ar"/>
        </w:rPr>
        <w:t>.1.2-1: Supported bandwidths per CA band combination of band n</w:t>
      </w:r>
      <w:r>
        <w:rPr>
          <w:rFonts w:hint="default" w:ascii="Arial" w:hAnsi="Arial" w:eastAsia="PMingLiU" w:cs="Arial"/>
          <w:b/>
          <w:bCs w:val="0"/>
          <w:kern w:val="0"/>
          <w:sz w:val="20"/>
          <w:szCs w:val="20"/>
          <w:lang w:val="en-US" w:eastAsia="zh-TW" w:bidi="ar"/>
        </w:rPr>
        <w:t>7</w:t>
      </w:r>
      <w:r>
        <w:rPr>
          <w:rFonts w:hint="default" w:ascii="Arial" w:hAnsi="Arial" w:eastAsia="PMingLiU" w:cs="Arial"/>
          <w:b/>
          <w:bCs w:val="0"/>
          <w:kern w:val="0"/>
          <w:sz w:val="20"/>
          <w:szCs w:val="20"/>
          <w:lang w:val="en-US" w:eastAsia="zh-CN" w:bidi="ar"/>
        </w:rPr>
        <w:t>+n</w:t>
      </w:r>
      <w:r>
        <w:rPr>
          <w:rFonts w:hint="default" w:ascii="Arial" w:hAnsi="Arial" w:eastAsia="PMingLiU" w:cs="Arial"/>
          <w:b/>
          <w:bCs w:val="0"/>
          <w:kern w:val="0"/>
          <w:sz w:val="20"/>
          <w:szCs w:val="20"/>
          <w:lang w:val="en-US" w:eastAsia="zh-TW" w:bidi="ar"/>
        </w:rPr>
        <w:t>8</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ascii="Times New Roman" w:hAnsi="Times New Roman" w:eastAsia="Times New Roman" w:cs="Times New Roman"/>
                <w:sz w:val="24"/>
                <w:szCs w:val="18"/>
                <w:lang w:val="en-US" w:eastAsia="zh-CN" w:bidi="ar-SA"/>
              </w:rPr>
            </w:pPr>
            <w:r>
              <w:rPr>
                <w:rFonts w:ascii="Times New Roman" w:hAnsi="Times New Roman" w:eastAsia="Times New Roman" w:cs="Times New Roman"/>
                <w:sz w:val="24"/>
                <w:lang w:val="en-US" w:eastAsia="en-US" w:bidi="ar-SA"/>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ascii="Times New Roman" w:hAnsi="Times New Roman" w:eastAsia="Times New Roman" w:cs="Times New Roman"/>
                <w:sz w:val="24"/>
                <w:szCs w:val="18"/>
                <w:lang w:val="en-US" w:eastAsia="zh-CN" w:bidi="ar-SA"/>
              </w:rPr>
            </w:pPr>
            <w:r>
              <w:rPr>
                <w:rFonts w:ascii="Times New Roman" w:hAnsi="Times New Roman" w:eastAsia="Times New Roman" w:cs="Times New Roman"/>
                <w:sz w:val="24"/>
                <w:lang w:val="en-US" w:eastAsia="en-US" w:bidi="ar-SA"/>
              </w:rPr>
              <w:t>Uplink CA configuration</w:t>
            </w:r>
            <w:r>
              <w:rPr>
                <w:rFonts w:ascii="Times New Roman" w:hAnsi="Times New Roman" w:eastAsia="Times New Roman" w:cs="Times New Roman"/>
                <w:sz w:val="24"/>
                <w:lang w:val="en-US" w:eastAsia="zh-CN" w:bidi="ar-SA"/>
              </w:rPr>
              <w:t xml:space="preserve"> </w:t>
            </w:r>
            <w:r>
              <w:rPr>
                <w:rFonts w:ascii="Times New Roman" w:hAnsi="Times New Roman" w:eastAsia="Times New Roman" w:cs="Times New Roman"/>
                <w:sz w:val="24"/>
                <w:lang w:val="en-US" w:eastAsia="en-US" w:bidi="ar-SA"/>
              </w:rPr>
              <w:t>or single uplink carrier</w:t>
            </w: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ascii="Times New Roman" w:hAnsi="Times New Roman" w:eastAsia="Times New Roman" w:cs="Times New Roman"/>
                <w:sz w:val="24"/>
                <w:szCs w:val="18"/>
                <w:lang w:val="en-US" w:eastAsia="zh-CN" w:bidi="ar-SA"/>
              </w:rPr>
            </w:pPr>
            <w:r>
              <w:rPr>
                <w:rFonts w:ascii="Times New Roman" w:hAnsi="Times New Roman" w:eastAsia="Times New Roman" w:cs="Times New Roman"/>
                <w:sz w:val="24"/>
                <w:lang w:val="en-US" w:eastAsia="en-US" w:bidi="ar-SA"/>
              </w:rPr>
              <w:t>NR Band</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ascii="Times New Roman" w:hAnsi="Times New Roman" w:eastAsia="Times New Roman" w:cs="Arial"/>
                <w:sz w:val="24"/>
                <w:szCs w:val="18"/>
                <w:lang w:val="en-US" w:eastAsia="zh-CN" w:bidi="ar"/>
              </w:rPr>
            </w:pPr>
            <w:r>
              <w:rPr>
                <w:rFonts w:ascii="Times New Roman" w:hAnsi="Times New Roman" w:eastAsia="Times New Roman" w:cs="Times New Roman"/>
                <w:sz w:val="24"/>
                <w:lang w:val="en-US" w:eastAsia="zh-CN" w:bidi="ar-SA"/>
              </w:rPr>
              <w:t>Channel bandwidth (MHz)</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ascii="Times New Roman" w:hAnsi="Times New Roman" w:eastAsia="Times New Roman" w:cs="Times New Roman"/>
                <w:sz w:val="24"/>
                <w:szCs w:val="18"/>
                <w:lang w:val="en-US" w:eastAsia="zh-CN" w:bidi="ar-SA"/>
              </w:rPr>
            </w:pPr>
            <w:r>
              <w:rPr>
                <w:rFonts w:ascii="Times New Roman" w:hAnsi="Times New Roman" w:eastAsia="Times New Roman" w:cs="Times New Roman"/>
                <w:sz w:val="24"/>
                <w:lang w:val="en-US" w:eastAsia="en-US" w:bidi="ar-S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ascii="Times New Roman" w:hAnsi="Times New Roman" w:eastAsia="Times New Roman" w:cs="Times New Roman"/>
                <w:sz w:val="24"/>
                <w:szCs w:val="18"/>
                <w:lang w:val="en-US" w:eastAsia="zh-CN" w:bidi="ar-SA"/>
              </w:rPr>
            </w:pPr>
            <w:r>
              <w:rPr>
                <w:rFonts w:ascii="Times New Roman" w:hAnsi="Times New Roman" w:eastAsia="Times New Roman" w:cs="Times New Roman"/>
                <w:sz w:val="24"/>
                <w:szCs w:val="18"/>
                <w:lang w:val="en-US" w:eastAsia="zh-CN" w:bidi="ar-SA"/>
              </w:rPr>
              <w:t>CA</w:t>
            </w:r>
            <w:r>
              <w:rPr>
                <w:rFonts w:ascii="Times New Roman" w:hAnsi="Times New Roman" w:eastAsia="Times New Roman" w:cs="Times New Roman"/>
                <w:sz w:val="24"/>
                <w:szCs w:val="18"/>
                <w:lang w:val="en-US" w:eastAsia="en-US" w:bidi="ar-SA"/>
              </w:rPr>
              <w:t>_</w:t>
            </w:r>
            <w:r>
              <w:rPr>
                <w:rFonts w:ascii="Times New Roman" w:hAnsi="Times New Roman" w:eastAsia="Times New Roman" w:cs="Times New Roman"/>
                <w:sz w:val="24"/>
                <w:szCs w:val="18"/>
                <w:lang w:val="en-US" w:eastAsia="zh-CN" w:bidi="ar-SA"/>
              </w:rPr>
              <w:t>n</w:t>
            </w:r>
            <w:r>
              <w:rPr>
                <w:rFonts w:ascii="Times New Roman" w:hAnsi="Times New Roman" w:eastAsia="Times New Roman" w:cs="Times New Roman"/>
                <w:sz w:val="24"/>
                <w:szCs w:val="18"/>
                <w:lang w:val="en-US" w:eastAsia="zh-TW" w:bidi="ar-SA"/>
              </w:rPr>
              <w:t>7</w:t>
            </w:r>
            <w:r>
              <w:rPr>
                <w:rFonts w:ascii="Times New Roman" w:hAnsi="Times New Roman" w:eastAsia="Times New Roman" w:cs="Times New Roman"/>
                <w:sz w:val="24"/>
                <w:szCs w:val="18"/>
                <w:lang w:val="sv" w:eastAsia="en-US" w:bidi="ar-SA"/>
              </w:rPr>
              <w:t>A-</w:t>
            </w:r>
            <w:r>
              <w:rPr>
                <w:rFonts w:ascii="Times New Roman" w:hAnsi="Times New Roman" w:eastAsia="Times New Roman" w:cs="Times New Roman"/>
                <w:sz w:val="24"/>
                <w:szCs w:val="18"/>
                <w:lang w:val="en-US" w:eastAsia="zh-CN" w:bidi="ar-SA"/>
              </w:rPr>
              <w:t>n</w:t>
            </w:r>
            <w:r>
              <w:rPr>
                <w:rFonts w:ascii="Times New Roman" w:hAnsi="Times New Roman" w:eastAsia="Times New Roman" w:cs="Times New Roman"/>
                <w:sz w:val="24"/>
                <w:szCs w:val="18"/>
                <w:lang w:val="en-US" w:eastAsia="zh-TW" w:bidi="ar-SA"/>
              </w:rPr>
              <w:t>8</w:t>
            </w:r>
            <w:r>
              <w:rPr>
                <w:rFonts w:ascii="Times New Roman" w:hAnsi="Times New Roman" w:eastAsia="Times New Roman" w:cs="Times New Roman"/>
                <w:sz w:val="24"/>
                <w:szCs w:val="18"/>
                <w:lang w:val="sv" w:eastAsia="en-US" w:bidi="ar-SA"/>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ascii="Times New Roman" w:hAnsi="Times New Roman" w:eastAsia="宋体" w:cs="Times New Roman"/>
                <w:b/>
                <w:bCs w:val="0"/>
                <w:sz w:val="24"/>
                <w:szCs w:val="18"/>
                <w:lang w:val="en-US" w:eastAsia="zh-CN" w:bidi="ar-SA"/>
              </w:rPr>
            </w:pPr>
            <w:r>
              <w:rPr>
                <w:rFonts w:ascii="Times New Roman" w:hAnsi="Times New Roman" w:eastAsia="Times New Roman" w:cs="Times New Roman"/>
                <w:b/>
                <w:bCs w:val="0"/>
                <w:sz w:val="24"/>
                <w:szCs w:val="18"/>
                <w:lang w:val="en-US" w:eastAsia="zh-CN" w:bidi="ar-SA"/>
              </w:rPr>
              <w:t>CA</w:t>
            </w:r>
            <w:r>
              <w:rPr>
                <w:rFonts w:ascii="Times New Roman" w:hAnsi="Times New Roman" w:eastAsia="Times New Roman" w:cs="Times New Roman"/>
                <w:b/>
                <w:bCs w:val="0"/>
                <w:sz w:val="24"/>
                <w:szCs w:val="18"/>
                <w:lang w:val="en-US" w:eastAsia="en-US" w:bidi="ar-SA"/>
              </w:rPr>
              <w:t>_</w:t>
            </w:r>
            <w:r>
              <w:rPr>
                <w:rFonts w:ascii="Times New Roman" w:hAnsi="Times New Roman" w:eastAsia="Times New Roman" w:cs="Times New Roman"/>
                <w:b/>
                <w:bCs w:val="0"/>
                <w:sz w:val="24"/>
                <w:szCs w:val="18"/>
                <w:lang w:val="en-US" w:eastAsia="zh-CN" w:bidi="ar-SA"/>
              </w:rPr>
              <w:t>n</w:t>
            </w:r>
            <w:r>
              <w:rPr>
                <w:rFonts w:ascii="Times New Roman" w:hAnsi="Times New Roman" w:eastAsia="Times New Roman" w:cs="Times New Roman"/>
                <w:b/>
                <w:bCs w:val="0"/>
                <w:sz w:val="24"/>
                <w:szCs w:val="18"/>
                <w:lang w:val="en-US" w:eastAsia="zh-TW" w:bidi="ar-SA"/>
              </w:rPr>
              <w:t>7</w:t>
            </w:r>
            <w:r>
              <w:rPr>
                <w:rFonts w:ascii="Times New Roman" w:hAnsi="Times New Roman" w:eastAsia="Times New Roman" w:cs="Times New Roman"/>
                <w:b/>
                <w:bCs w:val="0"/>
                <w:sz w:val="24"/>
                <w:szCs w:val="18"/>
                <w:lang w:val="sv" w:eastAsia="en-US" w:bidi="ar-SA"/>
              </w:rPr>
              <w:t>A-</w:t>
            </w:r>
            <w:r>
              <w:rPr>
                <w:rFonts w:ascii="Times New Roman" w:hAnsi="Times New Roman" w:eastAsia="Times New Roman" w:cs="Times New Roman"/>
                <w:b/>
                <w:bCs w:val="0"/>
                <w:sz w:val="24"/>
                <w:szCs w:val="18"/>
                <w:lang w:val="en-US" w:eastAsia="zh-CN" w:bidi="ar-SA"/>
              </w:rPr>
              <w:t>n</w:t>
            </w:r>
            <w:r>
              <w:rPr>
                <w:rFonts w:ascii="Times New Roman" w:hAnsi="Times New Roman" w:eastAsia="Times New Roman" w:cs="Times New Roman"/>
                <w:b/>
                <w:bCs w:val="0"/>
                <w:sz w:val="24"/>
                <w:szCs w:val="18"/>
                <w:lang w:val="en-US" w:eastAsia="zh-TW" w:bidi="ar-SA"/>
              </w:rPr>
              <w:t>8</w:t>
            </w:r>
            <w:r>
              <w:rPr>
                <w:rFonts w:ascii="Times New Roman" w:hAnsi="Times New Roman" w:eastAsia="Times New Roman" w:cs="Times New Roman"/>
                <w:b/>
                <w:bCs w:val="0"/>
                <w:sz w:val="24"/>
                <w:szCs w:val="18"/>
                <w:lang w:val="sv" w:eastAsia="en-US" w:bidi="ar-SA"/>
              </w:rPr>
              <w:t>A</w:t>
            </w: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ascii="Times New Roman" w:hAnsi="Times New Roman" w:eastAsia="Times New Roman" w:cs="Times New Roman"/>
                <w:sz w:val="24"/>
                <w:szCs w:val="18"/>
                <w:lang w:val="en-US" w:eastAsia="zh-TW" w:bidi="ar-SA"/>
              </w:rPr>
            </w:pPr>
            <w:r>
              <w:rPr>
                <w:rFonts w:ascii="Times New Roman" w:hAnsi="Times New Roman" w:eastAsia="Times New Roman" w:cs="Times New Roman"/>
                <w:sz w:val="24"/>
                <w:szCs w:val="18"/>
                <w:lang w:val="en-US" w:eastAsia="zh-CN" w:bidi="ar-SA"/>
              </w:rPr>
              <w:t>n</w:t>
            </w:r>
            <w:r>
              <w:rPr>
                <w:rFonts w:ascii="Times New Roman" w:hAnsi="Times New Roman" w:eastAsia="Times New Roman" w:cs="Times New Roman"/>
                <w:sz w:val="24"/>
                <w:szCs w:val="18"/>
                <w:lang w:val="en-US" w:eastAsia="zh-TW" w:bidi="ar-SA"/>
              </w:rPr>
              <w:t>7</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24"/>
                <w:lang w:val="en-US" w:eastAsia="zh-CN" w:bidi="ar-SA"/>
              </w:rPr>
            </w:pPr>
            <w:r>
              <w:rPr>
                <w:rFonts w:ascii="Times New Roman" w:hAnsi="Times New Roman" w:eastAsia="Times New Roman" w:cs="Times New Roman"/>
                <w:sz w:val="24"/>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ascii="Times New Roman" w:hAnsi="Times New Roman" w:eastAsia="Times New Roman" w:cs="Times New Roman"/>
                <w:sz w:val="24"/>
                <w:szCs w:val="18"/>
                <w:lang w:val="en-US" w:eastAsia="zh-CN" w:bidi="ar-SA"/>
              </w:rPr>
            </w:pPr>
            <w:r>
              <w:rPr>
                <w:rFonts w:ascii="Times New Roman" w:hAnsi="Times New Roman" w:eastAsia="Times New Roman" w:cs="Times New Roman"/>
                <w:sz w:val="24"/>
                <w:szCs w:val="18"/>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ascii="Times New Roman" w:hAnsi="Times New Roman" w:eastAsia="Times New Roman" w:cs="Times New Roman"/>
                <w:sz w:val="24"/>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ascii="Times New Roman" w:hAnsi="Times New Roman" w:eastAsia="Times New Roman" w:cs="Times New Roman"/>
                <w:sz w:val="24"/>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ascii="Times New Roman" w:hAnsi="Times New Roman" w:eastAsia="Times New Roman" w:cs="Times New Roman"/>
                <w:sz w:val="24"/>
                <w:szCs w:val="18"/>
                <w:lang w:val="en-US" w:eastAsia="zh-TW" w:bidi="ar-SA"/>
              </w:rPr>
            </w:pPr>
            <w:r>
              <w:rPr>
                <w:rFonts w:ascii="Times New Roman" w:hAnsi="Times New Roman" w:eastAsia="Times New Roman" w:cs="Times New Roman"/>
                <w:sz w:val="24"/>
                <w:szCs w:val="18"/>
                <w:lang w:val="en-US" w:eastAsia="zh-CN" w:bidi="ar-SA"/>
              </w:rPr>
              <w:t>n</w:t>
            </w:r>
            <w:r>
              <w:rPr>
                <w:rFonts w:ascii="Times New Roman" w:hAnsi="Times New Roman" w:eastAsia="Times New Roman" w:cs="Times New Roman"/>
                <w:sz w:val="24"/>
                <w:szCs w:val="18"/>
                <w:lang w:val="en-US" w:eastAsia="zh-TW" w:bidi="ar-SA"/>
              </w:rPr>
              <w:t>8</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24"/>
                <w:lang w:val="en-US" w:eastAsia="zh-CN" w:bidi="ar-SA"/>
              </w:rPr>
            </w:pPr>
            <w:r>
              <w:rPr>
                <w:rFonts w:ascii="Times New Roman" w:hAnsi="Times New Roman" w:eastAsia="Times New Roman" w:cs="Times New Roman"/>
                <w:sz w:val="24"/>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ascii="Times New Roman" w:hAnsi="Times New Roman" w:eastAsia="Times New Roman" w:cs="Times New Roman"/>
                <w:sz w:val="24"/>
                <w:szCs w:val="18"/>
                <w:lang w:val="en-US" w:eastAsia="zh-CN" w:bidi="ar-SA"/>
              </w:rPr>
            </w:pPr>
          </w:p>
        </w:tc>
      </w:tr>
    </w:tbl>
    <w:p>
      <w:pPr>
        <w:keepNext/>
        <w:keepLines/>
        <w:widowControl/>
        <w:suppressLineNumbers w:val="0"/>
        <w:overflowPunct w:val="0"/>
        <w:autoSpaceDE w:val="0"/>
        <w:autoSpaceDN w:val="0"/>
        <w:adjustRightInd w:val="0"/>
        <w:spacing w:before="0" w:beforeAutospacing="0" w:after="180" w:afterAutospacing="0"/>
        <w:ind w:left="284" w:right="0" w:firstLine="0"/>
        <w:jc w:val="left"/>
        <w:textAlignment w:val="baseline"/>
        <w:rPr>
          <w:rFonts w:hint="default" w:ascii="Times New Roman" w:hAnsi="Times New Roman" w:eastAsia="PMingLiU" w:cs="Times New Roman"/>
          <w:color w:val="FF0000"/>
          <w:kern w:val="0"/>
          <w:sz w:val="20"/>
          <w:szCs w:val="20"/>
          <w:vertAlign w:val="baseline"/>
          <w:lang w:val="en-US" w:eastAsia="zh-TW" w:bidi="ar"/>
        </w:rPr>
      </w:pPr>
    </w:p>
    <w:p>
      <w:pPr>
        <w:keepNext/>
        <w:keepLines/>
        <w:widowControl/>
        <w:suppressLineNumbers w:val="0"/>
        <w:overflowPunct w:val="0"/>
        <w:autoSpaceDE w:val="0"/>
        <w:autoSpaceDN w:val="0"/>
        <w:adjustRightInd w:val="0"/>
        <w:spacing w:before="0" w:beforeAutospacing="0" w:after="180" w:afterAutospacing="0"/>
        <w:ind w:left="284" w:right="0" w:firstLine="0"/>
        <w:jc w:val="left"/>
        <w:textAlignment w:val="baseline"/>
        <w:rPr>
          <w:rFonts w:hint="default" w:ascii="Times New Roman" w:hAnsi="Times New Roman" w:eastAsia="PMingLiU" w:cs="Times New Roman"/>
          <w:color w:val="0D0D0D"/>
          <w:kern w:val="0"/>
          <w:sz w:val="20"/>
          <w:szCs w:val="20"/>
          <w:vertAlign w:val="baseline"/>
          <w:lang w:val="en-US" w:eastAsia="zh-TW" w:bidi="ar"/>
        </w:rPr>
      </w:pPr>
      <w:r>
        <w:rPr>
          <w:rFonts w:hint="default" w:ascii="Times New Roman" w:hAnsi="Times New Roman" w:eastAsia="PMingLiU" w:cs="Times New Roman"/>
          <w:color w:val="0D0D0D"/>
          <w:kern w:val="0"/>
          <w:sz w:val="20"/>
          <w:szCs w:val="20"/>
          <w:vertAlign w:val="baseline"/>
          <w:lang w:val="en-US" w:eastAsia="zh-TW" w:bidi="ar"/>
        </w:rPr>
        <w:t>Note that CA_n7A-n8A 1UL/2DL CA had been introduced in Rel.17 38.101-1, related sections for 1UL/2DL CA can be found in TR 38.717-02-01 section 6.89.</w:t>
      </w:r>
    </w:p>
    <w:p>
      <w:pPr>
        <w:keepNext/>
        <w:keepLines/>
        <w:widowControl/>
        <w:pBdr>
          <w:top w:val="none" w:color="auto" w:sz="0" w:space="0"/>
        </w:pBdr>
        <w:spacing w:before="120" w:after="180"/>
        <w:ind w:left="1134" w:hanging="1134"/>
        <w:outlineLvl w:val="2"/>
        <w:rPr>
          <w:rFonts w:ascii="Arial" w:hAnsi="Arial" w:eastAsia="宋体" w:cs="Arial"/>
          <w:sz w:val="28"/>
          <w:szCs w:val="28"/>
          <w:lang w:val="en-US" w:eastAsia="zh-CN" w:bidi="ar-SA"/>
        </w:rPr>
      </w:pPr>
      <w:r>
        <w:rPr>
          <w:rFonts w:hint="eastAsia" w:ascii="Arial" w:hAnsi="Arial" w:eastAsia="宋体" w:cs="Times New Roman"/>
          <w:sz w:val="28"/>
          <w:lang w:val="en-US" w:eastAsia="zh-CN" w:bidi="ar-SA"/>
        </w:rPr>
        <w:t>5.34</w:t>
      </w:r>
      <w:r>
        <w:rPr>
          <w:rFonts w:ascii="Arial" w:hAnsi="Arial" w:eastAsia="宋体" w:cs="Times New Roman"/>
          <w:sz w:val="28"/>
          <w:lang w:val="en-US" w:eastAsia="en-US" w:bidi="ar-SA"/>
        </w:rPr>
        <w:t>.2</w:t>
      </w:r>
      <w:r>
        <w:rPr>
          <w:rFonts w:ascii="Arial" w:hAnsi="Arial" w:eastAsia="宋体" w:cs="Times New Roman"/>
          <w:sz w:val="28"/>
          <w:lang w:val="en-US" w:eastAsia="en-US" w:bidi="ar-SA"/>
        </w:rPr>
        <w:tab/>
      </w:r>
      <w:r>
        <w:rPr>
          <w:rFonts w:ascii="Arial" w:hAnsi="Arial" w:eastAsia="宋体" w:cs="Arial"/>
          <w:sz w:val="28"/>
          <w:szCs w:val="28"/>
          <w:lang w:val="en-US" w:eastAsia="zh-CN" w:bidi="ar-SA"/>
        </w:rPr>
        <w:t>Specific for 2 bands UL CA</w:t>
      </w:r>
    </w:p>
    <w:p>
      <w:pPr>
        <w:keepNext/>
        <w:keepLines/>
        <w:widowControl/>
        <w:pBdr>
          <w:top w:val="none" w:color="auto" w:sz="0" w:space="0"/>
        </w:pBdr>
        <w:spacing w:before="120" w:after="180"/>
        <w:ind w:left="1418" w:hanging="1418"/>
        <w:outlineLvl w:val="3"/>
        <w:rPr>
          <w:rFonts w:ascii="Arial" w:hAnsi="Arial" w:eastAsia="宋体" w:cs="Times New Roman"/>
          <w:sz w:val="24"/>
          <w:lang w:val="en-US" w:eastAsia="en-US" w:bidi="ar-SA"/>
        </w:rPr>
      </w:pPr>
      <w:r>
        <w:rPr>
          <w:rFonts w:hint="eastAsia" w:ascii="Arial" w:hAnsi="Arial" w:eastAsia="宋体" w:cs="Times New Roman"/>
          <w:sz w:val="24"/>
          <w:lang w:val="en-US" w:eastAsia="zh-CN" w:bidi="ar-SA"/>
        </w:rPr>
        <w:t>5.34</w:t>
      </w:r>
      <w:r>
        <w:rPr>
          <w:rFonts w:ascii="Arial" w:hAnsi="Arial" w:eastAsia="宋体" w:cs="Times New Roman"/>
          <w:sz w:val="24"/>
          <w:lang w:val="en-US" w:eastAsia="en-US" w:bidi="ar-SA"/>
        </w:rPr>
        <w:t>.2.1</w:t>
      </w:r>
      <w:r>
        <w:rPr>
          <w:rFonts w:ascii="Arial" w:hAnsi="Arial" w:eastAsia="宋体" w:cs="Times New Roman"/>
          <w:sz w:val="24"/>
          <w:lang w:val="en-US" w:eastAsia="en-US" w:bidi="ar-SA"/>
        </w:rPr>
        <w:tab/>
      </w:r>
      <w:r>
        <w:rPr>
          <w:rFonts w:ascii="Arial" w:hAnsi="Arial" w:eastAsia="宋体" w:cs="Arial"/>
          <w:sz w:val="24"/>
          <w:lang w:val="en-US" w:eastAsia="zh-CN" w:bidi="ar-SA"/>
        </w:rPr>
        <w:t>Maximum output power for inter-band CA</w:t>
      </w:r>
    </w:p>
    <w:p>
      <w:pPr>
        <w:keepNext/>
        <w:keepLines/>
        <w:widowControl/>
        <w:suppressLineNumbers w:val="0"/>
        <w:spacing w:before="120" w:beforeAutospacing="0" w:after="120" w:afterAutospacing="0"/>
        <w:ind w:left="0" w:right="0"/>
        <w:jc w:val="center"/>
        <w:rPr>
          <w:rFonts w:hint="default" w:ascii="Arial" w:hAnsi="Arial" w:eastAsia="Times New Roman" w:cs="Arial"/>
          <w:b/>
          <w:bCs w:val="0"/>
          <w:sz w:val="21"/>
          <w:szCs w:val="22"/>
          <w:lang w:val="en-US" w:eastAsia="zh-CN"/>
        </w:rPr>
      </w:pPr>
      <w:r>
        <w:rPr>
          <w:rFonts w:hint="default" w:ascii="Arial" w:hAnsi="Arial" w:eastAsia="PMingLiU" w:cs="Arial"/>
          <w:b/>
          <w:bCs w:val="0"/>
          <w:kern w:val="0"/>
          <w:sz w:val="20"/>
          <w:szCs w:val="20"/>
          <w:lang w:val="en-US" w:eastAsia="zh-CN" w:bidi="ar"/>
        </w:rPr>
        <w:t xml:space="preserve">Table </w:t>
      </w:r>
      <w:r>
        <w:rPr>
          <w:rFonts w:hint="eastAsia" w:ascii="Arial" w:hAnsi="Arial" w:eastAsia="宋体" w:cs="Arial"/>
          <w:b/>
          <w:bCs w:val="0"/>
          <w:kern w:val="0"/>
          <w:sz w:val="20"/>
          <w:szCs w:val="20"/>
          <w:lang w:val="en-US" w:eastAsia="zh-CN" w:bidi="ar"/>
        </w:rPr>
        <w:t>5.34</w:t>
      </w:r>
      <w:r>
        <w:rPr>
          <w:rFonts w:hint="default" w:ascii="Arial" w:hAnsi="Arial" w:eastAsia="宋体" w:cs="Arial"/>
          <w:b/>
          <w:bCs w:val="0"/>
          <w:kern w:val="0"/>
          <w:sz w:val="20"/>
          <w:szCs w:val="20"/>
          <w:lang w:val="en-US" w:eastAsia="zh-CN" w:bidi="ar"/>
        </w:rPr>
        <w:t>.2</w:t>
      </w:r>
      <w:r>
        <w:rPr>
          <w:rFonts w:hint="default" w:ascii="Arial" w:hAnsi="Arial" w:eastAsia="PMingLiU" w:cs="Arial"/>
          <w:b/>
          <w:bCs w:val="0"/>
          <w:kern w:val="0"/>
          <w:sz w:val="20"/>
          <w:szCs w:val="20"/>
          <w:lang w:val="en-US" w:eastAsia="zh-CN" w:bidi="ar"/>
        </w:rPr>
        <w:t>.</w:t>
      </w:r>
      <w:r>
        <w:rPr>
          <w:rFonts w:hint="default" w:ascii="Arial" w:hAnsi="Arial" w:eastAsia="宋体" w:cs="Arial"/>
          <w:b/>
          <w:bCs w:val="0"/>
          <w:kern w:val="0"/>
          <w:sz w:val="20"/>
          <w:szCs w:val="20"/>
          <w:lang w:val="en-US" w:eastAsia="zh-CN" w:bidi="ar"/>
        </w:rPr>
        <w:t>1</w:t>
      </w:r>
      <w:r>
        <w:rPr>
          <w:rFonts w:hint="default" w:ascii="Arial" w:hAnsi="Arial" w:eastAsia="PMingLiU" w:cs="Arial"/>
          <w:b/>
          <w:bCs w:val="0"/>
          <w:kern w:val="0"/>
          <w:sz w:val="20"/>
          <w:szCs w:val="20"/>
          <w:lang w:val="en-US" w:eastAsia="zh-CN" w:bidi="ar"/>
        </w:rPr>
        <w:t xml:space="preserve">-1: </w:t>
      </w:r>
      <w:r>
        <w:rPr>
          <w:rFonts w:hint="default" w:ascii="Arial" w:hAnsi="Arial" w:eastAsia="PMingLiU" w:cs="Arial"/>
          <w:b/>
          <w:bCs w:val="0"/>
          <w:kern w:val="0"/>
          <w:sz w:val="21"/>
          <w:szCs w:val="22"/>
          <w:lang w:val="en-US" w:eastAsia="zh-CN" w:bidi="ar"/>
        </w:rPr>
        <w:t>UE Power Class for uplink inter-band CA</w:t>
      </w:r>
    </w:p>
    <w:tbl>
      <w:tblPr>
        <w:tblStyle w:val="89"/>
        <w:tblW w:w="8370"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491"/>
        <w:gridCol w:w="2624"/>
        <w:gridCol w:w="2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488"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Arial"/>
                <w:sz w:val="24"/>
                <w:lang w:val="en-US" w:eastAsia="en-US" w:bidi="ar-SA"/>
              </w:rPr>
            </w:pPr>
            <w:r>
              <w:rPr>
                <w:rFonts w:ascii="Times New Roman" w:hAnsi="Times New Roman" w:eastAsia="Times New Roman" w:cs="Arial"/>
                <w:sz w:val="24"/>
                <w:lang w:val="en-US" w:eastAsia="en-US" w:bidi="ar-SA"/>
              </w:rPr>
              <w:t>Uplink CA Configuration</w:t>
            </w:r>
          </w:p>
        </w:tc>
        <w:tc>
          <w:tcPr>
            <w:tcW w:w="262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Arial"/>
                <w:sz w:val="24"/>
                <w:lang w:val="en-US" w:eastAsia="en-US" w:bidi="ar-SA"/>
              </w:rPr>
            </w:pPr>
            <w:r>
              <w:rPr>
                <w:rFonts w:ascii="Times New Roman" w:hAnsi="Times New Roman" w:eastAsia="Times New Roman" w:cs="Arial"/>
                <w:sz w:val="24"/>
                <w:lang w:val="en-US" w:eastAsia="en-US" w:bidi="ar-SA"/>
              </w:rPr>
              <w:t>Class 3 (dBm)</w:t>
            </w:r>
          </w:p>
        </w:tc>
        <w:tc>
          <w:tcPr>
            <w:tcW w:w="2253"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Arial"/>
                <w:sz w:val="24"/>
                <w:lang w:val="en-US" w:eastAsia="en-US" w:bidi="ar-SA"/>
              </w:rPr>
            </w:pPr>
            <w:r>
              <w:rPr>
                <w:rFonts w:ascii="Times New Roman" w:hAnsi="Times New Roman" w:eastAsia="Times New Roman" w:cs="Arial"/>
                <w:sz w:val="24"/>
                <w:lang w:val="en-US" w:eastAsia="en-US" w:bidi="ar-SA"/>
              </w:rPr>
              <w:t>Tolerance (dB)</w:t>
            </w:r>
            <w:r>
              <w:rPr>
                <w:rFonts w:ascii="Times New Roman" w:hAnsi="Times New Roman" w:eastAsia="Times New Roman" w:cs="Arial"/>
                <w:sz w:val="24"/>
                <w:lang w:val="en-US" w:eastAsia="en-US" w:bidi="ar-SA"/>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488"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Arial"/>
                <w:sz w:val="24"/>
                <w:lang w:val="en-US" w:eastAsia="zh-CN" w:bidi="ar-SA"/>
              </w:rPr>
            </w:pPr>
            <w:r>
              <w:rPr>
                <w:rFonts w:ascii="Times New Roman" w:hAnsi="Times New Roman" w:eastAsia="Times New Roman" w:cs="Arial"/>
                <w:sz w:val="24"/>
                <w:lang w:val="en-US" w:eastAsia="zh-CN" w:bidi="ar-SA"/>
              </w:rPr>
              <w:t>CA_n</w:t>
            </w:r>
            <w:r>
              <w:rPr>
                <w:rFonts w:ascii="Times New Roman" w:hAnsi="Times New Roman" w:eastAsia="Times New Roman" w:cs="Arial"/>
                <w:sz w:val="24"/>
                <w:lang w:val="en-US" w:eastAsia="zh-TW" w:bidi="ar-SA"/>
              </w:rPr>
              <w:t>7</w:t>
            </w:r>
            <w:r>
              <w:rPr>
                <w:rFonts w:ascii="Times New Roman" w:hAnsi="Times New Roman" w:eastAsia="Times New Roman" w:cs="Arial"/>
                <w:sz w:val="24"/>
                <w:lang w:val="en-US" w:eastAsia="zh-CN" w:bidi="ar-SA"/>
              </w:rPr>
              <w:t>A-n</w:t>
            </w:r>
            <w:r>
              <w:rPr>
                <w:rFonts w:ascii="Times New Roman" w:hAnsi="Times New Roman" w:eastAsia="Times New Roman" w:cs="Arial"/>
                <w:sz w:val="24"/>
                <w:lang w:val="en-US" w:eastAsia="zh-TW" w:bidi="ar-SA"/>
              </w:rPr>
              <w:t>8</w:t>
            </w:r>
            <w:r>
              <w:rPr>
                <w:rFonts w:ascii="Times New Roman" w:hAnsi="Times New Roman" w:eastAsia="Times New Roman" w:cs="Arial"/>
                <w:sz w:val="24"/>
                <w:lang w:val="en-US" w:eastAsia="zh-CN" w:bidi="ar-SA"/>
              </w:rPr>
              <w:t>A</w:t>
            </w:r>
          </w:p>
        </w:tc>
        <w:tc>
          <w:tcPr>
            <w:tcW w:w="262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Arial"/>
                <w:sz w:val="24"/>
                <w:lang w:val="en-US" w:eastAsia="zh-CN" w:bidi="ar-SA"/>
              </w:rPr>
            </w:pPr>
            <w:r>
              <w:rPr>
                <w:rFonts w:ascii="Times New Roman" w:hAnsi="Times New Roman" w:eastAsia="Times New Roman" w:cs="Arial"/>
                <w:sz w:val="24"/>
                <w:lang w:val="en-US" w:eastAsia="zh-CN" w:bidi="ar-SA"/>
              </w:rPr>
              <w:t>23</w:t>
            </w:r>
          </w:p>
        </w:tc>
        <w:tc>
          <w:tcPr>
            <w:tcW w:w="2253"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Arial"/>
                <w:sz w:val="24"/>
                <w:lang w:val="en-US" w:eastAsia="zh-TW" w:bidi="ar-SA"/>
              </w:rPr>
            </w:pPr>
            <w:r>
              <w:rPr>
                <w:rFonts w:ascii="Times New Roman" w:hAnsi="Times New Roman" w:eastAsia="Times New Roman" w:cs="Arial"/>
                <w:sz w:val="24"/>
                <w:lang w:val="en-US" w:eastAsia="en-US" w:bidi="ar-SA"/>
              </w:rPr>
              <w:t>+</w:t>
            </w:r>
            <w:r>
              <w:rPr>
                <w:rFonts w:ascii="Times New Roman" w:hAnsi="Times New Roman" w:eastAsia="Times New Roman" w:cs="Arial"/>
                <w:sz w:val="24"/>
                <w:lang w:val="en-US" w:eastAsia="zh-TW" w:bidi="ar-SA"/>
              </w:rPr>
              <w:t>2</w:t>
            </w:r>
            <w:r>
              <w:rPr>
                <w:rFonts w:ascii="Times New Roman" w:hAnsi="Times New Roman" w:eastAsia="Times New Roman" w:cs="Arial"/>
                <w:sz w:val="24"/>
                <w:lang w:val="en-US" w:eastAsia="en-US" w:bidi="ar-SA"/>
              </w:rPr>
              <w:t>/-</w:t>
            </w:r>
            <w:r>
              <w:rPr>
                <w:rFonts w:ascii="Times New Roman" w:hAnsi="Times New Roman" w:eastAsia="Times New Roman" w:cs="Arial"/>
                <w:sz w:val="24"/>
                <w:lang w:val="en-US" w:eastAsia="zh-TW" w:bidi="ar-SA"/>
              </w:rPr>
              <w:t>3</w:t>
            </w:r>
          </w:p>
        </w:tc>
      </w:tr>
    </w:tbl>
    <w:p>
      <w:pPr>
        <w:keepNext/>
        <w:keepLines/>
        <w:widowControl/>
        <w:suppressLineNumbers w:val="0"/>
        <w:spacing w:before="0" w:beforeAutospacing="0" w:after="180" w:afterAutospacing="0"/>
        <w:ind w:left="0" w:right="0"/>
        <w:jc w:val="left"/>
        <w:rPr>
          <w:rFonts w:eastAsia="Times New Roman"/>
          <w:lang w:val="en-US" w:eastAsia="zh-CN"/>
        </w:rPr>
      </w:pPr>
    </w:p>
    <w:p>
      <w:pPr>
        <w:keepNext/>
        <w:keepLines/>
        <w:widowControl/>
        <w:pBdr>
          <w:top w:val="none" w:color="auto" w:sz="0" w:space="0"/>
        </w:pBdr>
        <w:spacing w:before="120" w:after="180"/>
        <w:ind w:left="1418" w:hanging="1418"/>
        <w:outlineLvl w:val="3"/>
        <w:rPr>
          <w:rFonts w:ascii="Arial" w:hAnsi="Arial" w:eastAsia="宋体" w:cs="Arial"/>
          <w:sz w:val="24"/>
          <w:lang w:val="en-US" w:eastAsia="zh-CN" w:bidi="ar-SA"/>
        </w:rPr>
      </w:pPr>
      <w:r>
        <w:rPr>
          <w:rFonts w:hint="eastAsia" w:ascii="Arial" w:hAnsi="Arial" w:eastAsia="宋体" w:cs="Times New Roman"/>
          <w:sz w:val="24"/>
          <w:lang w:val="en-US" w:eastAsia="zh-CN" w:bidi="ar-SA"/>
        </w:rPr>
        <w:t>5.34</w:t>
      </w:r>
      <w:r>
        <w:rPr>
          <w:rFonts w:ascii="Arial" w:hAnsi="Arial" w:eastAsia="宋体" w:cs="Times New Roman"/>
          <w:sz w:val="24"/>
          <w:lang w:val="en-US" w:eastAsia="en-US" w:bidi="ar-SA"/>
        </w:rPr>
        <w:t>.2.2</w:t>
      </w:r>
      <w:r>
        <w:rPr>
          <w:rFonts w:ascii="Arial" w:hAnsi="Arial" w:eastAsia="宋体" w:cs="Times New Roman"/>
          <w:sz w:val="24"/>
          <w:lang w:val="en-US" w:eastAsia="en-US" w:bidi="ar-SA"/>
        </w:rPr>
        <w:tab/>
      </w:r>
      <w:r>
        <w:rPr>
          <w:rFonts w:ascii="Arial" w:hAnsi="Arial" w:eastAsia="宋体" w:cs="Arial"/>
          <w:sz w:val="24"/>
          <w:lang w:val="en-US" w:eastAsia="zh-CN" w:bidi="ar-SA"/>
        </w:rPr>
        <w:t>UE co-existence studies</w:t>
      </w:r>
    </w:p>
    <w:p>
      <w:pPr>
        <w:keepNext/>
        <w:keepLines w:val="0"/>
        <w:widowControl/>
        <w:suppressLineNumbers w:val="0"/>
        <w:spacing w:before="0" w:beforeAutospacing="0" w:after="180" w:afterAutospacing="0"/>
        <w:ind w:left="0" w:right="0"/>
        <w:jc w:val="left"/>
        <w:rPr>
          <w:rFonts w:eastAsia="Times New Roman"/>
          <w:lang w:val="en-US"/>
        </w:rPr>
      </w:pPr>
      <w:r>
        <w:rPr>
          <w:rFonts w:hint="default" w:ascii="Times New Roman" w:hAnsi="Times New Roman" w:eastAsia="PMingLiU" w:cs="Times New Roman"/>
          <w:kern w:val="0"/>
          <w:sz w:val="20"/>
          <w:szCs w:val="20"/>
          <w:lang w:val="en-US" w:eastAsia="zh-CN" w:bidi="ar"/>
        </w:rPr>
        <w:t xml:space="preserve">Table </w:t>
      </w:r>
      <w:r>
        <w:rPr>
          <w:rFonts w:hint="eastAsia" w:ascii="Times New Roman" w:hAnsi="Times New Roman" w:eastAsia="宋体" w:cs="Times New Roman"/>
          <w:kern w:val="0"/>
          <w:sz w:val="20"/>
          <w:szCs w:val="20"/>
          <w:lang w:val="en-US" w:eastAsia="zh-CN" w:bidi="ar"/>
        </w:rPr>
        <w:t>5.34</w:t>
      </w:r>
      <w:r>
        <w:rPr>
          <w:rFonts w:hint="default" w:ascii="Times New Roman" w:hAnsi="Times New Roman" w:eastAsia="宋体" w:cs="Times New Roman"/>
          <w:kern w:val="0"/>
          <w:sz w:val="20"/>
          <w:szCs w:val="20"/>
          <w:lang w:val="en-US" w:eastAsia="zh-CN" w:bidi="ar"/>
        </w:rPr>
        <w:t>.2.2</w:t>
      </w:r>
      <w:r>
        <w:rPr>
          <w:rFonts w:hint="default" w:ascii="Times New Roman" w:hAnsi="Times New Roman" w:eastAsia="PMingLiU" w:cs="Times New Roman"/>
          <w:kern w:val="0"/>
          <w:sz w:val="20"/>
          <w:szCs w:val="20"/>
          <w:lang w:val="en-US" w:eastAsia="zh-CN" w:bidi="ar"/>
        </w:rPr>
        <w:t>-1 lists B</w:t>
      </w:r>
      <w:r>
        <w:rPr>
          <w:rFonts w:hint="default" w:ascii="Times New Roman" w:hAnsi="Times New Roman" w:eastAsia="MS Mincho" w:cs="Times New Roman"/>
          <w:kern w:val="0"/>
          <w:sz w:val="20"/>
          <w:szCs w:val="20"/>
          <w:lang w:val="en-US" w:eastAsia="zh-CN" w:bidi="ar"/>
        </w:rPr>
        <w:t xml:space="preserve">and </w:t>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PMingLiU" w:cs="Times New Roman"/>
          <w:kern w:val="0"/>
          <w:sz w:val="20"/>
          <w:szCs w:val="20"/>
          <w:lang w:val="en-US" w:eastAsia="zh-TW" w:bidi="ar"/>
        </w:rPr>
        <w:t>7</w:t>
      </w:r>
      <w:r>
        <w:rPr>
          <w:rFonts w:hint="default" w:ascii="Times New Roman" w:hAnsi="Times New Roman" w:eastAsia="MS Mincho" w:cs="Times New Roman"/>
          <w:kern w:val="0"/>
          <w:sz w:val="20"/>
          <w:szCs w:val="20"/>
          <w:lang w:val="en-US" w:eastAsia="zh-CN" w:bidi="ar"/>
        </w:rPr>
        <w:t xml:space="preserve"> </w:t>
      </w:r>
      <w:r>
        <w:rPr>
          <w:rFonts w:hint="default" w:ascii="Times New Roman" w:hAnsi="Times New Roman" w:eastAsia="PMingLiU" w:cs="Times New Roman"/>
          <w:kern w:val="0"/>
          <w:sz w:val="20"/>
          <w:szCs w:val="20"/>
          <w:lang w:val="en-US" w:eastAsia="zh-CN" w:bidi="ar"/>
        </w:rPr>
        <w:t>+ B</w:t>
      </w:r>
      <w:r>
        <w:rPr>
          <w:rFonts w:hint="default" w:ascii="Times New Roman" w:hAnsi="Times New Roman" w:eastAsia="MS Mincho" w:cs="Times New Roman"/>
          <w:kern w:val="0"/>
          <w:sz w:val="20"/>
          <w:szCs w:val="20"/>
          <w:lang w:val="en-US" w:eastAsia="zh-CN" w:bidi="ar"/>
        </w:rPr>
        <w:t xml:space="preserve">and </w:t>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PMingLiU" w:cs="Times New Roman"/>
          <w:kern w:val="0"/>
          <w:sz w:val="20"/>
          <w:szCs w:val="20"/>
          <w:lang w:val="en-US" w:eastAsia="zh-TW" w:bidi="ar"/>
        </w:rPr>
        <w:t>8</w:t>
      </w:r>
      <w:r>
        <w:rPr>
          <w:rFonts w:hint="default" w:ascii="Times New Roman" w:hAnsi="Times New Roman" w:eastAsia="PMingLiU" w:cs="Times New Roman"/>
          <w:kern w:val="0"/>
          <w:sz w:val="20"/>
          <w:szCs w:val="20"/>
          <w:lang w:val="en-US" w:eastAsia="zh-CN" w:bidi="ar"/>
        </w:rPr>
        <w:t xml:space="preserve"> 2UL</w:t>
      </w:r>
      <w:r>
        <w:rPr>
          <w:rFonts w:hint="default" w:ascii="Times New Roman" w:hAnsi="Times New Roman" w:eastAsia="宋体" w:cs="Times New Roman"/>
          <w:kern w:val="0"/>
          <w:sz w:val="20"/>
          <w:szCs w:val="20"/>
          <w:lang w:val="en-US" w:eastAsia="zh-CN" w:bidi="ar"/>
        </w:rPr>
        <w:t xml:space="preserve"> bands</w:t>
      </w:r>
      <w:r>
        <w:rPr>
          <w:rFonts w:hint="default" w:ascii="Times New Roman" w:hAnsi="Times New Roman" w:eastAsia="PMingLiU" w:cs="Times New Roman"/>
          <w:kern w:val="0"/>
          <w:sz w:val="20"/>
          <w:szCs w:val="20"/>
          <w:lang w:val="en-US" w:eastAsia="zh-CN" w:bidi="ar"/>
        </w:rPr>
        <w:t xml:space="preserve"> CA 2</w:t>
      </w:r>
      <w:r>
        <w:rPr>
          <w:rFonts w:hint="default" w:ascii="Times New Roman" w:hAnsi="Times New Roman" w:eastAsia="PMingLiU" w:cs="Times New Roman"/>
          <w:kern w:val="0"/>
          <w:sz w:val="20"/>
          <w:szCs w:val="20"/>
          <w:vertAlign w:val="superscript"/>
          <w:lang w:val="en-US" w:eastAsia="zh-CN" w:bidi="ar"/>
        </w:rPr>
        <w:t>nd</w:t>
      </w:r>
      <w:r>
        <w:rPr>
          <w:rFonts w:hint="default" w:ascii="Times New Roman" w:hAnsi="Times New Roman" w:eastAsia="PMingLiU" w:cs="Times New Roman"/>
          <w:kern w:val="0"/>
          <w:sz w:val="20"/>
          <w:szCs w:val="20"/>
          <w:lang w:val="en-US" w:eastAsia="zh-CN" w:bidi="ar"/>
        </w:rPr>
        <w:t>, 3</w:t>
      </w:r>
      <w:r>
        <w:rPr>
          <w:rFonts w:hint="default" w:ascii="Times New Roman" w:hAnsi="Times New Roman" w:eastAsia="PMingLiU" w:cs="Times New Roman"/>
          <w:kern w:val="0"/>
          <w:sz w:val="20"/>
          <w:szCs w:val="20"/>
          <w:vertAlign w:val="superscript"/>
          <w:lang w:val="en-US" w:eastAsia="zh-CN" w:bidi="ar"/>
        </w:rPr>
        <w:t>rd</w:t>
      </w:r>
      <w:r>
        <w:rPr>
          <w:rFonts w:hint="default" w:ascii="Times New Roman" w:hAnsi="Times New Roman" w:eastAsia="PMingLiU" w:cs="Times New Roman"/>
          <w:kern w:val="0"/>
          <w:sz w:val="20"/>
          <w:szCs w:val="20"/>
          <w:lang w:val="en-US" w:eastAsia="zh-CN" w:bidi="ar"/>
        </w:rPr>
        <w:t>, 4</w:t>
      </w:r>
      <w:r>
        <w:rPr>
          <w:rFonts w:hint="default" w:ascii="Times New Roman" w:hAnsi="Times New Roman" w:eastAsia="PMingLiU" w:cs="Times New Roman"/>
          <w:kern w:val="0"/>
          <w:sz w:val="20"/>
          <w:szCs w:val="20"/>
          <w:vertAlign w:val="superscript"/>
          <w:lang w:val="en-US" w:eastAsia="zh-CN" w:bidi="ar"/>
        </w:rPr>
        <w:t>th</w:t>
      </w:r>
      <w:r>
        <w:rPr>
          <w:rFonts w:hint="default" w:ascii="Times New Roman" w:hAnsi="Times New Roman" w:eastAsia="PMingLiU" w:cs="Times New Roman"/>
          <w:kern w:val="0"/>
          <w:sz w:val="20"/>
          <w:szCs w:val="20"/>
          <w:lang w:val="en-US" w:eastAsia="zh-CN" w:bidi="ar"/>
        </w:rPr>
        <w:t xml:space="preserve"> and 5</w:t>
      </w:r>
      <w:r>
        <w:rPr>
          <w:rFonts w:hint="default" w:ascii="Times New Roman" w:hAnsi="Times New Roman" w:eastAsia="PMingLiU" w:cs="Times New Roman"/>
          <w:kern w:val="0"/>
          <w:sz w:val="20"/>
          <w:szCs w:val="20"/>
          <w:vertAlign w:val="superscript"/>
          <w:lang w:val="en-US" w:eastAsia="zh-CN" w:bidi="ar"/>
        </w:rPr>
        <w:t>th</w:t>
      </w:r>
      <w:r>
        <w:rPr>
          <w:rFonts w:hint="default" w:ascii="Times New Roman" w:hAnsi="Times New Roman" w:eastAsia="PMingLiU" w:cs="Times New Roman"/>
          <w:kern w:val="0"/>
          <w:sz w:val="20"/>
          <w:szCs w:val="20"/>
          <w:lang w:val="en-US" w:eastAsia="zh-CN" w:bidi="ar"/>
        </w:rPr>
        <w:t xml:space="preserve"> order IMD for the UE-to-UE coexistence analysis.</w:t>
      </w:r>
    </w:p>
    <w:p>
      <w:pPr>
        <w:keepNext/>
        <w:keepLines/>
        <w:widowControl/>
        <w:suppressLineNumbers w:val="0"/>
        <w:spacing w:before="120" w:beforeAutospacing="0" w:after="120" w:afterAutospacing="0"/>
        <w:ind w:left="0" w:right="0"/>
        <w:jc w:val="center"/>
        <w:rPr>
          <w:rFonts w:hint="default" w:ascii="Arial" w:hAnsi="Arial" w:eastAsia="Times New Roman" w:cs="Arial"/>
          <w:b/>
          <w:bCs w:val="0"/>
          <w:lang w:val="en-US"/>
        </w:rPr>
      </w:pPr>
      <w:r>
        <w:rPr>
          <w:rFonts w:hint="default" w:ascii="Arial" w:hAnsi="Arial" w:eastAsia="PMingLiU" w:cs="Arial"/>
          <w:b/>
          <w:bCs w:val="0"/>
          <w:kern w:val="0"/>
          <w:sz w:val="20"/>
          <w:szCs w:val="20"/>
          <w:lang w:val="en-US" w:eastAsia="zh-CN" w:bidi="ar"/>
        </w:rPr>
        <w:t xml:space="preserve">Table </w:t>
      </w:r>
      <w:r>
        <w:rPr>
          <w:rFonts w:hint="eastAsia" w:ascii="Arial" w:hAnsi="Arial" w:eastAsia="宋体" w:cs="Arial"/>
          <w:b/>
          <w:bCs w:val="0"/>
          <w:kern w:val="0"/>
          <w:sz w:val="20"/>
          <w:szCs w:val="20"/>
          <w:lang w:val="en-US" w:eastAsia="zh-CN" w:bidi="ar"/>
        </w:rPr>
        <w:t>5.34</w:t>
      </w:r>
      <w:r>
        <w:rPr>
          <w:rFonts w:hint="default" w:ascii="Arial" w:hAnsi="Arial" w:eastAsia="宋体" w:cs="Arial"/>
          <w:b/>
          <w:bCs w:val="0"/>
          <w:kern w:val="0"/>
          <w:sz w:val="20"/>
          <w:szCs w:val="20"/>
          <w:lang w:val="en-US" w:eastAsia="zh-CN" w:bidi="ar"/>
        </w:rPr>
        <w:t>.2</w:t>
      </w:r>
      <w:r>
        <w:rPr>
          <w:rFonts w:hint="default" w:ascii="Arial" w:hAnsi="Arial" w:eastAsia="PMingLiU" w:cs="Arial"/>
          <w:b/>
          <w:bCs w:val="0"/>
          <w:kern w:val="0"/>
          <w:sz w:val="20"/>
          <w:szCs w:val="20"/>
          <w:lang w:val="en-US" w:eastAsia="zh-CN" w:bidi="ar"/>
        </w:rPr>
        <w:t>.</w:t>
      </w:r>
      <w:r>
        <w:rPr>
          <w:rFonts w:hint="default" w:ascii="Arial" w:hAnsi="Arial" w:eastAsia="宋体" w:cs="Arial"/>
          <w:b/>
          <w:bCs w:val="0"/>
          <w:kern w:val="0"/>
          <w:sz w:val="20"/>
          <w:szCs w:val="20"/>
          <w:lang w:val="en-US" w:eastAsia="zh-CN" w:bidi="ar"/>
        </w:rPr>
        <w:t>2</w:t>
      </w:r>
      <w:r>
        <w:rPr>
          <w:rFonts w:hint="default" w:ascii="Arial" w:hAnsi="Arial" w:eastAsia="PMingLiU" w:cs="Arial"/>
          <w:b/>
          <w:bCs w:val="0"/>
          <w:kern w:val="0"/>
          <w:sz w:val="20"/>
          <w:szCs w:val="20"/>
          <w:lang w:val="en-US" w:eastAsia="zh-CN" w:bidi="ar"/>
        </w:rPr>
        <w:t xml:space="preserve">-1: Band </w:t>
      </w:r>
      <w:r>
        <w:rPr>
          <w:rFonts w:hint="default" w:ascii="Arial" w:hAnsi="Arial" w:eastAsia="宋体" w:cs="Arial"/>
          <w:b/>
          <w:bCs w:val="0"/>
          <w:kern w:val="0"/>
          <w:sz w:val="20"/>
          <w:szCs w:val="20"/>
          <w:lang w:val="en-US" w:eastAsia="zh-CN" w:bidi="ar"/>
        </w:rPr>
        <w:t>n</w:t>
      </w:r>
      <w:r>
        <w:rPr>
          <w:rFonts w:hint="default" w:ascii="Arial" w:hAnsi="Arial" w:eastAsia="PMingLiU" w:cs="Arial"/>
          <w:b/>
          <w:bCs w:val="0"/>
          <w:kern w:val="0"/>
          <w:sz w:val="20"/>
          <w:szCs w:val="20"/>
          <w:lang w:val="en-US" w:eastAsia="zh-TW" w:bidi="ar"/>
        </w:rPr>
        <w:t>7</w:t>
      </w:r>
      <w:r>
        <w:rPr>
          <w:rFonts w:hint="default" w:ascii="Arial" w:hAnsi="Arial" w:eastAsia="PMingLiU" w:cs="Arial"/>
          <w:b/>
          <w:bCs w:val="0"/>
          <w:kern w:val="0"/>
          <w:sz w:val="20"/>
          <w:szCs w:val="20"/>
          <w:lang w:val="en-US" w:eastAsia="zh-CN" w:bidi="ar"/>
        </w:rPr>
        <w:t xml:space="preserve"> and Band </w:t>
      </w:r>
      <w:r>
        <w:rPr>
          <w:rFonts w:hint="default" w:ascii="Arial" w:hAnsi="Arial" w:eastAsia="宋体" w:cs="Arial"/>
          <w:b/>
          <w:bCs w:val="0"/>
          <w:kern w:val="0"/>
          <w:sz w:val="20"/>
          <w:szCs w:val="20"/>
          <w:lang w:val="en-US" w:eastAsia="zh-CN" w:bidi="ar"/>
        </w:rPr>
        <w:t>n</w:t>
      </w:r>
      <w:r>
        <w:rPr>
          <w:rFonts w:hint="default" w:ascii="Arial" w:hAnsi="Arial" w:eastAsia="PMingLiU" w:cs="Arial"/>
          <w:b/>
          <w:bCs w:val="0"/>
          <w:kern w:val="0"/>
          <w:sz w:val="20"/>
          <w:szCs w:val="20"/>
          <w:lang w:val="en-US" w:eastAsia="zh-TW" w:bidi="ar"/>
        </w:rPr>
        <w:t>8</w:t>
      </w:r>
      <w:r>
        <w:rPr>
          <w:rFonts w:hint="default" w:ascii="Arial" w:hAnsi="Arial" w:eastAsia="PMingLiU" w:cs="Arial"/>
          <w:b/>
          <w:bCs w:val="0"/>
          <w:kern w:val="0"/>
          <w:sz w:val="20"/>
          <w:szCs w:val="20"/>
          <w:lang w:val="en-US" w:eastAsia="zh-CN" w:bidi="ar"/>
        </w:rPr>
        <w:t xml:space="preserve"> UL IMD products</w:t>
      </w:r>
    </w:p>
    <w:tbl>
      <w:tblPr>
        <w:tblStyle w:val="8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70" w:type="dxa"/>
          <w:bottom w:w="0" w:type="dxa"/>
          <w:right w:w="70" w:type="dxa"/>
        </w:tblCellMar>
      </w:tblPr>
      <w:tblGrid>
        <w:gridCol w:w="2623"/>
        <w:gridCol w:w="1789"/>
        <w:gridCol w:w="1789"/>
        <w:gridCol w:w="1790"/>
        <w:gridCol w:w="17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1340" w:type="pct"/>
            <w:tcBorders>
              <w:top w:val="single" w:color="auto" w:sz="8" w:space="0"/>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
                <w:bCs/>
                <w:color w:val="000000"/>
                <w:sz w:val="16"/>
                <w:szCs w:val="16"/>
                <w:lang w:val="fi" w:eastAsia="fi"/>
              </w:rPr>
            </w:pPr>
            <w:r>
              <w:rPr>
                <w:rFonts w:hint="default" w:ascii="Arial" w:hAnsi="Arial" w:eastAsia="Times New Roman" w:cs="Arial"/>
                <w:b/>
                <w:bCs/>
                <w:color w:val="000000"/>
                <w:sz w:val="16"/>
                <w:szCs w:val="16"/>
                <w:lang w:val="fi" w:eastAsia="fi"/>
              </w:rPr>
              <w:t>UE UL carriers</w:t>
            </w:r>
          </w:p>
        </w:tc>
        <w:tc>
          <w:tcPr>
            <w:tcW w:w="914" w:type="pct"/>
            <w:tcBorders>
              <w:top w:val="single" w:color="auto" w:sz="8" w:space="0"/>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
                <w:bCs/>
                <w:color w:val="000000"/>
                <w:sz w:val="16"/>
                <w:szCs w:val="16"/>
                <w:lang w:val="fi" w:eastAsia="fi"/>
              </w:rPr>
            </w:pPr>
            <w:r>
              <w:rPr>
                <w:rFonts w:hint="default" w:ascii="Arial" w:hAnsi="Arial" w:eastAsia="Times New Roman" w:cs="Arial"/>
                <w:b/>
                <w:bCs/>
                <w:color w:val="000000"/>
                <w:sz w:val="16"/>
                <w:szCs w:val="16"/>
                <w:lang w:val="fi" w:eastAsia="fi"/>
              </w:rPr>
              <w:t>fx_low</w:t>
            </w:r>
          </w:p>
        </w:tc>
        <w:tc>
          <w:tcPr>
            <w:tcW w:w="914" w:type="pct"/>
            <w:tcBorders>
              <w:top w:val="single" w:color="auto" w:sz="8" w:space="0"/>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
                <w:bCs/>
                <w:color w:val="000000"/>
                <w:sz w:val="16"/>
                <w:szCs w:val="16"/>
                <w:lang w:val="fi" w:eastAsia="fi"/>
              </w:rPr>
            </w:pPr>
            <w:r>
              <w:rPr>
                <w:rFonts w:hint="default" w:ascii="Arial" w:hAnsi="Arial" w:eastAsia="Times New Roman" w:cs="Arial"/>
                <w:b/>
                <w:bCs/>
                <w:color w:val="000000"/>
                <w:sz w:val="16"/>
                <w:szCs w:val="16"/>
                <w:lang w:val="fi" w:eastAsia="fi"/>
              </w:rPr>
              <w:t>fx_high</w:t>
            </w:r>
          </w:p>
        </w:tc>
        <w:tc>
          <w:tcPr>
            <w:tcW w:w="914" w:type="pct"/>
            <w:tcBorders>
              <w:top w:val="single" w:color="auto" w:sz="8" w:space="0"/>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
                <w:bCs/>
                <w:color w:val="000000"/>
                <w:sz w:val="16"/>
                <w:szCs w:val="16"/>
                <w:lang w:val="fi" w:eastAsia="fi"/>
              </w:rPr>
            </w:pPr>
            <w:r>
              <w:rPr>
                <w:rFonts w:hint="default" w:ascii="Arial" w:hAnsi="Arial" w:eastAsia="Times New Roman" w:cs="Arial"/>
                <w:b/>
                <w:bCs/>
                <w:color w:val="000000"/>
                <w:sz w:val="16"/>
                <w:szCs w:val="16"/>
                <w:lang w:val="fi" w:eastAsia="fi"/>
              </w:rPr>
              <w:t>fy_low</w:t>
            </w:r>
          </w:p>
        </w:tc>
        <w:tc>
          <w:tcPr>
            <w:tcW w:w="914" w:type="pct"/>
            <w:tcBorders>
              <w:top w:val="single" w:color="auto" w:sz="8" w:space="0"/>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
                <w:bCs/>
                <w:color w:val="000000"/>
                <w:sz w:val="16"/>
                <w:szCs w:val="16"/>
                <w:lang w:val="fi" w:eastAsia="fi"/>
              </w:rPr>
            </w:pPr>
            <w:r>
              <w:rPr>
                <w:rFonts w:hint="default" w:ascii="Arial" w:hAnsi="Arial" w:eastAsia="Times New Roman" w:cs="Arial"/>
                <w:b/>
                <w:bCs/>
                <w:color w:val="000000"/>
                <w:sz w:val="16"/>
                <w:szCs w:val="16"/>
                <w:lang w:val="fi" w:eastAsia="fi"/>
              </w:rPr>
              <w:t>fy_high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UL frequency (MHz)</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2500</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2570</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880</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915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en-US" w:eastAsia="fi"/>
              </w:rPr>
            </w:pPr>
            <w:r>
              <w:rPr>
                <w:rFonts w:hint="default" w:ascii="Arial" w:hAnsi="Arial" w:eastAsia="Times New Roman" w:cs="Arial"/>
                <w:color w:val="000000"/>
                <w:sz w:val="16"/>
                <w:szCs w:val="16"/>
                <w:lang w:val="en-US" w:eastAsia="fi"/>
              </w:rPr>
              <w:t>Two tone 2</w:t>
            </w:r>
            <w:r>
              <w:rPr>
                <w:rFonts w:hint="default" w:ascii="Arial" w:hAnsi="Arial" w:eastAsia="Times New Roman" w:cs="Arial"/>
                <w:color w:val="000000"/>
                <w:sz w:val="16"/>
                <w:szCs w:val="16"/>
                <w:vertAlign w:val="superscript"/>
                <w:lang w:val="en-US" w:eastAsia="fi"/>
              </w:rPr>
              <w:t>nd</w:t>
            </w:r>
            <w:r>
              <w:rPr>
                <w:rFonts w:hint="default" w:ascii="Arial" w:hAnsi="Arial" w:eastAsia="Times New Roman" w:cs="Arial"/>
                <w:color w:val="000000"/>
                <w:sz w:val="16"/>
                <w:szCs w:val="16"/>
                <w:lang w:val="en-US" w:eastAsia="fi"/>
              </w:rPr>
              <w:t xml:space="preserve"> order IMD products</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|fy_low - fx_high|</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|fy_high - fx_low|</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|fy_low + fx_low|</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|fy_high + 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IMD frequency limits (MHz)</w:t>
            </w:r>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1690</w:t>
            </w:r>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1585</w:t>
            </w:r>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3380</w:t>
            </w:r>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3485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en-US" w:eastAsia="fi"/>
              </w:rPr>
            </w:pPr>
            <w:r>
              <w:rPr>
                <w:rFonts w:hint="default" w:ascii="Arial" w:hAnsi="Arial" w:eastAsia="Times New Roman" w:cs="Arial"/>
                <w:color w:val="000000"/>
                <w:sz w:val="16"/>
                <w:szCs w:val="16"/>
                <w:lang w:val="en-US" w:eastAsia="fi"/>
              </w:rPr>
              <w:t>Two-tone 3</w:t>
            </w:r>
            <w:r>
              <w:rPr>
                <w:rFonts w:hint="default" w:ascii="Arial" w:hAnsi="Arial" w:eastAsia="Times New Roman" w:cs="Arial"/>
                <w:color w:val="000000"/>
                <w:sz w:val="16"/>
                <w:szCs w:val="16"/>
                <w:vertAlign w:val="superscript"/>
                <w:lang w:val="en-US" w:eastAsia="fi"/>
              </w:rPr>
              <w:t>rd</w:t>
            </w:r>
            <w:r>
              <w:rPr>
                <w:rFonts w:hint="default" w:ascii="Arial" w:hAnsi="Arial" w:eastAsia="Times New Roman" w:cs="Arial"/>
                <w:color w:val="000000"/>
                <w:sz w:val="16"/>
                <w:szCs w:val="16"/>
                <w:lang w:val="en-US" w:eastAsia="fi"/>
              </w:rPr>
              <w:t xml:space="preserve"> order IMD products</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|2*fx_low – fy_high|</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|2*fx_high – fy_low|</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|2*fy_low – fx_high|</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|2*fy_high – 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IMD frequency limits (MHz)</w:t>
            </w:r>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4085</w:t>
            </w:r>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4260</w:t>
            </w:r>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810</w:t>
            </w:r>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670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en-US" w:eastAsia="fi"/>
              </w:rPr>
            </w:pPr>
            <w:r>
              <w:rPr>
                <w:rFonts w:hint="default" w:ascii="Arial" w:hAnsi="Arial" w:eastAsia="Times New Roman" w:cs="Arial"/>
                <w:color w:val="000000"/>
                <w:sz w:val="16"/>
                <w:szCs w:val="16"/>
                <w:lang w:val="en-US" w:eastAsia="fi"/>
              </w:rPr>
              <w:t>Two-tone 3</w:t>
            </w:r>
            <w:r>
              <w:rPr>
                <w:rFonts w:hint="default" w:ascii="Arial" w:hAnsi="Arial" w:eastAsia="Times New Roman" w:cs="Arial"/>
                <w:color w:val="000000"/>
                <w:sz w:val="16"/>
                <w:szCs w:val="16"/>
                <w:vertAlign w:val="superscript"/>
                <w:lang w:val="en-US" w:eastAsia="fi"/>
              </w:rPr>
              <w:t>rd</w:t>
            </w:r>
            <w:r>
              <w:rPr>
                <w:rFonts w:hint="default" w:ascii="Arial" w:hAnsi="Arial" w:eastAsia="Times New Roman" w:cs="Arial"/>
                <w:color w:val="000000"/>
                <w:sz w:val="16"/>
                <w:szCs w:val="16"/>
                <w:lang w:val="en-US" w:eastAsia="fi"/>
              </w:rPr>
              <w:t xml:space="preserve"> order IMD products</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|2*fx_low + fy_low|</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|2*fx_high + fy_high|</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|2*fy_low + fx_low|</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|2*fy_high + 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IMD frequency limits (MHz)</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5880</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6055</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4260</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4400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en-US" w:eastAsia="fi"/>
              </w:rPr>
            </w:pPr>
            <w:r>
              <w:rPr>
                <w:rFonts w:hint="default" w:ascii="Arial" w:hAnsi="Arial" w:eastAsia="Times New Roman" w:cs="Arial"/>
                <w:color w:val="000000"/>
                <w:sz w:val="16"/>
                <w:szCs w:val="16"/>
                <w:lang w:val="en-US" w:eastAsia="fi"/>
              </w:rPr>
              <w:t>Two-tone 4th order IMD products</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|3*fx_low - fy_high|</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|3*fx_high - fy_low|</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|3*fy_low - fx_high|</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|3*fy_high - 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IMD frequency limits (MHz)</w:t>
            </w:r>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6585</w:t>
            </w:r>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6830</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70</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245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en-US" w:eastAsia="fi"/>
              </w:rPr>
            </w:pPr>
            <w:r>
              <w:rPr>
                <w:rFonts w:hint="default" w:ascii="Arial" w:hAnsi="Arial" w:eastAsia="Times New Roman" w:cs="Arial"/>
                <w:color w:val="000000"/>
                <w:sz w:val="16"/>
                <w:szCs w:val="16"/>
                <w:lang w:val="en-US" w:eastAsia="fi"/>
              </w:rPr>
              <w:t>Two-tone 4th order IMD products</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|3*fx_low + fy_low|</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|3*fx_high + fy_high|</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|3*fy_low + fx_low|</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|3*fy_high + 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IMD frequency limits (MHz)</w:t>
            </w:r>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8380</w:t>
            </w:r>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8625</w:t>
            </w:r>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5140</w:t>
            </w:r>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5315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en-US" w:eastAsia="fi"/>
              </w:rPr>
            </w:pPr>
            <w:r>
              <w:rPr>
                <w:rFonts w:hint="default" w:ascii="Arial" w:hAnsi="Arial" w:eastAsia="Times New Roman" w:cs="Arial"/>
                <w:color w:val="000000"/>
                <w:sz w:val="16"/>
                <w:szCs w:val="16"/>
                <w:lang w:val="en-US" w:eastAsia="fi"/>
              </w:rPr>
              <w:t>Two-tone 4th order IMD products</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|2*fx_low - 2*fy_high|</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|2*fx_high - 2*fy_low|</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|2*fx_low + 2*fy_low|</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|2*fx_high + 2*fy_high|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IMD frequency limits (MHz)</w:t>
            </w:r>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3170</w:t>
            </w:r>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3380</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6760</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6970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en-US" w:eastAsia="fi"/>
              </w:rPr>
            </w:pPr>
            <w:r>
              <w:rPr>
                <w:rFonts w:hint="default" w:ascii="Arial" w:hAnsi="Arial" w:eastAsia="Times New Roman" w:cs="Arial"/>
                <w:color w:val="000000"/>
                <w:sz w:val="16"/>
                <w:szCs w:val="16"/>
                <w:lang w:val="en-US" w:eastAsia="fi"/>
              </w:rPr>
              <w:t>Two-tone 5th order IMD products</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 xml:space="preserve">|fx_low – 4*fy_high| </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|fx_high – 4*fy_low|</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|fy_low – 4*fx_high|</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|fy_high – 4*fx_low|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IMD frequency limits (MHz)</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
                <w:bCs/>
                <w:color w:val="0D0D0D"/>
                <w:sz w:val="16"/>
                <w:szCs w:val="16"/>
                <w:lang w:val="fi" w:eastAsia="fi"/>
              </w:rPr>
            </w:pPr>
            <w:r>
              <w:rPr>
                <w:rFonts w:hint="default" w:ascii="Arial" w:hAnsi="Arial" w:eastAsia="Times New Roman" w:cs="Arial"/>
                <w:b/>
                <w:bCs/>
                <w:color w:val="0D0D0D"/>
                <w:sz w:val="16"/>
                <w:szCs w:val="16"/>
                <w:lang w:val="fi" w:eastAsia="fi"/>
              </w:rPr>
              <w:t>1160</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
                <w:bCs/>
                <w:color w:val="0D0D0D"/>
                <w:sz w:val="16"/>
                <w:szCs w:val="16"/>
                <w:lang w:val="fi" w:eastAsia="fi"/>
              </w:rPr>
            </w:pPr>
            <w:r>
              <w:rPr>
                <w:rFonts w:hint="default" w:ascii="Arial" w:hAnsi="Arial" w:eastAsia="Times New Roman" w:cs="Arial"/>
                <w:b/>
                <w:bCs/>
                <w:color w:val="0D0D0D"/>
                <w:sz w:val="16"/>
                <w:szCs w:val="16"/>
                <w:lang w:val="fi" w:eastAsia="fi"/>
              </w:rPr>
              <w:t>950</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9400</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9085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en-US" w:eastAsia="fi"/>
              </w:rPr>
            </w:pPr>
            <w:r>
              <w:rPr>
                <w:rFonts w:hint="default" w:ascii="Arial" w:hAnsi="Arial" w:eastAsia="Times New Roman" w:cs="Arial"/>
                <w:color w:val="000000"/>
                <w:sz w:val="16"/>
                <w:szCs w:val="16"/>
                <w:lang w:val="en-US" w:eastAsia="fi"/>
              </w:rPr>
              <w:t>Two-tone 5th order IMD products</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|fx_low + 4*fy_low|</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|fx_high + 4*fy_high|</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|fy_low + 4*fx_low|</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|fy_high + 4*fx_high|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IMD frequency limits (MHz)</w:t>
            </w:r>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6020</w:t>
            </w:r>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6230</w:t>
            </w:r>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10880</w:t>
            </w:r>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11195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en-US" w:eastAsia="fi"/>
              </w:rPr>
            </w:pPr>
            <w:r>
              <w:rPr>
                <w:rFonts w:hint="default" w:ascii="Arial" w:hAnsi="Arial" w:eastAsia="Times New Roman" w:cs="Arial"/>
                <w:color w:val="000000"/>
                <w:sz w:val="16"/>
                <w:szCs w:val="16"/>
                <w:lang w:val="en-US" w:eastAsia="fi"/>
              </w:rPr>
              <w:t>Two-tone 5th order IMD products</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|2*fx_low – 3*fy_high|</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|2*fx_high – 3*fy_low|</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|2*fy_low – 3*fx_high|</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|2*fy_high – 3*fx_low|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IMD frequency limits (MHz)</w:t>
            </w:r>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2255</w:t>
            </w:r>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2500</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5950</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5670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en-US" w:eastAsia="fi"/>
              </w:rPr>
            </w:pPr>
            <w:r>
              <w:rPr>
                <w:rFonts w:hint="default" w:ascii="Arial" w:hAnsi="Arial" w:eastAsia="Times New Roman" w:cs="Arial"/>
                <w:color w:val="000000"/>
                <w:sz w:val="16"/>
                <w:szCs w:val="16"/>
                <w:lang w:val="en-US" w:eastAsia="fi"/>
              </w:rPr>
              <w:t>Two-tone 5th order IMD products</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|2*fx_low + 3*fy_low|</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|2*fx_high + 3*fy_high|</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|2*fy_low + 3*fx_low|</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|2*fy_high + 3*fx_high|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70" w:type="dxa"/>
            <w:bottom w:w="0" w:type="dxa"/>
            <w:right w:w="70" w:type="dxa"/>
          </w:tblCellMar>
        </w:tblPrEx>
        <w:tc>
          <w:tcPr>
            <w:tcW w:w="1340"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color w:val="000000"/>
                <w:sz w:val="16"/>
                <w:szCs w:val="16"/>
                <w:lang w:val="fi" w:eastAsia="fi"/>
              </w:rPr>
            </w:pPr>
            <w:r>
              <w:rPr>
                <w:rFonts w:hint="default" w:ascii="Arial" w:hAnsi="Arial" w:eastAsia="Times New Roman" w:cs="Arial"/>
                <w:color w:val="000000"/>
                <w:sz w:val="16"/>
                <w:szCs w:val="16"/>
                <w:lang w:val="fi" w:eastAsia="fi"/>
              </w:rPr>
              <w:t>IMD frequency limits (MHz)</w:t>
            </w:r>
          </w:p>
        </w:tc>
        <w:tc>
          <w:tcPr>
            <w:tcW w:w="914" w:type="pct"/>
            <w:tcBorders>
              <w:top w:val="nil"/>
              <w:left w:val="nil"/>
              <w:bottom w:val="single" w:color="auto" w:sz="8" w:space="0"/>
              <w:right w:val="nil"/>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7640</w:t>
            </w:r>
          </w:p>
        </w:tc>
        <w:tc>
          <w:tcPr>
            <w:tcW w:w="914" w:type="pct"/>
            <w:tcBorders>
              <w:top w:val="nil"/>
              <w:left w:val="single" w:color="auto" w:sz="8" w:space="0"/>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7885</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9260</w:t>
            </w:r>
          </w:p>
        </w:tc>
        <w:tc>
          <w:tcPr>
            <w:tcW w:w="914" w:type="pct"/>
            <w:tcBorders>
              <w:top w:val="nil"/>
              <w:left w:val="nil"/>
              <w:bottom w:val="single" w:color="auto" w:sz="8" w:space="0"/>
              <w:right w:val="single" w:color="auto" w:sz="8" w:space="0"/>
            </w:tcBorders>
            <w:shd w:val="clear" w:color="auto" w:fill="auto"/>
            <w:vAlign w:val="center"/>
          </w:tcPr>
          <w:p>
            <w:pPr>
              <w:keepNext/>
              <w:keepLines w:val="0"/>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Arial"/>
                <w:bCs/>
                <w:color w:val="000000"/>
                <w:sz w:val="16"/>
                <w:szCs w:val="16"/>
                <w:lang w:val="fi" w:eastAsia="fi"/>
              </w:rPr>
            </w:pPr>
            <w:r>
              <w:rPr>
                <w:rFonts w:hint="default" w:ascii="Arial" w:hAnsi="Arial" w:eastAsia="Times New Roman" w:cs="Arial"/>
                <w:bCs/>
                <w:color w:val="000000"/>
                <w:sz w:val="16"/>
                <w:szCs w:val="16"/>
                <w:lang w:val="fi" w:eastAsia="fi"/>
              </w:rPr>
              <w:t>9540</w:t>
            </w:r>
          </w:p>
        </w:tc>
      </w:tr>
    </w:tbl>
    <w:p>
      <w:pPr>
        <w:keepNext/>
        <w:keepLines w:val="0"/>
        <w:widowControl/>
        <w:suppressLineNumbers w:val="0"/>
        <w:spacing w:before="0" w:beforeAutospacing="0" w:after="180" w:afterAutospacing="0"/>
        <w:ind w:left="0" w:right="0"/>
        <w:jc w:val="left"/>
        <w:rPr>
          <w:rFonts w:eastAsia="Times New Roman"/>
          <w:lang w:val="en-US" w:eastAsia="ko"/>
        </w:rPr>
      </w:pPr>
    </w:p>
    <w:p>
      <w:pPr>
        <w:keepNext/>
        <w:keepLines w:val="0"/>
        <w:widowControl/>
        <w:suppressLineNumbers w:val="0"/>
        <w:spacing w:before="0" w:beforeAutospacing="0" w:after="180" w:afterAutospacing="0"/>
        <w:ind w:left="0" w:right="0"/>
        <w:jc w:val="left"/>
        <w:rPr>
          <w:rFonts w:eastAsia="Times New Roman"/>
          <w:lang w:val="en-US" w:eastAsia="zh-TW"/>
        </w:rPr>
      </w:pPr>
      <w:r>
        <w:rPr>
          <w:rFonts w:hint="default" w:ascii="Times New Roman" w:hAnsi="Times New Roman" w:eastAsia="PMingLiU" w:cs="Times New Roman"/>
          <w:kern w:val="0"/>
          <w:sz w:val="20"/>
          <w:szCs w:val="20"/>
          <w:lang w:val="en-US" w:eastAsia="ko" w:bidi="ar"/>
        </w:rPr>
        <w:t xml:space="preserve">Based on Table </w:t>
      </w:r>
      <w:r>
        <w:rPr>
          <w:rFonts w:hint="eastAsia" w:ascii="Times New Roman" w:hAnsi="Times New Roman" w:eastAsia="宋体" w:cs="Times New Roman"/>
          <w:kern w:val="0"/>
          <w:sz w:val="20"/>
          <w:szCs w:val="20"/>
          <w:lang w:val="en-US" w:eastAsia="zh-CN" w:bidi="ar"/>
        </w:rPr>
        <w:t>5.34</w:t>
      </w:r>
      <w:r>
        <w:rPr>
          <w:rFonts w:hint="default" w:ascii="Times New Roman" w:hAnsi="Times New Roman" w:eastAsia="宋体" w:cs="Times New Roman"/>
          <w:kern w:val="0"/>
          <w:sz w:val="20"/>
          <w:szCs w:val="20"/>
          <w:lang w:val="en-US" w:eastAsia="zh-CN" w:bidi="ar"/>
        </w:rPr>
        <w:t>.2</w:t>
      </w:r>
      <w:r>
        <w:rPr>
          <w:rFonts w:hint="default" w:ascii="Times New Roman" w:hAnsi="Times New Roman" w:eastAsia="PMingLiU" w:cs="Times New Roman"/>
          <w:kern w:val="0"/>
          <w:sz w:val="20"/>
          <w:szCs w:val="20"/>
          <w:lang w:val="en-US" w:eastAsia="ko" w:bidi="ar"/>
        </w:rPr>
        <w:t>.</w:t>
      </w:r>
      <w:r>
        <w:rPr>
          <w:rFonts w:hint="default" w:ascii="Times New Roman" w:hAnsi="Times New Roman" w:eastAsia="宋体" w:cs="Times New Roman"/>
          <w:kern w:val="0"/>
          <w:sz w:val="20"/>
          <w:szCs w:val="20"/>
          <w:lang w:val="en-US" w:eastAsia="zh-CN" w:bidi="ar"/>
        </w:rPr>
        <w:t>2</w:t>
      </w:r>
      <w:r>
        <w:rPr>
          <w:rFonts w:hint="default" w:ascii="Times New Roman" w:hAnsi="Times New Roman" w:eastAsia="PMingLiU" w:cs="Times New Roman"/>
          <w:kern w:val="0"/>
          <w:sz w:val="20"/>
          <w:szCs w:val="20"/>
          <w:lang w:val="en-US" w:eastAsia="ko" w:bidi="ar"/>
        </w:rPr>
        <w:t>-1</w:t>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PMingLiU" w:cs="Times New Roman"/>
          <w:kern w:val="0"/>
          <w:sz w:val="20"/>
          <w:szCs w:val="20"/>
          <w:lang w:val="en-US" w:eastAsia="zh-TW" w:bidi="ar"/>
        </w:rPr>
        <w:t>the 5</w:t>
      </w:r>
      <w:r>
        <w:rPr>
          <w:rFonts w:hint="default" w:ascii="Times New Roman" w:hAnsi="Times New Roman" w:eastAsia="MS Mincho" w:cs="Times New Roman"/>
          <w:kern w:val="0"/>
          <w:sz w:val="20"/>
          <w:szCs w:val="20"/>
          <w:vertAlign w:val="superscript"/>
          <w:lang w:val="en-US" w:eastAsia="zh-CN" w:bidi="ar"/>
        </w:rPr>
        <w:t>th</w:t>
      </w:r>
      <w:r>
        <w:rPr>
          <w:rFonts w:hint="default" w:ascii="Times New Roman" w:hAnsi="Times New Roman" w:eastAsia="PMingLiU" w:cs="Times New Roman"/>
          <w:kern w:val="0"/>
          <w:sz w:val="20"/>
          <w:szCs w:val="20"/>
          <w:lang w:val="en-US" w:eastAsia="zh-CN" w:bidi="ar"/>
        </w:rPr>
        <w:t xml:space="preserve"> </w:t>
      </w:r>
      <w:r>
        <w:rPr>
          <w:rFonts w:hint="default" w:ascii="Times New Roman" w:hAnsi="Times New Roman" w:eastAsia="PMingLiU" w:cs="Times New Roman"/>
          <w:kern w:val="0"/>
          <w:sz w:val="20"/>
          <w:szCs w:val="20"/>
          <w:lang w:val="en-US" w:eastAsia="ko" w:bidi="ar"/>
        </w:rPr>
        <w:t>order IMD may also fall into Rx frequencies of bands</w:t>
      </w:r>
      <w:r>
        <w:rPr>
          <w:rFonts w:hint="default" w:ascii="Times New Roman" w:hAnsi="Times New Roman" w:eastAsia="PMingLiU"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PMingLiU" w:cs="Times New Roman"/>
          <w:kern w:val="0"/>
          <w:sz w:val="20"/>
          <w:szCs w:val="20"/>
          <w:lang w:val="en-US" w:eastAsia="zh-TW" w:bidi="ar"/>
        </w:rPr>
        <w:t>8</w:t>
      </w:r>
      <w:r>
        <w:rPr>
          <w:rFonts w:hint="default" w:ascii="Times New Roman" w:hAnsi="Times New Roman" w:eastAsia="PMingLiU" w:cs="Times New Roman"/>
          <w:kern w:val="0"/>
          <w:sz w:val="20"/>
          <w:szCs w:val="20"/>
          <w:lang w:val="en-US" w:eastAsia="ko" w:bidi="ar"/>
        </w:rPr>
        <w:t>.</w:t>
      </w:r>
    </w:p>
    <w:p>
      <w:pPr>
        <w:keepNext/>
        <w:keepLines w:val="0"/>
        <w:widowControl/>
        <w:suppressLineNumbers w:val="0"/>
        <w:spacing w:before="0" w:beforeAutospacing="0" w:after="180" w:afterAutospacing="0"/>
        <w:ind w:left="0" w:right="0"/>
        <w:jc w:val="left"/>
        <w:rPr>
          <w:rFonts w:eastAsia="Times New Roman"/>
          <w:lang w:val="en-US" w:eastAsia="zh-TW"/>
        </w:rPr>
      </w:pPr>
      <w:r>
        <w:rPr>
          <w:rFonts w:hint="default" w:ascii="Times New Roman" w:hAnsi="Times New Roman" w:eastAsia="PMingLiU" w:cs="Times New Roman"/>
          <w:kern w:val="0"/>
          <w:sz w:val="20"/>
          <w:szCs w:val="20"/>
          <w:lang w:val="en-US" w:eastAsia="zh-TW" w:bidi="ar"/>
        </w:rPr>
        <w:t>However, following the analysis for DC_8_n7 in TR 37.717 section 6.1.1, it was proposed not to specify IMD5 as the impact is low.</w:t>
      </w:r>
    </w:p>
    <w:p>
      <w:pPr>
        <w:keepNext/>
        <w:keepLines w:val="0"/>
        <w:widowControl/>
        <w:suppressLineNumbers w:val="0"/>
        <w:spacing w:before="0" w:beforeAutospacing="0" w:after="180" w:afterAutospacing="0"/>
        <w:ind w:left="0" w:right="0"/>
        <w:jc w:val="left"/>
        <w:rPr>
          <w:rFonts w:eastAsia="MS Mincho"/>
          <w:lang w:val="en-US"/>
        </w:rPr>
      </w:pPr>
      <w:r>
        <w:rPr>
          <w:rFonts w:hint="default" w:ascii="Times New Roman" w:hAnsi="Times New Roman" w:eastAsia="PMingLiU" w:cs="Times New Roman"/>
          <w:kern w:val="0"/>
          <w:sz w:val="20"/>
          <w:szCs w:val="20"/>
          <w:lang w:val="en-US" w:eastAsia="zh-CN" w:bidi="ar"/>
        </w:rPr>
        <w:t xml:space="preserve">Table </w:t>
      </w:r>
      <w:r>
        <w:rPr>
          <w:rFonts w:hint="eastAsia" w:ascii="Times New Roman" w:hAnsi="Times New Roman" w:eastAsia="宋体" w:cs="Times New Roman"/>
          <w:kern w:val="0"/>
          <w:sz w:val="20"/>
          <w:szCs w:val="20"/>
          <w:lang w:val="en-US" w:eastAsia="zh-CN" w:bidi="ar"/>
        </w:rPr>
        <w:t>5.34</w:t>
      </w:r>
      <w:r>
        <w:rPr>
          <w:rFonts w:hint="default" w:ascii="Times New Roman" w:hAnsi="Times New Roman" w:eastAsia="宋体" w:cs="Times New Roman"/>
          <w:kern w:val="0"/>
          <w:sz w:val="20"/>
          <w:szCs w:val="20"/>
          <w:lang w:val="en-US" w:eastAsia="zh-CN" w:bidi="ar"/>
        </w:rPr>
        <w:t>.2</w:t>
      </w:r>
      <w:r>
        <w:rPr>
          <w:rFonts w:hint="default" w:ascii="Times New Roman" w:hAnsi="Times New Roman" w:eastAsia="PMingLiU"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2</w:t>
      </w:r>
      <w:r>
        <w:rPr>
          <w:rFonts w:hint="default" w:ascii="Times New Roman" w:hAnsi="Times New Roman" w:eastAsia="PMingLiU"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2</w:t>
      </w:r>
      <w:r>
        <w:rPr>
          <w:rFonts w:hint="default" w:ascii="Times New Roman" w:hAnsi="Times New Roman" w:eastAsia="PMingLiU" w:cs="Times New Roman"/>
          <w:kern w:val="0"/>
          <w:sz w:val="20"/>
          <w:szCs w:val="20"/>
          <w:lang w:val="en-US" w:eastAsia="zh-CN" w:bidi="ar"/>
        </w:rPr>
        <w:t xml:space="preserve"> lists</w:t>
      </w:r>
      <w:r>
        <w:rPr>
          <w:rFonts w:hint="default" w:ascii="Times New Roman" w:hAnsi="Times New Roman" w:eastAsia="MS Mincho" w:cs="Times New Roman"/>
          <w:kern w:val="0"/>
          <w:sz w:val="20"/>
          <w:szCs w:val="20"/>
          <w:lang w:val="en-US" w:eastAsia="zh-CN" w:bidi="ar"/>
        </w:rPr>
        <w:t xml:space="preserve"> the protected bands required for the </w:t>
      </w:r>
      <w:r>
        <w:rPr>
          <w:rFonts w:hint="default" w:ascii="Times New Roman" w:hAnsi="Times New Roman" w:eastAsia="PMingLiU" w:cs="Times New Roman"/>
          <w:kern w:val="0"/>
          <w:sz w:val="20"/>
          <w:szCs w:val="20"/>
          <w:lang w:val="en-US" w:eastAsia="zh-CN" w:bidi="ar"/>
        </w:rPr>
        <w:t>2UL bands CA</w:t>
      </w:r>
      <w:r>
        <w:rPr>
          <w:rFonts w:hint="default" w:ascii="Times New Roman" w:hAnsi="Times New Roman" w:eastAsia="MS Mincho" w:cs="Times New Roman"/>
          <w:kern w:val="0"/>
          <w:sz w:val="20"/>
          <w:szCs w:val="20"/>
          <w:lang w:val="en-US" w:eastAsia="zh-CN" w:bidi="ar"/>
        </w:rPr>
        <w:t xml:space="preserve"> configuration.</w:t>
      </w:r>
    </w:p>
    <w:p>
      <w:pPr>
        <w:keepNext/>
        <w:keepLines/>
        <w:widowControl/>
        <w:suppressLineNumbers w:val="0"/>
        <w:spacing w:before="240" w:beforeAutospacing="0" w:after="120" w:afterAutospacing="0"/>
        <w:ind w:left="0" w:right="0"/>
        <w:jc w:val="center"/>
        <w:rPr>
          <w:rFonts w:hint="default" w:ascii="Arial" w:hAnsi="Arial" w:eastAsia="Times New Roman" w:cs="Arial"/>
          <w:b/>
          <w:bCs w:val="0"/>
          <w:lang w:val="en-US"/>
        </w:rPr>
      </w:pPr>
      <w:r>
        <w:rPr>
          <w:rFonts w:hint="default" w:ascii="Times New Roman" w:hAnsi="Times New Roman" w:eastAsia="PMingLiU" w:cs="Times New Roman"/>
          <w:b/>
          <w:bCs w:val="0"/>
          <w:kern w:val="0"/>
          <w:sz w:val="20"/>
          <w:szCs w:val="20"/>
          <w:lang w:val="en-US" w:eastAsia="zh-CN" w:bidi="ar"/>
        </w:rPr>
        <w:t>T</w:t>
      </w:r>
      <w:r>
        <w:rPr>
          <w:rFonts w:hint="default" w:ascii="Arial" w:hAnsi="Arial" w:eastAsia="PMingLiU" w:cs="Arial"/>
          <w:b/>
          <w:bCs w:val="0"/>
          <w:kern w:val="0"/>
          <w:sz w:val="20"/>
          <w:szCs w:val="20"/>
          <w:lang w:val="en-US" w:eastAsia="zh-CN" w:bidi="ar"/>
        </w:rPr>
        <w:t xml:space="preserve">able </w:t>
      </w:r>
      <w:r>
        <w:rPr>
          <w:rFonts w:hint="eastAsia" w:ascii="Arial" w:hAnsi="Arial" w:eastAsia="宋体" w:cs="Arial"/>
          <w:b/>
          <w:bCs w:val="0"/>
          <w:kern w:val="0"/>
          <w:sz w:val="20"/>
          <w:szCs w:val="20"/>
          <w:lang w:val="en-US" w:eastAsia="zh-CN" w:bidi="ar"/>
        </w:rPr>
        <w:t>5.34</w:t>
      </w:r>
      <w:r>
        <w:rPr>
          <w:rFonts w:hint="default" w:ascii="Arial" w:hAnsi="Arial" w:eastAsia="宋体" w:cs="Arial"/>
          <w:b/>
          <w:bCs w:val="0"/>
          <w:kern w:val="0"/>
          <w:sz w:val="20"/>
          <w:szCs w:val="20"/>
          <w:lang w:val="en-US" w:eastAsia="zh-CN" w:bidi="ar"/>
        </w:rPr>
        <w:t>.2</w:t>
      </w:r>
      <w:r>
        <w:rPr>
          <w:rFonts w:hint="default" w:ascii="Arial" w:hAnsi="Arial" w:eastAsia="PMingLiU" w:cs="Arial"/>
          <w:b/>
          <w:bCs w:val="0"/>
          <w:kern w:val="0"/>
          <w:sz w:val="20"/>
          <w:szCs w:val="20"/>
          <w:lang w:val="en-US" w:eastAsia="zh-CN" w:bidi="ar"/>
        </w:rPr>
        <w:t>.</w:t>
      </w:r>
      <w:r>
        <w:rPr>
          <w:rFonts w:hint="default" w:ascii="Arial" w:hAnsi="Arial" w:eastAsia="宋体" w:cs="Arial"/>
          <w:b/>
          <w:bCs w:val="0"/>
          <w:kern w:val="0"/>
          <w:sz w:val="20"/>
          <w:szCs w:val="20"/>
          <w:lang w:val="en-US" w:eastAsia="zh-CN" w:bidi="ar"/>
        </w:rPr>
        <w:t>2</w:t>
      </w:r>
      <w:r>
        <w:rPr>
          <w:rFonts w:hint="default" w:ascii="Arial" w:hAnsi="Arial" w:eastAsia="PMingLiU" w:cs="Arial"/>
          <w:b/>
          <w:bCs w:val="0"/>
          <w:kern w:val="0"/>
          <w:sz w:val="20"/>
          <w:szCs w:val="20"/>
          <w:lang w:val="en-US" w:eastAsia="zh-CN" w:bidi="ar"/>
        </w:rPr>
        <w:t>-</w:t>
      </w:r>
      <w:r>
        <w:rPr>
          <w:rFonts w:hint="default" w:ascii="Arial" w:hAnsi="Arial" w:eastAsia="宋体" w:cs="Arial"/>
          <w:b/>
          <w:bCs w:val="0"/>
          <w:kern w:val="0"/>
          <w:sz w:val="20"/>
          <w:szCs w:val="20"/>
          <w:lang w:val="en-US" w:eastAsia="zh-CN" w:bidi="ar"/>
        </w:rPr>
        <w:t>2</w:t>
      </w:r>
      <w:r>
        <w:rPr>
          <w:rFonts w:hint="default" w:ascii="Arial" w:hAnsi="Arial" w:eastAsia="PMingLiU" w:cs="Arial"/>
          <w:b/>
          <w:bCs w:val="0"/>
          <w:kern w:val="0"/>
          <w:sz w:val="20"/>
          <w:szCs w:val="20"/>
          <w:lang w:val="en-US" w:eastAsia="zh-CN" w:bidi="ar"/>
        </w:rPr>
        <w:t>: Protected bands for the 2UL bands CA configuration</w:t>
      </w:r>
    </w:p>
    <w:tbl>
      <w:tblPr>
        <w:tblStyle w:val="89"/>
        <w:tblW w:w="89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85"/>
        <w:gridCol w:w="2606"/>
        <w:gridCol w:w="850"/>
        <w:gridCol w:w="282"/>
        <w:gridCol w:w="851"/>
        <w:gridCol w:w="1066"/>
        <w:gridCol w:w="927"/>
        <w:gridCol w:w="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bCs w:val="0"/>
                <w:sz w:val="18"/>
                <w:szCs w:val="20"/>
                <w:vertAlign w:val="baseline"/>
                <w:lang w:val="en-US"/>
              </w:rPr>
            </w:pPr>
            <w:r>
              <w:rPr>
                <w:rFonts w:hint="default" w:ascii="Arial" w:hAnsi="Arial" w:eastAsia="Times New Roman" w:cs="Arial"/>
                <w:b/>
                <w:bCs w:val="0"/>
                <w:sz w:val="18"/>
                <w:szCs w:val="20"/>
                <w:vertAlign w:val="baseline"/>
                <w:lang w:val="en-US" w:eastAsia="zh-CN"/>
              </w:rPr>
              <w:t>NR</w:t>
            </w:r>
            <w:r>
              <w:rPr>
                <w:rFonts w:hint="default" w:ascii="Arial" w:hAnsi="Arial" w:eastAsia="Times New Roman" w:cs="Arial"/>
                <w:b/>
                <w:bCs w:val="0"/>
                <w:sz w:val="18"/>
                <w:szCs w:val="20"/>
                <w:vertAlign w:val="baseline"/>
                <w:lang w:val="en-US"/>
              </w:rPr>
              <w:t xml:space="preserve"> </w:t>
            </w:r>
            <w:r>
              <w:rPr>
                <w:rFonts w:hint="default" w:ascii="Arial" w:hAnsi="Arial" w:eastAsia="Times New Roman" w:cs="Arial"/>
                <w:b/>
                <w:bCs w:val="0"/>
                <w:sz w:val="18"/>
                <w:szCs w:val="20"/>
                <w:vertAlign w:val="baseline"/>
                <w:lang w:val="en-US" w:eastAsia="zh-CN"/>
              </w:rPr>
              <w:t>CA</w:t>
            </w:r>
            <w:r>
              <w:rPr>
                <w:rFonts w:hint="default" w:ascii="Arial" w:hAnsi="Arial" w:eastAsia="Times New Roman" w:cs="Arial"/>
                <w:b/>
                <w:bCs w:val="0"/>
                <w:sz w:val="18"/>
                <w:szCs w:val="20"/>
                <w:vertAlign w:val="baseline"/>
                <w:lang w:val="en-US"/>
              </w:rPr>
              <w:t xml:space="preserve"> Configuration</w:t>
            </w:r>
          </w:p>
        </w:tc>
        <w:tc>
          <w:tcPr>
            <w:tcW w:w="7460" w:type="dxa"/>
            <w:gridSpan w:val="7"/>
            <w:tcBorders>
              <w:top w:val="single" w:color="auto" w:sz="4" w:space="0"/>
              <w:left w:val="nil"/>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bCs w:val="0"/>
                <w:sz w:val="18"/>
                <w:szCs w:val="20"/>
                <w:vertAlign w:val="baseline"/>
                <w:lang w:val="en-US"/>
              </w:rPr>
            </w:pPr>
            <w:r>
              <w:rPr>
                <w:rFonts w:hint="default" w:ascii="Arial" w:hAnsi="Arial" w:eastAsia="Times New Roman" w:cs="Arial"/>
                <w:b/>
                <w:bCs w:val="0"/>
                <w:sz w:val="18"/>
                <w:szCs w:val="20"/>
                <w:vertAlign w:val="baseline"/>
                <w:lang w:val="en-US"/>
              </w:rPr>
              <w:t xml:space="preserve">Spurious emission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ascii="Times New Roman" w:hAnsi="Times New Roman" w:eastAsia="Times New Roman" w:cs="Times New Roman"/>
                <w:sz w:val="20"/>
                <w:szCs w:val="20"/>
              </w:rPr>
            </w:pPr>
          </w:p>
        </w:tc>
        <w:tc>
          <w:tcPr>
            <w:tcW w:w="2608" w:type="dxa"/>
            <w:tcBorders>
              <w:top w:val="nil"/>
              <w:left w:val="nil"/>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bCs w:val="0"/>
                <w:sz w:val="18"/>
                <w:szCs w:val="20"/>
                <w:vertAlign w:val="baseline"/>
                <w:lang w:val="en-US"/>
              </w:rPr>
            </w:pPr>
            <w:r>
              <w:rPr>
                <w:rFonts w:hint="default" w:ascii="Arial" w:hAnsi="Arial" w:eastAsia="Times New Roman" w:cs="Arial"/>
                <w:b/>
                <w:bCs w:val="0"/>
                <w:sz w:val="18"/>
                <w:szCs w:val="20"/>
                <w:vertAlign w:val="baseline"/>
                <w:lang w:val="en-US"/>
              </w:rPr>
              <w:t>Protected band</w:t>
            </w:r>
          </w:p>
        </w:tc>
        <w:tc>
          <w:tcPr>
            <w:tcW w:w="1986" w:type="dxa"/>
            <w:gridSpan w:val="3"/>
            <w:tcBorders>
              <w:top w:val="single" w:color="auto" w:sz="4" w:space="0"/>
              <w:left w:val="nil"/>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bCs w:val="0"/>
                <w:sz w:val="18"/>
                <w:szCs w:val="20"/>
                <w:vertAlign w:val="baseline"/>
                <w:lang w:val="en-US"/>
              </w:rPr>
            </w:pPr>
            <w:r>
              <w:rPr>
                <w:rFonts w:hint="default" w:ascii="Arial" w:hAnsi="Arial" w:eastAsia="Times New Roman" w:cs="Arial"/>
                <w:b/>
                <w:bCs w:val="0"/>
                <w:sz w:val="18"/>
                <w:szCs w:val="20"/>
                <w:vertAlign w:val="baseline"/>
                <w:lang w:val="en-US"/>
              </w:rPr>
              <w:t>Frequency range (MHz)</w:t>
            </w:r>
          </w:p>
        </w:tc>
        <w:tc>
          <w:tcPr>
            <w:tcW w:w="1067" w:type="dxa"/>
            <w:tcBorders>
              <w:top w:val="nil"/>
              <w:left w:val="nil"/>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bCs w:val="0"/>
                <w:sz w:val="18"/>
                <w:szCs w:val="20"/>
                <w:vertAlign w:val="baseline"/>
                <w:lang w:val="en-US"/>
              </w:rPr>
            </w:pPr>
            <w:r>
              <w:rPr>
                <w:rFonts w:hint="default" w:ascii="Arial" w:hAnsi="Arial" w:eastAsia="Times New Roman" w:cs="Arial"/>
                <w:b/>
                <w:bCs w:val="0"/>
                <w:sz w:val="18"/>
                <w:szCs w:val="20"/>
                <w:vertAlign w:val="baseline"/>
                <w:lang w:val="en-US"/>
              </w:rPr>
              <w:t>Maximum Level (dBm)</w:t>
            </w:r>
          </w:p>
        </w:tc>
        <w:tc>
          <w:tcPr>
            <w:tcW w:w="928" w:type="dxa"/>
            <w:tcBorders>
              <w:top w:val="nil"/>
              <w:left w:val="nil"/>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bCs w:val="0"/>
                <w:sz w:val="18"/>
                <w:szCs w:val="20"/>
                <w:vertAlign w:val="baseline"/>
                <w:lang w:val="en-US"/>
              </w:rPr>
            </w:pPr>
            <w:r>
              <w:rPr>
                <w:rFonts w:hint="default" w:ascii="Arial" w:hAnsi="Arial" w:eastAsia="Times New Roman" w:cs="Arial"/>
                <w:b/>
                <w:bCs w:val="0"/>
                <w:sz w:val="18"/>
                <w:szCs w:val="20"/>
                <w:vertAlign w:val="baseline"/>
                <w:lang w:val="en-US"/>
              </w:rPr>
              <w:t>MBW (MHz)</w:t>
            </w:r>
          </w:p>
        </w:tc>
        <w:tc>
          <w:tcPr>
            <w:tcW w:w="871" w:type="dxa"/>
            <w:tcBorders>
              <w:top w:val="nil"/>
              <w:left w:val="nil"/>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bCs w:val="0"/>
                <w:sz w:val="18"/>
                <w:szCs w:val="20"/>
                <w:vertAlign w:val="baseline"/>
                <w:lang w:val="en-US"/>
              </w:rPr>
            </w:pPr>
            <w:r>
              <w:rPr>
                <w:rFonts w:hint="default" w:ascii="Arial" w:hAnsi="Arial" w:eastAsia="Times New Roman" w:cs="Arial"/>
                <w:b/>
                <w:bCs w:val="0"/>
                <w:sz w:val="18"/>
                <w:szCs w:val="20"/>
                <w:vertAlign w:val="baseline"/>
                <w:lang w:val="en-US"/>
              </w:rPr>
              <w:t>NOTE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szCs w:val="20"/>
                <w:vertAlign w:val="baseline"/>
                <w:lang w:val="en-US" w:eastAsia="zh-TW"/>
              </w:rPr>
            </w:pPr>
            <w:r>
              <w:rPr>
                <w:rFonts w:hint="default" w:ascii="Arial" w:hAnsi="Arial" w:eastAsia="Times New Roman" w:cs="Arial"/>
                <w:sz w:val="18"/>
                <w:szCs w:val="20"/>
                <w:vertAlign w:val="baseline"/>
                <w:lang w:val="en-US" w:eastAsia="zh-CN"/>
              </w:rPr>
              <w:t>CA</w:t>
            </w:r>
            <w:r>
              <w:rPr>
                <w:rFonts w:hint="default" w:ascii="Arial" w:hAnsi="Arial" w:eastAsia="Times New Roman" w:cs="Arial"/>
                <w:sz w:val="18"/>
                <w:szCs w:val="20"/>
                <w:vertAlign w:val="baseline"/>
                <w:lang w:val="en-US"/>
              </w:rPr>
              <w:t>_</w:t>
            </w:r>
            <w:r>
              <w:rPr>
                <w:rFonts w:hint="default" w:ascii="Arial" w:hAnsi="Arial" w:eastAsia="宋体" w:cs="Arial"/>
                <w:sz w:val="18"/>
                <w:szCs w:val="20"/>
                <w:vertAlign w:val="baseline"/>
                <w:lang w:val="en-US" w:eastAsia="zh-CN"/>
              </w:rPr>
              <w:t>n</w:t>
            </w:r>
            <w:r>
              <w:rPr>
                <w:rFonts w:hint="default" w:ascii="Arial" w:hAnsi="Arial" w:eastAsia="Times New Roman" w:cs="Arial"/>
                <w:sz w:val="18"/>
                <w:szCs w:val="20"/>
                <w:vertAlign w:val="baseline"/>
                <w:lang w:val="en-US" w:eastAsia="zh-TW"/>
              </w:rPr>
              <w:t>7</w:t>
            </w:r>
            <w:r>
              <w:rPr>
                <w:rFonts w:hint="default" w:ascii="Arial" w:hAnsi="Arial" w:eastAsia="Times New Roman" w:cs="Arial"/>
                <w:sz w:val="18"/>
                <w:szCs w:val="20"/>
                <w:vertAlign w:val="baseline"/>
                <w:lang w:val="en-US"/>
              </w:rPr>
              <w:t>-</w:t>
            </w:r>
            <w:r>
              <w:rPr>
                <w:rFonts w:hint="default" w:ascii="Arial" w:hAnsi="Arial" w:eastAsia="宋体" w:cs="Arial"/>
                <w:sz w:val="18"/>
                <w:szCs w:val="20"/>
                <w:vertAlign w:val="baseline"/>
                <w:lang w:val="en-US" w:eastAsia="zh-CN"/>
              </w:rPr>
              <w:t>n</w:t>
            </w:r>
            <w:r>
              <w:rPr>
                <w:rFonts w:hint="default" w:ascii="Arial" w:hAnsi="Arial" w:eastAsia="Times New Roman" w:cs="Arial"/>
                <w:sz w:val="18"/>
                <w:szCs w:val="20"/>
                <w:vertAlign w:val="baseline"/>
                <w:lang w:val="en-US" w:eastAsia="zh-TW"/>
              </w:rPr>
              <w:t>8</w:t>
            </w:r>
          </w:p>
        </w:tc>
        <w:tc>
          <w:tcPr>
            <w:tcW w:w="260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left"/>
              <w:rPr>
                <w:rFonts w:ascii="Times New Roman" w:hAnsi="Times New Roman" w:eastAsia="Times New Roman" w:cs="Arial"/>
                <w:sz w:val="16"/>
                <w:szCs w:val="20"/>
                <w:lang w:val="en-US" w:eastAsia="en-US" w:bidi="ar-SA"/>
              </w:rPr>
            </w:pPr>
            <w:r>
              <w:rPr>
                <w:rFonts w:hint="default" w:ascii="Arial" w:hAnsi="Arial" w:eastAsia="PMingLiU" w:cs="Arial"/>
                <w:kern w:val="0"/>
                <w:sz w:val="16"/>
                <w:szCs w:val="20"/>
                <w:lang w:val="en-US" w:eastAsia="zh-CN" w:bidi="ar"/>
              </w:rPr>
              <w:t>E-UTRA Band 1, 20, 28, 31, 32, 33, 34, 40, 50, 51, 65, 67, 68, 72, 74, 75, 76</w:t>
            </w:r>
          </w:p>
          <w:p>
            <w:pPr>
              <w:keepNext/>
              <w:keepLines/>
              <w:widowControl/>
              <w:suppressLineNumbers w:val="0"/>
              <w:spacing w:before="0" w:beforeAutospacing="0" w:after="0" w:afterAutospacing="0"/>
              <w:ind w:left="0" w:right="0"/>
              <w:jc w:val="left"/>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de" w:eastAsia="en-US" w:bidi="ar-SA"/>
              </w:rPr>
              <w:t>NR Band n100, n101</w:t>
            </w:r>
          </w:p>
        </w:tc>
        <w:tc>
          <w:tcPr>
            <w:tcW w:w="85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F</w:t>
            </w:r>
            <w:r>
              <w:rPr>
                <w:rFonts w:ascii="Times New Roman" w:hAnsi="Times New Roman" w:eastAsia="Times New Roman" w:cs="Times New Roman"/>
                <w:sz w:val="16"/>
                <w:szCs w:val="20"/>
                <w:vertAlign w:val="subscript"/>
                <w:lang w:val="en-US" w:eastAsia="en-US" w:bidi="ar-SA"/>
              </w:rPr>
              <w:t>DL_low</w:t>
            </w:r>
          </w:p>
        </w:tc>
        <w:tc>
          <w:tcPr>
            <w:tcW w:w="283"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w:t>
            </w:r>
          </w:p>
        </w:tc>
        <w:tc>
          <w:tcPr>
            <w:tcW w:w="852"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F</w:t>
            </w:r>
            <w:r>
              <w:rPr>
                <w:rFonts w:ascii="Times New Roman" w:hAnsi="Times New Roman" w:eastAsia="Times New Roman" w:cs="Times New Roman"/>
                <w:sz w:val="16"/>
                <w:szCs w:val="20"/>
                <w:vertAlign w:val="subscript"/>
                <w:lang w:val="en-US" w:eastAsia="en-US" w:bidi="ar-SA"/>
              </w:rPr>
              <w:t>DL_high</w:t>
            </w:r>
          </w:p>
        </w:tc>
        <w:tc>
          <w:tcPr>
            <w:tcW w:w="1067"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ko" w:bidi="ar-SA"/>
              </w:rPr>
            </w:pPr>
            <w:r>
              <w:rPr>
                <w:rFonts w:ascii="Times New Roman" w:hAnsi="Times New Roman" w:eastAsia="Times New Roman" w:cs="Times New Roman"/>
                <w:sz w:val="16"/>
                <w:szCs w:val="20"/>
                <w:lang w:val="en-US" w:eastAsia="en-US" w:bidi="ar-SA"/>
              </w:rPr>
              <w:t>-50</w:t>
            </w:r>
          </w:p>
        </w:tc>
        <w:tc>
          <w:tcPr>
            <w:tcW w:w="92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ko" w:bidi="ar-SA"/>
              </w:rPr>
            </w:pPr>
            <w:r>
              <w:rPr>
                <w:rFonts w:ascii="Times New Roman" w:hAnsi="Times New Roman" w:eastAsia="Times New Roman" w:cs="Times New Roman"/>
                <w:sz w:val="16"/>
                <w:szCs w:val="20"/>
                <w:lang w:val="en-US" w:eastAsia="en-US" w:bidi="ar-SA"/>
              </w:rPr>
              <w:t>1</w:t>
            </w:r>
          </w:p>
        </w:tc>
        <w:tc>
          <w:tcPr>
            <w:tcW w:w="87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Malgun Gothic" w:cs="Times New Roman"/>
                <w:kern w:val="2"/>
                <w:sz w:val="16"/>
                <w:szCs w:val="20"/>
                <w:lang w:val="en-US" w:eastAsia="ko"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jc w:val="center"/>
        </w:trPr>
        <w:tc>
          <w:tcPr>
            <w:tcW w:w="1486"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rPr>
                <w:rFonts w:hint="default" w:ascii="Times New Roman" w:hAnsi="Times New Roman" w:eastAsia="Times New Roman" w:cs="Times New Roman"/>
                <w:sz w:val="20"/>
                <w:szCs w:val="20"/>
              </w:rPr>
            </w:pPr>
          </w:p>
        </w:tc>
        <w:tc>
          <w:tcPr>
            <w:tcW w:w="260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left"/>
              <w:rPr>
                <w:rFonts w:ascii="Times New Roman" w:hAnsi="Times New Roman" w:eastAsia="Times New Roman" w:cs="Arial"/>
                <w:sz w:val="16"/>
                <w:szCs w:val="20"/>
                <w:lang w:val="de" w:eastAsia="zh-CN" w:bidi="ar-SA"/>
              </w:rPr>
            </w:pPr>
            <w:r>
              <w:rPr>
                <w:rFonts w:hint="default" w:ascii="Arial" w:hAnsi="Arial" w:eastAsia="PMingLiU" w:cs="Arial"/>
                <w:kern w:val="0"/>
                <w:sz w:val="16"/>
                <w:szCs w:val="20"/>
                <w:lang w:val="de" w:eastAsia="zh-CN" w:bidi="ar"/>
              </w:rPr>
              <w:t>E-UTRA band 3, 7, 22, 42, 43, 52</w:t>
            </w:r>
          </w:p>
          <w:p>
            <w:pPr>
              <w:keepNext/>
              <w:keepLines/>
              <w:widowControl/>
              <w:suppressLineNumbers w:val="0"/>
              <w:spacing w:before="0" w:beforeAutospacing="0" w:after="0" w:afterAutospacing="0"/>
              <w:ind w:left="0" w:right="0"/>
              <w:jc w:val="left"/>
              <w:rPr>
                <w:rFonts w:ascii="Times New Roman" w:hAnsi="Times New Roman" w:eastAsia="Times New Roman" w:cs="Times New Roman"/>
                <w:sz w:val="16"/>
                <w:szCs w:val="20"/>
                <w:lang w:val="de" w:eastAsia="en-US" w:bidi="ar-SA"/>
              </w:rPr>
            </w:pPr>
            <w:r>
              <w:rPr>
                <w:rFonts w:ascii="Times New Roman" w:hAnsi="Times New Roman" w:eastAsia="Times New Roman" w:cs="Times New Roman"/>
                <w:sz w:val="16"/>
                <w:szCs w:val="20"/>
                <w:lang w:val="de" w:eastAsia="en-US" w:bidi="ar-SA"/>
              </w:rPr>
              <w:t>NR Band n77, n78</w:t>
            </w:r>
          </w:p>
        </w:tc>
        <w:tc>
          <w:tcPr>
            <w:tcW w:w="85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F</w:t>
            </w:r>
            <w:r>
              <w:rPr>
                <w:rFonts w:ascii="Times New Roman" w:hAnsi="Times New Roman" w:eastAsia="Times New Roman" w:cs="Times New Roman"/>
                <w:sz w:val="16"/>
                <w:szCs w:val="20"/>
                <w:vertAlign w:val="subscript"/>
                <w:lang w:val="en-US" w:eastAsia="en-US" w:bidi="ar-SA"/>
              </w:rPr>
              <w:t>DL_low</w:t>
            </w:r>
          </w:p>
        </w:tc>
        <w:tc>
          <w:tcPr>
            <w:tcW w:w="283"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w:t>
            </w:r>
          </w:p>
        </w:tc>
        <w:tc>
          <w:tcPr>
            <w:tcW w:w="852"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F</w:t>
            </w:r>
            <w:r>
              <w:rPr>
                <w:rFonts w:ascii="Times New Roman" w:hAnsi="Times New Roman" w:eastAsia="Times New Roman" w:cs="Times New Roman"/>
                <w:sz w:val="16"/>
                <w:szCs w:val="20"/>
                <w:vertAlign w:val="subscript"/>
                <w:lang w:val="en-US" w:eastAsia="en-US" w:bidi="ar-SA"/>
              </w:rPr>
              <w:t>DL_high</w:t>
            </w:r>
          </w:p>
        </w:tc>
        <w:tc>
          <w:tcPr>
            <w:tcW w:w="1067"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ko" w:bidi="ar-SA"/>
              </w:rPr>
            </w:pPr>
            <w:r>
              <w:rPr>
                <w:rFonts w:ascii="Times New Roman" w:hAnsi="Times New Roman" w:eastAsia="Times New Roman" w:cs="Times New Roman"/>
                <w:sz w:val="16"/>
                <w:szCs w:val="20"/>
                <w:lang w:val="en-US" w:eastAsia="en-US" w:bidi="ar-SA"/>
              </w:rPr>
              <w:t>-50</w:t>
            </w:r>
          </w:p>
        </w:tc>
        <w:tc>
          <w:tcPr>
            <w:tcW w:w="92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ko" w:bidi="ar-SA"/>
              </w:rPr>
            </w:pPr>
            <w:r>
              <w:rPr>
                <w:rFonts w:ascii="Times New Roman" w:hAnsi="Times New Roman" w:eastAsia="Times New Roman" w:cs="Times New Roman"/>
                <w:sz w:val="16"/>
                <w:szCs w:val="20"/>
                <w:lang w:val="en-US" w:eastAsia="en-US" w:bidi="ar-SA"/>
              </w:rPr>
              <w:t>1</w:t>
            </w:r>
          </w:p>
        </w:tc>
        <w:tc>
          <w:tcPr>
            <w:tcW w:w="87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Malgun Gothic" w:cs="Times New Roman"/>
                <w:kern w:val="2"/>
                <w:sz w:val="16"/>
                <w:szCs w:val="20"/>
                <w:lang w:val="en-US" w:eastAsia="ko" w:bidi="ar-SA"/>
              </w:rPr>
            </w:pPr>
            <w:r>
              <w:rPr>
                <w:rFonts w:ascii="Times New Roman" w:hAnsi="Times New Roman" w:eastAsia="Times New Roman" w:cs="Times New Roman"/>
                <w:sz w:val="16"/>
                <w:szCs w:val="20"/>
                <w:lang w:val="en-US" w:eastAsia="en-US"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 w:hRule="atLeast"/>
          <w:jc w:val="center"/>
        </w:trPr>
        <w:tc>
          <w:tcPr>
            <w:tcW w:w="1486"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rPr>
                <w:rFonts w:hint="default" w:ascii="Times New Roman" w:hAnsi="Times New Roman" w:eastAsia="Times New Roman" w:cs="Times New Roman"/>
                <w:sz w:val="20"/>
                <w:szCs w:val="20"/>
              </w:rPr>
            </w:pPr>
          </w:p>
        </w:tc>
        <w:tc>
          <w:tcPr>
            <w:tcW w:w="260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left"/>
              <w:rPr>
                <w:rFonts w:ascii="Times New Roman" w:hAnsi="Times New Roman" w:eastAsia="Times New Roman" w:cs="Times New Roman"/>
                <w:sz w:val="16"/>
                <w:szCs w:val="20"/>
                <w:lang w:val="en-US" w:eastAsia="en-US" w:bidi="ar-SA"/>
              </w:rPr>
            </w:pPr>
            <w:r>
              <w:rPr>
                <w:rFonts w:ascii="Times New Roman" w:hAnsi="Times New Roman" w:eastAsia="Times New Roman" w:cs="Arial"/>
                <w:sz w:val="16"/>
                <w:szCs w:val="20"/>
                <w:lang w:val="en-US" w:eastAsia="en-US" w:bidi="ar-SA"/>
              </w:rPr>
              <w:t>E-UTRA Band 8</w:t>
            </w:r>
          </w:p>
        </w:tc>
        <w:tc>
          <w:tcPr>
            <w:tcW w:w="85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F</w:t>
            </w:r>
            <w:r>
              <w:rPr>
                <w:rFonts w:ascii="Times New Roman" w:hAnsi="Times New Roman" w:eastAsia="Times New Roman" w:cs="Times New Roman"/>
                <w:sz w:val="16"/>
                <w:szCs w:val="20"/>
                <w:vertAlign w:val="subscript"/>
                <w:lang w:val="en-US" w:eastAsia="en-US" w:bidi="ar-SA"/>
              </w:rPr>
              <w:t>DL_low</w:t>
            </w:r>
          </w:p>
        </w:tc>
        <w:tc>
          <w:tcPr>
            <w:tcW w:w="283"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w:t>
            </w:r>
          </w:p>
        </w:tc>
        <w:tc>
          <w:tcPr>
            <w:tcW w:w="852"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F</w:t>
            </w:r>
            <w:r>
              <w:rPr>
                <w:rFonts w:ascii="Times New Roman" w:hAnsi="Times New Roman" w:eastAsia="Times New Roman" w:cs="Times New Roman"/>
                <w:sz w:val="16"/>
                <w:szCs w:val="20"/>
                <w:vertAlign w:val="subscript"/>
                <w:lang w:val="en-US" w:eastAsia="en-US" w:bidi="ar-SA"/>
              </w:rPr>
              <w:t>DL_high</w:t>
            </w:r>
          </w:p>
        </w:tc>
        <w:tc>
          <w:tcPr>
            <w:tcW w:w="1067"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ko" w:bidi="ar-SA"/>
              </w:rPr>
            </w:pPr>
            <w:r>
              <w:rPr>
                <w:rFonts w:ascii="Times New Roman" w:hAnsi="Times New Roman" w:eastAsia="Times New Roman" w:cs="Times New Roman"/>
                <w:sz w:val="16"/>
                <w:szCs w:val="20"/>
                <w:lang w:val="en-US" w:eastAsia="en-US" w:bidi="ar-SA"/>
              </w:rPr>
              <w:t>-50</w:t>
            </w:r>
          </w:p>
        </w:tc>
        <w:tc>
          <w:tcPr>
            <w:tcW w:w="92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ko" w:bidi="ar-SA"/>
              </w:rPr>
            </w:pPr>
            <w:r>
              <w:rPr>
                <w:rFonts w:ascii="Times New Roman" w:hAnsi="Times New Roman" w:eastAsia="Times New Roman" w:cs="Times New Roman"/>
                <w:sz w:val="16"/>
                <w:szCs w:val="20"/>
                <w:lang w:val="en-US" w:eastAsia="en-US" w:bidi="ar-SA"/>
              </w:rPr>
              <w:t>1</w:t>
            </w:r>
          </w:p>
        </w:tc>
        <w:tc>
          <w:tcPr>
            <w:tcW w:w="87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Malgun Gothic" w:cs="Times New Roman"/>
                <w:kern w:val="2"/>
                <w:sz w:val="16"/>
                <w:szCs w:val="20"/>
                <w:lang w:val="en-US" w:eastAsia="zh-TW" w:bidi="ar-SA"/>
              </w:rPr>
            </w:pPr>
            <w:r>
              <w:rPr>
                <w:rFonts w:ascii="Times New Roman" w:hAnsi="Times New Roman" w:eastAsia="Times New Roman" w:cs="Times New Roman"/>
                <w:sz w:val="16"/>
                <w:szCs w:val="20"/>
                <w:lang w:val="en-US" w:eastAsia="zh-TW" w:bidi="ar-SA"/>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 w:hRule="atLeast"/>
          <w:jc w:val="center"/>
        </w:trPr>
        <w:tc>
          <w:tcPr>
            <w:tcW w:w="1486"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rPr>
                <w:rFonts w:hint="default" w:ascii="Times New Roman" w:hAnsi="Times New Roman" w:eastAsia="Times New Roman" w:cs="Times New Roman"/>
                <w:sz w:val="20"/>
                <w:szCs w:val="20"/>
              </w:rPr>
            </w:pPr>
          </w:p>
        </w:tc>
        <w:tc>
          <w:tcPr>
            <w:tcW w:w="260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left"/>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Frequency range</w:t>
            </w:r>
          </w:p>
        </w:tc>
        <w:tc>
          <w:tcPr>
            <w:tcW w:w="85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2570</w:t>
            </w:r>
          </w:p>
        </w:tc>
        <w:tc>
          <w:tcPr>
            <w:tcW w:w="283"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w:t>
            </w:r>
          </w:p>
        </w:tc>
        <w:tc>
          <w:tcPr>
            <w:tcW w:w="852"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2575</w:t>
            </w:r>
          </w:p>
        </w:tc>
        <w:tc>
          <w:tcPr>
            <w:tcW w:w="1067"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ko" w:bidi="ar-SA"/>
              </w:rPr>
            </w:pPr>
            <w:r>
              <w:rPr>
                <w:rFonts w:ascii="Times New Roman" w:hAnsi="Times New Roman" w:eastAsia="Times New Roman" w:cs="Times New Roman"/>
                <w:sz w:val="16"/>
                <w:szCs w:val="20"/>
                <w:lang w:val="en-US" w:eastAsia="en-US" w:bidi="ar-SA"/>
              </w:rPr>
              <w:t>+1.6</w:t>
            </w:r>
          </w:p>
        </w:tc>
        <w:tc>
          <w:tcPr>
            <w:tcW w:w="92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ko" w:bidi="ar-SA"/>
              </w:rPr>
            </w:pPr>
            <w:r>
              <w:rPr>
                <w:rFonts w:ascii="Times New Roman" w:hAnsi="Times New Roman" w:eastAsia="Times New Roman" w:cs="Times New Roman"/>
                <w:sz w:val="16"/>
                <w:szCs w:val="20"/>
                <w:lang w:val="en-US" w:eastAsia="en-US" w:bidi="ar-SA"/>
              </w:rPr>
              <w:t>5</w:t>
            </w:r>
          </w:p>
        </w:tc>
        <w:tc>
          <w:tcPr>
            <w:tcW w:w="87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Malgun Gothic" w:cs="Times New Roman"/>
                <w:kern w:val="2"/>
                <w:sz w:val="16"/>
                <w:szCs w:val="20"/>
                <w:lang w:val="en-US" w:eastAsia="zh-TW" w:bidi="ar-SA"/>
              </w:rPr>
            </w:pPr>
            <w:r>
              <w:rPr>
                <w:rFonts w:ascii="Times New Roman" w:hAnsi="Times New Roman" w:eastAsia="Times New Roman" w:cs="Times New Roman"/>
                <w:sz w:val="16"/>
                <w:szCs w:val="20"/>
                <w:lang w:val="en-US" w:eastAsia="zh-TW" w:bidi="ar-SA"/>
              </w:rPr>
              <w:t>4</w:t>
            </w:r>
            <w:r>
              <w:rPr>
                <w:rFonts w:ascii="Times New Roman" w:hAnsi="Times New Roman" w:eastAsia="Times New Roman" w:cs="Times New Roman"/>
                <w:sz w:val="16"/>
                <w:szCs w:val="20"/>
                <w:lang w:val="en-US" w:eastAsia="en-US" w:bidi="ar-SA"/>
              </w:rPr>
              <w:t>, 7</w:t>
            </w:r>
            <w:r>
              <w:rPr>
                <w:rFonts w:ascii="Times New Roman" w:hAnsi="Times New Roman" w:eastAsia="Times New Roman" w:cs="Times New Roman"/>
                <w:sz w:val="16"/>
                <w:szCs w:val="20"/>
                <w:lang w:val="en-US" w:eastAsia="zh-TW" w:bidi="ar-SA"/>
              </w:rPr>
              <w:t>, 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 w:hRule="atLeast"/>
          <w:jc w:val="center"/>
        </w:trPr>
        <w:tc>
          <w:tcPr>
            <w:tcW w:w="1486"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rPr>
                <w:rFonts w:hint="default" w:ascii="Times New Roman" w:hAnsi="Times New Roman" w:eastAsia="Times New Roman" w:cs="Times New Roman"/>
                <w:sz w:val="20"/>
                <w:szCs w:val="20"/>
              </w:rPr>
            </w:pPr>
          </w:p>
        </w:tc>
        <w:tc>
          <w:tcPr>
            <w:tcW w:w="260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left"/>
              <w:rPr>
                <w:rFonts w:ascii="Times New Roman" w:hAnsi="Times New Roman" w:eastAsia="Times New Roman" w:cs="Times New Roman"/>
                <w:sz w:val="16"/>
                <w:szCs w:val="20"/>
                <w:lang w:val="en-US" w:eastAsia="en-US" w:bidi="ar-SA"/>
              </w:rPr>
            </w:pPr>
            <w:bookmarkStart w:id="1128" w:name="OLE_LINK37"/>
            <w:r>
              <w:rPr>
                <w:rFonts w:ascii="Times New Roman" w:hAnsi="Times New Roman" w:eastAsia="Times New Roman" w:cs="Times New Roman"/>
                <w:sz w:val="16"/>
                <w:szCs w:val="20"/>
                <w:lang w:val="en-US" w:eastAsia="en-US" w:bidi="ar-SA"/>
              </w:rPr>
              <w:t>Frequency range</w:t>
            </w:r>
            <w:bookmarkEnd w:id="1128"/>
          </w:p>
        </w:tc>
        <w:tc>
          <w:tcPr>
            <w:tcW w:w="85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2575</w:t>
            </w:r>
          </w:p>
        </w:tc>
        <w:tc>
          <w:tcPr>
            <w:tcW w:w="283"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w:t>
            </w:r>
          </w:p>
        </w:tc>
        <w:tc>
          <w:tcPr>
            <w:tcW w:w="852"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2595</w:t>
            </w:r>
          </w:p>
        </w:tc>
        <w:tc>
          <w:tcPr>
            <w:tcW w:w="1067"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ko" w:bidi="ar-SA"/>
              </w:rPr>
            </w:pPr>
            <w:r>
              <w:rPr>
                <w:rFonts w:ascii="Times New Roman" w:hAnsi="Times New Roman" w:eastAsia="Times New Roman" w:cs="Times New Roman"/>
                <w:sz w:val="16"/>
                <w:szCs w:val="20"/>
                <w:lang w:val="en-US" w:eastAsia="en-US" w:bidi="ar-SA"/>
              </w:rPr>
              <w:t>-15.5</w:t>
            </w:r>
          </w:p>
        </w:tc>
        <w:tc>
          <w:tcPr>
            <w:tcW w:w="92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ko" w:bidi="ar-SA"/>
              </w:rPr>
            </w:pPr>
            <w:r>
              <w:rPr>
                <w:rFonts w:ascii="Times New Roman" w:hAnsi="Times New Roman" w:eastAsia="Times New Roman" w:cs="Times New Roman"/>
                <w:sz w:val="16"/>
                <w:szCs w:val="20"/>
                <w:lang w:val="en-US" w:eastAsia="en-US" w:bidi="ar-SA"/>
              </w:rPr>
              <w:t>5</w:t>
            </w:r>
          </w:p>
        </w:tc>
        <w:tc>
          <w:tcPr>
            <w:tcW w:w="87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Malgun Gothic" w:cs="Times New Roman"/>
                <w:kern w:val="2"/>
                <w:sz w:val="16"/>
                <w:szCs w:val="20"/>
                <w:lang w:val="en-US" w:eastAsia="zh-TW" w:bidi="ar-SA"/>
              </w:rPr>
            </w:pPr>
            <w:r>
              <w:rPr>
                <w:rFonts w:ascii="Times New Roman" w:hAnsi="Times New Roman" w:eastAsia="Times New Roman" w:cs="Times New Roman"/>
                <w:sz w:val="16"/>
                <w:szCs w:val="20"/>
                <w:lang w:val="en-US" w:eastAsia="zh-TW" w:bidi="ar-SA"/>
              </w:rPr>
              <w:t>4</w:t>
            </w:r>
            <w:r>
              <w:rPr>
                <w:rFonts w:ascii="Times New Roman" w:hAnsi="Times New Roman" w:eastAsia="Times New Roman" w:cs="Times New Roman"/>
                <w:sz w:val="16"/>
                <w:szCs w:val="20"/>
                <w:lang w:val="en-US" w:eastAsia="en-US" w:bidi="ar-SA"/>
              </w:rPr>
              <w:t>, 7</w:t>
            </w:r>
            <w:r>
              <w:rPr>
                <w:rFonts w:ascii="Times New Roman" w:hAnsi="Times New Roman" w:eastAsia="Times New Roman" w:cs="Times New Roman"/>
                <w:sz w:val="16"/>
                <w:szCs w:val="20"/>
                <w:lang w:val="en-US" w:eastAsia="zh-TW" w:bidi="ar-SA"/>
              </w:rPr>
              <w:t>, 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 w:hRule="atLeast"/>
          <w:jc w:val="center"/>
        </w:trPr>
        <w:tc>
          <w:tcPr>
            <w:tcW w:w="1486"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rPr>
                <w:rFonts w:hint="default" w:ascii="Times New Roman" w:hAnsi="Times New Roman" w:eastAsia="Times New Roman" w:cs="Times New Roman"/>
                <w:sz w:val="20"/>
                <w:szCs w:val="20"/>
              </w:rPr>
            </w:pPr>
          </w:p>
        </w:tc>
        <w:tc>
          <w:tcPr>
            <w:tcW w:w="260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left"/>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Frequency range</w:t>
            </w:r>
          </w:p>
        </w:tc>
        <w:tc>
          <w:tcPr>
            <w:tcW w:w="85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2595</w:t>
            </w:r>
          </w:p>
        </w:tc>
        <w:tc>
          <w:tcPr>
            <w:tcW w:w="283"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w:t>
            </w:r>
          </w:p>
        </w:tc>
        <w:tc>
          <w:tcPr>
            <w:tcW w:w="852"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en-US" w:bidi="ar-SA"/>
              </w:rPr>
            </w:pPr>
            <w:r>
              <w:rPr>
                <w:rFonts w:ascii="Times New Roman" w:hAnsi="Times New Roman" w:eastAsia="Times New Roman" w:cs="Times New Roman"/>
                <w:sz w:val="16"/>
                <w:szCs w:val="20"/>
                <w:lang w:val="en-US" w:eastAsia="en-US" w:bidi="ar-SA"/>
              </w:rPr>
              <w:t>2620</w:t>
            </w:r>
          </w:p>
        </w:tc>
        <w:tc>
          <w:tcPr>
            <w:tcW w:w="1067"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ko" w:bidi="ar-SA"/>
              </w:rPr>
            </w:pPr>
            <w:r>
              <w:rPr>
                <w:rFonts w:ascii="Times New Roman" w:hAnsi="Times New Roman" w:eastAsia="Times New Roman" w:cs="Times New Roman"/>
                <w:sz w:val="16"/>
                <w:szCs w:val="20"/>
                <w:lang w:val="en-US" w:eastAsia="en-US" w:bidi="ar-SA"/>
              </w:rPr>
              <w:t>-40</w:t>
            </w:r>
          </w:p>
        </w:tc>
        <w:tc>
          <w:tcPr>
            <w:tcW w:w="928"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Times New Roman" w:cs="Times New Roman"/>
                <w:sz w:val="16"/>
                <w:szCs w:val="20"/>
                <w:lang w:val="en-US" w:eastAsia="ko" w:bidi="ar-SA"/>
              </w:rPr>
            </w:pPr>
            <w:r>
              <w:rPr>
                <w:rFonts w:ascii="Times New Roman" w:hAnsi="Times New Roman" w:eastAsia="Times New Roman" w:cs="Times New Roman"/>
                <w:sz w:val="16"/>
                <w:szCs w:val="20"/>
                <w:lang w:val="en-US" w:eastAsia="en-US" w:bidi="ar-SA"/>
              </w:rPr>
              <w:t>1</w:t>
            </w:r>
          </w:p>
        </w:tc>
        <w:tc>
          <w:tcPr>
            <w:tcW w:w="871" w:type="dxa"/>
            <w:tcBorders>
              <w:top w:val="nil"/>
              <w:left w:val="nil"/>
              <w:bottom w:val="single" w:color="auto" w:sz="4" w:space="0"/>
              <w:right w:val="single" w:color="auto" w:sz="4" w:space="0"/>
            </w:tcBorders>
            <w:shd w:val="clear" w:color="auto" w:fill="auto"/>
            <w:vAlign w:val="top"/>
          </w:tcPr>
          <w:p>
            <w:pPr>
              <w:keepNext/>
              <w:keepLines/>
              <w:widowControl/>
              <w:suppressLineNumbers w:val="0"/>
              <w:spacing w:before="0" w:beforeAutospacing="0" w:after="0" w:afterAutospacing="0"/>
              <w:ind w:left="0" w:right="0"/>
              <w:jc w:val="center"/>
              <w:rPr>
                <w:rFonts w:ascii="Times New Roman" w:hAnsi="Times New Roman" w:eastAsia="Malgun Gothic" w:cs="Times New Roman"/>
                <w:kern w:val="2"/>
                <w:sz w:val="16"/>
                <w:szCs w:val="20"/>
                <w:lang w:val="en-US" w:eastAsia="zh-TW" w:bidi="ar-SA"/>
              </w:rPr>
            </w:pPr>
            <w:r>
              <w:rPr>
                <w:rFonts w:ascii="Times New Roman" w:hAnsi="Times New Roman" w:eastAsia="Times New Roman" w:cs="Times New Roman"/>
                <w:sz w:val="16"/>
                <w:szCs w:val="20"/>
                <w:lang w:val="en-US" w:eastAsia="zh-TW" w:bidi="ar-SA"/>
              </w:rPr>
              <w:t>4</w:t>
            </w:r>
            <w:r>
              <w:rPr>
                <w:rFonts w:ascii="Times New Roman" w:hAnsi="Times New Roman" w:eastAsia="Times New Roman" w:cs="Times New Roman"/>
                <w:sz w:val="16"/>
                <w:szCs w:val="20"/>
                <w:lang w:val="en-US" w:eastAsia="en-US" w:bidi="ar-SA"/>
              </w:rPr>
              <w:t xml:space="preserve">, </w:t>
            </w:r>
            <w:r>
              <w:rPr>
                <w:rFonts w:ascii="Times New Roman" w:hAnsi="Times New Roman" w:eastAsia="Times New Roman" w:cs="Times New Roman"/>
                <w:sz w:val="16"/>
                <w:szCs w:val="20"/>
                <w:lang w:val="en-US" w:eastAsia="zh-TW" w:bidi="ar-SA"/>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851" w:right="0" w:hanging="851"/>
              <w:jc w:val="left"/>
              <w:textAlignment w:val="baseline"/>
              <w:rPr>
                <w:rFonts w:hint="default" w:ascii="Arial" w:hAnsi="Arial" w:eastAsia="Times New Roman" w:cs="Arial"/>
                <w:sz w:val="18"/>
                <w:szCs w:val="20"/>
                <w:vertAlign w:val="baseline"/>
                <w:lang w:val="en-US" w:eastAsia="zh-TW"/>
              </w:rPr>
            </w:pPr>
            <w:r>
              <w:rPr>
                <w:rFonts w:hint="default" w:ascii="Arial" w:hAnsi="Arial" w:eastAsia="Times New Roman" w:cs="Arial"/>
                <w:kern w:val="0"/>
                <w:sz w:val="18"/>
                <w:szCs w:val="20"/>
                <w:vertAlign w:val="baseline"/>
                <w:lang w:val="en-US" w:eastAsia="zh-CN" w:bidi="ar"/>
              </w:rPr>
              <w:t xml:space="preserve">NOTE </w:t>
            </w:r>
            <w:r>
              <w:rPr>
                <w:rFonts w:hint="default" w:ascii="Arial" w:hAnsi="Arial" w:eastAsia="PMingLiU" w:cs="Arial"/>
                <w:kern w:val="0"/>
                <w:sz w:val="18"/>
                <w:szCs w:val="20"/>
                <w:vertAlign w:val="baseline"/>
                <w:lang w:val="en-US" w:eastAsia="zh-TW" w:bidi="ar"/>
              </w:rPr>
              <w:t xml:space="preserve"> 2</w:t>
            </w:r>
            <w:r>
              <w:rPr>
                <w:rFonts w:hint="default" w:ascii="Arial" w:hAnsi="Arial" w:eastAsia="Times New Roman" w:cs="Arial"/>
                <w:kern w:val="0"/>
                <w:sz w:val="18"/>
                <w:szCs w:val="20"/>
                <w:vertAlign w:val="baseline"/>
                <w:lang w:val="en-US" w:eastAsia="zh-CN" w:bidi="ar"/>
              </w:rPr>
              <w:t>:</w:t>
            </w:r>
            <w:r>
              <w:rPr>
                <w:rFonts w:hint="default" w:ascii="Arial" w:hAnsi="Arial" w:eastAsia="Times New Roman" w:cs="Arial"/>
                <w:kern w:val="0"/>
                <w:sz w:val="18"/>
                <w:szCs w:val="20"/>
                <w:vertAlign w:val="baseline"/>
                <w:lang w:val="en-US" w:eastAsia="zh-CN" w:bidi="ar"/>
              </w:rPr>
              <w:tab/>
            </w:r>
            <w:r>
              <w:rPr>
                <w:rFonts w:hint="default" w:ascii="Arial" w:hAnsi="Arial" w:eastAsia="Times New Roman" w:cs="Arial"/>
                <w:kern w:val="0"/>
                <w:sz w:val="18"/>
                <w:szCs w:val="20"/>
                <w:vertAlign w:val="baseline"/>
                <w:lang w:val="en-US" w:eastAsia="zh-CN" w:bidi="ar"/>
              </w:rPr>
              <w:t>As exceptions, measurements with a level up to the applicable requirements defined in Table 6.6.3.1-2 in TS 36.101 [4] and Table 6.5.3.1-2 in TS 38.101-1 [2] are permitted for each assigned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pPr>
              <w:keepNext/>
              <w:keepLines/>
              <w:widowControl/>
              <w:suppressLineNumbers w:val="0"/>
              <w:overflowPunct w:val="0"/>
              <w:autoSpaceDE w:val="0"/>
              <w:autoSpaceDN w:val="0"/>
              <w:adjustRightInd w:val="0"/>
              <w:spacing w:before="0" w:beforeAutospacing="0" w:after="0" w:afterAutospacing="0"/>
              <w:ind w:left="851" w:right="0" w:hanging="851"/>
              <w:jc w:val="left"/>
              <w:textAlignment w:val="baseline"/>
              <w:rPr>
                <w:rFonts w:hint="default" w:ascii="Arial" w:hAnsi="Arial" w:eastAsia="Times New Roman" w:cs="Arial"/>
                <w:sz w:val="18"/>
                <w:szCs w:val="20"/>
                <w:vertAlign w:val="baseline"/>
                <w:lang w:val="en-US" w:eastAsia="zh-TW"/>
              </w:rPr>
            </w:pPr>
            <w:r>
              <w:rPr>
                <w:rFonts w:hint="default" w:ascii="Arial" w:hAnsi="Arial" w:eastAsia="Times New Roman" w:cs="Arial"/>
                <w:kern w:val="0"/>
                <w:sz w:val="18"/>
                <w:szCs w:val="20"/>
                <w:vertAlign w:val="baseline"/>
                <w:lang w:val="en-US" w:eastAsia="zh-CN" w:bidi="ar"/>
              </w:rPr>
              <w:t xml:space="preserve">NOTE </w:t>
            </w:r>
            <w:r>
              <w:rPr>
                <w:rFonts w:hint="default" w:ascii="Arial" w:hAnsi="Arial" w:eastAsia="PMingLiU" w:cs="Arial"/>
                <w:kern w:val="0"/>
                <w:sz w:val="18"/>
                <w:szCs w:val="20"/>
                <w:vertAlign w:val="baseline"/>
                <w:lang w:val="en-US" w:eastAsia="zh-TW" w:bidi="ar"/>
              </w:rPr>
              <w:t xml:space="preserve"> 4</w:t>
            </w:r>
            <w:r>
              <w:rPr>
                <w:rFonts w:hint="default" w:ascii="Arial" w:hAnsi="Arial" w:eastAsia="Times New Roman" w:cs="Arial"/>
                <w:kern w:val="0"/>
                <w:sz w:val="18"/>
                <w:szCs w:val="20"/>
                <w:vertAlign w:val="baseline"/>
                <w:lang w:val="en-US" w:eastAsia="zh-CN" w:bidi="ar"/>
              </w:rPr>
              <w:t>:</w:t>
            </w:r>
            <w:r>
              <w:rPr>
                <w:rFonts w:hint="default" w:ascii="Arial" w:hAnsi="Arial" w:eastAsia="Times New Roman" w:cs="Arial"/>
                <w:kern w:val="0"/>
                <w:sz w:val="18"/>
                <w:szCs w:val="20"/>
                <w:vertAlign w:val="baseline"/>
                <w:lang w:val="en-US" w:eastAsia="zh-CN" w:bidi="ar"/>
              </w:rPr>
              <w:tab/>
            </w:r>
            <w:r>
              <w:rPr>
                <w:rFonts w:hint="default" w:ascii="Arial" w:hAnsi="Arial" w:eastAsia="Times New Roman" w:cs="Arial"/>
                <w:kern w:val="0"/>
                <w:sz w:val="18"/>
                <w:szCs w:val="20"/>
                <w:vertAlign w:val="baseline"/>
                <w:lang w:val="en-US" w:eastAsia="zh-CN" w:bidi="ar"/>
              </w:rPr>
              <w:t>These requirements also apply for the frequency ranges that are less than FOOB (MHz) in Table 6.6.3.1-1, Table 6.6.3.1A-1 in TS 36.101 [4] or in Table 6.5.3.1-1 in TS 38.101-1 [2] from the edge of the channel bandwidth.</w:t>
            </w:r>
          </w:p>
          <w:p>
            <w:pPr>
              <w:keepNext/>
              <w:keepLines/>
              <w:widowControl/>
              <w:suppressLineNumbers w:val="0"/>
              <w:overflowPunct w:val="0"/>
              <w:autoSpaceDE w:val="0"/>
              <w:autoSpaceDN w:val="0"/>
              <w:adjustRightInd w:val="0"/>
              <w:spacing w:before="0" w:beforeAutospacing="0" w:after="0" w:afterAutospacing="0"/>
              <w:ind w:left="851" w:right="0" w:hanging="851"/>
              <w:jc w:val="left"/>
              <w:textAlignment w:val="baseline"/>
              <w:rPr>
                <w:rFonts w:hint="default" w:ascii="Arial" w:hAnsi="Arial" w:eastAsia="Times New Roman" w:cs="Arial"/>
                <w:sz w:val="18"/>
                <w:szCs w:val="20"/>
                <w:vertAlign w:val="baseline"/>
                <w:lang w:val="en-US" w:eastAsia="zh-TW"/>
              </w:rPr>
            </w:pPr>
            <w:r>
              <w:rPr>
                <w:rFonts w:hint="default" w:ascii="Arial" w:hAnsi="Arial" w:eastAsia="Times New Roman" w:cs="Arial"/>
                <w:kern w:val="0"/>
                <w:sz w:val="18"/>
                <w:szCs w:val="20"/>
                <w:vertAlign w:val="baseline"/>
                <w:lang w:val="en-US" w:eastAsia="zh-CN" w:bidi="ar"/>
              </w:rPr>
              <w:t xml:space="preserve">NOTE </w:t>
            </w:r>
            <w:r>
              <w:rPr>
                <w:rFonts w:hint="default" w:ascii="Arial" w:hAnsi="Arial" w:eastAsia="PMingLiU" w:cs="Arial"/>
                <w:kern w:val="0"/>
                <w:sz w:val="18"/>
                <w:szCs w:val="20"/>
                <w:vertAlign w:val="baseline"/>
                <w:lang w:val="en-US" w:eastAsia="zh-TW" w:bidi="ar"/>
              </w:rPr>
              <w:t xml:space="preserve"> </w:t>
            </w:r>
            <w:r>
              <w:rPr>
                <w:rFonts w:hint="default" w:ascii="Arial" w:hAnsi="Arial" w:eastAsia="Times New Roman" w:cs="Arial"/>
                <w:kern w:val="0"/>
                <w:sz w:val="18"/>
                <w:szCs w:val="20"/>
                <w:vertAlign w:val="baseline"/>
                <w:lang w:val="en-US" w:eastAsia="zh-CN" w:bidi="ar"/>
              </w:rPr>
              <w:t>7:</w:t>
            </w:r>
            <w:r>
              <w:rPr>
                <w:rFonts w:hint="default" w:ascii="Arial" w:hAnsi="Arial" w:eastAsia="Times New Roman" w:cs="Arial"/>
                <w:kern w:val="0"/>
                <w:sz w:val="18"/>
                <w:szCs w:val="20"/>
                <w:vertAlign w:val="baseline"/>
                <w:lang w:val="en-US" w:eastAsia="zh-CN" w:bidi="ar"/>
              </w:rPr>
              <w:tab/>
            </w:r>
            <w:r>
              <w:rPr>
                <w:rFonts w:hint="default" w:ascii="Arial" w:hAnsi="Arial" w:eastAsia="Times New Roman" w:cs="Arial"/>
                <w:kern w:val="0"/>
                <w:sz w:val="18"/>
                <w:szCs w:val="20"/>
                <w:vertAlign w:val="baseline"/>
                <w:lang w:val="en-US" w:eastAsia="zh-CN" w:bidi="ar"/>
              </w:rPr>
              <w:t>For these adjacent bands, the emission limit could imply risk of harmful interference to UE(s) operating in the protected operating band.</w:t>
            </w:r>
          </w:p>
          <w:p>
            <w:pPr>
              <w:keepNext/>
              <w:keepLines/>
              <w:widowControl/>
              <w:suppressLineNumbers w:val="0"/>
              <w:overflowPunct w:val="0"/>
              <w:autoSpaceDE w:val="0"/>
              <w:autoSpaceDN w:val="0"/>
              <w:adjustRightInd w:val="0"/>
              <w:spacing w:before="0" w:beforeAutospacing="0" w:after="0" w:afterAutospacing="0"/>
              <w:ind w:left="851" w:right="0" w:hanging="851"/>
              <w:jc w:val="left"/>
              <w:textAlignment w:val="baseline"/>
              <w:rPr>
                <w:rFonts w:hint="default" w:ascii="Arial" w:hAnsi="Arial" w:eastAsia="Times New Roman" w:cs="Arial"/>
                <w:sz w:val="18"/>
                <w:szCs w:val="20"/>
                <w:vertAlign w:val="baseline"/>
                <w:lang w:val="en-US" w:eastAsia="zh-TW"/>
              </w:rPr>
            </w:pPr>
            <w:r>
              <w:rPr>
                <w:rFonts w:hint="default" w:ascii="Arial" w:hAnsi="Arial" w:eastAsia="Times New Roman" w:cs="Arial"/>
                <w:kern w:val="0"/>
                <w:sz w:val="18"/>
                <w:szCs w:val="20"/>
                <w:vertAlign w:val="baseline"/>
                <w:lang w:val="en-US" w:eastAsia="zh-CN" w:bidi="ar"/>
              </w:rPr>
              <w:t>NOTE</w:t>
            </w:r>
            <w:r>
              <w:rPr>
                <w:rFonts w:hint="default" w:ascii="Arial" w:hAnsi="Arial" w:eastAsia="PMingLiU" w:cs="Arial"/>
                <w:kern w:val="0"/>
                <w:sz w:val="18"/>
                <w:szCs w:val="20"/>
                <w:vertAlign w:val="baseline"/>
                <w:lang w:val="en-US" w:eastAsia="zh-TW" w:bidi="ar"/>
              </w:rPr>
              <w:t xml:space="preserve"> </w:t>
            </w:r>
            <w:r>
              <w:rPr>
                <w:rFonts w:hint="default" w:ascii="Arial" w:hAnsi="Arial" w:eastAsia="Times New Roman" w:cs="Arial"/>
                <w:kern w:val="0"/>
                <w:sz w:val="18"/>
                <w:szCs w:val="20"/>
                <w:vertAlign w:val="baseline"/>
                <w:lang w:val="en-US" w:eastAsia="zh-CN" w:bidi="ar"/>
              </w:rPr>
              <w:t xml:space="preserve"> </w:t>
            </w:r>
            <w:r>
              <w:rPr>
                <w:rFonts w:hint="default" w:ascii="Arial" w:hAnsi="Arial" w:eastAsia="PMingLiU" w:cs="Arial"/>
                <w:kern w:val="0"/>
                <w:sz w:val="18"/>
                <w:szCs w:val="20"/>
                <w:vertAlign w:val="baseline"/>
                <w:lang w:val="en-US" w:eastAsia="zh-TW" w:bidi="ar"/>
              </w:rPr>
              <w:t>18</w:t>
            </w:r>
            <w:r>
              <w:rPr>
                <w:rFonts w:hint="default" w:ascii="Arial" w:hAnsi="Arial" w:eastAsia="Times New Roman" w:cs="Arial"/>
                <w:kern w:val="0"/>
                <w:sz w:val="18"/>
                <w:szCs w:val="20"/>
                <w:vertAlign w:val="baseline"/>
                <w:lang w:val="en-US" w:eastAsia="zh-CN" w:bidi="ar"/>
              </w:rPr>
              <w:t>:</w:t>
            </w:r>
            <w:r>
              <w:rPr>
                <w:rFonts w:hint="default" w:ascii="Arial" w:hAnsi="Arial" w:eastAsia="Times New Roman" w:cs="Arial"/>
                <w:kern w:val="0"/>
                <w:sz w:val="18"/>
                <w:szCs w:val="20"/>
                <w:vertAlign w:val="baseline"/>
                <w:lang w:val="en-US" w:eastAsia="zh-CN" w:bidi="ar"/>
              </w:rPr>
              <w:tab/>
            </w:r>
            <w:r>
              <w:rPr>
                <w:rFonts w:hint="default" w:ascii="Arial" w:hAnsi="Arial" w:eastAsia="Times New Roman" w:cs="Arial"/>
                <w:kern w:val="0"/>
                <w:sz w:val="18"/>
                <w:szCs w:val="20"/>
                <w:vertAlign w:val="baseline"/>
                <w:lang w:val="en-US" w:eastAsia="zh-CN" w:bidi="ar"/>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keepNext/>
              <w:keepLines/>
              <w:widowControl/>
              <w:suppressLineNumbers w:val="0"/>
              <w:overflowPunct w:val="0"/>
              <w:autoSpaceDE w:val="0"/>
              <w:autoSpaceDN w:val="0"/>
              <w:adjustRightInd w:val="0"/>
              <w:spacing w:before="0" w:beforeAutospacing="0" w:after="0" w:afterAutospacing="0"/>
              <w:ind w:left="851" w:right="0" w:hanging="851"/>
              <w:jc w:val="left"/>
              <w:textAlignment w:val="baseline"/>
              <w:rPr>
                <w:rFonts w:hint="default" w:ascii="Arial" w:hAnsi="Arial" w:eastAsia="Times New Roman" w:cs="Arial"/>
                <w:sz w:val="18"/>
                <w:szCs w:val="20"/>
                <w:vertAlign w:val="baseline"/>
                <w:lang w:val="en-US"/>
              </w:rPr>
            </w:pPr>
            <w:r>
              <w:rPr>
                <w:rFonts w:eastAsia="Times New Roman"/>
                <w:vertAlign w:val="baseline"/>
                <w:lang w:val="en-US" w:eastAsia="en-US"/>
              </w:rPr>
              <w:t>.</w:t>
            </w:r>
          </w:p>
        </w:tc>
      </w:tr>
    </w:tbl>
    <w:p>
      <w:pPr>
        <w:keepNext/>
        <w:keepLines/>
        <w:widowControl/>
        <w:pBdr>
          <w:top w:val="none" w:color="auto" w:sz="0" w:space="0"/>
        </w:pBdr>
        <w:spacing w:before="120" w:after="180"/>
        <w:ind w:left="1418" w:hanging="1418"/>
        <w:outlineLvl w:val="3"/>
        <w:rPr>
          <w:rFonts w:ascii="Arial" w:hAnsi="Arial" w:eastAsia="宋体" w:cs="Arial"/>
          <w:sz w:val="24"/>
          <w:lang w:val="en-US" w:eastAsia="zh-CN" w:bidi="ar-SA"/>
        </w:rPr>
      </w:pPr>
      <w:r>
        <w:rPr>
          <w:rFonts w:hint="eastAsia" w:ascii="Arial" w:hAnsi="Arial" w:eastAsia="宋体" w:cs="Times New Roman"/>
          <w:sz w:val="24"/>
          <w:lang w:val="en-US" w:eastAsia="zh-CN" w:bidi="ar-SA"/>
        </w:rPr>
        <w:t>5.34</w:t>
      </w:r>
      <w:r>
        <w:rPr>
          <w:rFonts w:ascii="Arial" w:hAnsi="Arial" w:eastAsia="宋体" w:cs="Times New Roman"/>
          <w:sz w:val="24"/>
          <w:lang w:val="en-US" w:eastAsia="en-US" w:bidi="ar-SA"/>
        </w:rPr>
        <w:t>.2.3</w:t>
      </w:r>
      <w:r>
        <w:rPr>
          <w:rFonts w:ascii="Arial" w:hAnsi="Arial" w:eastAsia="宋体" w:cs="Times New Roman"/>
          <w:sz w:val="24"/>
          <w:lang w:val="en-US" w:eastAsia="en-US" w:bidi="ar-SA"/>
        </w:rPr>
        <w:tab/>
      </w:r>
      <w:r>
        <w:rPr>
          <w:rFonts w:ascii="Arial" w:hAnsi="Arial" w:eastAsia="宋体" w:cs="Arial"/>
          <w:sz w:val="24"/>
          <w:szCs w:val="22"/>
          <w:lang w:val="en-US" w:eastAsia="zh-CN" w:bidi="ar-SA"/>
        </w:rPr>
        <w:t>REFSENS requirements</w:t>
      </w:r>
    </w:p>
    <w:p>
      <w:pPr>
        <w:keepNext/>
        <w:keepLines w:val="0"/>
        <w:widowControl/>
        <w:suppressLineNumbers w:val="0"/>
        <w:tabs>
          <w:tab w:val="left" w:pos="1080"/>
        </w:tabs>
        <w:spacing w:before="0" w:beforeAutospacing="0" w:after="180" w:afterAutospacing="0"/>
        <w:ind w:left="0" w:right="0"/>
        <w:jc w:val="left"/>
        <w:rPr>
          <w:rFonts w:eastAsia="Times New Roman"/>
          <w:color w:val="0D0D0D"/>
          <w:lang w:val="en-US" w:eastAsia="zh-TW"/>
        </w:rPr>
      </w:pPr>
      <w:r>
        <w:rPr>
          <w:rFonts w:hint="default" w:ascii="Times New Roman" w:hAnsi="Times New Roman" w:eastAsia="PMingLiU" w:cs="Times New Roman"/>
          <w:color w:val="0D0D0D"/>
          <w:kern w:val="0"/>
          <w:sz w:val="20"/>
          <w:szCs w:val="20"/>
          <w:lang w:val="en-US" w:eastAsia="zh-TW" w:bidi="ar"/>
        </w:rPr>
        <w:t>No additional MSD requirement for IMD is needed.</w:t>
      </w:r>
      <w:bookmarkEnd w:id="1127"/>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3"/>
        <w:rPr>
          <w:rFonts w:cs="Arial"/>
        </w:rPr>
      </w:pPr>
      <w:bookmarkStart w:id="1129" w:name="_Toc4054"/>
      <w:bookmarkStart w:id="1130" w:name="_Toc19046"/>
      <w:bookmarkStart w:id="1131" w:name="_Toc109047249"/>
      <w:bookmarkStart w:id="1132" w:name="_Toc31343"/>
      <w:bookmarkStart w:id="1133" w:name="_Toc27513"/>
      <w:r>
        <w:t>6</w:t>
      </w:r>
      <w:r>
        <w:tab/>
      </w:r>
      <w:r>
        <w:rPr>
          <w:rFonts w:cs="Arial"/>
          <w:lang w:val="en-US" w:eastAsia="zh-CN"/>
        </w:rPr>
        <w:t>Both bands within FR2 Carrier Aggregation</w:t>
      </w:r>
      <w:r>
        <w:rPr>
          <w:rFonts w:cs="Arial"/>
        </w:rPr>
        <w:t>: Specific Band Combination Part</w:t>
      </w:r>
      <w:bookmarkEnd w:id="1129"/>
      <w:bookmarkEnd w:id="1130"/>
      <w:bookmarkEnd w:id="1131"/>
      <w:bookmarkEnd w:id="1132"/>
      <w:bookmarkEnd w:id="1133"/>
    </w:p>
    <w:p>
      <w:pPr>
        <w:pStyle w:val="111"/>
        <w:overflowPunct w:val="0"/>
        <w:autoSpaceDE w:val="0"/>
        <w:autoSpaceDN w:val="0"/>
        <w:adjustRightInd w:val="0"/>
        <w:ind w:left="284" w:firstLine="0"/>
        <w:textAlignment w:val="baseline"/>
        <w:rPr>
          <w:rFonts w:eastAsia="Times New Roman"/>
          <w:lang w:eastAsia="en-GB"/>
        </w:rPr>
      </w:pPr>
      <w:r>
        <w:rPr>
          <w:rFonts w:hint="eastAsia" w:eastAsia="Times New Roman"/>
          <w:lang w:eastAsia="en-GB"/>
        </w:rPr>
        <w:t xml:space="preserve">Editor's </w:t>
      </w:r>
      <w:r>
        <w:rPr>
          <w:rFonts w:eastAsia="Times New Roman"/>
          <w:lang w:eastAsia="en-GB"/>
        </w:rPr>
        <w:t xml:space="preserve">note: </w:t>
      </w:r>
      <w:r>
        <w:rPr>
          <w:rFonts w:hint="eastAsia" w:eastAsia="Times New Roman"/>
          <w:lang w:eastAsia="en-GB"/>
        </w:rPr>
        <w:t>This section is reserved for future used. The templ</w:t>
      </w:r>
      <w:r>
        <w:rPr>
          <w:rFonts w:hint="eastAsia" w:eastAsia="宋体"/>
          <w:lang w:val="en-US" w:eastAsia="zh-CN"/>
        </w:rPr>
        <w:t>a</w:t>
      </w:r>
      <w:r>
        <w:rPr>
          <w:rFonts w:hint="eastAsia" w:eastAsia="Times New Roman"/>
          <w:lang w:eastAsia="en-GB"/>
        </w:rPr>
        <w:t>te for inter-band FR2 NR CA combination can be referred to TR38.851</w:t>
      </w:r>
    </w:p>
    <w:p>
      <w:pPr>
        <w:pStyle w:val="3"/>
        <w:rPr>
          <w:rFonts w:cs="Arial"/>
        </w:rPr>
      </w:pPr>
      <w:bookmarkStart w:id="1134" w:name="_Toc3788"/>
      <w:bookmarkStart w:id="1135" w:name="_Toc16729"/>
      <w:bookmarkStart w:id="1136" w:name="_Toc16181"/>
      <w:bookmarkStart w:id="1137" w:name="_Toc109047250"/>
      <w:bookmarkStart w:id="1138" w:name="_Toc24942"/>
      <w:r>
        <w:t>7</w:t>
      </w:r>
      <w:r>
        <w:tab/>
      </w:r>
      <w:r>
        <w:rPr>
          <w:rFonts w:cs="Arial"/>
          <w:lang w:eastAsia="zh-CN"/>
        </w:rPr>
        <w:t>Dual Connectivity</w:t>
      </w:r>
      <w:r>
        <w:rPr>
          <w:rFonts w:cs="Arial"/>
        </w:rPr>
        <w:t>: Specific Band Combination Part</w:t>
      </w:r>
      <w:bookmarkEnd w:id="1134"/>
      <w:bookmarkEnd w:id="1135"/>
      <w:bookmarkEnd w:id="1136"/>
      <w:bookmarkEnd w:id="1137"/>
      <w:bookmarkEnd w:id="1138"/>
    </w:p>
    <w:p>
      <w:pPr>
        <w:pStyle w:val="4"/>
        <w:keepNext/>
        <w:keepLines/>
        <w:pageBreakBefore w:val="0"/>
        <w:widowControl/>
        <w:kinsoku/>
        <w:wordWrap/>
        <w:overflowPunct/>
        <w:topLinePunct w:val="0"/>
        <w:autoSpaceDE/>
        <w:autoSpaceDN/>
        <w:bidi w:val="0"/>
        <w:adjustRightInd/>
        <w:snapToGrid/>
        <w:ind w:left="1134" w:hanging="1134"/>
        <w:textAlignment w:val="auto"/>
        <w:outlineLvl w:val="1"/>
      </w:pPr>
      <w:bookmarkStart w:id="1139" w:name="_Toc18621"/>
      <w:bookmarkStart w:id="1140" w:name="_Toc7485"/>
      <w:bookmarkStart w:id="1141" w:name="_Toc5760"/>
      <w:bookmarkStart w:id="1142" w:name="_Toc109047251"/>
      <w:bookmarkStart w:id="1143" w:name="_Toc21388"/>
      <w:r>
        <w:t>7.</w:t>
      </w:r>
      <w:r>
        <w:rPr>
          <w:rFonts w:hint="eastAsia"/>
          <w:lang w:eastAsia="zh-CN"/>
        </w:rPr>
        <w:t>x</w:t>
      </w:r>
      <w:r>
        <w:tab/>
      </w:r>
      <w:r>
        <w:t>DC_nX-nY</w:t>
      </w:r>
      <w:bookmarkEnd w:id="1139"/>
      <w:bookmarkEnd w:id="1140"/>
      <w:bookmarkEnd w:id="1141"/>
      <w:bookmarkEnd w:id="1142"/>
      <w:bookmarkEnd w:id="1143"/>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E</w:t>
      </w:r>
      <w:r>
        <w:rPr>
          <w:rFonts w:hint="eastAsia" w:eastAsia="宋体"/>
          <w:lang w:val="en-US" w:eastAsia="zh-CN"/>
        </w:rPr>
        <w:t>d</w:t>
      </w:r>
      <w:r>
        <w:rPr>
          <w:rFonts w:eastAsia="Times New Roman"/>
          <w:lang w:eastAsia="en-GB"/>
        </w:rPr>
        <w:t xml:space="preserve">itor's note: </w:t>
      </w:r>
      <w:r>
        <w:rPr>
          <w:rFonts w:hint="eastAsia" w:eastAsia="Times New Roman"/>
          <w:lang w:eastAsia="en-GB"/>
        </w:rPr>
        <w:t>The texts for NR DC can only be added associated with the texts for the corresponding inter-band 2 bands UL CA above, which means pure TP to TR to included NR DC configuration is not allowed.</w:t>
      </w:r>
    </w:p>
    <w:p>
      <w:pPr>
        <w:pStyle w:val="5"/>
        <w:rPr>
          <w:rFonts w:eastAsia="宋体" w:cs="Arial"/>
          <w:lang w:val="en-US" w:eastAsia="zh-CN"/>
        </w:rPr>
      </w:pPr>
      <w:bookmarkStart w:id="1144" w:name="_Toc17940"/>
      <w:bookmarkStart w:id="1145" w:name="_Toc109047252"/>
      <w:bookmarkStart w:id="1146" w:name="_Toc31194"/>
      <w:bookmarkStart w:id="1147" w:name="_Toc5834"/>
      <w:bookmarkStart w:id="1148" w:name="_Toc24245"/>
      <w:r>
        <w:rPr>
          <w:rFonts w:eastAsia="宋体" w:cs="Arial"/>
          <w:lang w:val="en-US" w:eastAsia="zh-CN"/>
        </w:rPr>
        <w:t>7.x.1</w:t>
      </w:r>
      <w:r>
        <w:rPr>
          <w:rFonts w:eastAsia="宋体" w:cs="Arial"/>
          <w:lang w:val="en-US" w:eastAsia="zh-CN"/>
        </w:rPr>
        <w:tab/>
      </w:r>
      <w:r>
        <w:rPr>
          <w:rFonts w:eastAsia="宋体" w:cs="Arial"/>
          <w:lang w:val="en-US" w:eastAsia="zh-CN"/>
        </w:rPr>
        <w:t>Configurations for DC_n</w:t>
      </w:r>
      <w:r>
        <w:rPr>
          <w:rFonts w:hint="eastAsia" w:eastAsia="宋体" w:cs="Arial"/>
          <w:lang w:val="en-US" w:eastAsia="zh-CN"/>
        </w:rPr>
        <w:t>X</w:t>
      </w:r>
      <w:r>
        <w:rPr>
          <w:rFonts w:eastAsia="宋体" w:cs="Arial"/>
          <w:lang w:val="en-US" w:eastAsia="zh-CN"/>
        </w:rPr>
        <w:t>-n</w:t>
      </w:r>
      <w:r>
        <w:rPr>
          <w:rFonts w:hint="eastAsia" w:eastAsia="宋体" w:cs="Arial"/>
          <w:lang w:val="en-US" w:eastAsia="zh-CN"/>
        </w:rPr>
        <w:t>Y</w:t>
      </w:r>
      <w:bookmarkEnd w:id="1144"/>
      <w:bookmarkEnd w:id="1145"/>
      <w:bookmarkEnd w:id="1146"/>
      <w:bookmarkEnd w:id="1147"/>
      <w:bookmarkEnd w:id="1148"/>
    </w:p>
    <w:p>
      <w:pPr>
        <w:pStyle w:val="112"/>
        <w:rPr>
          <w:rFonts w:cs="Arial"/>
        </w:rPr>
      </w:pPr>
      <w:r>
        <w:rPr>
          <w:rFonts w:cs="Arial"/>
        </w:rPr>
        <w:t xml:space="preserve">Table </w:t>
      </w:r>
      <w:r>
        <w:rPr>
          <w:rFonts w:hint="eastAsia" w:cs="Arial"/>
          <w:lang w:val="en-US" w:eastAsia="zh-CN"/>
        </w:rPr>
        <w:t>7.x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3"/>
              <w:rPr>
                <w:rFonts w:cs="Arial"/>
                <w:lang w:val="en-US" w:eastAsia="fi-FI"/>
              </w:rPr>
            </w:pPr>
            <w:r>
              <w:rPr>
                <w:rFonts w:cs="Arial"/>
                <w:lang w:val="en-US" w:eastAsia="zh-CN"/>
              </w:rPr>
              <w:t>NR DC</w:t>
            </w:r>
          </w:p>
          <w:p>
            <w:pPr>
              <w:pStyle w:val="103"/>
              <w:rPr>
                <w:rFonts w:cs="Arial"/>
                <w:lang w:val="en-US" w:eastAsia="fi-FI"/>
              </w:rPr>
            </w:pPr>
            <w:r>
              <w:rPr>
                <w:rFonts w:cs="Arial"/>
                <w:lang w:val="en-US" w:eastAsia="fi-FI"/>
              </w:rPr>
              <w:t>configuration</w:t>
            </w:r>
          </w:p>
        </w:tc>
        <w:tc>
          <w:tcPr>
            <w:tcW w:w="2892" w:type="dxa"/>
            <w:vAlign w:val="center"/>
          </w:tcPr>
          <w:p>
            <w:pPr>
              <w:pStyle w:val="103"/>
              <w:rPr>
                <w:rFonts w:cs="Arial"/>
                <w:lang w:val="en-US" w:eastAsia="fi-FI"/>
              </w:rPr>
            </w:pPr>
            <w:r>
              <w:rPr>
                <w:rFonts w:cs="Arial"/>
                <w:lang w:val="en-US" w:eastAsia="fi-FI"/>
              </w:rPr>
              <w:t xml:space="preserve">Uplink </w:t>
            </w:r>
            <w:r>
              <w:rPr>
                <w:rFonts w:cs="Arial"/>
                <w:lang w:val="en-US" w:eastAsia="zh-CN"/>
              </w:rPr>
              <w:t>NR DC</w:t>
            </w:r>
          </w:p>
          <w:p>
            <w:pPr>
              <w:pStyle w:val="103"/>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4"/>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4"/>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pPr>
        <w:rPr>
          <w:lang w:val="en-US" w:eastAsia="zh-CN"/>
        </w:rPr>
      </w:pPr>
    </w:p>
    <w:p>
      <w:pPr>
        <w:pStyle w:val="5"/>
        <w:rPr>
          <w:rFonts w:cs="Arial"/>
          <w:lang w:val="en-US" w:eastAsia="zh-CN"/>
        </w:rPr>
      </w:pPr>
      <w:bookmarkStart w:id="1149" w:name="_Toc3591"/>
      <w:bookmarkStart w:id="1150" w:name="_Toc14498"/>
      <w:bookmarkStart w:id="1151" w:name="_Toc5881"/>
      <w:bookmarkStart w:id="1152" w:name="_Toc109047253"/>
      <w:bookmarkStart w:id="1153" w:name="_Toc6468"/>
      <w:r>
        <w:t>7.x.2</w:t>
      </w:r>
      <w:r>
        <w:tab/>
      </w:r>
      <w:r>
        <w:rPr>
          <w:rFonts w:eastAsia="宋体" w:cs="Arial"/>
          <w:lang w:val="en-US" w:eastAsia="zh-CN"/>
        </w:rPr>
        <w:t>M</w:t>
      </w:r>
      <w:r>
        <w:rPr>
          <w:rFonts w:cs="Arial"/>
        </w:rPr>
        <w:t>aximum output power for NR-DC</w:t>
      </w:r>
      <w:bookmarkEnd w:id="1149"/>
      <w:bookmarkEnd w:id="1150"/>
      <w:bookmarkEnd w:id="1151"/>
      <w:bookmarkEnd w:id="1152"/>
      <w:bookmarkEnd w:id="1153"/>
    </w:p>
    <w:p>
      <w:pPr>
        <w:keepNext/>
        <w:keepLines/>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7.x</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hint="default" w:cs="Arial"/>
                <w:lang w:val="en-US" w:eastAsia="zh-CN"/>
              </w:rPr>
            </w:pPr>
            <w:r>
              <w:rPr>
                <w:rFonts w:cs="Arial"/>
                <w:lang w:val="en-US" w:eastAsia="zh-CN"/>
              </w:rPr>
              <w:t>DC_nXA-nYA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rPr>
          <w:lang w:val="en-US" w:eastAsia="zh-CN"/>
        </w:rPr>
      </w:pPr>
    </w:p>
    <w:p>
      <w:pPr>
        <w:pStyle w:val="4"/>
        <w:keepNext/>
        <w:keepLines/>
        <w:pageBreakBefore w:val="0"/>
        <w:widowControl/>
        <w:kinsoku/>
        <w:wordWrap/>
        <w:overflowPunct/>
        <w:topLinePunct w:val="0"/>
        <w:autoSpaceDE/>
        <w:autoSpaceDN/>
        <w:bidi w:val="0"/>
        <w:adjustRightInd/>
        <w:snapToGrid/>
        <w:ind w:left="1134" w:hanging="1134"/>
        <w:textAlignment w:val="auto"/>
        <w:outlineLvl w:val="1"/>
        <w:rPr>
          <w:lang w:val="en-US" w:eastAsia="zh-CN"/>
        </w:rPr>
      </w:pPr>
      <w:bookmarkStart w:id="1154" w:name="_Toc17497"/>
      <w:r>
        <w:rPr>
          <w:rFonts w:hint="eastAsia"/>
          <w:lang w:val="en-US" w:eastAsia="zh-CN"/>
        </w:rPr>
        <w:t>7.1</w:t>
      </w:r>
      <w:r>
        <w:rPr>
          <w:lang w:val="en-US" w:eastAsia="zh-CN"/>
        </w:rPr>
        <w:tab/>
      </w:r>
      <w:r>
        <w:rPr>
          <w:lang w:val="en-US" w:eastAsia="zh-CN"/>
        </w:rPr>
        <w:t>DC_n46-n78</w:t>
      </w:r>
      <w:bookmarkEnd w:id="1154"/>
      <w:r>
        <w:rPr>
          <w:lang w:val="en-US" w:eastAsia="zh-CN"/>
        </w:rPr>
        <w:t xml:space="preserve"> </w:t>
      </w:r>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lang w:val="en-GB" w:eastAsia="zh-CN"/>
        </w:rPr>
      </w:pPr>
      <w:bookmarkStart w:id="1155" w:name="_Toc11169"/>
      <w:r>
        <w:rPr>
          <w:rFonts w:hint="eastAsia"/>
          <w:lang w:eastAsia="zh-CN"/>
        </w:rPr>
        <w:t>7.1</w:t>
      </w:r>
      <w:r>
        <w:rPr>
          <w:lang w:eastAsia="zh-CN"/>
        </w:rPr>
        <w:t>.</w:t>
      </w:r>
      <w:r>
        <w:rPr>
          <w:lang w:val="en-US" w:eastAsia="zh-CN"/>
        </w:rPr>
        <w:t>1</w:t>
      </w:r>
      <w:r>
        <w:rPr>
          <w:lang w:eastAsia="zh-CN"/>
        </w:rPr>
        <w:tab/>
      </w:r>
      <w:r>
        <w:t>Operating bands for</w:t>
      </w:r>
      <w:r>
        <w:rPr>
          <w:lang w:eastAsia="zh-CN"/>
        </w:rPr>
        <w:t xml:space="preserve"> DC_</w:t>
      </w:r>
      <w:r>
        <w:rPr>
          <w:lang w:val="en-US" w:eastAsia="zh-CN"/>
        </w:rPr>
        <w:t>n46-n78</w:t>
      </w:r>
      <w:bookmarkEnd w:id="1155"/>
    </w:p>
    <w:p>
      <w:pPr>
        <w:jc w:val="center"/>
        <w:rPr>
          <w:rFonts w:ascii="Arial" w:hAnsi="Arial" w:eastAsia="MS Mincho" w:cs="Arial"/>
          <w:b/>
          <w:bCs/>
          <w:lang w:val="en-US" w:eastAsia="ja-JP"/>
        </w:rPr>
      </w:pPr>
      <w:r>
        <w:rPr>
          <w:rFonts w:ascii="Arial" w:hAnsi="Arial" w:cs="Arial"/>
          <w:b/>
          <w:bCs/>
          <w:lang w:val="en-US" w:eastAsia="ja-JP"/>
        </w:rPr>
        <w:t xml:space="preserve">Table </w:t>
      </w:r>
      <w:r>
        <w:rPr>
          <w:rFonts w:hint="eastAsia" w:ascii="Arial" w:hAnsi="Arial" w:cs="Arial"/>
          <w:b/>
          <w:bCs/>
          <w:lang w:val="en-US" w:eastAsia="zh-CN"/>
        </w:rPr>
        <w:t>7.1</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p>
        </w:tc>
        <w:tc>
          <w:tcPr>
            <w:tcW w:w="25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DC_n46-n78</w:t>
            </w:r>
          </w:p>
        </w:tc>
        <w:tc>
          <w:tcPr>
            <w:tcW w:w="25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n46, n78</w:t>
            </w:r>
          </w:p>
        </w:tc>
      </w:tr>
    </w:tbl>
    <w:p>
      <w:pPr>
        <w:pStyle w:val="5"/>
        <w:keepNext/>
        <w:keepLines/>
        <w:pageBreakBefore w:val="0"/>
        <w:widowControl/>
        <w:kinsoku/>
        <w:wordWrap/>
        <w:overflowPunct/>
        <w:topLinePunct w:val="0"/>
        <w:autoSpaceDE/>
        <w:autoSpaceDN/>
        <w:bidi w:val="0"/>
        <w:adjustRightInd/>
        <w:snapToGrid/>
        <w:ind w:left="1134" w:hanging="1134"/>
        <w:textAlignment w:val="auto"/>
        <w:outlineLvl w:val="2"/>
        <w:rPr>
          <w:rFonts w:hint="eastAsia"/>
          <w:lang w:val="en-GB" w:eastAsia="zh-CN"/>
        </w:rPr>
      </w:pPr>
      <w:bookmarkStart w:id="1156" w:name="_Toc31738"/>
      <w:r>
        <w:rPr>
          <w:rFonts w:hint="eastAsia"/>
          <w:lang w:eastAsia="zh-CN"/>
        </w:rPr>
        <w:t>7.1.2   Configurations for DC_</w:t>
      </w:r>
      <w:r>
        <w:rPr>
          <w:rFonts w:hint="eastAsia"/>
          <w:lang w:val="en-US" w:eastAsia="zh-CN"/>
        </w:rPr>
        <w:t>n46-n78</w:t>
      </w:r>
      <w:bookmarkEnd w:id="1156"/>
    </w:p>
    <w:p>
      <w:pPr>
        <w:jc w:val="center"/>
        <w:rPr>
          <w:rFonts w:ascii="Arial" w:hAnsi="Arial" w:cs="Arial"/>
          <w:b/>
          <w:bCs/>
          <w:lang w:val="en-US" w:eastAsia="ja-JP"/>
        </w:rPr>
      </w:pPr>
      <w:bookmarkStart w:id="1157" w:name="OLE_LINK36"/>
      <w:r>
        <w:rPr>
          <w:rFonts w:ascii="Arial" w:hAnsi="Arial" w:cs="Arial"/>
          <w:b/>
          <w:bCs/>
          <w:lang w:val="en-US" w:eastAsia="ja-JP"/>
        </w:rPr>
        <w:t xml:space="preserve">Table </w:t>
      </w:r>
      <w:r>
        <w:rPr>
          <w:rFonts w:hint="eastAsia" w:ascii="Arial" w:hAnsi="Arial" w:cs="Arial"/>
          <w:b/>
          <w:bCs/>
          <w:lang w:val="en-US" w:eastAsia="zh-CN"/>
        </w:rPr>
        <w:t>7.1</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p>
    <w:bookmarkEnd w:id="1157"/>
    <w:tbl>
      <w:tblPr>
        <w:tblStyle w:val="89"/>
        <w:tblW w:w="7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0"/>
        <w:gridCol w:w="3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3820"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3820" w:type="dxa"/>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DC_n46A-n78(2A)</w:t>
            </w:r>
          </w:p>
          <w:p>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DC_n46C-n78(2A)</w:t>
            </w:r>
          </w:p>
          <w:p>
            <w:pPr>
              <w:keepLines/>
              <w:spacing w:after="0" w:line="256" w:lineRule="auto"/>
              <w:jc w:val="center"/>
              <w:rPr>
                <w:rFonts w:ascii="Arial" w:hAnsi="Arial" w:cs="Arial"/>
                <w:b/>
                <w:sz w:val="18"/>
                <w:lang w:val="en-US" w:eastAsia="zh-CN"/>
              </w:rPr>
            </w:pPr>
            <w:r>
              <w:rPr>
                <w:rFonts w:ascii="Arial" w:hAnsi="Arial" w:cs="Arial"/>
                <w:sz w:val="16"/>
                <w:szCs w:val="16"/>
                <w:lang w:val="en-US"/>
              </w:rPr>
              <w:t>DC_n46D-n78(2A)</w:t>
            </w:r>
          </w:p>
        </w:tc>
        <w:tc>
          <w:tcPr>
            <w:tcW w:w="396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b/>
                <w:sz w:val="18"/>
                <w:lang w:val="en-US" w:eastAsia="fi-FI"/>
              </w:rPr>
            </w:pPr>
            <w:r>
              <w:rPr>
                <w:rFonts w:ascii="Arial" w:hAnsi="Arial" w:cs="Arial"/>
                <w:sz w:val="16"/>
                <w:szCs w:val="16"/>
                <w:lang w:val="en-US"/>
              </w:rP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3820" w:type="dxa"/>
            <w:tcBorders>
              <w:top w:val="single" w:color="auto" w:sz="4" w:space="0"/>
              <w:left w:val="single" w:color="auto" w:sz="4" w:space="0"/>
              <w:bottom w:val="single" w:color="auto" w:sz="4" w:space="0"/>
              <w:right w:val="single" w:color="auto" w:sz="4" w:space="0"/>
            </w:tcBorders>
            <w:vAlign w:val="center"/>
          </w:tcPr>
          <w:p>
            <w:pPr>
              <w:keepLines/>
              <w:spacing w:after="0" w:line="257" w:lineRule="auto"/>
              <w:jc w:val="center"/>
              <w:rPr>
                <w:rFonts w:ascii="Arial" w:hAnsi="Arial" w:cs="Arial"/>
                <w:bCs/>
                <w:sz w:val="16"/>
                <w:szCs w:val="16"/>
                <w:lang w:val="en-US" w:eastAsia="zh-CN"/>
              </w:rPr>
            </w:pPr>
            <w:r>
              <w:rPr>
                <w:rFonts w:ascii="Arial" w:hAnsi="Arial" w:cs="Arial"/>
                <w:bCs/>
                <w:sz w:val="16"/>
                <w:szCs w:val="16"/>
                <w:lang w:val="en-US" w:eastAsia="zh-CN"/>
              </w:rPr>
              <w:t>DC_n46(2A)-n78A</w:t>
            </w:r>
          </w:p>
          <w:p>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DC_n46(2A)-n78(2A)</w:t>
            </w:r>
          </w:p>
        </w:tc>
        <w:tc>
          <w:tcPr>
            <w:tcW w:w="3965" w:type="dxa"/>
            <w:tcBorders>
              <w:top w:val="single" w:color="auto" w:sz="4" w:space="0"/>
              <w:left w:val="single" w:color="auto" w:sz="4" w:space="0"/>
              <w:bottom w:val="single" w:color="auto" w:sz="4" w:space="0"/>
              <w:right w:val="single" w:color="auto" w:sz="4" w:space="0"/>
            </w:tcBorders>
            <w:vAlign w:val="center"/>
          </w:tcPr>
          <w:p>
            <w:pPr>
              <w:keepLines/>
              <w:spacing w:after="0" w:line="257" w:lineRule="auto"/>
              <w:jc w:val="center"/>
              <w:rPr>
                <w:rFonts w:ascii="Arial" w:hAnsi="Arial" w:cs="Arial"/>
                <w:bCs/>
                <w:sz w:val="16"/>
                <w:szCs w:val="16"/>
                <w:lang w:val="en-US" w:eastAsia="fi-FI"/>
              </w:rPr>
            </w:pPr>
            <w:r>
              <w:rPr>
                <w:rFonts w:ascii="Arial" w:hAnsi="Arial" w:cs="Arial"/>
                <w:bCs/>
                <w:sz w:val="16"/>
                <w:szCs w:val="16"/>
                <w:lang w:val="en-US" w:eastAsia="fi-FI"/>
              </w:rPr>
              <w:t>DC_n46A-n78A</w:t>
            </w:r>
          </w:p>
        </w:tc>
      </w:tr>
    </w:tbl>
    <w:p/>
    <w:p>
      <w:pPr>
        <w:pStyle w:val="5"/>
        <w:rPr>
          <w:rFonts w:cs="Arial"/>
          <w:lang w:eastAsia="zh-CN"/>
        </w:rPr>
      </w:pPr>
      <w:bookmarkStart w:id="1158" w:name="_Toc15118"/>
      <w:r>
        <w:rPr>
          <w:rFonts w:hint="eastAsia" w:cs="Arial"/>
          <w:lang w:eastAsia="zh-CN"/>
        </w:rPr>
        <w:t>7.1</w:t>
      </w:r>
      <w:r>
        <w:rPr>
          <w:rFonts w:cs="Arial"/>
          <w:lang w:eastAsia="zh-CN"/>
        </w:rPr>
        <w:t>.3   Maximum output power for NR-DC</w:t>
      </w:r>
      <w:bookmarkEnd w:id="1158"/>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7.1</w:t>
      </w:r>
      <w:r>
        <w:rPr>
          <w:rFonts w:ascii="Arial" w:hAnsi="Arial" w:cs="Arial"/>
          <w:b/>
          <w:lang w:val="en-US" w:eastAsia="zh-CN"/>
        </w:rPr>
        <w:t>.3</w:t>
      </w:r>
      <w:r>
        <w:rPr>
          <w:rFonts w:ascii="Arial" w:hAnsi="Arial" w:cs="Arial"/>
          <w:b/>
          <w:lang w:val="en-US"/>
        </w:rPr>
        <w:t xml:space="preserve">-1: </w:t>
      </w:r>
      <w:r>
        <w:rPr>
          <w:rFonts w:ascii="Arial" w:hAnsi="Arial" w:cs="Arial"/>
          <w:b/>
          <w:sz w:val="21"/>
          <w:szCs w:val="22"/>
          <w:lang w:val="en-US"/>
        </w:rPr>
        <w:t>UE Power Class for uplink inter-band 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3"/>
              <w:spacing w:line="256" w:lineRule="auto"/>
              <w:rPr>
                <w:rFonts w:cs="Arial"/>
                <w:lang w:eastAsia="en-GB"/>
              </w:rPr>
            </w:pPr>
            <w:r>
              <w:rPr>
                <w:rFonts w:cs="Arial"/>
              </w:rPr>
              <w:t xml:space="preserve">Uplink </w:t>
            </w:r>
            <w:r>
              <w:rPr>
                <w:rFonts w:cs="Arial"/>
                <w:lang w:val="en-GB"/>
              </w:rPr>
              <w:t>D</w:t>
            </w:r>
            <w:r>
              <w:rPr>
                <w:rFonts w:cs="Arial"/>
              </w:rPr>
              <w:t>C Configuration</w:t>
            </w:r>
          </w:p>
        </w:tc>
        <w:tc>
          <w:tcPr>
            <w:tcW w:w="2621" w:type="dxa"/>
            <w:tcBorders>
              <w:top w:val="single" w:color="auto" w:sz="4" w:space="0"/>
              <w:left w:val="single" w:color="auto" w:sz="4" w:space="0"/>
              <w:bottom w:val="single" w:color="auto" w:sz="4" w:space="0"/>
              <w:right w:val="single" w:color="auto" w:sz="4" w:space="0"/>
            </w:tcBorders>
          </w:tcPr>
          <w:p>
            <w:pPr>
              <w:pStyle w:val="103"/>
              <w:spacing w:line="256" w:lineRule="auto"/>
              <w:rPr>
                <w:rFonts w:cs="Arial"/>
                <w:lang w:eastAsia="en-GB"/>
              </w:rPr>
            </w:pPr>
            <w:r>
              <w:rPr>
                <w:rFonts w:cs="Arial"/>
              </w:rPr>
              <w:t>Class 3 (dBm)</w:t>
            </w:r>
          </w:p>
        </w:tc>
        <w:tc>
          <w:tcPr>
            <w:tcW w:w="2931" w:type="dxa"/>
            <w:tcBorders>
              <w:top w:val="single" w:color="auto" w:sz="4" w:space="0"/>
              <w:left w:val="single" w:color="auto" w:sz="4" w:space="0"/>
              <w:bottom w:val="single" w:color="auto" w:sz="4" w:space="0"/>
              <w:right w:val="single" w:color="auto" w:sz="4" w:space="0"/>
            </w:tcBorders>
          </w:tcPr>
          <w:p>
            <w:pPr>
              <w:pStyle w:val="103"/>
              <w:spacing w:line="256" w:lineRule="auto"/>
              <w:rPr>
                <w:rFonts w:cs="Arial"/>
                <w:lang w:eastAsia="en-GB"/>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4"/>
              <w:spacing w:line="256" w:lineRule="auto"/>
              <w:rPr>
                <w:rFonts w:cs="Arial"/>
                <w:lang w:val="en-US" w:eastAsia="zh-CN"/>
              </w:rPr>
            </w:pPr>
            <w:r>
              <w:rPr>
                <w:rFonts w:cs="Arial"/>
                <w:lang w:val="en-US" w:eastAsia="zh-CN"/>
              </w:rPr>
              <w:t>DC_n46A-n78A</w:t>
            </w:r>
          </w:p>
        </w:tc>
        <w:tc>
          <w:tcPr>
            <w:tcW w:w="2621" w:type="dxa"/>
            <w:tcBorders>
              <w:top w:val="single" w:color="auto" w:sz="4" w:space="0"/>
              <w:left w:val="single" w:color="auto" w:sz="4" w:space="0"/>
              <w:bottom w:val="single" w:color="auto" w:sz="4" w:space="0"/>
              <w:right w:val="single" w:color="auto" w:sz="4" w:space="0"/>
            </w:tcBorders>
          </w:tcPr>
          <w:p>
            <w:pPr>
              <w:pStyle w:val="104"/>
              <w:spacing w:line="256" w:lineRule="auto"/>
              <w:rPr>
                <w:rFonts w:cs="Arial"/>
                <w:lang w:val="en-US" w:eastAsia="zh-CN"/>
              </w:rPr>
            </w:pPr>
            <w:r>
              <w:rPr>
                <w:rFonts w:cs="Arial"/>
                <w:lang w:val="en-US" w:eastAsia="zh-CN"/>
              </w:rPr>
              <w:t>23</w:t>
            </w:r>
          </w:p>
        </w:tc>
        <w:tc>
          <w:tcPr>
            <w:tcW w:w="2931" w:type="dxa"/>
            <w:tcBorders>
              <w:top w:val="single" w:color="auto" w:sz="4" w:space="0"/>
              <w:left w:val="single" w:color="auto" w:sz="4" w:space="0"/>
              <w:bottom w:val="single" w:color="auto" w:sz="4" w:space="0"/>
              <w:right w:val="single" w:color="auto" w:sz="4" w:space="0"/>
            </w:tcBorders>
          </w:tcPr>
          <w:p>
            <w:pPr>
              <w:pStyle w:val="104"/>
              <w:spacing w:line="256" w:lineRule="auto"/>
              <w:rPr>
                <w:rFonts w:cs="Arial"/>
                <w:lang w:val="en-GB" w:eastAsia="en-GB"/>
              </w:rPr>
            </w:pPr>
            <w:r>
              <w:rPr>
                <w:rFonts w:cs="Arial"/>
              </w:rPr>
              <w:t>+</w:t>
            </w:r>
            <w:r>
              <w:rPr>
                <w:rFonts w:cs="Arial"/>
                <w:lang w:val="en-US" w:eastAsia="zh-CN"/>
              </w:rPr>
              <w:t>2</w:t>
            </w:r>
            <w:r>
              <w:rPr>
                <w:rFonts w:cs="Arial"/>
              </w:rPr>
              <w:t>/-</w:t>
            </w:r>
            <w:r>
              <w:rPr>
                <w:rFonts w:cs="Arial"/>
                <w:lang w:val="en-US" w:eastAsia="zh-CN"/>
              </w:rPr>
              <w:t>3</w:t>
            </w:r>
            <w:r>
              <w:rPr>
                <w:rFonts w:cs="Arial"/>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117"/>
              <w:rPr>
                <w:rFonts w:cs="Arial"/>
              </w:rPr>
            </w:pPr>
            <w:r>
              <w:rPr>
                <w:rFonts w:cs="Arial"/>
              </w:rPr>
              <w:t xml:space="preserve">NOTE </w:t>
            </w:r>
            <w:r>
              <w:rPr>
                <w:rFonts w:cs="Arial"/>
                <w:lang w:val="en-US" w:eastAsia="zh-CN"/>
              </w:rPr>
              <w:t>1</w:t>
            </w:r>
            <w:r>
              <w:rPr>
                <w:rFonts w:cs="Arial"/>
              </w:rPr>
              <w:t>:</w:t>
            </w:r>
            <w:r>
              <w:rPr>
                <w:rFonts w:cs="Arial"/>
              </w:rPr>
              <w:tab/>
            </w:r>
            <w:r>
              <w:rPr>
                <w:rFonts w:cs="Arial"/>
              </w:rPr>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
      <w:pPr>
        <w:pStyle w:val="4"/>
        <w:keepNext/>
        <w:keepLines/>
        <w:pageBreakBefore w:val="0"/>
        <w:widowControl/>
        <w:kinsoku/>
        <w:wordWrap/>
        <w:overflowPunct/>
        <w:topLinePunct w:val="0"/>
        <w:autoSpaceDE/>
        <w:autoSpaceDN/>
        <w:bidi w:val="0"/>
        <w:adjustRightInd/>
        <w:snapToGrid/>
        <w:ind w:left="1134" w:hanging="1134"/>
        <w:textAlignment w:val="auto"/>
        <w:outlineLvl w:val="1"/>
        <w:rPr>
          <w:rFonts w:hint="eastAsia"/>
          <w:lang w:val="en-US" w:eastAsia="zh-CN"/>
        </w:rPr>
      </w:pPr>
      <w:bookmarkStart w:id="1159" w:name="_Toc25963"/>
      <w:r>
        <w:rPr>
          <w:rFonts w:hint="eastAsia"/>
          <w:lang w:val="en-US" w:eastAsia="zh-CN"/>
        </w:rPr>
        <w:t>7.2</w:t>
      </w:r>
      <w:r>
        <w:rPr>
          <w:rFonts w:hint="eastAsia"/>
          <w:lang w:val="en-US" w:eastAsia="zh-CN"/>
        </w:rPr>
        <w:tab/>
      </w:r>
      <w:r>
        <w:rPr>
          <w:rFonts w:hint="eastAsia"/>
          <w:lang w:val="en-US" w:eastAsia="zh-CN"/>
        </w:rPr>
        <w:t>DC_n1-n46</w:t>
      </w:r>
      <w:bookmarkEnd w:id="1159"/>
      <w:r>
        <w:rPr>
          <w:rFonts w:hint="eastAsia"/>
          <w:lang w:val="en-US" w:eastAsia="zh-CN"/>
        </w:rPr>
        <w:t xml:space="preserve"> </w:t>
      </w:r>
    </w:p>
    <w:p>
      <w:pPr>
        <w:pStyle w:val="5"/>
        <w:outlineLvl w:val="2"/>
        <w:rPr>
          <w:rFonts w:cs="Arial"/>
          <w:lang w:val="en-GB" w:eastAsia="zh-CN"/>
        </w:rPr>
      </w:pPr>
      <w:bookmarkStart w:id="1160" w:name="_Toc1978"/>
      <w:r>
        <w:rPr>
          <w:rFonts w:hint="eastAsia" w:cs="Arial"/>
          <w:lang w:eastAsia="zh-CN"/>
        </w:rPr>
        <w:t>7.2</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n1-n46</w:t>
      </w:r>
      <w:bookmarkEnd w:id="1160"/>
    </w:p>
    <w:p>
      <w:pPr>
        <w:jc w:val="center"/>
        <w:rPr>
          <w:rFonts w:ascii="Arial" w:hAnsi="Arial" w:eastAsia="MS Mincho" w:cs="Arial"/>
          <w:b/>
          <w:bCs/>
          <w:lang w:val="en-US" w:eastAsia="ja-JP"/>
        </w:rPr>
      </w:pPr>
      <w:r>
        <w:rPr>
          <w:rFonts w:ascii="Arial" w:hAnsi="Arial" w:cs="Arial"/>
          <w:b/>
          <w:bCs/>
          <w:lang w:val="en-US" w:eastAsia="ja-JP"/>
        </w:rPr>
        <w:t xml:space="preserve">Table </w:t>
      </w:r>
      <w:r>
        <w:rPr>
          <w:rFonts w:hint="eastAsia" w:ascii="Arial" w:hAnsi="Arial" w:cs="Arial"/>
          <w:b/>
          <w:bCs/>
          <w:lang w:val="en-US" w:eastAsia="zh-CN"/>
        </w:rPr>
        <w:t>7.2</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p>
        </w:tc>
        <w:tc>
          <w:tcPr>
            <w:tcW w:w="25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DC_n1-n46</w:t>
            </w:r>
          </w:p>
        </w:tc>
        <w:tc>
          <w:tcPr>
            <w:tcW w:w="25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n1, n46</w:t>
            </w:r>
          </w:p>
        </w:tc>
      </w:tr>
    </w:tbl>
    <w:p>
      <w:pPr>
        <w:pStyle w:val="5"/>
        <w:outlineLvl w:val="2"/>
        <w:rPr>
          <w:rFonts w:eastAsia="Times New Roman" w:cs="Arial"/>
          <w:lang w:val="en-GB" w:eastAsia="zh-CN"/>
        </w:rPr>
      </w:pPr>
      <w:bookmarkStart w:id="1161" w:name="_Toc14839"/>
      <w:bookmarkStart w:id="1162" w:name="_Toc18961"/>
      <w:bookmarkStart w:id="1163" w:name="_Toc26651"/>
      <w:bookmarkStart w:id="1164" w:name="_Toc25679"/>
      <w:bookmarkStart w:id="1165" w:name="_Toc18146"/>
      <w:bookmarkStart w:id="1166" w:name="_Toc20918"/>
      <w:bookmarkStart w:id="1167" w:name="_Toc29705"/>
      <w:r>
        <w:rPr>
          <w:rFonts w:hint="eastAsia" w:cs="Arial"/>
          <w:lang w:eastAsia="zh-CN"/>
        </w:rPr>
        <w:t>7.2</w:t>
      </w:r>
      <w:r>
        <w:rPr>
          <w:rFonts w:cs="Arial"/>
          <w:lang w:eastAsia="zh-CN"/>
        </w:rPr>
        <w:t>.2   Configurations for DC_</w:t>
      </w:r>
      <w:r>
        <w:rPr>
          <w:rFonts w:cs="Arial"/>
          <w:lang w:val="en-US" w:eastAsia="zh-CN"/>
        </w:rPr>
        <w:t>n1-n4</w:t>
      </w:r>
      <w:bookmarkEnd w:id="1161"/>
      <w:bookmarkEnd w:id="1162"/>
      <w:bookmarkEnd w:id="1163"/>
      <w:bookmarkEnd w:id="1164"/>
      <w:bookmarkEnd w:id="1165"/>
      <w:bookmarkEnd w:id="1166"/>
      <w:r>
        <w:rPr>
          <w:rFonts w:cs="Arial"/>
          <w:lang w:val="en-US" w:eastAsia="zh-CN"/>
        </w:rPr>
        <w:t>6</w:t>
      </w:r>
      <w:bookmarkEnd w:id="1167"/>
    </w:p>
    <w:p>
      <w:pPr>
        <w:jc w:val="center"/>
        <w:rPr>
          <w:rFonts w:ascii="Arial" w:hAnsi="Arial" w:cs="Arial"/>
          <w:b/>
          <w:bCs/>
          <w:lang w:val="en-US" w:eastAsia="ja-JP"/>
        </w:rPr>
      </w:pPr>
      <w:r>
        <w:rPr>
          <w:rFonts w:ascii="Arial" w:hAnsi="Arial" w:cs="Arial"/>
          <w:b/>
          <w:bCs/>
          <w:lang w:val="en-US" w:eastAsia="ja-JP"/>
        </w:rPr>
        <w:t xml:space="preserve">Table </w:t>
      </w:r>
      <w:r>
        <w:rPr>
          <w:rFonts w:hint="eastAsia" w:ascii="Arial" w:hAnsi="Arial" w:cs="Arial"/>
          <w:b/>
          <w:bCs/>
          <w:lang w:val="en-US" w:eastAsia="zh-CN"/>
        </w:rPr>
        <w:t>7.2</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p>
    <w:tbl>
      <w:tblPr>
        <w:tblStyle w:val="89"/>
        <w:tblW w:w="7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0"/>
        <w:gridCol w:w="3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3820"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3820" w:type="dxa"/>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DC_n1A-n46A</w:t>
            </w:r>
          </w:p>
          <w:p>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DC_n1A-n46C</w:t>
            </w:r>
          </w:p>
          <w:p>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DC_n1A-n46D</w:t>
            </w:r>
          </w:p>
          <w:p>
            <w:pPr>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6"/>
                <w:szCs w:val="16"/>
                <w:lang w:val="en-US"/>
              </w:rPr>
              <w:t>DC_n1A-n46(2A)</w:t>
            </w:r>
          </w:p>
        </w:tc>
        <w:tc>
          <w:tcPr>
            <w:tcW w:w="3965" w:type="dxa"/>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6"/>
                <w:szCs w:val="16"/>
                <w:lang w:val="en-US"/>
              </w:rPr>
              <w:t>DC_n1A-n46A</w:t>
            </w:r>
          </w:p>
        </w:tc>
      </w:tr>
    </w:tbl>
    <w:p/>
    <w:p>
      <w:pPr>
        <w:pStyle w:val="5"/>
        <w:rPr>
          <w:rFonts w:cs="Arial"/>
          <w:lang w:eastAsia="zh-CN"/>
        </w:rPr>
      </w:pPr>
      <w:bookmarkStart w:id="1168" w:name="_Toc20250"/>
      <w:r>
        <w:rPr>
          <w:rFonts w:hint="eastAsia" w:cs="Arial"/>
          <w:lang w:eastAsia="zh-CN"/>
        </w:rPr>
        <w:t>7.2</w:t>
      </w:r>
      <w:r>
        <w:rPr>
          <w:rFonts w:cs="Arial"/>
          <w:lang w:eastAsia="zh-CN"/>
        </w:rPr>
        <w:t>.3   Maximum output power for NR-DC</w:t>
      </w:r>
      <w:bookmarkEnd w:id="1168"/>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7.2</w:t>
      </w:r>
      <w:r>
        <w:rPr>
          <w:rFonts w:ascii="Arial" w:hAnsi="Arial" w:cs="Arial"/>
          <w:b/>
          <w:lang w:val="en-US" w:eastAsia="zh-CN"/>
        </w:rPr>
        <w:t>.3</w:t>
      </w:r>
      <w:r>
        <w:rPr>
          <w:rFonts w:ascii="Arial" w:hAnsi="Arial" w:cs="Arial"/>
          <w:b/>
          <w:lang w:val="en-US"/>
        </w:rPr>
        <w:t xml:space="preserve">-1: </w:t>
      </w:r>
      <w:r>
        <w:rPr>
          <w:rFonts w:ascii="Arial" w:hAnsi="Arial" w:cs="Arial"/>
          <w:b/>
          <w:sz w:val="21"/>
          <w:szCs w:val="22"/>
          <w:lang w:val="en-US"/>
        </w:rPr>
        <w:t>UE Power Class for uplink inter-band 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3"/>
              <w:spacing w:line="256" w:lineRule="auto"/>
              <w:rPr>
                <w:rFonts w:cs="Arial"/>
                <w:lang w:eastAsia="en-GB"/>
              </w:rPr>
            </w:pPr>
            <w:r>
              <w:rPr>
                <w:rFonts w:cs="Arial"/>
              </w:rPr>
              <w:t xml:space="preserve">Uplink </w:t>
            </w:r>
            <w:r>
              <w:rPr>
                <w:rFonts w:cs="Arial"/>
                <w:lang w:val="en-GB"/>
              </w:rPr>
              <w:t>D</w:t>
            </w:r>
            <w:r>
              <w:rPr>
                <w:rFonts w:cs="Arial"/>
              </w:rPr>
              <w:t>C Configuration</w:t>
            </w:r>
          </w:p>
        </w:tc>
        <w:tc>
          <w:tcPr>
            <w:tcW w:w="2621" w:type="dxa"/>
            <w:tcBorders>
              <w:top w:val="single" w:color="auto" w:sz="4" w:space="0"/>
              <w:left w:val="single" w:color="auto" w:sz="4" w:space="0"/>
              <w:bottom w:val="single" w:color="auto" w:sz="4" w:space="0"/>
              <w:right w:val="single" w:color="auto" w:sz="4" w:space="0"/>
            </w:tcBorders>
          </w:tcPr>
          <w:p>
            <w:pPr>
              <w:pStyle w:val="103"/>
              <w:spacing w:line="256" w:lineRule="auto"/>
              <w:rPr>
                <w:rFonts w:cs="Arial"/>
                <w:lang w:eastAsia="en-GB"/>
              </w:rPr>
            </w:pPr>
            <w:r>
              <w:rPr>
                <w:rFonts w:cs="Arial"/>
              </w:rPr>
              <w:t>Class 3 (dBm)</w:t>
            </w:r>
          </w:p>
        </w:tc>
        <w:tc>
          <w:tcPr>
            <w:tcW w:w="2931" w:type="dxa"/>
            <w:tcBorders>
              <w:top w:val="single" w:color="auto" w:sz="4" w:space="0"/>
              <w:left w:val="single" w:color="auto" w:sz="4" w:space="0"/>
              <w:bottom w:val="single" w:color="auto" w:sz="4" w:space="0"/>
              <w:right w:val="single" w:color="auto" w:sz="4" w:space="0"/>
            </w:tcBorders>
          </w:tcPr>
          <w:p>
            <w:pPr>
              <w:pStyle w:val="103"/>
              <w:spacing w:line="256" w:lineRule="auto"/>
              <w:rPr>
                <w:rFonts w:cs="Arial"/>
                <w:lang w:eastAsia="en-GB"/>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04"/>
              <w:spacing w:line="256" w:lineRule="auto"/>
              <w:rPr>
                <w:rFonts w:cs="Arial"/>
                <w:lang w:val="en-US" w:eastAsia="zh-CN"/>
              </w:rPr>
            </w:pPr>
            <w:r>
              <w:rPr>
                <w:rFonts w:cs="Arial"/>
                <w:lang w:val="en-US" w:eastAsia="zh-CN"/>
              </w:rPr>
              <w:t>DC_n1A-n46A</w:t>
            </w:r>
          </w:p>
        </w:tc>
        <w:tc>
          <w:tcPr>
            <w:tcW w:w="2621" w:type="dxa"/>
            <w:tcBorders>
              <w:top w:val="single" w:color="auto" w:sz="4" w:space="0"/>
              <w:left w:val="single" w:color="auto" w:sz="4" w:space="0"/>
              <w:bottom w:val="single" w:color="auto" w:sz="4" w:space="0"/>
              <w:right w:val="single" w:color="auto" w:sz="4" w:space="0"/>
            </w:tcBorders>
          </w:tcPr>
          <w:p>
            <w:pPr>
              <w:pStyle w:val="104"/>
              <w:spacing w:line="256" w:lineRule="auto"/>
              <w:rPr>
                <w:rFonts w:cs="Arial"/>
                <w:lang w:val="en-US" w:eastAsia="zh-CN"/>
              </w:rPr>
            </w:pPr>
            <w:r>
              <w:rPr>
                <w:rFonts w:cs="Arial"/>
                <w:lang w:val="en-US" w:eastAsia="zh-CN"/>
              </w:rPr>
              <w:t>23</w:t>
            </w:r>
          </w:p>
        </w:tc>
        <w:tc>
          <w:tcPr>
            <w:tcW w:w="2931" w:type="dxa"/>
            <w:tcBorders>
              <w:top w:val="single" w:color="auto" w:sz="4" w:space="0"/>
              <w:left w:val="single" w:color="auto" w:sz="4" w:space="0"/>
              <w:bottom w:val="single" w:color="auto" w:sz="4" w:space="0"/>
              <w:right w:val="single" w:color="auto" w:sz="4" w:space="0"/>
            </w:tcBorders>
          </w:tcPr>
          <w:p>
            <w:pPr>
              <w:pStyle w:val="104"/>
              <w:spacing w:line="256" w:lineRule="auto"/>
              <w:rPr>
                <w:rFonts w:cs="Arial"/>
                <w:lang w:val="en-GB" w:eastAsia="en-GB"/>
              </w:rPr>
            </w:pPr>
            <w:r>
              <w:rPr>
                <w:rFonts w:cs="Arial"/>
              </w:rPr>
              <w:t>+</w:t>
            </w:r>
            <w:r>
              <w:rPr>
                <w:rFonts w:cs="Arial"/>
                <w:lang w:val="en-US" w:eastAsia="zh-CN"/>
              </w:rPr>
              <w:t>2</w:t>
            </w:r>
            <w:r>
              <w:rPr>
                <w:rFonts w:cs="Arial"/>
              </w:rPr>
              <w:t>/-</w:t>
            </w:r>
            <w:r>
              <w:rPr>
                <w:rFonts w:cs="Arial"/>
                <w:lang w:val="en-US" w:eastAsia="zh-CN"/>
              </w:rPr>
              <w:t>3</w:t>
            </w:r>
            <w:r>
              <w:rPr>
                <w:rFonts w:cs="Arial"/>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117"/>
              <w:rPr>
                <w:rFonts w:cs="Arial"/>
              </w:rPr>
            </w:pPr>
            <w:r>
              <w:rPr>
                <w:rFonts w:cs="Arial"/>
              </w:rPr>
              <w:t xml:space="preserve">NOTE </w:t>
            </w:r>
            <w:r>
              <w:rPr>
                <w:rFonts w:cs="Arial"/>
                <w:lang w:val="en-US" w:eastAsia="zh-CN"/>
              </w:rPr>
              <w:t>1</w:t>
            </w:r>
            <w:r>
              <w:rPr>
                <w:rFonts w:cs="Arial"/>
              </w:rPr>
              <w:t>:</w:t>
            </w:r>
            <w:r>
              <w:rPr>
                <w:rFonts w:cs="Arial"/>
              </w:rPr>
              <w:tab/>
            </w:r>
            <w:r>
              <w:rPr>
                <w:rFonts w:cs="Arial"/>
              </w:rPr>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
      <w:pPr>
        <w:pStyle w:val="4"/>
        <w:keepNext/>
        <w:keepLines/>
        <w:pageBreakBefore w:val="0"/>
        <w:widowControl/>
        <w:kinsoku/>
        <w:wordWrap/>
        <w:overflowPunct/>
        <w:topLinePunct w:val="0"/>
        <w:autoSpaceDE/>
        <w:autoSpaceDN/>
        <w:bidi w:val="0"/>
        <w:adjustRightInd/>
        <w:snapToGrid/>
        <w:ind w:left="1134" w:hanging="1134"/>
        <w:textAlignment w:val="auto"/>
        <w:outlineLvl w:val="1"/>
        <w:rPr>
          <w:rFonts w:hint="eastAsia"/>
          <w:lang w:val="en-US" w:eastAsia="zh-CN"/>
        </w:rPr>
      </w:pPr>
      <w:bookmarkStart w:id="1169" w:name="_Toc20695"/>
      <w:r>
        <w:rPr>
          <w:rFonts w:hint="eastAsia"/>
          <w:lang w:val="en-US" w:eastAsia="zh-CN"/>
        </w:rPr>
        <w:t>7.3</w:t>
      </w:r>
      <w:r>
        <w:rPr>
          <w:rFonts w:hint="eastAsia"/>
          <w:lang w:val="en-US" w:eastAsia="zh-CN"/>
        </w:rPr>
        <w:tab/>
      </w:r>
      <w:r>
        <w:rPr>
          <w:rFonts w:hint="eastAsia"/>
          <w:lang w:val="en-US" w:eastAsia="zh-CN"/>
        </w:rPr>
        <w:t>DC_n7-n102</w:t>
      </w:r>
      <w:bookmarkEnd w:id="1169"/>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rFonts w:hint="eastAsia"/>
          <w:lang w:eastAsia="zh-CN"/>
        </w:rPr>
      </w:pPr>
      <w:bookmarkStart w:id="1170" w:name="_Toc31232"/>
      <w:r>
        <w:rPr>
          <w:rFonts w:hint="default"/>
          <w:lang w:eastAsia="zh-CN"/>
        </w:rPr>
        <w:t>7.3</w:t>
      </w:r>
      <w:r>
        <w:rPr>
          <w:rFonts w:hint="eastAsia"/>
          <w:lang w:eastAsia="zh-CN"/>
        </w:rPr>
        <w:t>.1</w:t>
      </w:r>
      <w:r>
        <w:rPr>
          <w:rFonts w:hint="eastAsia"/>
          <w:lang w:eastAsia="zh-CN"/>
        </w:rPr>
        <w:tab/>
      </w:r>
      <w:r>
        <w:rPr>
          <w:rFonts w:hint="eastAsia"/>
          <w:lang w:eastAsia="zh-CN"/>
        </w:rPr>
        <w:t>Configurations for DC_n7-n102</w:t>
      </w:r>
      <w:bookmarkEnd w:id="1170"/>
    </w:p>
    <w:p>
      <w:pPr>
        <w:pStyle w:val="112"/>
        <w:rPr>
          <w:rFonts w:cs="Arial"/>
        </w:rPr>
      </w:pPr>
      <w:r>
        <w:rPr>
          <w:rFonts w:cs="Arial"/>
        </w:rPr>
        <w:t xml:space="preserve">Table </w:t>
      </w:r>
      <w:r>
        <w:rPr>
          <w:rFonts w:hint="eastAsia" w:cs="Arial"/>
          <w:lang w:val="en-US" w:eastAsia="zh-CN"/>
        </w:rPr>
        <w:t>7.3</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3"/>
              <w:rPr>
                <w:rFonts w:cs="Arial"/>
                <w:lang w:val="en-US" w:eastAsia="fi-FI"/>
              </w:rPr>
            </w:pPr>
            <w:r>
              <w:rPr>
                <w:rFonts w:cs="Arial"/>
                <w:lang w:val="en-US" w:eastAsia="zh-CN"/>
              </w:rPr>
              <w:t>NR DC</w:t>
            </w:r>
          </w:p>
          <w:p>
            <w:pPr>
              <w:pStyle w:val="103"/>
              <w:rPr>
                <w:rFonts w:cs="Arial"/>
                <w:lang w:val="en-US" w:eastAsia="fi-FI"/>
              </w:rPr>
            </w:pPr>
            <w:r>
              <w:rPr>
                <w:rFonts w:cs="Arial"/>
                <w:lang w:val="en-US" w:eastAsia="fi-FI"/>
              </w:rPr>
              <w:t>configuration</w:t>
            </w:r>
          </w:p>
        </w:tc>
        <w:tc>
          <w:tcPr>
            <w:tcW w:w="2892" w:type="dxa"/>
            <w:tcBorders>
              <w:bottom w:val="single" w:color="auto" w:sz="4" w:space="0"/>
            </w:tcBorders>
            <w:vAlign w:val="center"/>
          </w:tcPr>
          <w:p>
            <w:pPr>
              <w:pStyle w:val="103"/>
              <w:rPr>
                <w:rFonts w:cs="Arial"/>
                <w:lang w:val="en-US" w:eastAsia="fi-FI"/>
              </w:rPr>
            </w:pPr>
            <w:r>
              <w:rPr>
                <w:rFonts w:cs="Arial"/>
                <w:lang w:val="en-US" w:eastAsia="fi-FI"/>
              </w:rPr>
              <w:t xml:space="preserve">Uplink </w:t>
            </w:r>
            <w:r>
              <w:rPr>
                <w:rFonts w:cs="Arial"/>
                <w:lang w:val="en-US" w:eastAsia="zh-CN"/>
              </w:rPr>
              <w:t>NR DC</w:t>
            </w:r>
          </w:p>
          <w:p>
            <w:pPr>
              <w:pStyle w:val="103"/>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bottom w:val="nil"/>
            </w:tcBorders>
            <w:vAlign w:val="center"/>
          </w:tcPr>
          <w:p>
            <w:pPr>
              <w:pStyle w:val="104"/>
              <w:rPr>
                <w:rFonts w:cs="Arial"/>
                <w:lang w:val="fi-FI" w:eastAsia="fi-FI"/>
              </w:rPr>
            </w:pPr>
            <w:r>
              <w:rPr>
                <w:rFonts w:cs="Arial"/>
                <w:lang w:eastAsia="zh-CN"/>
              </w:rPr>
              <w:t>DC</w:t>
            </w:r>
            <w:r>
              <w:rPr>
                <w:rFonts w:cs="Arial"/>
              </w:rPr>
              <w:t>_n7A-n1</w:t>
            </w:r>
            <w:r>
              <w:rPr>
                <w:rFonts w:cs="Arial"/>
                <w:lang w:val="en-US" w:eastAsia="zh-CN"/>
              </w:rPr>
              <w:t>02</w:t>
            </w:r>
            <w:r>
              <w:rPr>
                <w:rFonts w:cs="Arial"/>
              </w:rPr>
              <w:t>A</w:t>
            </w:r>
          </w:p>
        </w:tc>
        <w:tc>
          <w:tcPr>
            <w:tcW w:w="2892" w:type="dxa"/>
            <w:tcBorders>
              <w:bottom w:val="nil"/>
            </w:tcBorders>
            <w:vAlign w:val="center"/>
          </w:tcPr>
          <w:p>
            <w:pPr>
              <w:pStyle w:val="104"/>
              <w:rPr>
                <w:rFonts w:cs="Arial"/>
                <w:lang w:eastAsia="zh-CN"/>
              </w:rPr>
            </w:pPr>
            <w:r>
              <w:rPr>
                <w:rFonts w:cs="Arial"/>
                <w:lang w:eastAsia="zh-CN"/>
              </w:rPr>
              <w:t>DC</w:t>
            </w:r>
            <w:r>
              <w:rPr>
                <w:rFonts w:cs="Arial"/>
              </w:rPr>
              <w:t>_n7A-n1</w:t>
            </w:r>
            <w:r>
              <w:rPr>
                <w:rFonts w:cs="Arial"/>
                <w:lang w:val="en-US" w:eastAsia="zh-CN"/>
              </w:rPr>
              <w:t>02</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nil"/>
            </w:tcBorders>
            <w:vAlign w:val="center"/>
          </w:tcPr>
          <w:p>
            <w:pPr>
              <w:pStyle w:val="104"/>
              <w:rPr>
                <w:rFonts w:cs="Arial"/>
                <w:lang w:eastAsia="zh-CN"/>
              </w:rPr>
            </w:pPr>
            <w:r>
              <w:rPr>
                <w:rFonts w:cs="Arial"/>
                <w:lang w:eastAsia="zh-CN"/>
              </w:rPr>
              <w:t>DC</w:t>
            </w:r>
            <w:r>
              <w:rPr>
                <w:rFonts w:cs="Arial"/>
              </w:rPr>
              <w:t>_n7A-n1</w:t>
            </w:r>
            <w:r>
              <w:rPr>
                <w:rFonts w:cs="Arial"/>
                <w:lang w:val="en-US" w:eastAsia="zh-CN"/>
              </w:rPr>
              <w:t>02</w:t>
            </w:r>
            <w:r>
              <w:rPr>
                <w:rFonts w:cs="Arial"/>
              </w:rPr>
              <w:t>B</w:t>
            </w:r>
          </w:p>
        </w:tc>
        <w:tc>
          <w:tcPr>
            <w:tcW w:w="2892" w:type="dxa"/>
            <w:tcBorders>
              <w:top w:val="nil"/>
              <w:bottom w:val="nil"/>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nil"/>
            </w:tcBorders>
            <w:vAlign w:val="center"/>
          </w:tcPr>
          <w:p>
            <w:pPr>
              <w:pStyle w:val="104"/>
              <w:rPr>
                <w:rFonts w:cs="Arial"/>
                <w:lang w:eastAsia="zh-CN"/>
              </w:rPr>
            </w:pPr>
            <w:r>
              <w:rPr>
                <w:rFonts w:cs="Arial"/>
                <w:lang w:eastAsia="zh-CN"/>
              </w:rPr>
              <w:t>DC</w:t>
            </w:r>
            <w:r>
              <w:rPr>
                <w:rFonts w:cs="Arial"/>
              </w:rPr>
              <w:t>_n7A-n1</w:t>
            </w:r>
            <w:r>
              <w:rPr>
                <w:rFonts w:cs="Arial"/>
                <w:lang w:val="en-US" w:eastAsia="zh-CN"/>
              </w:rPr>
              <w:t>02</w:t>
            </w:r>
            <w:r>
              <w:rPr>
                <w:rFonts w:cs="Arial"/>
              </w:rPr>
              <w:t>C</w:t>
            </w:r>
          </w:p>
        </w:tc>
        <w:tc>
          <w:tcPr>
            <w:tcW w:w="2892" w:type="dxa"/>
            <w:tcBorders>
              <w:top w:val="nil"/>
              <w:bottom w:val="nil"/>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nil"/>
            </w:tcBorders>
            <w:vAlign w:val="center"/>
          </w:tcPr>
          <w:p>
            <w:pPr>
              <w:pStyle w:val="104"/>
              <w:rPr>
                <w:rFonts w:cs="Arial"/>
                <w:lang w:eastAsia="zh-CN"/>
              </w:rPr>
            </w:pPr>
            <w:r>
              <w:rPr>
                <w:rFonts w:cs="Arial"/>
                <w:lang w:eastAsia="zh-CN"/>
              </w:rPr>
              <w:t>DC</w:t>
            </w:r>
            <w:r>
              <w:rPr>
                <w:rFonts w:cs="Arial"/>
              </w:rPr>
              <w:t>_n7A-n1</w:t>
            </w:r>
            <w:r>
              <w:rPr>
                <w:rFonts w:cs="Arial"/>
                <w:lang w:val="en-US" w:eastAsia="zh-CN"/>
              </w:rPr>
              <w:t>02</w:t>
            </w:r>
            <w:r>
              <w:rPr>
                <w:rFonts w:cs="Arial"/>
              </w:rPr>
              <w:t>D</w:t>
            </w:r>
          </w:p>
        </w:tc>
        <w:tc>
          <w:tcPr>
            <w:tcW w:w="2892" w:type="dxa"/>
            <w:tcBorders>
              <w:top w:val="nil"/>
              <w:bottom w:val="nil"/>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single" w:color="auto" w:sz="4" w:space="0"/>
            </w:tcBorders>
            <w:vAlign w:val="center"/>
          </w:tcPr>
          <w:p>
            <w:pPr>
              <w:pStyle w:val="104"/>
              <w:rPr>
                <w:rFonts w:cs="Arial"/>
                <w:lang w:eastAsia="zh-CN"/>
              </w:rPr>
            </w:pPr>
            <w:r>
              <w:rPr>
                <w:rFonts w:cs="Arial"/>
                <w:lang w:eastAsia="zh-CN"/>
              </w:rPr>
              <w:t>DC</w:t>
            </w:r>
            <w:r>
              <w:rPr>
                <w:rFonts w:cs="Arial"/>
              </w:rPr>
              <w:t>_n7A-n1</w:t>
            </w:r>
            <w:r>
              <w:rPr>
                <w:rFonts w:cs="Arial"/>
                <w:lang w:val="en-US" w:eastAsia="zh-CN"/>
              </w:rPr>
              <w:t>02</w:t>
            </w:r>
            <w:r>
              <w:rPr>
                <w:rFonts w:cs="Arial"/>
              </w:rPr>
              <w:t>E</w:t>
            </w:r>
          </w:p>
        </w:tc>
        <w:tc>
          <w:tcPr>
            <w:tcW w:w="2892" w:type="dxa"/>
            <w:tcBorders>
              <w:top w:val="nil"/>
              <w:bottom w:val="single" w:color="auto" w:sz="4" w:space="0"/>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tcBorders>
            <w:vAlign w:val="center"/>
          </w:tcPr>
          <w:p>
            <w:pPr>
              <w:pStyle w:val="104"/>
              <w:rPr>
                <w:rFonts w:cs="Arial"/>
                <w:lang w:eastAsia="zh-CN"/>
              </w:rPr>
            </w:pPr>
            <w:r>
              <w:rPr>
                <w:rFonts w:cs="Arial"/>
                <w:lang w:eastAsia="zh-CN"/>
              </w:rPr>
              <w:t>DC</w:t>
            </w:r>
            <w:r>
              <w:rPr>
                <w:rFonts w:cs="Arial"/>
              </w:rPr>
              <w:t>_n7A-n1</w:t>
            </w:r>
            <w:r>
              <w:rPr>
                <w:rFonts w:cs="Arial"/>
                <w:lang w:val="en-US" w:eastAsia="zh-CN"/>
              </w:rPr>
              <w:t>02(2</w:t>
            </w:r>
            <w:r>
              <w:rPr>
                <w:rFonts w:cs="Arial"/>
              </w:rPr>
              <w:t>A)</w:t>
            </w:r>
          </w:p>
        </w:tc>
        <w:tc>
          <w:tcPr>
            <w:tcW w:w="2892" w:type="dxa"/>
            <w:tcBorders>
              <w:top w:val="single" w:color="auto" w:sz="4" w:space="0"/>
            </w:tcBorders>
            <w:vAlign w:val="center"/>
          </w:tcPr>
          <w:p>
            <w:pPr>
              <w:pStyle w:val="104"/>
              <w:rPr>
                <w:rFonts w:cs="Arial"/>
                <w:lang w:eastAsia="zh-CN"/>
              </w:rPr>
            </w:pPr>
            <w:r>
              <w:rPr>
                <w:rFonts w:cs="Arial"/>
                <w:lang w:eastAsia="zh-CN"/>
              </w:rPr>
              <w:t>DC</w:t>
            </w:r>
            <w:r>
              <w:rPr>
                <w:rFonts w:cs="Arial"/>
              </w:rPr>
              <w:t>_n7A-n1</w:t>
            </w:r>
            <w:r>
              <w:rPr>
                <w:rFonts w:cs="Arial"/>
                <w:lang w:val="en-US" w:eastAsia="zh-CN"/>
              </w:rPr>
              <w:t>02</w:t>
            </w:r>
            <w:r>
              <w:rPr>
                <w:rFonts w:cs="Arial"/>
              </w:rPr>
              <w:t>A</w:t>
            </w:r>
          </w:p>
        </w:tc>
      </w:tr>
    </w:tbl>
    <w:p>
      <w:pPr>
        <w:rPr>
          <w:lang w:val="en-US" w:eastAsia="zh-CN"/>
        </w:rPr>
      </w:pPr>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rFonts w:hint="eastAsia"/>
          <w:lang w:eastAsia="zh-CN"/>
        </w:rPr>
      </w:pPr>
      <w:bookmarkStart w:id="1171" w:name="_Toc32214"/>
      <w:r>
        <w:rPr>
          <w:rFonts w:hint="eastAsia"/>
          <w:lang w:eastAsia="zh-CN"/>
        </w:rPr>
        <w:t>7.3.2</w:t>
      </w:r>
      <w:r>
        <w:rPr>
          <w:rFonts w:hint="eastAsia"/>
          <w:lang w:eastAsia="zh-CN"/>
        </w:rPr>
        <w:tab/>
      </w:r>
      <w:r>
        <w:rPr>
          <w:rFonts w:hint="eastAsia"/>
          <w:lang w:eastAsia="zh-CN"/>
        </w:rPr>
        <w:t>Maximum output power for NR-DC</w:t>
      </w:r>
      <w:bookmarkEnd w:id="1171"/>
    </w:p>
    <w:p>
      <w:pPr>
        <w:keepNext/>
        <w:keepLines/>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7.3</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DC_n7A-n102A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bl>
    <w:p/>
    <w:p>
      <w:pPr>
        <w:pStyle w:val="4"/>
        <w:keepNext/>
        <w:keepLines/>
        <w:pageBreakBefore w:val="0"/>
        <w:widowControl/>
        <w:kinsoku/>
        <w:wordWrap/>
        <w:overflowPunct/>
        <w:topLinePunct w:val="0"/>
        <w:autoSpaceDE/>
        <w:autoSpaceDN/>
        <w:bidi w:val="0"/>
        <w:adjustRightInd/>
        <w:snapToGrid/>
        <w:ind w:left="1134" w:hanging="1134"/>
        <w:textAlignment w:val="auto"/>
        <w:outlineLvl w:val="1"/>
        <w:rPr>
          <w:rFonts w:hint="eastAsia"/>
          <w:lang w:val="en-US" w:eastAsia="zh-CN"/>
        </w:rPr>
      </w:pPr>
      <w:bookmarkStart w:id="1172" w:name="_Toc5395"/>
      <w:r>
        <w:rPr>
          <w:rFonts w:hint="eastAsia"/>
          <w:lang w:val="en-US" w:eastAsia="zh-CN"/>
        </w:rPr>
        <w:t>7.4</w:t>
      </w:r>
      <w:r>
        <w:rPr>
          <w:rFonts w:hint="eastAsia"/>
          <w:lang w:val="en-US" w:eastAsia="zh-CN"/>
        </w:rPr>
        <w:tab/>
      </w:r>
      <w:r>
        <w:rPr>
          <w:rFonts w:hint="eastAsia"/>
          <w:lang w:val="en-US" w:eastAsia="zh-CN"/>
        </w:rPr>
        <w:t>DC_n28-n102</w:t>
      </w:r>
      <w:bookmarkEnd w:id="1172"/>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rFonts w:hint="eastAsia"/>
          <w:lang w:val="en-US" w:eastAsia="zh-CN"/>
        </w:rPr>
      </w:pPr>
      <w:bookmarkStart w:id="1173" w:name="_Toc17679"/>
      <w:r>
        <w:rPr>
          <w:rFonts w:hint="eastAsia"/>
          <w:lang w:eastAsia="zh-CN"/>
        </w:rPr>
        <w:t>7.4.1</w:t>
      </w:r>
      <w:r>
        <w:rPr>
          <w:rFonts w:hint="eastAsia"/>
          <w:lang w:eastAsia="zh-CN"/>
        </w:rPr>
        <w:tab/>
      </w:r>
      <w:r>
        <w:rPr>
          <w:rFonts w:hint="eastAsia"/>
          <w:lang w:eastAsia="zh-CN"/>
        </w:rPr>
        <w:t>Configurations for DC_n28-n102</w:t>
      </w:r>
      <w:bookmarkEnd w:id="1173"/>
    </w:p>
    <w:p>
      <w:pPr>
        <w:pStyle w:val="112"/>
        <w:rPr>
          <w:rFonts w:cs="Arial"/>
        </w:rPr>
      </w:pPr>
      <w:r>
        <w:rPr>
          <w:rFonts w:cs="Arial"/>
        </w:rPr>
        <w:t xml:space="preserve">Table </w:t>
      </w:r>
      <w:r>
        <w:rPr>
          <w:rFonts w:hint="eastAsia" w:cs="Arial"/>
          <w:lang w:val="en-US" w:eastAsia="zh-CN"/>
        </w:rPr>
        <w:t>7.4</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tcBorders>
              <w:bottom w:val="single" w:color="auto" w:sz="4" w:space="0"/>
            </w:tcBorders>
            <w:vAlign w:val="center"/>
          </w:tcPr>
          <w:p>
            <w:pPr>
              <w:pStyle w:val="103"/>
              <w:rPr>
                <w:rFonts w:cs="Arial"/>
                <w:lang w:val="en-US" w:eastAsia="fi-FI"/>
              </w:rPr>
            </w:pPr>
            <w:r>
              <w:rPr>
                <w:rFonts w:cs="Arial"/>
                <w:lang w:val="en-US" w:eastAsia="zh-CN"/>
              </w:rPr>
              <w:t>NR DC</w:t>
            </w:r>
          </w:p>
          <w:p>
            <w:pPr>
              <w:pStyle w:val="103"/>
              <w:rPr>
                <w:rFonts w:cs="Arial"/>
                <w:lang w:val="en-US" w:eastAsia="fi-FI"/>
              </w:rPr>
            </w:pPr>
            <w:r>
              <w:rPr>
                <w:rFonts w:cs="Arial"/>
                <w:lang w:val="en-US" w:eastAsia="fi-FI"/>
              </w:rPr>
              <w:t>configuration</w:t>
            </w:r>
          </w:p>
        </w:tc>
        <w:tc>
          <w:tcPr>
            <w:tcW w:w="2892" w:type="dxa"/>
            <w:tcBorders>
              <w:bottom w:val="single" w:color="auto" w:sz="4" w:space="0"/>
            </w:tcBorders>
            <w:vAlign w:val="center"/>
          </w:tcPr>
          <w:p>
            <w:pPr>
              <w:pStyle w:val="103"/>
              <w:rPr>
                <w:rFonts w:cs="Arial"/>
                <w:lang w:val="en-US" w:eastAsia="fi-FI"/>
              </w:rPr>
            </w:pPr>
            <w:r>
              <w:rPr>
                <w:rFonts w:cs="Arial"/>
                <w:lang w:val="en-US" w:eastAsia="fi-FI"/>
              </w:rPr>
              <w:t xml:space="preserve">Uplink </w:t>
            </w:r>
            <w:r>
              <w:rPr>
                <w:rFonts w:cs="Arial"/>
                <w:lang w:val="en-US" w:eastAsia="zh-CN"/>
              </w:rPr>
              <w:t>NR DC</w:t>
            </w:r>
          </w:p>
          <w:p>
            <w:pPr>
              <w:pStyle w:val="103"/>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bottom w:val="nil"/>
            </w:tcBorders>
            <w:vAlign w:val="center"/>
          </w:tcPr>
          <w:p>
            <w:pPr>
              <w:pStyle w:val="104"/>
              <w:rPr>
                <w:rFonts w:cs="Arial"/>
                <w:lang w:val="fi-FI" w:eastAsia="fi-FI"/>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c>
          <w:tcPr>
            <w:tcW w:w="2892" w:type="dxa"/>
            <w:tcBorders>
              <w:bottom w:val="nil"/>
            </w:tcBorders>
            <w:vAlign w:val="center"/>
          </w:tcPr>
          <w:p>
            <w:pPr>
              <w:pStyle w:val="104"/>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nil"/>
            </w:tcBorders>
            <w:vAlign w:val="center"/>
          </w:tcPr>
          <w:p>
            <w:pPr>
              <w:pStyle w:val="104"/>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B</w:t>
            </w:r>
            <w:r>
              <w:rPr>
                <w:rFonts w:cs="Arial"/>
                <w:lang w:eastAsia="zh-CN"/>
              </w:rPr>
              <w:t xml:space="preserve"> </w:t>
            </w:r>
          </w:p>
        </w:tc>
        <w:tc>
          <w:tcPr>
            <w:tcW w:w="2892" w:type="dxa"/>
            <w:tcBorders>
              <w:top w:val="nil"/>
              <w:bottom w:val="nil"/>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nil"/>
            </w:tcBorders>
            <w:vAlign w:val="center"/>
          </w:tcPr>
          <w:p>
            <w:pPr>
              <w:pStyle w:val="104"/>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C</w:t>
            </w:r>
          </w:p>
        </w:tc>
        <w:tc>
          <w:tcPr>
            <w:tcW w:w="2892" w:type="dxa"/>
            <w:tcBorders>
              <w:top w:val="nil"/>
              <w:bottom w:val="nil"/>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nil"/>
            </w:tcBorders>
            <w:vAlign w:val="center"/>
          </w:tcPr>
          <w:p>
            <w:pPr>
              <w:pStyle w:val="104"/>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D</w:t>
            </w:r>
          </w:p>
        </w:tc>
        <w:tc>
          <w:tcPr>
            <w:tcW w:w="2892" w:type="dxa"/>
            <w:tcBorders>
              <w:top w:val="nil"/>
              <w:bottom w:val="nil"/>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single" w:color="auto" w:sz="4" w:space="0"/>
            </w:tcBorders>
            <w:vAlign w:val="center"/>
          </w:tcPr>
          <w:p>
            <w:pPr>
              <w:pStyle w:val="104"/>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E</w:t>
            </w:r>
          </w:p>
        </w:tc>
        <w:tc>
          <w:tcPr>
            <w:tcW w:w="2892" w:type="dxa"/>
            <w:tcBorders>
              <w:top w:val="nil"/>
              <w:bottom w:val="single" w:color="auto" w:sz="4" w:space="0"/>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tcBorders>
            <w:vAlign w:val="center"/>
          </w:tcPr>
          <w:p>
            <w:pPr>
              <w:pStyle w:val="104"/>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102(2</w:t>
            </w:r>
            <w:r>
              <w:rPr>
                <w:rFonts w:cs="Arial"/>
              </w:rPr>
              <w:t>A)</w:t>
            </w:r>
          </w:p>
        </w:tc>
        <w:tc>
          <w:tcPr>
            <w:tcW w:w="2892" w:type="dxa"/>
            <w:tcBorders>
              <w:top w:val="single" w:color="auto" w:sz="4" w:space="0"/>
            </w:tcBorders>
            <w:vAlign w:val="center"/>
          </w:tcPr>
          <w:p>
            <w:pPr>
              <w:pStyle w:val="104"/>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r>
    </w:tbl>
    <w:p>
      <w:pPr>
        <w:rPr>
          <w:lang w:val="en-US" w:eastAsia="zh-CN"/>
        </w:rPr>
      </w:pPr>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rFonts w:hint="eastAsia"/>
          <w:lang w:eastAsia="zh-CN"/>
        </w:rPr>
      </w:pPr>
      <w:bookmarkStart w:id="1174" w:name="_Toc22782"/>
      <w:r>
        <w:rPr>
          <w:rFonts w:hint="eastAsia"/>
          <w:lang w:eastAsia="zh-CN"/>
        </w:rPr>
        <w:t>7.4.2</w:t>
      </w:r>
      <w:r>
        <w:rPr>
          <w:rFonts w:hint="eastAsia"/>
          <w:lang w:eastAsia="zh-CN"/>
        </w:rPr>
        <w:tab/>
      </w:r>
      <w:r>
        <w:rPr>
          <w:rFonts w:hint="eastAsia"/>
          <w:lang w:eastAsia="zh-CN"/>
        </w:rPr>
        <w:t>Maximum output power for NR-DC</w:t>
      </w:r>
      <w:bookmarkEnd w:id="1174"/>
    </w:p>
    <w:p>
      <w:pPr>
        <w:keepNext/>
        <w:keepLines/>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7.4</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bottom w:val="single" w:color="auto" w:sz="4" w:space="0"/>
            </w:tcBorders>
          </w:tcPr>
          <w:p>
            <w:pPr>
              <w:pStyle w:val="103"/>
              <w:rPr>
                <w:rFonts w:cs="Arial"/>
              </w:rPr>
            </w:pPr>
            <w:r>
              <w:rPr>
                <w:rFonts w:cs="Arial"/>
              </w:rPr>
              <w:t>Uplink CA Configuration</w:t>
            </w:r>
          </w:p>
        </w:tc>
        <w:tc>
          <w:tcPr>
            <w:tcW w:w="2622" w:type="dxa"/>
            <w:tcBorders>
              <w:bottom w:val="single" w:color="auto" w:sz="4" w:space="0"/>
            </w:tcBorders>
          </w:tcPr>
          <w:p>
            <w:pPr>
              <w:pStyle w:val="103"/>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Borders>
              <w:bottom w:val="single" w:color="auto" w:sz="4" w:space="0"/>
            </w:tcBorders>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bottom w:val="single" w:color="auto" w:sz="4" w:space="0"/>
            </w:tcBorders>
          </w:tcPr>
          <w:p>
            <w:pPr>
              <w:pStyle w:val="104"/>
              <w:rPr>
                <w:rFonts w:cs="Arial"/>
                <w:lang w:val="en-US"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c>
          <w:tcPr>
            <w:tcW w:w="2622" w:type="dxa"/>
            <w:tcBorders>
              <w:bottom w:val="single" w:color="auto" w:sz="4" w:space="0"/>
            </w:tcBorders>
          </w:tcPr>
          <w:p>
            <w:pPr>
              <w:pStyle w:val="104"/>
              <w:rPr>
                <w:rFonts w:cs="Arial"/>
                <w:lang w:val="en-US" w:eastAsia="zh-CN"/>
              </w:rPr>
            </w:pPr>
            <w:r>
              <w:rPr>
                <w:rFonts w:cs="Arial"/>
                <w:lang w:val="en-US" w:eastAsia="zh-CN"/>
              </w:rPr>
              <w:t>23</w:t>
            </w:r>
          </w:p>
        </w:tc>
        <w:tc>
          <w:tcPr>
            <w:tcW w:w="2930" w:type="dxa"/>
            <w:tcBorders>
              <w:bottom w:val="single" w:color="auto" w:sz="4" w:space="0"/>
            </w:tcBorders>
          </w:tcPr>
          <w:p>
            <w:pPr>
              <w:pStyle w:val="104"/>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bl>
    <w:p/>
    <w:p>
      <w:pPr>
        <w:pStyle w:val="4"/>
        <w:keepNext/>
        <w:keepLines/>
        <w:pageBreakBefore w:val="0"/>
        <w:widowControl/>
        <w:kinsoku/>
        <w:wordWrap/>
        <w:overflowPunct/>
        <w:topLinePunct w:val="0"/>
        <w:autoSpaceDE/>
        <w:autoSpaceDN/>
        <w:bidi w:val="0"/>
        <w:adjustRightInd/>
        <w:snapToGrid/>
        <w:ind w:left="1134" w:hanging="1134"/>
        <w:textAlignment w:val="auto"/>
        <w:outlineLvl w:val="1"/>
        <w:rPr>
          <w:rFonts w:hint="eastAsia"/>
          <w:lang w:val="en-US" w:eastAsia="zh-CN"/>
        </w:rPr>
      </w:pPr>
      <w:bookmarkStart w:id="1175" w:name="_Toc6576"/>
      <w:r>
        <w:rPr>
          <w:rFonts w:hint="eastAsia"/>
          <w:lang w:val="en-US" w:eastAsia="zh-CN"/>
        </w:rPr>
        <w:t>7.5</w:t>
      </w:r>
      <w:r>
        <w:rPr>
          <w:rFonts w:hint="eastAsia"/>
          <w:lang w:val="en-US" w:eastAsia="zh-CN"/>
        </w:rPr>
        <w:tab/>
      </w:r>
      <w:r>
        <w:rPr>
          <w:rFonts w:hint="eastAsia"/>
          <w:lang w:val="en-US" w:eastAsia="zh-CN"/>
        </w:rPr>
        <w:t>DC_n78-n102</w:t>
      </w:r>
      <w:bookmarkEnd w:id="1175"/>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rFonts w:hint="eastAsia"/>
          <w:lang w:val="en-US" w:eastAsia="zh-CN"/>
        </w:rPr>
      </w:pPr>
      <w:bookmarkStart w:id="1176" w:name="_Toc31037"/>
      <w:r>
        <w:rPr>
          <w:rFonts w:hint="eastAsia"/>
          <w:lang w:eastAsia="zh-CN"/>
        </w:rPr>
        <w:t>7.5.1</w:t>
      </w:r>
      <w:r>
        <w:rPr>
          <w:rFonts w:hint="eastAsia"/>
          <w:lang w:eastAsia="zh-CN"/>
        </w:rPr>
        <w:tab/>
      </w:r>
      <w:r>
        <w:rPr>
          <w:rFonts w:hint="eastAsia"/>
          <w:lang w:eastAsia="zh-CN"/>
        </w:rPr>
        <w:t>Configurations for DC_n78-n102</w:t>
      </w:r>
      <w:bookmarkEnd w:id="1176"/>
    </w:p>
    <w:p>
      <w:pPr>
        <w:pStyle w:val="112"/>
        <w:rPr>
          <w:rFonts w:cs="Arial"/>
        </w:rPr>
      </w:pPr>
      <w:r>
        <w:rPr>
          <w:rFonts w:cs="Arial"/>
        </w:rPr>
        <w:t xml:space="preserve">Table </w:t>
      </w:r>
      <w:r>
        <w:rPr>
          <w:rFonts w:hint="eastAsia" w:cs="Arial"/>
          <w:lang w:val="en-US" w:eastAsia="zh-CN"/>
        </w:rPr>
        <w:t>7.5</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tblHeader/>
          <w:jc w:val="center"/>
        </w:trPr>
        <w:tc>
          <w:tcPr>
            <w:tcW w:w="2853" w:type="dxa"/>
            <w:tcBorders>
              <w:bottom w:val="single" w:color="auto" w:sz="4" w:space="0"/>
            </w:tcBorders>
            <w:vAlign w:val="center"/>
          </w:tcPr>
          <w:p>
            <w:pPr>
              <w:pStyle w:val="103"/>
              <w:rPr>
                <w:rFonts w:cs="Arial"/>
                <w:lang w:val="en-US" w:eastAsia="fi-FI"/>
              </w:rPr>
            </w:pPr>
            <w:r>
              <w:rPr>
                <w:rFonts w:cs="Arial"/>
                <w:lang w:val="en-US" w:eastAsia="zh-CN"/>
              </w:rPr>
              <w:t>NR DC</w:t>
            </w:r>
          </w:p>
          <w:p>
            <w:pPr>
              <w:pStyle w:val="103"/>
              <w:rPr>
                <w:rFonts w:cs="Arial"/>
                <w:lang w:val="en-US" w:eastAsia="fi-FI"/>
              </w:rPr>
            </w:pPr>
            <w:r>
              <w:rPr>
                <w:rFonts w:cs="Arial"/>
                <w:lang w:val="en-US" w:eastAsia="fi-FI"/>
              </w:rPr>
              <w:t>configuration</w:t>
            </w:r>
          </w:p>
        </w:tc>
        <w:tc>
          <w:tcPr>
            <w:tcW w:w="2892" w:type="dxa"/>
            <w:tcBorders>
              <w:bottom w:val="single" w:color="auto" w:sz="4" w:space="0"/>
            </w:tcBorders>
            <w:vAlign w:val="center"/>
          </w:tcPr>
          <w:p>
            <w:pPr>
              <w:pStyle w:val="103"/>
              <w:rPr>
                <w:rFonts w:cs="Arial"/>
                <w:lang w:val="en-US" w:eastAsia="fi-FI"/>
              </w:rPr>
            </w:pPr>
            <w:r>
              <w:rPr>
                <w:rFonts w:cs="Arial"/>
                <w:lang w:val="en-US" w:eastAsia="fi-FI"/>
              </w:rPr>
              <w:t xml:space="preserve">Uplink </w:t>
            </w:r>
            <w:r>
              <w:rPr>
                <w:rFonts w:cs="Arial"/>
                <w:lang w:val="en-US" w:eastAsia="zh-CN"/>
              </w:rPr>
              <w:t>NR DC</w:t>
            </w:r>
          </w:p>
          <w:p>
            <w:pPr>
              <w:pStyle w:val="103"/>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bottom w:val="nil"/>
            </w:tcBorders>
            <w:vAlign w:val="center"/>
          </w:tcPr>
          <w:p>
            <w:pPr>
              <w:pStyle w:val="104"/>
              <w:rPr>
                <w:rFonts w:cs="Arial"/>
                <w:lang w:val="fi-FI" w:eastAsia="fi-FI"/>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c>
          <w:tcPr>
            <w:tcW w:w="2892" w:type="dxa"/>
            <w:tcBorders>
              <w:bottom w:val="nil"/>
            </w:tcBorders>
            <w:vAlign w:val="center"/>
          </w:tcPr>
          <w:p>
            <w:pPr>
              <w:pStyle w:val="104"/>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nil"/>
            </w:tcBorders>
            <w:vAlign w:val="center"/>
          </w:tcPr>
          <w:p>
            <w:pPr>
              <w:pStyle w:val="104"/>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B</w:t>
            </w:r>
          </w:p>
        </w:tc>
        <w:tc>
          <w:tcPr>
            <w:tcW w:w="2892" w:type="dxa"/>
            <w:tcBorders>
              <w:top w:val="nil"/>
              <w:bottom w:val="nil"/>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nil"/>
            </w:tcBorders>
            <w:vAlign w:val="center"/>
          </w:tcPr>
          <w:p>
            <w:pPr>
              <w:pStyle w:val="104"/>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C</w:t>
            </w:r>
          </w:p>
        </w:tc>
        <w:tc>
          <w:tcPr>
            <w:tcW w:w="2892" w:type="dxa"/>
            <w:tcBorders>
              <w:top w:val="nil"/>
              <w:bottom w:val="nil"/>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nil"/>
            </w:tcBorders>
            <w:vAlign w:val="center"/>
          </w:tcPr>
          <w:p>
            <w:pPr>
              <w:pStyle w:val="104"/>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D</w:t>
            </w:r>
          </w:p>
        </w:tc>
        <w:tc>
          <w:tcPr>
            <w:tcW w:w="2892" w:type="dxa"/>
            <w:tcBorders>
              <w:top w:val="nil"/>
              <w:bottom w:val="nil"/>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single" w:color="auto" w:sz="4" w:space="0"/>
            </w:tcBorders>
            <w:vAlign w:val="center"/>
          </w:tcPr>
          <w:p>
            <w:pPr>
              <w:pStyle w:val="104"/>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E</w:t>
            </w:r>
          </w:p>
        </w:tc>
        <w:tc>
          <w:tcPr>
            <w:tcW w:w="2892" w:type="dxa"/>
            <w:tcBorders>
              <w:top w:val="nil"/>
              <w:bottom w:val="single" w:color="auto" w:sz="4" w:space="0"/>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bottom w:val="single" w:color="auto" w:sz="4" w:space="0"/>
            </w:tcBorders>
            <w:vAlign w:val="center"/>
          </w:tcPr>
          <w:p>
            <w:pPr>
              <w:pStyle w:val="104"/>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102(2</w:t>
            </w:r>
            <w:r>
              <w:rPr>
                <w:rFonts w:cs="Arial"/>
              </w:rPr>
              <w:t>A)</w:t>
            </w:r>
          </w:p>
        </w:tc>
        <w:tc>
          <w:tcPr>
            <w:tcW w:w="2892" w:type="dxa"/>
            <w:tcBorders>
              <w:top w:val="single" w:color="auto" w:sz="4" w:space="0"/>
              <w:bottom w:val="single" w:color="auto" w:sz="4" w:space="0"/>
            </w:tcBorders>
            <w:vAlign w:val="center"/>
          </w:tcPr>
          <w:p>
            <w:pPr>
              <w:pStyle w:val="104"/>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bottom w:val="nil"/>
            </w:tcBorders>
            <w:vAlign w:val="center"/>
          </w:tcPr>
          <w:p>
            <w:pPr>
              <w:pStyle w:val="104"/>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A</w:t>
            </w:r>
          </w:p>
        </w:tc>
        <w:tc>
          <w:tcPr>
            <w:tcW w:w="2892" w:type="dxa"/>
            <w:tcBorders>
              <w:top w:val="single" w:color="auto" w:sz="4" w:space="0"/>
              <w:bottom w:val="nil"/>
            </w:tcBorders>
            <w:vAlign w:val="center"/>
          </w:tcPr>
          <w:p>
            <w:pPr>
              <w:pStyle w:val="104"/>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nil"/>
            </w:tcBorders>
            <w:vAlign w:val="center"/>
          </w:tcPr>
          <w:p>
            <w:pPr>
              <w:pStyle w:val="104"/>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B</w:t>
            </w:r>
          </w:p>
        </w:tc>
        <w:tc>
          <w:tcPr>
            <w:tcW w:w="2892" w:type="dxa"/>
            <w:tcBorders>
              <w:top w:val="nil"/>
              <w:bottom w:val="nil"/>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nil"/>
            </w:tcBorders>
            <w:vAlign w:val="center"/>
          </w:tcPr>
          <w:p>
            <w:pPr>
              <w:pStyle w:val="104"/>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C</w:t>
            </w:r>
          </w:p>
        </w:tc>
        <w:tc>
          <w:tcPr>
            <w:tcW w:w="2892" w:type="dxa"/>
            <w:tcBorders>
              <w:top w:val="nil"/>
              <w:bottom w:val="nil"/>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nil"/>
            </w:tcBorders>
            <w:vAlign w:val="center"/>
          </w:tcPr>
          <w:p>
            <w:pPr>
              <w:pStyle w:val="104"/>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D</w:t>
            </w:r>
          </w:p>
        </w:tc>
        <w:tc>
          <w:tcPr>
            <w:tcW w:w="2892" w:type="dxa"/>
            <w:tcBorders>
              <w:top w:val="nil"/>
              <w:bottom w:val="nil"/>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single" w:color="auto" w:sz="4" w:space="0"/>
            </w:tcBorders>
            <w:vAlign w:val="center"/>
          </w:tcPr>
          <w:p>
            <w:pPr>
              <w:pStyle w:val="104"/>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E</w:t>
            </w:r>
          </w:p>
        </w:tc>
        <w:tc>
          <w:tcPr>
            <w:tcW w:w="2892" w:type="dxa"/>
            <w:tcBorders>
              <w:top w:val="nil"/>
              <w:bottom w:val="single" w:color="auto" w:sz="4" w:space="0"/>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tcBorders>
            <w:vAlign w:val="center"/>
          </w:tcPr>
          <w:p>
            <w:pPr>
              <w:pStyle w:val="104"/>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102(2</w:t>
            </w:r>
            <w:r>
              <w:rPr>
                <w:rFonts w:cs="Arial"/>
              </w:rPr>
              <w:t>A)</w:t>
            </w:r>
          </w:p>
        </w:tc>
        <w:tc>
          <w:tcPr>
            <w:tcW w:w="2892" w:type="dxa"/>
            <w:tcBorders>
              <w:top w:val="single" w:color="auto" w:sz="4" w:space="0"/>
            </w:tcBorders>
            <w:vAlign w:val="center"/>
          </w:tcPr>
          <w:p>
            <w:pPr>
              <w:pStyle w:val="104"/>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r>
    </w:tbl>
    <w:p>
      <w:pPr>
        <w:rPr>
          <w:lang w:val="en-US" w:eastAsia="zh-CN"/>
        </w:rPr>
      </w:pPr>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rFonts w:hint="eastAsia"/>
          <w:lang w:eastAsia="zh-CN"/>
        </w:rPr>
      </w:pPr>
      <w:bookmarkStart w:id="1177" w:name="_Toc2779"/>
      <w:r>
        <w:rPr>
          <w:rFonts w:hint="eastAsia"/>
          <w:lang w:eastAsia="zh-CN"/>
        </w:rPr>
        <w:t>7.5.2</w:t>
      </w:r>
      <w:r>
        <w:rPr>
          <w:rFonts w:hint="eastAsia"/>
          <w:lang w:eastAsia="zh-CN"/>
        </w:rPr>
        <w:tab/>
      </w:r>
      <w:r>
        <w:rPr>
          <w:rFonts w:hint="eastAsia"/>
          <w:lang w:eastAsia="zh-CN"/>
        </w:rPr>
        <w:t>Maximum output power for NR-DC</w:t>
      </w:r>
      <w:bookmarkEnd w:id="1177"/>
    </w:p>
    <w:p>
      <w:pPr>
        <w:keepNext/>
        <w:keepLines/>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7.5</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05" w:type="dxa"/>
            <w:tcBorders>
              <w:bottom w:val="single" w:color="auto" w:sz="4" w:space="0"/>
            </w:tcBorders>
          </w:tcPr>
          <w:p>
            <w:pPr>
              <w:pStyle w:val="103"/>
              <w:rPr>
                <w:rFonts w:cs="Arial"/>
              </w:rPr>
            </w:pPr>
            <w:r>
              <w:rPr>
                <w:rFonts w:cs="Arial"/>
              </w:rPr>
              <w:t>Uplink CA Configuration</w:t>
            </w:r>
          </w:p>
        </w:tc>
        <w:tc>
          <w:tcPr>
            <w:tcW w:w="2622" w:type="dxa"/>
            <w:tcBorders>
              <w:bottom w:val="single" w:color="auto" w:sz="4" w:space="0"/>
            </w:tcBorders>
          </w:tcPr>
          <w:p>
            <w:pPr>
              <w:pStyle w:val="103"/>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Borders>
              <w:bottom w:val="single" w:color="auto" w:sz="4" w:space="0"/>
            </w:tcBorders>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05" w:type="dxa"/>
            <w:tcBorders>
              <w:bottom w:val="single" w:color="auto" w:sz="4" w:space="0"/>
            </w:tcBorders>
          </w:tcPr>
          <w:p>
            <w:pPr>
              <w:pStyle w:val="104"/>
              <w:rPr>
                <w:rFonts w:cs="Arial"/>
                <w:lang w:val="en-US" w:eastAsia="zh-CN"/>
              </w:rPr>
            </w:pPr>
            <w:r>
              <w:rPr>
                <w:rFonts w:cs="Arial"/>
                <w:lang w:val="en-US" w:eastAsia="zh-CN"/>
              </w:rPr>
              <w:t>DC_n78A-n102A</w:t>
            </w:r>
          </w:p>
        </w:tc>
        <w:tc>
          <w:tcPr>
            <w:tcW w:w="2622" w:type="dxa"/>
            <w:tcBorders>
              <w:bottom w:val="single" w:color="auto" w:sz="4" w:space="0"/>
            </w:tcBorders>
          </w:tcPr>
          <w:p>
            <w:pPr>
              <w:pStyle w:val="104"/>
              <w:rPr>
                <w:rFonts w:cs="Arial"/>
                <w:lang w:val="en-US" w:eastAsia="zh-CN"/>
              </w:rPr>
            </w:pPr>
            <w:r>
              <w:rPr>
                <w:rFonts w:cs="Arial"/>
                <w:lang w:val="en-US" w:eastAsia="zh-CN"/>
              </w:rPr>
              <w:t>23</w:t>
            </w:r>
          </w:p>
        </w:tc>
        <w:tc>
          <w:tcPr>
            <w:tcW w:w="2930" w:type="dxa"/>
            <w:tcBorders>
              <w:bottom w:val="single" w:color="auto" w:sz="4" w:space="0"/>
            </w:tcBorders>
          </w:tcPr>
          <w:p>
            <w:pPr>
              <w:pStyle w:val="104"/>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bl>
    <w:p>
      <w:pPr>
        <w:rPr>
          <w:color w:val="0070C0"/>
        </w:rPr>
      </w:pPr>
    </w:p>
    <w:p>
      <w:pPr>
        <w:pStyle w:val="4"/>
        <w:keepNext/>
        <w:keepLines/>
        <w:pageBreakBefore w:val="0"/>
        <w:widowControl/>
        <w:kinsoku/>
        <w:wordWrap/>
        <w:overflowPunct/>
        <w:topLinePunct w:val="0"/>
        <w:autoSpaceDE/>
        <w:autoSpaceDN/>
        <w:bidi w:val="0"/>
        <w:adjustRightInd/>
        <w:snapToGrid/>
        <w:ind w:left="1134" w:hanging="1134"/>
        <w:textAlignment w:val="auto"/>
        <w:outlineLvl w:val="1"/>
        <w:rPr>
          <w:rFonts w:hint="eastAsia"/>
          <w:lang w:val="en-US" w:eastAsia="zh-CN"/>
        </w:rPr>
      </w:pPr>
      <w:bookmarkStart w:id="1178" w:name="_Toc17826"/>
      <w:r>
        <w:rPr>
          <w:rFonts w:hint="eastAsia"/>
          <w:lang w:val="en-US" w:eastAsia="zh-CN"/>
        </w:rPr>
        <w:t>7.6</w:t>
      </w:r>
      <w:r>
        <w:rPr>
          <w:rFonts w:hint="eastAsia"/>
          <w:lang w:val="en-US" w:eastAsia="zh-CN"/>
        </w:rPr>
        <w:tab/>
      </w:r>
      <w:r>
        <w:rPr>
          <w:rFonts w:hint="eastAsia"/>
          <w:lang w:val="en-US" w:eastAsia="zh-CN"/>
        </w:rPr>
        <w:t>DC_n1-n102</w:t>
      </w:r>
      <w:bookmarkEnd w:id="1178"/>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rFonts w:hint="eastAsia"/>
          <w:lang w:val="en-US" w:eastAsia="zh-CN"/>
        </w:rPr>
      </w:pPr>
      <w:bookmarkStart w:id="1179" w:name="_Toc1309"/>
      <w:r>
        <w:rPr>
          <w:rFonts w:hint="eastAsia"/>
          <w:lang w:eastAsia="zh-CN"/>
        </w:rPr>
        <w:t>7.6.1</w:t>
      </w:r>
      <w:r>
        <w:rPr>
          <w:rFonts w:hint="eastAsia"/>
          <w:lang w:eastAsia="zh-CN"/>
        </w:rPr>
        <w:tab/>
      </w:r>
      <w:r>
        <w:rPr>
          <w:rFonts w:hint="eastAsia"/>
          <w:lang w:eastAsia="zh-CN"/>
        </w:rPr>
        <w:t>Configurations for DC_</w:t>
      </w:r>
      <w:r>
        <w:rPr>
          <w:rFonts w:hint="eastAsia"/>
          <w:lang w:val="en-US" w:eastAsia="zh-CN"/>
        </w:rPr>
        <w:t>n1-n102</w:t>
      </w:r>
      <w:bookmarkEnd w:id="1179"/>
    </w:p>
    <w:p>
      <w:pPr>
        <w:pStyle w:val="112"/>
        <w:rPr>
          <w:rFonts w:cs="Arial"/>
        </w:rPr>
      </w:pPr>
      <w:r>
        <w:rPr>
          <w:rFonts w:cs="Arial"/>
        </w:rPr>
        <w:t xml:space="preserve">Table </w:t>
      </w:r>
      <w:r>
        <w:rPr>
          <w:rFonts w:hint="eastAsia" w:cs="Arial"/>
          <w:lang w:val="en-US" w:eastAsia="zh-CN"/>
        </w:rPr>
        <w:t>7.6</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tcBorders>
              <w:bottom w:val="single" w:color="auto" w:sz="4" w:space="0"/>
            </w:tcBorders>
            <w:vAlign w:val="center"/>
          </w:tcPr>
          <w:p>
            <w:pPr>
              <w:pStyle w:val="103"/>
              <w:rPr>
                <w:rFonts w:cs="Arial"/>
                <w:lang w:val="en-US" w:eastAsia="fi-FI"/>
              </w:rPr>
            </w:pPr>
            <w:r>
              <w:rPr>
                <w:rFonts w:cs="Arial"/>
                <w:lang w:val="en-US" w:eastAsia="zh-CN"/>
              </w:rPr>
              <w:t>NR DC</w:t>
            </w:r>
          </w:p>
          <w:p>
            <w:pPr>
              <w:pStyle w:val="103"/>
              <w:rPr>
                <w:rFonts w:cs="Arial"/>
                <w:lang w:val="en-US" w:eastAsia="fi-FI"/>
              </w:rPr>
            </w:pPr>
            <w:r>
              <w:rPr>
                <w:rFonts w:cs="Arial"/>
                <w:lang w:val="en-US" w:eastAsia="fi-FI"/>
              </w:rPr>
              <w:t>configuration</w:t>
            </w:r>
          </w:p>
        </w:tc>
        <w:tc>
          <w:tcPr>
            <w:tcW w:w="2892" w:type="dxa"/>
            <w:tcBorders>
              <w:bottom w:val="single" w:color="auto" w:sz="4" w:space="0"/>
            </w:tcBorders>
            <w:vAlign w:val="center"/>
          </w:tcPr>
          <w:p>
            <w:pPr>
              <w:pStyle w:val="103"/>
              <w:rPr>
                <w:rFonts w:cs="Arial"/>
                <w:lang w:val="en-US" w:eastAsia="fi-FI"/>
              </w:rPr>
            </w:pPr>
            <w:r>
              <w:rPr>
                <w:rFonts w:cs="Arial"/>
                <w:lang w:val="en-US" w:eastAsia="fi-FI"/>
              </w:rPr>
              <w:t xml:space="preserve">Uplink </w:t>
            </w:r>
            <w:r>
              <w:rPr>
                <w:rFonts w:cs="Arial"/>
                <w:lang w:val="en-US" w:eastAsia="zh-CN"/>
              </w:rPr>
              <w:t>NR DC</w:t>
            </w:r>
          </w:p>
          <w:p>
            <w:pPr>
              <w:pStyle w:val="103"/>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bottom w:val="nil"/>
            </w:tcBorders>
            <w:vAlign w:val="center"/>
          </w:tcPr>
          <w:p>
            <w:pPr>
              <w:pStyle w:val="104"/>
              <w:rPr>
                <w:rFonts w:cs="Arial"/>
                <w:lang w:val="fi-FI" w:eastAsia="fi-FI"/>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c>
          <w:tcPr>
            <w:tcW w:w="2892" w:type="dxa"/>
            <w:tcBorders>
              <w:bottom w:val="nil"/>
            </w:tcBorders>
            <w:vAlign w:val="center"/>
          </w:tcPr>
          <w:p>
            <w:pPr>
              <w:pStyle w:val="104"/>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nil"/>
            </w:tcBorders>
            <w:vAlign w:val="center"/>
          </w:tcPr>
          <w:p>
            <w:pPr>
              <w:pStyle w:val="104"/>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tc>
        <w:tc>
          <w:tcPr>
            <w:tcW w:w="2892" w:type="dxa"/>
            <w:tcBorders>
              <w:top w:val="nil"/>
              <w:bottom w:val="nil"/>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nil"/>
            </w:tcBorders>
            <w:vAlign w:val="center"/>
          </w:tcPr>
          <w:p>
            <w:pPr>
              <w:pStyle w:val="104"/>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C</w:t>
            </w:r>
          </w:p>
        </w:tc>
        <w:tc>
          <w:tcPr>
            <w:tcW w:w="2892" w:type="dxa"/>
            <w:tcBorders>
              <w:top w:val="nil"/>
              <w:bottom w:val="nil"/>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nil"/>
              <w:bottom w:val="nil"/>
            </w:tcBorders>
            <w:vAlign w:val="center"/>
          </w:tcPr>
          <w:p>
            <w:pPr>
              <w:pStyle w:val="104"/>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D</w:t>
            </w:r>
          </w:p>
        </w:tc>
        <w:tc>
          <w:tcPr>
            <w:tcW w:w="2892" w:type="dxa"/>
            <w:tcBorders>
              <w:top w:val="nil"/>
              <w:bottom w:val="nil"/>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9" w:hRule="atLeast"/>
          <w:jc w:val="center"/>
        </w:trPr>
        <w:tc>
          <w:tcPr>
            <w:tcW w:w="2853" w:type="dxa"/>
            <w:tcBorders>
              <w:top w:val="nil"/>
              <w:bottom w:val="single" w:color="auto" w:sz="4" w:space="0"/>
            </w:tcBorders>
            <w:vAlign w:val="center"/>
          </w:tcPr>
          <w:p>
            <w:pPr>
              <w:pStyle w:val="104"/>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E</w:t>
            </w:r>
          </w:p>
        </w:tc>
        <w:tc>
          <w:tcPr>
            <w:tcW w:w="2892" w:type="dxa"/>
            <w:tcBorders>
              <w:top w:val="nil"/>
              <w:bottom w:val="single" w:color="auto" w:sz="4" w:space="0"/>
            </w:tcBorders>
            <w:vAlign w:val="center"/>
          </w:tcPr>
          <w:p>
            <w:pPr>
              <w:pStyle w:val="104"/>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tcBorders>
            <w:vAlign w:val="center"/>
          </w:tcPr>
          <w:p>
            <w:pPr>
              <w:pStyle w:val="104"/>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102(2</w:t>
            </w:r>
            <w:r>
              <w:rPr>
                <w:rFonts w:cs="Arial"/>
              </w:rPr>
              <w:t>A)</w:t>
            </w:r>
          </w:p>
        </w:tc>
        <w:tc>
          <w:tcPr>
            <w:tcW w:w="2892" w:type="dxa"/>
            <w:tcBorders>
              <w:top w:val="single" w:color="auto" w:sz="4" w:space="0"/>
            </w:tcBorders>
            <w:vAlign w:val="center"/>
          </w:tcPr>
          <w:p>
            <w:pPr>
              <w:pStyle w:val="104"/>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r>
    </w:tbl>
    <w:p>
      <w:pPr>
        <w:rPr>
          <w:lang w:val="en-US" w:eastAsia="zh-CN"/>
        </w:rPr>
      </w:pPr>
    </w:p>
    <w:p>
      <w:pPr>
        <w:pStyle w:val="5"/>
        <w:keepNext/>
        <w:keepLines/>
        <w:pageBreakBefore w:val="0"/>
        <w:widowControl/>
        <w:kinsoku/>
        <w:wordWrap/>
        <w:overflowPunct/>
        <w:topLinePunct w:val="0"/>
        <w:autoSpaceDE/>
        <w:autoSpaceDN/>
        <w:bidi w:val="0"/>
        <w:adjustRightInd/>
        <w:snapToGrid/>
        <w:ind w:left="1134" w:hanging="1134"/>
        <w:textAlignment w:val="auto"/>
        <w:outlineLvl w:val="2"/>
        <w:rPr>
          <w:rFonts w:hint="eastAsia"/>
          <w:lang w:val="en-US" w:eastAsia="zh-CN"/>
        </w:rPr>
      </w:pPr>
      <w:bookmarkStart w:id="1180" w:name="_Toc31530"/>
      <w:r>
        <w:rPr>
          <w:rFonts w:hint="eastAsia"/>
          <w:lang w:eastAsia="zh-CN"/>
        </w:rPr>
        <w:t>7.6.2</w:t>
      </w:r>
      <w:r>
        <w:rPr>
          <w:rFonts w:hint="eastAsia"/>
          <w:lang w:eastAsia="zh-CN"/>
        </w:rPr>
        <w:tab/>
      </w:r>
      <w:r>
        <w:rPr>
          <w:rFonts w:hint="eastAsia"/>
          <w:lang w:val="en-US" w:eastAsia="zh-CN"/>
        </w:rPr>
        <w:t>M</w:t>
      </w:r>
      <w:r>
        <w:rPr>
          <w:rFonts w:hint="eastAsia"/>
          <w:lang w:eastAsia="zh-CN"/>
        </w:rPr>
        <w:t>aximum output power for NR-DC</w:t>
      </w:r>
      <w:bookmarkEnd w:id="1180"/>
    </w:p>
    <w:p>
      <w:pPr>
        <w:keepNext/>
        <w:keepLines/>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7.6</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bottom w:val="single" w:color="auto" w:sz="4" w:space="0"/>
            </w:tcBorders>
          </w:tcPr>
          <w:p>
            <w:pPr>
              <w:pStyle w:val="103"/>
              <w:rPr>
                <w:rFonts w:cs="Arial"/>
              </w:rPr>
            </w:pPr>
            <w:r>
              <w:rPr>
                <w:rFonts w:cs="Arial"/>
              </w:rPr>
              <w:t>Uplink CA Configuration</w:t>
            </w:r>
          </w:p>
        </w:tc>
        <w:tc>
          <w:tcPr>
            <w:tcW w:w="2622" w:type="dxa"/>
            <w:tcBorders>
              <w:bottom w:val="single" w:color="auto" w:sz="4" w:space="0"/>
            </w:tcBorders>
          </w:tcPr>
          <w:p>
            <w:pPr>
              <w:pStyle w:val="103"/>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Borders>
              <w:bottom w:val="single" w:color="auto" w:sz="4" w:space="0"/>
            </w:tcBorders>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bottom w:val="single" w:color="auto" w:sz="4" w:space="0"/>
            </w:tcBorders>
          </w:tcPr>
          <w:p>
            <w:pPr>
              <w:pStyle w:val="104"/>
              <w:rPr>
                <w:rFonts w:cs="Arial"/>
                <w:lang w:val="en-US" w:eastAsia="zh-CN"/>
              </w:rPr>
            </w:pPr>
            <w:r>
              <w:rPr>
                <w:rFonts w:cs="Arial"/>
                <w:lang w:val="en-US" w:eastAsia="zh-CN"/>
              </w:rPr>
              <w:t>DC_n1A-n102A</w:t>
            </w:r>
          </w:p>
        </w:tc>
        <w:tc>
          <w:tcPr>
            <w:tcW w:w="2622" w:type="dxa"/>
            <w:tcBorders>
              <w:bottom w:val="single" w:color="auto" w:sz="4" w:space="0"/>
            </w:tcBorders>
          </w:tcPr>
          <w:p>
            <w:pPr>
              <w:pStyle w:val="104"/>
              <w:rPr>
                <w:rFonts w:cs="Arial"/>
                <w:lang w:val="en-US" w:eastAsia="zh-CN"/>
              </w:rPr>
            </w:pPr>
            <w:r>
              <w:rPr>
                <w:rFonts w:cs="Arial"/>
                <w:lang w:val="en-US" w:eastAsia="zh-CN"/>
              </w:rPr>
              <w:t>23</w:t>
            </w:r>
          </w:p>
        </w:tc>
        <w:tc>
          <w:tcPr>
            <w:tcW w:w="2930" w:type="dxa"/>
            <w:tcBorders>
              <w:bottom w:val="single" w:color="auto" w:sz="4" w:space="0"/>
            </w:tcBorders>
          </w:tcPr>
          <w:p>
            <w:pPr>
              <w:pStyle w:val="104"/>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bl>
    <w:p>
      <w:pPr>
        <w:rPr>
          <w:lang w:val="en-US" w:eastAsia="zh-CN"/>
        </w:rPr>
      </w:pPr>
    </w:p>
    <w:p>
      <w:pPr>
        <w:pStyle w:val="11"/>
      </w:pPr>
      <w:r>
        <w:br w:type="page"/>
      </w:r>
      <w:bookmarkStart w:id="1181" w:name="_Toc31005"/>
      <w:bookmarkStart w:id="1182" w:name="_Toc109047254"/>
      <w:bookmarkStart w:id="1183" w:name="_Toc20234"/>
      <w:bookmarkStart w:id="1184" w:name="_Toc12214"/>
      <w:bookmarkStart w:id="1185" w:name="_Toc2931"/>
      <w:r>
        <w:t>Annex &lt;X&gt; (informative):</w:t>
      </w:r>
      <w:r>
        <w:br w:type="textWrapping"/>
      </w:r>
      <w:r>
        <w:t>Change history</w:t>
      </w:r>
      <w:bookmarkEnd w:id="1181"/>
      <w:bookmarkEnd w:id="1182"/>
      <w:bookmarkEnd w:id="1183"/>
      <w:bookmarkEnd w:id="1184"/>
      <w:bookmarkEnd w:id="1185"/>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61"/>
        <w:gridCol w:w="1085"/>
        <w:gridCol w:w="456"/>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1186" w:name="historyclause"/>
            <w:bookmarkEnd w:id="1186"/>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1061" w:type="dxa"/>
            <w:shd w:val="pct10" w:color="auto" w:fill="FFFFFF"/>
          </w:tcPr>
          <w:p>
            <w:pPr>
              <w:pStyle w:val="103"/>
              <w:rPr>
                <w:sz w:val="16"/>
                <w:szCs w:val="16"/>
              </w:rPr>
            </w:pPr>
            <w:r>
              <w:rPr>
                <w:sz w:val="16"/>
                <w:szCs w:val="16"/>
              </w:rPr>
              <w:t>Meeting</w:t>
            </w:r>
          </w:p>
        </w:tc>
        <w:tc>
          <w:tcPr>
            <w:tcW w:w="1085" w:type="dxa"/>
            <w:shd w:val="pct10" w:color="auto" w:fill="FFFFFF"/>
          </w:tcPr>
          <w:p>
            <w:pPr>
              <w:pStyle w:val="103"/>
              <w:rPr>
                <w:sz w:val="16"/>
                <w:szCs w:val="16"/>
              </w:rPr>
            </w:pPr>
            <w:r>
              <w:rPr>
                <w:sz w:val="16"/>
                <w:szCs w:val="16"/>
              </w:rPr>
              <w:t>TDoc</w:t>
            </w:r>
          </w:p>
        </w:tc>
        <w:tc>
          <w:tcPr>
            <w:tcW w:w="456"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eastAsia="宋体"/>
                <w:sz w:val="16"/>
                <w:szCs w:val="16"/>
                <w:lang w:val="en-US" w:eastAsia="zh-CN"/>
              </w:rPr>
              <w:t>2022-08</w:t>
            </w:r>
          </w:p>
        </w:tc>
        <w:tc>
          <w:tcPr>
            <w:tcW w:w="1061" w:type="dxa"/>
            <w:shd w:val="solid" w:color="FFFFFF" w:fill="auto"/>
          </w:tcPr>
          <w:p>
            <w:pPr>
              <w:pStyle w:val="104"/>
              <w:rPr>
                <w:sz w:val="16"/>
                <w:szCs w:val="16"/>
              </w:rPr>
            </w:pPr>
            <w:r>
              <w:rPr>
                <w:rFonts w:hint="eastAsia" w:eastAsia="宋体"/>
                <w:sz w:val="16"/>
                <w:szCs w:val="16"/>
                <w:lang w:val="en-US" w:eastAsia="zh-CN"/>
              </w:rPr>
              <w:t>RAN4 #104e</w:t>
            </w:r>
          </w:p>
        </w:tc>
        <w:tc>
          <w:tcPr>
            <w:tcW w:w="1085" w:type="dxa"/>
            <w:shd w:val="solid" w:color="FFFFFF" w:fill="auto"/>
          </w:tcPr>
          <w:p>
            <w:pPr>
              <w:pStyle w:val="104"/>
              <w:rPr>
                <w:sz w:val="16"/>
                <w:szCs w:val="16"/>
              </w:rPr>
            </w:pPr>
            <w:r>
              <w:rPr>
                <w:rFonts w:hint="eastAsia" w:eastAsia="宋体"/>
                <w:sz w:val="16"/>
                <w:szCs w:val="16"/>
                <w:lang w:val="en-US" w:eastAsia="zh-CN"/>
              </w:rPr>
              <w:t>R4-2212740</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eastAsia="宋体"/>
                <w:sz w:val="16"/>
                <w:szCs w:val="16"/>
                <w:lang w:val="en-US" w:eastAsia="zh-CN"/>
              </w:rPr>
              <w:t>TR skeleton</w:t>
            </w:r>
          </w:p>
        </w:tc>
        <w:tc>
          <w:tcPr>
            <w:tcW w:w="708" w:type="dxa"/>
            <w:shd w:val="solid" w:color="FFFFFF" w:fill="auto"/>
          </w:tcPr>
          <w:p>
            <w:pPr>
              <w:pStyle w:val="104"/>
              <w:rPr>
                <w:rFonts w:hint="default"/>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2022-08</w:t>
            </w:r>
          </w:p>
        </w:tc>
        <w:tc>
          <w:tcPr>
            <w:tcW w:w="1061"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RAN4 #104e</w:t>
            </w:r>
          </w:p>
        </w:tc>
        <w:tc>
          <w:tcPr>
            <w:tcW w:w="1085"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R4-2212741</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r>
              <w:rPr>
                <w:rFonts w:hint="eastAsia" w:eastAsia="宋体"/>
                <w:sz w:val="16"/>
                <w:szCs w:val="16"/>
                <w:lang w:val="en-US" w:eastAsia="zh-CN"/>
              </w:rPr>
              <w:t>Include the approved TP in #104 meeting:</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R4-2215016</w:t>
            </w:r>
            <w:r>
              <w:rPr>
                <w:rFonts w:hint="default" w:eastAsia="宋体"/>
                <w:sz w:val="16"/>
                <w:szCs w:val="16"/>
                <w:lang w:val="en-US" w:eastAsia="zh-CN"/>
              </w:rPr>
              <w:tab/>
            </w:r>
            <w:r>
              <w:rPr>
                <w:rFonts w:hint="default" w:eastAsia="宋体"/>
                <w:sz w:val="16"/>
                <w:szCs w:val="16"/>
                <w:lang w:val="en-US" w:eastAsia="zh-CN"/>
              </w:rPr>
              <w:t>TP for TR 38.818-02-01 to include CA_n1-n26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R4-2215017</w:t>
            </w:r>
            <w:r>
              <w:rPr>
                <w:rFonts w:hint="default" w:eastAsia="宋体"/>
                <w:sz w:val="16"/>
                <w:szCs w:val="16"/>
                <w:lang w:val="en-US" w:eastAsia="zh-CN"/>
              </w:rPr>
              <w:tab/>
            </w:r>
            <w:r>
              <w:rPr>
                <w:rFonts w:hint="default" w:eastAsia="宋体"/>
                <w:sz w:val="16"/>
                <w:szCs w:val="16"/>
                <w:lang w:val="en-US" w:eastAsia="zh-CN"/>
              </w:rPr>
              <w:t>TP for TR 38.818-02-01 to include CA_n3-n26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R4-2215018</w:t>
            </w:r>
            <w:r>
              <w:rPr>
                <w:rFonts w:hint="default" w:eastAsia="宋体"/>
                <w:sz w:val="16"/>
                <w:szCs w:val="16"/>
                <w:lang w:val="en-US" w:eastAsia="zh-CN"/>
              </w:rPr>
              <w:tab/>
            </w:r>
            <w:r>
              <w:rPr>
                <w:rFonts w:hint="default" w:eastAsia="宋体"/>
                <w:sz w:val="16"/>
                <w:szCs w:val="16"/>
                <w:lang w:val="en-US" w:eastAsia="zh-CN"/>
              </w:rPr>
              <w:t>TP for TR 38.818-02-01 to include CA_n7-n26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R4-2215019</w:t>
            </w:r>
            <w:r>
              <w:rPr>
                <w:rFonts w:hint="default" w:eastAsia="宋体"/>
                <w:sz w:val="16"/>
                <w:szCs w:val="16"/>
                <w:lang w:val="en-US" w:eastAsia="zh-CN"/>
              </w:rPr>
              <w:tab/>
            </w:r>
            <w:r>
              <w:rPr>
                <w:rFonts w:hint="default" w:eastAsia="宋体"/>
                <w:sz w:val="16"/>
                <w:szCs w:val="16"/>
                <w:lang w:val="en-US" w:eastAsia="zh-CN"/>
              </w:rPr>
              <w:t>TP for TR 38.818-02-01 to include CA_n26-n78</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2022-10</w:t>
            </w:r>
          </w:p>
        </w:tc>
        <w:tc>
          <w:tcPr>
            <w:tcW w:w="1061"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RAN4 #104-bis-e</w:t>
            </w:r>
          </w:p>
        </w:tc>
        <w:tc>
          <w:tcPr>
            <w:tcW w:w="1085"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R4-2215909</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r>
              <w:rPr>
                <w:rFonts w:hint="eastAsia" w:eastAsia="宋体"/>
                <w:sz w:val="16"/>
                <w:szCs w:val="16"/>
                <w:lang w:val="en-US" w:eastAsia="zh-CN"/>
              </w:rPr>
              <w:t>Include the approved TP in #104bis meeting:</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R4-2217034</w:t>
            </w:r>
            <w:r>
              <w:rPr>
                <w:rFonts w:hint="default" w:eastAsia="宋体"/>
                <w:sz w:val="16"/>
                <w:szCs w:val="16"/>
                <w:lang w:val="en-US" w:eastAsia="zh-CN"/>
              </w:rPr>
              <w:tab/>
            </w:r>
            <w:r>
              <w:rPr>
                <w:rFonts w:hint="default" w:eastAsia="宋体"/>
                <w:sz w:val="16"/>
                <w:szCs w:val="16"/>
                <w:lang w:val="en-US" w:eastAsia="zh-CN"/>
              </w:rPr>
              <w:t>TP for TR 38.718-02-01: CA_n26-n77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R4-2217035</w:t>
            </w:r>
            <w:r>
              <w:rPr>
                <w:rFonts w:hint="default" w:eastAsia="宋体"/>
                <w:sz w:val="16"/>
                <w:szCs w:val="16"/>
                <w:lang w:val="en-US" w:eastAsia="zh-CN"/>
              </w:rPr>
              <w:tab/>
            </w:r>
            <w:r>
              <w:rPr>
                <w:rFonts w:hint="default" w:eastAsia="宋体"/>
                <w:sz w:val="16"/>
                <w:szCs w:val="16"/>
                <w:lang w:val="en-US" w:eastAsia="zh-CN"/>
              </w:rPr>
              <w:t>TP for TR 38.718-02-01: CA_n70-n77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R4-2215742</w:t>
            </w:r>
            <w:r>
              <w:rPr>
                <w:rFonts w:hint="default" w:eastAsia="宋体"/>
                <w:sz w:val="16"/>
                <w:szCs w:val="16"/>
                <w:lang w:val="en-US" w:eastAsia="zh-CN"/>
              </w:rPr>
              <w:tab/>
            </w:r>
            <w:r>
              <w:rPr>
                <w:rFonts w:hint="default" w:eastAsia="宋体"/>
                <w:sz w:val="16"/>
                <w:szCs w:val="16"/>
                <w:lang w:val="en-US" w:eastAsia="zh-CN"/>
              </w:rPr>
              <w:t>TP for TR 38.718-02-01 CA_n12A-n25A</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R4-2216142</w:t>
            </w:r>
            <w:r>
              <w:rPr>
                <w:rFonts w:hint="default" w:eastAsia="宋体"/>
                <w:sz w:val="16"/>
                <w:szCs w:val="16"/>
                <w:lang w:val="en-US" w:eastAsia="zh-CN"/>
              </w:rPr>
              <w:tab/>
            </w:r>
            <w:r>
              <w:rPr>
                <w:rFonts w:hint="default" w:eastAsia="宋体"/>
                <w:sz w:val="16"/>
                <w:szCs w:val="16"/>
                <w:lang w:val="en-US" w:eastAsia="zh-CN"/>
              </w:rPr>
              <w:t>TP for TR 38.718-02-01: CA_n7-n75</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R4-2217040</w:t>
            </w:r>
            <w:r>
              <w:rPr>
                <w:rFonts w:hint="default" w:eastAsia="宋体"/>
                <w:sz w:val="16"/>
                <w:szCs w:val="16"/>
                <w:lang w:val="en-US" w:eastAsia="zh-CN"/>
              </w:rPr>
              <w:tab/>
            </w:r>
            <w:r>
              <w:rPr>
                <w:rFonts w:hint="default" w:eastAsia="宋体"/>
                <w:sz w:val="16"/>
                <w:szCs w:val="16"/>
                <w:lang w:val="en-US" w:eastAsia="zh-CN"/>
              </w:rPr>
              <w:t>TP for TR 38.718-02-01: CA_n28-n94</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R4-2217041</w:t>
            </w:r>
            <w:r>
              <w:rPr>
                <w:rFonts w:hint="default" w:eastAsia="宋体"/>
                <w:sz w:val="16"/>
                <w:szCs w:val="16"/>
                <w:lang w:val="en-US" w:eastAsia="zh-CN"/>
              </w:rPr>
              <w:tab/>
            </w:r>
            <w:r>
              <w:rPr>
                <w:rFonts w:hint="default" w:eastAsia="宋体"/>
                <w:sz w:val="16"/>
                <w:szCs w:val="16"/>
                <w:lang w:val="en-US" w:eastAsia="zh-CN"/>
              </w:rPr>
              <w:t>TP for TR 38.718-02-01: CA_n78-n94</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R4-2216626</w:t>
            </w:r>
            <w:r>
              <w:rPr>
                <w:rFonts w:hint="default" w:eastAsia="宋体"/>
                <w:sz w:val="16"/>
                <w:szCs w:val="16"/>
                <w:lang w:val="en-US" w:eastAsia="zh-CN"/>
              </w:rPr>
              <w:tab/>
            </w:r>
            <w:r>
              <w:rPr>
                <w:rFonts w:hint="default" w:eastAsia="宋体"/>
                <w:sz w:val="16"/>
                <w:szCs w:val="16"/>
                <w:lang w:val="en-US" w:eastAsia="zh-CN"/>
              </w:rPr>
              <w:t>TP for TR 38.718-02-01 on table templates and error corrections</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R4-2216629</w:t>
            </w:r>
            <w:r>
              <w:rPr>
                <w:rFonts w:hint="default" w:eastAsia="宋体"/>
                <w:sz w:val="16"/>
                <w:szCs w:val="16"/>
                <w:lang w:val="en-US" w:eastAsia="zh-CN"/>
              </w:rPr>
              <w:tab/>
            </w:r>
            <w:r>
              <w:rPr>
                <w:rFonts w:hint="default" w:eastAsia="宋体"/>
                <w:sz w:val="16"/>
                <w:szCs w:val="16"/>
                <w:lang w:val="en-US" w:eastAsia="zh-CN"/>
              </w:rPr>
              <w:t>TP for TR 38.718-02-01 on corrections to REFSENS requirements for configurations CA_n3-n26 and CA_n7-n26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R4-2217042</w:t>
            </w:r>
            <w:r>
              <w:rPr>
                <w:rFonts w:hint="default" w:eastAsia="宋体"/>
                <w:sz w:val="16"/>
                <w:szCs w:val="16"/>
                <w:lang w:val="en-US" w:eastAsia="zh-CN"/>
              </w:rPr>
              <w:tab/>
            </w:r>
            <w:r>
              <w:rPr>
                <w:rFonts w:hint="default" w:eastAsia="宋体"/>
                <w:sz w:val="16"/>
                <w:szCs w:val="16"/>
                <w:lang w:val="en-US" w:eastAsia="zh-CN"/>
              </w:rPr>
              <w:t>TP for TR 38.718-02-01 CA_n75A-n78A</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R4-2216662</w:t>
            </w:r>
            <w:r>
              <w:rPr>
                <w:rFonts w:hint="default" w:eastAsia="宋体"/>
                <w:sz w:val="16"/>
                <w:szCs w:val="16"/>
                <w:lang w:val="en-US" w:eastAsia="zh-CN"/>
              </w:rPr>
              <w:tab/>
            </w:r>
            <w:r>
              <w:rPr>
                <w:rFonts w:hint="default" w:eastAsia="宋体"/>
                <w:sz w:val="16"/>
                <w:szCs w:val="16"/>
                <w:lang w:val="en-US" w:eastAsia="zh-CN"/>
              </w:rPr>
              <w:t>TP for TR 38.718-02-01 CA_n28A-n75A BCS2</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R4-2216663</w:t>
            </w:r>
            <w:r>
              <w:rPr>
                <w:rFonts w:hint="default" w:eastAsia="宋体"/>
                <w:sz w:val="16"/>
                <w:szCs w:val="16"/>
                <w:lang w:val="en-US" w:eastAsia="zh-CN"/>
              </w:rPr>
              <w:tab/>
            </w:r>
            <w:r>
              <w:rPr>
                <w:rFonts w:hint="default" w:eastAsia="宋体"/>
                <w:sz w:val="16"/>
                <w:szCs w:val="16"/>
                <w:lang w:val="en-US" w:eastAsia="zh-CN"/>
              </w:rPr>
              <w:t>TP for TR 38.718-02-01 CA_n1A-n75A</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R4-2216087</w:t>
            </w:r>
            <w:r>
              <w:rPr>
                <w:rFonts w:hint="default" w:eastAsia="宋体"/>
                <w:sz w:val="16"/>
                <w:szCs w:val="16"/>
                <w:lang w:val="en-US" w:eastAsia="zh-CN"/>
              </w:rPr>
              <w:tab/>
            </w:r>
            <w:r>
              <w:rPr>
                <w:rFonts w:hint="default" w:eastAsia="宋体"/>
                <w:sz w:val="16"/>
                <w:szCs w:val="16"/>
                <w:lang w:val="en-US" w:eastAsia="zh-CN"/>
              </w:rPr>
              <w:t>TP for TR 38.718-02-01 to update CA_n3-n26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R4-2217100</w:t>
            </w:r>
            <w:r>
              <w:rPr>
                <w:rFonts w:hint="default" w:eastAsia="宋体"/>
                <w:sz w:val="16"/>
                <w:szCs w:val="16"/>
                <w:lang w:val="en-US" w:eastAsia="zh-CN"/>
              </w:rPr>
              <w:tab/>
            </w:r>
            <w:r>
              <w:rPr>
                <w:rFonts w:hint="default" w:eastAsia="宋体"/>
                <w:sz w:val="16"/>
                <w:szCs w:val="16"/>
                <w:lang w:val="en-US" w:eastAsia="zh-CN"/>
              </w:rPr>
              <w:t>TP for TR 38.718-02-01 to update CA_n7-n26</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2022-11</w:t>
            </w:r>
          </w:p>
        </w:tc>
        <w:tc>
          <w:tcPr>
            <w:tcW w:w="1061"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RAN4 #105</w:t>
            </w:r>
          </w:p>
        </w:tc>
        <w:tc>
          <w:tcPr>
            <w:tcW w:w="1085"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R4-2219215</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r>
              <w:rPr>
                <w:rFonts w:hint="eastAsia" w:eastAsia="宋体"/>
                <w:sz w:val="16"/>
                <w:szCs w:val="16"/>
                <w:lang w:val="en-US" w:eastAsia="zh-CN"/>
              </w:rPr>
              <w:t>Include the approved TP in #105 meeting:</w:t>
            </w:r>
          </w:p>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R4-2219085</w:t>
            </w:r>
            <w:r>
              <w:rPr>
                <w:rFonts w:hint="default" w:eastAsia="宋体"/>
                <w:sz w:val="16"/>
                <w:szCs w:val="16"/>
                <w:lang w:val="en-US" w:eastAsia="zh-CN"/>
              </w:rPr>
              <w:tab/>
            </w:r>
            <w:r>
              <w:rPr>
                <w:rFonts w:hint="default" w:eastAsia="宋体"/>
                <w:sz w:val="16"/>
                <w:szCs w:val="16"/>
                <w:lang w:val="en-US" w:eastAsia="zh-CN"/>
              </w:rPr>
              <w:t>TP to TR 38.718-02-01 Addition of CA_n5-n77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R4-2219086</w:t>
            </w:r>
            <w:r>
              <w:rPr>
                <w:rFonts w:hint="default" w:eastAsia="宋体"/>
                <w:sz w:val="16"/>
                <w:szCs w:val="16"/>
                <w:lang w:val="en-US" w:eastAsia="zh-CN"/>
              </w:rPr>
              <w:tab/>
            </w:r>
            <w:r>
              <w:rPr>
                <w:rFonts w:hint="default" w:eastAsia="宋体"/>
                <w:sz w:val="16"/>
                <w:szCs w:val="16"/>
                <w:lang w:val="en-US" w:eastAsia="zh-CN"/>
              </w:rPr>
              <w:t>TP to TR 38.718-02-01 Addition of CA_n7-n77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R4-2220562</w:t>
            </w:r>
            <w:r>
              <w:rPr>
                <w:rFonts w:hint="default" w:eastAsia="宋体"/>
                <w:sz w:val="16"/>
                <w:szCs w:val="16"/>
                <w:lang w:val="en-US" w:eastAsia="zh-CN"/>
              </w:rPr>
              <w:tab/>
            </w:r>
            <w:r>
              <w:rPr>
                <w:rFonts w:hint="default" w:eastAsia="宋体"/>
                <w:sz w:val="16"/>
                <w:szCs w:val="16"/>
                <w:lang w:val="en-US" w:eastAsia="zh-CN"/>
              </w:rPr>
              <w:t>TP to TR 38.718-02-01 Addition of CA_n25-n77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R4-2220563</w:t>
            </w:r>
            <w:r>
              <w:rPr>
                <w:rFonts w:hint="default" w:eastAsia="宋体"/>
                <w:sz w:val="16"/>
                <w:szCs w:val="16"/>
                <w:lang w:val="en-US" w:eastAsia="zh-CN"/>
              </w:rPr>
              <w:tab/>
            </w:r>
            <w:r>
              <w:rPr>
                <w:rFonts w:hint="default" w:eastAsia="宋体"/>
                <w:sz w:val="16"/>
                <w:szCs w:val="16"/>
                <w:lang w:val="en-US" w:eastAsia="zh-CN"/>
              </w:rPr>
              <w:t>TP to TR 38.718-02-01 Addition of CA_n66-n77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R4-2219089</w:t>
            </w:r>
            <w:r>
              <w:rPr>
                <w:rFonts w:hint="default" w:eastAsia="宋体"/>
                <w:sz w:val="16"/>
                <w:szCs w:val="16"/>
                <w:lang w:val="en-US" w:eastAsia="zh-CN"/>
              </w:rPr>
              <w:tab/>
            </w:r>
            <w:r>
              <w:rPr>
                <w:rFonts w:hint="default" w:eastAsia="宋体"/>
                <w:sz w:val="16"/>
                <w:szCs w:val="16"/>
                <w:lang w:val="en-US" w:eastAsia="zh-CN"/>
              </w:rPr>
              <w:t>TP to TR 38.718-02-01 Addition of CA_n71-n77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R4-2218646</w:t>
            </w:r>
            <w:r>
              <w:rPr>
                <w:rFonts w:hint="default" w:eastAsia="宋体"/>
                <w:sz w:val="16"/>
                <w:szCs w:val="16"/>
                <w:lang w:val="en-US" w:eastAsia="zh-CN"/>
              </w:rPr>
              <w:tab/>
            </w:r>
            <w:r>
              <w:rPr>
                <w:rFonts w:hint="default" w:eastAsia="宋体"/>
                <w:sz w:val="16"/>
                <w:szCs w:val="16"/>
                <w:lang w:val="en-US" w:eastAsia="zh-CN"/>
              </w:rPr>
              <w:t>TP for 38.718-02-01 CA_n3A-n41C with UL_n41C</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R4-2218967</w:t>
            </w:r>
            <w:r>
              <w:rPr>
                <w:rFonts w:hint="default" w:eastAsia="宋体"/>
                <w:sz w:val="16"/>
                <w:szCs w:val="16"/>
                <w:lang w:val="en-US" w:eastAsia="zh-CN"/>
              </w:rPr>
              <w:tab/>
            </w:r>
            <w:r>
              <w:rPr>
                <w:rFonts w:hint="default" w:eastAsia="宋体"/>
                <w:sz w:val="16"/>
                <w:szCs w:val="16"/>
                <w:lang w:val="en-US" w:eastAsia="zh-CN"/>
              </w:rPr>
              <w:t>TP for TR 38.718-02-01 to update CA_n7-n26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R4-2220784</w:t>
            </w:r>
            <w:r>
              <w:rPr>
                <w:rFonts w:hint="default" w:eastAsia="宋体"/>
                <w:sz w:val="16"/>
                <w:szCs w:val="16"/>
                <w:lang w:val="en-US" w:eastAsia="zh-CN"/>
              </w:rPr>
              <w:tab/>
            </w:r>
            <w:r>
              <w:rPr>
                <w:rFonts w:hint="default" w:eastAsia="宋体"/>
                <w:sz w:val="16"/>
                <w:szCs w:val="16"/>
                <w:lang w:val="en-US" w:eastAsia="zh-CN"/>
              </w:rPr>
              <w:t>TP to TR 38.718-02-01 Addition of CA_n25-n85</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R4-2220785</w:t>
            </w:r>
            <w:r>
              <w:rPr>
                <w:rFonts w:hint="default" w:eastAsia="宋体"/>
                <w:sz w:val="16"/>
                <w:szCs w:val="16"/>
                <w:lang w:val="en-US" w:eastAsia="zh-CN"/>
              </w:rPr>
              <w:tab/>
            </w:r>
            <w:r>
              <w:rPr>
                <w:rFonts w:hint="default" w:eastAsia="宋体"/>
                <w:sz w:val="16"/>
                <w:szCs w:val="16"/>
                <w:lang w:val="en-US" w:eastAsia="zh-CN"/>
              </w:rPr>
              <w:t>TP to TR 38.718-02-01 Addition of CA_n41-n85</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R4-2220786</w:t>
            </w:r>
            <w:r>
              <w:rPr>
                <w:rFonts w:hint="default" w:eastAsia="宋体"/>
                <w:sz w:val="16"/>
                <w:szCs w:val="16"/>
                <w:lang w:val="en-US" w:eastAsia="zh-CN"/>
              </w:rPr>
              <w:tab/>
            </w:r>
            <w:r>
              <w:rPr>
                <w:rFonts w:hint="default" w:eastAsia="宋体"/>
                <w:sz w:val="16"/>
                <w:szCs w:val="16"/>
                <w:lang w:val="en-US" w:eastAsia="zh-CN"/>
              </w:rPr>
              <w:t>TP to TR 38.718-02-01 Addition of CA_n66-n85</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R4-2220787</w:t>
            </w:r>
            <w:r>
              <w:rPr>
                <w:rFonts w:hint="default" w:eastAsia="宋体"/>
                <w:sz w:val="16"/>
                <w:szCs w:val="16"/>
                <w:lang w:val="en-US" w:eastAsia="zh-CN"/>
              </w:rPr>
              <w:tab/>
            </w:r>
            <w:r>
              <w:rPr>
                <w:rFonts w:hint="default" w:eastAsia="宋体"/>
                <w:sz w:val="16"/>
                <w:szCs w:val="16"/>
                <w:lang w:val="en-US" w:eastAsia="zh-CN"/>
              </w:rPr>
              <w:t>TP to TR 38.718-02-01 Addition of CA_n77-n85</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2023-03</w:t>
            </w:r>
          </w:p>
        </w:tc>
        <w:tc>
          <w:tcPr>
            <w:tcW w:w="1061"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RAN4 #106</w:t>
            </w:r>
          </w:p>
        </w:tc>
        <w:tc>
          <w:tcPr>
            <w:tcW w:w="1085"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R4-2301271</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r>
              <w:rPr>
                <w:rFonts w:hint="eastAsia" w:eastAsia="宋体"/>
                <w:sz w:val="16"/>
                <w:szCs w:val="16"/>
                <w:lang w:val="en-US" w:eastAsia="zh-CN"/>
              </w:rPr>
              <w:t>Include the approved TP in #106 meeting:</w:t>
            </w:r>
          </w:p>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R4-2303578</w:t>
            </w:r>
            <w:r>
              <w:rPr>
                <w:rFonts w:hint="default" w:eastAsia="宋体"/>
                <w:sz w:val="16"/>
                <w:szCs w:val="16"/>
                <w:lang w:val="en-US" w:eastAsia="zh-CN"/>
              </w:rPr>
              <w:tab/>
            </w:r>
            <w:r>
              <w:rPr>
                <w:rFonts w:hint="default" w:eastAsia="宋体"/>
                <w:sz w:val="16"/>
                <w:szCs w:val="16"/>
                <w:lang w:val="en-US" w:eastAsia="zh-CN"/>
              </w:rPr>
              <w:t>TP to TR 38.718-02-01 for CA_n46-n78 and DC_n46-n78</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R4-2303579</w:t>
            </w:r>
            <w:r>
              <w:rPr>
                <w:rFonts w:hint="default" w:eastAsia="宋体"/>
                <w:sz w:val="16"/>
                <w:szCs w:val="16"/>
                <w:lang w:val="en-US" w:eastAsia="zh-CN"/>
              </w:rPr>
              <w:tab/>
            </w:r>
            <w:r>
              <w:rPr>
                <w:rFonts w:hint="default" w:eastAsia="宋体"/>
                <w:sz w:val="16"/>
                <w:szCs w:val="16"/>
                <w:lang w:val="en-US" w:eastAsia="zh-CN"/>
              </w:rPr>
              <w:t>TP to TR 38.718-02-01 for CA_n1-n46 and DC_n1-n46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R4-2301081</w:t>
            </w:r>
            <w:r>
              <w:rPr>
                <w:rFonts w:hint="default" w:eastAsia="宋体"/>
                <w:sz w:val="16"/>
                <w:szCs w:val="16"/>
                <w:lang w:val="en-US" w:eastAsia="zh-CN"/>
              </w:rPr>
              <w:tab/>
            </w:r>
            <w:r>
              <w:rPr>
                <w:rFonts w:hint="default" w:eastAsia="宋体"/>
                <w:sz w:val="16"/>
                <w:szCs w:val="16"/>
                <w:lang w:val="en-US" w:eastAsia="zh-CN"/>
              </w:rPr>
              <w:t>TP for 38.718-02-01 to include CA_n7-n67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R4-2303592</w:t>
            </w:r>
            <w:r>
              <w:rPr>
                <w:rFonts w:hint="default" w:eastAsia="宋体"/>
                <w:sz w:val="16"/>
                <w:szCs w:val="16"/>
                <w:lang w:val="en-US" w:eastAsia="zh-CN"/>
              </w:rPr>
              <w:tab/>
            </w:r>
            <w:r>
              <w:rPr>
                <w:rFonts w:hint="default" w:eastAsia="宋体"/>
                <w:sz w:val="16"/>
                <w:szCs w:val="16"/>
                <w:lang w:val="en-US" w:eastAsia="zh-CN"/>
              </w:rPr>
              <w:t>TP for 38.718-02-01 to include CA_n67-n78</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R4-2301128</w:t>
            </w:r>
            <w:r>
              <w:rPr>
                <w:rFonts w:hint="default" w:eastAsia="宋体"/>
                <w:sz w:val="16"/>
                <w:szCs w:val="16"/>
                <w:lang w:val="en-US" w:eastAsia="zh-CN"/>
              </w:rPr>
              <w:tab/>
            </w:r>
            <w:r>
              <w:rPr>
                <w:rFonts w:hint="default" w:eastAsia="宋体"/>
                <w:sz w:val="16"/>
                <w:szCs w:val="16"/>
                <w:lang w:val="en-US" w:eastAsia="zh-CN"/>
              </w:rPr>
              <w:t>TP for TR 38.718-02-01 CA_n18A-n40A</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R4-2303580</w:t>
            </w:r>
            <w:r>
              <w:rPr>
                <w:rFonts w:hint="default" w:eastAsia="宋体"/>
                <w:sz w:val="16"/>
                <w:szCs w:val="16"/>
                <w:lang w:val="en-US" w:eastAsia="zh-CN"/>
              </w:rPr>
              <w:tab/>
            </w:r>
            <w:r>
              <w:rPr>
                <w:rFonts w:hint="default" w:eastAsia="宋体"/>
                <w:sz w:val="16"/>
                <w:szCs w:val="16"/>
                <w:lang w:val="en-US" w:eastAsia="zh-CN"/>
              </w:rPr>
              <w:t>TP to TR 38.718-02-01 Addition of CA_n7-n102 and DC_n7-n102</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R4-2303581</w:t>
            </w:r>
            <w:r>
              <w:rPr>
                <w:rFonts w:hint="default" w:eastAsia="宋体"/>
                <w:sz w:val="16"/>
                <w:szCs w:val="16"/>
                <w:lang w:val="en-US" w:eastAsia="zh-CN"/>
              </w:rPr>
              <w:tab/>
            </w:r>
            <w:r>
              <w:rPr>
                <w:rFonts w:hint="default" w:eastAsia="宋体"/>
                <w:sz w:val="16"/>
                <w:szCs w:val="16"/>
                <w:lang w:val="en-US" w:eastAsia="zh-CN"/>
              </w:rPr>
              <w:t>TP to TR 38.718-02-01 Addition of CA_n28-n102 and DC_n28-n102</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R4-2303582</w:t>
            </w:r>
            <w:r>
              <w:rPr>
                <w:rFonts w:hint="default" w:eastAsia="宋体"/>
                <w:sz w:val="16"/>
                <w:szCs w:val="16"/>
                <w:lang w:val="en-US" w:eastAsia="zh-CN"/>
              </w:rPr>
              <w:tab/>
            </w:r>
            <w:r>
              <w:rPr>
                <w:rFonts w:hint="default" w:eastAsia="宋体"/>
                <w:sz w:val="16"/>
                <w:szCs w:val="16"/>
                <w:lang w:val="en-US" w:eastAsia="zh-CN"/>
              </w:rPr>
              <w:t>TP to TR 38.718-02-01 Addition of CA_n1-n102 and DC_n1-n102</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R4-2303583</w:t>
            </w:r>
            <w:r>
              <w:rPr>
                <w:rFonts w:hint="default" w:eastAsia="宋体"/>
                <w:sz w:val="16"/>
                <w:szCs w:val="16"/>
                <w:lang w:val="en-US" w:eastAsia="zh-CN"/>
              </w:rPr>
              <w:tab/>
            </w:r>
            <w:r>
              <w:rPr>
                <w:rFonts w:hint="default" w:eastAsia="宋体"/>
                <w:sz w:val="16"/>
                <w:szCs w:val="16"/>
                <w:lang w:val="en-US" w:eastAsia="zh-CN"/>
              </w:rPr>
              <w:t>TP to TR 38.718-02-01 Addition of CA_n78-n102 and DC_n78-n102</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R4-2303576</w:t>
            </w:r>
            <w:r>
              <w:rPr>
                <w:rFonts w:hint="default" w:eastAsia="宋体"/>
                <w:sz w:val="16"/>
                <w:szCs w:val="16"/>
                <w:lang w:val="en-US" w:eastAsia="zh-CN"/>
              </w:rPr>
              <w:tab/>
            </w:r>
            <w:r>
              <w:rPr>
                <w:rFonts w:hint="default" w:eastAsia="宋体"/>
                <w:sz w:val="16"/>
                <w:szCs w:val="16"/>
                <w:lang w:val="en-US" w:eastAsia="zh-CN"/>
              </w:rPr>
              <w:t>TP for TR 38.718-02-01 to include CA_n26-n28</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R4-2302483</w:t>
            </w:r>
            <w:r>
              <w:rPr>
                <w:rFonts w:hint="default" w:eastAsia="宋体"/>
                <w:sz w:val="16"/>
                <w:szCs w:val="16"/>
                <w:lang w:val="en-US" w:eastAsia="zh-CN"/>
              </w:rPr>
              <w:tab/>
            </w:r>
            <w:r>
              <w:rPr>
                <w:rFonts w:hint="default" w:eastAsia="宋体"/>
                <w:sz w:val="16"/>
                <w:szCs w:val="16"/>
                <w:lang w:val="en-US" w:eastAsia="zh-CN"/>
              </w:rPr>
              <w:t xml:space="preserve">TP for TR 38.718-02-01: support of dual uplink CA_n7A-n8A </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0.4.0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38.718-02-01 V0.4.0 (2023-02)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DEC"/>
    <w:rsid w:val="00062023"/>
    <w:rsid w:val="000655A6"/>
    <w:rsid w:val="00080512"/>
    <w:rsid w:val="00091FD2"/>
    <w:rsid w:val="000C47C3"/>
    <w:rsid w:val="000D58AB"/>
    <w:rsid w:val="000F3905"/>
    <w:rsid w:val="00133525"/>
    <w:rsid w:val="00173E3B"/>
    <w:rsid w:val="00174E78"/>
    <w:rsid w:val="001A4C42"/>
    <w:rsid w:val="001A7420"/>
    <w:rsid w:val="001B6637"/>
    <w:rsid w:val="001C21C3"/>
    <w:rsid w:val="001D02C2"/>
    <w:rsid w:val="001E6084"/>
    <w:rsid w:val="001F0C1D"/>
    <w:rsid w:val="001F1132"/>
    <w:rsid w:val="001F168B"/>
    <w:rsid w:val="002347A2"/>
    <w:rsid w:val="002675F0"/>
    <w:rsid w:val="002760EE"/>
    <w:rsid w:val="002969F4"/>
    <w:rsid w:val="002A1DF8"/>
    <w:rsid w:val="002B6339"/>
    <w:rsid w:val="002E00EE"/>
    <w:rsid w:val="00315B85"/>
    <w:rsid w:val="003172DC"/>
    <w:rsid w:val="0033227C"/>
    <w:rsid w:val="0035462D"/>
    <w:rsid w:val="00356555"/>
    <w:rsid w:val="003765B8"/>
    <w:rsid w:val="003C3971"/>
    <w:rsid w:val="00423334"/>
    <w:rsid w:val="004345EC"/>
    <w:rsid w:val="00465515"/>
    <w:rsid w:val="0049751D"/>
    <w:rsid w:val="004C30AC"/>
    <w:rsid w:val="004D3578"/>
    <w:rsid w:val="004E213A"/>
    <w:rsid w:val="004E5995"/>
    <w:rsid w:val="004F0988"/>
    <w:rsid w:val="004F3340"/>
    <w:rsid w:val="00526C6D"/>
    <w:rsid w:val="0053388B"/>
    <w:rsid w:val="00535773"/>
    <w:rsid w:val="00543E6C"/>
    <w:rsid w:val="00565087"/>
    <w:rsid w:val="00591EAC"/>
    <w:rsid w:val="00597B11"/>
    <w:rsid w:val="005B084B"/>
    <w:rsid w:val="005D2E01"/>
    <w:rsid w:val="005D7526"/>
    <w:rsid w:val="005E4BB2"/>
    <w:rsid w:val="005F788A"/>
    <w:rsid w:val="00602AEA"/>
    <w:rsid w:val="00614FDF"/>
    <w:rsid w:val="00632EA6"/>
    <w:rsid w:val="0063543D"/>
    <w:rsid w:val="00647114"/>
    <w:rsid w:val="00670CF4"/>
    <w:rsid w:val="0068115E"/>
    <w:rsid w:val="006912E9"/>
    <w:rsid w:val="006A323F"/>
    <w:rsid w:val="006B30D0"/>
    <w:rsid w:val="006C3D95"/>
    <w:rsid w:val="006E5C86"/>
    <w:rsid w:val="007000D6"/>
    <w:rsid w:val="00701116"/>
    <w:rsid w:val="0071174C"/>
    <w:rsid w:val="00713C44"/>
    <w:rsid w:val="00734A5B"/>
    <w:rsid w:val="0074026F"/>
    <w:rsid w:val="007429F6"/>
    <w:rsid w:val="00744E76"/>
    <w:rsid w:val="00752C62"/>
    <w:rsid w:val="00762D9A"/>
    <w:rsid w:val="00765EA3"/>
    <w:rsid w:val="00774DA4"/>
    <w:rsid w:val="00781F0F"/>
    <w:rsid w:val="007B600E"/>
    <w:rsid w:val="007F0F4A"/>
    <w:rsid w:val="008028A4"/>
    <w:rsid w:val="008036B9"/>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4DF1"/>
    <w:rsid w:val="00A26956"/>
    <w:rsid w:val="00A27486"/>
    <w:rsid w:val="00A5298B"/>
    <w:rsid w:val="00A53724"/>
    <w:rsid w:val="00A56066"/>
    <w:rsid w:val="00A56697"/>
    <w:rsid w:val="00A73129"/>
    <w:rsid w:val="00A82346"/>
    <w:rsid w:val="00A92BA1"/>
    <w:rsid w:val="00A95A32"/>
    <w:rsid w:val="00AB4A5D"/>
    <w:rsid w:val="00AC6BC6"/>
    <w:rsid w:val="00AC7D1D"/>
    <w:rsid w:val="00AD45A1"/>
    <w:rsid w:val="00AE6164"/>
    <w:rsid w:val="00AE65E2"/>
    <w:rsid w:val="00AF1460"/>
    <w:rsid w:val="00B15449"/>
    <w:rsid w:val="00B15EF8"/>
    <w:rsid w:val="00B363C6"/>
    <w:rsid w:val="00B93086"/>
    <w:rsid w:val="00BA19ED"/>
    <w:rsid w:val="00BA4B8D"/>
    <w:rsid w:val="00BC0F7D"/>
    <w:rsid w:val="00BD7D31"/>
    <w:rsid w:val="00BE3255"/>
    <w:rsid w:val="00BF128E"/>
    <w:rsid w:val="00C074DD"/>
    <w:rsid w:val="00C1496A"/>
    <w:rsid w:val="00C33079"/>
    <w:rsid w:val="00C4466F"/>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62CD"/>
    <w:rsid w:val="00E07EA9"/>
    <w:rsid w:val="00E16509"/>
    <w:rsid w:val="00E44582"/>
    <w:rsid w:val="00E77645"/>
    <w:rsid w:val="00EA15B0"/>
    <w:rsid w:val="00EA5EA7"/>
    <w:rsid w:val="00EA66BD"/>
    <w:rsid w:val="00EC4A25"/>
    <w:rsid w:val="00ED03F8"/>
    <w:rsid w:val="00EF608C"/>
    <w:rsid w:val="00F025A2"/>
    <w:rsid w:val="00F04712"/>
    <w:rsid w:val="00F13360"/>
    <w:rsid w:val="00F22EC7"/>
    <w:rsid w:val="00F325C8"/>
    <w:rsid w:val="00F34834"/>
    <w:rsid w:val="00F62FC5"/>
    <w:rsid w:val="00F653B8"/>
    <w:rsid w:val="00F9008D"/>
    <w:rsid w:val="00FA1266"/>
    <w:rsid w:val="00FC1192"/>
    <w:rsid w:val="012204AD"/>
    <w:rsid w:val="0399161F"/>
    <w:rsid w:val="03B855B0"/>
    <w:rsid w:val="05014B7C"/>
    <w:rsid w:val="06B44EE7"/>
    <w:rsid w:val="06FB4386"/>
    <w:rsid w:val="09475426"/>
    <w:rsid w:val="0B0856AA"/>
    <w:rsid w:val="0B32340A"/>
    <w:rsid w:val="0B4F3E86"/>
    <w:rsid w:val="0E5C2A42"/>
    <w:rsid w:val="0E633B55"/>
    <w:rsid w:val="0E9916C5"/>
    <w:rsid w:val="0F497571"/>
    <w:rsid w:val="0F7C3F3E"/>
    <w:rsid w:val="10BF21A6"/>
    <w:rsid w:val="10F56C00"/>
    <w:rsid w:val="12CA5CAB"/>
    <w:rsid w:val="12EF73CA"/>
    <w:rsid w:val="13BE3970"/>
    <w:rsid w:val="14533DA5"/>
    <w:rsid w:val="14786794"/>
    <w:rsid w:val="14856F72"/>
    <w:rsid w:val="17CD33BF"/>
    <w:rsid w:val="17E11C41"/>
    <w:rsid w:val="18D936B5"/>
    <w:rsid w:val="1A773428"/>
    <w:rsid w:val="1F4F37B0"/>
    <w:rsid w:val="20446BD2"/>
    <w:rsid w:val="23324900"/>
    <w:rsid w:val="24052D83"/>
    <w:rsid w:val="24483927"/>
    <w:rsid w:val="253711E6"/>
    <w:rsid w:val="266E6C4A"/>
    <w:rsid w:val="2B02788F"/>
    <w:rsid w:val="2D5A3BDF"/>
    <w:rsid w:val="2E2B3B5B"/>
    <w:rsid w:val="2EC529DE"/>
    <w:rsid w:val="2F1B27EA"/>
    <w:rsid w:val="2F202E3D"/>
    <w:rsid w:val="303863E6"/>
    <w:rsid w:val="31B2221A"/>
    <w:rsid w:val="33446D32"/>
    <w:rsid w:val="336D2686"/>
    <w:rsid w:val="345E0221"/>
    <w:rsid w:val="3475004A"/>
    <w:rsid w:val="35975628"/>
    <w:rsid w:val="35C43C02"/>
    <w:rsid w:val="35EB6584"/>
    <w:rsid w:val="367365A8"/>
    <w:rsid w:val="3780484A"/>
    <w:rsid w:val="381571F7"/>
    <w:rsid w:val="3A252514"/>
    <w:rsid w:val="3B0973C6"/>
    <w:rsid w:val="3C1B7BAE"/>
    <w:rsid w:val="3CB35E3E"/>
    <w:rsid w:val="3CC74491"/>
    <w:rsid w:val="3D3329DE"/>
    <w:rsid w:val="3D747E0A"/>
    <w:rsid w:val="3E044364"/>
    <w:rsid w:val="3ED07F13"/>
    <w:rsid w:val="408670A7"/>
    <w:rsid w:val="410605F2"/>
    <w:rsid w:val="412D62AD"/>
    <w:rsid w:val="42321D37"/>
    <w:rsid w:val="42D215C6"/>
    <w:rsid w:val="4451060A"/>
    <w:rsid w:val="47307E08"/>
    <w:rsid w:val="48FC0C4F"/>
    <w:rsid w:val="4AD04254"/>
    <w:rsid w:val="4CB431A5"/>
    <w:rsid w:val="4E3F6588"/>
    <w:rsid w:val="4E8A3B52"/>
    <w:rsid w:val="4E9F21EA"/>
    <w:rsid w:val="4EBE6789"/>
    <w:rsid w:val="51804E89"/>
    <w:rsid w:val="52AD4C36"/>
    <w:rsid w:val="53D65F81"/>
    <w:rsid w:val="58626B28"/>
    <w:rsid w:val="5CDE75F0"/>
    <w:rsid w:val="5E1B3BEB"/>
    <w:rsid w:val="5E646D20"/>
    <w:rsid w:val="600B727D"/>
    <w:rsid w:val="6070156C"/>
    <w:rsid w:val="62AA013F"/>
    <w:rsid w:val="63685A23"/>
    <w:rsid w:val="64F81DE5"/>
    <w:rsid w:val="65452B4D"/>
    <w:rsid w:val="657A553D"/>
    <w:rsid w:val="65943992"/>
    <w:rsid w:val="6723737B"/>
    <w:rsid w:val="6908059B"/>
    <w:rsid w:val="69994635"/>
    <w:rsid w:val="69F16EB3"/>
    <w:rsid w:val="69F42B65"/>
    <w:rsid w:val="6BAA6765"/>
    <w:rsid w:val="6BD34B5E"/>
    <w:rsid w:val="6C4F46A4"/>
    <w:rsid w:val="6DA035A2"/>
    <w:rsid w:val="6F0B5EDC"/>
    <w:rsid w:val="70857BE4"/>
    <w:rsid w:val="71C50723"/>
    <w:rsid w:val="72256685"/>
    <w:rsid w:val="74DA0908"/>
    <w:rsid w:val="75331617"/>
    <w:rsid w:val="75683788"/>
    <w:rsid w:val="771F3196"/>
    <w:rsid w:val="77B618BE"/>
    <w:rsid w:val="796255AB"/>
    <w:rsid w:val="7A9559E9"/>
    <w:rsid w:val="7AA357BA"/>
    <w:rsid w:val="7B4B41A9"/>
    <w:rsid w:val="7B95177C"/>
    <w:rsid w:val="7D8E4F52"/>
    <w:rsid w:val="7DF719F9"/>
    <w:rsid w:val="7E3D0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link w:val="16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66"/>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71"/>
    <w:qFormat/>
    <w:uiPriority w:val="0"/>
    <w:pPr>
      <w:keepNext/>
      <w:keepLines/>
      <w:spacing w:after="0"/>
    </w:pPr>
    <w:rPr>
      <w:rFonts w:ascii="Arial" w:hAnsi="Arial"/>
      <w:sz w:val="18"/>
    </w:rPr>
  </w:style>
  <w:style w:type="paragraph" w:customStyle="1" w:styleId="103">
    <w:name w:val="TAH"/>
    <w:basedOn w:val="104"/>
    <w:link w:val="172"/>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link w:val="16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Char"/>
    <w:basedOn w:val="91"/>
    <w:link w:val="41"/>
    <w:qFormat/>
    <w:uiPriority w:val="0"/>
    <w:rPr>
      <w:lang w:eastAsia="en-US"/>
    </w:rPr>
  </w:style>
  <w:style w:type="character" w:customStyle="1" w:styleId="134">
    <w:name w:val="正文文本 2 Char"/>
    <w:basedOn w:val="91"/>
    <w:link w:val="77"/>
    <w:qFormat/>
    <w:uiPriority w:val="0"/>
    <w:rPr>
      <w:lang w:eastAsia="en-US"/>
    </w:rPr>
  </w:style>
  <w:style w:type="character" w:customStyle="1" w:styleId="135">
    <w:name w:val="正文文本 3 Char"/>
    <w:basedOn w:val="91"/>
    <w:link w:val="38"/>
    <w:qFormat/>
    <w:uiPriority w:val="0"/>
    <w:rPr>
      <w:sz w:val="16"/>
      <w:szCs w:val="16"/>
      <w:lang w:eastAsia="en-US"/>
    </w:rPr>
  </w:style>
  <w:style w:type="character" w:customStyle="1" w:styleId="136">
    <w:name w:val="正文首行缩进 Char"/>
    <w:basedOn w:val="133"/>
    <w:link w:val="87"/>
    <w:qFormat/>
    <w:uiPriority w:val="0"/>
    <w:rPr>
      <w:lang w:eastAsia="en-US"/>
    </w:rPr>
  </w:style>
  <w:style w:type="character" w:customStyle="1" w:styleId="137">
    <w:name w:val="正文文本缩进 Char"/>
    <w:basedOn w:val="91"/>
    <w:link w:val="42"/>
    <w:qFormat/>
    <w:uiPriority w:val="0"/>
    <w:rPr>
      <w:lang w:eastAsia="en-US"/>
    </w:rPr>
  </w:style>
  <w:style w:type="character" w:customStyle="1" w:styleId="138">
    <w:name w:val="正文首行缩进 2 Char"/>
    <w:basedOn w:val="137"/>
    <w:link w:val="88"/>
    <w:qFormat/>
    <w:uiPriority w:val="0"/>
    <w:rPr>
      <w:lang w:eastAsia="en-US"/>
    </w:rPr>
  </w:style>
  <w:style w:type="character" w:customStyle="1" w:styleId="139">
    <w:name w:val="正文文本缩进 2 Char"/>
    <w:basedOn w:val="91"/>
    <w:link w:val="56"/>
    <w:qFormat/>
    <w:uiPriority w:val="0"/>
    <w:rPr>
      <w:lang w:eastAsia="en-US"/>
    </w:rPr>
  </w:style>
  <w:style w:type="character" w:customStyle="1" w:styleId="140">
    <w:name w:val="正文文本缩进 3 Char"/>
    <w:basedOn w:val="91"/>
    <w:link w:val="72"/>
    <w:qFormat/>
    <w:uiPriority w:val="0"/>
    <w:rPr>
      <w:sz w:val="16"/>
      <w:szCs w:val="16"/>
      <w:lang w:eastAsia="en-US"/>
    </w:rPr>
  </w:style>
  <w:style w:type="character" w:customStyle="1" w:styleId="141">
    <w:name w:val="结束语 Char"/>
    <w:basedOn w:val="91"/>
    <w:link w:val="39"/>
    <w:qFormat/>
    <w:uiPriority w:val="0"/>
    <w:rPr>
      <w:lang w:eastAsia="en-US"/>
    </w:rPr>
  </w:style>
  <w:style w:type="character" w:customStyle="1" w:styleId="142">
    <w:name w:val="批注文字 Char"/>
    <w:basedOn w:val="91"/>
    <w:link w:val="35"/>
    <w:qFormat/>
    <w:uiPriority w:val="0"/>
    <w:rPr>
      <w:lang w:eastAsia="en-US"/>
    </w:rPr>
  </w:style>
  <w:style w:type="character" w:customStyle="1" w:styleId="143">
    <w:name w:val="批注主题 Char"/>
    <w:basedOn w:val="142"/>
    <w:link w:val="86"/>
    <w:qFormat/>
    <w:uiPriority w:val="0"/>
    <w:rPr>
      <w:b/>
      <w:bCs/>
      <w:lang w:eastAsia="en-US"/>
    </w:rPr>
  </w:style>
  <w:style w:type="character" w:customStyle="1" w:styleId="144">
    <w:name w:val="日期 Char"/>
    <w:basedOn w:val="91"/>
    <w:link w:val="55"/>
    <w:qFormat/>
    <w:uiPriority w:val="0"/>
    <w:rPr>
      <w:lang w:eastAsia="en-US"/>
    </w:rPr>
  </w:style>
  <w:style w:type="character" w:customStyle="1" w:styleId="145">
    <w:name w:val="文档结构图 Char"/>
    <w:basedOn w:val="91"/>
    <w:link w:val="33"/>
    <w:qFormat/>
    <w:uiPriority w:val="0"/>
    <w:rPr>
      <w:rFonts w:ascii="Segoe UI" w:hAnsi="Segoe UI" w:cs="Segoe UI"/>
      <w:sz w:val="16"/>
      <w:szCs w:val="16"/>
      <w:lang w:eastAsia="en-US"/>
    </w:rPr>
  </w:style>
  <w:style w:type="character" w:customStyle="1" w:styleId="146">
    <w:name w:val="电子邮件签名 Char"/>
    <w:basedOn w:val="91"/>
    <w:link w:val="26"/>
    <w:qFormat/>
    <w:uiPriority w:val="0"/>
    <w:rPr>
      <w:lang w:eastAsia="en-US"/>
    </w:rPr>
  </w:style>
  <w:style w:type="character" w:customStyle="1" w:styleId="147">
    <w:name w:val="尾注文本 Char"/>
    <w:basedOn w:val="91"/>
    <w:link w:val="57"/>
    <w:qFormat/>
    <w:uiPriority w:val="0"/>
    <w:rPr>
      <w:lang w:eastAsia="en-US"/>
    </w:rPr>
  </w:style>
  <w:style w:type="character" w:customStyle="1" w:styleId="148">
    <w:name w:val="脚注文本 Char"/>
    <w:basedOn w:val="91"/>
    <w:link w:val="70"/>
    <w:qFormat/>
    <w:uiPriority w:val="0"/>
    <w:rPr>
      <w:lang w:eastAsia="en-US"/>
    </w:rPr>
  </w:style>
  <w:style w:type="character" w:customStyle="1" w:styleId="149">
    <w:name w:val="HTML 地址 Char"/>
    <w:basedOn w:val="91"/>
    <w:link w:val="48"/>
    <w:qFormat/>
    <w:uiPriority w:val="0"/>
    <w:rPr>
      <w:i/>
      <w:iCs/>
      <w:lang w:eastAsia="en-US"/>
    </w:rPr>
  </w:style>
  <w:style w:type="character" w:customStyle="1" w:styleId="150">
    <w:name w:val="HTML 预设格式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Char"/>
    <w:basedOn w:val="91"/>
    <w:link w:val="2"/>
    <w:qFormat/>
    <w:uiPriority w:val="0"/>
    <w:rPr>
      <w:rFonts w:ascii="Consolas" w:hAnsi="Consolas"/>
      <w:lang w:eastAsia="en-US"/>
    </w:rPr>
  </w:style>
  <w:style w:type="character" w:customStyle="1" w:styleId="155">
    <w:name w:val="信息标题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Char"/>
    <w:basedOn w:val="91"/>
    <w:link w:val="23"/>
    <w:qFormat/>
    <w:uiPriority w:val="0"/>
    <w:rPr>
      <w:lang w:eastAsia="en-US"/>
    </w:rPr>
  </w:style>
  <w:style w:type="character" w:customStyle="1" w:styleId="158">
    <w:name w:val="纯文本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Char"/>
    <w:basedOn w:val="91"/>
    <w:link w:val="37"/>
    <w:qFormat/>
    <w:uiPriority w:val="0"/>
    <w:rPr>
      <w:lang w:eastAsia="en-US"/>
    </w:rPr>
  </w:style>
  <w:style w:type="character" w:customStyle="1" w:styleId="162">
    <w:name w:val="签名 Char"/>
    <w:basedOn w:val="91"/>
    <w:link w:val="63"/>
    <w:qFormat/>
    <w:uiPriority w:val="0"/>
    <w:rPr>
      <w:lang w:eastAsia="en-US"/>
    </w:rPr>
  </w:style>
  <w:style w:type="character" w:customStyle="1" w:styleId="163">
    <w:name w:val="副标题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NO Char"/>
    <w:link w:val="99"/>
    <w:qFormat/>
    <w:uiPriority w:val="0"/>
    <w:rPr>
      <w:lang w:eastAsia="en-US"/>
    </w:rPr>
  </w:style>
  <w:style w:type="character" w:customStyle="1" w:styleId="167">
    <w:name w:val="标题 3 Char"/>
    <w:link w:val="5"/>
    <w:qFormat/>
    <w:uiPriority w:val="0"/>
    <w:rPr>
      <w:rFonts w:ascii="Arial" w:hAnsi="Arial"/>
      <w:sz w:val="28"/>
      <w:lang w:eastAsia="en-US"/>
    </w:rPr>
  </w:style>
  <w:style w:type="character" w:customStyle="1" w:styleId="168">
    <w:name w:val="标题 4 Char"/>
    <w:link w:val="6"/>
    <w:qFormat/>
    <w:uiPriority w:val="0"/>
    <w:rPr>
      <w:rFonts w:ascii="Arial" w:hAnsi="Arial"/>
      <w:sz w:val="24"/>
      <w:lang w:eastAsia="en-US"/>
    </w:rPr>
  </w:style>
  <w:style w:type="character" w:customStyle="1" w:styleId="169">
    <w:name w:val="Editor's Note Car Car"/>
    <w:link w:val="111"/>
    <w:qFormat/>
    <w:uiPriority w:val="0"/>
    <w:rPr>
      <w:color w:val="FF0000"/>
      <w:lang w:eastAsia="en-US"/>
    </w:rPr>
  </w:style>
  <w:style w:type="character" w:customStyle="1" w:styleId="170">
    <w:name w:val="TAC Char"/>
    <w:link w:val="104"/>
    <w:qFormat/>
    <w:uiPriority w:val="0"/>
    <w:rPr>
      <w:rFonts w:ascii="Arial" w:hAnsi="Arial"/>
      <w:sz w:val="18"/>
      <w:lang w:eastAsia="en-US"/>
    </w:rPr>
  </w:style>
  <w:style w:type="character" w:customStyle="1" w:styleId="171">
    <w:name w:val="TAL Car"/>
    <w:link w:val="102"/>
    <w:qFormat/>
    <w:uiPriority w:val="0"/>
    <w:rPr>
      <w:rFonts w:ascii="Arial" w:hAnsi="Arial"/>
      <w:sz w:val="18"/>
      <w:lang w:eastAsia="en-US"/>
    </w:rPr>
  </w:style>
  <w:style w:type="character" w:customStyle="1" w:styleId="172">
    <w:name w:val="TAH Car"/>
    <w:link w:val="103"/>
    <w:qFormat/>
    <w:uiPriority w:val="0"/>
    <w:rPr>
      <w:rFonts w:ascii="Arial" w:hAnsi="Arial"/>
      <w:b/>
      <w:sz w:val="18"/>
      <w:lang w:eastAsia="en-US"/>
    </w:rPr>
  </w:style>
  <w:style w:type="paragraph" w:customStyle="1" w:styleId="17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4">
    <w:name w:val="font4"/>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5" Type="http://schemas.openxmlformats.org/officeDocument/2006/relationships/fontTable" Target="fontTable.xml"/><Relationship Id="rId54" Type="http://schemas.microsoft.com/office/2006/relationships/keyMapCustomizations" Target="customizations.xml"/><Relationship Id="rId53" Type="http://schemas.openxmlformats.org/officeDocument/2006/relationships/customXml" Target="../customXml/item2.xml"/><Relationship Id="rId52" Type="http://schemas.openxmlformats.org/officeDocument/2006/relationships/numbering" Target="numbering.xml"/><Relationship Id="rId51" Type="http://schemas.openxmlformats.org/officeDocument/2006/relationships/customXml" Target="../customXml/item1.xml"/><Relationship Id="rId50" Type="http://schemas.openxmlformats.org/officeDocument/2006/relationships/oleObject" Target="embeddings/oleObject26.bin"/><Relationship Id="rId5" Type="http://schemas.openxmlformats.org/officeDocument/2006/relationships/footer" Target="footer1.xml"/><Relationship Id="rId49" Type="http://schemas.openxmlformats.org/officeDocument/2006/relationships/image" Target="media/image18.wmf"/><Relationship Id="rId48" Type="http://schemas.openxmlformats.org/officeDocument/2006/relationships/oleObject" Target="embeddings/oleObject25.bin"/><Relationship Id="rId47" Type="http://schemas.openxmlformats.org/officeDocument/2006/relationships/oleObject" Target="embeddings/oleObject24.bin"/><Relationship Id="rId46" Type="http://schemas.openxmlformats.org/officeDocument/2006/relationships/oleObject" Target="embeddings/oleObject23.bin"/><Relationship Id="rId45" Type="http://schemas.openxmlformats.org/officeDocument/2006/relationships/image" Target="media/image17.wmf"/><Relationship Id="rId44" Type="http://schemas.openxmlformats.org/officeDocument/2006/relationships/oleObject" Target="embeddings/oleObject22.bin"/><Relationship Id="rId43" Type="http://schemas.openxmlformats.org/officeDocument/2006/relationships/image" Target="media/image16.wmf"/><Relationship Id="rId42" Type="http://schemas.openxmlformats.org/officeDocument/2006/relationships/oleObject" Target="embeddings/oleObject21.bin"/><Relationship Id="rId41" Type="http://schemas.openxmlformats.org/officeDocument/2006/relationships/oleObject" Target="embeddings/oleObject20.bin"/><Relationship Id="rId40" Type="http://schemas.openxmlformats.org/officeDocument/2006/relationships/image" Target="media/image15.wmf"/><Relationship Id="rId4" Type="http://schemas.openxmlformats.org/officeDocument/2006/relationships/header" Target="header1.xml"/><Relationship Id="rId39" Type="http://schemas.openxmlformats.org/officeDocument/2006/relationships/oleObject" Target="embeddings/oleObject19.bin"/><Relationship Id="rId38" Type="http://schemas.openxmlformats.org/officeDocument/2006/relationships/oleObject" Target="embeddings/oleObject18.bin"/><Relationship Id="rId37" Type="http://schemas.openxmlformats.org/officeDocument/2006/relationships/image" Target="media/image14.wmf"/><Relationship Id="rId36" Type="http://schemas.openxmlformats.org/officeDocument/2006/relationships/oleObject" Target="embeddings/oleObject17.bin"/><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oleObject" Target="embeddings/oleObject13.bin"/><Relationship Id="rId31" Type="http://schemas.openxmlformats.org/officeDocument/2006/relationships/image" Target="media/image13.wmf"/><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oleObject" Target="embeddings/oleObject9.bin"/><Relationship Id="rId23" Type="http://schemas.openxmlformats.org/officeDocument/2006/relationships/image" Target="media/image9.wmf"/><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B4BC1-8193-4058-8FCC-A74C2429579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2673</Words>
  <Characters>15241</Characters>
  <Lines>127</Lines>
  <Paragraphs>35</Paragraphs>
  <TotalTime>8</TotalTime>
  <ScaleCrop>false</ScaleCrop>
  <LinksUpToDate>false</LinksUpToDate>
  <CharactersWithSpaces>17879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2023-03-09T02:07:16Z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